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8A68" w14:textId="3090779F"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683208">
        <w:rPr>
          <w:b/>
          <w:noProof/>
          <w:sz w:val="24"/>
        </w:rPr>
        <w:t>479</w:t>
      </w:r>
      <w:r>
        <w:rPr>
          <w:b/>
          <w:noProof/>
          <w:sz w:val="24"/>
        </w:rPr>
        <w:fldChar w:fldCharType="begin"/>
      </w:r>
      <w:r>
        <w:rPr>
          <w:b/>
          <w:noProof/>
          <w:sz w:val="24"/>
        </w:rPr>
        <w:instrText xml:space="preserve"> DOCPROPERTY  Tdoc#  \* MERGEFORMAT </w:instrText>
      </w:r>
      <w:r>
        <w:rPr>
          <w:b/>
          <w:noProof/>
          <w:sz w:val="24"/>
        </w:rPr>
        <w:fldChar w:fldCharType="end"/>
      </w:r>
    </w:p>
    <w:p w14:paraId="522B4EA6" w14:textId="139348D2"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w:t>
      </w:r>
      <w:r w:rsidR="00683208">
        <w:rPr>
          <w:rFonts w:cs="Arial"/>
          <w:b/>
          <w:bCs/>
          <w:color w:val="0000FF"/>
        </w:rPr>
        <w:t>153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3830C" w:rsidR="001E41F3" w:rsidRPr="00410371" w:rsidRDefault="00354C06" w:rsidP="00354C06">
            <w:pPr>
              <w:pStyle w:val="CRCoverPage"/>
              <w:spacing w:after="0"/>
              <w:jc w:val="center"/>
              <w:rPr>
                <w:noProof/>
              </w:rPr>
            </w:pPr>
            <w:r w:rsidRPr="00354C06">
              <w:rPr>
                <w:b/>
                <w:noProof/>
                <w:sz w:val="28"/>
              </w:rPr>
              <w:t>0978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F8CF1" w:rsidR="001E41F3" w:rsidRPr="00410371" w:rsidRDefault="006832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28DC8" w:rsidR="001E41F3" w:rsidRDefault="007D56B3" w:rsidP="007D56B3">
            <w:pPr>
              <w:pStyle w:val="CRCoverPage"/>
              <w:spacing w:after="0"/>
              <w:ind w:left="100"/>
              <w:rPr>
                <w:noProof/>
                <w:lang w:eastAsia="zh-CN"/>
              </w:rPr>
            </w:pPr>
            <w:r>
              <w:rPr>
                <w:rFonts w:hint="eastAsia"/>
                <w:noProof/>
                <w:lang w:eastAsia="zh-CN"/>
              </w:rPr>
              <w:t>S</w:t>
            </w:r>
            <w:r>
              <w:rPr>
                <w:noProof/>
                <w:lang w:eastAsia="zh-CN"/>
              </w:rPr>
              <w:t xml:space="preserve">upport of the signalling storm analytics for </w:t>
            </w:r>
            <w:proofErr w:type="spellStart"/>
            <w:r>
              <w:t>Nnwdaf_EventsSubscription</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20005" w:rsidR="001E41F3" w:rsidRDefault="004F60E8">
            <w:pPr>
              <w:pStyle w:val="CRCoverPage"/>
              <w:spacing w:after="0"/>
              <w:ind w:left="100"/>
              <w:rPr>
                <w:noProof/>
              </w:rPr>
            </w:pPr>
            <w:r>
              <w:t>Huawei</w:t>
            </w:r>
            <w:r w:rsidR="006B5E08">
              <w:t>, Ericsson, Nokia</w:t>
            </w:r>
            <w:r w:rsidR="00780F56">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2FB53" w:rsidR="0080516B" w:rsidRDefault="00905E70" w:rsidP="00905E70">
            <w:pPr>
              <w:pStyle w:val="CRCoverPage"/>
              <w:spacing w:after="0"/>
              <w:ind w:left="100"/>
              <w:rPr>
                <w:noProof/>
              </w:rPr>
            </w:pPr>
            <w:r>
              <w:rPr>
                <w:noProof/>
                <w:lang w:eastAsia="zh-CN"/>
              </w:rPr>
              <w:t xml:space="preserve">As agreed in </w:t>
            </w:r>
            <w:r w:rsidRPr="00905E70">
              <w:rPr>
                <w:noProof/>
                <w:lang w:eastAsia="zh-CN"/>
              </w:rPr>
              <w:fldChar w:fldCharType="begin"/>
            </w:r>
            <w:r>
              <w:rPr>
                <w:noProof/>
                <w:lang w:eastAsia="zh-CN"/>
              </w:rPr>
              <w:instrText xml:space="preserve"> DOCPROPERTY  Tdoc#  \* MERGEFORMAT </w:instrText>
            </w:r>
            <w:r w:rsidRPr="00905E70">
              <w:rPr>
                <w:noProof/>
                <w:lang w:eastAsia="zh-CN"/>
              </w:rPr>
              <w:fldChar w:fldCharType="separate"/>
            </w:r>
            <w:r w:rsidRPr="00905E70">
              <w:rPr>
                <w:noProof/>
                <w:lang w:eastAsia="zh-CN"/>
              </w:rPr>
              <w:t>S2-2410976</w:t>
            </w:r>
            <w:r w:rsidRPr="00905E70">
              <w:rPr>
                <w:noProof/>
                <w:lang w:eastAsia="zh-CN"/>
              </w:rPr>
              <w:fldChar w:fldCharType="end"/>
            </w:r>
            <w:r w:rsidRPr="00905E70">
              <w:rPr>
                <w:noProof/>
                <w:lang w:eastAsia="zh-CN"/>
              </w:rPr>
              <w:t xml:space="preserve">, </w:t>
            </w:r>
            <w:r>
              <w:rPr>
                <w:noProof/>
                <w:lang w:eastAsia="zh-CN"/>
              </w:rPr>
              <w:t xml:space="preserve">the signalling storm analytics was introduced for the NWDAF to </w:t>
            </w:r>
            <w:r w:rsidRPr="001C406B">
              <w:rPr>
                <w:lang w:eastAsia="zh-CN"/>
              </w:rPr>
              <w:t xml:space="preserve">support </w:t>
            </w:r>
            <w:r w:rsidRPr="001C406B">
              <w:t>network abnormal behaviours (</w:t>
            </w:r>
            <w:proofErr w:type="gramStart"/>
            <w:r w:rsidRPr="001C406B">
              <w:t>i.e.</w:t>
            </w:r>
            <w:proofErr w:type="gramEnd"/>
            <w:r w:rsidRPr="001C406B">
              <w:rPr>
                <w:lang w:eastAsia="zh-CN"/>
              </w:rPr>
              <w:t xml:space="preserve"> signalling storm) </w:t>
            </w:r>
            <w:r w:rsidRPr="001C406B">
              <w:rPr>
                <w:rFonts w:eastAsia="Gulim"/>
                <w:lang w:eastAsia="ko-KR"/>
              </w:rPr>
              <w:t>mitigation and prevention</w:t>
            </w:r>
            <w:r w:rsidR="0080516B">
              <w:rPr>
                <w:noProof/>
                <w:lang w:eastAsia="zh-CN"/>
              </w:rPr>
              <w:t>.</w:t>
            </w:r>
            <w:r>
              <w:rPr>
                <w:noProof/>
                <w:lang w:eastAsia="zh-CN"/>
              </w:rPr>
              <w:t xml:space="preserve"> This new analytics ID needs to be supported </w:t>
            </w:r>
            <w:r w:rsidR="001D7F9B">
              <w:rPr>
                <w:noProof/>
                <w:lang w:eastAsia="zh-CN"/>
              </w:rPr>
              <w:t xml:space="preserve">by </w:t>
            </w:r>
            <w:proofErr w:type="spellStart"/>
            <w:r w:rsidR="001D7F9B">
              <w:t>Nnwdaf_EventsSubscription</w:t>
            </w:r>
            <w:proofErr w:type="spellEnd"/>
            <w:r w:rsidR="001D7F9B">
              <w:t xml:space="preserve"> API</w:t>
            </w:r>
            <w:r w:rsidR="001D7F9B">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F218B2" w:rsidR="00905E70" w:rsidRDefault="00905E70" w:rsidP="00905E70">
            <w:pPr>
              <w:pStyle w:val="CRCoverPage"/>
              <w:spacing w:after="0"/>
              <w:ind w:left="100"/>
              <w:rPr>
                <w:noProof/>
              </w:rPr>
            </w:pPr>
            <w:r>
              <w:rPr>
                <w:noProof/>
                <w:lang w:eastAsia="zh-CN"/>
              </w:rPr>
              <w:t>Define new data types, feature and event to support the signalling storm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51A90" w:rsidR="001E41F3" w:rsidRDefault="00852EE7" w:rsidP="00852EE7">
            <w:pPr>
              <w:pStyle w:val="CRCoverPage"/>
              <w:spacing w:after="0"/>
              <w:ind w:left="100"/>
              <w:rPr>
                <w:noProof/>
                <w:lang w:eastAsia="zh-CN"/>
              </w:rPr>
            </w:pPr>
            <w:r>
              <w:rPr>
                <w:rFonts w:hint="eastAsia"/>
                <w:noProof/>
                <w:lang w:eastAsia="zh-CN"/>
              </w:rPr>
              <w:t>4</w:t>
            </w:r>
            <w:r>
              <w:rPr>
                <w:noProof/>
                <w:lang w:eastAsia="zh-CN"/>
              </w:rPr>
              <w:t>.2.1.1, 4.2.1.3.2, 4.2.2.2.2, 4.2.2.4.2,</w:t>
            </w:r>
            <w:r w:rsidR="00905E70">
              <w:rPr>
                <w:noProof/>
                <w:lang w:eastAsia="zh-CN"/>
              </w:rPr>
              <w:t xml:space="preserve"> </w:t>
            </w:r>
            <w:r>
              <w:rPr>
                <w:noProof/>
                <w:lang w:eastAsia="zh-CN"/>
              </w:rPr>
              <w:t>5.1.6.1, 5.1.6.2.3, 5.1.6.2.5, 5.1.6.2.7, 5.1.6.2.8, 5.1.6.2.108</w:t>
            </w:r>
            <w:r w:rsidR="00215725">
              <w:rPr>
                <w:noProof/>
                <w:lang w:eastAsia="zh-CN"/>
              </w:rPr>
              <w:t>(new)</w:t>
            </w:r>
            <w:r>
              <w:rPr>
                <w:noProof/>
                <w:lang w:eastAsia="zh-CN"/>
              </w:rPr>
              <w:t>, 5.1.6.2.109</w:t>
            </w:r>
            <w:r w:rsidR="00215725">
              <w:rPr>
                <w:noProof/>
                <w:lang w:eastAsia="zh-CN"/>
              </w:rPr>
              <w:t>(new)</w:t>
            </w:r>
            <w:r>
              <w:rPr>
                <w:noProof/>
                <w:lang w:eastAsia="zh-CN"/>
              </w:rPr>
              <w:t>, 5.1.6.2.110</w:t>
            </w:r>
            <w:r w:rsidR="00215725">
              <w:rPr>
                <w:noProof/>
                <w:lang w:eastAsia="zh-CN"/>
              </w:rPr>
              <w:t>(new)</w:t>
            </w:r>
            <w:r>
              <w:rPr>
                <w:noProof/>
                <w:lang w:eastAsia="zh-CN"/>
              </w:rPr>
              <w:t>, 5.1.6.2.111</w:t>
            </w:r>
            <w:r w:rsidR="00215725">
              <w:rPr>
                <w:noProof/>
                <w:lang w:eastAsia="zh-CN"/>
              </w:rPr>
              <w:t>(new)</w:t>
            </w:r>
            <w:r>
              <w:rPr>
                <w:noProof/>
                <w:lang w:eastAsia="zh-CN"/>
              </w:rPr>
              <w:t>, 5.1.6.2.112</w:t>
            </w:r>
            <w:r w:rsidR="00215725">
              <w:rPr>
                <w:noProof/>
                <w:lang w:eastAsia="zh-CN"/>
              </w:rPr>
              <w:t>(new)</w:t>
            </w:r>
            <w:r>
              <w:rPr>
                <w:noProof/>
                <w:lang w:eastAsia="zh-CN"/>
              </w:rPr>
              <w:t>, 5.1.6.3.4, 5.1.6.3.41</w:t>
            </w:r>
            <w:r w:rsidR="00215725">
              <w:rPr>
                <w:noProof/>
                <w:lang w:eastAsia="zh-CN"/>
              </w:rPr>
              <w:t>(new)</w:t>
            </w:r>
            <w:r>
              <w:rPr>
                <w:noProof/>
                <w:lang w:eastAsia="zh-CN"/>
              </w:rPr>
              <w:t>, 5.1.6.3.42</w:t>
            </w:r>
            <w:r w:rsidR="00215725">
              <w:rPr>
                <w:noProof/>
                <w:lang w:eastAsia="zh-CN"/>
              </w:rPr>
              <w:t>(new)</w:t>
            </w:r>
            <w:r>
              <w:rPr>
                <w:noProof/>
                <w:lang w:eastAsia="zh-CN"/>
              </w:rPr>
              <w:t>,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3A23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7D56B3">
              <w:rPr>
                <w:noProof/>
              </w:rPr>
              <w:t>1104</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A91A1" w:rsidR="009D7CFC" w:rsidRDefault="00160190" w:rsidP="000B2F8B">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Pr>
                <w:lang w:val="en-US" w:eastAsia="zh-CN"/>
              </w:rPr>
              <w:t>Nnwdaf_EventsSubscription</w:t>
            </w:r>
            <w:proofErr w:type="spellEnd"/>
            <w:r>
              <w:rPr>
                <w:noProof/>
                <w:lang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5DA21D25" w14:textId="163C54CA" w:rsidR="00681FC2" w:rsidRDefault="00681FC2" w:rsidP="00681FC2">
      <w:pPr>
        <w:pStyle w:val="40"/>
        <w:rPr>
          <w:lang w:eastAsia="zh-CN"/>
        </w:rPr>
      </w:pPr>
      <w:bookmarkStart w:id="1" w:name="_Toc28012754"/>
      <w:bookmarkStart w:id="2" w:name="_Toc85552866"/>
      <w:bookmarkStart w:id="3" w:name="_Toc83232977"/>
      <w:bookmarkStart w:id="4" w:name="_Toc34266224"/>
      <w:bookmarkStart w:id="5" w:name="_Toc145705547"/>
      <w:bookmarkStart w:id="6" w:name="_Toc98233513"/>
      <w:bookmarkStart w:id="7" w:name="_Toc56640897"/>
      <w:bookmarkStart w:id="8" w:name="_Toc104538878"/>
      <w:bookmarkStart w:id="9" w:name="_Toc112951000"/>
      <w:bookmarkStart w:id="10" w:name="_Toc101244289"/>
      <w:bookmarkStart w:id="11" w:name="_Toc148522451"/>
      <w:bookmarkStart w:id="12" w:name="_Toc85556965"/>
      <w:bookmarkStart w:id="13" w:name="_Toc66231733"/>
      <w:bookmarkStart w:id="14" w:name="_Toc88667467"/>
      <w:bookmarkStart w:id="15" w:name="_Toc43563437"/>
      <w:bookmarkStart w:id="16" w:name="_Toc136562226"/>
      <w:bookmarkStart w:id="17" w:name="_Toc120702179"/>
      <w:bookmarkStart w:id="18" w:name="_Toc68168894"/>
      <w:bookmarkStart w:id="19" w:name="_Toc59017865"/>
      <w:bookmarkStart w:id="20" w:name="_Toc70550540"/>
      <w:bookmarkStart w:id="21" w:name="_Toc36102395"/>
      <w:bookmarkStart w:id="22" w:name="_Toc114133679"/>
      <w:bookmarkStart w:id="23" w:name="_Toc45133980"/>
      <w:bookmarkStart w:id="24" w:name="_Toc50031910"/>
      <w:bookmarkStart w:id="25" w:name="_Toc90655752"/>
      <w:bookmarkStart w:id="26" w:name="_Toc113031540"/>
      <w:bookmarkStart w:id="27" w:name="_Toc51762830"/>
      <w:bookmarkStart w:id="28" w:name="_Toc138754060"/>
      <w:bookmarkStart w:id="29" w:name="_Toc94064133"/>
      <w:bookmarkStart w:id="30" w:name="_Toc164920575"/>
      <w:bookmarkStart w:id="31" w:name="_Toc170120117"/>
      <w:bookmarkStart w:id="32" w:name="_Toc175858362"/>
      <w:bookmarkStart w:id="33" w:name="_Toc175859435"/>
      <w:bookmarkStart w:id="34" w:name="_Hlk56636785"/>
      <w:bookmarkStart w:id="35" w:name="_Toc88667777"/>
      <w:bookmarkStart w:id="36" w:name="_Toc85557267"/>
      <w:bookmarkStart w:id="37" w:name="_Toc101244652"/>
      <w:bookmarkStart w:id="38" w:name="_Toc85553168"/>
      <w:bookmarkStart w:id="39" w:name="_Toc112951381"/>
      <w:bookmarkStart w:id="40" w:name="_Toc104539258"/>
      <w:bookmarkStart w:id="41" w:name="_Toc90656062"/>
      <w:bookmarkStart w:id="42" w:name="_Toc94064469"/>
      <w:bookmarkStart w:id="43" w:name="_Toc70550755"/>
      <w:bookmarkStart w:id="44" w:name="_Toc113031921"/>
      <w:bookmarkStart w:id="45" w:name="_Toc145706052"/>
      <w:bookmarkStart w:id="46" w:name="_Toc148523025"/>
      <w:bookmarkStart w:id="47" w:name="_Toc114134060"/>
      <w:bookmarkStart w:id="48" w:name="_Toc136562720"/>
      <w:bookmarkStart w:id="49" w:name="_Toc98233871"/>
      <w:bookmarkStart w:id="50" w:name="_Toc83233239"/>
      <w:bookmarkStart w:id="51" w:name="_Toc120702561"/>
      <w:bookmarkStart w:id="52" w:name="_Toc138754554"/>
      <w:bookmarkStart w:id="53" w:name="_Toc153364161"/>
      <w:bookmarkStart w:id="54" w:name="_Toc164921237"/>
      <w:bookmarkStart w:id="55" w:name="_Toc170120779"/>
      <w:r>
        <w:t>4.2.</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F44F433" w14:textId="77777777" w:rsidR="00681FC2" w:rsidRDefault="00681FC2" w:rsidP="00681FC2">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0359279E" w14:textId="77777777" w:rsidR="00681FC2" w:rsidRDefault="00681FC2" w:rsidP="00681FC2">
      <w:r>
        <w:t>This service:</w:t>
      </w:r>
    </w:p>
    <w:p w14:paraId="0E5178C5" w14:textId="77777777" w:rsidR="00681FC2" w:rsidRDefault="00681FC2" w:rsidP="00681FC2">
      <w:pPr>
        <w:pStyle w:val="B10"/>
      </w:pPr>
      <w:r>
        <w:t>-</w:t>
      </w:r>
      <w:r>
        <w:tab/>
        <w:t xml:space="preserve">allows NF </w:t>
      </w:r>
      <w:r>
        <w:rPr>
          <w:rFonts w:eastAsia="等线"/>
        </w:rPr>
        <w:t xml:space="preserve">service </w:t>
      </w:r>
      <w:r>
        <w:t>consumers to subscribe to and unsubscribe from different analytics events;</w:t>
      </w:r>
    </w:p>
    <w:p w14:paraId="6692E306" w14:textId="601B9939" w:rsidR="00681FC2" w:rsidRDefault="00681FC2" w:rsidP="00681FC2">
      <w:pPr>
        <w:pStyle w:val="B10"/>
      </w:pPr>
      <w:r>
        <w:t>-</w:t>
      </w:r>
      <w:r>
        <w:tab/>
        <w:t xml:space="preserve">notifies NF </w:t>
      </w:r>
      <w:r>
        <w:rPr>
          <w:rFonts w:eastAsia="等线"/>
        </w:rPr>
        <w:t xml:space="preserve">service </w:t>
      </w:r>
      <w:r>
        <w:t>consumers with a corresponding subscription about observed events</w:t>
      </w:r>
      <w:ins w:id="56" w:author="Huawei" w:date="2024-10-31T08:15:00Z">
        <w:r w:rsidR="006D5795">
          <w:t>;</w:t>
        </w:r>
      </w:ins>
      <w:del w:id="57" w:author="Huawei" w:date="2024-10-31T08:15:00Z">
        <w:r w:rsidDel="006D5795">
          <w:delText>.</w:delText>
        </w:r>
      </w:del>
      <w:r>
        <w:t xml:space="preserve"> and</w:t>
      </w:r>
    </w:p>
    <w:p w14:paraId="2C1C45A2" w14:textId="77777777" w:rsidR="00681FC2" w:rsidRDefault="00681FC2" w:rsidP="00681FC2">
      <w:pPr>
        <w:pStyle w:val="B10"/>
      </w:pPr>
      <w:r>
        <w:t>-</w:t>
      </w:r>
      <w:r>
        <w:tab/>
        <w:t xml:space="preserve">allows NF </w:t>
      </w:r>
      <w:r>
        <w:rPr>
          <w:rFonts w:eastAsia="等线"/>
        </w:rPr>
        <w:t xml:space="preserve">service </w:t>
      </w:r>
      <w:r>
        <w:t>consumers to request the transfer of subscriptions for analytics events.</w:t>
      </w:r>
    </w:p>
    <w:p w14:paraId="53A81345" w14:textId="77777777" w:rsidR="00681FC2" w:rsidRDefault="00681FC2" w:rsidP="00681FC2">
      <w:r>
        <w:t>The types of observed events include:</w:t>
      </w:r>
    </w:p>
    <w:p w14:paraId="71F8197A" w14:textId="77777777" w:rsidR="00681FC2" w:rsidRDefault="00681FC2" w:rsidP="00681FC2">
      <w:pPr>
        <w:pStyle w:val="B10"/>
      </w:pPr>
      <w:r>
        <w:t>-</w:t>
      </w:r>
      <w:r>
        <w:tab/>
        <w:t>Slice load level information;</w:t>
      </w:r>
    </w:p>
    <w:p w14:paraId="55F64E3C" w14:textId="77777777" w:rsidR="00681FC2" w:rsidRDefault="00681FC2" w:rsidP="00681FC2">
      <w:pPr>
        <w:pStyle w:val="B10"/>
      </w:pPr>
      <w:r>
        <w:t>-</w:t>
      </w:r>
      <w:r>
        <w:tab/>
        <w:t>Network slice instance load level information;</w:t>
      </w:r>
    </w:p>
    <w:p w14:paraId="652449CF" w14:textId="77777777" w:rsidR="00681FC2" w:rsidRDefault="00681FC2" w:rsidP="00681FC2">
      <w:pPr>
        <w:pStyle w:val="B10"/>
      </w:pPr>
      <w:r>
        <w:t>-</w:t>
      </w:r>
      <w:r>
        <w:tab/>
        <w:t>Service experience;</w:t>
      </w:r>
    </w:p>
    <w:p w14:paraId="3C306743" w14:textId="77777777" w:rsidR="00681FC2" w:rsidRDefault="00681FC2" w:rsidP="00681FC2">
      <w:pPr>
        <w:pStyle w:val="B10"/>
      </w:pPr>
      <w:r>
        <w:t>-</w:t>
      </w:r>
      <w:r>
        <w:tab/>
        <w:t>NF load;</w:t>
      </w:r>
    </w:p>
    <w:p w14:paraId="27F63FBF" w14:textId="77777777" w:rsidR="00681FC2" w:rsidRDefault="00681FC2" w:rsidP="00681FC2">
      <w:pPr>
        <w:pStyle w:val="B10"/>
      </w:pPr>
      <w:r>
        <w:t>-</w:t>
      </w:r>
      <w:r>
        <w:tab/>
        <w:t>Network performance;</w:t>
      </w:r>
    </w:p>
    <w:p w14:paraId="2CF84407" w14:textId="77777777" w:rsidR="00681FC2" w:rsidRDefault="00681FC2" w:rsidP="00681FC2">
      <w:pPr>
        <w:pStyle w:val="B10"/>
      </w:pPr>
      <w:r>
        <w:t>-</w:t>
      </w:r>
      <w:r>
        <w:tab/>
        <w:t>Abnormal behaviour;</w:t>
      </w:r>
    </w:p>
    <w:p w14:paraId="4B567884" w14:textId="77777777" w:rsidR="00681FC2" w:rsidRDefault="00681FC2" w:rsidP="00681FC2">
      <w:pPr>
        <w:pStyle w:val="B10"/>
      </w:pPr>
      <w:r>
        <w:t>-</w:t>
      </w:r>
      <w:r>
        <w:tab/>
        <w:t>UE mobility;</w:t>
      </w:r>
    </w:p>
    <w:p w14:paraId="4F5A2DBA" w14:textId="77777777" w:rsidR="00681FC2" w:rsidRDefault="00681FC2" w:rsidP="00681FC2">
      <w:pPr>
        <w:pStyle w:val="B10"/>
      </w:pPr>
      <w:r>
        <w:t>-</w:t>
      </w:r>
      <w:r>
        <w:tab/>
        <w:t>UE communication;</w:t>
      </w:r>
    </w:p>
    <w:p w14:paraId="5199273D" w14:textId="77777777" w:rsidR="00681FC2" w:rsidRDefault="00681FC2" w:rsidP="00681FC2">
      <w:pPr>
        <w:pStyle w:val="B10"/>
      </w:pPr>
      <w:r>
        <w:t>-</w:t>
      </w:r>
      <w:r>
        <w:tab/>
        <w:t>User data congestion;</w:t>
      </w:r>
    </w:p>
    <w:p w14:paraId="7B8333DC" w14:textId="77777777" w:rsidR="00681FC2" w:rsidRDefault="00681FC2" w:rsidP="00681FC2">
      <w:pPr>
        <w:pStyle w:val="B10"/>
      </w:pPr>
      <w:r>
        <w:t>-</w:t>
      </w:r>
      <w:r>
        <w:tab/>
        <w:t>QoS sustainability;</w:t>
      </w:r>
    </w:p>
    <w:p w14:paraId="736983EB" w14:textId="77777777" w:rsidR="00681FC2" w:rsidRDefault="00681FC2" w:rsidP="00681FC2">
      <w:pPr>
        <w:pStyle w:val="B10"/>
      </w:pPr>
      <w:r>
        <w:t>-</w:t>
      </w:r>
      <w:r>
        <w:tab/>
        <w:t>Dispersion;</w:t>
      </w:r>
    </w:p>
    <w:p w14:paraId="31F6B819" w14:textId="77777777" w:rsidR="00681FC2" w:rsidRDefault="00681FC2" w:rsidP="00681FC2">
      <w:pPr>
        <w:pStyle w:val="B10"/>
      </w:pPr>
      <w:r>
        <w:t>-</w:t>
      </w:r>
      <w:r>
        <w:tab/>
        <w:t>Redundant transmission experience;</w:t>
      </w:r>
    </w:p>
    <w:p w14:paraId="610155F2" w14:textId="77777777" w:rsidR="00681FC2" w:rsidRDefault="00681FC2" w:rsidP="00681FC2">
      <w:pPr>
        <w:pStyle w:val="B10"/>
      </w:pPr>
      <w:r>
        <w:t>-</w:t>
      </w:r>
      <w:r>
        <w:tab/>
        <w:t>SM congestion control experience;</w:t>
      </w:r>
    </w:p>
    <w:p w14:paraId="0B4B0DF8" w14:textId="77777777" w:rsidR="00681FC2" w:rsidRDefault="00681FC2" w:rsidP="00681FC2">
      <w:pPr>
        <w:pStyle w:val="B10"/>
      </w:pPr>
      <w:r>
        <w:t>-</w:t>
      </w:r>
      <w:r>
        <w:tab/>
        <w:t>WLAN performance;</w:t>
      </w:r>
    </w:p>
    <w:p w14:paraId="59638988" w14:textId="77777777" w:rsidR="00681FC2" w:rsidRDefault="00681FC2" w:rsidP="00681FC2">
      <w:pPr>
        <w:pStyle w:val="B10"/>
      </w:pPr>
      <w:r>
        <w:t>-</w:t>
      </w:r>
      <w:r>
        <w:tab/>
        <w:t>DN performance;</w:t>
      </w:r>
    </w:p>
    <w:p w14:paraId="5AA00736" w14:textId="77777777" w:rsidR="00681FC2" w:rsidRDefault="00681FC2" w:rsidP="00681FC2">
      <w:pPr>
        <w:pStyle w:val="B10"/>
      </w:pPr>
      <w:r>
        <w:t>-</w:t>
      </w:r>
      <w:r>
        <w:tab/>
        <w:t>PFD determination;</w:t>
      </w:r>
    </w:p>
    <w:p w14:paraId="48419688" w14:textId="243DD0C6" w:rsidR="00681FC2" w:rsidRDefault="00681FC2" w:rsidP="00681FC2">
      <w:pPr>
        <w:pStyle w:val="B10"/>
      </w:pPr>
      <w:r>
        <w:t>-</w:t>
      </w:r>
      <w:r>
        <w:tab/>
        <w:t>PDU Session traffic</w:t>
      </w:r>
      <w:ins w:id="58" w:author="Huawei" w:date="2024-10-31T08:16:00Z">
        <w:r w:rsidR="006D5795">
          <w:t>;</w:t>
        </w:r>
      </w:ins>
      <w:del w:id="59" w:author="Huawei" w:date="2024-10-31T08:16:00Z">
        <w:r w:rsidDel="006D5795">
          <w:delText>.</w:delText>
        </w:r>
      </w:del>
    </w:p>
    <w:p w14:paraId="1738B92C" w14:textId="77777777" w:rsidR="00681FC2" w:rsidRDefault="00681FC2" w:rsidP="00681FC2">
      <w:pPr>
        <w:pStyle w:val="B10"/>
      </w:pPr>
      <w:r>
        <w:t>-</w:t>
      </w:r>
      <w:r>
        <w:tab/>
        <w:t>Movement Behaviour;</w:t>
      </w:r>
    </w:p>
    <w:p w14:paraId="762497AF" w14:textId="77777777" w:rsidR="00681FC2" w:rsidRDefault="00681FC2" w:rsidP="00681FC2">
      <w:pPr>
        <w:pStyle w:val="B10"/>
        <w:rPr>
          <w:lang w:eastAsia="zh-CN"/>
        </w:rPr>
      </w:pPr>
      <w:r>
        <w:t>-</w:t>
      </w:r>
      <w:r>
        <w:tab/>
        <w:t>Location Accuracy</w:t>
      </w:r>
      <w:r>
        <w:rPr>
          <w:lang w:val="en-US" w:eastAsia="zh-CN"/>
        </w:rPr>
        <w:t>;</w:t>
      </w:r>
    </w:p>
    <w:p w14:paraId="74DC1872" w14:textId="0AAC456A" w:rsidR="00681FC2" w:rsidRDefault="00681FC2" w:rsidP="00681FC2">
      <w:pPr>
        <w:pStyle w:val="B10"/>
      </w:pPr>
      <w:r>
        <w:t>-</w:t>
      </w:r>
      <w:r>
        <w:tab/>
        <w:t>Relative Proximity</w:t>
      </w:r>
      <w:ins w:id="60" w:author="Huawei" w:date="2024-10-31T08:16:00Z">
        <w:r w:rsidR="006D5795">
          <w:t>;</w:t>
        </w:r>
      </w:ins>
      <w:del w:id="61" w:author="Huawei" w:date="2024-10-31T08:16:00Z">
        <w:r w:rsidDel="006D5795">
          <w:delText>.</w:delText>
        </w:r>
      </w:del>
    </w:p>
    <w:p w14:paraId="5B2F5E9D" w14:textId="3D19CC67" w:rsidR="00681FC2" w:rsidRDefault="00681FC2" w:rsidP="00681FC2">
      <w:pPr>
        <w:pStyle w:val="B10"/>
        <w:rPr>
          <w:ins w:id="62" w:author="Huawei" w:date="2024-11-04T18:11:00Z"/>
        </w:rPr>
      </w:pPr>
      <w:r>
        <w:t>-</w:t>
      </w:r>
      <w:r>
        <w:tab/>
      </w:r>
      <w:r w:rsidRPr="00AA50BD">
        <w:t>End-to-end data volume transfer time</w:t>
      </w:r>
      <w:ins w:id="63" w:author="Huawei" w:date="2024-10-31T08:16:00Z">
        <w:r w:rsidR="006D5795">
          <w:t>;</w:t>
        </w:r>
      </w:ins>
    </w:p>
    <w:p w14:paraId="3AA2C1A1" w14:textId="2E11CBE4" w:rsidR="00681FC2" w:rsidRDefault="006D5795" w:rsidP="00681FC2">
      <w:pPr>
        <w:pStyle w:val="B10"/>
      </w:pPr>
      <w:ins w:id="64" w:author="Huawei" w:date="2024-10-31T08:16:00Z">
        <w:r>
          <w:t>-</w:t>
        </w:r>
        <w:r>
          <w:tab/>
          <w:t>Signalling Storm</w:t>
        </w:r>
      </w:ins>
      <w:r w:rsidR="00681FC2">
        <w:t>.</w:t>
      </w:r>
    </w:p>
    <w:p w14:paraId="5133E34E" w14:textId="466B01DB"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814F23" w14:textId="77777777" w:rsidR="00BE3926" w:rsidRDefault="00BE3926" w:rsidP="00BE3926">
      <w:pPr>
        <w:pStyle w:val="50"/>
        <w:rPr>
          <w:lang w:eastAsia="zh-CN"/>
        </w:rPr>
      </w:pPr>
      <w:bookmarkStart w:id="65" w:name="_Toc56640901"/>
      <w:bookmarkStart w:id="66" w:name="_Toc43563441"/>
      <w:bookmarkStart w:id="67" w:name="_Toc145705551"/>
      <w:bookmarkStart w:id="68" w:name="_Toc66231737"/>
      <w:bookmarkStart w:id="69" w:name="_Toc148522455"/>
      <w:bookmarkStart w:id="70" w:name="_Toc138754064"/>
      <w:bookmarkStart w:id="71" w:name="_Toc51762834"/>
      <w:bookmarkStart w:id="72" w:name="_Toc88667471"/>
      <w:bookmarkStart w:id="73" w:name="_Toc34266228"/>
      <w:bookmarkStart w:id="74" w:name="_Toc136562230"/>
      <w:bookmarkStart w:id="75" w:name="_Toc68168898"/>
      <w:bookmarkStart w:id="76" w:name="_Toc85556969"/>
      <w:bookmarkStart w:id="77" w:name="_Toc113031544"/>
      <w:bookmarkStart w:id="78" w:name="_Toc94064137"/>
      <w:bookmarkStart w:id="79" w:name="_Toc98233517"/>
      <w:bookmarkStart w:id="80" w:name="_Toc59017869"/>
      <w:bookmarkStart w:id="81" w:name="_Toc70550544"/>
      <w:bookmarkStart w:id="82" w:name="_Toc85552870"/>
      <w:bookmarkStart w:id="83" w:name="_Toc90655756"/>
      <w:bookmarkStart w:id="84" w:name="_Toc114133683"/>
      <w:bookmarkStart w:id="85" w:name="_Toc120702183"/>
      <w:bookmarkStart w:id="86" w:name="_Toc112951004"/>
      <w:bookmarkStart w:id="87" w:name="_Toc101244293"/>
      <w:bookmarkStart w:id="88" w:name="_Toc83232981"/>
      <w:bookmarkStart w:id="89" w:name="_Toc104538882"/>
      <w:bookmarkStart w:id="90" w:name="_Toc50031914"/>
      <w:bookmarkStart w:id="91" w:name="_Toc36102399"/>
      <w:bookmarkStart w:id="92" w:name="_Toc45133984"/>
      <w:bookmarkStart w:id="93" w:name="_Toc28012758"/>
      <w:bookmarkStart w:id="94" w:name="_Toc164920579"/>
      <w:bookmarkStart w:id="95" w:name="_Toc170120121"/>
      <w:bookmarkStart w:id="96" w:name="_Toc175858366"/>
      <w:bookmarkStart w:id="97" w:name="_Toc175859439"/>
      <w:r>
        <w:t>4.2.</w:t>
      </w:r>
      <w:r>
        <w:rPr>
          <w:lang w:eastAsia="zh-CN"/>
        </w:rPr>
        <w:t>1.3.2</w:t>
      </w:r>
      <w:r>
        <w:tab/>
      </w:r>
      <w:r>
        <w:rPr>
          <w:lang w:eastAsia="zh-CN"/>
        </w:rPr>
        <w:t>NF Service Consumers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1C5F105" w14:textId="77777777" w:rsidR="00BE3926" w:rsidRDefault="00BE3926" w:rsidP="00BE3926">
      <w:r>
        <w:t>The Policy Control Function (PCF):</w:t>
      </w:r>
    </w:p>
    <w:p w14:paraId="61BC17AB" w14:textId="77777777" w:rsidR="00BE3926" w:rsidRDefault="00BE3926" w:rsidP="00BE3926">
      <w:pPr>
        <w:pStyle w:val="B10"/>
      </w:pPr>
      <w:r>
        <w:lastRenderedPageBreak/>
        <w:t>-</w:t>
      </w:r>
      <w:r>
        <w:tab/>
        <w:t>supports (un)subscription to the notification of analytics information for slice load level information from the NWDAF;</w:t>
      </w:r>
    </w:p>
    <w:p w14:paraId="07E4E692" w14:textId="77777777" w:rsidR="00BE3926" w:rsidRDefault="00BE3926" w:rsidP="00BE3926">
      <w:pPr>
        <w:pStyle w:val="B10"/>
      </w:pPr>
      <w:r>
        <w:t>-</w:t>
      </w:r>
      <w:r>
        <w:tab/>
        <w:t>supports (un)subscription to the notification of analytics information for service experience related network data from the NWDAF;</w:t>
      </w:r>
    </w:p>
    <w:p w14:paraId="736E34A5" w14:textId="77777777" w:rsidR="00BE3926" w:rsidRDefault="00BE3926" w:rsidP="00BE3926">
      <w:pPr>
        <w:pStyle w:val="B10"/>
      </w:pPr>
      <w:r>
        <w:t>-</w:t>
      </w:r>
      <w:r>
        <w:tab/>
        <w:t>supports (un)subscription to the notification of analytics information for network performance from the NWDAF;</w:t>
      </w:r>
    </w:p>
    <w:p w14:paraId="65E69453" w14:textId="77777777" w:rsidR="00BE3926" w:rsidRDefault="00BE3926" w:rsidP="00BE3926">
      <w:pPr>
        <w:pStyle w:val="B10"/>
      </w:pPr>
      <w:r>
        <w:t>-</w:t>
      </w:r>
      <w:r>
        <w:tab/>
        <w:t>supports (un)subscription to the notification of analytics information for abnormal UE behaviour from the NWDAF;</w:t>
      </w:r>
    </w:p>
    <w:p w14:paraId="59D5340E" w14:textId="77777777" w:rsidR="00BE3926" w:rsidRDefault="00BE3926" w:rsidP="00BE3926">
      <w:pPr>
        <w:pStyle w:val="B10"/>
      </w:pPr>
      <w:r>
        <w:t>-</w:t>
      </w:r>
      <w:r>
        <w:tab/>
        <w:t>supports (un)subscription to the notification of analytics information for UE mobility from the NWDAF;</w:t>
      </w:r>
    </w:p>
    <w:p w14:paraId="633AD93F" w14:textId="77777777" w:rsidR="00BE3926" w:rsidRDefault="00BE3926" w:rsidP="00BE3926">
      <w:pPr>
        <w:pStyle w:val="B10"/>
      </w:pPr>
      <w:r>
        <w:t>-</w:t>
      </w:r>
      <w:r>
        <w:tab/>
        <w:t>supports (un)subscription to the notification of analytics information for UE communication from the NWDAF;</w:t>
      </w:r>
    </w:p>
    <w:p w14:paraId="63AD2FC2" w14:textId="77777777" w:rsidR="00BE3926" w:rsidRDefault="00BE3926" w:rsidP="00BE3926">
      <w:pPr>
        <w:pStyle w:val="B10"/>
      </w:pPr>
      <w:r>
        <w:t>-</w:t>
      </w:r>
      <w:r>
        <w:tab/>
        <w:t>supports (un)subscription to the notification of analytics information for user data congestion from the NWDAF;</w:t>
      </w:r>
    </w:p>
    <w:p w14:paraId="060E1892" w14:textId="77777777" w:rsidR="00BE3926" w:rsidRDefault="00BE3926" w:rsidP="00BE3926">
      <w:pPr>
        <w:pStyle w:val="B10"/>
      </w:pPr>
      <w:r>
        <w:t>-</w:t>
      </w:r>
      <w:r>
        <w:tab/>
        <w:t>supports (un)subscription to the notification of analytics information for dispersion from the NWDAF;</w:t>
      </w:r>
    </w:p>
    <w:p w14:paraId="65D14C83" w14:textId="77777777" w:rsidR="00BE3926" w:rsidRDefault="00BE3926" w:rsidP="00BE3926">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297135A0" w14:textId="77777777" w:rsidR="00BE3926" w:rsidRDefault="00BE3926" w:rsidP="00BE3926">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77231483" w14:textId="77777777" w:rsidR="00BE3926" w:rsidRDefault="00BE3926" w:rsidP="00BE3926">
      <w:pPr>
        <w:pStyle w:val="B10"/>
      </w:pPr>
      <w:r>
        <w:t>-</w:t>
      </w:r>
      <w:r>
        <w:tab/>
        <w:t>supports (un)subscription to the notification of analytics information for DN performance from the NWDAF;</w:t>
      </w:r>
    </w:p>
    <w:p w14:paraId="17D6DA2E" w14:textId="17F8D176" w:rsidR="00BE3926" w:rsidRDefault="00BE3926" w:rsidP="00BE3926">
      <w:pPr>
        <w:pStyle w:val="B10"/>
      </w:pPr>
      <w:r>
        <w:t>-</w:t>
      </w:r>
      <w:r>
        <w:tab/>
        <w:t>supports (un)subscription to the notification of analytics information for WLAN performance from the NWDAF;</w:t>
      </w:r>
      <w:del w:id="98" w:author="Huawei" w:date="2024-10-31T08:16:00Z">
        <w:r w:rsidDel="00454CBC">
          <w:delText xml:space="preserve"> </w:delText>
        </w:r>
      </w:del>
    </w:p>
    <w:p w14:paraId="287CE277" w14:textId="3B6AC55F" w:rsidR="00BE3926" w:rsidRDefault="00BE3926" w:rsidP="00BE3926">
      <w:pPr>
        <w:pStyle w:val="B10"/>
        <w:rPr>
          <w:ins w:id="99" w:author="Huawei" w:date="2024-11-20T16:33:00Z"/>
        </w:rPr>
      </w:pPr>
      <w:r>
        <w:t>-</w:t>
      </w:r>
      <w:r>
        <w:tab/>
        <w:t>supports (un)subscription to the notification of analytics information for PDU Session traffic from the NWDAF;</w:t>
      </w:r>
      <w:del w:id="100" w:author="Huawei" w:date="2024-10-31T08:16:00Z">
        <w:r w:rsidDel="00454CBC">
          <w:delText xml:space="preserve"> and</w:delText>
        </w:r>
      </w:del>
    </w:p>
    <w:p w14:paraId="0A229FDD" w14:textId="6D5D9AB8" w:rsidR="00E84367" w:rsidRDefault="00E84367" w:rsidP="00BE3926">
      <w:pPr>
        <w:pStyle w:val="B10"/>
      </w:pPr>
      <w:ins w:id="101" w:author="Huawei" w:date="2024-11-20T16:33:00Z">
        <w:r>
          <w:t>-</w:t>
        </w:r>
        <w:r>
          <w:tab/>
          <w:t>supports (un)subscription to the notification</w:t>
        </w:r>
        <w:r>
          <w:rPr>
            <w:rFonts w:eastAsia="等线"/>
          </w:rPr>
          <w:t xml:space="preserve"> </w:t>
        </w:r>
        <w:r>
          <w:t>of analytics information</w:t>
        </w:r>
        <w:r>
          <w:rPr>
            <w:rFonts w:eastAsia="等线"/>
          </w:rPr>
          <w:t xml:space="preserve"> for </w:t>
        </w:r>
        <w:r>
          <w:t>signalling storm from NWDAF; and</w:t>
        </w:r>
      </w:ins>
    </w:p>
    <w:p w14:paraId="5A08BB35" w14:textId="327714C9" w:rsidR="00BE3926" w:rsidRDefault="00BE3926" w:rsidP="00E84367">
      <w:pPr>
        <w:pStyle w:val="B10"/>
      </w:pPr>
      <w:r>
        <w:t>-</w:t>
      </w:r>
      <w:r>
        <w:tab/>
        <w:t>supports taking one or more above input from the NWDAF into consideration for policies on assignment of network resources and/or for traffic steering policies.</w:t>
      </w:r>
    </w:p>
    <w:p w14:paraId="1C02C124" w14:textId="77777777" w:rsidR="00BE3926" w:rsidRDefault="00BE3926" w:rsidP="00BE3926">
      <w:pPr>
        <w:pStyle w:val="NO"/>
      </w:pPr>
      <w:r>
        <w:rPr>
          <w:rFonts w:eastAsia="MS Mincho"/>
        </w:rPr>
        <w:t>NOTE:</w:t>
      </w:r>
      <w:r>
        <w:rPr>
          <w:rFonts w:eastAsia="MS Mincho"/>
        </w:rPr>
        <w:tab/>
        <w:t>How this information is used by the PCF is not standardized in this specification.</w:t>
      </w:r>
    </w:p>
    <w:p w14:paraId="30B8303C" w14:textId="77777777" w:rsidR="00BE3926" w:rsidRDefault="00BE3926" w:rsidP="00BE3926">
      <w:r>
        <w:rPr>
          <w:rFonts w:eastAsia="MS Mincho"/>
        </w:rPr>
        <w:t xml:space="preserve">The </w:t>
      </w:r>
      <w:r>
        <w:t>Network Slice Selection Function (NSSF):</w:t>
      </w:r>
    </w:p>
    <w:p w14:paraId="251F4371" w14:textId="77777777" w:rsidR="00BE3926" w:rsidRDefault="00BE3926" w:rsidP="00BE3926">
      <w:pPr>
        <w:pStyle w:val="B10"/>
      </w:pPr>
      <w:r>
        <w:t>-</w:t>
      </w:r>
      <w:r>
        <w:tab/>
        <w:t>supports (un)subscription to the notification of analytics information for slice load level information or network slice instance load level information from the NWDAF to determine slice selection;</w:t>
      </w:r>
    </w:p>
    <w:p w14:paraId="3B6B1121" w14:textId="77777777" w:rsidR="00BE3926" w:rsidRDefault="00BE3926" w:rsidP="00BE3926">
      <w:pPr>
        <w:pStyle w:val="B10"/>
      </w:pPr>
      <w:r>
        <w:t>-</w:t>
      </w:r>
      <w:r>
        <w:tab/>
        <w:t>supports (un)subscription to the notification of analytics information for service experience related network data from the NWDAF; and</w:t>
      </w:r>
    </w:p>
    <w:p w14:paraId="157CF8FB" w14:textId="77777777" w:rsidR="00BE3926" w:rsidRDefault="00BE3926" w:rsidP="00BE3926">
      <w:pPr>
        <w:pStyle w:val="B10"/>
      </w:pPr>
      <w:r>
        <w:t>-</w:t>
      </w:r>
      <w:r>
        <w:tab/>
        <w:t>supports (un)subscription to the notification of analytics information for dispersion at the slice from the NWDAF.</w:t>
      </w:r>
    </w:p>
    <w:p w14:paraId="76686E6D" w14:textId="77777777" w:rsidR="00BE3926" w:rsidRDefault="00BE3926" w:rsidP="00BE3926">
      <w:r>
        <w:rPr>
          <w:rFonts w:eastAsia="MS Mincho"/>
        </w:rPr>
        <w:t xml:space="preserve">The </w:t>
      </w:r>
      <w:r>
        <w:t>Access and Mobility Management Function (AMF):</w:t>
      </w:r>
    </w:p>
    <w:p w14:paraId="1F61431C" w14:textId="77777777" w:rsidR="00BE3926" w:rsidRDefault="00BE3926" w:rsidP="00BE3926">
      <w:pPr>
        <w:pStyle w:val="B10"/>
      </w:pPr>
      <w:r>
        <w:t>-</w:t>
      </w:r>
      <w:r>
        <w:tab/>
        <w:t>supports (un)subscription to the notification of analytics information for slice load level information from the NWDAF;</w:t>
      </w:r>
    </w:p>
    <w:p w14:paraId="71585838" w14:textId="77777777" w:rsidR="00BE3926" w:rsidRDefault="00BE3926" w:rsidP="00BE3926">
      <w:pPr>
        <w:pStyle w:val="B10"/>
      </w:pPr>
      <w:r>
        <w:t>-</w:t>
      </w:r>
      <w:r>
        <w:tab/>
        <w:t>supports (un)subscription to the notification of analytics information for service experience related network data from the NWDAF;</w:t>
      </w:r>
    </w:p>
    <w:p w14:paraId="653D4E62" w14:textId="77777777" w:rsidR="00BE3926" w:rsidRDefault="00BE3926" w:rsidP="00BE3926">
      <w:pPr>
        <w:pStyle w:val="B10"/>
      </w:pPr>
      <w:r>
        <w:t>-</w:t>
      </w:r>
      <w:r>
        <w:tab/>
        <w:t xml:space="preserve">supports (un)subscription to the notification of analytics information for SMF load information from the NWDAF to determine SMF </w:t>
      </w:r>
      <w:proofErr w:type="gramStart"/>
      <w:r>
        <w:t>selection;-</w:t>
      </w:r>
      <w:proofErr w:type="gramEnd"/>
      <w:r>
        <w:tab/>
        <w:t>supports (un)subscription to the notification of analytics information for expected UE behavioural information (UE mobility and/or UE communication) from the NWDAF to monitor UE behaviour;</w:t>
      </w:r>
    </w:p>
    <w:p w14:paraId="7BF4F11F" w14:textId="079AA80F" w:rsidR="00BE3926" w:rsidRDefault="00BE3926" w:rsidP="00BE3926">
      <w:pPr>
        <w:pStyle w:val="B10"/>
      </w:pPr>
      <w:r>
        <w:t>-</w:t>
      </w:r>
      <w:r>
        <w:tab/>
        <w:t>supports (un)subscription to the notification of analytics information for abnormal UE behaviour information from the NWDAF to determine adjustment of UE mobility related network parameters to solve the abnormal risk;</w:t>
      </w:r>
      <w:del w:id="102" w:author="Huawei" w:date="2024-10-31T08:17:00Z">
        <w:r w:rsidDel="00454CBC">
          <w:delText xml:space="preserve"> and</w:delText>
        </w:r>
      </w:del>
    </w:p>
    <w:p w14:paraId="41A21D26" w14:textId="77777777" w:rsidR="00454CBC" w:rsidRDefault="00BE3926" w:rsidP="00454CBC">
      <w:pPr>
        <w:pStyle w:val="B10"/>
        <w:rPr>
          <w:ins w:id="103" w:author="Huawei" w:date="2024-10-31T08:17:00Z"/>
        </w:rPr>
      </w:pPr>
      <w:r>
        <w:lastRenderedPageBreak/>
        <w:t>-</w:t>
      </w:r>
      <w:r>
        <w:tab/>
        <w:t>supports (un)subscription to the notification of analytics information for dispersion at the slice from the NWDAF</w:t>
      </w:r>
      <w:ins w:id="104" w:author="Huawei" w:date="2024-10-31T08:17:00Z">
        <w:r w:rsidR="00454CBC">
          <w:t>; and</w:t>
        </w:r>
      </w:ins>
    </w:p>
    <w:p w14:paraId="7ED32533" w14:textId="6F2ACCE5" w:rsidR="00BE3926" w:rsidRDefault="00454CBC" w:rsidP="00454CBC">
      <w:pPr>
        <w:pStyle w:val="B10"/>
      </w:pPr>
      <w:ins w:id="105" w:author="Huawei" w:date="2024-10-31T08:17:00Z">
        <w:r>
          <w:t>-</w:t>
        </w:r>
        <w:r>
          <w:tab/>
          <w:t>supports (un)subscription to the notification</w:t>
        </w:r>
        <w:r>
          <w:rPr>
            <w:rFonts w:eastAsia="等线"/>
          </w:rPr>
          <w:t xml:space="preserve"> </w:t>
        </w:r>
        <w:r>
          <w:t>of analytics information</w:t>
        </w:r>
        <w:r>
          <w:rPr>
            <w:rFonts w:eastAsia="等线"/>
          </w:rPr>
          <w:t xml:space="preserve"> for </w:t>
        </w:r>
      </w:ins>
      <w:ins w:id="106" w:author="Huawei" w:date="2024-11-05T15:28:00Z">
        <w:r w:rsidR="00844281">
          <w:t>s</w:t>
        </w:r>
      </w:ins>
      <w:ins w:id="107" w:author="Huawei" w:date="2024-10-31T08:17:00Z">
        <w:r>
          <w:t xml:space="preserve">ignalling </w:t>
        </w:r>
      </w:ins>
      <w:ins w:id="108" w:author="Huawei" w:date="2024-11-05T15:28:00Z">
        <w:r w:rsidR="00844281">
          <w:t>s</w:t>
        </w:r>
      </w:ins>
      <w:ins w:id="109" w:author="Huawei" w:date="2024-10-31T08:17:00Z">
        <w:r>
          <w:t>torm from NWDAF</w:t>
        </w:r>
      </w:ins>
      <w:r w:rsidR="00BE3926">
        <w:t>.</w:t>
      </w:r>
    </w:p>
    <w:p w14:paraId="054707F2" w14:textId="77777777" w:rsidR="00BE3926" w:rsidRDefault="00BE3926" w:rsidP="00BE3926">
      <w:r>
        <w:rPr>
          <w:rFonts w:eastAsia="MS Mincho"/>
        </w:rPr>
        <w:t xml:space="preserve">The </w:t>
      </w:r>
      <w:r>
        <w:t>Session Management Function (SMF):</w:t>
      </w:r>
    </w:p>
    <w:p w14:paraId="1108907B" w14:textId="77777777" w:rsidR="00BE3926" w:rsidRDefault="00BE3926" w:rsidP="00BE3926">
      <w:pPr>
        <w:pStyle w:val="B10"/>
      </w:pPr>
      <w:r>
        <w:t>-</w:t>
      </w:r>
      <w:r>
        <w:tab/>
        <w:t>supports (un)subscription to the notification of analytics information for UPF load information from the NWDAF to determine UPF selection;</w:t>
      </w:r>
    </w:p>
    <w:p w14:paraId="109B6FB1" w14:textId="77777777" w:rsidR="00BE3926" w:rsidRDefault="00BE3926" w:rsidP="00BE3926">
      <w:pPr>
        <w:pStyle w:val="B10"/>
      </w:pPr>
      <w:r>
        <w:t>-</w:t>
      </w:r>
      <w:r>
        <w:tab/>
        <w:t>supports (un)subscription to the notification of analytics information for UE mobility information from the NWDAF to determine UPF selection;</w:t>
      </w:r>
    </w:p>
    <w:p w14:paraId="361884D6" w14:textId="77777777" w:rsidR="00BE3926" w:rsidRDefault="00BE3926" w:rsidP="00BE3926">
      <w:pPr>
        <w:pStyle w:val="B10"/>
      </w:pPr>
      <w:r>
        <w:t>-</w:t>
      </w:r>
      <w:r>
        <w:tab/>
        <w:t>supports (un)subscription to the notification of analytics information for Session Management Congestion Control Experience from the NWDAF;</w:t>
      </w:r>
    </w:p>
    <w:p w14:paraId="65ACCDAC" w14:textId="77777777" w:rsidR="00BE3926" w:rsidRDefault="00BE3926" w:rsidP="00BE3926">
      <w:pPr>
        <w:pStyle w:val="B10"/>
      </w:pPr>
      <w:r>
        <w:t>-</w:t>
      </w:r>
      <w:r>
        <w:tab/>
        <w:t>supports (un)subscription to the notification of analytics information for expected UE behavioural information (UE mobility and/or UE communication) from the NWDAF to monitor UE behaviour;</w:t>
      </w:r>
    </w:p>
    <w:p w14:paraId="315B27B6" w14:textId="77777777" w:rsidR="00BE3926" w:rsidRDefault="00BE3926" w:rsidP="00BE3926">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110F3DFF" w14:textId="77777777" w:rsidR="00BE3926" w:rsidRDefault="00BE3926" w:rsidP="00BE3926">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10CA210D" w14:textId="77777777" w:rsidR="00BE3926" w:rsidRDefault="00BE3926" w:rsidP="00BE3926">
      <w:pPr>
        <w:pStyle w:val="B10"/>
      </w:pPr>
      <w:r>
        <w:t>-</w:t>
      </w:r>
      <w:r>
        <w:tab/>
        <w:t>supports (un)subscription to the notification of analytics information for service experience related network data from the NWDAF;</w:t>
      </w:r>
    </w:p>
    <w:p w14:paraId="3562B927" w14:textId="6F9EF9CD" w:rsidR="00BE3926" w:rsidRDefault="00BE3926" w:rsidP="00BE3926">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del w:id="110" w:author="Huawei" w:date="2024-10-31T08:17:00Z">
        <w:r w:rsidDel="00454CBC">
          <w:delText xml:space="preserve"> and</w:delText>
        </w:r>
      </w:del>
    </w:p>
    <w:p w14:paraId="75493683" w14:textId="77777777" w:rsidR="00454CBC" w:rsidRDefault="00BE3926" w:rsidP="00454CBC">
      <w:pPr>
        <w:pStyle w:val="B10"/>
        <w:rPr>
          <w:ins w:id="111" w:author="Huawei" w:date="2024-10-31T08:17:00Z"/>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ins w:id="112" w:author="Huawei" w:date="2024-10-31T08:17:00Z">
        <w:r w:rsidR="00454CBC">
          <w:rPr>
            <w:rFonts w:eastAsia="等线"/>
          </w:rPr>
          <w:t>;</w:t>
        </w:r>
        <w:r w:rsidR="00454CBC">
          <w:t xml:space="preserve"> and</w:t>
        </w:r>
      </w:ins>
    </w:p>
    <w:p w14:paraId="2765E74F" w14:textId="79C4B6F3" w:rsidR="00BE3926" w:rsidRDefault="00454CBC" w:rsidP="00454CBC">
      <w:pPr>
        <w:pStyle w:val="B10"/>
      </w:pPr>
      <w:ins w:id="113" w:author="Huawei" w:date="2024-10-31T08:17:00Z">
        <w:r>
          <w:t>-</w:t>
        </w:r>
        <w:r>
          <w:tab/>
          <w:t>supports (un)subscription to the notification</w:t>
        </w:r>
        <w:r>
          <w:rPr>
            <w:rFonts w:eastAsia="等线"/>
          </w:rPr>
          <w:t xml:space="preserve"> </w:t>
        </w:r>
        <w:r>
          <w:t>of analytics information</w:t>
        </w:r>
        <w:r>
          <w:rPr>
            <w:rFonts w:eastAsia="等线"/>
          </w:rPr>
          <w:t xml:space="preserve"> for </w:t>
        </w:r>
      </w:ins>
      <w:ins w:id="114" w:author="Huawei" w:date="2024-11-05T15:28:00Z">
        <w:r w:rsidR="00844281">
          <w:t>s</w:t>
        </w:r>
      </w:ins>
      <w:ins w:id="115" w:author="Huawei" w:date="2024-10-31T08:17:00Z">
        <w:r>
          <w:t xml:space="preserve">ignalling </w:t>
        </w:r>
      </w:ins>
      <w:ins w:id="116" w:author="Huawei" w:date="2024-11-05T15:28:00Z">
        <w:r w:rsidR="00844281">
          <w:t>s</w:t>
        </w:r>
      </w:ins>
      <w:ins w:id="117" w:author="Huawei" w:date="2024-10-31T08:17:00Z">
        <w:r>
          <w:t>torm from NWDAF</w:t>
        </w:r>
      </w:ins>
      <w:r w:rsidR="00BE3926">
        <w:rPr>
          <w:rFonts w:eastAsia="等线"/>
        </w:rPr>
        <w:t>.</w:t>
      </w:r>
    </w:p>
    <w:p w14:paraId="0B6788E2" w14:textId="77777777" w:rsidR="00BE3926" w:rsidRDefault="00BE3926" w:rsidP="00BE3926">
      <w:r>
        <w:rPr>
          <w:rFonts w:eastAsia="MS Mincho"/>
        </w:rPr>
        <w:t xml:space="preserve">The </w:t>
      </w:r>
      <w:r>
        <w:t>Network Exposure Function (NEF):</w:t>
      </w:r>
    </w:p>
    <w:p w14:paraId="1DFB0F02" w14:textId="77777777" w:rsidR="00BE3926" w:rsidRDefault="00BE3926" w:rsidP="00BE3926">
      <w:pPr>
        <w:pStyle w:val="B10"/>
        <w:ind w:left="0" w:firstLine="284"/>
      </w:pPr>
      <w:r>
        <w:t>-</w:t>
      </w:r>
      <w:r>
        <w:tab/>
        <w:t>supports (un)subscription to the notification</w:t>
      </w:r>
      <w:r>
        <w:rPr>
          <w:rFonts w:eastAsia="等线"/>
        </w:rPr>
        <w:t xml:space="preserve"> </w:t>
      </w:r>
      <w:r>
        <w:t>of analytics information</w:t>
      </w:r>
      <w:r>
        <w:rPr>
          <w:rFonts w:eastAsia="等线"/>
        </w:rPr>
        <w:t xml:space="preserve"> for </w:t>
      </w:r>
      <w:r>
        <w:t>UE mobility from the NWDAF;</w:t>
      </w:r>
    </w:p>
    <w:p w14:paraId="437B8F73"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763B12CE"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534D557B"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58D53835"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06DA3202"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7BBD27A7"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22A722F6"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0F5036C" w14:textId="77777777" w:rsidR="00BE3926" w:rsidRDefault="00BE3926" w:rsidP="00BE3926">
      <w:pPr>
        <w:pStyle w:val="B10"/>
      </w:pPr>
      <w:bookmarkStart w:id="118" w:name="_Hlk168547853"/>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529107B9" w14:textId="77777777" w:rsidR="00BE3926" w:rsidRDefault="00BE3926" w:rsidP="00BE3926">
      <w:pPr>
        <w:pStyle w:val="B10"/>
      </w:pPr>
      <w:r>
        <w:t>-</w:t>
      </w:r>
      <w:r>
        <w:tab/>
        <w:t>supports (un)subscription to the notification of analytics information for WLAN performance from the NWDAF;</w:t>
      </w:r>
    </w:p>
    <w:bookmarkEnd w:id="118"/>
    <w:p w14:paraId="20E2149C"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1C3D5FCB" w14:textId="77777777" w:rsidR="00BE3926" w:rsidRDefault="00BE3926" w:rsidP="00BE3926">
      <w:pPr>
        <w:pStyle w:val="B10"/>
      </w:pPr>
      <w:r>
        <w:t>-</w:t>
      </w:r>
      <w:r>
        <w:tab/>
        <w:t>with PFDF function supports (un)subscription to the notification of analytics information for NWDAF assisted PFD Determination from the NWDAF;</w:t>
      </w:r>
    </w:p>
    <w:p w14:paraId="7990AE48" w14:textId="77777777" w:rsidR="00BE3926" w:rsidRDefault="00BE3926" w:rsidP="00BE3926">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3E7B018F" w14:textId="0E05754A"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del w:id="119" w:author="Huawei" w:date="2024-10-31T08:17:00Z">
        <w:r w:rsidDel="004E02D0">
          <w:delText xml:space="preserve"> and</w:delText>
        </w:r>
      </w:del>
    </w:p>
    <w:p w14:paraId="441760EB" w14:textId="77777777" w:rsidR="004E02D0" w:rsidRDefault="00BE3926" w:rsidP="004E02D0">
      <w:pPr>
        <w:pStyle w:val="B10"/>
        <w:rPr>
          <w:ins w:id="120" w:author="Huawei" w:date="2024-10-31T08:17:00Z"/>
        </w:rPr>
      </w:pPr>
      <w:r>
        <w:t>-</w:t>
      </w:r>
      <w:r>
        <w:tab/>
        <w:t>supports (un)subscription to the notification</w:t>
      </w:r>
      <w:r>
        <w:rPr>
          <w:rFonts w:eastAsia="等线"/>
        </w:rPr>
        <w:t xml:space="preserve"> </w:t>
      </w:r>
      <w:r>
        <w:t>of analytics information</w:t>
      </w:r>
      <w:r>
        <w:rPr>
          <w:rFonts w:eastAsia="等线"/>
        </w:rPr>
        <w:t xml:space="preserve"> for </w:t>
      </w:r>
      <w:r>
        <w:t>movement behaviour from NWDAF</w:t>
      </w:r>
      <w:ins w:id="121" w:author="Huawei" w:date="2024-10-31T08:17:00Z">
        <w:r w:rsidR="004E02D0">
          <w:t>; and</w:t>
        </w:r>
      </w:ins>
    </w:p>
    <w:p w14:paraId="0FF7991A" w14:textId="5D84AF88" w:rsidR="00BE3926" w:rsidRDefault="004E02D0" w:rsidP="004E02D0">
      <w:pPr>
        <w:pStyle w:val="B10"/>
      </w:pPr>
      <w:ins w:id="122" w:author="Huawei" w:date="2024-10-31T08:17:00Z">
        <w:r>
          <w:t>-</w:t>
        </w:r>
        <w:r>
          <w:tab/>
          <w:t>supports (un)subscription to the notification</w:t>
        </w:r>
        <w:r>
          <w:rPr>
            <w:rFonts w:eastAsia="等线"/>
          </w:rPr>
          <w:t xml:space="preserve"> </w:t>
        </w:r>
        <w:r>
          <w:t>of analytics information</w:t>
        </w:r>
        <w:r>
          <w:rPr>
            <w:rFonts w:eastAsia="等线"/>
          </w:rPr>
          <w:t xml:space="preserve"> for </w:t>
        </w:r>
      </w:ins>
      <w:ins w:id="123" w:author="Huawei" w:date="2024-11-05T15:28:00Z">
        <w:r w:rsidR="00844281">
          <w:t>s</w:t>
        </w:r>
      </w:ins>
      <w:ins w:id="124" w:author="Huawei" w:date="2024-10-31T08:17:00Z">
        <w:r>
          <w:t xml:space="preserve">ignalling </w:t>
        </w:r>
      </w:ins>
      <w:ins w:id="125" w:author="Huawei" w:date="2024-11-05T15:28:00Z">
        <w:r w:rsidR="00844281">
          <w:t>s</w:t>
        </w:r>
      </w:ins>
      <w:ins w:id="126" w:author="Huawei" w:date="2024-10-31T08:17:00Z">
        <w:r>
          <w:t>torm from NWDAF</w:t>
        </w:r>
      </w:ins>
      <w:r w:rsidR="00BE3926">
        <w:t>.</w:t>
      </w:r>
    </w:p>
    <w:p w14:paraId="28B93F3B" w14:textId="77777777" w:rsidR="00BE3926" w:rsidRDefault="00BE3926" w:rsidP="00BE3926">
      <w:r>
        <w:rPr>
          <w:rFonts w:eastAsia="MS Mincho"/>
        </w:rPr>
        <w:t xml:space="preserve">The </w:t>
      </w:r>
      <w:r>
        <w:t>Application Function (AF):</w:t>
      </w:r>
    </w:p>
    <w:p w14:paraId="65BB8A88" w14:textId="77777777" w:rsidR="00BE3926" w:rsidRDefault="00BE3926" w:rsidP="00BE3926">
      <w:pPr>
        <w:pStyle w:val="B10"/>
      </w:pPr>
      <w:r>
        <w:t>-</w:t>
      </w:r>
      <w:r>
        <w:tab/>
        <w:t>supports receiving UE mobility information from NWDAF or via the NEF;</w:t>
      </w:r>
    </w:p>
    <w:p w14:paraId="66BE63E9" w14:textId="77777777" w:rsidR="00BE3926" w:rsidRDefault="00BE3926" w:rsidP="00BE3926">
      <w:pPr>
        <w:pStyle w:val="B10"/>
      </w:pPr>
      <w:r>
        <w:t>-</w:t>
      </w:r>
      <w:r>
        <w:tab/>
        <w:t>supports receiving UE communication information from NWDAF or via the NEF;</w:t>
      </w:r>
    </w:p>
    <w:p w14:paraId="310BE00D" w14:textId="77777777" w:rsidR="00BE3926" w:rsidRDefault="00BE3926" w:rsidP="00BE3926">
      <w:pPr>
        <w:pStyle w:val="B10"/>
      </w:pPr>
      <w:r>
        <w:t>-</w:t>
      </w:r>
      <w:r>
        <w:tab/>
        <w:t>supports receiving expected UE behavioural information (UE mobility and/or UE communication) from NWDAF or via the NEF;</w:t>
      </w:r>
    </w:p>
    <w:p w14:paraId="2F9F169C" w14:textId="77777777" w:rsidR="00BE3926" w:rsidRDefault="00BE3926" w:rsidP="00BE3926">
      <w:pPr>
        <w:pStyle w:val="B10"/>
      </w:pPr>
      <w:r>
        <w:t>-</w:t>
      </w:r>
      <w:r>
        <w:tab/>
        <w:t>supports receiving abnormal behaviour information from the NWDAF or via the NEF;</w:t>
      </w:r>
    </w:p>
    <w:p w14:paraId="053327E1" w14:textId="77777777" w:rsidR="00BE3926" w:rsidRDefault="00BE3926" w:rsidP="00BE3926">
      <w:pPr>
        <w:pStyle w:val="B10"/>
      </w:pPr>
      <w:r>
        <w:t>-</w:t>
      </w:r>
      <w:r>
        <w:tab/>
        <w:t>supports receiving user data congestion information from the NWDAF or via the NEF;</w:t>
      </w:r>
    </w:p>
    <w:p w14:paraId="168DA7FA" w14:textId="77777777" w:rsidR="00BE3926" w:rsidRDefault="00BE3926" w:rsidP="00BE3926">
      <w:pPr>
        <w:pStyle w:val="B10"/>
      </w:pPr>
      <w:r>
        <w:t>-</w:t>
      </w:r>
      <w:r>
        <w:tab/>
        <w:t>supports receiving network performance information from the NWDAF or via the NEF;</w:t>
      </w:r>
    </w:p>
    <w:p w14:paraId="5371CF00" w14:textId="77777777" w:rsidR="00BE3926" w:rsidRDefault="00BE3926" w:rsidP="00BE3926">
      <w:pPr>
        <w:pStyle w:val="B10"/>
      </w:pPr>
      <w:r>
        <w:t>-</w:t>
      </w:r>
      <w:r>
        <w:tab/>
        <w:t>supports receiving QoS Sustainability information from the NWDAF or via the NEF;</w:t>
      </w:r>
    </w:p>
    <w:p w14:paraId="501F2125" w14:textId="77777777" w:rsidR="00BE3926" w:rsidRDefault="00BE3926" w:rsidP="00BE3926">
      <w:pPr>
        <w:pStyle w:val="B10"/>
      </w:pPr>
      <w:r>
        <w:t>-</w:t>
      </w:r>
      <w:r>
        <w:tab/>
        <w:t>supports receiving Dispersion information from the NWDAF or via the NEF;</w:t>
      </w:r>
    </w:p>
    <w:p w14:paraId="554762BB" w14:textId="77777777" w:rsidR="00BE3926" w:rsidRDefault="00BE3926" w:rsidP="00BE3926">
      <w:pPr>
        <w:pStyle w:val="B10"/>
      </w:pPr>
      <w:r>
        <w:t>-</w:t>
      </w:r>
      <w:r>
        <w:tab/>
        <w:t>supports receiving DN performance information from the NWDAF or via the NEF;</w:t>
      </w:r>
    </w:p>
    <w:p w14:paraId="2EA3750E" w14:textId="77777777" w:rsidR="00BE3926" w:rsidRDefault="00BE3926" w:rsidP="00BE3926">
      <w:pPr>
        <w:pStyle w:val="B10"/>
      </w:pPr>
      <w:r>
        <w:t>-</w:t>
      </w:r>
      <w:r>
        <w:tab/>
        <w:t>supports receiving WLAN performance information from the NWDAF or via the NEF;</w:t>
      </w:r>
    </w:p>
    <w:p w14:paraId="4FCE5AC0" w14:textId="77777777" w:rsidR="00BE3926" w:rsidRDefault="00BE3926" w:rsidP="00BE3926">
      <w:pPr>
        <w:pStyle w:val="B10"/>
      </w:pPr>
      <w:r>
        <w:t>-</w:t>
      </w:r>
      <w:r>
        <w:tab/>
        <w:t xml:space="preserve">supports receiving </w:t>
      </w:r>
      <w:r>
        <w:rPr>
          <w:lang w:eastAsia="zh-CN"/>
        </w:rPr>
        <w:t>Observed Service Experience</w:t>
      </w:r>
      <w:r>
        <w:t xml:space="preserve"> information from NWDAF or via the NEF;</w:t>
      </w:r>
    </w:p>
    <w:p w14:paraId="3A7C4839" w14:textId="77777777" w:rsidR="00BE3926" w:rsidRDefault="00BE3926" w:rsidP="00BE3926">
      <w:pPr>
        <w:pStyle w:val="B10"/>
      </w:pPr>
      <w:r>
        <w:t>-</w:t>
      </w:r>
      <w:r>
        <w:tab/>
        <w:t>supports receiving E2E data volume transfer time from NWDAF or via the NEF;</w:t>
      </w:r>
    </w:p>
    <w:p w14:paraId="4CEB8FB1" w14:textId="75B03D45" w:rsidR="00BE3926" w:rsidRDefault="00BE3926" w:rsidP="00BE3926">
      <w:pPr>
        <w:pStyle w:val="B10"/>
      </w:pPr>
      <w:r>
        <w:t>-</w:t>
      </w:r>
      <w:r>
        <w:tab/>
        <w:t>supports receiving Movement Behaviour information from NWDAF or via the NEF;</w:t>
      </w:r>
      <w:del w:id="127" w:author="Huawei" w:date="2024-10-31T08:17:00Z">
        <w:r w:rsidDel="004E02D0">
          <w:delText xml:space="preserve"> and</w:delText>
        </w:r>
      </w:del>
    </w:p>
    <w:p w14:paraId="035285B0" w14:textId="77777777" w:rsidR="004E02D0" w:rsidRDefault="00BE3926" w:rsidP="004E02D0">
      <w:pPr>
        <w:pStyle w:val="B10"/>
        <w:rPr>
          <w:ins w:id="128" w:author="Huawei" w:date="2024-10-31T08:18:00Z"/>
        </w:rPr>
      </w:pPr>
      <w:r>
        <w:t>-</w:t>
      </w:r>
      <w:r>
        <w:tab/>
        <w:t>supports receiving Relative Proximity information from NWDAF or via the NEF</w:t>
      </w:r>
      <w:ins w:id="129" w:author="Huawei" w:date="2024-10-31T08:18:00Z">
        <w:r w:rsidR="004E02D0">
          <w:t>; and</w:t>
        </w:r>
      </w:ins>
    </w:p>
    <w:p w14:paraId="198CFB9C" w14:textId="60A303D8" w:rsidR="00BE3926" w:rsidRPr="00BE3926" w:rsidRDefault="004E02D0" w:rsidP="004E02D0">
      <w:pPr>
        <w:pStyle w:val="B10"/>
      </w:pPr>
      <w:ins w:id="130" w:author="Huawei" w:date="2024-10-31T08:18:00Z">
        <w:r>
          <w:t>-</w:t>
        </w:r>
        <w:r>
          <w:tab/>
          <w:t xml:space="preserve">supports receiving </w:t>
        </w:r>
      </w:ins>
      <w:ins w:id="131" w:author="Huawei" w:date="2024-11-05T15:28:00Z">
        <w:r w:rsidR="00844281">
          <w:t>s</w:t>
        </w:r>
      </w:ins>
      <w:ins w:id="132" w:author="Huawei" w:date="2024-10-31T08:18:00Z">
        <w:r>
          <w:t xml:space="preserve">ignalling </w:t>
        </w:r>
      </w:ins>
      <w:ins w:id="133" w:author="Huawei" w:date="2024-11-05T15:28:00Z">
        <w:r w:rsidR="00844281">
          <w:t>s</w:t>
        </w:r>
      </w:ins>
      <w:ins w:id="134" w:author="Huawei" w:date="2024-10-31T08:18:00Z">
        <w:r>
          <w:t>torm information from NWDAF or via the NEF</w:t>
        </w:r>
      </w:ins>
      <w:r w:rsidR="00BE3926">
        <w:t>.</w:t>
      </w:r>
    </w:p>
    <w:p w14:paraId="518AA234" w14:textId="77777777" w:rsidR="00BE3926" w:rsidRDefault="00BE3926" w:rsidP="00BE3926">
      <w:pPr>
        <w:rPr>
          <w:rFonts w:eastAsia="等线"/>
        </w:rPr>
      </w:pPr>
      <w:r>
        <w:rPr>
          <w:rFonts w:eastAsia="等线"/>
        </w:rPr>
        <w:t>The Operation, Administration, and Maintenance (OAM):</w:t>
      </w:r>
    </w:p>
    <w:p w14:paraId="4E7D82DA" w14:textId="77777777" w:rsidR="00BE3926" w:rsidRDefault="00BE3926" w:rsidP="00BE3926">
      <w:pPr>
        <w:pStyle w:val="B10"/>
      </w:pPr>
      <w:r>
        <w:t>-</w:t>
      </w:r>
      <w:r>
        <w:tab/>
        <w:t>supports receiving slice load level information from the NWDAF;</w:t>
      </w:r>
    </w:p>
    <w:p w14:paraId="4011B67E" w14:textId="77777777" w:rsidR="00BE3926" w:rsidRDefault="00BE3926" w:rsidP="00BE3926">
      <w:pPr>
        <w:pStyle w:val="B10"/>
      </w:pPr>
      <w:r>
        <w:t>-</w:t>
      </w:r>
      <w:r>
        <w:tab/>
        <w:t>supports receiving observed service experience from the NWDAF;</w:t>
      </w:r>
    </w:p>
    <w:p w14:paraId="0292DCB0" w14:textId="77777777" w:rsidR="00BE3926" w:rsidRDefault="00BE3926" w:rsidP="00BE3926">
      <w:pPr>
        <w:pStyle w:val="B10"/>
      </w:pPr>
      <w:r>
        <w:t>-</w:t>
      </w:r>
      <w:r>
        <w:tab/>
        <w:t>supports receiving NF load information from the NWDAF;</w:t>
      </w:r>
    </w:p>
    <w:p w14:paraId="57290867" w14:textId="77777777" w:rsidR="00BE3926" w:rsidRDefault="00BE3926" w:rsidP="00BE3926">
      <w:pPr>
        <w:pStyle w:val="B10"/>
      </w:pPr>
      <w:r>
        <w:t>-</w:t>
      </w:r>
      <w:r>
        <w:tab/>
        <w:t>supports receiving network performance information from the NWDAF;</w:t>
      </w:r>
    </w:p>
    <w:p w14:paraId="5C3447A9" w14:textId="77777777" w:rsidR="00BE3926" w:rsidRDefault="00BE3926" w:rsidP="00BE3926">
      <w:pPr>
        <w:pStyle w:val="B10"/>
      </w:pPr>
      <w:r>
        <w:t>-</w:t>
      </w:r>
      <w:r>
        <w:tab/>
        <w:t>supports receiving UE mobility information from the NWDAF;</w:t>
      </w:r>
    </w:p>
    <w:p w14:paraId="5CAE12FB" w14:textId="77777777" w:rsidR="00BE3926" w:rsidRDefault="00BE3926" w:rsidP="00BE3926">
      <w:pPr>
        <w:pStyle w:val="B10"/>
      </w:pPr>
      <w:r>
        <w:t>-</w:t>
      </w:r>
      <w:r>
        <w:tab/>
        <w:t>supports receiving UE communication information from the NWDAF;</w:t>
      </w:r>
    </w:p>
    <w:p w14:paraId="1D1B194D" w14:textId="77777777" w:rsidR="00BE3926" w:rsidRDefault="00BE3926" w:rsidP="00BE3926">
      <w:pPr>
        <w:pStyle w:val="B10"/>
      </w:pPr>
      <w:r>
        <w:t>-</w:t>
      </w:r>
      <w:r>
        <w:tab/>
        <w:t>supports receiving expected UE behaviour information (UE mobility and/or UE communication) from the NWDAF; and</w:t>
      </w:r>
    </w:p>
    <w:p w14:paraId="33A66AF3" w14:textId="77777777" w:rsidR="00BE3926" w:rsidRDefault="00BE3926" w:rsidP="00BE3926">
      <w:pPr>
        <w:pStyle w:val="B10"/>
      </w:pPr>
      <w:r>
        <w:t>-</w:t>
      </w:r>
      <w:r>
        <w:tab/>
        <w:t>supports receiving abnormal UE behaviour information from the NWDAF.</w:t>
      </w:r>
    </w:p>
    <w:p w14:paraId="1261CD2A" w14:textId="77777777" w:rsidR="00BE3926" w:rsidRDefault="00BE3926" w:rsidP="00BE3926">
      <w:r>
        <w:t>The Charging Enablement Function (CEF):</w:t>
      </w:r>
    </w:p>
    <w:p w14:paraId="4D08726A" w14:textId="77777777" w:rsidR="00BE3926" w:rsidRDefault="00BE3926" w:rsidP="00BE3926">
      <w:pPr>
        <w:pStyle w:val="B10"/>
      </w:pPr>
      <w:r>
        <w:t>-</w:t>
      </w:r>
      <w:r>
        <w:tab/>
        <w:t>supports (un)subscription to the notification of analytics information for slice load level information from the NWDAF; and</w:t>
      </w:r>
    </w:p>
    <w:p w14:paraId="581A2226" w14:textId="77777777" w:rsidR="00BE3926" w:rsidRDefault="00BE3926" w:rsidP="00BE3926">
      <w:pPr>
        <w:pStyle w:val="B10"/>
      </w:pPr>
      <w:r>
        <w:lastRenderedPageBreak/>
        <w:t>-</w:t>
      </w:r>
      <w:r>
        <w:tab/>
        <w:t>supports (un)subscription to the notification of analytics information for service experience statistics information from the NWDAF.</w:t>
      </w:r>
    </w:p>
    <w:p w14:paraId="7D9CFD3E" w14:textId="77777777" w:rsidR="00BE3926" w:rsidRDefault="00BE3926" w:rsidP="00BE3926">
      <w:r>
        <w:t>The Location Management Function (LMF):</w:t>
      </w:r>
    </w:p>
    <w:p w14:paraId="0AAC33E1" w14:textId="77777777" w:rsidR="00BE3926" w:rsidRDefault="00BE3926" w:rsidP="00BE3926">
      <w:pPr>
        <w:spacing w:after="0"/>
        <w:ind w:left="568" w:hanging="284"/>
        <w:contextualSpacing/>
      </w:pPr>
      <w:r>
        <w:t>-</w:t>
      </w:r>
      <w:r>
        <w:tab/>
        <w:t>supports (un)subscription to the notification of analytics information for location accuracy analytics from the NWDAF.</w:t>
      </w:r>
    </w:p>
    <w:p w14:paraId="0B4EF810" w14:textId="77777777" w:rsidR="00BE3926" w:rsidRDefault="00BE3926" w:rsidP="00BE3926">
      <w:r>
        <w:t>The Network Data Analytics Function (NWDAF):</w:t>
      </w:r>
    </w:p>
    <w:p w14:paraId="6F8F2F90" w14:textId="77777777" w:rsidR="00BE3926" w:rsidRDefault="00BE3926" w:rsidP="00BE3926">
      <w:pPr>
        <w:pStyle w:val="B10"/>
      </w:pPr>
      <w:r>
        <w:t>-</w:t>
      </w:r>
      <w:r>
        <w:tab/>
        <w:t>supports (un)subscription to the notification of analytics information for all types of network analytics from the NWDAF; and</w:t>
      </w:r>
    </w:p>
    <w:p w14:paraId="63209887" w14:textId="77777777" w:rsidR="00BE3926" w:rsidRDefault="00BE3926" w:rsidP="00BE3926">
      <w:pPr>
        <w:pStyle w:val="B10"/>
      </w:pPr>
      <w:r>
        <w:t>-</w:t>
      </w:r>
      <w:r>
        <w:tab/>
        <w:t xml:space="preserve">supports requesting the transfer of subscriptions to another NWDAF. </w:t>
      </w:r>
    </w:p>
    <w:p w14:paraId="74885E90" w14:textId="77777777" w:rsidR="00BE3926" w:rsidRDefault="00BE3926" w:rsidP="00BE3926">
      <w:r>
        <w:t>The Data Collection Coordination Function (DCCF):</w:t>
      </w:r>
    </w:p>
    <w:p w14:paraId="2EA0AD41" w14:textId="77777777" w:rsidR="00BE3926" w:rsidRDefault="00BE3926" w:rsidP="00BE3926">
      <w:pPr>
        <w:pStyle w:val="B10"/>
      </w:pPr>
      <w:r>
        <w:t>-</w:t>
      </w:r>
      <w:r>
        <w:tab/>
        <w:t>supports (un)subscription to the notification of analytics information for all types of network analytics from the NWDAF.</w:t>
      </w:r>
    </w:p>
    <w:p w14:paraId="475548DA" w14:textId="40D0DE4A" w:rsidR="004E02D0" w:rsidRDefault="004E02D0" w:rsidP="004E02D0">
      <w:pPr>
        <w:pStyle w:val="EditorsNote"/>
      </w:pPr>
      <w:ins w:id="135" w:author="Huawei" w:date="2024-10-31T08:18: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Whether the UDM</w:t>
        </w:r>
      </w:ins>
      <w:ins w:id="136" w:author="Huawei" w:date="2024-11-21T11:58:00Z">
        <w:r w:rsidR="0083715F">
          <w:t>,</w:t>
        </w:r>
      </w:ins>
      <w:ins w:id="137" w:author="Huawei" w:date="2024-10-31T08:18:00Z">
        <w:r>
          <w:t xml:space="preserve"> NRF </w:t>
        </w:r>
      </w:ins>
      <w:ins w:id="138" w:author="Huawei" w:date="2024-11-21T11:58:00Z">
        <w:r w:rsidR="0083715F">
          <w:t>and MDAF ne</w:t>
        </w:r>
      </w:ins>
      <w:ins w:id="139" w:author="Huawei" w:date="2024-11-21T11:59:00Z">
        <w:r w:rsidR="0083715F">
          <w:t>ed to be added is FFS</w:t>
        </w:r>
      </w:ins>
      <w:ins w:id="140" w:author="Huawei" w:date="2024-10-31T08:18:00Z">
        <w:r w:rsidRPr="004528FC">
          <w:rPr>
            <w:rFonts w:hint="eastAsia"/>
          </w:rPr>
          <w:t>.</w:t>
        </w:r>
      </w:ins>
    </w:p>
    <w:p w14:paraId="27EC8544" w14:textId="77777777" w:rsidR="00BE0631" w:rsidRPr="004528FC" w:rsidRDefault="00BE0631" w:rsidP="00BE0631">
      <w:pPr>
        <w:rPr>
          <w:ins w:id="141" w:author="Huawei" w:date="2024-10-31T08:18:00Z"/>
        </w:rPr>
      </w:pPr>
    </w:p>
    <w:p w14:paraId="4BD48505" w14:textId="03AAFD79"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4E0A07" w14:textId="77777777" w:rsidR="001567E8" w:rsidRDefault="001567E8" w:rsidP="001567E8">
      <w:pPr>
        <w:pStyle w:val="50"/>
      </w:pPr>
      <w:bookmarkStart w:id="142" w:name="_Toc43563446"/>
      <w:bookmarkStart w:id="143" w:name="_Toc36102404"/>
      <w:bookmarkStart w:id="144" w:name="_Toc68168903"/>
      <w:bookmarkStart w:id="145" w:name="_Toc94064142"/>
      <w:bookmarkStart w:id="146" w:name="_Toc85556974"/>
      <w:bookmarkStart w:id="147" w:name="_Toc34266233"/>
      <w:bookmarkStart w:id="148" w:name="_Toc101244298"/>
      <w:bookmarkStart w:id="149" w:name="_Toc120702188"/>
      <w:bookmarkStart w:id="150" w:name="_Toc51762839"/>
      <w:bookmarkStart w:id="151" w:name="_Toc112951009"/>
      <w:bookmarkStart w:id="152" w:name="_Toc90655761"/>
      <w:bookmarkStart w:id="153" w:name="_Toc148522460"/>
      <w:bookmarkStart w:id="154" w:name="_Toc45133989"/>
      <w:bookmarkStart w:id="155" w:name="_Toc113031549"/>
      <w:bookmarkStart w:id="156" w:name="_Toc85552875"/>
      <w:bookmarkStart w:id="157" w:name="_Toc66231742"/>
      <w:bookmarkStart w:id="158" w:name="_Toc83232986"/>
      <w:bookmarkStart w:id="159" w:name="_Toc88667476"/>
      <w:bookmarkStart w:id="160" w:name="_Toc145705556"/>
      <w:bookmarkStart w:id="161" w:name="_Toc50031919"/>
      <w:bookmarkStart w:id="162" w:name="_Toc136562235"/>
      <w:bookmarkStart w:id="163" w:name="_Toc114133688"/>
      <w:bookmarkStart w:id="164" w:name="_Toc59017874"/>
      <w:bookmarkStart w:id="165" w:name="_Toc98233522"/>
      <w:bookmarkStart w:id="166" w:name="_Toc104538887"/>
      <w:bookmarkStart w:id="167" w:name="_Toc28012763"/>
      <w:bookmarkStart w:id="168" w:name="_Toc138754069"/>
      <w:bookmarkStart w:id="169" w:name="_Toc56640906"/>
      <w:bookmarkStart w:id="170" w:name="_Toc70550549"/>
      <w:bookmarkStart w:id="171" w:name="_Toc164920584"/>
      <w:bookmarkStart w:id="172" w:name="_Toc170120126"/>
      <w:bookmarkStart w:id="173" w:name="_Toc175858371"/>
      <w:bookmarkStart w:id="174" w:name="_Toc175859444"/>
      <w:r>
        <w:t>4.2.2.2.2</w:t>
      </w:r>
      <w:r>
        <w:tab/>
        <w:t>Subscription for event notifications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DE36FF5" w14:textId="77777777" w:rsidR="001567E8" w:rsidRDefault="001567E8" w:rsidP="001567E8">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594AD36F" w14:textId="26D4E718" w:rsidR="001567E8" w:rsidRDefault="001567E8" w:rsidP="001567E8">
      <w:pPr>
        <w:pStyle w:val="TH"/>
        <w:rPr>
          <w:lang w:eastAsia="zh-CN"/>
        </w:rPr>
      </w:pPr>
      <w:r>
        <w:rPr>
          <w:noProof/>
          <w:lang w:val="en-US" w:eastAsia="zh-CN"/>
        </w:rPr>
        <w:drawing>
          <wp:inline distT="0" distB="0" distL="0" distR="0" wp14:anchorId="329F535E" wp14:editId="292C62BE">
            <wp:extent cx="5492115" cy="1492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115" cy="1492250"/>
                    </a:xfrm>
                    <a:prstGeom prst="rect">
                      <a:avLst/>
                    </a:prstGeom>
                    <a:noFill/>
                    <a:ln>
                      <a:noFill/>
                    </a:ln>
                  </pic:spPr>
                </pic:pic>
              </a:graphicData>
            </a:graphic>
          </wp:inline>
        </w:drawing>
      </w:r>
    </w:p>
    <w:p w14:paraId="269E2377" w14:textId="77777777" w:rsidR="001567E8" w:rsidRDefault="001567E8" w:rsidP="001567E8">
      <w:pPr>
        <w:pStyle w:val="TF"/>
      </w:pPr>
      <w:r>
        <w:t>Figure 4.2.2.2.2-1: NF service consumer subscribes to notifications</w:t>
      </w:r>
    </w:p>
    <w:p w14:paraId="1BC3536A" w14:textId="77777777" w:rsidR="001567E8" w:rsidRDefault="001567E8" w:rsidP="001567E8">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2F63D26A" w14:textId="77777777" w:rsidR="001567E8" w:rsidRDefault="001567E8" w:rsidP="001567E8">
      <w:pPr>
        <w:pStyle w:val="B10"/>
      </w:pPr>
      <w:r>
        <w:t>-</w:t>
      </w:r>
      <w:r>
        <w:tab/>
        <w:t>an URI where to receive the requested notifications as "</w:t>
      </w:r>
      <w:proofErr w:type="spellStart"/>
      <w:r>
        <w:t>notificationURI</w:t>
      </w:r>
      <w:proofErr w:type="spellEnd"/>
      <w:r>
        <w:t>" attribute; and</w:t>
      </w:r>
    </w:p>
    <w:p w14:paraId="238BFC3C" w14:textId="77777777" w:rsidR="001567E8" w:rsidRDefault="001567E8" w:rsidP="001567E8">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4C584776" w14:textId="77777777" w:rsidR="001567E8" w:rsidRDefault="001567E8" w:rsidP="001567E8">
      <w:pPr>
        <w:pStyle w:val="B2"/>
      </w:pPr>
      <w:r>
        <w:t>1)</w:t>
      </w:r>
      <w:r>
        <w:tab/>
        <w:t>an event identifier as "event" attribute; and</w:t>
      </w:r>
    </w:p>
    <w:p w14:paraId="71BA6683" w14:textId="77777777" w:rsidR="001567E8" w:rsidRDefault="001567E8" w:rsidP="001567E8">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16FB97F8" w14:textId="77777777" w:rsidR="001567E8" w:rsidRDefault="001567E8" w:rsidP="001567E8">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D01B99E" w14:textId="77777777" w:rsidR="001567E8" w:rsidRDefault="001567E8" w:rsidP="001567E8">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563AC8E6" w14:textId="77777777" w:rsidR="001567E8" w:rsidRDefault="001567E8" w:rsidP="001567E8">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283A0BFA" w14:textId="77777777" w:rsidR="001567E8" w:rsidRDefault="001567E8" w:rsidP="001567E8">
      <w:pPr>
        <w:pStyle w:val="B2"/>
      </w:pPr>
      <w:r>
        <w:lastRenderedPageBreak/>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55EA494A" w14:textId="77777777" w:rsidR="001567E8" w:rsidRDefault="001567E8" w:rsidP="001567E8">
      <w:pPr>
        <w:pStyle w:val="B2"/>
      </w:pPr>
      <w:r>
        <w:t>4)</w:t>
      </w:r>
      <w:r>
        <w:tab/>
        <w:t>preferred level of accuracy of the analytics in the "accuracy" attribute;</w:t>
      </w:r>
    </w:p>
    <w:p w14:paraId="180A8310" w14:textId="77777777" w:rsidR="001567E8" w:rsidRDefault="001567E8" w:rsidP="001567E8">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6652B4DB" w14:textId="77777777" w:rsidR="001567E8" w:rsidRDefault="001567E8" w:rsidP="001567E8">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0DF130AB" w14:textId="77777777" w:rsidR="001567E8" w:rsidRDefault="001567E8" w:rsidP="001567E8">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attribute if the feature "Aggregation" is supported;</w:t>
      </w:r>
    </w:p>
    <w:p w14:paraId="78E4D44D" w14:textId="77777777" w:rsidR="001567E8" w:rsidRDefault="001567E8" w:rsidP="001567E8">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7DB19969" w14:textId="77777777" w:rsidR="001567E8" w:rsidRDefault="001567E8" w:rsidP="001567E8">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215752B3" w14:textId="77777777" w:rsidR="001567E8" w:rsidRDefault="001567E8" w:rsidP="001567E8">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2E0C52C1" w14:textId="77777777" w:rsidR="001567E8" w:rsidRDefault="001567E8" w:rsidP="001567E8">
      <w:r>
        <w:t xml:space="preserve">The </w:t>
      </w:r>
      <w:proofErr w:type="spellStart"/>
      <w:r>
        <w:t>NnwdafEventsSubscription</w:t>
      </w:r>
      <w:proofErr w:type="spellEnd"/>
      <w:r>
        <w:t xml:space="preserve"> data structure provided in the request body may include:</w:t>
      </w:r>
    </w:p>
    <w:p w14:paraId="29CF72A8" w14:textId="77777777" w:rsidR="001567E8" w:rsidRDefault="001567E8" w:rsidP="001567E8">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166E67E2" w14:textId="77777777" w:rsidR="001567E8" w:rsidRDefault="001567E8" w:rsidP="001567E8">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2493FC34" w14:textId="77777777" w:rsidR="001567E8" w:rsidRDefault="001567E8" w:rsidP="001567E8">
      <w:pPr>
        <w:pStyle w:val="B2"/>
      </w:pPr>
      <w:r>
        <w:rPr>
          <w:rFonts w:hint="eastAsia"/>
          <w:lang w:eastAsia="zh-CN"/>
        </w:rPr>
        <w:t>2</w:t>
      </w:r>
      <w:r>
        <w:t>)</w:t>
      </w:r>
      <w:r>
        <w:tab/>
        <w:t>maximum Number of Reports in the "</w:t>
      </w:r>
      <w:proofErr w:type="spellStart"/>
      <w:r>
        <w:t>maxReportNbr</w:t>
      </w:r>
      <w:proofErr w:type="spellEnd"/>
      <w:r>
        <w:t>" attribute;</w:t>
      </w:r>
    </w:p>
    <w:p w14:paraId="5C3F2C15" w14:textId="77777777" w:rsidR="001567E8" w:rsidRDefault="001567E8" w:rsidP="001567E8">
      <w:pPr>
        <w:pStyle w:val="B2"/>
      </w:pPr>
      <w:r>
        <w:rPr>
          <w:rFonts w:hint="eastAsia"/>
          <w:lang w:eastAsia="zh-CN"/>
        </w:rPr>
        <w:t>3</w:t>
      </w:r>
      <w:r>
        <w:t>)</w:t>
      </w:r>
      <w:r>
        <w:tab/>
        <w:t>monitoring duration in the "</w:t>
      </w:r>
      <w:proofErr w:type="spellStart"/>
      <w:r>
        <w:t>monDur</w:t>
      </w:r>
      <w:proofErr w:type="spellEnd"/>
      <w:r>
        <w:t>" attribute;</w:t>
      </w:r>
    </w:p>
    <w:p w14:paraId="7E8B0F9F" w14:textId="77777777" w:rsidR="001567E8" w:rsidRDefault="001567E8" w:rsidP="001567E8">
      <w:pPr>
        <w:pStyle w:val="B2"/>
      </w:pPr>
      <w:r>
        <w:rPr>
          <w:rFonts w:hint="eastAsia"/>
          <w:lang w:eastAsia="zh-CN"/>
        </w:rPr>
        <w:t>4</w:t>
      </w:r>
      <w:r>
        <w:t>)</w:t>
      </w:r>
      <w:r>
        <w:tab/>
        <w:t>repetition period for periodic reporting in the "</w:t>
      </w:r>
      <w:proofErr w:type="spellStart"/>
      <w:r>
        <w:t>repPeriod</w:t>
      </w:r>
      <w:proofErr w:type="spellEnd"/>
      <w:r>
        <w:t>" attribute;</w:t>
      </w:r>
    </w:p>
    <w:p w14:paraId="37E3397A" w14:textId="77777777" w:rsidR="001567E8" w:rsidRDefault="001567E8" w:rsidP="001567E8">
      <w:pPr>
        <w:pStyle w:val="B2"/>
      </w:pPr>
      <w:r>
        <w:rPr>
          <w:rFonts w:hint="eastAsia"/>
          <w:lang w:eastAsia="zh-CN"/>
        </w:rPr>
        <w:t>5</w:t>
      </w:r>
      <w:r>
        <w:t>)</w:t>
      </w:r>
      <w:r>
        <w:tab/>
        <w:t>immediate reporting indication in the "</w:t>
      </w:r>
      <w:proofErr w:type="spellStart"/>
      <w:r>
        <w:t>immRep</w:t>
      </w:r>
      <w:proofErr w:type="spellEnd"/>
      <w:r>
        <w:t>" attribute;</w:t>
      </w:r>
    </w:p>
    <w:p w14:paraId="2320DAC2" w14:textId="77777777" w:rsidR="001567E8" w:rsidRDefault="001567E8" w:rsidP="001567E8">
      <w:pPr>
        <w:pStyle w:val="B2"/>
      </w:pPr>
      <w:r>
        <w:t>6)</w:t>
      </w:r>
      <w:r>
        <w:tab/>
        <w:t>percentage of sampling among impacted UEs in the "</w:t>
      </w:r>
      <w:proofErr w:type="spellStart"/>
      <w:r>
        <w:t>sampRatio</w:t>
      </w:r>
      <w:proofErr w:type="spellEnd"/>
      <w:r>
        <w:t>" attribute;</w:t>
      </w:r>
    </w:p>
    <w:p w14:paraId="3E750B5C" w14:textId="77777777" w:rsidR="001567E8" w:rsidRDefault="001567E8" w:rsidP="001567E8">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2B419BD2" w14:textId="77777777" w:rsidR="001567E8" w:rsidRDefault="001567E8" w:rsidP="001567E8">
      <w:pPr>
        <w:pStyle w:val="B2"/>
      </w:pPr>
      <w:r>
        <w:t>8)</w:t>
      </w:r>
      <w:r>
        <w:tab/>
        <w:t>group reporting guard time for aggregating the reports for a group of UEs in the "</w:t>
      </w:r>
      <w:proofErr w:type="spellStart"/>
      <w:r>
        <w:t>grpRepTime</w:t>
      </w:r>
      <w:proofErr w:type="spellEnd"/>
      <w:r>
        <w:t>" attribute; and/or</w:t>
      </w:r>
    </w:p>
    <w:p w14:paraId="0F038123" w14:textId="77777777" w:rsidR="001567E8" w:rsidRDefault="001567E8" w:rsidP="001567E8">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147DD7E3" w14:textId="77777777" w:rsidR="001567E8" w:rsidRDefault="001567E8" w:rsidP="001567E8">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3ACFCD79" w14:textId="77777777" w:rsidR="001567E8" w:rsidRDefault="001567E8" w:rsidP="001567E8">
      <w:pPr>
        <w:pStyle w:val="NO"/>
      </w:pPr>
      <w:proofErr w:type="spellStart"/>
      <w:r>
        <w:t>EventSubscription</w:t>
      </w:r>
      <w:proofErr w:type="spellEnd"/>
      <w:r>
        <w:t xml:space="preserve"> data type.</w:t>
      </w:r>
    </w:p>
    <w:p w14:paraId="510A62AA" w14:textId="77777777" w:rsidR="001567E8" w:rsidRDefault="001567E8" w:rsidP="001567E8">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1677E715" w14:textId="77777777" w:rsidR="001567E8" w:rsidRDefault="001567E8" w:rsidP="001567E8">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10E8C382" w14:textId="77777777" w:rsidR="001567E8" w:rsidRDefault="001567E8" w:rsidP="001567E8">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4CA11284" w14:textId="77777777" w:rsidR="001567E8" w:rsidRDefault="001567E8" w:rsidP="001567E8">
      <w:pPr>
        <w:pStyle w:val="NO"/>
      </w:pPr>
      <w:r>
        <w:lastRenderedPageBreak/>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5A5025F2" w14:textId="77777777" w:rsidR="001567E8" w:rsidRDefault="001567E8" w:rsidP="001567E8">
      <w:r>
        <w:t>For all the event types, the "</w:t>
      </w:r>
      <w:proofErr w:type="spellStart"/>
      <w:r>
        <w:t>eventSubscriptions</w:t>
      </w:r>
      <w:proofErr w:type="spellEnd"/>
      <w:r>
        <w:t>" attribute may include:</w:t>
      </w:r>
    </w:p>
    <w:p w14:paraId="4FCCA681" w14:textId="77777777" w:rsidR="001567E8" w:rsidRDefault="001567E8" w:rsidP="001567E8">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175" w:name="_Hlk142843758"/>
      <w:r>
        <w:t xml:space="preserve">as indication to the NWDAF to activate checking the analytics accuracy information of the subscribed event, </w:t>
      </w:r>
      <w:bookmarkEnd w:id="175"/>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791C8AC9" w14:textId="77777777" w:rsidR="001567E8" w:rsidRDefault="001567E8" w:rsidP="001567E8">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57053EC0" w14:textId="77777777" w:rsidR="001567E8" w:rsidRDefault="001567E8" w:rsidP="001567E8">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7F451DCB" w14:textId="77777777" w:rsidR="001567E8" w:rsidRDefault="001567E8" w:rsidP="001567E8">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1994F0FB" w14:textId="77777777" w:rsidR="001567E8" w:rsidRDefault="001567E8" w:rsidP="001567E8">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01ED86F5" w14:textId="77777777" w:rsidR="001567E8" w:rsidRDefault="001567E8" w:rsidP="001567E8">
      <w:pPr>
        <w:pStyle w:val="NO"/>
      </w:pPr>
      <w:r>
        <w:t>NOTE</w:t>
      </w:r>
      <w:r>
        <w:rPr>
          <w:rFonts w:eastAsia="等线"/>
        </w:rPr>
        <w:t> 4</w:t>
      </w:r>
      <w:r>
        <w:t>:</w:t>
      </w:r>
      <w:r>
        <w:tab/>
        <w:t>The subscription for analytics accuracy information independently from subscription of the analytics event output is not supported in this release.</w:t>
      </w:r>
    </w:p>
    <w:p w14:paraId="105F1A35" w14:textId="77777777" w:rsidR="001567E8" w:rsidRDefault="001567E8" w:rsidP="001567E8">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2B7D1563" w14:textId="77777777" w:rsidR="001567E8" w:rsidRDefault="001567E8" w:rsidP="001567E8">
      <w:r>
        <w:t>For different event types, the "</w:t>
      </w:r>
      <w:proofErr w:type="spellStart"/>
      <w:r>
        <w:t>eventSubscriptions</w:t>
      </w:r>
      <w:proofErr w:type="spellEnd"/>
      <w:r>
        <w:t>" attribute:</w:t>
      </w:r>
    </w:p>
    <w:p w14:paraId="78AA2EEF" w14:textId="77777777" w:rsidR="001567E8" w:rsidRDefault="001567E8" w:rsidP="001567E8">
      <w:pPr>
        <w:pStyle w:val="B10"/>
      </w:pPr>
      <w:r>
        <w:rPr>
          <w:rFonts w:eastAsia="等线"/>
        </w:rPr>
        <w:t>-</w:t>
      </w:r>
      <w:r>
        <w:rPr>
          <w:rFonts w:eastAsia="等线"/>
        </w:rPr>
        <w:tab/>
      </w:r>
      <w:r>
        <w:t>if the event is "SLICE_LOAD_LEVEL", shall provide:</w:t>
      </w:r>
    </w:p>
    <w:p w14:paraId="33D77AF7" w14:textId="77777777" w:rsidR="001567E8" w:rsidRDefault="001567E8" w:rsidP="001567E8">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6C951E2F" w14:textId="77777777" w:rsidR="001567E8" w:rsidRDefault="001567E8" w:rsidP="001567E8">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2FB3E3B7" w14:textId="77777777" w:rsidR="001567E8" w:rsidRDefault="001567E8" w:rsidP="001567E8">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2333BA06" w14:textId="77777777" w:rsidR="001567E8" w:rsidRDefault="001567E8" w:rsidP="001567E8">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12744A28" w14:textId="77777777" w:rsidR="001567E8" w:rsidRDefault="001567E8" w:rsidP="001567E8">
      <w:pPr>
        <w:pStyle w:val="NO"/>
      </w:pPr>
      <w:r>
        <w:t>NOTE</w:t>
      </w:r>
      <w:r>
        <w:rPr>
          <w:rFonts w:eastAsia="等线"/>
        </w:rPr>
        <w:t> 5</w:t>
      </w:r>
      <w:r>
        <w:t>:</w:t>
      </w:r>
      <w:r>
        <w:tab/>
        <w:t>The network slice instance of a PDU session is not available in the PCF.</w:t>
      </w:r>
    </w:p>
    <w:p w14:paraId="124D8912" w14:textId="77777777" w:rsidR="001567E8" w:rsidRDefault="001567E8" w:rsidP="001567E8">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43903548" w14:textId="77777777" w:rsidR="001567E8" w:rsidRDefault="001567E8" w:rsidP="001567E8">
      <w:pPr>
        <w:pStyle w:val="B10"/>
      </w:pPr>
      <w:r>
        <w:tab/>
        <w:t>and may include:</w:t>
      </w:r>
    </w:p>
    <w:p w14:paraId="0E58D869" w14:textId="77777777" w:rsidR="001567E8" w:rsidRDefault="001567E8" w:rsidP="001567E8">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0172F20A" w14:textId="77777777" w:rsidR="001567E8" w:rsidRDefault="001567E8" w:rsidP="001567E8">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31BC1E75" w14:textId="77777777" w:rsidR="001567E8" w:rsidRDefault="001567E8" w:rsidP="001567E8">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18E94A85" w14:textId="77777777" w:rsidR="001567E8" w:rsidRDefault="001567E8" w:rsidP="001567E8">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48DC9164" w14:textId="77777777" w:rsidR="001567E8" w:rsidRDefault="001567E8" w:rsidP="001567E8">
      <w:pPr>
        <w:pStyle w:val="B10"/>
      </w:pPr>
      <w:r>
        <w:t>-</w:t>
      </w:r>
      <w:r>
        <w:tab/>
        <w:t>if the feature "</w:t>
      </w:r>
      <w:proofErr w:type="spellStart"/>
      <w:r>
        <w:t>NfLoad</w:t>
      </w:r>
      <w:proofErr w:type="spellEnd"/>
      <w:r>
        <w:t>" is supported and the event is "NF_LOAD", shall provide:</w:t>
      </w:r>
    </w:p>
    <w:p w14:paraId="50C28CF2" w14:textId="77777777" w:rsidR="001567E8" w:rsidRDefault="001567E8" w:rsidP="001567E8">
      <w:pPr>
        <w:pStyle w:val="B2"/>
      </w:pPr>
      <w:r>
        <w:lastRenderedPageBreak/>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52A5F961" w14:textId="77777777" w:rsidR="001567E8" w:rsidRDefault="001567E8" w:rsidP="001567E8">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445CD36F" w14:textId="77777777" w:rsidR="001567E8" w:rsidRDefault="001567E8" w:rsidP="001567E8">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82810F5" w14:textId="77777777" w:rsidR="001567E8" w:rsidRDefault="001567E8" w:rsidP="001567E8">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41F535A" w14:textId="77777777" w:rsidR="001567E8" w:rsidRDefault="001567E8" w:rsidP="001567E8">
      <w:pPr>
        <w:pStyle w:val="B10"/>
      </w:pPr>
      <w:r>
        <w:tab/>
        <w:t>and may include:</w:t>
      </w:r>
    </w:p>
    <w:p w14:paraId="70CDA76B" w14:textId="77777777" w:rsidR="001567E8" w:rsidRDefault="001567E8" w:rsidP="001567E8">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C9C9A4D" w14:textId="77777777" w:rsidR="001567E8" w:rsidRDefault="001567E8" w:rsidP="001567E8">
      <w:pPr>
        <w:pStyle w:val="B2"/>
      </w:pPr>
      <w:r>
        <w:t>2)</w:t>
      </w:r>
      <w:r>
        <w:tab/>
        <w:t>list of NF instance types in the "</w:t>
      </w:r>
      <w:proofErr w:type="spellStart"/>
      <w:r>
        <w:t>nfTypes</w:t>
      </w:r>
      <w:proofErr w:type="spellEnd"/>
      <w:r>
        <w:t>" attribute;</w:t>
      </w:r>
    </w:p>
    <w:p w14:paraId="3ED83B23" w14:textId="77777777" w:rsidR="001567E8" w:rsidRDefault="001567E8" w:rsidP="001567E8">
      <w:pPr>
        <w:pStyle w:val="B2"/>
      </w:pPr>
      <w:r>
        <w:t>3)</w:t>
      </w:r>
      <w:r>
        <w:tab/>
        <w:t>identification of network slice(s) by "</w:t>
      </w:r>
      <w:proofErr w:type="spellStart"/>
      <w:r>
        <w:t>snssais</w:t>
      </w:r>
      <w:proofErr w:type="spellEnd"/>
      <w:r>
        <w:t>" attribute;</w:t>
      </w:r>
    </w:p>
    <w:p w14:paraId="08618C47" w14:textId="77777777" w:rsidR="001567E8" w:rsidRDefault="001567E8" w:rsidP="001567E8">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214F3C1D" w14:textId="77777777" w:rsidR="001567E8" w:rsidRDefault="001567E8" w:rsidP="001567E8">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77C1E07A" w14:textId="77777777" w:rsidR="001567E8" w:rsidRDefault="001567E8" w:rsidP="001567E8">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63CD8E25" w14:textId="77777777" w:rsidR="001567E8" w:rsidRDefault="001567E8" w:rsidP="001567E8">
      <w:pPr>
        <w:pStyle w:val="B10"/>
      </w:pPr>
      <w:r>
        <w:t>-</w:t>
      </w:r>
      <w:r>
        <w:tab/>
        <w:t>if the feature "</w:t>
      </w:r>
      <w:proofErr w:type="spellStart"/>
      <w:r>
        <w:t>NetworkPerformance</w:t>
      </w:r>
      <w:proofErr w:type="spellEnd"/>
      <w:r>
        <w:t>" is supported and the event is "NETWORK_PERFORMANCE", it shall provide:</w:t>
      </w:r>
    </w:p>
    <w:p w14:paraId="5FD31BF3" w14:textId="77777777" w:rsidR="001567E8" w:rsidRDefault="001567E8" w:rsidP="001567E8">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40E41271" w14:textId="77777777" w:rsidR="001567E8" w:rsidRDefault="001567E8" w:rsidP="001567E8">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08A458BD" w14:textId="77777777" w:rsidR="001567E8" w:rsidRDefault="001567E8" w:rsidP="001567E8">
      <w:pPr>
        <w:pStyle w:val="B10"/>
      </w:pPr>
      <w:r>
        <w:tab/>
        <w:t>and may provide:</w:t>
      </w:r>
    </w:p>
    <w:p w14:paraId="23ECFC6A" w14:textId="77777777" w:rsidR="001567E8" w:rsidRDefault="001567E8" w:rsidP="001567E8">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559C395C" w14:textId="77777777" w:rsidR="001567E8" w:rsidRDefault="001567E8" w:rsidP="001567E8">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655169DE" w14:textId="77777777" w:rsidR="001567E8" w:rsidRDefault="001567E8" w:rsidP="001567E8">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F57559E" w14:textId="77777777" w:rsidR="001567E8" w:rsidRDefault="001567E8" w:rsidP="001567E8">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547C84C9" w14:textId="77777777" w:rsidR="001567E8" w:rsidRDefault="001567E8" w:rsidP="001567E8">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47FEEC8F" w14:textId="77777777" w:rsidR="001567E8" w:rsidRDefault="001567E8" w:rsidP="001567E8">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9C6061D" w14:textId="77777777" w:rsidR="001567E8" w:rsidRDefault="001567E8" w:rsidP="001567E8">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CE54A0B" w14:textId="77777777" w:rsidR="001567E8" w:rsidRDefault="001567E8" w:rsidP="001567E8">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63567B16" w14:textId="77777777" w:rsidR="001567E8" w:rsidRDefault="001567E8" w:rsidP="001567E8">
      <w:pPr>
        <w:pStyle w:val="NO"/>
      </w:pPr>
      <w:r>
        <w:t>NOTE</w:t>
      </w:r>
      <w:r>
        <w:rPr>
          <w:rFonts w:eastAsia="等线"/>
        </w:rPr>
        <w:t> 8</w:t>
      </w:r>
      <w:r>
        <w:t>:</w:t>
      </w:r>
      <w:r>
        <w:tab/>
        <w:t>The network slice instance of a PDU session is not available in the PCF.</w:t>
      </w:r>
    </w:p>
    <w:p w14:paraId="07BCD4D6" w14:textId="77777777" w:rsidR="001567E8" w:rsidRDefault="001567E8" w:rsidP="001567E8">
      <w:pPr>
        <w:pStyle w:val="B10"/>
      </w:pPr>
      <w:r>
        <w:tab/>
        <w:t>and may provide:</w:t>
      </w:r>
    </w:p>
    <w:p w14:paraId="723DC10C" w14:textId="77777777" w:rsidR="001567E8" w:rsidRDefault="001567E8" w:rsidP="001567E8">
      <w:pPr>
        <w:pStyle w:val="B2"/>
      </w:pPr>
      <w:r>
        <w:lastRenderedPageBreak/>
        <w:t>1)</w:t>
      </w:r>
      <w:r>
        <w:tab/>
        <w:t>identification of application to which the subscription applies via identification of application(s) by "</w:t>
      </w:r>
      <w:proofErr w:type="spellStart"/>
      <w:r>
        <w:t>appIds</w:t>
      </w:r>
      <w:proofErr w:type="spellEnd"/>
      <w:r>
        <w:t>" attribute;</w:t>
      </w:r>
    </w:p>
    <w:p w14:paraId="4623E91D" w14:textId="77777777" w:rsidR="001567E8" w:rsidRDefault="001567E8" w:rsidP="001567E8">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6AB2CBD5" w14:textId="77777777" w:rsidR="001567E8" w:rsidRDefault="001567E8" w:rsidP="001567E8">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6842A376" w14:textId="77777777" w:rsidR="001567E8" w:rsidRDefault="001567E8" w:rsidP="001567E8">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5F85D416" w14:textId="77777777" w:rsidR="001567E8" w:rsidRDefault="001567E8" w:rsidP="001567E8">
      <w:pPr>
        <w:pStyle w:val="B2"/>
        <w:rPr>
          <w:lang w:val="en-US" w:eastAsia="zh-CN"/>
        </w:rPr>
      </w:pPr>
      <w:r>
        <w:rPr>
          <w:lang w:val="en-US" w:eastAsia="zh-CN"/>
        </w:rPr>
        <w:t>5)</w:t>
      </w:r>
      <w:bookmarkStart w:id="176" w:name="_Hlk27394264"/>
      <w:r>
        <w:rPr>
          <w:lang w:val="en-US" w:eastAsia="zh-CN"/>
        </w:rPr>
        <w:tab/>
      </w:r>
      <w:bookmarkEnd w:id="176"/>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C263140" w14:textId="77777777" w:rsidR="001567E8" w:rsidRDefault="001567E8" w:rsidP="001567E8">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503C353F" w14:textId="77777777" w:rsidR="001567E8" w:rsidRDefault="001567E8" w:rsidP="001567E8">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30D3994A" w14:textId="77777777" w:rsidR="001567E8" w:rsidRDefault="001567E8" w:rsidP="001567E8">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40AC78D6" w14:textId="77777777" w:rsidR="001567E8" w:rsidRDefault="001567E8" w:rsidP="001567E8">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33A47220" w14:textId="77777777" w:rsidR="001567E8" w:rsidRDefault="001567E8" w:rsidP="001567E8">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46BAFAEF" w14:textId="77777777" w:rsidR="001567E8" w:rsidRDefault="001567E8" w:rsidP="001567E8">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0E397D57" w14:textId="77777777" w:rsidR="001567E8" w:rsidRDefault="001567E8" w:rsidP="001567E8">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4E8A3644" w14:textId="77777777" w:rsidR="001567E8" w:rsidRDefault="001567E8" w:rsidP="001567E8">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2750A95E" w14:textId="77777777" w:rsidR="001567E8" w:rsidRDefault="001567E8" w:rsidP="001567E8">
      <w:pPr>
        <w:pStyle w:val="B10"/>
      </w:pPr>
      <w:r>
        <w:t>-</w:t>
      </w:r>
      <w:r>
        <w:tab/>
        <w:t>if the feature "</w:t>
      </w:r>
      <w:proofErr w:type="spellStart"/>
      <w:r>
        <w:t>UeMobility</w:t>
      </w:r>
      <w:proofErr w:type="spellEnd"/>
      <w:r>
        <w:t>" is supported and the event is "UE_MOBILITY", shall provide:</w:t>
      </w:r>
    </w:p>
    <w:p w14:paraId="5C7E4CBE" w14:textId="77777777" w:rsidR="001567E8" w:rsidRDefault="001567E8" w:rsidP="001567E8">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4530DCE" w14:textId="77777777" w:rsidR="001567E8" w:rsidRDefault="001567E8" w:rsidP="001567E8">
      <w:pPr>
        <w:pStyle w:val="B2"/>
        <w:ind w:firstLine="0"/>
      </w:pPr>
    </w:p>
    <w:p w14:paraId="3145908C" w14:textId="77777777" w:rsidR="001567E8" w:rsidRDefault="001567E8" w:rsidP="001567E8">
      <w:pPr>
        <w:pStyle w:val="NO"/>
        <w:rPr>
          <w:lang w:val="en-US"/>
        </w:rPr>
      </w:pPr>
      <w:r>
        <w:rPr>
          <w:rFonts w:eastAsia="等线"/>
          <w:lang w:val="en-US"/>
        </w:rPr>
        <w:t>NOTE 9:</w:t>
      </w:r>
      <w:r>
        <w:rPr>
          <w:rFonts w:eastAsia="等线"/>
          <w:lang w:val="en-US"/>
        </w:rPr>
        <w:tab/>
        <w:t>For LADN service, the consumer (</w:t>
      </w:r>
      <w:proofErr w:type="gramStart"/>
      <w:r>
        <w:rPr>
          <w:rFonts w:eastAsia="等线"/>
          <w:lang w:val="en-US"/>
        </w:rPr>
        <w:t>e.g.</w:t>
      </w:r>
      <w:proofErr w:type="gramEnd"/>
      <w:r>
        <w:rPr>
          <w:rFonts w:eastAsia="等线"/>
          <w:lang w:val="en-US"/>
        </w:rPr>
        <w:t xml:space="preserve"> SMF) provides the LADN DNN to refer the LADN service area as the AOI.</w:t>
      </w:r>
    </w:p>
    <w:p w14:paraId="54C71650" w14:textId="77777777" w:rsidR="001567E8" w:rsidRDefault="001567E8" w:rsidP="001567E8">
      <w:pPr>
        <w:pStyle w:val="B10"/>
      </w:pPr>
      <w:r>
        <w:tab/>
        <w:t>and may provide:</w:t>
      </w:r>
    </w:p>
    <w:p w14:paraId="74AFD187" w14:textId="77777777" w:rsidR="001567E8" w:rsidRDefault="001567E8" w:rsidP="001567E8">
      <w:pPr>
        <w:pStyle w:val="B2"/>
        <w:rPr>
          <w:lang w:eastAsia="zh-CN"/>
        </w:rPr>
      </w:pPr>
      <w:r>
        <w:t>1)</w:t>
      </w:r>
      <w:r>
        <w:tab/>
        <w:t>identification of network area to which the subscription applies via identification of network area(s) by "</w:t>
      </w:r>
      <w:proofErr w:type="spellStart"/>
      <w:r>
        <w:t>networkArea</w:t>
      </w:r>
      <w:proofErr w:type="spellEnd"/>
      <w:r>
        <w:t>" attribute;</w:t>
      </w:r>
    </w:p>
    <w:p w14:paraId="1806196A" w14:textId="77777777" w:rsidR="001567E8" w:rsidRDefault="001567E8" w:rsidP="001567E8">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3D09A43E" w14:textId="77777777" w:rsidR="001567E8" w:rsidRDefault="001567E8" w:rsidP="001567E8">
      <w:pPr>
        <w:pStyle w:val="B2"/>
      </w:pPr>
      <w:bookmarkStart w:id="177"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177"/>
    </w:p>
    <w:p w14:paraId="35EEA2DC" w14:textId="77777777" w:rsidR="001567E8" w:rsidRDefault="001567E8" w:rsidP="001567E8">
      <w:pPr>
        <w:pStyle w:val="B2"/>
      </w:pPr>
      <w:r>
        <w:t>4)</w:t>
      </w:r>
      <w:r>
        <w:tab/>
        <w:t>if the feature "</w:t>
      </w:r>
      <w:proofErr w:type="spellStart"/>
      <w:r>
        <w:t>UeMobilityExt</w:t>
      </w:r>
      <w:proofErr w:type="spellEnd"/>
      <w:r>
        <w:t xml:space="preserve">" is supported, </w:t>
      </w:r>
    </w:p>
    <w:p w14:paraId="1EEA9E93" w14:textId="77777777" w:rsidR="001567E8" w:rsidRDefault="001567E8" w:rsidP="001567E8">
      <w:pPr>
        <w:pStyle w:val="B2"/>
        <w:ind w:firstLine="0"/>
      </w:pPr>
      <w:r>
        <w:t>i)</w:t>
      </w:r>
      <w:r>
        <w:tab/>
        <w:t>identification of LADN DNN in the "</w:t>
      </w:r>
      <w:proofErr w:type="spellStart"/>
      <w:r>
        <w:t>ladnDnns</w:t>
      </w:r>
      <w:proofErr w:type="spellEnd"/>
      <w:r>
        <w:t xml:space="preserve">" attribute; </w:t>
      </w:r>
    </w:p>
    <w:p w14:paraId="29D24046" w14:textId="77777777" w:rsidR="001567E8" w:rsidRDefault="001567E8" w:rsidP="001567E8">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01F8933A" w14:textId="77777777" w:rsidR="001567E8" w:rsidRDefault="001567E8" w:rsidP="001567E8">
      <w:pPr>
        <w:pStyle w:val="B2"/>
        <w:rPr>
          <w:lang w:val="en-US" w:eastAsia="zh-CN"/>
        </w:rPr>
      </w:pPr>
      <w:r>
        <w:rPr>
          <w:lang w:val="en-US" w:eastAsia="zh-CN"/>
        </w:rPr>
        <w:lastRenderedPageBreak/>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834CAB9" w14:textId="77777777" w:rsidR="001567E8" w:rsidRDefault="001567E8" w:rsidP="001567E8">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5C51ECF4" w14:textId="77777777" w:rsidR="001567E8" w:rsidRDefault="001567E8" w:rsidP="001567E8">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4DFC4400" w14:textId="77777777" w:rsidR="001567E8" w:rsidRDefault="001567E8" w:rsidP="001567E8">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"UeMobilityExt2_eNA" feature is supported</w:t>
      </w:r>
      <w:r>
        <w:rPr>
          <w:lang w:eastAsia="zh-CN"/>
        </w:rPr>
        <w:t>;</w:t>
      </w:r>
    </w:p>
    <w:p w14:paraId="61C99B66" w14:textId="77777777" w:rsidR="001567E8" w:rsidRDefault="001567E8" w:rsidP="001567E8">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0E5B8B5F" w14:textId="77777777" w:rsidR="001567E8" w:rsidRDefault="001567E8" w:rsidP="001567E8">
      <w:pPr>
        <w:pStyle w:val="B10"/>
      </w:pPr>
      <w:r>
        <w:t>-</w:t>
      </w:r>
      <w:r>
        <w:tab/>
        <w:t>if the feature "</w:t>
      </w:r>
      <w:proofErr w:type="spellStart"/>
      <w:r>
        <w:t>UeCommunication</w:t>
      </w:r>
      <w:proofErr w:type="spellEnd"/>
      <w:r>
        <w:t>" is supported and the event is "UE_COMM", shall provide:</w:t>
      </w:r>
    </w:p>
    <w:p w14:paraId="68FE83E4" w14:textId="77777777" w:rsidR="001567E8" w:rsidRDefault="001567E8" w:rsidP="001567E8">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0716AD81" w14:textId="77777777" w:rsidR="001567E8" w:rsidRDefault="001567E8" w:rsidP="001567E8">
      <w:pPr>
        <w:pStyle w:val="B10"/>
      </w:pPr>
      <w:r>
        <w:tab/>
        <w:t xml:space="preserve">and may include: </w:t>
      </w:r>
    </w:p>
    <w:p w14:paraId="0C0AE204" w14:textId="77777777" w:rsidR="001567E8" w:rsidRDefault="001567E8" w:rsidP="001567E8">
      <w:pPr>
        <w:pStyle w:val="B2"/>
      </w:pPr>
      <w:r>
        <w:t>1)</w:t>
      </w:r>
      <w:r>
        <w:tab/>
        <w:t>identification of the application in the "</w:t>
      </w:r>
      <w:proofErr w:type="spellStart"/>
      <w:r>
        <w:t>appIds</w:t>
      </w:r>
      <w:proofErr w:type="spellEnd"/>
      <w:r>
        <w:t>" attribute;</w:t>
      </w:r>
    </w:p>
    <w:p w14:paraId="188D771E" w14:textId="77777777" w:rsidR="001567E8" w:rsidRDefault="001567E8" w:rsidP="001567E8">
      <w:pPr>
        <w:pStyle w:val="B2"/>
      </w:pPr>
      <w:r>
        <w:t>2)</w:t>
      </w:r>
      <w:r>
        <w:tab/>
        <w:t>identification of network area to which the subscription applies via identification of network area(s) by "</w:t>
      </w:r>
      <w:proofErr w:type="spellStart"/>
      <w:r>
        <w:t>networkArea</w:t>
      </w:r>
      <w:proofErr w:type="spellEnd"/>
      <w:r>
        <w:t>" attribute;</w:t>
      </w:r>
    </w:p>
    <w:p w14:paraId="061F6E34" w14:textId="77777777" w:rsidR="001567E8" w:rsidRDefault="001567E8" w:rsidP="001567E8">
      <w:pPr>
        <w:pStyle w:val="B2"/>
      </w:pPr>
      <w:r>
        <w:t>3)</w:t>
      </w:r>
      <w:r>
        <w:tab/>
        <w:t>an identification of DNN in the "</w:t>
      </w:r>
      <w:proofErr w:type="spellStart"/>
      <w:r>
        <w:t>dnns</w:t>
      </w:r>
      <w:proofErr w:type="spellEnd"/>
      <w:r>
        <w:t>" attribute;</w:t>
      </w:r>
    </w:p>
    <w:p w14:paraId="7ED36C1F" w14:textId="77777777" w:rsidR="001567E8" w:rsidRDefault="001567E8" w:rsidP="001567E8">
      <w:pPr>
        <w:pStyle w:val="B2"/>
      </w:pPr>
      <w:r>
        <w:t>4)</w:t>
      </w:r>
      <w:r>
        <w:tab/>
        <w:t>identification of network slice in the "</w:t>
      </w:r>
      <w:proofErr w:type="spellStart"/>
      <w:r>
        <w:t>snssais</w:t>
      </w:r>
      <w:proofErr w:type="spellEnd"/>
      <w:r>
        <w:t>" attribute;</w:t>
      </w:r>
    </w:p>
    <w:p w14:paraId="0FE7DA0D" w14:textId="77777777" w:rsidR="001567E8" w:rsidRDefault="001567E8" w:rsidP="001567E8">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p>
    <w:p w14:paraId="4CA4D0B5" w14:textId="77777777" w:rsidR="001567E8" w:rsidRDefault="001567E8" w:rsidP="001567E8">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feature is supported;</w:t>
      </w:r>
    </w:p>
    <w:p w14:paraId="69E77B21" w14:textId="77777777" w:rsidR="001567E8" w:rsidRDefault="001567E8" w:rsidP="001567E8">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706B96D9" w14:textId="77777777" w:rsidR="001567E8" w:rsidRDefault="001567E8" w:rsidP="001567E8">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6A86F851" w14:textId="77777777" w:rsidR="001567E8" w:rsidRDefault="001567E8" w:rsidP="001567E8">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56F1346F" w14:textId="77777777" w:rsidR="001567E8" w:rsidRDefault="001567E8" w:rsidP="001567E8">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7E756D92" w14:textId="77777777" w:rsidR="001567E8" w:rsidRDefault="001567E8" w:rsidP="001567E8">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79F985C7" w14:textId="77777777" w:rsidR="001567E8" w:rsidRDefault="001567E8" w:rsidP="001567E8">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748E1A5A" w14:textId="77777777" w:rsidR="001567E8" w:rsidRDefault="001567E8" w:rsidP="001567E8">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0A95E0AA" w14:textId="77777777" w:rsidR="001567E8" w:rsidRDefault="001567E8" w:rsidP="001567E8">
      <w:pPr>
        <w:pStyle w:val="B10"/>
      </w:pPr>
      <w:r>
        <w:tab/>
        <w:t xml:space="preserve">and may include: </w:t>
      </w:r>
    </w:p>
    <w:p w14:paraId="32D897E0" w14:textId="77777777" w:rsidR="001567E8" w:rsidRDefault="001567E8" w:rsidP="001567E8">
      <w:pPr>
        <w:pStyle w:val="B2"/>
      </w:pPr>
      <w:r>
        <w:t>1)</w:t>
      </w:r>
      <w:r>
        <w:tab/>
        <w:t>identification of network slice(s) by "</w:t>
      </w:r>
      <w:proofErr w:type="spellStart"/>
      <w:r>
        <w:t>snssais</w:t>
      </w:r>
      <w:proofErr w:type="spellEnd"/>
      <w:r>
        <w:t>" attribute;</w:t>
      </w:r>
    </w:p>
    <w:p w14:paraId="3A47361B" w14:textId="77777777" w:rsidR="001567E8" w:rsidRDefault="001567E8" w:rsidP="001567E8">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58F37975" w14:textId="77777777" w:rsidR="001567E8" w:rsidRDefault="001567E8" w:rsidP="001567E8">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0F875A91" w14:textId="77777777" w:rsidR="001567E8" w:rsidRDefault="001567E8" w:rsidP="001567E8">
      <w:pPr>
        <w:pStyle w:val="B2"/>
      </w:pPr>
      <w:r>
        <w:lastRenderedPageBreak/>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56AA3714" w14:textId="77777777" w:rsidR="001567E8" w:rsidRDefault="001567E8" w:rsidP="001567E8">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5B0FE244" w14:textId="77777777" w:rsidR="001567E8" w:rsidRDefault="001567E8" w:rsidP="001567E8">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0B68290B" w14:textId="77777777" w:rsidR="001567E8" w:rsidRDefault="001567E8" w:rsidP="001567E8">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35FB3269" w14:textId="77777777" w:rsidR="001567E8" w:rsidRDefault="001567E8" w:rsidP="001567E8">
      <w:pPr>
        <w:pStyle w:val="B10"/>
      </w:pPr>
      <w:r>
        <w:t>-</w:t>
      </w:r>
      <w:r>
        <w:tab/>
        <w:t>if the feature "</w:t>
      </w:r>
      <w:proofErr w:type="spellStart"/>
      <w:r>
        <w:t>AbnormalBehaviour</w:t>
      </w:r>
      <w:proofErr w:type="spellEnd"/>
      <w:r>
        <w:t>" is supported and the event is "ABNORMAL_BEHAVIOUR", shall provide:</w:t>
      </w:r>
    </w:p>
    <w:p w14:paraId="00C9AE74" w14:textId="77777777" w:rsidR="001567E8" w:rsidRDefault="001567E8" w:rsidP="001567E8">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436567B" w14:textId="77777777" w:rsidR="001567E8" w:rsidRDefault="001567E8" w:rsidP="001567E8">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43A08B52" w14:textId="77777777" w:rsidR="001567E8" w:rsidRDefault="001567E8" w:rsidP="001567E8">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010D978B" w14:textId="77777777" w:rsidR="001567E8" w:rsidRDefault="001567E8" w:rsidP="001567E8">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017B5F4E" w14:textId="77777777" w:rsidR="001567E8" w:rsidRDefault="001567E8" w:rsidP="001567E8">
      <w:pPr>
        <w:pStyle w:val="B3"/>
      </w:pPr>
      <w:r>
        <w:t>c)</w:t>
      </w:r>
      <w:r>
        <w:tab/>
        <w:t>if "</w:t>
      </w:r>
      <w:proofErr w:type="spellStart"/>
      <w:r>
        <w:t>exptAnaType</w:t>
      </w:r>
      <w:proofErr w:type="spellEnd"/>
      <w:r>
        <w:t>" attribute sets to "MOBILITY_AND_COMMUN", the corresponding list of Exception Ids includes all above derived exception Ids.</w:t>
      </w:r>
    </w:p>
    <w:p w14:paraId="7503E277" w14:textId="77777777" w:rsidR="001567E8" w:rsidRDefault="001567E8" w:rsidP="001567E8">
      <w:pPr>
        <w:pStyle w:val="B3"/>
        <w:ind w:left="851" w:firstLine="0"/>
      </w:pPr>
      <w:r>
        <w:t xml:space="preserve">The derived list of Exception Ids is used by the NWDAF to notify the NF service consumer when UE's behaviour is exceptional based on one or more Exception Ids within the list. </w:t>
      </w:r>
    </w:p>
    <w:p w14:paraId="3113DE3C" w14:textId="77777777" w:rsidR="001567E8" w:rsidRDefault="001567E8" w:rsidP="001567E8">
      <w:pPr>
        <w:pStyle w:val="B3"/>
      </w:pPr>
      <w:r>
        <w:t>If the "</w:t>
      </w:r>
      <w:proofErr w:type="spellStart"/>
      <w:r>
        <w:t>anyUe</w:t>
      </w:r>
      <w:proofErr w:type="spellEnd"/>
      <w:r>
        <w:t>" attribute in the "</w:t>
      </w:r>
      <w:proofErr w:type="spellStart"/>
      <w:r>
        <w:t>tgtUe</w:t>
      </w:r>
      <w:proofErr w:type="spellEnd"/>
      <w:r>
        <w:t>" attribute sets to "true":</w:t>
      </w:r>
    </w:p>
    <w:p w14:paraId="62417DC9" w14:textId="77777777" w:rsidR="001567E8" w:rsidRDefault="001567E8" w:rsidP="001567E8">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058367A2" w14:textId="77777777" w:rsidR="001567E8" w:rsidRDefault="001567E8" w:rsidP="001567E8">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1D2B5CA3" w14:textId="77777777" w:rsidR="001567E8" w:rsidRDefault="001567E8" w:rsidP="001567E8">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38DA831" w14:textId="77777777" w:rsidR="001567E8" w:rsidRDefault="001567E8" w:rsidP="001567E8">
      <w:pPr>
        <w:pStyle w:val="B10"/>
      </w:pPr>
      <w:r>
        <w:tab/>
        <w:t>and may provide:</w:t>
      </w:r>
    </w:p>
    <w:p w14:paraId="0C7A2483" w14:textId="77777777" w:rsidR="001567E8" w:rsidRDefault="001567E8" w:rsidP="001567E8">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4D77EB8" w14:textId="77777777" w:rsidR="001567E8" w:rsidRDefault="001567E8" w:rsidP="001567E8">
      <w:pPr>
        <w:pStyle w:val="B10"/>
      </w:pPr>
      <w:r>
        <w:t>-</w:t>
      </w:r>
      <w:r>
        <w:tab/>
        <w:t>if the feature "</w:t>
      </w:r>
      <w:proofErr w:type="spellStart"/>
      <w:r>
        <w:t>UserDataCongestion</w:t>
      </w:r>
      <w:proofErr w:type="spellEnd"/>
      <w:r>
        <w:t>" is supported and the event is "USER_DATA_CONGESTION", shall provide:</w:t>
      </w:r>
    </w:p>
    <w:p w14:paraId="1A253D7A" w14:textId="77777777" w:rsidR="001567E8" w:rsidRDefault="001567E8" w:rsidP="001567E8">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21B422A0" w14:textId="77777777" w:rsidR="001567E8" w:rsidRDefault="001567E8" w:rsidP="001567E8">
      <w:pPr>
        <w:pStyle w:val="B10"/>
      </w:pPr>
      <w:r>
        <w:tab/>
        <w:t>and may include:</w:t>
      </w:r>
    </w:p>
    <w:p w14:paraId="16A11B89" w14:textId="77777777" w:rsidR="001567E8" w:rsidRDefault="001567E8" w:rsidP="001567E8">
      <w:pPr>
        <w:pStyle w:val="B2"/>
      </w:pPr>
      <w:r>
        <w:lastRenderedPageBreak/>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DAA0E38" w14:textId="77777777" w:rsidR="001567E8" w:rsidRDefault="001567E8" w:rsidP="001567E8">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FF03DB4" w14:textId="77777777" w:rsidR="001567E8" w:rsidRDefault="001567E8" w:rsidP="001567E8">
      <w:pPr>
        <w:pStyle w:val="B2"/>
      </w:pPr>
      <w:r>
        <w:t>3)</w:t>
      </w:r>
      <w:r>
        <w:tab/>
        <w:t>identification of network slice(s) by "</w:t>
      </w:r>
      <w:proofErr w:type="spellStart"/>
      <w:r>
        <w:t>snssais</w:t>
      </w:r>
      <w:proofErr w:type="spellEnd"/>
      <w:r>
        <w:t>" attribute;</w:t>
      </w:r>
    </w:p>
    <w:p w14:paraId="7E7C078A" w14:textId="77777777" w:rsidR="001567E8" w:rsidRDefault="001567E8" w:rsidP="001567E8">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773A4193" w14:textId="77777777" w:rsidR="001567E8" w:rsidRDefault="001567E8" w:rsidP="001567E8">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178" w:name="_Hlk79498175"/>
      <w:r>
        <w:rPr>
          <w:lang w:val="en-US" w:eastAsia="zh-CN"/>
        </w:rPr>
        <w:t xml:space="preserve">and/or downlink directions </w:t>
      </w:r>
      <w:bookmarkEnd w:id="178"/>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10F29BC4" w14:textId="77777777" w:rsidR="001567E8" w:rsidRDefault="001567E8" w:rsidP="001567E8">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464E6F51" w14:textId="77777777" w:rsidR="001567E8" w:rsidRDefault="001567E8" w:rsidP="001567E8">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4A114A58" w14:textId="77777777" w:rsidR="001567E8" w:rsidRDefault="001567E8" w:rsidP="001567E8">
      <w:pPr>
        <w:pStyle w:val="B2"/>
      </w:pPr>
      <w:r>
        <w:t>8)</w:t>
      </w:r>
      <w:r>
        <w:tab/>
        <w:t>the temporal granularity size in the "</w:t>
      </w:r>
      <w:proofErr w:type="spellStart"/>
      <w:r>
        <w:t>temporalGranSize</w:t>
      </w:r>
      <w:proofErr w:type="spellEnd"/>
      <w:r>
        <w:t>" attribute if the "UserDataCongestionExt2_eNA" feature is supported.</w:t>
      </w:r>
    </w:p>
    <w:p w14:paraId="145DFC98" w14:textId="77777777" w:rsidR="001567E8" w:rsidRDefault="001567E8" w:rsidP="001567E8">
      <w:pPr>
        <w:pStyle w:val="B10"/>
      </w:pPr>
      <w:r>
        <w:t>-</w:t>
      </w:r>
      <w:r>
        <w:tab/>
        <w:t>if the feature "Dispersion" is supported and the event is "DISPERSION", shall provide:</w:t>
      </w:r>
    </w:p>
    <w:p w14:paraId="74B018E6" w14:textId="77777777" w:rsidR="001567E8" w:rsidRDefault="001567E8" w:rsidP="001567E8">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179" w:name="_Hlk98159017"/>
      <w:r>
        <w:t>"</w:t>
      </w:r>
      <w:proofErr w:type="spellStart"/>
      <w:r>
        <w:t>disperClass</w:t>
      </w:r>
      <w:proofErr w:type="spellEnd"/>
      <w:r>
        <w:t>"</w:t>
      </w:r>
      <w:bookmarkEnd w:id="179"/>
      <w:r>
        <w:t xml:space="preserve"> attribute;</w:t>
      </w:r>
    </w:p>
    <w:p w14:paraId="22B82CE9" w14:textId="77777777" w:rsidR="001567E8" w:rsidRDefault="001567E8" w:rsidP="001567E8">
      <w:pPr>
        <w:pStyle w:val="B10"/>
      </w:pPr>
      <w:r>
        <w:tab/>
        <w:t>and may include:</w:t>
      </w:r>
    </w:p>
    <w:p w14:paraId="0E9FBC24" w14:textId="77777777" w:rsidR="001567E8" w:rsidRDefault="001567E8" w:rsidP="001567E8">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21016E39" w14:textId="77777777" w:rsidR="001567E8" w:rsidRDefault="001567E8" w:rsidP="001567E8">
      <w:pPr>
        <w:pStyle w:val="B2"/>
      </w:pPr>
      <w:r>
        <w:t>2)</w:t>
      </w:r>
      <w:r>
        <w:tab/>
        <w:t>identification of network slice(s) by "</w:t>
      </w:r>
      <w:proofErr w:type="spellStart"/>
      <w:r>
        <w:t>snssais</w:t>
      </w:r>
      <w:proofErr w:type="spellEnd"/>
      <w:r>
        <w:t>" attribute;</w:t>
      </w:r>
    </w:p>
    <w:p w14:paraId="4EEE3C93" w14:textId="77777777" w:rsidR="001567E8" w:rsidRDefault="001567E8" w:rsidP="001567E8">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2496B243" w14:textId="77777777" w:rsidR="001567E8" w:rsidRDefault="001567E8" w:rsidP="001567E8">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44418C88" w14:textId="77777777" w:rsidR="001567E8" w:rsidRDefault="001567E8" w:rsidP="001567E8">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21B90F3B" w14:textId="77777777" w:rsidR="001567E8" w:rsidRDefault="001567E8" w:rsidP="001567E8">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538A0B65" w14:textId="77777777" w:rsidR="001567E8" w:rsidRDefault="001567E8" w:rsidP="001567E8">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71E40E09" w14:textId="77777777" w:rsidR="001567E8" w:rsidRDefault="001567E8" w:rsidP="001567E8">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54FB6222" w14:textId="77777777" w:rsidR="001567E8" w:rsidRDefault="001567E8" w:rsidP="001567E8">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4AF09DB9" w14:textId="77777777" w:rsidR="001567E8" w:rsidRDefault="001567E8" w:rsidP="001567E8">
      <w:pPr>
        <w:pStyle w:val="B10"/>
      </w:pPr>
      <w:r>
        <w:t>-</w:t>
      </w:r>
      <w:r>
        <w:tab/>
        <w:t>if the feature "</w:t>
      </w:r>
      <w:proofErr w:type="spellStart"/>
      <w:r>
        <w:t>RedundantTransmissionExp</w:t>
      </w:r>
      <w:proofErr w:type="spellEnd"/>
      <w:r>
        <w:t>" is supported and the event is "RED_TRANS_EXP", shall provide:</w:t>
      </w:r>
    </w:p>
    <w:p w14:paraId="0BDFA737" w14:textId="77777777" w:rsidR="001567E8" w:rsidRDefault="001567E8" w:rsidP="001567E8">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1E1E96C4" w14:textId="77777777" w:rsidR="001567E8" w:rsidRDefault="001567E8" w:rsidP="001567E8">
      <w:pPr>
        <w:pStyle w:val="B10"/>
      </w:pPr>
      <w:r>
        <w:t>-</w:t>
      </w:r>
      <w:r>
        <w:tab/>
        <w:t>and may include:</w:t>
      </w:r>
    </w:p>
    <w:p w14:paraId="168A9002" w14:textId="77777777" w:rsidR="001567E8" w:rsidRDefault="001567E8" w:rsidP="001567E8">
      <w:pPr>
        <w:pStyle w:val="B2"/>
      </w:pPr>
      <w:r>
        <w:t>1)</w:t>
      </w:r>
      <w:r>
        <w:tab/>
        <w:t>identification of network area to which the subscription applies via identification of network area by "</w:t>
      </w:r>
      <w:proofErr w:type="spellStart"/>
      <w:r>
        <w:t>networkArea</w:t>
      </w:r>
      <w:proofErr w:type="spellEnd"/>
      <w:r>
        <w:t>" attribute;</w:t>
      </w:r>
    </w:p>
    <w:p w14:paraId="5CC3560C" w14:textId="77777777" w:rsidR="001567E8" w:rsidRDefault="001567E8" w:rsidP="001567E8">
      <w:pPr>
        <w:pStyle w:val="B2"/>
      </w:pPr>
      <w:r>
        <w:lastRenderedPageBreak/>
        <w:t>2)</w:t>
      </w:r>
      <w:r>
        <w:tab/>
        <w:t>identification of network slice(s) by "</w:t>
      </w:r>
      <w:proofErr w:type="spellStart"/>
      <w:r>
        <w:t>snssais</w:t>
      </w:r>
      <w:proofErr w:type="spellEnd"/>
      <w:r>
        <w:t>" attribute;</w:t>
      </w:r>
    </w:p>
    <w:p w14:paraId="4CC8E279" w14:textId="77777777" w:rsidR="001567E8" w:rsidRDefault="001567E8" w:rsidP="001567E8">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51A52D2C" w14:textId="77777777" w:rsidR="001567E8" w:rsidRDefault="001567E8" w:rsidP="001567E8">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48C2DC6E" w14:textId="77777777" w:rsidR="001567E8" w:rsidRDefault="001567E8" w:rsidP="001567E8">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768F53EE" w14:textId="77777777" w:rsidR="001567E8" w:rsidRDefault="001567E8" w:rsidP="001567E8">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7393C7D8" w14:textId="77777777" w:rsidR="001567E8" w:rsidRDefault="001567E8" w:rsidP="001567E8">
      <w:pPr>
        <w:pStyle w:val="B10"/>
      </w:pPr>
      <w:r>
        <w:t>-</w:t>
      </w:r>
      <w:r>
        <w:tab/>
        <w:t>if the feature "</w:t>
      </w:r>
      <w:proofErr w:type="spellStart"/>
      <w:r>
        <w:t>WlanPerformance</w:t>
      </w:r>
      <w:proofErr w:type="spellEnd"/>
      <w:r>
        <w:t>" is supported and the event is "WLAN_PERFORMANCE", shall provide:</w:t>
      </w:r>
    </w:p>
    <w:p w14:paraId="0766A960" w14:textId="77777777" w:rsidR="001567E8" w:rsidRDefault="001567E8" w:rsidP="001567E8">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180"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180"/>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087C7DC1" w14:textId="77777777" w:rsidR="001567E8" w:rsidRDefault="001567E8" w:rsidP="001567E8">
      <w:pPr>
        <w:pStyle w:val="B10"/>
      </w:pPr>
      <w:r>
        <w:tab/>
        <w:t>and may include:</w:t>
      </w:r>
    </w:p>
    <w:p w14:paraId="2AF0F93B" w14:textId="77777777" w:rsidR="001567E8" w:rsidRDefault="001567E8" w:rsidP="001567E8">
      <w:pPr>
        <w:pStyle w:val="B2"/>
      </w:pPr>
      <w:r>
        <w:t>1)</w:t>
      </w:r>
      <w:r>
        <w:tab/>
        <w:t>identification of network area to which the subscription applies via identification of network area by "</w:t>
      </w:r>
      <w:proofErr w:type="spellStart"/>
      <w:r>
        <w:t>networkArea</w:t>
      </w:r>
      <w:proofErr w:type="spellEnd"/>
      <w:r>
        <w:t>" attribute;</w:t>
      </w:r>
    </w:p>
    <w:p w14:paraId="79961509" w14:textId="77777777" w:rsidR="001567E8" w:rsidRDefault="001567E8" w:rsidP="001567E8">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0DB1FADA" w14:textId="77777777" w:rsidR="001567E8" w:rsidRDefault="001567E8" w:rsidP="001567E8">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7FF124FB" w14:textId="77777777" w:rsidR="001567E8" w:rsidRDefault="001567E8" w:rsidP="001567E8">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61249C54" w14:textId="77777777" w:rsidR="001567E8" w:rsidRDefault="001567E8" w:rsidP="001567E8">
      <w:pPr>
        <w:pStyle w:val="B10"/>
      </w:pPr>
      <w:r>
        <w:t>-</w:t>
      </w:r>
      <w:r>
        <w:tab/>
        <w:t>if the feature "</w:t>
      </w:r>
      <w:proofErr w:type="spellStart"/>
      <w:r>
        <w:rPr>
          <w:rFonts w:cs="Arial"/>
          <w:szCs w:val="18"/>
        </w:rPr>
        <w:t>DnPerformance</w:t>
      </w:r>
      <w:proofErr w:type="spellEnd"/>
      <w:r>
        <w:t>" is supported and the event is "DN_PERFORMANCE", shall provide:</w:t>
      </w:r>
    </w:p>
    <w:p w14:paraId="548E3920" w14:textId="77777777" w:rsidR="001567E8" w:rsidRDefault="001567E8" w:rsidP="001567E8">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F326F11" w14:textId="77777777" w:rsidR="001567E8" w:rsidRDefault="001567E8" w:rsidP="001567E8">
      <w:pPr>
        <w:pStyle w:val="B10"/>
      </w:pPr>
      <w:r>
        <w:tab/>
        <w:t>and may include:</w:t>
      </w:r>
    </w:p>
    <w:p w14:paraId="7CDBD556" w14:textId="77777777" w:rsidR="001567E8" w:rsidRDefault="001567E8" w:rsidP="001567E8">
      <w:pPr>
        <w:pStyle w:val="B2"/>
      </w:pPr>
      <w:r>
        <w:t>1)</w:t>
      </w:r>
      <w:r>
        <w:tab/>
        <w:t>identification of network area to which the subscription applies via identification of network area by "</w:t>
      </w:r>
      <w:proofErr w:type="spellStart"/>
      <w:r>
        <w:t>networkArea</w:t>
      </w:r>
      <w:proofErr w:type="spellEnd"/>
      <w:r>
        <w:t>" attribute;</w:t>
      </w:r>
    </w:p>
    <w:p w14:paraId="18942F51" w14:textId="77777777" w:rsidR="001567E8" w:rsidRDefault="001567E8" w:rsidP="001567E8">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07E7FFA2" w14:textId="77777777" w:rsidR="001567E8" w:rsidRDefault="001567E8" w:rsidP="001567E8">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6A46AF15" w14:textId="77777777" w:rsidR="001567E8" w:rsidRDefault="001567E8" w:rsidP="001567E8">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4B7B28A" w14:textId="77777777" w:rsidR="001567E8" w:rsidRDefault="001567E8" w:rsidP="001567E8">
      <w:pPr>
        <w:pStyle w:val="B2"/>
      </w:pPr>
      <w:r>
        <w:rPr>
          <w:lang w:val="en-US" w:eastAsia="ja-JP"/>
        </w:rPr>
        <w:t>5)</w:t>
      </w:r>
      <w:r>
        <w:rPr>
          <w:lang w:val="en-US" w:eastAsia="ja-JP"/>
        </w:rPr>
        <w:tab/>
      </w:r>
      <w:r>
        <w:tab/>
        <w:t>an identification of DNN in the "</w:t>
      </w:r>
      <w:proofErr w:type="spellStart"/>
      <w:r>
        <w:t>dnns</w:t>
      </w:r>
      <w:proofErr w:type="spellEnd"/>
      <w:r>
        <w:t>" attribute;</w:t>
      </w:r>
    </w:p>
    <w:p w14:paraId="06491FEB" w14:textId="77777777" w:rsidR="001567E8" w:rsidRDefault="001567E8" w:rsidP="001567E8">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3E5A2E4C" w14:textId="77777777" w:rsidR="001567E8" w:rsidRDefault="001567E8" w:rsidP="001567E8">
      <w:pPr>
        <w:pStyle w:val="B2"/>
      </w:pPr>
      <w:r>
        <w:t>7)</w:t>
      </w:r>
      <w:r>
        <w:tab/>
        <w:t>the identification of the UPF as the "</w:t>
      </w:r>
      <w:proofErr w:type="spellStart"/>
      <w:r>
        <w:t>upfInfo</w:t>
      </w:r>
      <w:proofErr w:type="spellEnd"/>
      <w:r>
        <w:t>" attribute;</w:t>
      </w:r>
    </w:p>
    <w:p w14:paraId="24AEEEBB" w14:textId="77777777" w:rsidR="001567E8" w:rsidRDefault="001567E8" w:rsidP="001567E8">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66093C98" w14:textId="77777777" w:rsidR="001567E8" w:rsidRDefault="001567E8" w:rsidP="001567E8">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0B668A0F" w14:textId="77777777" w:rsidR="001567E8" w:rsidRDefault="001567E8" w:rsidP="001567E8">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 xml:space="preserve">supported and may include the attribute with </w:t>
      </w:r>
      <w:r>
        <w:lastRenderedPageBreak/>
        <w:t>value(s) only applicable to "DN_PERFORMANCE" event and the "</w:t>
      </w:r>
      <w:proofErr w:type="spellStart"/>
      <w:r>
        <w:t>DnPerformanceExt_AIML</w:t>
      </w:r>
      <w:proofErr w:type="spellEnd"/>
      <w:r>
        <w:t xml:space="preserve">" feature </w:t>
      </w:r>
      <w:bookmarkStart w:id="181" w:name="_Hlk131782232"/>
      <w:r>
        <w:t>if</w:t>
      </w:r>
      <w:bookmarkEnd w:id="181"/>
      <w:r>
        <w:t xml:space="preserve"> supported;</w:t>
      </w:r>
    </w:p>
    <w:p w14:paraId="77CB1812" w14:textId="77777777" w:rsidR="001567E8" w:rsidRDefault="001567E8" w:rsidP="001567E8">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45675456" w14:textId="77777777" w:rsidR="001567E8" w:rsidRDefault="001567E8" w:rsidP="001567E8">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281B535E" w14:textId="77777777" w:rsidR="001567E8" w:rsidRDefault="001567E8" w:rsidP="001567E8">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3B59F4BF" w14:textId="77777777" w:rsidR="001567E8" w:rsidRDefault="001567E8" w:rsidP="001567E8">
      <w:pPr>
        <w:pStyle w:val="B10"/>
      </w:pPr>
      <w:r>
        <w:t>-</w:t>
      </w:r>
      <w:r>
        <w:tab/>
        <w:t>if the feature "</w:t>
      </w:r>
      <w:r>
        <w:rPr>
          <w:lang w:eastAsia="zh-CN"/>
        </w:rPr>
        <w:t>SMCCE</w:t>
      </w:r>
      <w:r>
        <w:t>" is supported and the event is "</w:t>
      </w:r>
      <w:r>
        <w:rPr>
          <w:lang w:eastAsia="zh-CN"/>
        </w:rPr>
        <w:t>SM_</w:t>
      </w:r>
      <w:r>
        <w:t>CONGESTION", shall provide:</w:t>
      </w:r>
    </w:p>
    <w:p w14:paraId="050F14B0" w14:textId="77777777" w:rsidR="001567E8" w:rsidRDefault="001567E8" w:rsidP="001567E8">
      <w:pPr>
        <w:pStyle w:val="B2"/>
      </w:pPr>
      <w:r>
        <w:t>1)</w:t>
      </w:r>
      <w:r>
        <w:tab/>
        <w:t>an identification of DNN in the "</w:t>
      </w:r>
      <w:proofErr w:type="spellStart"/>
      <w:r>
        <w:t>dnns</w:t>
      </w:r>
      <w:proofErr w:type="spellEnd"/>
      <w:r>
        <w:t>" attribute;</w:t>
      </w:r>
    </w:p>
    <w:p w14:paraId="2E995A7D" w14:textId="77777777" w:rsidR="001567E8" w:rsidRDefault="001567E8" w:rsidP="001567E8">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4C3129E0" w14:textId="77777777" w:rsidR="001567E8" w:rsidRDefault="001567E8" w:rsidP="001567E8">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1520669F" w14:textId="77777777" w:rsidR="001567E8" w:rsidRDefault="001567E8" w:rsidP="001567E8">
      <w:pPr>
        <w:pStyle w:val="B10"/>
      </w:pPr>
      <w:r>
        <w:tab/>
        <w:t>and may include:</w:t>
      </w:r>
    </w:p>
    <w:p w14:paraId="170D98FD" w14:textId="77777777" w:rsidR="001567E8" w:rsidRDefault="001567E8" w:rsidP="001567E8">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FB2D05D" w14:textId="77777777" w:rsidR="001567E8" w:rsidRDefault="001567E8" w:rsidP="001567E8">
      <w:pPr>
        <w:pStyle w:val="NO"/>
      </w:pPr>
      <w:r>
        <w:t>NOTE 10:</w:t>
      </w:r>
      <w:r>
        <w:tab/>
        <w:t>The predictions are not applicable for Session Management Congestion Control Experience analytics.</w:t>
      </w:r>
    </w:p>
    <w:p w14:paraId="09F0714E" w14:textId="77777777" w:rsidR="001567E8" w:rsidRDefault="001567E8" w:rsidP="001567E8">
      <w:pPr>
        <w:pStyle w:val="B10"/>
      </w:pPr>
      <w:r>
        <w:t>-</w:t>
      </w:r>
      <w:r>
        <w:tab/>
        <w:t>if the feature "</w:t>
      </w:r>
      <w:proofErr w:type="spellStart"/>
      <w:r>
        <w:t>PfdDetermination</w:t>
      </w:r>
      <w:proofErr w:type="spellEnd"/>
      <w:r>
        <w:t>" is supported and the event is "PFD_DETERMINATION", it shall provide:</w:t>
      </w:r>
    </w:p>
    <w:p w14:paraId="68377801" w14:textId="77777777" w:rsidR="001567E8" w:rsidRDefault="001567E8" w:rsidP="001567E8">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3303A0D2" w14:textId="77777777" w:rsidR="001567E8" w:rsidRDefault="001567E8" w:rsidP="001567E8">
      <w:pPr>
        <w:pStyle w:val="B10"/>
      </w:pPr>
      <w:r>
        <w:tab/>
        <w:t>and may provide:</w:t>
      </w:r>
    </w:p>
    <w:p w14:paraId="2D3D65B1" w14:textId="77777777" w:rsidR="001567E8" w:rsidRDefault="001567E8" w:rsidP="001567E8">
      <w:pPr>
        <w:pStyle w:val="B2"/>
      </w:pPr>
      <w:r>
        <w:t>1)</w:t>
      </w:r>
      <w:r>
        <w:tab/>
        <w:t>identification of DNN in the "</w:t>
      </w:r>
      <w:proofErr w:type="spellStart"/>
      <w:r>
        <w:t>dnns</w:t>
      </w:r>
      <w:proofErr w:type="spellEnd"/>
      <w:r>
        <w:t>" attribute; and/or</w:t>
      </w:r>
    </w:p>
    <w:p w14:paraId="27730321" w14:textId="77777777" w:rsidR="001567E8" w:rsidRDefault="001567E8" w:rsidP="001567E8">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024BDBF0" w14:textId="77777777" w:rsidR="001567E8" w:rsidRDefault="001567E8" w:rsidP="001567E8">
      <w:pPr>
        <w:pStyle w:val="NO"/>
      </w:pPr>
      <w:r>
        <w:t>NOTE 11:</w:t>
      </w:r>
      <w:r>
        <w:tab/>
        <w:t>PFD Determination analytics do not have a target UE, they are always for any UE. The predictions are not applicable for PFD Determination analytics.</w:t>
      </w:r>
    </w:p>
    <w:p w14:paraId="33413C96" w14:textId="77777777" w:rsidR="001567E8" w:rsidRDefault="001567E8" w:rsidP="001567E8">
      <w:pPr>
        <w:pStyle w:val="B10"/>
      </w:pPr>
      <w:r>
        <w:t>-</w:t>
      </w:r>
      <w:r>
        <w:tab/>
        <w:t>if the feature "</w:t>
      </w:r>
      <w:r>
        <w:rPr>
          <w:lang w:eastAsia="zh-CN"/>
        </w:rPr>
        <w:t>E2eDataVolTransTime</w:t>
      </w:r>
      <w:r>
        <w:t>" is supported and the event is "</w:t>
      </w:r>
      <w:r>
        <w:rPr>
          <w:lang w:eastAsia="zh-CN"/>
        </w:rPr>
        <w:t>E2E_DATA_VOL_TRANS_TIME</w:t>
      </w:r>
      <w:r>
        <w:t>", shall provide:</w:t>
      </w:r>
    </w:p>
    <w:p w14:paraId="68BE1B63" w14:textId="77777777" w:rsidR="001567E8" w:rsidRDefault="001567E8" w:rsidP="001567E8">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602D8E16" w14:textId="77777777" w:rsidR="001567E8" w:rsidRDefault="001567E8" w:rsidP="001567E8">
      <w:pPr>
        <w:pStyle w:val="B10"/>
      </w:pPr>
      <w:r>
        <w:tab/>
        <w:t>and may include:</w:t>
      </w:r>
    </w:p>
    <w:p w14:paraId="4EB0DC20" w14:textId="77777777" w:rsidR="001567E8" w:rsidRDefault="001567E8" w:rsidP="001567E8">
      <w:pPr>
        <w:pStyle w:val="B2"/>
      </w:pPr>
      <w:r>
        <w:t>1)</w:t>
      </w:r>
      <w:r>
        <w:tab/>
      </w:r>
      <w:r>
        <w:tab/>
        <w:t>an identification of DNN in the "</w:t>
      </w:r>
      <w:proofErr w:type="spellStart"/>
      <w:r>
        <w:t>dnns</w:t>
      </w:r>
      <w:proofErr w:type="spellEnd"/>
      <w:r>
        <w:t>" attribute;</w:t>
      </w:r>
    </w:p>
    <w:p w14:paraId="71F9944F" w14:textId="77777777" w:rsidR="001567E8" w:rsidRDefault="001567E8" w:rsidP="001567E8">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attribute; </w:t>
      </w:r>
    </w:p>
    <w:p w14:paraId="0EBB8EFE" w14:textId="77777777" w:rsidR="001567E8" w:rsidRDefault="001567E8" w:rsidP="001567E8">
      <w:pPr>
        <w:pStyle w:val="B2"/>
      </w:pPr>
      <w:r>
        <w:t>3)</w:t>
      </w:r>
      <w:r>
        <w:tab/>
        <w:t>application identifier(s) in "</w:t>
      </w:r>
      <w:proofErr w:type="spellStart"/>
      <w:r>
        <w:t>appIds</w:t>
      </w:r>
      <w:proofErr w:type="spellEnd"/>
      <w:r>
        <w:t>" attribute;</w:t>
      </w:r>
    </w:p>
    <w:p w14:paraId="4C695627" w14:textId="77777777" w:rsidR="001567E8" w:rsidRDefault="001567E8" w:rsidP="001567E8">
      <w:pPr>
        <w:pStyle w:val="B2"/>
      </w:pPr>
      <w:r>
        <w:t>4)</w:t>
      </w:r>
      <w:r>
        <w:tab/>
        <w:t>area of interest of the UEs by "</w:t>
      </w:r>
      <w:proofErr w:type="spellStart"/>
      <w:r>
        <w:rPr>
          <w:lang w:eastAsia="zh-CN"/>
        </w:rPr>
        <w:t>networkArea</w:t>
      </w:r>
      <w:proofErr w:type="spellEnd"/>
      <w:r>
        <w:t>" attribute; restricts the scope of the E2E data volume transfer time analytics to the provided area;</w:t>
      </w:r>
    </w:p>
    <w:p w14:paraId="001AF2A2" w14:textId="77777777" w:rsidR="001567E8" w:rsidRDefault="001567E8" w:rsidP="001567E8">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feature is supported;</w:t>
      </w:r>
    </w:p>
    <w:p w14:paraId="24DAE9E0" w14:textId="77777777" w:rsidR="001567E8" w:rsidRDefault="001567E8" w:rsidP="001567E8">
      <w:pPr>
        <w:pStyle w:val="B2"/>
      </w:pPr>
      <w:bookmarkStart w:id="182"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w:t>
      </w:r>
      <w:r>
        <w:rPr>
          <w:lang w:eastAsia="ja-JP"/>
        </w:rPr>
        <w:t xml:space="preserve"> </w:t>
      </w:r>
      <w:r>
        <w:t>and/or</w:t>
      </w:r>
    </w:p>
    <w:bookmarkEnd w:id="182"/>
    <w:p w14:paraId="7D4AF29E" w14:textId="77777777" w:rsidR="001567E8" w:rsidRDefault="001567E8" w:rsidP="001567E8">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w:t>
      </w:r>
    </w:p>
    <w:p w14:paraId="3F4A811F" w14:textId="77777777" w:rsidR="001567E8" w:rsidRDefault="001567E8" w:rsidP="001567E8">
      <w:pPr>
        <w:pStyle w:val="B10"/>
      </w:pPr>
      <w:r>
        <w:t>-</w:t>
      </w:r>
      <w:r>
        <w:tab/>
        <w:t>if the feature "</w:t>
      </w:r>
      <w:proofErr w:type="spellStart"/>
      <w:r>
        <w:t>PduSesTraffic</w:t>
      </w:r>
      <w:proofErr w:type="spellEnd"/>
      <w:r>
        <w:t>" is supported and the event is "PDU_SESSION_TRAFFIC", shall provide:</w:t>
      </w:r>
    </w:p>
    <w:p w14:paraId="2848677E" w14:textId="77777777" w:rsidR="001567E8" w:rsidRDefault="001567E8" w:rsidP="001567E8">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7CB70F75" w14:textId="77777777" w:rsidR="001567E8" w:rsidRDefault="001567E8" w:rsidP="001567E8">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15D8EEAC" w14:textId="77777777" w:rsidR="001567E8" w:rsidRDefault="001567E8" w:rsidP="001567E8">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E48F701" w14:textId="77777777" w:rsidR="001567E8" w:rsidRDefault="001567E8" w:rsidP="001567E8">
      <w:pPr>
        <w:pStyle w:val="B10"/>
      </w:pPr>
      <w:r>
        <w:tab/>
        <w:t>and may include:</w:t>
      </w:r>
    </w:p>
    <w:p w14:paraId="1038B5E3" w14:textId="77777777" w:rsidR="001567E8" w:rsidRDefault="001567E8" w:rsidP="001567E8">
      <w:pPr>
        <w:pStyle w:val="B2"/>
      </w:pPr>
      <w:r>
        <w:t>1)</w:t>
      </w:r>
      <w:r>
        <w:tab/>
        <w:t>identification of network area to which the subscription applies by "</w:t>
      </w:r>
      <w:proofErr w:type="spellStart"/>
      <w:r>
        <w:t>networkArea</w:t>
      </w:r>
      <w:proofErr w:type="spellEnd"/>
      <w:r>
        <w:t>" attribute and/or</w:t>
      </w:r>
    </w:p>
    <w:p w14:paraId="6AA674BE" w14:textId="77777777" w:rsidR="001567E8" w:rsidRDefault="001567E8" w:rsidP="001567E8">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0ED98E78" w14:textId="77777777" w:rsidR="001567E8" w:rsidRDefault="001567E8" w:rsidP="001567E8">
      <w:pPr>
        <w:pStyle w:val="NO"/>
      </w:pPr>
      <w:r>
        <w:t>NOTE 12:</w:t>
      </w:r>
      <w:r>
        <w:tab/>
        <w:t>The predictions are not applicable for PDU Session traffic analytics.</w:t>
      </w:r>
    </w:p>
    <w:p w14:paraId="4B3B4538" w14:textId="77777777" w:rsidR="001567E8" w:rsidRDefault="001567E8" w:rsidP="001567E8">
      <w:pPr>
        <w:pStyle w:val="B10"/>
      </w:pPr>
      <w:r>
        <w:t>-</w:t>
      </w:r>
      <w:r>
        <w:tab/>
        <w:t>if the feature "</w:t>
      </w:r>
      <w:proofErr w:type="spellStart"/>
      <w:r>
        <w:t>MovementBehaviour</w:t>
      </w:r>
      <w:proofErr w:type="spellEnd"/>
      <w:r>
        <w:t>" is supported and the event is "MOVEMENT_BEHAVIOUR", shall provide:</w:t>
      </w:r>
    </w:p>
    <w:p w14:paraId="3BDB54F4" w14:textId="77777777" w:rsidR="001567E8" w:rsidRDefault="001567E8" w:rsidP="001567E8">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6856E5C9" w14:textId="77777777" w:rsidR="001567E8" w:rsidRDefault="001567E8" w:rsidP="001567E8">
      <w:pPr>
        <w:pStyle w:val="B10"/>
      </w:pPr>
      <w:r>
        <w:t>-</w:t>
      </w:r>
      <w:r>
        <w:tab/>
        <w:t>and may include:</w:t>
      </w:r>
    </w:p>
    <w:p w14:paraId="68BA455B" w14:textId="77777777" w:rsidR="001567E8" w:rsidRDefault="001567E8" w:rsidP="001567E8">
      <w:pPr>
        <w:pStyle w:val="B2"/>
      </w:pPr>
      <w:bookmarkStart w:id="183" w:name="_Hlk143550682"/>
      <w:r>
        <w:t>1)</w:t>
      </w:r>
      <w:r>
        <w:tab/>
        <w:t>identification of the preferred orientation of location information by the "</w:t>
      </w:r>
      <w:proofErr w:type="spellStart"/>
      <w:r>
        <w:t>locOrientation</w:t>
      </w:r>
      <w:proofErr w:type="spellEnd"/>
      <w:r>
        <w:t>" attribute;</w:t>
      </w:r>
    </w:p>
    <w:bookmarkEnd w:id="183"/>
    <w:p w14:paraId="4D039F21" w14:textId="77777777" w:rsidR="001567E8" w:rsidRDefault="001567E8" w:rsidP="001567E8">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1EFCA47C" w14:textId="77777777" w:rsidR="001567E8" w:rsidRDefault="001567E8" w:rsidP="001567E8">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D3EE750" w14:textId="77777777" w:rsidR="001567E8" w:rsidRDefault="001567E8" w:rsidP="001567E8">
      <w:pPr>
        <w:pStyle w:val="B10"/>
      </w:pPr>
      <w:r>
        <w:t>-</w:t>
      </w:r>
      <w:r>
        <w:tab/>
        <w:t>if the feature "</w:t>
      </w:r>
      <w:proofErr w:type="spellStart"/>
      <w:r>
        <w:t>LocAccuracy</w:t>
      </w:r>
      <w:proofErr w:type="spellEnd"/>
      <w:r>
        <w:t>" is supported and the event is "LOC_ACCURACY", it shall provide:</w:t>
      </w:r>
    </w:p>
    <w:p w14:paraId="513CBFBA" w14:textId="77777777" w:rsidR="001567E8" w:rsidRDefault="001567E8" w:rsidP="001567E8">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22943058" w14:textId="77777777" w:rsidR="001567E8" w:rsidRDefault="001567E8" w:rsidP="001567E8">
      <w:pPr>
        <w:pStyle w:val="B10"/>
      </w:pPr>
      <w:r>
        <w:t>-</w:t>
      </w:r>
      <w:r>
        <w:tab/>
        <w:t>and may include:</w:t>
      </w:r>
    </w:p>
    <w:p w14:paraId="2A0F576B" w14:textId="77777777" w:rsidR="001567E8" w:rsidRDefault="001567E8" w:rsidP="001567E8">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2999673C" w14:textId="77777777" w:rsidR="001567E8" w:rsidRDefault="001567E8" w:rsidP="001567E8">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7D1A2795" w14:textId="77777777" w:rsidR="001567E8" w:rsidRDefault="001567E8" w:rsidP="001567E8">
      <w:pPr>
        <w:pStyle w:val="NO"/>
      </w:pPr>
      <w:r>
        <w:t>NOTE 13:</w:t>
      </w:r>
      <w:r>
        <w:tab/>
        <w:t>Location accuracy analytics do not have a target UE, they are always for any UE.</w:t>
      </w:r>
    </w:p>
    <w:p w14:paraId="6F6D8792" w14:textId="77777777" w:rsidR="001567E8" w:rsidRDefault="001567E8" w:rsidP="001567E8">
      <w:pPr>
        <w:pStyle w:val="B10"/>
      </w:pPr>
      <w:r>
        <w:t>-</w:t>
      </w:r>
      <w:r>
        <w:tab/>
        <w:t>if the feature "</w:t>
      </w:r>
      <w:proofErr w:type="spellStart"/>
      <w:r>
        <w:t>RelativeProximity</w:t>
      </w:r>
      <w:proofErr w:type="spellEnd"/>
      <w:r>
        <w:t>" is supported and the event is " RELATIVE_PROXIMITY", shall provide:</w:t>
      </w:r>
    </w:p>
    <w:p w14:paraId="57F6E366" w14:textId="77777777" w:rsidR="001567E8" w:rsidRDefault="001567E8" w:rsidP="001567E8">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57EA788" w14:textId="77777777" w:rsidR="001567E8" w:rsidRDefault="001567E8" w:rsidP="001567E8">
      <w:pPr>
        <w:pStyle w:val="B10"/>
      </w:pPr>
      <w:r>
        <w:t>-</w:t>
      </w:r>
      <w:r>
        <w:tab/>
        <w:t>and may include:</w:t>
      </w:r>
    </w:p>
    <w:p w14:paraId="56EDE053" w14:textId="77777777" w:rsidR="001567E8" w:rsidRDefault="001567E8" w:rsidP="001567E8">
      <w:pPr>
        <w:pStyle w:val="B2"/>
      </w:pPr>
      <w:r>
        <w:t>1)</w:t>
      </w:r>
      <w:r>
        <w:tab/>
        <w:t>identification of DNN in the "</w:t>
      </w:r>
      <w:proofErr w:type="spellStart"/>
      <w:r>
        <w:t>dnns</w:t>
      </w:r>
      <w:proofErr w:type="spellEnd"/>
      <w:r>
        <w:t>" attribute;</w:t>
      </w:r>
    </w:p>
    <w:p w14:paraId="7EC3BAC6" w14:textId="77777777" w:rsidR="001567E8" w:rsidRDefault="001567E8" w:rsidP="001567E8">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35E129FA" w14:textId="77777777" w:rsidR="001567E8" w:rsidRDefault="001567E8" w:rsidP="001567E8">
      <w:pPr>
        <w:pStyle w:val="B2"/>
      </w:pPr>
      <w:r>
        <w:t>3)</w:t>
      </w:r>
      <w:r>
        <w:tab/>
        <w:t>identification of network area to which the subscription applies by "</w:t>
      </w:r>
      <w:proofErr w:type="spellStart"/>
      <w:r>
        <w:t>networkArea</w:t>
      </w:r>
      <w:proofErr w:type="spellEnd"/>
      <w:r>
        <w:t>" attribute;</w:t>
      </w:r>
    </w:p>
    <w:p w14:paraId="1A1432F7" w14:textId="77777777" w:rsidR="001567E8" w:rsidRDefault="001567E8" w:rsidP="001567E8">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13F3EABA" w14:textId="77777777" w:rsidR="001567E8" w:rsidRPr="0076721C" w:rsidRDefault="001567E8" w:rsidP="001567E8">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49B22BFC" w14:textId="77777777" w:rsidR="001567E8" w:rsidRDefault="001567E8" w:rsidP="001567E8">
      <w:pPr>
        <w:pStyle w:val="B10"/>
        <w:rPr>
          <w:ins w:id="184" w:author="Huawei" w:date="2024-11-05T14:59:00Z"/>
        </w:rPr>
      </w:pPr>
      <w:ins w:id="185" w:author="Huawei" w:date="2024-11-05T14:59:00Z">
        <w:r>
          <w:t>-</w:t>
        </w:r>
        <w:r>
          <w:tab/>
          <w:t>if the feature "</w:t>
        </w:r>
        <w:proofErr w:type="spellStart"/>
        <w:r>
          <w:t>SignallingStorm</w:t>
        </w:r>
        <w:proofErr w:type="spellEnd"/>
        <w:r>
          <w:t>" is supported and the event is "SIGNALLING_STORM", may provide:</w:t>
        </w:r>
      </w:ins>
    </w:p>
    <w:p w14:paraId="534E2C5A" w14:textId="1190077F" w:rsidR="001567E8" w:rsidRDefault="001567E8" w:rsidP="001567E8">
      <w:pPr>
        <w:pStyle w:val="B2"/>
        <w:rPr>
          <w:ins w:id="186" w:author="Huawei" w:date="2024-11-05T14:59:00Z"/>
        </w:rPr>
      </w:pPr>
      <w:ins w:id="187" w:author="Huawei" w:date="2024-11-05T14:59:00Z">
        <w:r>
          <w:lastRenderedPageBreak/>
          <w:t>1)</w:t>
        </w:r>
        <w:r>
          <w:tab/>
        </w:r>
      </w:ins>
      <w:ins w:id="188" w:author="Huawei" w:date="2024-11-20T16:31:00Z">
        <w:r w:rsidR="00EC1552">
          <w:t xml:space="preserve">the </w:t>
        </w:r>
      </w:ins>
      <w:ins w:id="189" w:author="Ericsson_Maria Liang_r1" w:date="2024-11-20T08:10:00Z">
        <w:r w:rsidR="00AF1C0D">
          <w:t xml:space="preserve">Target </w:t>
        </w:r>
      </w:ins>
      <w:ins w:id="190" w:author="Ericsson_Maria Liang_r1" w:date="2024-11-20T08:11:00Z">
        <w:r w:rsidR="00AF1C0D">
          <w:t xml:space="preserve">of analytics: a list of </w:t>
        </w:r>
        <w:proofErr w:type="gramStart"/>
        <w:r w:rsidR="00AF1C0D">
          <w:t>NF</w:t>
        </w:r>
        <w:proofErr w:type="gramEnd"/>
        <w:r w:rsidR="00AF1C0D">
          <w:t xml:space="preserve">(s) </w:t>
        </w:r>
      </w:ins>
      <w:ins w:id="191" w:author="Huawei" w:date="2024-11-05T14:59:00Z">
        <w:r w:rsidR="00AF1C0D">
          <w:t>in the "</w:t>
        </w:r>
        <w:proofErr w:type="spellStart"/>
        <w:r w:rsidR="00AF1C0D">
          <w:t>nfInstanceIds</w:t>
        </w:r>
        <w:proofErr w:type="spellEnd"/>
        <w:r w:rsidR="00AF1C0D">
          <w:t>" attribute or list of NF set ID(s) in the "</w:t>
        </w:r>
        <w:proofErr w:type="spellStart"/>
        <w:r w:rsidR="00AF1C0D">
          <w:t>nfSetIds</w:t>
        </w:r>
        <w:proofErr w:type="spellEnd"/>
        <w:r w:rsidR="00AF1C0D">
          <w:t>" attribute</w:t>
        </w:r>
      </w:ins>
      <w:ins w:id="192" w:author="Ericsson_Maria Liang_r1" w:date="2024-11-20T08:12:00Z">
        <w:r w:rsidR="00AF1C0D">
          <w:t xml:space="preserve"> or </w:t>
        </w:r>
      </w:ins>
      <w:ins w:id="193" w:author="Ericsson_Maria Liang_r1" w:date="2024-11-20T08:13:00Z">
        <w:r w:rsidR="00AF1C0D">
          <w:t xml:space="preserve">a list of </w:t>
        </w:r>
        <w:r w:rsidR="00AF1C0D" w:rsidRPr="00AF1C0D">
          <w:t xml:space="preserve">UE </w:t>
        </w:r>
        <w:r w:rsidR="00AF1C0D">
          <w:t>G</w:t>
        </w:r>
        <w:r w:rsidR="00AF1C0D" w:rsidRPr="00AF1C0D">
          <w:t>roup I</w:t>
        </w:r>
        <w:r w:rsidR="00AF1C0D">
          <w:t>d(</w:t>
        </w:r>
        <w:r w:rsidR="00AF1C0D" w:rsidRPr="00AF1C0D">
          <w:t>s</w:t>
        </w:r>
      </w:ins>
      <w:ins w:id="194" w:author="Ericsson_Maria Liang_r1" w:date="2024-11-20T08:14:00Z">
        <w:r w:rsidR="00AF1C0D">
          <w:t>)</w:t>
        </w:r>
      </w:ins>
      <w:ins w:id="195" w:author="Ericsson_Maria Liang_r1" w:date="2024-11-20T08:13:00Z">
        <w:r w:rsidR="00AF1C0D" w:rsidRPr="00AF1C0D">
          <w:t xml:space="preserve"> </w:t>
        </w:r>
      </w:ins>
      <w:ins w:id="196" w:author="Huawei" w:date="2024-11-05T14:59:00Z">
        <w:r w:rsidR="00AF1C0D">
          <w:t>by "</w:t>
        </w:r>
        <w:proofErr w:type="spellStart"/>
        <w:r w:rsidR="00AF1C0D">
          <w:t>intGroupIds</w:t>
        </w:r>
        <w:proofErr w:type="spellEnd"/>
        <w:r w:rsidR="00AF1C0D">
          <w:t>" attribute in the "</w:t>
        </w:r>
        <w:proofErr w:type="spellStart"/>
        <w:r w:rsidR="00AF1C0D">
          <w:t>tgtUe</w:t>
        </w:r>
        <w:proofErr w:type="spellEnd"/>
        <w:r w:rsidR="00AF1C0D">
          <w:t>" attribute</w:t>
        </w:r>
      </w:ins>
      <w:ins w:id="197" w:author="Ericsson_Maria Liang_r1" w:date="2024-11-20T08:17:00Z">
        <w:r w:rsidR="00AF1C0D">
          <w:t xml:space="preserve"> </w:t>
        </w:r>
      </w:ins>
      <w:ins w:id="198" w:author="Ericsson_Maria Liang_r1" w:date="2024-11-20T08:13:00Z">
        <w:r w:rsidR="00AF1C0D" w:rsidRPr="00AF1C0D">
          <w:t>only if reporting of signalling storm caused by UEs is desired</w:t>
        </w:r>
      </w:ins>
      <w:ins w:id="199" w:author="Huawei" w:date="2024-11-05T14:59:00Z">
        <w:r>
          <w:t>;</w:t>
        </w:r>
      </w:ins>
    </w:p>
    <w:p w14:paraId="4ED78900" w14:textId="016E214F" w:rsidR="001567E8" w:rsidRDefault="00EC1552" w:rsidP="001567E8">
      <w:pPr>
        <w:pStyle w:val="B2"/>
        <w:rPr>
          <w:ins w:id="200" w:author="Huawei" w:date="2024-11-05T14:59:00Z"/>
        </w:rPr>
      </w:pPr>
      <w:ins w:id="201" w:author="Huawei" w:date="2024-11-20T16:31:00Z">
        <w:r>
          <w:t>2</w:t>
        </w:r>
      </w:ins>
      <w:ins w:id="202" w:author="Huawei" w:date="2024-11-05T14:59:00Z">
        <w:r w:rsidR="001567E8">
          <w:t>)</w:t>
        </w:r>
        <w:r w:rsidR="001567E8">
          <w:tab/>
          <w:t>identification of network slice in the "</w:t>
        </w:r>
        <w:proofErr w:type="spellStart"/>
        <w:r w:rsidR="001567E8">
          <w:t>snssais</w:t>
        </w:r>
        <w:proofErr w:type="spellEnd"/>
        <w:r w:rsidR="001567E8">
          <w:t>" attribute;</w:t>
        </w:r>
      </w:ins>
    </w:p>
    <w:p w14:paraId="3DAFB638" w14:textId="21DED716" w:rsidR="001567E8" w:rsidRDefault="00EC1552" w:rsidP="001567E8">
      <w:pPr>
        <w:pStyle w:val="B2"/>
        <w:rPr>
          <w:ins w:id="203" w:author="Huawei" w:date="2024-11-05T14:59:00Z"/>
        </w:rPr>
      </w:pPr>
      <w:ins w:id="204" w:author="Huawei" w:date="2024-11-20T16:31:00Z">
        <w:r>
          <w:t>3</w:t>
        </w:r>
      </w:ins>
      <w:ins w:id="205" w:author="Huawei" w:date="2024-11-05T14:59:00Z">
        <w:r w:rsidR="001567E8">
          <w:t>)</w:t>
        </w:r>
        <w:r w:rsidR="001567E8">
          <w:tab/>
          <w:t>identification of network area to which the subscription applies by "</w:t>
        </w:r>
        <w:proofErr w:type="spellStart"/>
        <w:r w:rsidR="001567E8">
          <w:t>networkArea</w:t>
        </w:r>
        <w:proofErr w:type="spellEnd"/>
        <w:r w:rsidR="001567E8">
          <w:t>" attribute; and/or</w:t>
        </w:r>
      </w:ins>
    </w:p>
    <w:p w14:paraId="50B255EA" w14:textId="58EF976F" w:rsidR="001567E8" w:rsidRPr="001567E8" w:rsidRDefault="00EC1552" w:rsidP="001567E8">
      <w:pPr>
        <w:pStyle w:val="B2"/>
        <w:rPr>
          <w:ins w:id="206" w:author="Huawei" w:date="2024-11-05T14:59:00Z"/>
        </w:rPr>
      </w:pPr>
      <w:ins w:id="207" w:author="Huawei" w:date="2024-11-20T16:31:00Z">
        <w:r>
          <w:t>4</w:t>
        </w:r>
      </w:ins>
      <w:ins w:id="208" w:author="Huawei" w:date="2024-11-05T14:59:00Z">
        <w:r w:rsidR="001567E8">
          <w:t>)</w:t>
        </w:r>
        <w:r w:rsidR="001567E8">
          <w:tab/>
          <w:t>signalling storm analytics requirements in "</w:t>
        </w:r>
        <w:proofErr w:type="spellStart"/>
        <w:r w:rsidR="001567E8">
          <w:t>sigStormReqs</w:t>
        </w:r>
        <w:proofErr w:type="spellEnd"/>
        <w:r w:rsidR="001567E8">
          <w:t>" attribute.</w:t>
        </w:r>
      </w:ins>
    </w:p>
    <w:p w14:paraId="0F808F81" w14:textId="6D6847E7" w:rsidR="001567E8" w:rsidRDefault="001567E8" w:rsidP="001567E8">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520E089A" w14:textId="77777777" w:rsidR="001567E8" w:rsidRDefault="001567E8" w:rsidP="001567E8">
      <w:pPr>
        <w:pStyle w:val="B10"/>
        <w:rPr>
          <w:rFonts w:eastAsia="MS Mincho"/>
        </w:rPr>
      </w:pPr>
      <w:r>
        <w:t>-</w:t>
      </w:r>
      <w:r>
        <w:tab/>
        <w:t>create a new subscription;</w:t>
      </w:r>
    </w:p>
    <w:p w14:paraId="7F6CD362" w14:textId="77777777" w:rsidR="001567E8" w:rsidRDefault="001567E8" w:rsidP="001567E8">
      <w:pPr>
        <w:pStyle w:val="B10"/>
      </w:pPr>
      <w:r>
        <w:t>-</w:t>
      </w:r>
      <w:r>
        <w:tab/>
        <w:t xml:space="preserve">assign an </w:t>
      </w:r>
      <w:r>
        <w:rPr>
          <w:lang w:val="en-US"/>
        </w:rPr>
        <w:t xml:space="preserve">event </w:t>
      </w:r>
      <w:proofErr w:type="spellStart"/>
      <w:r>
        <w:t>subscriptionId</w:t>
      </w:r>
      <w:proofErr w:type="spellEnd"/>
      <w:r>
        <w:t>; and</w:t>
      </w:r>
    </w:p>
    <w:p w14:paraId="0CF655D5" w14:textId="77777777" w:rsidR="001567E8" w:rsidRDefault="001567E8" w:rsidP="001567E8">
      <w:pPr>
        <w:pStyle w:val="B10"/>
        <w:rPr>
          <w:rFonts w:eastAsia="等线"/>
        </w:rPr>
      </w:pPr>
      <w:r>
        <w:t>-</w:t>
      </w:r>
      <w:r>
        <w:tab/>
        <w:t>store the subscription.</w:t>
      </w:r>
    </w:p>
    <w:p w14:paraId="61479056" w14:textId="77777777" w:rsidR="001567E8" w:rsidRDefault="001567E8" w:rsidP="001567E8">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209" w:name="_Hlk68177349"/>
      <w:r>
        <w:rPr>
          <w:rFonts w:eastAsia="等线"/>
        </w:rPr>
        <w:t xml:space="preserve">If </w:t>
      </w:r>
      <w:r>
        <w:rPr>
          <w:lang w:eastAsia="zh-CN"/>
        </w:rPr>
        <w:t>not all the requested analytics events in the subscription are accepted</w:t>
      </w:r>
      <w:bookmarkEnd w:id="209"/>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等线"/>
        </w:rPr>
        <w:t>i.e.</w:t>
      </w:r>
      <w:proofErr w:type="gramEnd"/>
      <w:r>
        <w:rPr>
          <w:rFonts w:eastAsia="等线"/>
        </w:rPr>
        <w:t xml:space="preserv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117929C8" w14:textId="77777777" w:rsidR="001567E8" w:rsidRPr="005B75E5" w:rsidRDefault="001567E8" w:rsidP="001567E8">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w:t>
      </w:r>
      <w:proofErr w:type="gramStart"/>
      <w:r w:rsidRPr="005B75E5">
        <w:rPr>
          <w:lang w:eastAsia="zh-CN"/>
        </w:rPr>
        <w:t>e.g.</w:t>
      </w:r>
      <w:proofErr w:type="gramEnd"/>
      <w:r w:rsidRPr="005B75E5">
        <w:rPr>
          <w:lang w:eastAsia="zh-CN"/>
        </w:rPr>
        <w:t xml:space="preserve"> full buffer).</w:t>
      </w:r>
    </w:p>
    <w:p w14:paraId="70449EC4" w14:textId="77777777" w:rsidR="001567E8" w:rsidRDefault="001567E8" w:rsidP="001567E8">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138BBF7D" w14:textId="77777777" w:rsidR="001567E8" w:rsidRDefault="001567E8" w:rsidP="001567E8">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33DE2AB" w14:textId="77777777" w:rsidR="001567E8" w:rsidRDefault="001567E8" w:rsidP="001567E8">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82DA62B" w14:textId="77777777" w:rsidR="001567E8" w:rsidRPr="00E71D2C" w:rsidRDefault="001567E8" w:rsidP="001567E8">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A4C96C2" w14:textId="77777777" w:rsidR="001567E8" w:rsidRDefault="001567E8" w:rsidP="001567E8">
      <w:pPr>
        <w:pStyle w:val="NO"/>
        <w:rPr>
          <w:rFonts w:eastAsia="等线"/>
        </w:rPr>
      </w:pPr>
      <w:r>
        <w:rPr>
          <w:lang w:eastAsia="ja-JP"/>
        </w:rPr>
        <w:t>NOTE 14:</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7409A31" w14:textId="77777777" w:rsidR="001567E8" w:rsidRDefault="001567E8" w:rsidP="001567E8">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3468449C" w14:textId="77777777" w:rsidR="001567E8" w:rsidRDefault="001567E8" w:rsidP="001567E8">
      <w:r>
        <w:lastRenderedPageBreak/>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F1CE359" w14:textId="77777777" w:rsidR="001567E8" w:rsidRDefault="001567E8" w:rsidP="001567E8">
      <w:pPr>
        <w:rPr>
          <w:rFonts w:eastAsia="等线"/>
        </w:rPr>
      </w:pPr>
      <w:r>
        <w:t>If an error occurs when processing the HTTP POST request, the NWDAF shall send an HTTP error response as specified in clause 5.1.7.</w:t>
      </w:r>
    </w:p>
    <w:p w14:paraId="4EA3FF87" w14:textId="77777777" w:rsidR="001D0773" w:rsidRPr="001567E8" w:rsidRDefault="001D0773" w:rsidP="002172AA">
      <w:pPr>
        <w:rPr>
          <w:lang w:eastAsia="zh-CN"/>
        </w:rPr>
      </w:pPr>
    </w:p>
    <w:p w14:paraId="618B5008" w14:textId="77777777" w:rsidR="003C5B44" w:rsidRPr="00B61815" w:rsidRDefault="003C5B44" w:rsidP="003C5B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263AFB" w14:textId="77777777" w:rsidR="001567E8" w:rsidRDefault="001567E8" w:rsidP="001567E8">
      <w:pPr>
        <w:pStyle w:val="50"/>
      </w:pPr>
      <w:bookmarkStart w:id="210" w:name="_Toc101244305"/>
      <w:bookmarkStart w:id="211" w:name="_Toc50031926"/>
      <w:bookmarkStart w:id="212" w:name="_Toc66231749"/>
      <w:bookmarkStart w:id="213" w:name="_Toc113031556"/>
      <w:bookmarkStart w:id="214" w:name="_Toc83232993"/>
      <w:bookmarkStart w:id="215" w:name="_Toc88667483"/>
      <w:bookmarkStart w:id="216" w:name="_Toc136562242"/>
      <w:bookmarkStart w:id="217" w:name="_Toc36102411"/>
      <w:bookmarkStart w:id="218" w:name="_Toc70550556"/>
      <w:bookmarkStart w:id="219" w:name="_Toc45133996"/>
      <w:bookmarkStart w:id="220" w:name="_Toc98233529"/>
      <w:bookmarkStart w:id="221" w:name="_Toc112951016"/>
      <w:bookmarkStart w:id="222" w:name="_Toc148522467"/>
      <w:bookmarkStart w:id="223" w:name="_Toc34266240"/>
      <w:bookmarkStart w:id="224" w:name="_Toc104538894"/>
      <w:bookmarkStart w:id="225" w:name="_Toc68168910"/>
      <w:bookmarkStart w:id="226" w:name="_Toc43563453"/>
      <w:bookmarkStart w:id="227" w:name="_Toc90655768"/>
      <w:bookmarkStart w:id="228" w:name="_Toc120702195"/>
      <w:bookmarkStart w:id="229" w:name="_Toc51762846"/>
      <w:bookmarkStart w:id="230" w:name="_Toc114133695"/>
      <w:bookmarkStart w:id="231" w:name="_Toc145705563"/>
      <w:bookmarkStart w:id="232" w:name="_Toc28012770"/>
      <w:bookmarkStart w:id="233" w:name="_Toc85552882"/>
      <w:bookmarkStart w:id="234" w:name="_Toc85556981"/>
      <w:bookmarkStart w:id="235" w:name="_Toc59017881"/>
      <w:bookmarkStart w:id="236" w:name="_Toc138754076"/>
      <w:bookmarkStart w:id="237" w:name="_Toc56640913"/>
      <w:bookmarkStart w:id="238" w:name="_Toc94064149"/>
      <w:bookmarkStart w:id="239" w:name="_Toc164920591"/>
      <w:bookmarkStart w:id="240" w:name="_Toc170120133"/>
      <w:bookmarkStart w:id="241" w:name="_Toc175858378"/>
      <w:bookmarkStart w:id="242" w:name="_Toc175859451"/>
      <w:r>
        <w:t>4.2.2.4.2</w:t>
      </w:r>
      <w:r>
        <w:tab/>
        <w:t>Notification about subscribed event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7B1740B" w14:textId="77777777" w:rsidR="001567E8" w:rsidRDefault="001567E8" w:rsidP="001567E8">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7DBDA10F" w14:textId="7DEC5281" w:rsidR="001567E8" w:rsidRDefault="001567E8" w:rsidP="001567E8">
      <w:pPr>
        <w:pStyle w:val="TH"/>
        <w:rPr>
          <w:rFonts w:eastAsia="等线"/>
          <w:lang w:eastAsia="zh-CN"/>
        </w:rPr>
      </w:pPr>
      <w:r>
        <w:rPr>
          <w:noProof/>
          <w:lang w:val="en-US" w:eastAsia="zh-CN"/>
        </w:rPr>
        <w:drawing>
          <wp:inline distT="0" distB="0" distL="0" distR="0" wp14:anchorId="789C2AE3" wp14:editId="389D199C">
            <wp:extent cx="6086475" cy="169418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6475" cy="1694180"/>
                    </a:xfrm>
                    <a:prstGeom prst="rect">
                      <a:avLst/>
                    </a:prstGeom>
                    <a:noFill/>
                    <a:ln>
                      <a:noFill/>
                    </a:ln>
                  </pic:spPr>
                </pic:pic>
              </a:graphicData>
            </a:graphic>
          </wp:inline>
        </w:drawing>
      </w:r>
    </w:p>
    <w:p w14:paraId="6ED8BF32" w14:textId="77777777" w:rsidR="001567E8" w:rsidRDefault="001567E8" w:rsidP="001567E8">
      <w:pPr>
        <w:pStyle w:val="TF"/>
      </w:pPr>
      <w:r>
        <w:t>Figure 4.2.2.</w:t>
      </w:r>
      <w:r>
        <w:rPr>
          <w:rFonts w:hint="eastAsia"/>
          <w:lang w:eastAsia="zh-CN"/>
        </w:rPr>
        <w:t>4</w:t>
      </w:r>
      <w:r>
        <w:t>.2-1: NWDAF notifies the</w:t>
      </w:r>
      <w:r>
        <w:rPr>
          <w:rFonts w:eastAsia="Batang"/>
        </w:rPr>
        <w:t xml:space="preserve"> </w:t>
      </w:r>
      <w:r>
        <w:t>subscribed event</w:t>
      </w:r>
    </w:p>
    <w:p w14:paraId="0C2BE005" w14:textId="77777777" w:rsidR="001567E8" w:rsidRDefault="001567E8" w:rsidP="001567E8">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or </w:t>
      </w:r>
      <w:r>
        <w:rPr>
          <w:lang w:eastAsia="ko-KR"/>
        </w:rPr>
        <w:t>the successful analytics subscription transfer</w:t>
      </w:r>
      <w:r>
        <w:rPr>
          <w:rFonts w:eastAsia="等线"/>
        </w:rPr>
        <w: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0A3DE73A" w14:textId="77777777" w:rsidR="001567E8" w:rsidRDefault="001567E8" w:rsidP="001567E8">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03DC5385" w14:textId="77777777" w:rsidR="001567E8" w:rsidRDefault="001567E8" w:rsidP="001567E8">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367CD8AE" w14:textId="77777777" w:rsidR="001567E8" w:rsidRDefault="001567E8" w:rsidP="001567E8">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6E914A00" w14:textId="77777777" w:rsidR="001567E8" w:rsidRDefault="001567E8" w:rsidP="001567E8">
      <w:pPr>
        <w:pStyle w:val="B2"/>
      </w:pPr>
      <w:r>
        <w:t>a)</w:t>
      </w:r>
      <w:r>
        <w:tab/>
        <w:t>an event identifier as "event" attribute;</w:t>
      </w:r>
    </w:p>
    <w:p w14:paraId="56D0C414" w14:textId="77777777" w:rsidR="001567E8" w:rsidRDefault="001567E8" w:rsidP="001567E8">
      <w:pPr>
        <w:pStyle w:val="B2"/>
      </w:pPr>
      <w:r>
        <w:t>b)</w:t>
      </w:r>
      <w:r>
        <w:tab/>
        <w:t>network slice load level information in the "</w:t>
      </w:r>
      <w:proofErr w:type="spellStart"/>
      <w:r>
        <w:t>sliceLoadLevelInfo</w:t>
      </w:r>
      <w:proofErr w:type="spellEnd"/>
      <w:r>
        <w:t>" attribute when subscribed event is "SLICE_LOAD_LEVEL";</w:t>
      </w:r>
    </w:p>
    <w:p w14:paraId="21FF2AA1" w14:textId="77777777" w:rsidR="001567E8" w:rsidRDefault="001567E8" w:rsidP="001567E8">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55132386" w14:textId="77777777" w:rsidR="001567E8" w:rsidRDefault="001567E8" w:rsidP="001567E8">
      <w:pPr>
        <w:pStyle w:val="B2"/>
      </w:pPr>
      <w:r>
        <w:t>d)</w:t>
      </w:r>
      <w:r>
        <w:tab/>
        <w:t>UE mobility information in the "</w:t>
      </w:r>
      <w:proofErr w:type="spellStart"/>
      <w:r>
        <w:t>ueMobs</w:t>
      </w:r>
      <w:proofErr w:type="spellEnd"/>
      <w:r>
        <w:t xml:space="preserve">" attribute when subscribed event is "UE_MOBILITY"; </w:t>
      </w:r>
    </w:p>
    <w:p w14:paraId="5A46BEFE" w14:textId="77777777" w:rsidR="001567E8" w:rsidRDefault="001567E8" w:rsidP="001567E8">
      <w:pPr>
        <w:pStyle w:val="B2"/>
      </w:pPr>
      <w:r>
        <w:t>e)</w:t>
      </w:r>
      <w:r>
        <w:tab/>
        <w:t>UE communication information in the "</w:t>
      </w:r>
      <w:proofErr w:type="spellStart"/>
      <w:r>
        <w:t>ueComms</w:t>
      </w:r>
      <w:proofErr w:type="spellEnd"/>
      <w:r>
        <w:t xml:space="preserve">" attribute when subscribed event is "UE_COMM"; </w:t>
      </w:r>
    </w:p>
    <w:p w14:paraId="671A0504" w14:textId="77777777" w:rsidR="001567E8" w:rsidRDefault="001567E8" w:rsidP="001567E8">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6C3F561F" w14:textId="77777777" w:rsidR="001567E8" w:rsidRDefault="001567E8" w:rsidP="001567E8">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54D7E423" w14:textId="77777777" w:rsidR="001567E8" w:rsidRDefault="001567E8" w:rsidP="001567E8">
      <w:pPr>
        <w:pStyle w:val="B2"/>
        <w:rPr>
          <w:lang w:val="en-US" w:eastAsia="zh-CN"/>
        </w:rPr>
      </w:pPr>
      <w:r>
        <w:rPr>
          <w:lang w:val="en-US" w:eastAsia="zh-CN"/>
        </w:rPr>
        <w:lastRenderedPageBreak/>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7957FCBC" w14:textId="77777777" w:rsidR="001567E8" w:rsidRDefault="001567E8" w:rsidP="001567E8">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3F87B953" w14:textId="77777777" w:rsidR="001567E8" w:rsidRDefault="001567E8" w:rsidP="001567E8">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54DD76E6" w14:textId="77777777" w:rsidR="001567E8" w:rsidRDefault="001567E8" w:rsidP="001567E8">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4F2735E9" w14:textId="77777777" w:rsidR="001567E8" w:rsidRDefault="001567E8" w:rsidP="001567E8">
      <w:pPr>
        <w:pStyle w:val="B2"/>
      </w:pPr>
      <w:r>
        <w:t>l)</w:t>
      </w:r>
      <w:r>
        <w:tab/>
        <w:t>Dispersion information in the "</w:t>
      </w:r>
      <w:proofErr w:type="spellStart"/>
      <w:r>
        <w:t>disperInfos</w:t>
      </w:r>
      <w:proofErr w:type="spellEnd"/>
      <w:r>
        <w:t>" attribute when subscribed event is "DISPERSION";</w:t>
      </w:r>
    </w:p>
    <w:p w14:paraId="2E4C1C1D" w14:textId="77777777" w:rsidR="001567E8" w:rsidRDefault="001567E8" w:rsidP="001567E8">
      <w:pPr>
        <w:pStyle w:val="B2"/>
      </w:pPr>
      <w:r>
        <w:t>m)</w:t>
      </w:r>
      <w:r>
        <w:tab/>
        <w:t>Redundant transmission experience information in the "</w:t>
      </w:r>
      <w:proofErr w:type="spellStart"/>
      <w:r>
        <w:t>redTransInfos</w:t>
      </w:r>
      <w:proofErr w:type="spellEnd"/>
      <w:r>
        <w:t>" attribute when subscribed event is "RED_TRANS_EXP";</w:t>
      </w:r>
    </w:p>
    <w:p w14:paraId="38DF50AA" w14:textId="77777777" w:rsidR="001567E8" w:rsidRDefault="001567E8" w:rsidP="001567E8">
      <w:pPr>
        <w:pStyle w:val="B2"/>
      </w:pPr>
      <w:r>
        <w:t>n)</w:t>
      </w:r>
      <w:r>
        <w:tab/>
        <w:t>WLAN performance information in the "</w:t>
      </w:r>
      <w:proofErr w:type="spellStart"/>
      <w:r>
        <w:t>wlanInfos</w:t>
      </w:r>
      <w:proofErr w:type="spellEnd"/>
      <w:r>
        <w:t>" attribute when subscribed event is "WLAN_PERFORMANCE";</w:t>
      </w:r>
    </w:p>
    <w:p w14:paraId="6A265236" w14:textId="77777777" w:rsidR="001567E8" w:rsidRDefault="001567E8" w:rsidP="001567E8">
      <w:pPr>
        <w:pStyle w:val="B2"/>
      </w:pPr>
      <w:r>
        <w:t>o)</w:t>
      </w:r>
      <w:r>
        <w:tab/>
        <w:t>DN performance information in the "</w:t>
      </w:r>
      <w:proofErr w:type="spellStart"/>
      <w:r>
        <w:rPr>
          <w:lang w:eastAsia="zh-CN"/>
        </w:rPr>
        <w:t>dnPerfInfos</w:t>
      </w:r>
      <w:proofErr w:type="spellEnd"/>
      <w:r>
        <w:t>" attribute when subscribed event is "DN_PERFORMANCE";</w:t>
      </w:r>
    </w:p>
    <w:p w14:paraId="5B2CD442" w14:textId="77777777" w:rsidR="001567E8" w:rsidRDefault="001567E8" w:rsidP="001567E8">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61D7BE5E" w14:textId="77777777" w:rsidR="001567E8" w:rsidRDefault="001567E8" w:rsidP="001567E8">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2CAF068C" w14:textId="77777777" w:rsidR="001567E8" w:rsidRDefault="001567E8" w:rsidP="001567E8">
      <w:pPr>
        <w:pStyle w:val="B2"/>
      </w:pPr>
      <w:r>
        <w:t xml:space="preserve">r) </w:t>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519B0000" w14:textId="77777777" w:rsidR="001567E8" w:rsidRDefault="001567E8" w:rsidP="001567E8">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425BE35B" w14:textId="77777777" w:rsidR="001567E8" w:rsidRDefault="001567E8" w:rsidP="001567E8">
      <w:pPr>
        <w:pStyle w:val="B2"/>
      </w:pPr>
      <w:r>
        <w:t xml:space="preserve">t) </w:t>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5A2DEE5A" w14:textId="115DF905" w:rsidR="001567E8" w:rsidRDefault="001567E8" w:rsidP="001567E8">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del w:id="243" w:author="Huawei" w:date="2024-11-05T15:04:00Z">
        <w:r w:rsidDel="001567E8">
          <w:delText xml:space="preserve"> and</w:delText>
        </w:r>
      </w:del>
    </w:p>
    <w:p w14:paraId="2F1DD9CC" w14:textId="5D26DC87" w:rsidR="001567E8" w:rsidRDefault="001567E8" w:rsidP="001567E8">
      <w:pPr>
        <w:pStyle w:val="B2"/>
        <w:rPr>
          <w:ins w:id="244" w:author="Huawei" w:date="2024-11-05T15:03:00Z"/>
        </w:rPr>
      </w:pPr>
      <w:r>
        <w:t xml:space="preserve">v) </w:t>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ins w:id="245" w:author="Huawei" w:date="2024-11-05T15:04:00Z">
        <w:r>
          <w:t xml:space="preserve"> and</w:t>
        </w:r>
      </w:ins>
    </w:p>
    <w:p w14:paraId="47D03D81" w14:textId="1025EC12" w:rsidR="001567E8" w:rsidRPr="001567E8" w:rsidRDefault="001567E8" w:rsidP="001567E8">
      <w:pPr>
        <w:pStyle w:val="B2"/>
      </w:pPr>
      <w:ins w:id="246" w:author="Huawei" w:date="2024-11-05T15:04:00Z">
        <w:r>
          <w:t>w) signalling storm analytics information in the "</w:t>
        </w:r>
        <w:proofErr w:type="spellStart"/>
        <w:r>
          <w:t>signalStorm</w:t>
        </w:r>
      </w:ins>
      <w:ins w:id="247" w:author="Ericsson_Maria Liang_r1" w:date="2024-11-20T08:33:00Z">
        <w:r w:rsidR="000C516A">
          <w:t>Info</w:t>
        </w:r>
      </w:ins>
      <w:ins w:id="248" w:author="Huawei" w:date="2024-11-05T15:04:00Z">
        <w:r>
          <w:t>s</w:t>
        </w:r>
        <w:proofErr w:type="spellEnd"/>
        <w:r>
          <w:t>" attribute when subscribed event is "SIGNALLING_STORM".</w:t>
        </w:r>
      </w:ins>
    </w:p>
    <w:p w14:paraId="27393E8D" w14:textId="77777777" w:rsidR="001567E8" w:rsidRDefault="001567E8" w:rsidP="001567E8">
      <w:pPr>
        <w:pStyle w:val="B2"/>
      </w:pPr>
      <w:r>
        <w:t xml:space="preserve">and may include: </w:t>
      </w:r>
    </w:p>
    <w:p w14:paraId="5A218016" w14:textId="77777777" w:rsidR="001567E8" w:rsidRDefault="001567E8" w:rsidP="001567E8">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523BB62A" w14:textId="77777777" w:rsidR="001567E8" w:rsidRDefault="001567E8" w:rsidP="001567E8">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57C851DB" w14:textId="77777777" w:rsidR="001567E8" w:rsidRDefault="001567E8" w:rsidP="001567E8">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3AF92E47" w14:textId="77777777" w:rsidR="001567E8" w:rsidRDefault="001567E8" w:rsidP="001567E8">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04712CF8" w14:textId="77777777" w:rsidR="001567E8" w:rsidRDefault="001567E8" w:rsidP="001567E8">
      <w:pPr>
        <w:pStyle w:val="B2"/>
      </w:pPr>
      <w:r>
        <w:t>a)</w:t>
      </w:r>
      <w:r>
        <w:tab/>
        <w:t>an event identifier as "event" attribute; and</w:t>
      </w:r>
    </w:p>
    <w:p w14:paraId="04D6CB0A" w14:textId="77777777" w:rsidR="001567E8" w:rsidRDefault="001567E8" w:rsidP="001567E8">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3F37E0CD" w14:textId="77777777" w:rsidR="001567E8" w:rsidRDefault="001567E8" w:rsidP="001567E8">
      <w:pPr>
        <w:pStyle w:val="B2"/>
      </w:pPr>
      <w:r>
        <w:t>and may include:</w:t>
      </w:r>
    </w:p>
    <w:p w14:paraId="5DB7EBB7" w14:textId="77777777" w:rsidR="001567E8" w:rsidRDefault="001567E8" w:rsidP="001567E8">
      <w:pPr>
        <w:pStyle w:val="B2"/>
      </w:pPr>
      <w:r>
        <w:rPr>
          <w:lang w:val="en-US" w:eastAsia="zh-CN"/>
        </w:rPr>
        <w:lastRenderedPageBreak/>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73DAC41D" w14:textId="77777777" w:rsidR="001567E8" w:rsidRDefault="001567E8" w:rsidP="001567E8">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2AA2774F" w14:textId="77777777" w:rsidR="001567E8" w:rsidRPr="005E0EF0" w:rsidRDefault="001567E8" w:rsidP="001567E8">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35C7E565" w14:textId="77777777" w:rsidR="001567E8" w:rsidRDefault="001567E8" w:rsidP="001567E8">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0B82969" w14:textId="77777777" w:rsidR="001567E8" w:rsidRDefault="001567E8" w:rsidP="001567E8">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44197331" w14:textId="77777777" w:rsidR="001567E8" w:rsidRDefault="001567E8" w:rsidP="001567E8">
      <w:pPr>
        <w:pStyle w:val="NO"/>
      </w:pPr>
      <w:r>
        <w:t>NOTE 3:</w:t>
      </w:r>
      <w:r>
        <w:tab/>
        <w:t>In this version of the specification, only subscribing or requesting accuracy information without requesting analytics is not supported.</w:t>
      </w:r>
    </w:p>
    <w:p w14:paraId="1F64F4AC" w14:textId="77777777" w:rsidR="001567E8" w:rsidRDefault="001567E8" w:rsidP="001567E8">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proofErr w:type="spellStart"/>
      <w:r>
        <w:rPr>
          <w:lang w:eastAsia="zh-CN"/>
        </w:rPr>
        <w:t>transEvents</w:t>
      </w:r>
      <w:proofErr w:type="spellEnd"/>
      <w:r>
        <w:t>"</w:t>
      </w:r>
      <w:r>
        <w:rPr>
          <w:rFonts w:eastAsia="等线"/>
        </w:rPr>
        <w:t xml:space="preserve"> </w:t>
      </w:r>
      <w:r>
        <w:t>attribute; and</w:t>
      </w:r>
    </w:p>
    <w:p w14:paraId="7F0B241A" w14:textId="77777777" w:rsidR="001567E8" w:rsidRDefault="001567E8" w:rsidP="001567E8">
      <w:pPr>
        <w:pStyle w:val="B10"/>
      </w:pPr>
      <w:r>
        <w:t>-</w:t>
      </w:r>
      <w:r>
        <w:tab/>
        <w:t>an event subscription Id as "</w:t>
      </w:r>
      <w:proofErr w:type="spellStart"/>
      <w:r>
        <w:t>subscriptionId</w:t>
      </w:r>
      <w:proofErr w:type="spellEnd"/>
      <w:r>
        <w:t>" attribute;</w:t>
      </w:r>
    </w:p>
    <w:p w14:paraId="6974ED6F" w14:textId="77777777" w:rsidR="001567E8" w:rsidRDefault="001567E8" w:rsidP="001567E8">
      <w:pPr>
        <w:pStyle w:val="B10"/>
      </w:pPr>
      <w:r>
        <w:t>and may include:</w:t>
      </w:r>
    </w:p>
    <w:p w14:paraId="45C59C0E" w14:textId="77777777" w:rsidR="001567E8" w:rsidRDefault="001567E8" w:rsidP="001567E8">
      <w:pPr>
        <w:pStyle w:val="B10"/>
        <w:rPr>
          <w:rFonts w:eastAsia="等线"/>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4900B208" w14:textId="77777777" w:rsidR="001567E8" w:rsidRDefault="001567E8" w:rsidP="001567E8">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xml:space="preserve">" feature is supported and the NWDAF wants to request the termination of this subscription, </w:t>
      </w:r>
      <w:proofErr w:type="gramStart"/>
      <w:r>
        <w:rPr>
          <w:lang w:eastAsia="zh-CN"/>
        </w:rPr>
        <w:t>i.e.</w:t>
      </w:r>
      <w:proofErr w:type="gramEnd"/>
      <w:r>
        <w:rPr>
          <w:lang w:eastAsia="zh-CN"/>
        </w:rPr>
        <w:t xml:space="preserve"> to indicate that it will send no further notifications for it.</w:t>
      </w:r>
    </w:p>
    <w:p w14:paraId="3ABABACB" w14:textId="77777777" w:rsidR="001567E8" w:rsidRDefault="001567E8" w:rsidP="001567E8">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289CC814" w14:textId="77777777" w:rsidR="001567E8" w:rsidRDefault="001567E8" w:rsidP="001567E8">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21B461F0" w14:textId="77777777" w:rsidR="001567E8" w:rsidRDefault="001567E8" w:rsidP="001567E8">
      <w:pPr>
        <w:pStyle w:val="B10"/>
      </w:pPr>
      <w:r>
        <w:t>-</w:t>
      </w:r>
      <w:r>
        <w:tab/>
        <w:t>store the notification; and</w:t>
      </w:r>
    </w:p>
    <w:p w14:paraId="201DF048" w14:textId="77777777" w:rsidR="001567E8" w:rsidRDefault="001567E8" w:rsidP="001567E8">
      <w:pPr>
        <w:pStyle w:val="B10"/>
      </w:pPr>
      <w:r>
        <w:t>-</w:t>
      </w:r>
      <w:r>
        <w:tab/>
        <w:t>respond with HTTP "204 No Content" status code.</w:t>
      </w:r>
    </w:p>
    <w:p w14:paraId="3797C78F" w14:textId="77777777" w:rsidR="001567E8" w:rsidRDefault="001567E8" w:rsidP="001567E8">
      <w:pPr>
        <w:rPr>
          <w:rFonts w:eastAsia="等线"/>
        </w:rPr>
      </w:pPr>
      <w:r>
        <w:rPr>
          <w:rFonts w:eastAsia="等线"/>
        </w:rPr>
        <w:t>If errors occur when processing the HTTP POST request, the NF service consumer shall send an HTTP error response as specified in clause 5.1.7.</w:t>
      </w:r>
    </w:p>
    <w:p w14:paraId="54CF84C7" w14:textId="77777777" w:rsidR="001567E8" w:rsidRDefault="001567E8" w:rsidP="001567E8">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FB583BA" w14:textId="77777777" w:rsidR="003C5B44" w:rsidRPr="001567E8" w:rsidRDefault="003C5B44" w:rsidP="002172AA">
      <w:pPr>
        <w:rPr>
          <w:lang w:eastAsia="zh-CN"/>
        </w:rPr>
      </w:pPr>
    </w:p>
    <w:p w14:paraId="2A8B22DD" w14:textId="77777777" w:rsidR="003C5B44" w:rsidRPr="00B61815" w:rsidRDefault="003C5B44" w:rsidP="003C5B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3FA703" w14:textId="77777777" w:rsidR="00F61F3A" w:rsidRDefault="00F61F3A" w:rsidP="00F61F3A">
      <w:pPr>
        <w:pStyle w:val="40"/>
      </w:pPr>
      <w:bookmarkStart w:id="249" w:name="_Toc113031662"/>
      <w:bookmarkStart w:id="250" w:name="_Toc56640957"/>
      <w:bookmarkStart w:id="251" w:name="_Toc136562368"/>
      <w:bookmarkStart w:id="252" w:name="_Toc98233631"/>
      <w:bookmarkStart w:id="253" w:name="_Toc43563495"/>
      <w:bookmarkStart w:id="254" w:name="_Toc83233067"/>
      <w:bookmarkStart w:id="255" w:name="_Toc112951122"/>
      <w:bookmarkStart w:id="256" w:name="_Toc101244407"/>
      <w:bookmarkStart w:id="257" w:name="_Toc59017925"/>
      <w:bookmarkStart w:id="258" w:name="_Toc90655863"/>
      <w:bookmarkStart w:id="259" w:name="_Toc70550621"/>
      <w:bookmarkStart w:id="260" w:name="_Toc114133801"/>
      <w:bookmarkStart w:id="261" w:name="_Toc88667578"/>
      <w:bookmarkStart w:id="262" w:name="_Toc34266282"/>
      <w:bookmarkStart w:id="263" w:name="_Toc51762890"/>
      <w:bookmarkStart w:id="264" w:name="_Toc85557076"/>
      <w:bookmarkStart w:id="265" w:name="_Toc50031970"/>
      <w:bookmarkStart w:id="266" w:name="_Toc85552977"/>
      <w:bookmarkStart w:id="267" w:name="_Toc28012812"/>
      <w:bookmarkStart w:id="268" w:name="_Toc94064246"/>
      <w:bookmarkStart w:id="269" w:name="_Toc145705689"/>
      <w:bookmarkStart w:id="270" w:name="_Toc36102453"/>
      <w:bookmarkStart w:id="271" w:name="_Toc45134038"/>
      <w:bookmarkStart w:id="272" w:name="_Toc148522593"/>
      <w:bookmarkStart w:id="273" w:name="_Toc120702301"/>
      <w:bookmarkStart w:id="274" w:name="_Toc138754202"/>
      <w:bookmarkStart w:id="275" w:name="_Toc68168954"/>
      <w:bookmarkStart w:id="276" w:name="_Toc104539000"/>
      <w:bookmarkStart w:id="277" w:name="_Toc66231793"/>
      <w:bookmarkStart w:id="278" w:name="_Toc164920773"/>
      <w:bookmarkStart w:id="279" w:name="_Toc170120315"/>
      <w:bookmarkStart w:id="280" w:name="_Toc175858560"/>
      <w:bookmarkStart w:id="281" w:name="_Toc175859633"/>
      <w:r>
        <w:lastRenderedPageBreak/>
        <w:t>5.1.6.1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FF6CEF2" w14:textId="77777777" w:rsidR="00F61F3A" w:rsidRDefault="00F61F3A" w:rsidP="00F61F3A">
      <w:r>
        <w:t>This clause specifies the application data model supported by the API.</w:t>
      </w:r>
    </w:p>
    <w:p w14:paraId="2A6DDDE0" w14:textId="77777777" w:rsidR="00F61F3A" w:rsidRDefault="00F61F3A" w:rsidP="00F61F3A">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53E5AA8C" w14:textId="77777777" w:rsidR="00F61F3A" w:rsidRDefault="00F61F3A" w:rsidP="00F61F3A">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F61F3A" w14:paraId="323678FE" w14:textId="77777777" w:rsidTr="00F116DF">
        <w:trPr>
          <w:gridAfter w:val="1"/>
          <w:wAfter w:w="85" w:type="dxa"/>
          <w:jc w:val="center"/>
        </w:trPr>
        <w:tc>
          <w:tcPr>
            <w:tcW w:w="3222" w:type="dxa"/>
            <w:gridSpan w:val="2"/>
            <w:shd w:val="clear" w:color="auto" w:fill="C0C0C0"/>
          </w:tcPr>
          <w:p w14:paraId="2CCCA456" w14:textId="77777777" w:rsidR="00F61F3A" w:rsidRDefault="00F61F3A" w:rsidP="00F116DF">
            <w:pPr>
              <w:pStyle w:val="TAH"/>
            </w:pPr>
            <w:r>
              <w:lastRenderedPageBreak/>
              <w:t>Data type</w:t>
            </w:r>
          </w:p>
        </w:tc>
        <w:tc>
          <w:tcPr>
            <w:tcW w:w="1195" w:type="dxa"/>
            <w:gridSpan w:val="2"/>
            <w:shd w:val="clear" w:color="auto" w:fill="C0C0C0"/>
          </w:tcPr>
          <w:p w14:paraId="41C94B29" w14:textId="77777777" w:rsidR="00F61F3A" w:rsidRDefault="00F61F3A" w:rsidP="00F116DF">
            <w:pPr>
              <w:pStyle w:val="TAH"/>
            </w:pPr>
            <w:r>
              <w:t>Section defined</w:t>
            </w:r>
          </w:p>
        </w:tc>
        <w:tc>
          <w:tcPr>
            <w:tcW w:w="2132" w:type="dxa"/>
            <w:gridSpan w:val="2"/>
            <w:shd w:val="clear" w:color="auto" w:fill="C0C0C0"/>
          </w:tcPr>
          <w:p w14:paraId="62554E84" w14:textId="77777777" w:rsidR="00F61F3A" w:rsidRDefault="00F61F3A" w:rsidP="00F116DF">
            <w:pPr>
              <w:pStyle w:val="TAH"/>
            </w:pPr>
            <w:r>
              <w:t>Description</w:t>
            </w:r>
          </w:p>
        </w:tc>
        <w:tc>
          <w:tcPr>
            <w:tcW w:w="2751" w:type="dxa"/>
            <w:gridSpan w:val="2"/>
            <w:shd w:val="clear" w:color="auto" w:fill="C0C0C0"/>
          </w:tcPr>
          <w:p w14:paraId="7DB209FF" w14:textId="77777777" w:rsidR="00F61F3A" w:rsidRDefault="00F61F3A" w:rsidP="00F116DF">
            <w:pPr>
              <w:pStyle w:val="TAH"/>
            </w:pPr>
            <w:r>
              <w:t>Applicability</w:t>
            </w:r>
          </w:p>
        </w:tc>
      </w:tr>
      <w:tr w:rsidR="00F61F3A" w14:paraId="6753681F" w14:textId="77777777" w:rsidTr="00F116DF">
        <w:trPr>
          <w:gridAfter w:val="1"/>
          <w:wAfter w:w="85" w:type="dxa"/>
          <w:jc w:val="center"/>
        </w:trPr>
        <w:tc>
          <w:tcPr>
            <w:tcW w:w="3222" w:type="dxa"/>
            <w:gridSpan w:val="2"/>
          </w:tcPr>
          <w:p w14:paraId="6ECC7DC4" w14:textId="77777777" w:rsidR="00F61F3A" w:rsidRDefault="00F61F3A" w:rsidP="00F116DF">
            <w:pPr>
              <w:pStyle w:val="TAL"/>
            </w:pPr>
            <w:proofErr w:type="spellStart"/>
            <w:r>
              <w:t>AbnormalBehaviour</w:t>
            </w:r>
            <w:proofErr w:type="spellEnd"/>
          </w:p>
        </w:tc>
        <w:tc>
          <w:tcPr>
            <w:tcW w:w="1195" w:type="dxa"/>
            <w:gridSpan w:val="2"/>
          </w:tcPr>
          <w:p w14:paraId="3601ABB5" w14:textId="77777777" w:rsidR="00F61F3A" w:rsidRDefault="00F61F3A" w:rsidP="00F116DF">
            <w:pPr>
              <w:pStyle w:val="TAL"/>
              <w:rPr>
                <w:lang w:eastAsia="zh-CN"/>
              </w:rPr>
            </w:pPr>
            <w:r>
              <w:rPr>
                <w:lang w:eastAsia="zh-CN"/>
              </w:rPr>
              <w:t>5.1.6.2.15</w:t>
            </w:r>
          </w:p>
        </w:tc>
        <w:tc>
          <w:tcPr>
            <w:tcW w:w="2132" w:type="dxa"/>
            <w:gridSpan w:val="2"/>
          </w:tcPr>
          <w:p w14:paraId="792520FB" w14:textId="77777777" w:rsidR="00F61F3A" w:rsidRDefault="00F61F3A" w:rsidP="00F116DF">
            <w:pPr>
              <w:pStyle w:val="TAL"/>
            </w:pPr>
            <w:r>
              <w:t>Represents the abnormal behaviour information.</w:t>
            </w:r>
          </w:p>
        </w:tc>
        <w:tc>
          <w:tcPr>
            <w:tcW w:w="2751" w:type="dxa"/>
            <w:gridSpan w:val="2"/>
          </w:tcPr>
          <w:p w14:paraId="206F4269" w14:textId="77777777" w:rsidR="00F61F3A" w:rsidRDefault="00F61F3A" w:rsidP="00F116DF">
            <w:pPr>
              <w:pStyle w:val="TAL"/>
            </w:pPr>
            <w:proofErr w:type="spellStart"/>
            <w:r>
              <w:rPr>
                <w:rFonts w:cs="Arial"/>
                <w:szCs w:val="18"/>
              </w:rPr>
              <w:t>AbnormalBehaviour</w:t>
            </w:r>
            <w:proofErr w:type="spellEnd"/>
          </w:p>
        </w:tc>
      </w:tr>
      <w:tr w:rsidR="00F61F3A" w14:paraId="483A4713" w14:textId="77777777" w:rsidTr="00F116DF">
        <w:trPr>
          <w:gridAfter w:val="1"/>
          <w:wAfter w:w="85" w:type="dxa"/>
          <w:jc w:val="center"/>
        </w:trPr>
        <w:tc>
          <w:tcPr>
            <w:tcW w:w="3222" w:type="dxa"/>
            <w:gridSpan w:val="2"/>
          </w:tcPr>
          <w:p w14:paraId="05CE4D06" w14:textId="77777777" w:rsidR="00F61F3A" w:rsidRDefault="00F61F3A" w:rsidP="00F116DF">
            <w:pPr>
              <w:pStyle w:val="TAL"/>
            </w:pPr>
            <w:r>
              <w:t>Accuracy</w:t>
            </w:r>
          </w:p>
        </w:tc>
        <w:tc>
          <w:tcPr>
            <w:tcW w:w="1195" w:type="dxa"/>
            <w:gridSpan w:val="2"/>
          </w:tcPr>
          <w:p w14:paraId="566D97E6" w14:textId="77777777" w:rsidR="00F61F3A" w:rsidRDefault="00F61F3A" w:rsidP="00F116DF">
            <w:pPr>
              <w:pStyle w:val="TAL"/>
              <w:rPr>
                <w:lang w:eastAsia="zh-CN"/>
              </w:rPr>
            </w:pPr>
            <w:r>
              <w:t>5.1.6.3.5</w:t>
            </w:r>
          </w:p>
        </w:tc>
        <w:tc>
          <w:tcPr>
            <w:tcW w:w="2132" w:type="dxa"/>
            <w:gridSpan w:val="2"/>
          </w:tcPr>
          <w:p w14:paraId="45693FA6" w14:textId="77777777" w:rsidR="00F61F3A" w:rsidRDefault="00F61F3A" w:rsidP="00F116DF">
            <w:pPr>
              <w:pStyle w:val="TAL"/>
            </w:pPr>
            <w:r>
              <w:t>Represents the preferred level of accuracy of the analytics.</w:t>
            </w:r>
          </w:p>
        </w:tc>
        <w:tc>
          <w:tcPr>
            <w:tcW w:w="2751" w:type="dxa"/>
            <w:gridSpan w:val="2"/>
          </w:tcPr>
          <w:p w14:paraId="71BBAF20" w14:textId="77777777" w:rsidR="00F61F3A" w:rsidRDefault="00F61F3A" w:rsidP="00F116DF">
            <w:pPr>
              <w:pStyle w:val="TAL"/>
            </w:pPr>
          </w:p>
        </w:tc>
      </w:tr>
      <w:tr w:rsidR="00F61F3A" w14:paraId="2451F852" w14:textId="77777777" w:rsidTr="00F116DF">
        <w:trPr>
          <w:gridAfter w:val="1"/>
          <w:wAfter w:w="85" w:type="dxa"/>
          <w:jc w:val="center"/>
        </w:trPr>
        <w:tc>
          <w:tcPr>
            <w:tcW w:w="3222" w:type="dxa"/>
            <w:gridSpan w:val="2"/>
          </w:tcPr>
          <w:p w14:paraId="7EC585D5" w14:textId="77777777" w:rsidR="00F61F3A" w:rsidRDefault="00F61F3A" w:rsidP="00F116DF">
            <w:pPr>
              <w:pStyle w:val="TAL"/>
            </w:pPr>
            <w:proofErr w:type="spellStart"/>
            <w:r>
              <w:t>AccuracyInfo</w:t>
            </w:r>
            <w:proofErr w:type="spellEnd"/>
          </w:p>
        </w:tc>
        <w:tc>
          <w:tcPr>
            <w:tcW w:w="1195" w:type="dxa"/>
            <w:gridSpan w:val="2"/>
          </w:tcPr>
          <w:p w14:paraId="7AAC25BA" w14:textId="77777777" w:rsidR="00F61F3A" w:rsidRDefault="00F61F3A" w:rsidP="00F116DF">
            <w:pPr>
              <w:pStyle w:val="TAL"/>
            </w:pPr>
            <w:r>
              <w:rPr>
                <w:rFonts w:hint="eastAsia"/>
                <w:lang w:eastAsia="zh-CN"/>
              </w:rPr>
              <w:t>5.</w:t>
            </w:r>
            <w:r>
              <w:rPr>
                <w:lang w:eastAsia="zh-CN"/>
              </w:rPr>
              <w:t>1.6.2.89</w:t>
            </w:r>
          </w:p>
        </w:tc>
        <w:tc>
          <w:tcPr>
            <w:tcW w:w="2132" w:type="dxa"/>
            <w:gridSpan w:val="2"/>
          </w:tcPr>
          <w:p w14:paraId="39303965" w14:textId="77777777" w:rsidR="00F61F3A" w:rsidRDefault="00F61F3A" w:rsidP="00F116DF">
            <w:pPr>
              <w:pStyle w:val="TAL"/>
            </w:pPr>
            <w:r>
              <w:rPr>
                <w:rFonts w:hint="eastAsia"/>
                <w:lang w:eastAsia="zh-CN"/>
              </w:rPr>
              <w:t>T</w:t>
            </w:r>
            <w:r>
              <w:rPr>
                <w:lang w:eastAsia="zh-CN"/>
              </w:rPr>
              <w:t xml:space="preserve">he </w:t>
            </w:r>
            <w:r>
              <w:t>analytics accuracy information.</w:t>
            </w:r>
          </w:p>
        </w:tc>
        <w:tc>
          <w:tcPr>
            <w:tcW w:w="2751" w:type="dxa"/>
            <w:gridSpan w:val="2"/>
          </w:tcPr>
          <w:p w14:paraId="0A16B608" w14:textId="77777777" w:rsidR="00F61F3A" w:rsidRDefault="00F61F3A" w:rsidP="00F116DF">
            <w:pPr>
              <w:pStyle w:val="TAL"/>
            </w:pPr>
            <w:proofErr w:type="spellStart"/>
            <w:r>
              <w:rPr>
                <w:lang w:eastAsia="zh-CN"/>
              </w:rPr>
              <w:t>Analytics</w:t>
            </w:r>
            <w:r>
              <w:rPr>
                <w:rFonts w:hint="eastAsia"/>
                <w:lang w:eastAsia="zh-CN"/>
              </w:rPr>
              <w:t>A</w:t>
            </w:r>
            <w:r>
              <w:rPr>
                <w:lang w:eastAsia="zh-CN"/>
              </w:rPr>
              <w:t>ccuracy</w:t>
            </w:r>
            <w:proofErr w:type="spellEnd"/>
          </w:p>
        </w:tc>
      </w:tr>
      <w:tr w:rsidR="00F61F3A" w14:paraId="0CCDE7CC" w14:textId="77777777" w:rsidTr="00F116DF">
        <w:trPr>
          <w:gridAfter w:val="1"/>
          <w:wAfter w:w="85" w:type="dxa"/>
          <w:jc w:val="center"/>
        </w:trPr>
        <w:tc>
          <w:tcPr>
            <w:tcW w:w="3222" w:type="dxa"/>
            <w:gridSpan w:val="2"/>
          </w:tcPr>
          <w:p w14:paraId="77B02A17" w14:textId="77777777" w:rsidR="00F61F3A" w:rsidRDefault="00F61F3A" w:rsidP="00F116DF">
            <w:pPr>
              <w:pStyle w:val="TAL"/>
            </w:pPr>
            <w:proofErr w:type="spellStart"/>
            <w:r>
              <w:t>AccuracyReq</w:t>
            </w:r>
            <w:proofErr w:type="spellEnd"/>
          </w:p>
        </w:tc>
        <w:tc>
          <w:tcPr>
            <w:tcW w:w="1195" w:type="dxa"/>
            <w:gridSpan w:val="2"/>
          </w:tcPr>
          <w:p w14:paraId="3C4BBF6C" w14:textId="77777777" w:rsidR="00F61F3A" w:rsidRDefault="00F61F3A" w:rsidP="00F116DF">
            <w:pPr>
              <w:pStyle w:val="TAL"/>
            </w:pPr>
            <w:r>
              <w:rPr>
                <w:rFonts w:hint="eastAsia"/>
                <w:lang w:eastAsia="zh-CN"/>
              </w:rPr>
              <w:t>5</w:t>
            </w:r>
            <w:r>
              <w:rPr>
                <w:lang w:eastAsia="zh-CN"/>
              </w:rPr>
              <w:t>.1.6.3.88</w:t>
            </w:r>
          </w:p>
        </w:tc>
        <w:tc>
          <w:tcPr>
            <w:tcW w:w="2132" w:type="dxa"/>
            <w:gridSpan w:val="2"/>
          </w:tcPr>
          <w:p w14:paraId="40FB70DE" w14:textId="77777777" w:rsidR="00F61F3A" w:rsidRDefault="00F61F3A" w:rsidP="00F116DF">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0925DE4D" w14:textId="77777777" w:rsidR="00F61F3A" w:rsidRDefault="00F61F3A" w:rsidP="00F116DF">
            <w:pPr>
              <w:pStyle w:val="TAL"/>
            </w:pPr>
            <w:proofErr w:type="spellStart"/>
            <w:r>
              <w:rPr>
                <w:lang w:eastAsia="zh-CN"/>
              </w:rPr>
              <w:t>Analytics</w:t>
            </w:r>
            <w:r>
              <w:rPr>
                <w:rFonts w:hint="eastAsia"/>
                <w:lang w:eastAsia="zh-CN"/>
              </w:rPr>
              <w:t>A</w:t>
            </w:r>
            <w:r>
              <w:rPr>
                <w:lang w:eastAsia="zh-CN"/>
              </w:rPr>
              <w:t>ccuracy</w:t>
            </w:r>
            <w:proofErr w:type="spellEnd"/>
          </w:p>
        </w:tc>
      </w:tr>
      <w:tr w:rsidR="00F61F3A" w14:paraId="1D55230C" w14:textId="77777777" w:rsidTr="00F116DF">
        <w:trPr>
          <w:gridAfter w:val="1"/>
          <w:wAfter w:w="85" w:type="dxa"/>
          <w:jc w:val="center"/>
        </w:trPr>
        <w:tc>
          <w:tcPr>
            <w:tcW w:w="3222" w:type="dxa"/>
            <w:gridSpan w:val="2"/>
          </w:tcPr>
          <w:p w14:paraId="52423CF3" w14:textId="77777777" w:rsidR="00F61F3A" w:rsidRDefault="00F61F3A" w:rsidP="00F116DF">
            <w:pPr>
              <w:pStyle w:val="TAL"/>
            </w:pPr>
            <w:proofErr w:type="spellStart"/>
            <w:r>
              <w:t>AdditionalMeasurement</w:t>
            </w:r>
            <w:proofErr w:type="spellEnd"/>
          </w:p>
        </w:tc>
        <w:tc>
          <w:tcPr>
            <w:tcW w:w="1195" w:type="dxa"/>
            <w:gridSpan w:val="2"/>
          </w:tcPr>
          <w:p w14:paraId="522906D3" w14:textId="77777777" w:rsidR="00F61F3A" w:rsidRDefault="00F61F3A" w:rsidP="00F116DF">
            <w:pPr>
              <w:pStyle w:val="TAL"/>
            </w:pPr>
            <w:r>
              <w:rPr>
                <w:rFonts w:hint="eastAsia"/>
                <w:lang w:eastAsia="zh-CN"/>
              </w:rPr>
              <w:t>5</w:t>
            </w:r>
            <w:r>
              <w:rPr>
                <w:lang w:eastAsia="zh-CN"/>
              </w:rPr>
              <w:t>.1.6.2.26</w:t>
            </w:r>
          </w:p>
        </w:tc>
        <w:tc>
          <w:tcPr>
            <w:tcW w:w="2132" w:type="dxa"/>
            <w:gridSpan w:val="2"/>
          </w:tcPr>
          <w:p w14:paraId="0AF7B09C" w14:textId="77777777" w:rsidR="00F61F3A" w:rsidRDefault="00F61F3A" w:rsidP="00F116DF">
            <w:pPr>
              <w:pStyle w:val="TAL"/>
            </w:pPr>
            <w:r>
              <w:t>Represents additional measurement information.</w:t>
            </w:r>
          </w:p>
        </w:tc>
        <w:tc>
          <w:tcPr>
            <w:tcW w:w="2751" w:type="dxa"/>
            <w:gridSpan w:val="2"/>
          </w:tcPr>
          <w:p w14:paraId="5B3F0FFC" w14:textId="77777777" w:rsidR="00F61F3A" w:rsidRDefault="00F61F3A" w:rsidP="00F116DF">
            <w:pPr>
              <w:pStyle w:val="TAL"/>
              <w:rPr>
                <w:rFonts w:cs="Arial"/>
                <w:szCs w:val="18"/>
              </w:rPr>
            </w:pPr>
            <w:proofErr w:type="spellStart"/>
            <w:r>
              <w:t>AbnormalBehaviour</w:t>
            </w:r>
            <w:proofErr w:type="spellEnd"/>
          </w:p>
        </w:tc>
      </w:tr>
      <w:tr w:rsidR="00F61F3A" w14:paraId="2EE5E85D" w14:textId="77777777" w:rsidTr="00F116DF">
        <w:trPr>
          <w:gridAfter w:val="1"/>
          <w:wAfter w:w="85" w:type="dxa"/>
          <w:jc w:val="center"/>
        </w:trPr>
        <w:tc>
          <w:tcPr>
            <w:tcW w:w="3222" w:type="dxa"/>
            <w:gridSpan w:val="2"/>
          </w:tcPr>
          <w:p w14:paraId="662E376F" w14:textId="77777777" w:rsidR="00F61F3A" w:rsidRDefault="00F61F3A" w:rsidP="00F116DF">
            <w:pPr>
              <w:pStyle w:val="TAL"/>
            </w:pPr>
            <w:proofErr w:type="spellStart"/>
            <w:r>
              <w:rPr>
                <w:lang w:eastAsia="zh-CN"/>
              </w:rPr>
              <w:t>AddressList</w:t>
            </w:r>
            <w:proofErr w:type="spellEnd"/>
          </w:p>
        </w:tc>
        <w:tc>
          <w:tcPr>
            <w:tcW w:w="1195" w:type="dxa"/>
            <w:gridSpan w:val="2"/>
          </w:tcPr>
          <w:p w14:paraId="16118062" w14:textId="77777777" w:rsidR="00F61F3A" w:rsidRDefault="00F61F3A" w:rsidP="00F116DF">
            <w:pPr>
              <w:pStyle w:val="TAL"/>
            </w:pPr>
            <w:r>
              <w:rPr>
                <w:rFonts w:hint="eastAsia"/>
                <w:lang w:eastAsia="zh-CN"/>
              </w:rPr>
              <w:t>5</w:t>
            </w:r>
            <w:r>
              <w:rPr>
                <w:lang w:eastAsia="zh-CN"/>
              </w:rPr>
              <w:t>.1.6.2.28</w:t>
            </w:r>
          </w:p>
        </w:tc>
        <w:tc>
          <w:tcPr>
            <w:tcW w:w="2132" w:type="dxa"/>
            <w:gridSpan w:val="2"/>
          </w:tcPr>
          <w:p w14:paraId="3876E806" w14:textId="77777777" w:rsidR="00F61F3A" w:rsidRDefault="00F61F3A" w:rsidP="00F116DF">
            <w:pPr>
              <w:pStyle w:val="TAL"/>
            </w:pPr>
            <w:r>
              <w:t>Represents a list of IPv4 and/or IPv6 addresses.</w:t>
            </w:r>
          </w:p>
        </w:tc>
        <w:tc>
          <w:tcPr>
            <w:tcW w:w="2751" w:type="dxa"/>
            <w:gridSpan w:val="2"/>
          </w:tcPr>
          <w:p w14:paraId="44AFFF67" w14:textId="77777777" w:rsidR="00F61F3A" w:rsidRDefault="00F61F3A" w:rsidP="00F116DF">
            <w:pPr>
              <w:pStyle w:val="TAL"/>
              <w:rPr>
                <w:rFonts w:cs="Arial"/>
                <w:szCs w:val="18"/>
              </w:rPr>
            </w:pPr>
            <w:proofErr w:type="spellStart"/>
            <w:r>
              <w:t>AbnormalBehaviour</w:t>
            </w:r>
            <w:proofErr w:type="spellEnd"/>
          </w:p>
        </w:tc>
      </w:tr>
      <w:tr w:rsidR="00F61F3A" w14:paraId="43CE8EF9" w14:textId="77777777" w:rsidTr="00F116DF">
        <w:trPr>
          <w:gridAfter w:val="1"/>
          <w:wAfter w:w="85" w:type="dxa"/>
          <w:jc w:val="center"/>
        </w:trPr>
        <w:tc>
          <w:tcPr>
            <w:tcW w:w="3222" w:type="dxa"/>
            <w:gridSpan w:val="2"/>
          </w:tcPr>
          <w:p w14:paraId="450FF860" w14:textId="77777777" w:rsidR="00F61F3A" w:rsidRDefault="00F61F3A" w:rsidP="00F116DF">
            <w:pPr>
              <w:pStyle w:val="TAL"/>
              <w:rPr>
                <w:lang w:eastAsia="zh-CN"/>
              </w:rPr>
            </w:pPr>
            <w:proofErr w:type="spellStart"/>
            <w:r>
              <w:rPr>
                <w:lang w:eastAsia="zh-CN"/>
              </w:rPr>
              <w:t>AnalyticsContextIdentifier</w:t>
            </w:r>
            <w:proofErr w:type="spellEnd"/>
          </w:p>
        </w:tc>
        <w:tc>
          <w:tcPr>
            <w:tcW w:w="1195" w:type="dxa"/>
            <w:gridSpan w:val="2"/>
          </w:tcPr>
          <w:p w14:paraId="10B84462" w14:textId="77777777" w:rsidR="00F61F3A" w:rsidRDefault="00F61F3A" w:rsidP="00F116DF">
            <w:pPr>
              <w:pStyle w:val="TAL"/>
              <w:rPr>
                <w:lang w:eastAsia="zh-CN"/>
              </w:rPr>
            </w:pPr>
            <w:r>
              <w:rPr>
                <w:lang w:eastAsia="zh-CN"/>
              </w:rPr>
              <w:t>5.1.6.2.43</w:t>
            </w:r>
          </w:p>
        </w:tc>
        <w:tc>
          <w:tcPr>
            <w:tcW w:w="2132" w:type="dxa"/>
            <w:gridSpan w:val="2"/>
          </w:tcPr>
          <w:p w14:paraId="08241E59" w14:textId="77777777" w:rsidR="00F61F3A" w:rsidRDefault="00F61F3A" w:rsidP="00F116DF">
            <w:pPr>
              <w:pStyle w:val="TAL"/>
            </w:pPr>
            <w:r>
              <w:t>Contains information about available analytics contexts.</w:t>
            </w:r>
          </w:p>
        </w:tc>
        <w:tc>
          <w:tcPr>
            <w:tcW w:w="2751" w:type="dxa"/>
            <w:gridSpan w:val="2"/>
          </w:tcPr>
          <w:p w14:paraId="6CACFF64" w14:textId="77777777" w:rsidR="00F61F3A" w:rsidRDefault="00F61F3A" w:rsidP="00F116DF">
            <w:pPr>
              <w:pStyle w:val="TAL"/>
            </w:pPr>
            <w:proofErr w:type="spellStart"/>
            <w:r>
              <w:t>AnaSubTransfer</w:t>
            </w:r>
            <w:proofErr w:type="spellEnd"/>
          </w:p>
        </w:tc>
      </w:tr>
      <w:tr w:rsidR="00F61F3A" w14:paraId="64377253"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4FB2CF" w14:textId="77777777" w:rsidR="00F61F3A" w:rsidRDefault="00F61F3A" w:rsidP="00F116DF">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A8B8C90" w14:textId="77777777" w:rsidR="00F61F3A" w:rsidRDefault="00F61F3A" w:rsidP="00F116DF">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769C3039" w14:textId="77777777" w:rsidR="00F61F3A" w:rsidRDefault="00F61F3A" w:rsidP="00F116DF">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60F2F896" w14:textId="77777777" w:rsidR="00F61F3A" w:rsidRDefault="00F61F3A" w:rsidP="00F116DF">
            <w:pPr>
              <w:pStyle w:val="TAL"/>
            </w:pPr>
            <w:proofErr w:type="spellStart"/>
            <w:r>
              <w:t>AnalyticsAccuracy</w:t>
            </w:r>
            <w:proofErr w:type="spellEnd"/>
          </w:p>
        </w:tc>
      </w:tr>
      <w:tr w:rsidR="00F61F3A" w14:paraId="2EF49436"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E29C035" w14:textId="77777777" w:rsidR="00F61F3A" w:rsidRDefault="00F61F3A" w:rsidP="00F116DF">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2BF73DD" w14:textId="77777777" w:rsidR="00F61F3A" w:rsidRDefault="00F61F3A" w:rsidP="00F116DF">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65CCD17B" w14:textId="77777777" w:rsidR="00F61F3A" w:rsidRDefault="00F61F3A" w:rsidP="00F116DF">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7D8D409C" w14:textId="77777777" w:rsidR="00F61F3A" w:rsidRDefault="00F61F3A" w:rsidP="00F116DF">
            <w:pPr>
              <w:pStyle w:val="TAL"/>
            </w:pPr>
            <w:proofErr w:type="spellStart"/>
            <w:r>
              <w:t>AnalyticsAccuracy</w:t>
            </w:r>
            <w:proofErr w:type="spellEnd"/>
          </w:p>
        </w:tc>
      </w:tr>
      <w:tr w:rsidR="00F61F3A" w14:paraId="5285BBB6" w14:textId="77777777" w:rsidTr="00F116DF">
        <w:trPr>
          <w:gridAfter w:val="1"/>
          <w:wAfter w:w="85" w:type="dxa"/>
          <w:jc w:val="center"/>
        </w:trPr>
        <w:tc>
          <w:tcPr>
            <w:tcW w:w="3222" w:type="dxa"/>
            <w:gridSpan w:val="2"/>
          </w:tcPr>
          <w:p w14:paraId="77E6B90D" w14:textId="77777777" w:rsidR="00F61F3A" w:rsidRDefault="00F61F3A" w:rsidP="00F116DF">
            <w:pPr>
              <w:pStyle w:val="TAL"/>
              <w:rPr>
                <w:lang w:eastAsia="zh-CN"/>
              </w:rPr>
            </w:pPr>
            <w:proofErr w:type="spellStart"/>
            <w:r>
              <w:rPr>
                <w:lang w:eastAsia="zh-CN"/>
              </w:rPr>
              <w:t>AnalyticsMetadata</w:t>
            </w:r>
            <w:proofErr w:type="spellEnd"/>
          </w:p>
        </w:tc>
        <w:tc>
          <w:tcPr>
            <w:tcW w:w="1195" w:type="dxa"/>
            <w:gridSpan w:val="2"/>
          </w:tcPr>
          <w:p w14:paraId="695614F7" w14:textId="77777777" w:rsidR="00F61F3A" w:rsidRDefault="00F61F3A" w:rsidP="00F116DF">
            <w:pPr>
              <w:pStyle w:val="TAL"/>
              <w:rPr>
                <w:lang w:eastAsia="zh-CN"/>
              </w:rPr>
            </w:pPr>
            <w:r>
              <w:rPr>
                <w:lang w:eastAsia="zh-CN"/>
              </w:rPr>
              <w:t>5.1.6.3.14</w:t>
            </w:r>
          </w:p>
        </w:tc>
        <w:tc>
          <w:tcPr>
            <w:tcW w:w="2132" w:type="dxa"/>
            <w:gridSpan w:val="2"/>
          </w:tcPr>
          <w:p w14:paraId="266F41A4" w14:textId="77777777" w:rsidR="00F61F3A" w:rsidRDefault="00F61F3A" w:rsidP="00F116DF">
            <w:pPr>
              <w:pStyle w:val="TAL"/>
            </w:pPr>
            <w:r>
              <w:t>Represents the types of analytics metadata information that can be requested.</w:t>
            </w:r>
          </w:p>
        </w:tc>
        <w:tc>
          <w:tcPr>
            <w:tcW w:w="2751" w:type="dxa"/>
            <w:gridSpan w:val="2"/>
          </w:tcPr>
          <w:p w14:paraId="1535F85D" w14:textId="77777777" w:rsidR="00F61F3A" w:rsidRDefault="00F61F3A" w:rsidP="00F116DF">
            <w:pPr>
              <w:pStyle w:val="TAL"/>
            </w:pPr>
            <w:r>
              <w:t>Aggregation</w:t>
            </w:r>
          </w:p>
        </w:tc>
      </w:tr>
      <w:tr w:rsidR="00F61F3A" w14:paraId="63E8614E" w14:textId="77777777" w:rsidTr="00F116DF">
        <w:trPr>
          <w:gridAfter w:val="1"/>
          <w:wAfter w:w="85" w:type="dxa"/>
          <w:jc w:val="center"/>
        </w:trPr>
        <w:tc>
          <w:tcPr>
            <w:tcW w:w="3222" w:type="dxa"/>
            <w:gridSpan w:val="2"/>
          </w:tcPr>
          <w:p w14:paraId="6F7F0A3C" w14:textId="77777777" w:rsidR="00F61F3A" w:rsidRDefault="00F61F3A" w:rsidP="00F116DF">
            <w:pPr>
              <w:pStyle w:val="TAL"/>
              <w:rPr>
                <w:lang w:eastAsia="zh-CN"/>
              </w:rPr>
            </w:pPr>
            <w:proofErr w:type="spellStart"/>
            <w:r>
              <w:rPr>
                <w:lang w:eastAsia="zh-CN"/>
              </w:rPr>
              <w:t>AnalyticsMetadataIndication</w:t>
            </w:r>
            <w:proofErr w:type="spellEnd"/>
          </w:p>
        </w:tc>
        <w:tc>
          <w:tcPr>
            <w:tcW w:w="1195" w:type="dxa"/>
            <w:gridSpan w:val="2"/>
          </w:tcPr>
          <w:p w14:paraId="77B886D2" w14:textId="77777777" w:rsidR="00F61F3A" w:rsidRDefault="00F61F3A" w:rsidP="00F116DF">
            <w:pPr>
              <w:pStyle w:val="TAL"/>
              <w:rPr>
                <w:lang w:eastAsia="zh-CN"/>
              </w:rPr>
            </w:pPr>
            <w:r>
              <w:rPr>
                <w:lang w:eastAsia="zh-CN"/>
              </w:rPr>
              <w:t>5.1.6.2.36</w:t>
            </w:r>
          </w:p>
        </w:tc>
        <w:tc>
          <w:tcPr>
            <w:tcW w:w="2132" w:type="dxa"/>
            <w:gridSpan w:val="2"/>
          </w:tcPr>
          <w:p w14:paraId="7D191D32" w14:textId="77777777" w:rsidR="00F61F3A" w:rsidRDefault="00F61F3A" w:rsidP="00F116DF">
            <w:pPr>
              <w:pStyle w:val="TAL"/>
            </w:pPr>
            <w:r>
              <w:t>Contains analytics metadata values indicated to be used during analytics generation.</w:t>
            </w:r>
          </w:p>
        </w:tc>
        <w:tc>
          <w:tcPr>
            <w:tcW w:w="2751" w:type="dxa"/>
            <w:gridSpan w:val="2"/>
          </w:tcPr>
          <w:p w14:paraId="4782118E" w14:textId="77777777" w:rsidR="00F61F3A" w:rsidRDefault="00F61F3A" w:rsidP="00F116DF">
            <w:pPr>
              <w:pStyle w:val="TAL"/>
            </w:pPr>
            <w:r>
              <w:t>Aggregation</w:t>
            </w:r>
          </w:p>
        </w:tc>
      </w:tr>
      <w:tr w:rsidR="00F61F3A" w14:paraId="34C47857" w14:textId="77777777" w:rsidTr="00F116DF">
        <w:trPr>
          <w:gridAfter w:val="1"/>
          <w:wAfter w:w="85" w:type="dxa"/>
          <w:jc w:val="center"/>
        </w:trPr>
        <w:tc>
          <w:tcPr>
            <w:tcW w:w="3222" w:type="dxa"/>
            <w:gridSpan w:val="2"/>
          </w:tcPr>
          <w:p w14:paraId="64E9DCAD" w14:textId="77777777" w:rsidR="00F61F3A" w:rsidRDefault="00F61F3A" w:rsidP="00F116DF">
            <w:pPr>
              <w:pStyle w:val="TAL"/>
              <w:rPr>
                <w:lang w:eastAsia="zh-CN"/>
              </w:rPr>
            </w:pPr>
            <w:proofErr w:type="spellStart"/>
            <w:r>
              <w:rPr>
                <w:lang w:eastAsia="zh-CN"/>
              </w:rPr>
              <w:t>AnalyticsMetadataInfo</w:t>
            </w:r>
            <w:proofErr w:type="spellEnd"/>
          </w:p>
        </w:tc>
        <w:tc>
          <w:tcPr>
            <w:tcW w:w="1195" w:type="dxa"/>
            <w:gridSpan w:val="2"/>
          </w:tcPr>
          <w:p w14:paraId="7AC3D5E6" w14:textId="77777777" w:rsidR="00F61F3A" w:rsidRDefault="00F61F3A" w:rsidP="00F116DF">
            <w:pPr>
              <w:pStyle w:val="TAL"/>
              <w:rPr>
                <w:lang w:eastAsia="zh-CN"/>
              </w:rPr>
            </w:pPr>
            <w:r>
              <w:rPr>
                <w:lang w:eastAsia="zh-CN"/>
              </w:rPr>
              <w:t>5.1.6.2.37</w:t>
            </w:r>
          </w:p>
        </w:tc>
        <w:tc>
          <w:tcPr>
            <w:tcW w:w="2132" w:type="dxa"/>
            <w:gridSpan w:val="2"/>
          </w:tcPr>
          <w:p w14:paraId="45F1DED3" w14:textId="77777777" w:rsidR="00F61F3A" w:rsidRDefault="00F61F3A" w:rsidP="00F116DF">
            <w:pPr>
              <w:pStyle w:val="TAL"/>
            </w:pPr>
            <w:r>
              <w:t>Contains analytics metadata information required for analytics aggregation.</w:t>
            </w:r>
          </w:p>
        </w:tc>
        <w:tc>
          <w:tcPr>
            <w:tcW w:w="2751" w:type="dxa"/>
            <w:gridSpan w:val="2"/>
          </w:tcPr>
          <w:p w14:paraId="6AFE31AC" w14:textId="77777777" w:rsidR="00F61F3A" w:rsidRDefault="00F61F3A" w:rsidP="00F116DF">
            <w:pPr>
              <w:pStyle w:val="TAL"/>
            </w:pPr>
            <w:r>
              <w:t>Aggregation</w:t>
            </w:r>
          </w:p>
        </w:tc>
      </w:tr>
      <w:tr w:rsidR="00F61F3A" w14:paraId="556F0C9C" w14:textId="77777777" w:rsidTr="00F116DF">
        <w:trPr>
          <w:gridAfter w:val="1"/>
          <w:wAfter w:w="85" w:type="dxa"/>
          <w:jc w:val="center"/>
        </w:trPr>
        <w:tc>
          <w:tcPr>
            <w:tcW w:w="3222" w:type="dxa"/>
            <w:gridSpan w:val="2"/>
          </w:tcPr>
          <w:p w14:paraId="704967F6" w14:textId="77777777" w:rsidR="00F61F3A" w:rsidRDefault="00F61F3A" w:rsidP="00F116DF">
            <w:pPr>
              <w:pStyle w:val="TAL"/>
              <w:rPr>
                <w:lang w:eastAsia="zh-CN"/>
              </w:rPr>
            </w:pPr>
            <w:proofErr w:type="spellStart"/>
            <w:r>
              <w:rPr>
                <w:lang w:eastAsia="zh-CN"/>
              </w:rPr>
              <w:t>AnalyticsSubscriptionsTransfer</w:t>
            </w:r>
            <w:proofErr w:type="spellEnd"/>
          </w:p>
        </w:tc>
        <w:tc>
          <w:tcPr>
            <w:tcW w:w="1195" w:type="dxa"/>
            <w:gridSpan w:val="2"/>
          </w:tcPr>
          <w:p w14:paraId="4B2637B6" w14:textId="77777777" w:rsidR="00F61F3A" w:rsidRDefault="00F61F3A" w:rsidP="00F116DF">
            <w:pPr>
              <w:pStyle w:val="TAL"/>
              <w:rPr>
                <w:lang w:eastAsia="zh-CN"/>
              </w:rPr>
            </w:pPr>
            <w:r>
              <w:rPr>
                <w:lang w:eastAsia="zh-CN"/>
              </w:rPr>
              <w:t>5.1.6.2.40</w:t>
            </w:r>
          </w:p>
        </w:tc>
        <w:tc>
          <w:tcPr>
            <w:tcW w:w="2132" w:type="dxa"/>
            <w:gridSpan w:val="2"/>
          </w:tcPr>
          <w:p w14:paraId="143417F6" w14:textId="77777777" w:rsidR="00F61F3A" w:rsidRDefault="00F61F3A" w:rsidP="00F116DF">
            <w:pPr>
              <w:pStyle w:val="TAL"/>
            </w:pPr>
            <w:r>
              <w:rPr>
                <w:lang w:eastAsia="ko-KR"/>
              </w:rPr>
              <w:t>Contains information about a request to transfer analytics subscriptions.</w:t>
            </w:r>
          </w:p>
        </w:tc>
        <w:tc>
          <w:tcPr>
            <w:tcW w:w="2751" w:type="dxa"/>
            <w:gridSpan w:val="2"/>
          </w:tcPr>
          <w:p w14:paraId="2D87FFDA" w14:textId="77777777" w:rsidR="00F61F3A" w:rsidRDefault="00F61F3A" w:rsidP="00F116DF">
            <w:pPr>
              <w:pStyle w:val="TAL"/>
            </w:pPr>
            <w:proofErr w:type="spellStart"/>
            <w:r>
              <w:t>AnaSubTransfer</w:t>
            </w:r>
            <w:proofErr w:type="spellEnd"/>
          </w:p>
        </w:tc>
      </w:tr>
      <w:tr w:rsidR="00F61F3A" w14:paraId="1394F995" w14:textId="77777777" w:rsidTr="00F116DF">
        <w:trPr>
          <w:gridAfter w:val="1"/>
          <w:wAfter w:w="85" w:type="dxa"/>
          <w:jc w:val="center"/>
        </w:trPr>
        <w:tc>
          <w:tcPr>
            <w:tcW w:w="3222" w:type="dxa"/>
            <w:gridSpan w:val="2"/>
          </w:tcPr>
          <w:p w14:paraId="2043A247" w14:textId="77777777" w:rsidR="00F61F3A" w:rsidRDefault="00F61F3A" w:rsidP="00F116DF">
            <w:pPr>
              <w:pStyle w:val="TAL"/>
              <w:rPr>
                <w:lang w:eastAsia="zh-CN"/>
              </w:rPr>
            </w:pPr>
            <w:proofErr w:type="spellStart"/>
            <w:r>
              <w:rPr>
                <w:lang w:eastAsia="zh-CN"/>
              </w:rPr>
              <w:t>AnalyticsSubset</w:t>
            </w:r>
            <w:proofErr w:type="spellEnd"/>
          </w:p>
        </w:tc>
        <w:tc>
          <w:tcPr>
            <w:tcW w:w="1195" w:type="dxa"/>
            <w:gridSpan w:val="2"/>
          </w:tcPr>
          <w:p w14:paraId="5DB53CF5" w14:textId="77777777" w:rsidR="00F61F3A" w:rsidRDefault="00F61F3A" w:rsidP="00F116DF">
            <w:pPr>
              <w:pStyle w:val="TAL"/>
              <w:rPr>
                <w:lang w:eastAsia="zh-CN"/>
              </w:rPr>
            </w:pPr>
            <w:r>
              <w:rPr>
                <w:rFonts w:eastAsia="等线"/>
              </w:rPr>
              <w:t>5.1.6.3.18</w:t>
            </w:r>
          </w:p>
        </w:tc>
        <w:tc>
          <w:tcPr>
            <w:tcW w:w="2132" w:type="dxa"/>
            <w:gridSpan w:val="2"/>
          </w:tcPr>
          <w:p w14:paraId="0CF06191" w14:textId="77777777" w:rsidR="00F61F3A" w:rsidRDefault="00F61F3A" w:rsidP="00F116DF">
            <w:pPr>
              <w:pStyle w:val="TAL"/>
              <w:rPr>
                <w:lang w:eastAsia="ko-KR"/>
              </w:rPr>
            </w:pPr>
            <w:r>
              <w:rPr>
                <w:lang w:eastAsia="zh-CN"/>
              </w:rPr>
              <w:t>Analytics subset used to indicate the content of the analytics.</w:t>
            </w:r>
          </w:p>
        </w:tc>
        <w:tc>
          <w:tcPr>
            <w:tcW w:w="2751" w:type="dxa"/>
            <w:gridSpan w:val="2"/>
          </w:tcPr>
          <w:p w14:paraId="7CDBB3FD" w14:textId="77777777" w:rsidR="00F61F3A" w:rsidRDefault="00F61F3A" w:rsidP="00F116DF">
            <w:pPr>
              <w:pStyle w:val="TAL"/>
            </w:pPr>
            <w:proofErr w:type="spellStart"/>
            <w:r>
              <w:t>EneNA</w:t>
            </w:r>
            <w:proofErr w:type="spellEnd"/>
          </w:p>
        </w:tc>
      </w:tr>
      <w:tr w:rsidR="00F61F3A" w14:paraId="132A0148" w14:textId="77777777" w:rsidTr="00F116DF">
        <w:trPr>
          <w:gridAfter w:val="1"/>
          <w:wAfter w:w="85" w:type="dxa"/>
          <w:jc w:val="center"/>
        </w:trPr>
        <w:tc>
          <w:tcPr>
            <w:tcW w:w="3222" w:type="dxa"/>
            <w:gridSpan w:val="2"/>
          </w:tcPr>
          <w:p w14:paraId="55378898" w14:textId="77777777" w:rsidR="00F61F3A" w:rsidRDefault="00F61F3A" w:rsidP="00F116DF">
            <w:pPr>
              <w:pStyle w:val="TAL"/>
              <w:rPr>
                <w:lang w:eastAsia="zh-CN"/>
              </w:rPr>
            </w:pPr>
            <w:proofErr w:type="spellStart"/>
            <w:r>
              <w:rPr>
                <w:lang w:eastAsia="zh-CN"/>
              </w:rPr>
              <w:t>AnySlice</w:t>
            </w:r>
            <w:proofErr w:type="spellEnd"/>
          </w:p>
        </w:tc>
        <w:tc>
          <w:tcPr>
            <w:tcW w:w="1195" w:type="dxa"/>
            <w:gridSpan w:val="2"/>
          </w:tcPr>
          <w:p w14:paraId="4E80034A" w14:textId="77777777" w:rsidR="00F61F3A" w:rsidRDefault="00F61F3A" w:rsidP="00F116DF">
            <w:pPr>
              <w:pStyle w:val="TAL"/>
              <w:rPr>
                <w:lang w:eastAsia="zh-CN"/>
              </w:rPr>
            </w:pPr>
            <w:r>
              <w:rPr>
                <w:rFonts w:hint="eastAsia"/>
                <w:lang w:eastAsia="zh-CN"/>
              </w:rPr>
              <w:t>5.1.6.3.2</w:t>
            </w:r>
          </w:p>
        </w:tc>
        <w:tc>
          <w:tcPr>
            <w:tcW w:w="2132" w:type="dxa"/>
            <w:gridSpan w:val="2"/>
          </w:tcPr>
          <w:p w14:paraId="200B0015" w14:textId="77777777" w:rsidR="00F61F3A" w:rsidRDefault="00F61F3A" w:rsidP="00F116DF">
            <w:pPr>
              <w:pStyle w:val="TAL"/>
              <w:rPr>
                <w:lang w:eastAsia="zh-CN"/>
              </w:rPr>
            </w:pPr>
            <w:r>
              <w:rPr>
                <w:lang w:eastAsia="zh-CN"/>
              </w:rPr>
              <w:t>Represents the any slices.</w:t>
            </w:r>
          </w:p>
        </w:tc>
        <w:tc>
          <w:tcPr>
            <w:tcW w:w="2751" w:type="dxa"/>
            <w:gridSpan w:val="2"/>
          </w:tcPr>
          <w:p w14:paraId="610EE312" w14:textId="77777777" w:rsidR="00F61F3A" w:rsidRDefault="00F61F3A" w:rsidP="00F116DF">
            <w:pPr>
              <w:pStyle w:val="TAL"/>
              <w:rPr>
                <w:rFonts w:cs="Arial"/>
                <w:szCs w:val="18"/>
              </w:rPr>
            </w:pPr>
          </w:p>
        </w:tc>
      </w:tr>
      <w:tr w:rsidR="00F61F3A" w14:paraId="777B006C" w14:textId="77777777" w:rsidTr="00F116DF">
        <w:trPr>
          <w:gridAfter w:val="1"/>
          <w:wAfter w:w="85" w:type="dxa"/>
          <w:jc w:val="center"/>
        </w:trPr>
        <w:tc>
          <w:tcPr>
            <w:tcW w:w="3222" w:type="dxa"/>
            <w:gridSpan w:val="2"/>
          </w:tcPr>
          <w:p w14:paraId="4D7FF588" w14:textId="77777777" w:rsidR="00F61F3A" w:rsidRDefault="00F61F3A" w:rsidP="00F116DF">
            <w:pPr>
              <w:pStyle w:val="TAL"/>
              <w:rPr>
                <w:lang w:eastAsia="zh-CN"/>
              </w:rPr>
            </w:pPr>
            <w:proofErr w:type="spellStart"/>
            <w:r>
              <w:t>ApplicationVolume</w:t>
            </w:r>
            <w:proofErr w:type="spellEnd"/>
          </w:p>
        </w:tc>
        <w:tc>
          <w:tcPr>
            <w:tcW w:w="1195" w:type="dxa"/>
            <w:gridSpan w:val="2"/>
          </w:tcPr>
          <w:p w14:paraId="40FB3C18" w14:textId="77777777" w:rsidR="00F61F3A" w:rsidRDefault="00F61F3A" w:rsidP="00F116DF">
            <w:pPr>
              <w:pStyle w:val="TAL"/>
              <w:rPr>
                <w:lang w:eastAsia="zh-CN"/>
              </w:rPr>
            </w:pPr>
            <w:r>
              <w:rPr>
                <w:lang w:eastAsia="zh-CN"/>
              </w:rPr>
              <w:t>5.1.6.2.55</w:t>
            </w:r>
          </w:p>
        </w:tc>
        <w:tc>
          <w:tcPr>
            <w:tcW w:w="2132" w:type="dxa"/>
            <w:gridSpan w:val="2"/>
          </w:tcPr>
          <w:p w14:paraId="013D4ED2" w14:textId="77777777" w:rsidR="00F61F3A" w:rsidRDefault="00F61F3A" w:rsidP="00F116DF">
            <w:pPr>
              <w:pStyle w:val="TAL"/>
              <w:rPr>
                <w:lang w:eastAsia="zh-CN"/>
              </w:rPr>
            </w:pPr>
            <w:r>
              <w:rPr>
                <w:lang w:eastAsia="ko-KR"/>
              </w:rPr>
              <w:t>Application data volume per application Id.</w:t>
            </w:r>
          </w:p>
        </w:tc>
        <w:tc>
          <w:tcPr>
            <w:tcW w:w="2751" w:type="dxa"/>
            <w:gridSpan w:val="2"/>
          </w:tcPr>
          <w:p w14:paraId="2805898F" w14:textId="77777777" w:rsidR="00F61F3A" w:rsidRDefault="00F61F3A" w:rsidP="00F116DF">
            <w:pPr>
              <w:pStyle w:val="TAL"/>
              <w:rPr>
                <w:rFonts w:cs="Arial"/>
                <w:szCs w:val="18"/>
              </w:rPr>
            </w:pPr>
            <w:r>
              <w:t>Dispersion</w:t>
            </w:r>
          </w:p>
        </w:tc>
      </w:tr>
      <w:tr w:rsidR="00F61F3A" w14:paraId="67719FE5" w14:textId="77777777" w:rsidTr="00F116DF">
        <w:trPr>
          <w:gridAfter w:val="1"/>
          <w:wAfter w:w="85" w:type="dxa"/>
          <w:jc w:val="center"/>
        </w:trPr>
        <w:tc>
          <w:tcPr>
            <w:tcW w:w="3222" w:type="dxa"/>
            <w:gridSpan w:val="2"/>
          </w:tcPr>
          <w:p w14:paraId="44CC33E5" w14:textId="77777777" w:rsidR="00F61F3A" w:rsidRDefault="00F61F3A" w:rsidP="00F116DF">
            <w:pPr>
              <w:pStyle w:val="TAL"/>
            </w:pPr>
            <w:proofErr w:type="spellStart"/>
            <w:r>
              <w:t>AppListForUeComm</w:t>
            </w:r>
            <w:proofErr w:type="spellEnd"/>
          </w:p>
        </w:tc>
        <w:tc>
          <w:tcPr>
            <w:tcW w:w="1195" w:type="dxa"/>
            <w:gridSpan w:val="2"/>
          </w:tcPr>
          <w:p w14:paraId="68EFB5C6" w14:textId="77777777" w:rsidR="00F61F3A" w:rsidRDefault="00F61F3A" w:rsidP="00F116DF">
            <w:pPr>
              <w:pStyle w:val="TAL"/>
              <w:rPr>
                <w:lang w:eastAsia="zh-CN"/>
              </w:rPr>
            </w:pPr>
            <w:r>
              <w:rPr>
                <w:rFonts w:hint="eastAsia"/>
                <w:lang w:eastAsia="zh-CN"/>
              </w:rPr>
              <w:t>5.1.6.2.64</w:t>
            </w:r>
          </w:p>
        </w:tc>
        <w:tc>
          <w:tcPr>
            <w:tcW w:w="2132" w:type="dxa"/>
            <w:gridSpan w:val="2"/>
          </w:tcPr>
          <w:p w14:paraId="4F1D681C" w14:textId="77777777" w:rsidR="00F61F3A" w:rsidRDefault="00F61F3A" w:rsidP="00F116DF">
            <w:pPr>
              <w:pStyle w:val="TAL"/>
              <w:rPr>
                <w:lang w:eastAsia="ko-KR"/>
              </w:rPr>
            </w:pPr>
            <w:r>
              <w:rPr>
                <w:lang w:eastAsia="zh-CN"/>
              </w:rPr>
              <w:t>Represents the analytics of the application list used by UE.</w:t>
            </w:r>
          </w:p>
        </w:tc>
        <w:tc>
          <w:tcPr>
            <w:tcW w:w="2751" w:type="dxa"/>
            <w:gridSpan w:val="2"/>
          </w:tcPr>
          <w:p w14:paraId="362FEBB0" w14:textId="77777777" w:rsidR="00F61F3A" w:rsidRDefault="00F61F3A" w:rsidP="00F116DF">
            <w:pPr>
              <w:pStyle w:val="TAL"/>
            </w:pPr>
            <w:proofErr w:type="spellStart"/>
            <w:r>
              <w:t>UeCommunicationExt</w:t>
            </w:r>
            <w:proofErr w:type="spellEnd"/>
          </w:p>
        </w:tc>
      </w:tr>
      <w:tr w:rsidR="00F61F3A" w14:paraId="49ED5D59" w14:textId="77777777" w:rsidTr="00F116DF">
        <w:trPr>
          <w:gridAfter w:val="1"/>
          <w:wAfter w:w="85" w:type="dxa"/>
          <w:jc w:val="center"/>
        </w:trPr>
        <w:tc>
          <w:tcPr>
            <w:tcW w:w="3222" w:type="dxa"/>
            <w:gridSpan w:val="2"/>
          </w:tcPr>
          <w:p w14:paraId="0D0FEFAF" w14:textId="77777777" w:rsidR="00F61F3A" w:rsidRDefault="00F61F3A" w:rsidP="00F116DF">
            <w:pPr>
              <w:pStyle w:val="TAL"/>
              <w:rPr>
                <w:lang w:eastAsia="zh-CN"/>
              </w:rPr>
            </w:pPr>
            <w:proofErr w:type="spellStart"/>
            <w:r>
              <w:t>BwRequirement</w:t>
            </w:r>
            <w:proofErr w:type="spellEnd"/>
          </w:p>
        </w:tc>
        <w:tc>
          <w:tcPr>
            <w:tcW w:w="1195" w:type="dxa"/>
            <w:gridSpan w:val="2"/>
          </w:tcPr>
          <w:p w14:paraId="376AB7BC" w14:textId="77777777" w:rsidR="00F61F3A" w:rsidRDefault="00F61F3A" w:rsidP="00F116DF">
            <w:pPr>
              <w:pStyle w:val="TAL"/>
              <w:rPr>
                <w:lang w:eastAsia="zh-CN"/>
              </w:rPr>
            </w:pPr>
            <w:r>
              <w:t>5.1.6.2.25</w:t>
            </w:r>
          </w:p>
        </w:tc>
        <w:tc>
          <w:tcPr>
            <w:tcW w:w="2132" w:type="dxa"/>
            <w:gridSpan w:val="2"/>
          </w:tcPr>
          <w:p w14:paraId="141772C1" w14:textId="77777777" w:rsidR="00F61F3A" w:rsidRDefault="00F61F3A" w:rsidP="00F116DF">
            <w:pPr>
              <w:pStyle w:val="TAL"/>
              <w:rPr>
                <w:lang w:eastAsia="zh-CN"/>
              </w:rPr>
            </w:pPr>
            <w:r>
              <w:t>Represents bandwidth requirement.</w:t>
            </w:r>
          </w:p>
        </w:tc>
        <w:tc>
          <w:tcPr>
            <w:tcW w:w="2751" w:type="dxa"/>
            <w:gridSpan w:val="2"/>
          </w:tcPr>
          <w:p w14:paraId="629A0637" w14:textId="77777777" w:rsidR="00F61F3A" w:rsidRDefault="00F61F3A" w:rsidP="00F116DF">
            <w:pPr>
              <w:pStyle w:val="TAL"/>
              <w:rPr>
                <w:rFonts w:cs="Arial"/>
                <w:szCs w:val="18"/>
              </w:rPr>
            </w:pPr>
            <w:proofErr w:type="spellStart"/>
            <w:r>
              <w:t>ServiceExperience</w:t>
            </w:r>
            <w:proofErr w:type="spellEnd"/>
          </w:p>
        </w:tc>
      </w:tr>
      <w:tr w:rsidR="00F61F3A" w14:paraId="2175F80C" w14:textId="77777777" w:rsidTr="00F116DF">
        <w:trPr>
          <w:gridAfter w:val="1"/>
          <w:wAfter w:w="85" w:type="dxa"/>
          <w:jc w:val="center"/>
        </w:trPr>
        <w:tc>
          <w:tcPr>
            <w:tcW w:w="3222" w:type="dxa"/>
            <w:gridSpan w:val="2"/>
          </w:tcPr>
          <w:p w14:paraId="3222F25B" w14:textId="77777777" w:rsidR="00F61F3A" w:rsidRDefault="00F61F3A" w:rsidP="00F116DF">
            <w:pPr>
              <w:pStyle w:val="TAL"/>
              <w:rPr>
                <w:lang w:eastAsia="zh-CN"/>
              </w:rPr>
            </w:pPr>
            <w:proofErr w:type="spellStart"/>
            <w:r>
              <w:t>ClassCriterion</w:t>
            </w:r>
            <w:proofErr w:type="spellEnd"/>
          </w:p>
        </w:tc>
        <w:tc>
          <w:tcPr>
            <w:tcW w:w="1195" w:type="dxa"/>
            <w:gridSpan w:val="2"/>
          </w:tcPr>
          <w:p w14:paraId="01B84A6E" w14:textId="77777777" w:rsidR="00F61F3A" w:rsidRDefault="00F61F3A" w:rsidP="00F116DF">
            <w:pPr>
              <w:pStyle w:val="TAL"/>
              <w:rPr>
                <w:lang w:eastAsia="zh-CN"/>
              </w:rPr>
            </w:pPr>
            <w:r>
              <w:rPr>
                <w:lang w:eastAsia="zh-CN"/>
              </w:rPr>
              <w:t>5.1.6.2.51</w:t>
            </w:r>
          </w:p>
        </w:tc>
        <w:tc>
          <w:tcPr>
            <w:tcW w:w="2132" w:type="dxa"/>
            <w:gridSpan w:val="2"/>
          </w:tcPr>
          <w:p w14:paraId="160C0860" w14:textId="77777777" w:rsidR="00F61F3A" w:rsidRDefault="00F61F3A" w:rsidP="00F116DF">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66A9F702" w14:textId="77777777" w:rsidR="00F61F3A" w:rsidRDefault="00F61F3A" w:rsidP="00F116DF">
            <w:pPr>
              <w:pStyle w:val="TAL"/>
            </w:pPr>
            <w:r>
              <w:t>Dispersion</w:t>
            </w:r>
          </w:p>
        </w:tc>
      </w:tr>
      <w:tr w:rsidR="00F61F3A" w14:paraId="6288AC2C" w14:textId="77777777" w:rsidTr="00F116DF">
        <w:trPr>
          <w:gridAfter w:val="1"/>
          <w:wAfter w:w="85" w:type="dxa"/>
          <w:jc w:val="center"/>
        </w:trPr>
        <w:tc>
          <w:tcPr>
            <w:tcW w:w="3222" w:type="dxa"/>
            <w:gridSpan w:val="2"/>
          </w:tcPr>
          <w:p w14:paraId="45B9A28D" w14:textId="77777777" w:rsidR="00F61F3A" w:rsidRDefault="00F61F3A" w:rsidP="00F116DF">
            <w:pPr>
              <w:pStyle w:val="TAL"/>
              <w:rPr>
                <w:lang w:eastAsia="zh-CN"/>
              </w:rPr>
            </w:pPr>
            <w:proofErr w:type="spellStart"/>
            <w:r>
              <w:rPr>
                <w:lang w:eastAsia="zh-CN"/>
              </w:rPr>
              <w:t>CircumstanceDescription</w:t>
            </w:r>
            <w:proofErr w:type="spellEnd"/>
          </w:p>
        </w:tc>
        <w:tc>
          <w:tcPr>
            <w:tcW w:w="1195" w:type="dxa"/>
            <w:gridSpan w:val="2"/>
          </w:tcPr>
          <w:p w14:paraId="7D9DCBEB" w14:textId="77777777" w:rsidR="00F61F3A" w:rsidRDefault="00F61F3A" w:rsidP="00F116DF">
            <w:pPr>
              <w:pStyle w:val="TAL"/>
              <w:rPr>
                <w:lang w:eastAsia="zh-CN"/>
              </w:rPr>
            </w:pPr>
            <w:r>
              <w:rPr>
                <w:rFonts w:hint="eastAsia"/>
                <w:lang w:eastAsia="zh-CN"/>
              </w:rPr>
              <w:t>5</w:t>
            </w:r>
            <w:r>
              <w:rPr>
                <w:lang w:eastAsia="zh-CN"/>
              </w:rPr>
              <w:t>.1.6.2.29</w:t>
            </w:r>
          </w:p>
        </w:tc>
        <w:tc>
          <w:tcPr>
            <w:tcW w:w="2132" w:type="dxa"/>
            <w:gridSpan w:val="2"/>
          </w:tcPr>
          <w:p w14:paraId="29A4E844" w14:textId="77777777" w:rsidR="00F61F3A" w:rsidRDefault="00F61F3A" w:rsidP="00F116DF">
            <w:pPr>
              <w:pStyle w:val="TAL"/>
              <w:rPr>
                <w:lang w:eastAsia="zh-CN"/>
              </w:rPr>
            </w:pPr>
            <w:r>
              <w:rPr>
                <w:lang w:eastAsia="zh-CN"/>
              </w:rPr>
              <w:t>Contains the description of a circumstance.</w:t>
            </w:r>
          </w:p>
        </w:tc>
        <w:tc>
          <w:tcPr>
            <w:tcW w:w="2751" w:type="dxa"/>
            <w:gridSpan w:val="2"/>
          </w:tcPr>
          <w:p w14:paraId="366F2FC7" w14:textId="77777777" w:rsidR="00F61F3A" w:rsidRDefault="00F61F3A" w:rsidP="00F116DF">
            <w:pPr>
              <w:pStyle w:val="TAL"/>
              <w:rPr>
                <w:rFonts w:cs="Arial"/>
                <w:szCs w:val="18"/>
              </w:rPr>
            </w:pPr>
            <w:proofErr w:type="spellStart"/>
            <w:r>
              <w:t>AbnormalBehaviour</w:t>
            </w:r>
            <w:proofErr w:type="spellEnd"/>
          </w:p>
        </w:tc>
      </w:tr>
      <w:tr w:rsidR="00F61F3A" w14:paraId="0060A01A" w14:textId="77777777" w:rsidTr="00F116DF">
        <w:trPr>
          <w:gridAfter w:val="1"/>
          <w:wAfter w:w="85" w:type="dxa"/>
          <w:jc w:val="center"/>
        </w:trPr>
        <w:tc>
          <w:tcPr>
            <w:tcW w:w="3222" w:type="dxa"/>
            <w:gridSpan w:val="2"/>
          </w:tcPr>
          <w:p w14:paraId="30420DBE" w14:textId="77777777" w:rsidR="00F61F3A" w:rsidRDefault="00F61F3A" w:rsidP="00F116DF">
            <w:pPr>
              <w:pStyle w:val="TAL"/>
              <w:rPr>
                <w:lang w:eastAsia="zh-CN"/>
              </w:rPr>
            </w:pPr>
            <w:proofErr w:type="spellStart"/>
            <w:r>
              <w:t>CongestionInfo</w:t>
            </w:r>
            <w:proofErr w:type="spellEnd"/>
          </w:p>
        </w:tc>
        <w:tc>
          <w:tcPr>
            <w:tcW w:w="1195" w:type="dxa"/>
            <w:gridSpan w:val="2"/>
          </w:tcPr>
          <w:p w14:paraId="7116123B" w14:textId="77777777" w:rsidR="00F61F3A" w:rsidRDefault="00F61F3A" w:rsidP="00F116DF">
            <w:pPr>
              <w:pStyle w:val="TAL"/>
              <w:rPr>
                <w:lang w:eastAsia="zh-CN"/>
              </w:rPr>
            </w:pPr>
            <w:r>
              <w:t>5.1.6.2.18</w:t>
            </w:r>
          </w:p>
        </w:tc>
        <w:tc>
          <w:tcPr>
            <w:tcW w:w="2132" w:type="dxa"/>
            <w:gridSpan w:val="2"/>
          </w:tcPr>
          <w:p w14:paraId="76C643F6" w14:textId="77777777" w:rsidR="00F61F3A" w:rsidRDefault="00F61F3A" w:rsidP="00F116DF">
            <w:pPr>
              <w:pStyle w:val="TAL"/>
              <w:rPr>
                <w:lang w:eastAsia="zh-CN"/>
              </w:rPr>
            </w:pPr>
            <w:r>
              <w:rPr>
                <w:lang w:eastAsia="zh-CN"/>
              </w:rPr>
              <w:t>Represents the congestion information</w:t>
            </w:r>
          </w:p>
        </w:tc>
        <w:tc>
          <w:tcPr>
            <w:tcW w:w="2751" w:type="dxa"/>
            <w:gridSpan w:val="2"/>
          </w:tcPr>
          <w:p w14:paraId="2F2A2F2D" w14:textId="77777777" w:rsidR="00F61F3A" w:rsidRDefault="00F61F3A" w:rsidP="00F116DF">
            <w:pPr>
              <w:pStyle w:val="TAL"/>
              <w:rPr>
                <w:rFonts w:cs="Arial"/>
                <w:szCs w:val="18"/>
              </w:rPr>
            </w:pPr>
            <w:proofErr w:type="spellStart"/>
            <w:r>
              <w:rPr>
                <w:rFonts w:cs="Arial"/>
                <w:szCs w:val="18"/>
              </w:rPr>
              <w:t>UserDataCongestion</w:t>
            </w:r>
            <w:proofErr w:type="spellEnd"/>
          </w:p>
        </w:tc>
      </w:tr>
      <w:tr w:rsidR="00F61F3A" w14:paraId="7D518ACA" w14:textId="77777777" w:rsidTr="00F116DF">
        <w:trPr>
          <w:gridAfter w:val="1"/>
          <w:wAfter w:w="85" w:type="dxa"/>
          <w:jc w:val="center"/>
        </w:trPr>
        <w:tc>
          <w:tcPr>
            <w:tcW w:w="3222" w:type="dxa"/>
            <w:gridSpan w:val="2"/>
          </w:tcPr>
          <w:p w14:paraId="15EAB541" w14:textId="77777777" w:rsidR="00F61F3A" w:rsidRDefault="00F61F3A" w:rsidP="00F116DF">
            <w:pPr>
              <w:pStyle w:val="TAL"/>
            </w:pPr>
            <w:proofErr w:type="spellStart"/>
            <w:r>
              <w:t>CongestionType</w:t>
            </w:r>
            <w:proofErr w:type="spellEnd"/>
          </w:p>
        </w:tc>
        <w:tc>
          <w:tcPr>
            <w:tcW w:w="1195" w:type="dxa"/>
            <w:gridSpan w:val="2"/>
          </w:tcPr>
          <w:p w14:paraId="68382DBE" w14:textId="77777777" w:rsidR="00F61F3A" w:rsidRDefault="00F61F3A" w:rsidP="00F116DF">
            <w:pPr>
              <w:pStyle w:val="TAL"/>
            </w:pPr>
            <w:r>
              <w:rPr>
                <w:rFonts w:hint="eastAsia"/>
                <w:lang w:eastAsia="zh-CN"/>
              </w:rPr>
              <w:t>5</w:t>
            </w:r>
            <w:r>
              <w:rPr>
                <w:lang w:eastAsia="zh-CN"/>
              </w:rPr>
              <w:t>.1.6.3.8</w:t>
            </w:r>
          </w:p>
        </w:tc>
        <w:tc>
          <w:tcPr>
            <w:tcW w:w="2132" w:type="dxa"/>
            <w:gridSpan w:val="2"/>
          </w:tcPr>
          <w:p w14:paraId="4E3FC3E5" w14:textId="77777777" w:rsidR="00F61F3A" w:rsidRDefault="00F61F3A" w:rsidP="00F116DF">
            <w:pPr>
              <w:pStyle w:val="TAL"/>
              <w:rPr>
                <w:lang w:eastAsia="zh-CN"/>
              </w:rPr>
            </w:pPr>
            <w:r>
              <w:rPr>
                <w:lang w:eastAsia="zh-CN"/>
              </w:rPr>
              <w:t>Identification congestion analytics type.</w:t>
            </w:r>
          </w:p>
        </w:tc>
        <w:tc>
          <w:tcPr>
            <w:tcW w:w="2751" w:type="dxa"/>
            <w:gridSpan w:val="2"/>
          </w:tcPr>
          <w:p w14:paraId="7F4B0D7E" w14:textId="77777777" w:rsidR="00F61F3A" w:rsidRDefault="00F61F3A" w:rsidP="00F116DF">
            <w:pPr>
              <w:pStyle w:val="TAL"/>
              <w:rPr>
                <w:rFonts w:cs="Arial"/>
                <w:szCs w:val="18"/>
              </w:rPr>
            </w:pPr>
            <w:proofErr w:type="spellStart"/>
            <w:r>
              <w:rPr>
                <w:rFonts w:cs="Arial"/>
                <w:szCs w:val="18"/>
              </w:rPr>
              <w:t>UserDataCongestion</w:t>
            </w:r>
            <w:proofErr w:type="spellEnd"/>
          </w:p>
        </w:tc>
      </w:tr>
      <w:tr w:rsidR="00F61F3A" w14:paraId="134E79FA" w14:textId="77777777" w:rsidTr="00F116DF">
        <w:trPr>
          <w:gridAfter w:val="1"/>
          <w:wAfter w:w="85" w:type="dxa"/>
          <w:jc w:val="center"/>
        </w:trPr>
        <w:tc>
          <w:tcPr>
            <w:tcW w:w="3222" w:type="dxa"/>
            <w:gridSpan w:val="2"/>
          </w:tcPr>
          <w:p w14:paraId="3C465681" w14:textId="77777777" w:rsidR="00F61F3A" w:rsidRDefault="00F61F3A" w:rsidP="00F116DF">
            <w:pPr>
              <w:pStyle w:val="TAL"/>
            </w:pPr>
            <w:proofErr w:type="spellStart"/>
            <w:r>
              <w:t>ConsumerNfInformation</w:t>
            </w:r>
            <w:proofErr w:type="spellEnd"/>
          </w:p>
        </w:tc>
        <w:tc>
          <w:tcPr>
            <w:tcW w:w="1195" w:type="dxa"/>
            <w:gridSpan w:val="2"/>
          </w:tcPr>
          <w:p w14:paraId="717154B9" w14:textId="77777777" w:rsidR="00F61F3A" w:rsidRDefault="00F61F3A" w:rsidP="00F116DF">
            <w:pPr>
              <w:pStyle w:val="TAL"/>
              <w:rPr>
                <w:lang w:eastAsia="zh-CN"/>
              </w:rPr>
            </w:pPr>
            <w:r>
              <w:t>5.1.6.2.49</w:t>
            </w:r>
          </w:p>
        </w:tc>
        <w:tc>
          <w:tcPr>
            <w:tcW w:w="2132" w:type="dxa"/>
            <w:gridSpan w:val="2"/>
          </w:tcPr>
          <w:p w14:paraId="23CC3073" w14:textId="77777777" w:rsidR="00F61F3A" w:rsidRDefault="00F61F3A" w:rsidP="00F116DF">
            <w:pPr>
              <w:pStyle w:val="TAL"/>
              <w:rPr>
                <w:lang w:eastAsia="zh-CN"/>
              </w:rPr>
            </w:pPr>
            <w:r>
              <w:t>Represents the analytics consumer NF Information.</w:t>
            </w:r>
          </w:p>
        </w:tc>
        <w:tc>
          <w:tcPr>
            <w:tcW w:w="2751" w:type="dxa"/>
            <w:gridSpan w:val="2"/>
          </w:tcPr>
          <w:p w14:paraId="6B6B6D56" w14:textId="77777777" w:rsidR="00F61F3A" w:rsidRDefault="00F61F3A" w:rsidP="00F116DF">
            <w:pPr>
              <w:pStyle w:val="TAL"/>
              <w:rPr>
                <w:rFonts w:cs="Arial"/>
                <w:szCs w:val="18"/>
              </w:rPr>
            </w:pPr>
            <w:proofErr w:type="spellStart"/>
            <w:r>
              <w:t>AnaSubTransfer</w:t>
            </w:r>
            <w:proofErr w:type="spellEnd"/>
          </w:p>
        </w:tc>
      </w:tr>
      <w:tr w:rsidR="00F61F3A" w14:paraId="1FF7F15F" w14:textId="77777777" w:rsidTr="00F116DF">
        <w:trPr>
          <w:gridAfter w:val="1"/>
          <w:wAfter w:w="85" w:type="dxa"/>
          <w:jc w:val="center"/>
        </w:trPr>
        <w:tc>
          <w:tcPr>
            <w:tcW w:w="3222" w:type="dxa"/>
            <w:gridSpan w:val="2"/>
          </w:tcPr>
          <w:p w14:paraId="44AA1781" w14:textId="77777777" w:rsidR="00F61F3A" w:rsidRDefault="00F61F3A" w:rsidP="00F116DF">
            <w:pPr>
              <w:pStyle w:val="TAL"/>
            </w:pPr>
            <w:proofErr w:type="spellStart"/>
            <w:r>
              <w:lastRenderedPageBreak/>
              <w:t>DatasetStatisticalProperty</w:t>
            </w:r>
            <w:proofErr w:type="spellEnd"/>
          </w:p>
        </w:tc>
        <w:tc>
          <w:tcPr>
            <w:tcW w:w="1195" w:type="dxa"/>
            <w:gridSpan w:val="2"/>
          </w:tcPr>
          <w:p w14:paraId="4C5485BB" w14:textId="77777777" w:rsidR="00F61F3A" w:rsidRDefault="00F61F3A" w:rsidP="00F116DF">
            <w:pPr>
              <w:pStyle w:val="TAL"/>
              <w:rPr>
                <w:lang w:eastAsia="zh-CN"/>
              </w:rPr>
            </w:pPr>
            <w:r>
              <w:rPr>
                <w:lang w:eastAsia="zh-CN"/>
              </w:rPr>
              <w:t>5.1.6.3.15</w:t>
            </w:r>
          </w:p>
        </w:tc>
        <w:tc>
          <w:tcPr>
            <w:tcW w:w="2132" w:type="dxa"/>
            <w:gridSpan w:val="2"/>
          </w:tcPr>
          <w:p w14:paraId="619B36EA" w14:textId="77777777" w:rsidR="00F61F3A" w:rsidRDefault="00F61F3A" w:rsidP="00F116DF">
            <w:pPr>
              <w:pStyle w:val="TAL"/>
              <w:rPr>
                <w:lang w:eastAsia="zh-CN"/>
              </w:rPr>
            </w:pPr>
            <w:r>
              <w:rPr>
                <w:lang w:eastAsia="ko-KR"/>
              </w:rPr>
              <w:t>Dataset statistical properties of the data used to generate the analytics.</w:t>
            </w:r>
          </w:p>
        </w:tc>
        <w:tc>
          <w:tcPr>
            <w:tcW w:w="2751" w:type="dxa"/>
            <w:gridSpan w:val="2"/>
          </w:tcPr>
          <w:p w14:paraId="1A96A300" w14:textId="77777777" w:rsidR="00F61F3A" w:rsidRDefault="00F61F3A" w:rsidP="00F116DF">
            <w:pPr>
              <w:pStyle w:val="TAL"/>
              <w:rPr>
                <w:rFonts w:cs="Arial"/>
                <w:szCs w:val="18"/>
              </w:rPr>
            </w:pPr>
            <w:r>
              <w:t>Aggregation</w:t>
            </w:r>
          </w:p>
        </w:tc>
      </w:tr>
      <w:tr w:rsidR="00F61F3A" w14:paraId="63BDAB57" w14:textId="77777777" w:rsidTr="00F116DF">
        <w:trPr>
          <w:gridAfter w:val="1"/>
          <w:wAfter w:w="85" w:type="dxa"/>
          <w:jc w:val="center"/>
        </w:trPr>
        <w:tc>
          <w:tcPr>
            <w:tcW w:w="3222" w:type="dxa"/>
            <w:gridSpan w:val="2"/>
          </w:tcPr>
          <w:p w14:paraId="05F39019" w14:textId="77777777" w:rsidR="00F61F3A" w:rsidRDefault="00F61F3A" w:rsidP="00F116DF">
            <w:pPr>
              <w:pStyle w:val="TAL"/>
            </w:pPr>
            <w:proofErr w:type="spellStart"/>
            <w:r>
              <w:t>DataVolume</w:t>
            </w:r>
            <w:proofErr w:type="spellEnd"/>
          </w:p>
        </w:tc>
        <w:tc>
          <w:tcPr>
            <w:tcW w:w="1195" w:type="dxa"/>
            <w:gridSpan w:val="2"/>
          </w:tcPr>
          <w:p w14:paraId="6BEBC69A" w14:textId="77777777" w:rsidR="00F61F3A" w:rsidRDefault="00F61F3A" w:rsidP="00F116DF">
            <w:pPr>
              <w:pStyle w:val="TAL"/>
              <w:rPr>
                <w:lang w:eastAsia="zh-CN"/>
              </w:rPr>
            </w:pPr>
            <w:r>
              <w:rPr>
                <w:lang w:eastAsia="zh-CN"/>
              </w:rPr>
              <w:t>5.1.6.2.85</w:t>
            </w:r>
          </w:p>
        </w:tc>
        <w:tc>
          <w:tcPr>
            <w:tcW w:w="2132" w:type="dxa"/>
            <w:gridSpan w:val="2"/>
          </w:tcPr>
          <w:p w14:paraId="4F2EF2A3" w14:textId="77777777" w:rsidR="00F61F3A" w:rsidRDefault="00F61F3A" w:rsidP="00F116DF">
            <w:pPr>
              <w:pStyle w:val="TAL"/>
              <w:rPr>
                <w:lang w:eastAsia="ko-KR"/>
              </w:rPr>
            </w:pPr>
            <w:r>
              <w:rPr>
                <w:lang w:eastAsia="zh-CN"/>
              </w:rPr>
              <w:t>Indicates a specific data volume transmitted once from UE to AF and/or from AF to UE</w:t>
            </w:r>
          </w:p>
        </w:tc>
        <w:tc>
          <w:tcPr>
            <w:tcW w:w="2751" w:type="dxa"/>
            <w:gridSpan w:val="2"/>
          </w:tcPr>
          <w:p w14:paraId="571F383F" w14:textId="77777777" w:rsidR="00F61F3A" w:rsidRDefault="00F61F3A" w:rsidP="00F116DF">
            <w:pPr>
              <w:pStyle w:val="TAL"/>
            </w:pPr>
            <w:r>
              <w:rPr>
                <w:lang w:eastAsia="zh-CN"/>
              </w:rPr>
              <w:t>E2eDataVolTransTime</w:t>
            </w:r>
          </w:p>
        </w:tc>
      </w:tr>
      <w:tr w:rsidR="00F61F3A" w14:paraId="51C84171" w14:textId="77777777" w:rsidTr="00F116DF">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7E631C5E" w14:textId="77777777" w:rsidR="00F61F3A" w:rsidRDefault="00F61F3A" w:rsidP="00F116DF">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3B443457" w14:textId="77777777" w:rsidR="00F61F3A" w:rsidRDefault="00F61F3A" w:rsidP="00F116DF">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298C08D" w14:textId="77777777" w:rsidR="00F61F3A" w:rsidRDefault="00F61F3A" w:rsidP="00F116DF">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791FBDFB" w14:textId="77777777" w:rsidR="00F61F3A" w:rsidRDefault="00F61F3A" w:rsidP="00F116DF">
            <w:pPr>
              <w:pStyle w:val="TAL"/>
              <w:rPr>
                <w:lang w:eastAsia="zh-CN"/>
              </w:rPr>
            </w:pPr>
            <w:r>
              <w:rPr>
                <w:lang w:eastAsia="zh-CN"/>
              </w:rPr>
              <w:t>E2eDataVolTransTime</w:t>
            </w:r>
          </w:p>
        </w:tc>
      </w:tr>
      <w:tr w:rsidR="00F61F3A" w14:paraId="7E064A11" w14:textId="77777777" w:rsidTr="00F116DF">
        <w:trPr>
          <w:gridAfter w:val="1"/>
          <w:wAfter w:w="85" w:type="dxa"/>
          <w:jc w:val="center"/>
        </w:trPr>
        <w:tc>
          <w:tcPr>
            <w:tcW w:w="3222" w:type="dxa"/>
            <w:gridSpan w:val="2"/>
          </w:tcPr>
          <w:p w14:paraId="0A835E40" w14:textId="77777777" w:rsidR="00F61F3A" w:rsidRDefault="00F61F3A" w:rsidP="00F116DF">
            <w:pPr>
              <w:pStyle w:val="TAL"/>
            </w:pPr>
            <w:proofErr w:type="spellStart"/>
            <w:r>
              <w:rPr>
                <w:rFonts w:hint="eastAsia"/>
                <w:lang w:eastAsia="zh-CN"/>
              </w:rPr>
              <w:t>D</w:t>
            </w:r>
            <w:r>
              <w:rPr>
                <w:lang w:eastAsia="zh-CN"/>
              </w:rPr>
              <w:t>eviceType</w:t>
            </w:r>
            <w:proofErr w:type="spellEnd"/>
          </w:p>
        </w:tc>
        <w:tc>
          <w:tcPr>
            <w:tcW w:w="1195" w:type="dxa"/>
            <w:gridSpan w:val="2"/>
          </w:tcPr>
          <w:p w14:paraId="6CC37AB0" w14:textId="77777777" w:rsidR="00F61F3A" w:rsidRDefault="00F61F3A" w:rsidP="00F116DF">
            <w:pPr>
              <w:pStyle w:val="TAL"/>
              <w:rPr>
                <w:lang w:eastAsia="zh-CN"/>
              </w:rPr>
            </w:pPr>
            <w:r>
              <w:rPr>
                <w:lang w:eastAsia="zh-CN"/>
              </w:rPr>
              <w:t>5.1.6.3.31</w:t>
            </w:r>
          </w:p>
        </w:tc>
        <w:tc>
          <w:tcPr>
            <w:tcW w:w="2132" w:type="dxa"/>
            <w:gridSpan w:val="2"/>
          </w:tcPr>
          <w:p w14:paraId="2246B00B" w14:textId="77777777" w:rsidR="00F61F3A" w:rsidRDefault="00F61F3A" w:rsidP="00F116DF">
            <w:pPr>
              <w:pStyle w:val="TAL"/>
              <w:rPr>
                <w:lang w:eastAsia="ko-KR"/>
              </w:rPr>
            </w:pPr>
            <w:r>
              <w:rPr>
                <w:rFonts w:hint="eastAsia"/>
                <w:lang w:eastAsia="zh-CN"/>
              </w:rPr>
              <w:t>T</w:t>
            </w:r>
            <w:r>
              <w:rPr>
                <w:lang w:eastAsia="zh-CN"/>
              </w:rPr>
              <w:t>he type of device.</w:t>
            </w:r>
          </w:p>
        </w:tc>
        <w:tc>
          <w:tcPr>
            <w:tcW w:w="2751" w:type="dxa"/>
            <w:gridSpan w:val="2"/>
          </w:tcPr>
          <w:p w14:paraId="0CDC6473" w14:textId="77777777" w:rsidR="00F61F3A" w:rsidRDefault="00F61F3A" w:rsidP="00F116DF">
            <w:pPr>
              <w:pStyle w:val="TAL"/>
            </w:pPr>
            <w:proofErr w:type="spellStart"/>
            <w:r>
              <w:rPr>
                <w:rFonts w:eastAsia="Batang"/>
              </w:rPr>
              <w:t>QoSSustainabilityExt_eNA</w:t>
            </w:r>
            <w:proofErr w:type="spellEnd"/>
          </w:p>
        </w:tc>
      </w:tr>
      <w:tr w:rsidR="00F61F3A" w14:paraId="19600CDF"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547A84" w14:textId="77777777" w:rsidR="00F61F3A" w:rsidRDefault="00F61F3A" w:rsidP="00F116DF">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0DECFC0A" w14:textId="77777777" w:rsidR="00F61F3A" w:rsidRDefault="00F61F3A" w:rsidP="00F116DF">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578DB631" w14:textId="77777777" w:rsidR="00F61F3A" w:rsidRDefault="00F61F3A" w:rsidP="00F116DF">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7293563B" w14:textId="77777777" w:rsidR="00F61F3A" w:rsidRDefault="00F61F3A" w:rsidP="00F116DF">
            <w:pPr>
              <w:pStyle w:val="TAL"/>
              <w:rPr>
                <w:rFonts w:eastAsia="Batang"/>
              </w:rPr>
            </w:pPr>
            <w:proofErr w:type="spellStart"/>
            <w:r>
              <w:rPr>
                <w:rFonts w:eastAsia="Batang"/>
              </w:rPr>
              <w:t>MovementBehaviour</w:t>
            </w:r>
            <w:proofErr w:type="spellEnd"/>
          </w:p>
        </w:tc>
      </w:tr>
      <w:tr w:rsidR="00F61F3A" w14:paraId="29C948E8"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4DA8F2C" w14:textId="77777777" w:rsidR="00F61F3A" w:rsidRDefault="00F61F3A" w:rsidP="00F116DF">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FB33B64" w14:textId="77777777" w:rsidR="00F61F3A" w:rsidRDefault="00F61F3A" w:rsidP="00F116DF">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39FA2BD8" w14:textId="77777777" w:rsidR="00F61F3A" w:rsidRDefault="00F61F3A" w:rsidP="00F116DF">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70C001" w14:textId="77777777" w:rsidR="00F61F3A" w:rsidRDefault="00F61F3A" w:rsidP="00F116DF">
            <w:pPr>
              <w:pStyle w:val="TAL"/>
              <w:rPr>
                <w:rFonts w:eastAsia="Batang"/>
              </w:rPr>
            </w:pPr>
            <w:r>
              <w:rPr>
                <w:rFonts w:eastAsia="Batang"/>
              </w:rPr>
              <w:t>UeMobilityExt2_eNA</w:t>
            </w:r>
          </w:p>
          <w:p w14:paraId="7982CB97" w14:textId="77777777" w:rsidR="00F61F3A" w:rsidRDefault="00F61F3A" w:rsidP="00F116DF">
            <w:pPr>
              <w:pStyle w:val="TAL"/>
              <w:rPr>
                <w:rFonts w:eastAsia="Batang"/>
              </w:rPr>
            </w:pPr>
            <w:proofErr w:type="spellStart"/>
            <w:r>
              <w:rPr>
                <w:rFonts w:eastAsia="Batang"/>
              </w:rPr>
              <w:t>MovementBehaviour</w:t>
            </w:r>
            <w:proofErr w:type="spellEnd"/>
          </w:p>
        </w:tc>
      </w:tr>
      <w:tr w:rsidR="00F61F3A" w14:paraId="3259D38A"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9FEB93C" w14:textId="77777777" w:rsidR="00F61F3A" w:rsidRDefault="00F61F3A" w:rsidP="00F116DF">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C14FB2E" w14:textId="77777777" w:rsidR="00F61F3A" w:rsidRDefault="00F61F3A" w:rsidP="00F116DF">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3BF4D905" w14:textId="77777777" w:rsidR="00F61F3A" w:rsidRDefault="00F61F3A" w:rsidP="00F116DF">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3B366F55" w14:textId="77777777" w:rsidR="00F61F3A" w:rsidRDefault="00F61F3A" w:rsidP="00F116DF">
            <w:pPr>
              <w:pStyle w:val="TAL"/>
              <w:rPr>
                <w:rFonts w:eastAsia="Batang"/>
              </w:rPr>
            </w:pPr>
            <w:r>
              <w:rPr>
                <w:rFonts w:eastAsia="Batang"/>
              </w:rPr>
              <w:t>Dispersion</w:t>
            </w:r>
          </w:p>
        </w:tc>
      </w:tr>
      <w:tr w:rsidR="00F61F3A" w14:paraId="5F0F180B"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B152FCC" w14:textId="77777777" w:rsidR="00F61F3A" w:rsidRDefault="00F61F3A" w:rsidP="00F116DF">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6D776B5" w14:textId="77777777" w:rsidR="00F61F3A" w:rsidRDefault="00F61F3A" w:rsidP="00F116DF">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02F1D02E" w14:textId="77777777" w:rsidR="00F61F3A" w:rsidRDefault="00F61F3A" w:rsidP="00F116DF">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11CC20B2" w14:textId="77777777" w:rsidR="00F61F3A" w:rsidRDefault="00F61F3A" w:rsidP="00F116DF">
            <w:pPr>
              <w:pStyle w:val="TAL"/>
              <w:rPr>
                <w:rFonts w:eastAsia="Batang"/>
              </w:rPr>
            </w:pPr>
            <w:r>
              <w:rPr>
                <w:rFonts w:eastAsia="Batang"/>
              </w:rPr>
              <w:t>Dispersion</w:t>
            </w:r>
          </w:p>
        </w:tc>
      </w:tr>
      <w:tr w:rsidR="00F61F3A" w14:paraId="49212BC5"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1A447F" w14:textId="77777777" w:rsidR="00F61F3A" w:rsidRDefault="00F61F3A" w:rsidP="00F116DF">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7C2A88F" w14:textId="77777777" w:rsidR="00F61F3A" w:rsidRDefault="00F61F3A" w:rsidP="00F116DF">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11C9496C" w14:textId="77777777" w:rsidR="00F61F3A" w:rsidRDefault="00F61F3A" w:rsidP="00F116DF">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7212750B" w14:textId="77777777" w:rsidR="00F61F3A" w:rsidRDefault="00F61F3A" w:rsidP="00F116DF">
            <w:pPr>
              <w:pStyle w:val="TAL"/>
              <w:rPr>
                <w:rFonts w:eastAsia="Batang"/>
              </w:rPr>
            </w:pPr>
            <w:r>
              <w:rPr>
                <w:rFonts w:eastAsia="Batang"/>
              </w:rPr>
              <w:t>Dispersion</w:t>
            </w:r>
          </w:p>
        </w:tc>
      </w:tr>
      <w:tr w:rsidR="00F61F3A" w14:paraId="41DEA483"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98F950" w14:textId="77777777" w:rsidR="00F61F3A" w:rsidRDefault="00F61F3A" w:rsidP="00F116DF">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FA1363F" w14:textId="77777777" w:rsidR="00F61F3A" w:rsidRDefault="00F61F3A" w:rsidP="00F116DF">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26AAF3F8" w14:textId="77777777" w:rsidR="00F61F3A" w:rsidRDefault="00F61F3A" w:rsidP="00F116DF">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075E25D9" w14:textId="77777777" w:rsidR="00F61F3A" w:rsidRDefault="00F61F3A" w:rsidP="00F116DF">
            <w:pPr>
              <w:pStyle w:val="TAL"/>
              <w:rPr>
                <w:rFonts w:eastAsia="Batang"/>
              </w:rPr>
            </w:pPr>
            <w:r>
              <w:rPr>
                <w:rFonts w:eastAsia="Batang"/>
              </w:rPr>
              <w:t>Dispersion</w:t>
            </w:r>
          </w:p>
        </w:tc>
      </w:tr>
      <w:tr w:rsidR="00F61F3A" w14:paraId="65F5FD21"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5A15A7" w14:textId="77777777" w:rsidR="00F61F3A" w:rsidRDefault="00F61F3A" w:rsidP="00F116DF">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BFD55E6" w14:textId="77777777" w:rsidR="00F61F3A" w:rsidRDefault="00F61F3A" w:rsidP="00F116DF">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00D5352C" w14:textId="77777777" w:rsidR="00F61F3A" w:rsidRDefault="00F61F3A" w:rsidP="00F116DF">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E657995" w14:textId="77777777" w:rsidR="00F61F3A" w:rsidRDefault="00F61F3A" w:rsidP="00F116DF">
            <w:pPr>
              <w:pStyle w:val="TAL"/>
              <w:rPr>
                <w:rFonts w:eastAsia="Batang"/>
              </w:rPr>
            </w:pPr>
            <w:r>
              <w:rPr>
                <w:rFonts w:eastAsia="Batang"/>
              </w:rPr>
              <w:t>Dispersion</w:t>
            </w:r>
          </w:p>
        </w:tc>
      </w:tr>
      <w:tr w:rsidR="00F61F3A" w14:paraId="29D5C417"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8FCC294" w14:textId="77777777" w:rsidR="00F61F3A" w:rsidRDefault="00F61F3A" w:rsidP="00F116DF">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3C172FF" w14:textId="77777777" w:rsidR="00F61F3A" w:rsidRDefault="00F61F3A" w:rsidP="00F116DF">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2F656233" w14:textId="77777777" w:rsidR="00F61F3A" w:rsidRDefault="00F61F3A" w:rsidP="00F116DF">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F7515E4" w14:textId="77777777" w:rsidR="00F61F3A" w:rsidRDefault="00F61F3A" w:rsidP="00F116DF">
            <w:pPr>
              <w:pStyle w:val="TAL"/>
              <w:rPr>
                <w:rFonts w:eastAsia="Batang"/>
              </w:rPr>
            </w:pPr>
            <w:r>
              <w:rPr>
                <w:rFonts w:eastAsia="Batang"/>
              </w:rPr>
              <w:t>Dispersion</w:t>
            </w:r>
          </w:p>
        </w:tc>
      </w:tr>
      <w:tr w:rsidR="00F61F3A" w14:paraId="55380454" w14:textId="77777777" w:rsidTr="00F116DF">
        <w:trPr>
          <w:gridAfter w:val="1"/>
          <w:wAfter w:w="85" w:type="dxa"/>
          <w:jc w:val="center"/>
        </w:trPr>
        <w:tc>
          <w:tcPr>
            <w:tcW w:w="3222" w:type="dxa"/>
            <w:gridSpan w:val="2"/>
          </w:tcPr>
          <w:p w14:paraId="08D06E4A" w14:textId="77777777" w:rsidR="00F61F3A" w:rsidRDefault="00F61F3A" w:rsidP="00F116DF">
            <w:pPr>
              <w:pStyle w:val="TAL"/>
            </w:pPr>
            <w:proofErr w:type="spellStart"/>
            <w:r>
              <w:t>DnPerf</w:t>
            </w:r>
            <w:proofErr w:type="spellEnd"/>
          </w:p>
        </w:tc>
        <w:tc>
          <w:tcPr>
            <w:tcW w:w="1195" w:type="dxa"/>
            <w:gridSpan w:val="2"/>
          </w:tcPr>
          <w:p w14:paraId="3F23CEBF" w14:textId="77777777" w:rsidR="00F61F3A" w:rsidRDefault="00F61F3A" w:rsidP="00F116DF">
            <w:pPr>
              <w:pStyle w:val="TAL"/>
              <w:rPr>
                <w:lang w:eastAsia="zh-CN"/>
              </w:rPr>
            </w:pPr>
            <w:r>
              <w:t>5.1.6.2.46</w:t>
            </w:r>
          </w:p>
        </w:tc>
        <w:tc>
          <w:tcPr>
            <w:tcW w:w="2132" w:type="dxa"/>
            <w:gridSpan w:val="2"/>
          </w:tcPr>
          <w:p w14:paraId="5BBF4243" w14:textId="77777777" w:rsidR="00F61F3A" w:rsidRDefault="00F61F3A" w:rsidP="00F116DF">
            <w:pPr>
              <w:pStyle w:val="TAL"/>
              <w:rPr>
                <w:lang w:eastAsia="ko-KR"/>
              </w:rPr>
            </w:pPr>
            <w:r>
              <w:t>Represents DN performance information.</w:t>
            </w:r>
          </w:p>
        </w:tc>
        <w:tc>
          <w:tcPr>
            <w:tcW w:w="2751" w:type="dxa"/>
            <w:gridSpan w:val="2"/>
          </w:tcPr>
          <w:p w14:paraId="535DEC1D" w14:textId="77777777" w:rsidR="00F61F3A" w:rsidRDefault="00F61F3A" w:rsidP="00F116DF">
            <w:pPr>
              <w:pStyle w:val="TAL"/>
            </w:pPr>
            <w:proofErr w:type="spellStart"/>
            <w:r>
              <w:rPr>
                <w:rFonts w:hint="eastAsia"/>
                <w:lang w:eastAsia="zh-CN"/>
              </w:rPr>
              <w:t>Dn</w:t>
            </w:r>
            <w:r>
              <w:t>Performance</w:t>
            </w:r>
            <w:proofErr w:type="spellEnd"/>
          </w:p>
        </w:tc>
      </w:tr>
      <w:tr w:rsidR="00F61F3A" w14:paraId="177F976A" w14:textId="77777777" w:rsidTr="00F116DF">
        <w:trPr>
          <w:gridAfter w:val="1"/>
          <w:wAfter w:w="85" w:type="dxa"/>
          <w:jc w:val="center"/>
        </w:trPr>
        <w:tc>
          <w:tcPr>
            <w:tcW w:w="3222" w:type="dxa"/>
            <w:gridSpan w:val="2"/>
          </w:tcPr>
          <w:p w14:paraId="610AE4A7" w14:textId="77777777" w:rsidR="00F61F3A" w:rsidRDefault="00F61F3A" w:rsidP="00F116DF">
            <w:pPr>
              <w:pStyle w:val="TAL"/>
            </w:pPr>
            <w:proofErr w:type="spellStart"/>
            <w:r>
              <w:t>DnPerfInfo</w:t>
            </w:r>
            <w:proofErr w:type="spellEnd"/>
          </w:p>
        </w:tc>
        <w:tc>
          <w:tcPr>
            <w:tcW w:w="1195" w:type="dxa"/>
            <w:gridSpan w:val="2"/>
          </w:tcPr>
          <w:p w14:paraId="79F2C836" w14:textId="77777777" w:rsidR="00F61F3A" w:rsidRDefault="00F61F3A" w:rsidP="00F116DF">
            <w:pPr>
              <w:pStyle w:val="TAL"/>
              <w:rPr>
                <w:lang w:eastAsia="zh-CN"/>
              </w:rPr>
            </w:pPr>
            <w:r>
              <w:t>5.1.6.2.45</w:t>
            </w:r>
          </w:p>
        </w:tc>
        <w:tc>
          <w:tcPr>
            <w:tcW w:w="2132" w:type="dxa"/>
            <w:gridSpan w:val="2"/>
          </w:tcPr>
          <w:p w14:paraId="71F7AEE2" w14:textId="77777777" w:rsidR="00F61F3A" w:rsidRDefault="00F61F3A" w:rsidP="00F116DF">
            <w:pPr>
              <w:pStyle w:val="TAL"/>
              <w:rPr>
                <w:lang w:eastAsia="ko-KR"/>
              </w:rPr>
            </w:pPr>
            <w:r>
              <w:t xml:space="preserve">Represents </w:t>
            </w:r>
            <w:r>
              <w:rPr>
                <w:lang w:eastAsia="zh-CN"/>
              </w:rPr>
              <w:t>DN performances for the application.</w:t>
            </w:r>
          </w:p>
        </w:tc>
        <w:tc>
          <w:tcPr>
            <w:tcW w:w="2751" w:type="dxa"/>
            <w:gridSpan w:val="2"/>
          </w:tcPr>
          <w:p w14:paraId="45FD0A43" w14:textId="77777777" w:rsidR="00F61F3A" w:rsidRDefault="00F61F3A" w:rsidP="00F116DF">
            <w:pPr>
              <w:pStyle w:val="TAL"/>
            </w:pPr>
            <w:proofErr w:type="spellStart"/>
            <w:r>
              <w:rPr>
                <w:rFonts w:hint="eastAsia"/>
                <w:lang w:eastAsia="zh-CN"/>
              </w:rPr>
              <w:t>Dn</w:t>
            </w:r>
            <w:r>
              <w:t>Performance</w:t>
            </w:r>
            <w:proofErr w:type="spellEnd"/>
          </w:p>
        </w:tc>
      </w:tr>
      <w:tr w:rsidR="00F61F3A" w14:paraId="32191213" w14:textId="77777777" w:rsidTr="00F116DF">
        <w:trPr>
          <w:gridAfter w:val="1"/>
          <w:wAfter w:w="85" w:type="dxa"/>
          <w:jc w:val="center"/>
        </w:trPr>
        <w:tc>
          <w:tcPr>
            <w:tcW w:w="3222" w:type="dxa"/>
            <w:gridSpan w:val="2"/>
          </w:tcPr>
          <w:p w14:paraId="14E086A4" w14:textId="77777777" w:rsidR="00F61F3A" w:rsidRDefault="00F61F3A" w:rsidP="00F116DF">
            <w:pPr>
              <w:pStyle w:val="TAL"/>
            </w:pPr>
            <w:proofErr w:type="spellStart"/>
            <w:r>
              <w:rPr>
                <w:lang w:eastAsia="zh-CN"/>
              </w:rPr>
              <w:t>DnPerfOrderingCriterion</w:t>
            </w:r>
            <w:proofErr w:type="spellEnd"/>
          </w:p>
        </w:tc>
        <w:tc>
          <w:tcPr>
            <w:tcW w:w="1195" w:type="dxa"/>
            <w:gridSpan w:val="2"/>
          </w:tcPr>
          <w:p w14:paraId="0499FFD9" w14:textId="77777777" w:rsidR="00F61F3A" w:rsidRDefault="00F61F3A" w:rsidP="00F116DF">
            <w:pPr>
              <w:pStyle w:val="TAL"/>
            </w:pPr>
            <w:r>
              <w:rPr>
                <w:rFonts w:hint="eastAsia"/>
                <w:lang w:eastAsia="zh-CN"/>
              </w:rPr>
              <w:t>5.1.6.3.25</w:t>
            </w:r>
          </w:p>
        </w:tc>
        <w:tc>
          <w:tcPr>
            <w:tcW w:w="2132" w:type="dxa"/>
            <w:gridSpan w:val="2"/>
          </w:tcPr>
          <w:p w14:paraId="22F8D923" w14:textId="77777777" w:rsidR="00F61F3A" w:rsidRDefault="00F61F3A" w:rsidP="00F116DF">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3FAEDB1F" w14:textId="77777777" w:rsidR="00F61F3A" w:rsidRDefault="00F61F3A" w:rsidP="00F116DF">
            <w:pPr>
              <w:pStyle w:val="TAL"/>
              <w:rPr>
                <w:lang w:eastAsia="zh-CN"/>
              </w:rPr>
            </w:pPr>
            <w:proofErr w:type="spellStart"/>
            <w:r>
              <w:rPr>
                <w:rFonts w:hint="eastAsia"/>
                <w:lang w:eastAsia="zh-CN"/>
              </w:rPr>
              <w:t>Dn</w:t>
            </w:r>
            <w:r>
              <w:t>Performance</w:t>
            </w:r>
            <w:proofErr w:type="spellEnd"/>
          </w:p>
        </w:tc>
      </w:tr>
      <w:tr w:rsidR="00F61F3A" w14:paraId="51C0F51E" w14:textId="77777777" w:rsidTr="00F116DF">
        <w:trPr>
          <w:gridAfter w:val="1"/>
          <w:wAfter w:w="85" w:type="dxa"/>
          <w:jc w:val="center"/>
        </w:trPr>
        <w:tc>
          <w:tcPr>
            <w:tcW w:w="3222" w:type="dxa"/>
            <w:gridSpan w:val="2"/>
          </w:tcPr>
          <w:p w14:paraId="06D72644" w14:textId="77777777" w:rsidR="00F61F3A" w:rsidRDefault="00F61F3A" w:rsidP="00F116DF">
            <w:pPr>
              <w:pStyle w:val="TAL"/>
            </w:pPr>
            <w:proofErr w:type="spellStart"/>
            <w:r>
              <w:rPr>
                <w:rFonts w:eastAsia="等线"/>
              </w:rPr>
              <w:t>DnPerformanceReq</w:t>
            </w:r>
            <w:proofErr w:type="spellEnd"/>
          </w:p>
        </w:tc>
        <w:tc>
          <w:tcPr>
            <w:tcW w:w="1195" w:type="dxa"/>
            <w:gridSpan w:val="2"/>
          </w:tcPr>
          <w:p w14:paraId="06E3BD7F" w14:textId="77777777" w:rsidR="00F61F3A" w:rsidRDefault="00F61F3A" w:rsidP="00F116DF">
            <w:pPr>
              <w:pStyle w:val="TAL"/>
            </w:pPr>
            <w:r>
              <w:rPr>
                <w:rFonts w:hint="eastAsia"/>
                <w:lang w:eastAsia="zh-CN"/>
              </w:rPr>
              <w:t>5.1.6.2.66</w:t>
            </w:r>
          </w:p>
        </w:tc>
        <w:tc>
          <w:tcPr>
            <w:tcW w:w="2132" w:type="dxa"/>
            <w:gridSpan w:val="2"/>
          </w:tcPr>
          <w:p w14:paraId="69E96CDA" w14:textId="77777777" w:rsidR="00F61F3A" w:rsidRDefault="00F61F3A" w:rsidP="00F116DF">
            <w:pPr>
              <w:pStyle w:val="TAL"/>
            </w:pPr>
            <w:r>
              <w:t>Represents DN performance</w:t>
            </w:r>
            <w:r>
              <w:rPr>
                <w:lang w:eastAsia="ko-KR"/>
              </w:rPr>
              <w:t xml:space="preserve"> analytics requirement.</w:t>
            </w:r>
          </w:p>
        </w:tc>
        <w:tc>
          <w:tcPr>
            <w:tcW w:w="2751" w:type="dxa"/>
            <w:gridSpan w:val="2"/>
          </w:tcPr>
          <w:p w14:paraId="3B01DE7B" w14:textId="77777777" w:rsidR="00F61F3A" w:rsidRDefault="00F61F3A" w:rsidP="00F116DF">
            <w:pPr>
              <w:pStyle w:val="TAL"/>
              <w:rPr>
                <w:lang w:eastAsia="zh-CN"/>
              </w:rPr>
            </w:pPr>
            <w:proofErr w:type="spellStart"/>
            <w:r>
              <w:rPr>
                <w:rFonts w:hint="eastAsia"/>
                <w:lang w:eastAsia="zh-CN"/>
              </w:rPr>
              <w:t>Dn</w:t>
            </w:r>
            <w:r>
              <w:t>Performance</w:t>
            </w:r>
            <w:proofErr w:type="spellEnd"/>
          </w:p>
        </w:tc>
      </w:tr>
      <w:tr w:rsidR="00F61F3A" w14:paraId="32A77897" w14:textId="77777777" w:rsidTr="00F116DF">
        <w:trPr>
          <w:gridAfter w:val="1"/>
          <w:wAfter w:w="85" w:type="dxa"/>
          <w:jc w:val="center"/>
        </w:trPr>
        <w:tc>
          <w:tcPr>
            <w:tcW w:w="3222" w:type="dxa"/>
            <w:gridSpan w:val="2"/>
          </w:tcPr>
          <w:p w14:paraId="728850F8" w14:textId="77777777" w:rsidR="00F61F3A" w:rsidRDefault="00F61F3A" w:rsidP="00F116DF">
            <w:pPr>
              <w:pStyle w:val="TAL"/>
            </w:pPr>
            <w:r>
              <w:rPr>
                <w:lang w:eastAsia="zh-CN"/>
              </w:rPr>
              <w:t>E2eDataVolTransTimeCriterion</w:t>
            </w:r>
          </w:p>
        </w:tc>
        <w:tc>
          <w:tcPr>
            <w:tcW w:w="1195" w:type="dxa"/>
            <w:gridSpan w:val="2"/>
          </w:tcPr>
          <w:p w14:paraId="72972876" w14:textId="77777777" w:rsidR="00F61F3A" w:rsidRDefault="00F61F3A" w:rsidP="00F116DF">
            <w:pPr>
              <w:pStyle w:val="TAL"/>
              <w:rPr>
                <w:lang w:eastAsia="zh-CN"/>
              </w:rPr>
            </w:pPr>
            <w:r>
              <w:rPr>
                <w:lang w:eastAsia="zh-CN"/>
              </w:rPr>
              <w:t>5.1.6.3.35</w:t>
            </w:r>
          </w:p>
        </w:tc>
        <w:tc>
          <w:tcPr>
            <w:tcW w:w="2132" w:type="dxa"/>
            <w:gridSpan w:val="2"/>
          </w:tcPr>
          <w:p w14:paraId="2BF82623" w14:textId="77777777" w:rsidR="00F61F3A" w:rsidRDefault="00F61F3A" w:rsidP="00F116DF">
            <w:pPr>
              <w:pStyle w:val="TAL"/>
              <w:rPr>
                <w:lang w:eastAsia="ko-KR"/>
              </w:rPr>
            </w:pPr>
            <w:r>
              <w:rPr>
                <w:lang w:eastAsia="ko-KR"/>
              </w:rPr>
              <w:t xml:space="preserve">Ordering criterion for the list of </w:t>
            </w:r>
            <w:r>
              <w:t>E2E data volume transfer time.</w:t>
            </w:r>
          </w:p>
        </w:tc>
        <w:tc>
          <w:tcPr>
            <w:tcW w:w="2751" w:type="dxa"/>
            <w:gridSpan w:val="2"/>
          </w:tcPr>
          <w:p w14:paraId="69DBDC83" w14:textId="77777777" w:rsidR="00F61F3A" w:rsidRDefault="00F61F3A" w:rsidP="00F116DF">
            <w:pPr>
              <w:pStyle w:val="TAL"/>
            </w:pPr>
            <w:r>
              <w:rPr>
                <w:lang w:eastAsia="zh-CN"/>
              </w:rPr>
              <w:t>E2eDataVolTransTime</w:t>
            </w:r>
          </w:p>
        </w:tc>
      </w:tr>
      <w:tr w:rsidR="00F61F3A" w14:paraId="3089576B" w14:textId="77777777" w:rsidTr="00F116DF">
        <w:trPr>
          <w:gridAfter w:val="1"/>
          <w:wAfter w:w="85" w:type="dxa"/>
          <w:jc w:val="center"/>
        </w:trPr>
        <w:tc>
          <w:tcPr>
            <w:tcW w:w="3222" w:type="dxa"/>
            <w:gridSpan w:val="2"/>
          </w:tcPr>
          <w:p w14:paraId="5DC9FB04" w14:textId="77777777" w:rsidR="00F61F3A" w:rsidRDefault="00F61F3A" w:rsidP="00F116DF">
            <w:pPr>
              <w:pStyle w:val="TAL"/>
            </w:pPr>
            <w:r>
              <w:rPr>
                <w:lang w:eastAsia="zh-CN"/>
              </w:rPr>
              <w:t>E2eDataVolTransTimeInfo</w:t>
            </w:r>
          </w:p>
        </w:tc>
        <w:tc>
          <w:tcPr>
            <w:tcW w:w="1195" w:type="dxa"/>
            <w:gridSpan w:val="2"/>
          </w:tcPr>
          <w:p w14:paraId="28AFB134" w14:textId="77777777" w:rsidR="00F61F3A" w:rsidRDefault="00F61F3A" w:rsidP="00F116DF">
            <w:pPr>
              <w:pStyle w:val="TAL"/>
              <w:rPr>
                <w:lang w:eastAsia="zh-CN"/>
              </w:rPr>
            </w:pPr>
            <w:r>
              <w:rPr>
                <w:lang w:eastAsia="zh-CN"/>
              </w:rPr>
              <w:t>5.1.6.2.83</w:t>
            </w:r>
          </w:p>
        </w:tc>
        <w:tc>
          <w:tcPr>
            <w:tcW w:w="2132" w:type="dxa"/>
            <w:gridSpan w:val="2"/>
          </w:tcPr>
          <w:p w14:paraId="772DEF2E" w14:textId="77777777" w:rsidR="00F61F3A" w:rsidRDefault="00F61F3A" w:rsidP="00F116DF">
            <w:pPr>
              <w:pStyle w:val="TAL"/>
              <w:rPr>
                <w:lang w:eastAsia="ko-KR"/>
              </w:rPr>
            </w:pPr>
            <w:r>
              <w:t>Represents the E2E data volume transfer time Information.</w:t>
            </w:r>
          </w:p>
        </w:tc>
        <w:tc>
          <w:tcPr>
            <w:tcW w:w="2751" w:type="dxa"/>
            <w:gridSpan w:val="2"/>
          </w:tcPr>
          <w:p w14:paraId="383DA901" w14:textId="77777777" w:rsidR="00F61F3A" w:rsidRDefault="00F61F3A" w:rsidP="00F116DF">
            <w:pPr>
              <w:pStyle w:val="TAL"/>
            </w:pPr>
            <w:r>
              <w:rPr>
                <w:lang w:eastAsia="zh-CN"/>
              </w:rPr>
              <w:t>E2eDataVolTransTime</w:t>
            </w:r>
          </w:p>
        </w:tc>
      </w:tr>
      <w:tr w:rsidR="00F61F3A" w14:paraId="26B8BF5D" w14:textId="77777777" w:rsidTr="00F116DF">
        <w:trPr>
          <w:gridAfter w:val="1"/>
          <w:wAfter w:w="85" w:type="dxa"/>
          <w:jc w:val="center"/>
        </w:trPr>
        <w:tc>
          <w:tcPr>
            <w:tcW w:w="3222" w:type="dxa"/>
            <w:gridSpan w:val="2"/>
          </w:tcPr>
          <w:p w14:paraId="1FEB655C" w14:textId="77777777" w:rsidR="00F61F3A" w:rsidRDefault="00F61F3A" w:rsidP="00F116DF">
            <w:pPr>
              <w:pStyle w:val="TAL"/>
            </w:pPr>
            <w:r>
              <w:rPr>
                <w:lang w:eastAsia="zh-CN"/>
              </w:rPr>
              <w:t>E2eDataVolTransTimeReq</w:t>
            </w:r>
          </w:p>
        </w:tc>
        <w:tc>
          <w:tcPr>
            <w:tcW w:w="1195" w:type="dxa"/>
            <w:gridSpan w:val="2"/>
          </w:tcPr>
          <w:p w14:paraId="249C4AD2" w14:textId="77777777" w:rsidR="00F61F3A" w:rsidRDefault="00F61F3A" w:rsidP="00F116DF">
            <w:pPr>
              <w:pStyle w:val="TAL"/>
              <w:rPr>
                <w:lang w:eastAsia="zh-CN"/>
              </w:rPr>
            </w:pPr>
            <w:r>
              <w:rPr>
                <w:lang w:eastAsia="zh-CN"/>
              </w:rPr>
              <w:t>5.1.6.2.82</w:t>
            </w:r>
          </w:p>
        </w:tc>
        <w:tc>
          <w:tcPr>
            <w:tcW w:w="2132" w:type="dxa"/>
            <w:gridSpan w:val="2"/>
          </w:tcPr>
          <w:p w14:paraId="1AEF304F" w14:textId="77777777" w:rsidR="00F61F3A" w:rsidRDefault="00F61F3A" w:rsidP="00F116DF">
            <w:pPr>
              <w:pStyle w:val="TAL"/>
              <w:rPr>
                <w:lang w:eastAsia="ko-KR"/>
              </w:rPr>
            </w:pPr>
            <w:r>
              <w:t>Represents the E2E data volume transfer time requirement.</w:t>
            </w:r>
          </w:p>
        </w:tc>
        <w:tc>
          <w:tcPr>
            <w:tcW w:w="2751" w:type="dxa"/>
            <w:gridSpan w:val="2"/>
          </w:tcPr>
          <w:p w14:paraId="651D0E41" w14:textId="77777777" w:rsidR="00F61F3A" w:rsidRDefault="00F61F3A" w:rsidP="00F116DF">
            <w:pPr>
              <w:pStyle w:val="TAL"/>
            </w:pPr>
            <w:r>
              <w:rPr>
                <w:lang w:eastAsia="zh-CN"/>
              </w:rPr>
              <w:t>E2eDataVolTransTime</w:t>
            </w:r>
          </w:p>
        </w:tc>
      </w:tr>
      <w:tr w:rsidR="00F61F3A" w14:paraId="46063009" w14:textId="77777777" w:rsidTr="00F116DF">
        <w:trPr>
          <w:gridAfter w:val="1"/>
          <w:wAfter w:w="85" w:type="dxa"/>
          <w:jc w:val="center"/>
        </w:trPr>
        <w:tc>
          <w:tcPr>
            <w:tcW w:w="3222" w:type="dxa"/>
            <w:gridSpan w:val="2"/>
          </w:tcPr>
          <w:p w14:paraId="18920DE8" w14:textId="77777777" w:rsidR="00F61F3A" w:rsidRDefault="00F61F3A" w:rsidP="00F116DF">
            <w:pPr>
              <w:pStyle w:val="TAL"/>
            </w:pPr>
            <w:r>
              <w:rPr>
                <w:lang w:eastAsia="zh-CN"/>
              </w:rPr>
              <w:t>E2eDataVolTransTimePerTS</w:t>
            </w:r>
          </w:p>
        </w:tc>
        <w:tc>
          <w:tcPr>
            <w:tcW w:w="1195" w:type="dxa"/>
            <w:gridSpan w:val="2"/>
          </w:tcPr>
          <w:p w14:paraId="362C3CD2" w14:textId="77777777" w:rsidR="00F61F3A" w:rsidRDefault="00F61F3A" w:rsidP="00F116DF">
            <w:pPr>
              <w:pStyle w:val="TAL"/>
              <w:rPr>
                <w:lang w:eastAsia="zh-CN"/>
              </w:rPr>
            </w:pPr>
            <w:r>
              <w:rPr>
                <w:lang w:eastAsia="zh-CN"/>
              </w:rPr>
              <w:t>5.1.6.2.84</w:t>
            </w:r>
          </w:p>
        </w:tc>
        <w:tc>
          <w:tcPr>
            <w:tcW w:w="2132" w:type="dxa"/>
            <w:gridSpan w:val="2"/>
          </w:tcPr>
          <w:p w14:paraId="5A261F53" w14:textId="77777777" w:rsidR="00F61F3A" w:rsidRDefault="00F61F3A" w:rsidP="00F116DF">
            <w:pPr>
              <w:pStyle w:val="TAL"/>
              <w:rPr>
                <w:lang w:eastAsia="ko-KR"/>
              </w:rPr>
            </w:pPr>
            <w:r>
              <w:t>Represents the E2E data volume transfer time requirement per Time slot.</w:t>
            </w:r>
          </w:p>
        </w:tc>
        <w:tc>
          <w:tcPr>
            <w:tcW w:w="2751" w:type="dxa"/>
            <w:gridSpan w:val="2"/>
          </w:tcPr>
          <w:p w14:paraId="038CA798" w14:textId="77777777" w:rsidR="00F61F3A" w:rsidRDefault="00F61F3A" w:rsidP="00F116DF">
            <w:pPr>
              <w:pStyle w:val="TAL"/>
            </w:pPr>
            <w:r>
              <w:rPr>
                <w:lang w:eastAsia="zh-CN"/>
              </w:rPr>
              <w:t>E2eDataVolTransTime</w:t>
            </w:r>
          </w:p>
        </w:tc>
      </w:tr>
      <w:tr w:rsidR="00F61F3A" w14:paraId="7B1E0DC5" w14:textId="77777777" w:rsidTr="00F116DF">
        <w:trPr>
          <w:gridAfter w:val="1"/>
          <w:wAfter w:w="85" w:type="dxa"/>
          <w:jc w:val="center"/>
        </w:trPr>
        <w:tc>
          <w:tcPr>
            <w:tcW w:w="3222" w:type="dxa"/>
            <w:gridSpan w:val="2"/>
          </w:tcPr>
          <w:p w14:paraId="766D9D7C" w14:textId="77777777" w:rsidR="00F61F3A" w:rsidRDefault="00F61F3A" w:rsidP="00F116DF">
            <w:pPr>
              <w:pStyle w:val="TAL"/>
            </w:pPr>
            <w:r>
              <w:rPr>
                <w:lang w:eastAsia="zh-CN"/>
              </w:rPr>
              <w:t>E2eDataVolTransTimePerUe</w:t>
            </w:r>
          </w:p>
        </w:tc>
        <w:tc>
          <w:tcPr>
            <w:tcW w:w="1195" w:type="dxa"/>
            <w:gridSpan w:val="2"/>
          </w:tcPr>
          <w:p w14:paraId="663FA48B" w14:textId="77777777" w:rsidR="00F61F3A" w:rsidRDefault="00F61F3A" w:rsidP="00F116DF">
            <w:pPr>
              <w:pStyle w:val="TAL"/>
              <w:rPr>
                <w:lang w:eastAsia="zh-CN"/>
              </w:rPr>
            </w:pPr>
            <w:r>
              <w:rPr>
                <w:lang w:eastAsia="zh-CN"/>
              </w:rPr>
              <w:t>5.1.6.2.86</w:t>
            </w:r>
          </w:p>
        </w:tc>
        <w:tc>
          <w:tcPr>
            <w:tcW w:w="2132" w:type="dxa"/>
            <w:gridSpan w:val="2"/>
          </w:tcPr>
          <w:p w14:paraId="32984422" w14:textId="77777777" w:rsidR="00F61F3A" w:rsidRDefault="00F61F3A" w:rsidP="00F116DF">
            <w:pPr>
              <w:pStyle w:val="TAL"/>
              <w:rPr>
                <w:lang w:eastAsia="ko-KR"/>
              </w:rPr>
            </w:pPr>
            <w:r>
              <w:t>Represents the E2E data volume transfer time per UE.</w:t>
            </w:r>
          </w:p>
        </w:tc>
        <w:tc>
          <w:tcPr>
            <w:tcW w:w="2751" w:type="dxa"/>
            <w:gridSpan w:val="2"/>
          </w:tcPr>
          <w:p w14:paraId="167AABD0" w14:textId="77777777" w:rsidR="00F61F3A" w:rsidRDefault="00F61F3A" w:rsidP="00F116DF">
            <w:pPr>
              <w:pStyle w:val="TAL"/>
            </w:pPr>
            <w:r>
              <w:rPr>
                <w:lang w:eastAsia="zh-CN"/>
              </w:rPr>
              <w:t>E2eDataVolTransTime</w:t>
            </w:r>
          </w:p>
        </w:tc>
      </w:tr>
      <w:tr w:rsidR="00F61F3A" w14:paraId="775E5E9D" w14:textId="77777777" w:rsidTr="00F116DF">
        <w:trPr>
          <w:gridAfter w:val="1"/>
          <w:wAfter w:w="85" w:type="dxa"/>
          <w:jc w:val="center"/>
        </w:trPr>
        <w:tc>
          <w:tcPr>
            <w:tcW w:w="3222" w:type="dxa"/>
            <w:gridSpan w:val="2"/>
          </w:tcPr>
          <w:p w14:paraId="4B033C25" w14:textId="77777777" w:rsidR="00F61F3A" w:rsidRDefault="00F61F3A" w:rsidP="00F116DF">
            <w:pPr>
              <w:pStyle w:val="TAL"/>
            </w:pPr>
            <w:r>
              <w:rPr>
                <w:lang w:eastAsia="zh-CN"/>
              </w:rPr>
              <w:t>E2eDataVolTransTime</w:t>
            </w:r>
            <w:r>
              <w:t>UeList</w:t>
            </w:r>
          </w:p>
        </w:tc>
        <w:tc>
          <w:tcPr>
            <w:tcW w:w="1195" w:type="dxa"/>
            <w:gridSpan w:val="2"/>
          </w:tcPr>
          <w:p w14:paraId="562741C3" w14:textId="77777777" w:rsidR="00F61F3A" w:rsidRDefault="00F61F3A" w:rsidP="00F116DF">
            <w:pPr>
              <w:pStyle w:val="TAL"/>
              <w:rPr>
                <w:lang w:eastAsia="zh-CN"/>
              </w:rPr>
            </w:pPr>
            <w:r>
              <w:rPr>
                <w:lang w:eastAsia="zh-CN"/>
              </w:rPr>
              <w:t>5.1.6.2.87</w:t>
            </w:r>
          </w:p>
        </w:tc>
        <w:tc>
          <w:tcPr>
            <w:tcW w:w="2132" w:type="dxa"/>
            <w:gridSpan w:val="2"/>
          </w:tcPr>
          <w:p w14:paraId="3B12CC61" w14:textId="77777777" w:rsidR="00F61F3A" w:rsidRDefault="00F61F3A" w:rsidP="00F116DF">
            <w:pPr>
              <w:pStyle w:val="TAL"/>
              <w:rPr>
                <w:lang w:eastAsia="ko-KR"/>
              </w:rPr>
            </w:pPr>
            <w:r>
              <w:t>Represents the E2E data volume transfer time per UE list.</w:t>
            </w:r>
          </w:p>
        </w:tc>
        <w:tc>
          <w:tcPr>
            <w:tcW w:w="2751" w:type="dxa"/>
            <w:gridSpan w:val="2"/>
          </w:tcPr>
          <w:p w14:paraId="5B37665A" w14:textId="77777777" w:rsidR="00F61F3A" w:rsidRDefault="00F61F3A" w:rsidP="00F116DF">
            <w:pPr>
              <w:pStyle w:val="TAL"/>
            </w:pPr>
            <w:r>
              <w:rPr>
                <w:lang w:eastAsia="zh-CN"/>
              </w:rPr>
              <w:t>E2eDataVolTransTime</w:t>
            </w:r>
          </w:p>
        </w:tc>
      </w:tr>
      <w:tr w:rsidR="00F61F3A" w14:paraId="69B5B852" w14:textId="77777777" w:rsidTr="00F116DF">
        <w:trPr>
          <w:gridAfter w:val="1"/>
          <w:wAfter w:w="85" w:type="dxa"/>
          <w:jc w:val="center"/>
        </w:trPr>
        <w:tc>
          <w:tcPr>
            <w:tcW w:w="3222" w:type="dxa"/>
            <w:gridSpan w:val="2"/>
          </w:tcPr>
          <w:p w14:paraId="7A6097A8" w14:textId="77777777" w:rsidR="00F61F3A" w:rsidRDefault="00F61F3A" w:rsidP="00F116DF">
            <w:pPr>
              <w:pStyle w:val="TAL"/>
            </w:pPr>
            <w:proofErr w:type="spellStart"/>
            <w:r>
              <w:rPr>
                <w:lang w:eastAsia="zh-CN"/>
              </w:rPr>
              <w:t>EventNotification</w:t>
            </w:r>
            <w:proofErr w:type="spellEnd"/>
          </w:p>
        </w:tc>
        <w:tc>
          <w:tcPr>
            <w:tcW w:w="1195" w:type="dxa"/>
            <w:gridSpan w:val="2"/>
          </w:tcPr>
          <w:p w14:paraId="66A6F427" w14:textId="77777777" w:rsidR="00F61F3A" w:rsidRDefault="00F61F3A" w:rsidP="00F116DF">
            <w:pPr>
              <w:pStyle w:val="TAL"/>
            </w:pPr>
            <w:r>
              <w:rPr>
                <w:lang w:eastAsia="zh-CN"/>
              </w:rPr>
              <w:t>5.1.6.2.5</w:t>
            </w:r>
          </w:p>
        </w:tc>
        <w:tc>
          <w:tcPr>
            <w:tcW w:w="2132" w:type="dxa"/>
            <w:gridSpan w:val="2"/>
          </w:tcPr>
          <w:p w14:paraId="2DF15A34" w14:textId="77777777" w:rsidR="00F61F3A" w:rsidRDefault="00F61F3A" w:rsidP="00F116DF">
            <w:pPr>
              <w:pStyle w:val="TAL"/>
              <w:rPr>
                <w:rFonts w:cs="Arial"/>
                <w:szCs w:val="18"/>
              </w:rPr>
            </w:pPr>
            <w:r>
              <w:rPr>
                <w:lang w:eastAsia="zh-CN"/>
              </w:rPr>
              <w:t>Describes Notifications about events that occurred.</w:t>
            </w:r>
          </w:p>
        </w:tc>
        <w:tc>
          <w:tcPr>
            <w:tcW w:w="2751" w:type="dxa"/>
            <w:gridSpan w:val="2"/>
          </w:tcPr>
          <w:p w14:paraId="1F1E5529" w14:textId="77777777" w:rsidR="00F61F3A" w:rsidRDefault="00F61F3A" w:rsidP="00F116DF">
            <w:pPr>
              <w:pStyle w:val="TAL"/>
              <w:rPr>
                <w:rFonts w:cs="Arial"/>
                <w:szCs w:val="18"/>
              </w:rPr>
            </w:pPr>
          </w:p>
        </w:tc>
      </w:tr>
      <w:tr w:rsidR="00F61F3A" w14:paraId="44FB174E" w14:textId="77777777" w:rsidTr="00F116DF">
        <w:trPr>
          <w:gridAfter w:val="1"/>
          <w:wAfter w:w="85" w:type="dxa"/>
          <w:jc w:val="center"/>
        </w:trPr>
        <w:tc>
          <w:tcPr>
            <w:tcW w:w="3222" w:type="dxa"/>
            <w:gridSpan w:val="2"/>
          </w:tcPr>
          <w:p w14:paraId="7B6D04FE" w14:textId="77777777" w:rsidR="00F61F3A" w:rsidRDefault="00F61F3A" w:rsidP="00F116DF">
            <w:pPr>
              <w:pStyle w:val="TAL"/>
              <w:rPr>
                <w:lang w:eastAsia="zh-CN"/>
              </w:rPr>
            </w:pPr>
            <w:proofErr w:type="spellStart"/>
            <w:r>
              <w:t>EventReportingRequirement</w:t>
            </w:r>
            <w:proofErr w:type="spellEnd"/>
          </w:p>
        </w:tc>
        <w:tc>
          <w:tcPr>
            <w:tcW w:w="1195" w:type="dxa"/>
            <w:gridSpan w:val="2"/>
          </w:tcPr>
          <w:p w14:paraId="206570FF" w14:textId="77777777" w:rsidR="00F61F3A" w:rsidRDefault="00F61F3A" w:rsidP="00F116DF">
            <w:pPr>
              <w:pStyle w:val="TAL"/>
              <w:rPr>
                <w:lang w:eastAsia="zh-CN"/>
              </w:rPr>
            </w:pPr>
            <w:r>
              <w:rPr>
                <w:rFonts w:cs="Arial"/>
              </w:rPr>
              <w:t>5.1.6.2.7</w:t>
            </w:r>
          </w:p>
        </w:tc>
        <w:tc>
          <w:tcPr>
            <w:tcW w:w="2132" w:type="dxa"/>
            <w:gridSpan w:val="2"/>
          </w:tcPr>
          <w:p w14:paraId="6EACAFB0" w14:textId="77777777" w:rsidR="00F61F3A" w:rsidRDefault="00F61F3A" w:rsidP="00F116DF">
            <w:pPr>
              <w:pStyle w:val="TAL"/>
              <w:rPr>
                <w:lang w:eastAsia="zh-CN"/>
              </w:rPr>
            </w:pPr>
            <w:r>
              <w:rPr>
                <w:rFonts w:cs="Arial"/>
                <w:szCs w:val="18"/>
              </w:rPr>
              <w:t>Represents the type of reporting the subscription requires.</w:t>
            </w:r>
          </w:p>
        </w:tc>
        <w:tc>
          <w:tcPr>
            <w:tcW w:w="2751" w:type="dxa"/>
            <w:gridSpan w:val="2"/>
          </w:tcPr>
          <w:p w14:paraId="71DCF6F5" w14:textId="77777777" w:rsidR="00F61F3A" w:rsidRDefault="00F61F3A" w:rsidP="00F116DF">
            <w:pPr>
              <w:pStyle w:val="TAL"/>
              <w:rPr>
                <w:rFonts w:cs="Arial"/>
                <w:szCs w:val="18"/>
              </w:rPr>
            </w:pPr>
          </w:p>
        </w:tc>
      </w:tr>
      <w:tr w:rsidR="00F61F3A" w14:paraId="4AC47F9A" w14:textId="77777777" w:rsidTr="00F116DF">
        <w:trPr>
          <w:gridAfter w:val="1"/>
          <w:wAfter w:w="85" w:type="dxa"/>
          <w:jc w:val="center"/>
        </w:trPr>
        <w:tc>
          <w:tcPr>
            <w:tcW w:w="3222" w:type="dxa"/>
            <w:gridSpan w:val="2"/>
          </w:tcPr>
          <w:p w14:paraId="6FB9E061" w14:textId="77777777" w:rsidR="00F61F3A" w:rsidRDefault="00F61F3A" w:rsidP="00F116DF">
            <w:pPr>
              <w:pStyle w:val="TAL"/>
              <w:rPr>
                <w:lang w:eastAsia="zh-CN"/>
              </w:rPr>
            </w:pPr>
            <w:proofErr w:type="spellStart"/>
            <w:r>
              <w:rPr>
                <w:lang w:eastAsia="zh-CN"/>
              </w:rPr>
              <w:lastRenderedPageBreak/>
              <w:t>EventSubscription</w:t>
            </w:r>
            <w:proofErr w:type="spellEnd"/>
          </w:p>
        </w:tc>
        <w:tc>
          <w:tcPr>
            <w:tcW w:w="1195" w:type="dxa"/>
            <w:gridSpan w:val="2"/>
          </w:tcPr>
          <w:p w14:paraId="48E1C94C" w14:textId="77777777" w:rsidR="00F61F3A" w:rsidRDefault="00F61F3A" w:rsidP="00F116DF">
            <w:pPr>
              <w:pStyle w:val="TAL"/>
              <w:rPr>
                <w:lang w:eastAsia="zh-CN"/>
              </w:rPr>
            </w:pPr>
            <w:r>
              <w:rPr>
                <w:rFonts w:hint="eastAsia"/>
                <w:lang w:eastAsia="zh-CN"/>
              </w:rPr>
              <w:t>5.1.6.2.3</w:t>
            </w:r>
          </w:p>
        </w:tc>
        <w:tc>
          <w:tcPr>
            <w:tcW w:w="2132" w:type="dxa"/>
            <w:gridSpan w:val="2"/>
          </w:tcPr>
          <w:p w14:paraId="18F43D5B" w14:textId="77777777" w:rsidR="00F61F3A" w:rsidRDefault="00F61F3A" w:rsidP="00F116DF">
            <w:pPr>
              <w:pStyle w:val="TAL"/>
              <w:rPr>
                <w:lang w:eastAsia="zh-CN"/>
              </w:rPr>
            </w:pPr>
            <w:r>
              <w:rPr>
                <w:lang w:eastAsia="zh-CN"/>
              </w:rPr>
              <w:t>Represents the subscription to a single event.</w:t>
            </w:r>
          </w:p>
        </w:tc>
        <w:tc>
          <w:tcPr>
            <w:tcW w:w="2751" w:type="dxa"/>
            <w:gridSpan w:val="2"/>
          </w:tcPr>
          <w:p w14:paraId="6CE2903E" w14:textId="77777777" w:rsidR="00F61F3A" w:rsidRDefault="00F61F3A" w:rsidP="00F116DF">
            <w:pPr>
              <w:pStyle w:val="TAL"/>
              <w:rPr>
                <w:rFonts w:cs="Arial"/>
                <w:szCs w:val="18"/>
              </w:rPr>
            </w:pPr>
          </w:p>
        </w:tc>
      </w:tr>
      <w:tr w:rsidR="00F61F3A" w14:paraId="01720671" w14:textId="77777777" w:rsidTr="00F116DF">
        <w:trPr>
          <w:gridAfter w:val="1"/>
          <w:wAfter w:w="85" w:type="dxa"/>
          <w:jc w:val="center"/>
        </w:trPr>
        <w:tc>
          <w:tcPr>
            <w:tcW w:w="3222" w:type="dxa"/>
            <w:gridSpan w:val="2"/>
          </w:tcPr>
          <w:p w14:paraId="6F601221" w14:textId="77777777" w:rsidR="00F61F3A" w:rsidRDefault="00F61F3A" w:rsidP="00F116DF">
            <w:pPr>
              <w:pStyle w:val="TAL"/>
              <w:rPr>
                <w:lang w:eastAsia="zh-CN"/>
              </w:rPr>
            </w:pPr>
            <w:r>
              <w:t>Exception</w:t>
            </w:r>
          </w:p>
        </w:tc>
        <w:tc>
          <w:tcPr>
            <w:tcW w:w="1195" w:type="dxa"/>
            <w:gridSpan w:val="2"/>
          </w:tcPr>
          <w:p w14:paraId="53A47E5D" w14:textId="77777777" w:rsidR="00F61F3A" w:rsidRDefault="00F61F3A" w:rsidP="00F116DF">
            <w:pPr>
              <w:pStyle w:val="TAL"/>
              <w:rPr>
                <w:lang w:eastAsia="zh-CN"/>
              </w:rPr>
            </w:pPr>
            <w:r>
              <w:rPr>
                <w:lang w:eastAsia="zh-CN"/>
              </w:rPr>
              <w:t>5.1.6.2.16</w:t>
            </w:r>
          </w:p>
        </w:tc>
        <w:tc>
          <w:tcPr>
            <w:tcW w:w="2132" w:type="dxa"/>
            <w:gridSpan w:val="2"/>
          </w:tcPr>
          <w:p w14:paraId="689091B8" w14:textId="77777777" w:rsidR="00F61F3A" w:rsidRDefault="00F61F3A" w:rsidP="00F116DF">
            <w:pPr>
              <w:pStyle w:val="TAL"/>
              <w:rPr>
                <w:lang w:eastAsia="zh-CN"/>
              </w:rPr>
            </w:pPr>
            <w:r>
              <w:rPr>
                <w:lang w:eastAsia="zh-CN"/>
              </w:rPr>
              <w:t>Describes the Exception information.</w:t>
            </w:r>
          </w:p>
        </w:tc>
        <w:tc>
          <w:tcPr>
            <w:tcW w:w="2751" w:type="dxa"/>
            <w:gridSpan w:val="2"/>
          </w:tcPr>
          <w:p w14:paraId="0D333B2E" w14:textId="77777777" w:rsidR="00F61F3A" w:rsidRDefault="00F61F3A" w:rsidP="00F116DF">
            <w:pPr>
              <w:pStyle w:val="TAL"/>
              <w:rPr>
                <w:rFonts w:cs="Arial"/>
                <w:szCs w:val="18"/>
              </w:rPr>
            </w:pPr>
            <w:proofErr w:type="spellStart"/>
            <w:r>
              <w:rPr>
                <w:rFonts w:cs="Arial"/>
                <w:szCs w:val="18"/>
              </w:rPr>
              <w:t>AbnormalBehaviour</w:t>
            </w:r>
            <w:proofErr w:type="spellEnd"/>
          </w:p>
        </w:tc>
      </w:tr>
      <w:tr w:rsidR="00F61F3A" w14:paraId="4F0DBDB5" w14:textId="77777777" w:rsidTr="00F116DF">
        <w:trPr>
          <w:gridAfter w:val="1"/>
          <w:wAfter w:w="85" w:type="dxa"/>
          <w:jc w:val="center"/>
        </w:trPr>
        <w:tc>
          <w:tcPr>
            <w:tcW w:w="3222" w:type="dxa"/>
            <w:gridSpan w:val="2"/>
          </w:tcPr>
          <w:p w14:paraId="0E6DCF68" w14:textId="77777777" w:rsidR="00F61F3A" w:rsidRDefault="00F61F3A" w:rsidP="00F116DF">
            <w:pPr>
              <w:pStyle w:val="TAL"/>
              <w:rPr>
                <w:lang w:eastAsia="zh-CN"/>
              </w:rPr>
            </w:pPr>
            <w:proofErr w:type="spellStart"/>
            <w:r>
              <w:t>ExceptionId</w:t>
            </w:r>
            <w:proofErr w:type="spellEnd"/>
          </w:p>
        </w:tc>
        <w:tc>
          <w:tcPr>
            <w:tcW w:w="1195" w:type="dxa"/>
            <w:gridSpan w:val="2"/>
          </w:tcPr>
          <w:p w14:paraId="25BA7EA8" w14:textId="77777777" w:rsidR="00F61F3A" w:rsidRDefault="00F61F3A" w:rsidP="00F116DF">
            <w:pPr>
              <w:pStyle w:val="TAL"/>
              <w:rPr>
                <w:lang w:eastAsia="zh-CN"/>
              </w:rPr>
            </w:pPr>
            <w:r>
              <w:rPr>
                <w:lang w:eastAsia="zh-CN"/>
              </w:rPr>
              <w:t>5.1.6.3.6</w:t>
            </w:r>
          </w:p>
        </w:tc>
        <w:tc>
          <w:tcPr>
            <w:tcW w:w="2132" w:type="dxa"/>
            <w:gridSpan w:val="2"/>
          </w:tcPr>
          <w:p w14:paraId="7E99C902" w14:textId="77777777" w:rsidR="00F61F3A" w:rsidRDefault="00F61F3A" w:rsidP="00F116DF">
            <w:pPr>
              <w:pStyle w:val="TAL"/>
              <w:rPr>
                <w:lang w:eastAsia="zh-CN"/>
              </w:rPr>
            </w:pPr>
            <w:r>
              <w:rPr>
                <w:lang w:eastAsia="zh-CN"/>
              </w:rPr>
              <w:t>Describes the Exception Id.</w:t>
            </w:r>
          </w:p>
        </w:tc>
        <w:tc>
          <w:tcPr>
            <w:tcW w:w="2751" w:type="dxa"/>
            <w:gridSpan w:val="2"/>
          </w:tcPr>
          <w:p w14:paraId="6CC14F57" w14:textId="77777777" w:rsidR="00F61F3A" w:rsidRDefault="00F61F3A" w:rsidP="00F116DF">
            <w:pPr>
              <w:pStyle w:val="TAL"/>
              <w:rPr>
                <w:rFonts w:cs="Arial"/>
                <w:szCs w:val="18"/>
              </w:rPr>
            </w:pPr>
            <w:proofErr w:type="spellStart"/>
            <w:r>
              <w:rPr>
                <w:rFonts w:cs="Arial"/>
                <w:szCs w:val="18"/>
              </w:rPr>
              <w:t>AbnormalBehaviour</w:t>
            </w:r>
            <w:proofErr w:type="spellEnd"/>
          </w:p>
        </w:tc>
      </w:tr>
      <w:tr w:rsidR="00F61F3A" w14:paraId="72D9BEE3" w14:textId="77777777" w:rsidTr="00F116DF">
        <w:trPr>
          <w:gridAfter w:val="1"/>
          <w:wAfter w:w="85" w:type="dxa"/>
          <w:jc w:val="center"/>
        </w:trPr>
        <w:tc>
          <w:tcPr>
            <w:tcW w:w="3222" w:type="dxa"/>
            <w:gridSpan w:val="2"/>
          </w:tcPr>
          <w:p w14:paraId="5D33A165" w14:textId="77777777" w:rsidR="00F61F3A" w:rsidRDefault="00F61F3A" w:rsidP="00F116DF">
            <w:pPr>
              <w:pStyle w:val="TAL"/>
              <w:rPr>
                <w:lang w:eastAsia="zh-CN"/>
              </w:rPr>
            </w:pPr>
            <w:proofErr w:type="spellStart"/>
            <w:r>
              <w:t>ExceptionTrend</w:t>
            </w:r>
            <w:proofErr w:type="spellEnd"/>
          </w:p>
        </w:tc>
        <w:tc>
          <w:tcPr>
            <w:tcW w:w="1195" w:type="dxa"/>
            <w:gridSpan w:val="2"/>
          </w:tcPr>
          <w:p w14:paraId="20C374F6" w14:textId="77777777" w:rsidR="00F61F3A" w:rsidRDefault="00F61F3A" w:rsidP="00F116DF">
            <w:pPr>
              <w:pStyle w:val="TAL"/>
              <w:rPr>
                <w:lang w:eastAsia="zh-CN"/>
              </w:rPr>
            </w:pPr>
            <w:r>
              <w:rPr>
                <w:lang w:eastAsia="zh-CN"/>
              </w:rPr>
              <w:t>5.1.6.3.7</w:t>
            </w:r>
          </w:p>
        </w:tc>
        <w:tc>
          <w:tcPr>
            <w:tcW w:w="2132" w:type="dxa"/>
            <w:gridSpan w:val="2"/>
          </w:tcPr>
          <w:p w14:paraId="056ACFF9" w14:textId="77777777" w:rsidR="00F61F3A" w:rsidRDefault="00F61F3A" w:rsidP="00F116DF">
            <w:pPr>
              <w:pStyle w:val="TAL"/>
              <w:rPr>
                <w:lang w:eastAsia="zh-CN"/>
              </w:rPr>
            </w:pPr>
            <w:r>
              <w:rPr>
                <w:lang w:eastAsia="zh-CN"/>
              </w:rPr>
              <w:t>Describes the Exception Trend.</w:t>
            </w:r>
          </w:p>
        </w:tc>
        <w:tc>
          <w:tcPr>
            <w:tcW w:w="2751" w:type="dxa"/>
            <w:gridSpan w:val="2"/>
          </w:tcPr>
          <w:p w14:paraId="6DB92552" w14:textId="77777777" w:rsidR="00F61F3A" w:rsidRDefault="00F61F3A" w:rsidP="00F116DF">
            <w:pPr>
              <w:pStyle w:val="TAL"/>
              <w:rPr>
                <w:rFonts w:cs="Arial"/>
                <w:szCs w:val="18"/>
              </w:rPr>
            </w:pPr>
            <w:proofErr w:type="spellStart"/>
            <w:r>
              <w:rPr>
                <w:rFonts w:cs="Arial"/>
                <w:szCs w:val="18"/>
              </w:rPr>
              <w:t>AbnormalBehaviour</w:t>
            </w:r>
            <w:proofErr w:type="spellEnd"/>
          </w:p>
        </w:tc>
      </w:tr>
      <w:tr w:rsidR="00F61F3A" w14:paraId="6B9758DB" w14:textId="77777777" w:rsidTr="00F116DF">
        <w:trPr>
          <w:gridAfter w:val="1"/>
          <w:wAfter w:w="85" w:type="dxa"/>
          <w:jc w:val="center"/>
        </w:trPr>
        <w:tc>
          <w:tcPr>
            <w:tcW w:w="3222" w:type="dxa"/>
            <w:gridSpan w:val="2"/>
          </w:tcPr>
          <w:p w14:paraId="267CED4C" w14:textId="77777777" w:rsidR="00F61F3A" w:rsidRDefault="00F61F3A" w:rsidP="00F116DF">
            <w:pPr>
              <w:pStyle w:val="TAL"/>
              <w:rPr>
                <w:lang w:eastAsia="zh-CN"/>
              </w:rPr>
            </w:pPr>
            <w:proofErr w:type="spellStart"/>
            <w:r>
              <w:t>ExpectedAnalyticsType</w:t>
            </w:r>
            <w:proofErr w:type="spellEnd"/>
          </w:p>
        </w:tc>
        <w:tc>
          <w:tcPr>
            <w:tcW w:w="1195" w:type="dxa"/>
            <w:gridSpan w:val="2"/>
          </w:tcPr>
          <w:p w14:paraId="21A84691" w14:textId="77777777" w:rsidR="00F61F3A" w:rsidRDefault="00F61F3A" w:rsidP="00F116DF">
            <w:pPr>
              <w:pStyle w:val="TAL"/>
              <w:rPr>
                <w:lang w:eastAsia="zh-CN"/>
              </w:rPr>
            </w:pPr>
            <w:r>
              <w:t>5.1.6.3.11</w:t>
            </w:r>
          </w:p>
        </w:tc>
        <w:tc>
          <w:tcPr>
            <w:tcW w:w="2132" w:type="dxa"/>
            <w:gridSpan w:val="2"/>
          </w:tcPr>
          <w:p w14:paraId="4FA7E6DE" w14:textId="77777777" w:rsidR="00F61F3A" w:rsidRDefault="00F61F3A" w:rsidP="00F116DF">
            <w:pPr>
              <w:pStyle w:val="TAL"/>
              <w:rPr>
                <w:lang w:eastAsia="zh-CN"/>
              </w:rPr>
            </w:pPr>
            <w:r>
              <w:rPr>
                <w:lang w:eastAsia="zh-CN"/>
              </w:rPr>
              <w:t>Represents expected UE analytics type.</w:t>
            </w:r>
          </w:p>
        </w:tc>
        <w:tc>
          <w:tcPr>
            <w:tcW w:w="2751" w:type="dxa"/>
            <w:gridSpan w:val="2"/>
          </w:tcPr>
          <w:p w14:paraId="7750A358" w14:textId="77777777" w:rsidR="00F61F3A" w:rsidRDefault="00F61F3A" w:rsidP="00F116DF">
            <w:pPr>
              <w:pStyle w:val="TAL"/>
              <w:rPr>
                <w:rFonts w:cs="Arial"/>
                <w:szCs w:val="18"/>
              </w:rPr>
            </w:pPr>
            <w:proofErr w:type="spellStart"/>
            <w:r>
              <w:t>AbnormalBehaviour</w:t>
            </w:r>
            <w:proofErr w:type="spellEnd"/>
          </w:p>
        </w:tc>
      </w:tr>
      <w:tr w:rsidR="00F61F3A" w14:paraId="73332DCF" w14:textId="77777777" w:rsidTr="00F116DF">
        <w:trPr>
          <w:gridAfter w:val="1"/>
          <w:wAfter w:w="85" w:type="dxa"/>
          <w:jc w:val="center"/>
        </w:trPr>
        <w:tc>
          <w:tcPr>
            <w:tcW w:w="3222" w:type="dxa"/>
            <w:gridSpan w:val="2"/>
          </w:tcPr>
          <w:p w14:paraId="2838CD5C" w14:textId="77777777" w:rsidR="00F61F3A" w:rsidRDefault="00F61F3A" w:rsidP="00F116DF">
            <w:pPr>
              <w:pStyle w:val="TAL"/>
            </w:pPr>
            <w:proofErr w:type="spellStart"/>
            <w:r>
              <w:rPr>
                <w:lang w:eastAsia="zh-CN"/>
              </w:rPr>
              <w:t>FailureEventInfo</w:t>
            </w:r>
            <w:proofErr w:type="spellEnd"/>
          </w:p>
        </w:tc>
        <w:tc>
          <w:tcPr>
            <w:tcW w:w="1195" w:type="dxa"/>
            <w:gridSpan w:val="2"/>
          </w:tcPr>
          <w:p w14:paraId="262B0962" w14:textId="77777777" w:rsidR="00F61F3A" w:rsidRDefault="00F61F3A" w:rsidP="00F116DF">
            <w:pPr>
              <w:pStyle w:val="TAL"/>
            </w:pPr>
            <w:r>
              <w:rPr>
                <w:rFonts w:hint="eastAsia"/>
                <w:lang w:eastAsia="zh-CN"/>
              </w:rPr>
              <w:t>5.1.6.2.3</w:t>
            </w:r>
            <w:r>
              <w:rPr>
                <w:lang w:eastAsia="zh-CN"/>
              </w:rPr>
              <w:t>5</w:t>
            </w:r>
          </w:p>
        </w:tc>
        <w:tc>
          <w:tcPr>
            <w:tcW w:w="2132" w:type="dxa"/>
            <w:gridSpan w:val="2"/>
          </w:tcPr>
          <w:p w14:paraId="5C13A89A" w14:textId="77777777" w:rsidR="00F61F3A" w:rsidRDefault="00F61F3A" w:rsidP="00F116DF">
            <w:pPr>
              <w:pStyle w:val="TAL"/>
              <w:rPr>
                <w:lang w:eastAsia="zh-CN"/>
              </w:rPr>
            </w:pPr>
            <w:r>
              <w:rPr>
                <w:lang w:eastAsia="zh-CN"/>
              </w:rPr>
              <w:t>Contains information on the event for which the subscription is not successful.</w:t>
            </w:r>
          </w:p>
        </w:tc>
        <w:tc>
          <w:tcPr>
            <w:tcW w:w="2751" w:type="dxa"/>
            <w:gridSpan w:val="2"/>
          </w:tcPr>
          <w:p w14:paraId="7937F807" w14:textId="77777777" w:rsidR="00F61F3A" w:rsidRDefault="00F61F3A" w:rsidP="00F116DF">
            <w:pPr>
              <w:pStyle w:val="TAL"/>
            </w:pPr>
          </w:p>
        </w:tc>
      </w:tr>
      <w:tr w:rsidR="00F61F3A" w14:paraId="785778F4"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71556A" w14:textId="77777777" w:rsidR="00F61F3A" w:rsidRDefault="00F61F3A" w:rsidP="00F116DF">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FE676AF" w14:textId="77777777" w:rsidR="00F61F3A" w:rsidRDefault="00F61F3A" w:rsidP="00F116DF">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763F3BC" w14:textId="77777777" w:rsidR="00F61F3A" w:rsidRDefault="00F61F3A" w:rsidP="00F116DF">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08A5D2C" w14:textId="77777777" w:rsidR="00F61F3A" w:rsidRDefault="00F61F3A" w:rsidP="00F116DF">
            <w:pPr>
              <w:pStyle w:val="TAL"/>
            </w:pPr>
            <w:proofErr w:type="spellStart"/>
            <w:r>
              <w:t>UeMobilityExt_AIML</w:t>
            </w:r>
            <w:proofErr w:type="spellEnd"/>
          </w:p>
          <w:p w14:paraId="47252DB6" w14:textId="77777777" w:rsidR="00F61F3A" w:rsidRDefault="00F61F3A" w:rsidP="00F116DF">
            <w:pPr>
              <w:pStyle w:val="TAL"/>
            </w:pPr>
            <w:r w:rsidRPr="00043838">
              <w:t>E2eDataVolTransTime</w:t>
            </w:r>
          </w:p>
        </w:tc>
      </w:tr>
      <w:tr w:rsidR="00F61F3A" w14:paraId="754F3BF7"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EC820AD" w14:textId="77777777" w:rsidR="00F61F3A" w:rsidRDefault="00F61F3A" w:rsidP="00F116DF">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E9A6662" w14:textId="77777777" w:rsidR="00F61F3A" w:rsidRDefault="00F61F3A" w:rsidP="00F116DF">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3456C021" w14:textId="77777777" w:rsidR="00F61F3A" w:rsidRDefault="00F61F3A" w:rsidP="00F116DF">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F1575A5" w14:textId="77777777" w:rsidR="00F61F3A" w:rsidRDefault="00F61F3A" w:rsidP="00F116DF">
            <w:pPr>
              <w:pStyle w:val="TAL"/>
            </w:pPr>
            <w:proofErr w:type="spellStart"/>
            <w:r>
              <w:t>LocAccuracy</w:t>
            </w:r>
            <w:proofErr w:type="spellEnd"/>
          </w:p>
        </w:tc>
      </w:tr>
      <w:tr w:rsidR="00F61F3A" w14:paraId="3E5EE3CD" w14:textId="77777777" w:rsidTr="00F116DF">
        <w:trPr>
          <w:gridAfter w:val="1"/>
          <w:wAfter w:w="85" w:type="dxa"/>
          <w:jc w:val="center"/>
          <w:ins w:id="282" w:author="Huawei" w:date="2024-11-05T15:08:00Z"/>
        </w:trPr>
        <w:tc>
          <w:tcPr>
            <w:tcW w:w="3222" w:type="dxa"/>
            <w:gridSpan w:val="2"/>
          </w:tcPr>
          <w:p w14:paraId="0D2DF7E5" w14:textId="51277464" w:rsidR="00F61F3A" w:rsidRDefault="00546A33" w:rsidP="00F116DF">
            <w:pPr>
              <w:pStyle w:val="TAL"/>
              <w:rPr>
                <w:ins w:id="283" w:author="Huawei" w:date="2024-11-05T15:08:00Z"/>
              </w:rPr>
            </w:pPr>
            <w:proofErr w:type="spellStart"/>
            <w:ins w:id="284" w:author="Ericsson_Maria Liang_r1" w:date="2024-11-20T08:34:00Z">
              <w:r>
                <w:t>T</w:t>
              </w:r>
            </w:ins>
            <w:ins w:id="285" w:author="Ericsson_Maria Liang_r1" w:date="2024-11-20T19:03:00Z">
              <w:r w:rsidR="006B5E08">
                <w:t>ar</w:t>
              </w:r>
            </w:ins>
            <w:ins w:id="286" w:author="Ericsson_Maria Liang_r1" w:date="2024-11-20T08:34:00Z">
              <w:r>
                <w:t>g</w:t>
              </w:r>
            </w:ins>
            <w:ins w:id="287" w:author="Ericsson_Maria Liang_r1" w:date="2024-11-20T19:03:00Z">
              <w:r w:rsidR="006B5E08">
                <w:t>e</w:t>
              </w:r>
            </w:ins>
            <w:ins w:id="288" w:author="Ericsson_Maria Liang_r1" w:date="2024-11-20T08:34:00Z">
              <w:r>
                <w:t>t</w:t>
              </w:r>
            </w:ins>
            <w:ins w:id="289" w:author="Huawei" w:date="2024-11-05T15:09:00Z">
              <w:r w:rsidR="00F61F3A">
                <w:t>IncidentId</w:t>
              </w:r>
            </w:ins>
            <w:proofErr w:type="spellEnd"/>
          </w:p>
        </w:tc>
        <w:tc>
          <w:tcPr>
            <w:tcW w:w="1195" w:type="dxa"/>
            <w:gridSpan w:val="2"/>
          </w:tcPr>
          <w:p w14:paraId="378BCC2E" w14:textId="02B37F35" w:rsidR="00F61F3A" w:rsidRDefault="00F61F3A" w:rsidP="00F116DF">
            <w:pPr>
              <w:pStyle w:val="TAL"/>
              <w:rPr>
                <w:ins w:id="290" w:author="Huawei" w:date="2024-11-05T15:08:00Z"/>
              </w:rPr>
            </w:pPr>
            <w:ins w:id="291" w:author="Huawei" w:date="2024-11-05T15:09:00Z">
              <w:r>
                <w:t>5.1.6.3.41</w:t>
              </w:r>
            </w:ins>
          </w:p>
        </w:tc>
        <w:tc>
          <w:tcPr>
            <w:tcW w:w="2132" w:type="dxa"/>
            <w:gridSpan w:val="2"/>
          </w:tcPr>
          <w:p w14:paraId="0924DF33" w14:textId="6583BAB2" w:rsidR="00F61F3A" w:rsidRDefault="00F61F3A" w:rsidP="00F116DF">
            <w:pPr>
              <w:pStyle w:val="TAL"/>
              <w:rPr>
                <w:ins w:id="292" w:author="Huawei" w:date="2024-11-05T15:08:00Z"/>
                <w:lang w:eastAsia="zh-CN"/>
              </w:rPr>
            </w:pPr>
            <w:ins w:id="293" w:author="Huawei" w:date="2024-11-05T15:09:00Z">
              <w:r>
                <w:t>Contains the target incident ID(s).</w:t>
              </w:r>
            </w:ins>
          </w:p>
        </w:tc>
        <w:tc>
          <w:tcPr>
            <w:tcW w:w="2751" w:type="dxa"/>
            <w:gridSpan w:val="2"/>
          </w:tcPr>
          <w:p w14:paraId="66935CE0" w14:textId="71AF5E5E" w:rsidR="00F61F3A" w:rsidRDefault="00F61F3A" w:rsidP="00F116DF">
            <w:pPr>
              <w:pStyle w:val="TAL"/>
              <w:rPr>
                <w:ins w:id="294" w:author="Huawei" w:date="2024-11-05T15:08:00Z"/>
              </w:rPr>
            </w:pPr>
            <w:proofErr w:type="spellStart"/>
            <w:ins w:id="295" w:author="Huawei" w:date="2024-11-05T15:09:00Z">
              <w:r>
                <w:t>SignallingStorm</w:t>
              </w:r>
            </w:ins>
            <w:proofErr w:type="spellEnd"/>
          </w:p>
        </w:tc>
      </w:tr>
      <w:tr w:rsidR="00F61F3A" w14:paraId="5A842B10" w14:textId="77777777" w:rsidTr="00F116DF">
        <w:trPr>
          <w:gridAfter w:val="1"/>
          <w:wAfter w:w="85" w:type="dxa"/>
          <w:jc w:val="center"/>
        </w:trPr>
        <w:tc>
          <w:tcPr>
            <w:tcW w:w="3222" w:type="dxa"/>
            <w:gridSpan w:val="2"/>
          </w:tcPr>
          <w:p w14:paraId="7BBC6AD6" w14:textId="77777777" w:rsidR="00F61F3A" w:rsidRDefault="00F61F3A" w:rsidP="00F116DF">
            <w:pPr>
              <w:pStyle w:val="TAL"/>
              <w:rPr>
                <w:lang w:eastAsia="zh-CN"/>
              </w:rPr>
            </w:pPr>
            <w:proofErr w:type="spellStart"/>
            <w:r>
              <w:t>IpEthFlowDescription</w:t>
            </w:r>
            <w:proofErr w:type="spellEnd"/>
          </w:p>
        </w:tc>
        <w:tc>
          <w:tcPr>
            <w:tcW w:w="1195" w:type="dxa"/>
            <w:gridSpan w:val="2"/>
          </w:tcPr>
          <w:p w14:paraId="065B9A8B" w14:textId="77777777" w:rsidR="00F61F3A" w:rsidRDefault="00F61F3A" w:rsidP="00F116DF">
            <w:pPr>
              <w:pStyle w:val="TAL"/>
              <w:rPr>
                <w:lang w:eastAsia="zh-CN"/>
              </w:rPr>
            </w:pPr>
            <w:r>
              <w:t>5.1.6.2.27</w:t>
            </w:r>
          </w:p>
        </w:tc>
        <w:tc>
          <w:tcPr>
            <w:tcW w:w="2132" w:type="dxa"/>
            <w:gridSpan w:val="2"/>
          </w:tcPr>
          <w:p w14:paraId="03447149" w14:textId="77777777" w:rsidR="00F61F3A" w:rsidRDefault="00F61F3A" w:rsidP="00F116DF">
            <w:pPr>
              <w:pStyle w:val="TAL"/>
              <w:rPr>
                <w:lang w:eastAsia="zh-CN"/>
              </w:rPr>
            </w:pPr>
            <w:r>
              <w:rPr>
                <w:lang w:eastAsia="zh-CN"/>
              </w:rPr>
              <w:t>Contains the description of an Uplink and/or Downlink Ethernet flow.</w:t>
            </w:r>
          </w:p>
        </w:tc>
        <w:tc>
          <w:tcPr>
            <w:tcW w:w="2751" w:type="dxa"/>
            <w:gridSpan w:val="2"/>
          </w:tcPr>
          <w:p w14:paraId="73BAA621" w14:textId="77777777" w:rsidR="00F61F3A" w:rsidRDefault="00F61F3A" w:rsidP="00F116DF">
            <w:pPr>
              <w:pStyle w:val="TAL"/>
              <w:rPr>
                <w:rFonts w:cs="Arial"/>
                <w:szCs w:val="18"/>
              </w:rPr>
            </w:pPr>
            <w:proofErr w:type="spellStart"/>
            <w:r>
              <w:t>AbnormalBehaviour</w:t>
            </w:r>
            <w:proofErr w:type="spellEnd"/>
          </w:p>
        </w:tc>
      </w:tr>
      <w:tr w:rsidR="00F61F3A" w14:paraId="0D7CD0E8" w14:textId="77777777" w:rsidTr="00F116DF">
        <w:trPr>
          <w:gridAfter w:val="1"/>
          <w:wAfter w:w="85" w:type="dxa"/>
          <w:jc w:val="center"/>
        </w:trPr>
        <w:tc>
          <w:tcPr>
            <w:tcW w:w="3222" w:type="dxa"/>
            <w:gridSpan w:val="2"/>
          </w:tcPr>
          <w:p w14:paraId="1B74E4F3" w14:textId="77777777" w:rsidR="00F61F3A" w:rsidRDefault="00F61F3A" w:rsidP="00F116DF">
            <w:pPr>
              <w:pStyle w:val="TAL"/>
              <w:rPr>
                <w:lang w:eastAsia="zh-CN"/>
              </w:rPr>
            </w:pPr>
            <w:proofErr w:type="spellStart"/>
            <w:r>
              <w:rPr>
                <w:lang w:eastAsia="zh-CN"/>
              </w:rPr>
              <w:t>LoadLevelInformation</w:t>
            </w:r>
            <w:proofErr w:type="spellEnd"/>
          </w:p>
        </w:tc>
        <w:tc>
          <w:tcPr>
            <w:tcW w:w="1195" w:type="dxa"/>
            <w:gridSpan w:val="2"/>
          </w:tcPr>
          <w:p w14:paraId="6E7FF379" w14:textId="77777777" w:rsidR="00F61F3A" w:rsidRDefault="00F61F3A" w:rsidP="00F116DF">
            <w:pPr>
              <w:pStyle w:val="TAL"/>
              <w:rPr>
                <w:lang w:eastAsia="zh-CN"/>
              </w:rPr>
            </w:pPr>
            <w:r>
              <w:rPr>
                <w:lang w:eastAsia="zh-CN"/>
              </w:rPr>
              <w:t>5.1.6.3.2</w:t>
            </w:r>
          </w:p>
        </w:tc>
        <w:tc>
          <w:tcPr>
            <w:tcW w:w="2132" w:type="dxa"/>
            <w:gridSpan w:val="2"/>
          </w:tcPr>
          <w:p w14:paraId="3DAC67D0" w14:textId="77777777" w:rsidR="00F61F3A" w:rsidRDefault="00F61F3A" w:rsidP="00F116D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1A175DF9" w14:textId="77777777" w:rsidR="00F61F3A" w:rsidRDefault="00F61F3A" w:rsidP="00F116DF">
            <w:pPr>
              <w:pStyle w:val="TAL"/>
              <w:rPr>
                <w:rFonts w:cs="Arial"/>
                <w:szCs w:val="18"/>
              </w:rPr>
            </w:pPr>
          </w:p>
        </w:tc>
      </w:tr>
      <w:tr w:rsidR="00F61F3A" w14:paraId="7705EC2D" w14:textId="77777777" w:rsidTr="00F116DF">
        <w:trPr>
          <w:gridAfter w:val="1"/>
          <w:wAfter w:w="85" w:type="dxa"/>
          <w:jc w:val="center"/>
        </w:trPr>
        <w:tc>
          <w:tcPr>
            <w:tcW w:w="3222" w:type="dxa"/>
            <w:gridSpan w:val="2"/>
          </w:tcPr>
          <w:p w14:paraId="086717A5" w14:textId="77777777" w:rsidR="00F61F3A" w:rsidRDefault="00F61F3A" w:rsidP="00F116DF">
            <w:pPr>
              <w:pStyle w:val="TAL"/>
              <w:rPr>
                <w:lang w:eastAsia="zh-CN"/>
              </w:rPr>
            </w:pPr>
            <w:proofErr w:type="spellStart"/>
            <w:r>
              <w:rPr>
                <w:lang w:eastAsia="zh-CN"/>
              </w:rPr>
              <w:t>LocAccuracyInfo</w:t>
            </w:r>
            <w:proofErr w:type="spellEnd"/>
          </w:p>
        </w:tc>
        <w:tc>
          <w:tcPr>
            <w:tcW w:w="1195" w:type="dxa"/>
            <w:gridSpan w:val="2"/>
          </w:tcPr>
          <w:p w14:paraId="7602D3BA" w14:textId="77777777" w:rsidR="00F61F3A" w:rsidRDefault="00F61F3A" w:rsidP="00F116DF">
            <w:pPr>
              <w:pStyle w:val="TAL"/>
              <w:rPr>
                <w:lang w:eastAsia="zh-CN"/>
              </w:rPr>
            </w:pPr>
            <w:r>
              <w:rPr>
                <w:lang w:eastAsia="zh-CN"/>
              </w:rPr>
              <w:t>5.1.6.2.97</w:t>
            </w:r>
          </w:p>
        </w:tc>
        <w:tc>
          <w:tcPr>
            <w:tcW w:w="2132" w:type="dxa"/>
            <w:gridSpan w:val="2"/>
          </w:tcPr>
          <w:p w14:paraId="65818F03" w14:textId="77777777" w:rsidR="00F61F3A" w:rsidRDefault="00F61F3A" w:rsidP="00F116DF">
            <w:pPr>
              <w:pStyle w:val="TAL"/>
              <w:rPr>
                <w:lang w:eastAsia="zh-CN"/>
              </w:rPr>
            </w:pPr>
            <w:r>
              <w:rPr>
                <w:lang w:eastAsia="zh-CN"/>
              </w:rPr>
              <w:t>Contains Location Accuracy information.</w:t>
            </w:r>
          </w:p>
        </w:tc>
        <w:tc>
          <w:tcPr>
            <w:tcW w:w="2751" w:type="dxa"/>
            <w:gridSpan w:val="2"/>
          </w:tcPr>
          <w:p w14:paraId="36585D74" w14:textId="77777777" w:rsidR="00F61F3A" w:rsidRDefault="00F61F3A" w:rsidP="00F116DF">
            <w:pPr>
              <w:pStyle w:val="TAL"/>
              <w:rPr>
                <w:rFonts w:cs="Arial"/>
                <w:szCs w:val="18"/>
              </w:rPr>
            </w:pPr>
            <w:proofErr w:type="spellStart"/>
            <w:r>
              <w:rPr>
                <w:rFonts w:cs="Arial"/>
                <w:szCs w:val="18"/>
              </w:rPr>
              <w:t>LocAccuracy</w:t>
            </w:r>
            <w:proofErr w:type="spellEnd"/>
          </w:p>
        </w:tc>
      </w:tr>
      <w:tr w:rsidR="00F61F3A" w14:paraId="7E44B39E" w14:textId="77777777" w:rsidTr="00F116DF">
        <w:trPr>
          <w:gridAfter w:val="1"/>
          <w:wAfter w:w="85" w:type="dxa"/>
          <w:jc w:val="center"/>
        </w:trPr>
        <w:tc>
          <w:tcPr>
            <w:tcW w:w="3222" w:type="dxa"/>
            <w:gridSpan w:val="2"/>
          </w:tcPr>
          <w:p w14:paraId="39426DAA" w14:textId="77777777" w:rsidR="00F61F3A" w:rsidRDefault="00F61F3A" w:rsidP="00F116DF">
            <w:pPr>
              <w:pStyle w:val="TAL"/>
              <w:rPr>
                <w:lang w:eastAsia="zh-CN"/>
              </w:rPr>
            </w:pPr>
            <w:proofErr w:type="spellStart"/>
            <w:r>
              <w:rPr>
                <w:lang w:eastAsia="zh-CN"/>
              </w:rPr>
              <w:t>LocAccuracyPerMethod</w:t>
            </w:r>
            <w:proofErr w:type="spellEnd"/>
          </w:p>
        </w:tc>
        <w:tc>
          <w:tcPr>
            <w:tcW w:w="1195" w:type="dxa"/>
            <w:gridSpan w:val="2"/>
          </w:tcPr>
          <w:p w14:paraId="4475DB37" w14:textId="77777777" w:rsidR="00F61F3A" w:rsidRDefault="00F61F3A" w:rsidP="00F116DF">
            <w:pPr>
              <w:pStyle w:val="TAL"/>
              <w:rPr>
                <w:lang w:eastAsia="zh-CN"/>
              </w:rPr>
            </w:pPr>
            <w:r>
              <w:rPr>
                <w:lang w:eastAsia="zh-CN"/>
              </w:rPr>
              <w:t>5.1.6.2.98</w:t>
            </w:r>
          </w:p>
        </w:tc>
        <w:tc>
          <w:tcPr>
            <w:tcW w:w="2132" w:type="dxa"/>
            <w:gridSpan w:val="2"/>
          </w:tcPr>
          <w:p w14:paraId="78679941" w14:textId="77777777" w:rsidR="00F61F3A" w:rsidRDefault="00F61F3A" w:rsidP="00F116DF">
            <w:pPr>
              <w:pStyle w:val="TAL"/>
              <w:rPr>
                <w:lang w:eastAsia="zh-CN"/>
              </w:rPr>
            </w:pPr>
            <w:r>
              <w:rPr>
                <w:lang w:eastAsia="zh-CN"/>
              </w:rPr>
              <w:t>Contains Location Accuracy information per Positioning Method.</w:t>
            </w:r>
          </w:p>
        </w:tc>
        <w:tc>
          <w:tcPr>
            <w:tcW w:w="2751" w:type="dxa"/>
            <w:gridSpan w:val="2"/>
          </w:tcPr>
          <w:p w14:paraId="396F4F5F" w14:textId="77777777" w:rsidR="00F61F3A" w:rsidRDefault="00F61F3A" w:rsidP="00F116DF">
            <w:pPr>
              <w:pStyle w:val="TAL"/>
              <w:rPr>
                <w:rFonts w:cs="Arial"/>
                <w:szCs w:val="18"/>
              </w:rPr>
            </w:pPr>
            <w:proofErr w:type="spellStart"/>
            <w:r>
              <w:rPr>
                <w:rFonts w:cs="Arial"/>
                <w:szCs w:val="18"/>
              </w:rPr>
              <w:t>LocAccuracy</w:t>
            </w:r>
            <w:proofErr w:type="spellEnd"/>
          </w:p>
        </w:tc>
      </w:tr>
      <w:tr w:rsidR="00F61F3A" w14:paraId="783CAA87" w14:textId="77777777" w:rsidTr="00F116DF">
        <w:trPr>
          <w:gridAfter w:val="1"/>
          <w:wAfter w:w="85" w:type="dxa"/>
          <w:jc w:val="center"/>
        </w:trPr>
        <w:tc>
          <w:tcPr>
            <w:tcW w:w="3222" w:type="dxa"/>
            <w:gridSpan w:val="2"/>
          </w:tcPr>
          <w:p w14:paraId="2CABB8E0" w14:textId="77777777" w:rsidR="00F61F3A" w:rsidRDefault="00F61F3A" w:rsidP="00F116DF">
            <w:pPr>
              <w:pStyle w:val="TAL"/>
              <w:rPr>
                <w:lang w:eastAsia="zh-CN"/>
              </w:rPr>
            </w:pPr>
            <w:proofErr w:type="spellStart"/>
            <w:r>
              <w:rPr>
                <w:lang w:eastAsia="zh-CN"/>
              </w:rPr>
              <w:t>LocAccuracyReq</w:t>
            </w:r>
            <w:proofErr w:type="spellEnd"/>
          </w:p>
        </w:tc>
        <w:tc>
          <w:tcPr>
            <w:tcW w:w="1195" w:type="dxa"/>
            <w:gridSpan w:val="2"/>
          </w:tcPr>
          <w:p w14:paraId="52E0223F" w14:textId="77777777" w:rsidR="00F61F3A" w:rsidRDefault="00F61F3A" w:rsidP="00F116DF">
            <w:pPr>
              <w:pStyle w:val="TAL"/>
              <w:rPr>
                <w:lang w:eastAsia="zh-CN"/>
              </w:rPr>
            </w:pPr>
            <w:r>
              <w:rPr>
                <w:lang w:eastAsia="zh-CN"/>
              </w:rPr>
              <w:t>5.1.6.2.96</w:t>
            </w:r>
          </w:p>
        </w:tc>
        <w:tc>
          <w:tcPr>
            <w:tcW w:w="2132" w:type="dxa"/>
            <w:gridSpan w:val="2"/>
          </w:tcPr>
          <w:p w14:paraId="7B8E9F8D" w14:textId="77777777" w:rsidR="00F61F3A" w:rsidRDefault="00F61F3A" w:rsidP="00F116DF">
            <w:pPr>
              <w:pStyle w:val="TAL"/>
              <w:rPr>
                <w:lang w:eastAsia="zh-CN"/>
              </w:rPr>
            </w:pPr>
            <w:r>
              <w:rPr>
                <w:lang w:eastAsia="zh-CN"/>
              </w:rPr>
              <w:t>Contains Location Accuracy analytics requirements.</w:t>
            </w:r>
          </w:p>
        </w:tc>
        <w:tc>
          <w:tcPr>
            <w:tcW w:w="2751" w:type="dxa"/>
            <w:gridSpan w:val="2"/>
          </w:tcPr>
          <w:p w14:paraId="298BEE2B" w14:textId="77777777" w:rsidR="00F61F3A" w:rsidRDefault="00F61F3A" w:rsidP="00F116DF">
            <w:pPr>
              <w:pStyle w:val="TAL"/>
              <w:rPr>
                <w:rFonts w:cs="Arial"/>
                <w:szCs w:val="18"/>
              </w:rPr>
            </w:pPr>
            <w:proofErr w:type="spellStart"/>
            <w:r>
              <w:rPr>
                <w:rFonts w:cs="Arial"/>
                <w:szCs w:val="18"/>
              </w:rPr>
              <w:t>LocAccuracy</w:t>
            </w:r>
            <w:proofErr w:type="spellEnd"/>
          </w:p>
        </w:tc>
      </w:tr>
      <w:tr w:rsidR="00F61F3A" w14:paraId="0EFEF14A" w14:textId="77777777" w:rsidTr="00F116DF">
        <w:trPr>
          <w:gridAfter w:val="1"/>
          <w:wAfter w:w="85" w:type="dxa"/>
          <w:jc w:val="center"/>
        </w:trPr>
        <w:tc>
          <w:tcPr>
            <w:tcW w:w="3222" w:type="dxa"/>
            <w:gridSpan w:val="2"/>
          </w:tcPr>
          <w:p w14:paraId="4A67051D" w14:textId="77777777" w:rsidR="00F61F3A" w:rsidRDefault="00F61F3A" w:rsidP="00F116DF">
            <w:pPr>
              <w:pStyle w:val="TAL"/>
              <w:rPr>
                <w:lang w:eastAsia="zh-CN"/>
              </w:rPr>
            </w:pPr>
            <w:proofErr w:type="spellStart"/>
            <w:r>
              <w:rPr>
                <w:lang w:eastAsia="zh-CN"/>
              </w:rPr>
              <w:t>LocationInfo</w:t>
            </w:r>
            <w:proofErr w:type="spellEnd"/>
          </w:p>
        </w:tc>
        <w:tc>
          <w:tcPr>
            <w:tcW w:w="1195" w:type="dxa"/>
            <w:gridSpan w:val="2"/>
          </w:tcPr>
          <w:p w14:paraId="6D3BFDFA" w14:textId="77777777" w:rsidR="00F61F3A" w:rsidRDefault="00F61F3A" w:rsidP="00F116DF">
            <w:pPr>
              <w:pStyle w:val="TAL"/>
              <w:rPr>
                <w:lang w:eastAsia="zh-CN"/>
              </w:rPr>
            </w:pPr>
            <w:r>
              <w:rPr>
                <w:lang w:eastAsia="zh-CN"/>
              </w:rPr>
              <w:t>5.1.6.2.11</w:t>
            </w:r>
          </w:p>
        </w:tc>
        <w:tc>
          <w:tcPr>
            <w:tcW w:w="2132" w:type="dxa"/>
            <w:gridSpan w:val="2"/>
          </w:tcPr>
          <w:p w14:paraId="318B54DC" w14:textId="77777777" w:rsidR="00F61F3A" w:rsidRDefault="00F61F3A" w:rsidP="00F116DF">
            <w:pPr>
              <w:pStyle w:val="TAL"/>
            </w:pPr>
            <w:r>
              <w:t>Represents UE location information.</w:t>
            </w:r>
          </w:p>
        </w:tc>
        <w:tc>
          <w:tcPr>
            <w:tcW w:w="2751" w:type="dxa"/>
            <w:gridSpan w:val="2"/>
          </w:tcPr>
          <w:p w14:paraId="49434B45" w14:textId="77777777" w:rsidR="00F61F3A" w:rsidRDefault="00F61F3A" w:rsidP="00F116DF">
            <w:pPr>
              <w:pStyle w:val="TAL"/>
              <w:rPr>
                <w:rFonts w:cs="Arial"/>
                <w:szCs w:val="18"/>
              </w:rPr>
            </w:pPr>
            <w:proofErr w:type="spellStart"/>
            <w:r>
              <w:rPr>
                <w:rFonts w:cs="Arial"/>
                <w:szCs w:val="18"/>
              </w:rPr>
              <w:t>UeMobility</w:t>
            </w:r>
            <w:proofErr w:type="spellEnd"/>
          </w:p>
          <w:p w14:paraId="35AB7D9E" w14:textId="77777777" w:rsidR="00F61F3A" w:rsidRDefault="00F61F3A" w:rsidP="00F116DF">
            <w:pPr>
              <w:pStyle w:val="TAL"/>
              <w:rPr>
                <w:rFonts w:cs="Arial"/>
                <w:szCs w:val="18"/>
              </w:rPr>
            </w:pPr>
          </w:p>
        </w:tc>
      </w:tr>
      <w:tr w:rsidR="00F61F3A" w14:paraId="345CE41C" w14:textId="77777777" w:rsidTr="00F116DF">
        <w:trPr>
          <w:gridAfter w:val="1"/>
          <w:wAfter w:w="85" w:type="dxa"/>
          <w:jc w:val="center"/>
        </w:trPr>
        <w:tc>
          <w:tcPr>
            <w:tcW w:w="3222" w:type="dxa"/>
            <w:gridSpan w:val="2"/>
          </w:tcPr>
          <w:p w14:paraId="657B6405" w14:textId="77777777" w:rsidR="00F61F3A" w:rsidRDefault="00F61F3A" w:rsidP="00F116DF">
            <w:pPr>
              <w:pStyle w:val="TAL"/>
              <w:rPr>
                <w:lang w:eastAsia="zh-CN"/>
              </w:rPr>
            </w:pPr>
            <w:proofErr w:type="spellStart"/>
            <w:r>
              <w:rPr>
                <w:lang w:eastAsia="zh-CN"/>
              </w:rPr>
              <w:t>LocInfoGranularity</w:t>
            </w:r>
            <w:proofErr w:type="spellEnd"/>
          </w:p>
        </w:tc>
        <w:tc>
          <w:tcPr>
            <w:tcW w:w="1195" w:type="dxa"/>
            <w:gridSpan w:val="2"/>
          </w:tcPr>
          <w:p w14:paraId="49B9003D" w14:textId="77777777" w:rsidR="00F61F3A" w:rsidRDefault="00F61F3A" w:rsidP="00F116DF">
            <w:pPr>
              <w:pStyle w:val="TAL"/>
              <w:rPr>
                <w:lang w:eastAsia="zh-CN"/>
              </w:rPr>
            </w:pPr>
            <w:r>
              <w:rPr>
                <w:lang w:eastAsia="zh-CN"/>
              </w:rPr>
              <w:t>5.1.6.3.32</w:t>
            </w:r>
          </w:p>
        </w:tc>
        <w:tc>
          <w:tcPr>
            <w:tcW w:w="2132" w:type="dxa"/>
            <w:gridSpan w:val="2"/>
          </w:tcPr>
          <w:p w14:paraId="594AF7A1" w14:textId="77777777" w:rsidR="00F61F3A" w:rsidRDefault="00F61F3A" w:rsidP="00F116DF">
            <w:pPr>
              <w:pStyle w:val="TAL"/>
            </w:pPr>
            <w:r>
              <w:rPr>
                <w:lang w:eastAsia="zh-CN"/>
              </w:rPr>
              <w:t xml:space="preserve">Represents the </w:t>
            </w:r>
            <w:r>
              <w:t>preferred granularity of location information.</w:t>
            </w:r>
          </w:p>
        </w:tc>
        <w:tc>
          <w:tcPr>
            <w:tcW w:w="2751" w:type="dxa"/>
            <w:gridSpan w:val="2"/>
          </w:tcPr>
          <w:p w14:paraId="2C0AC2AB" w14:textId="77777777" w:rsidR="00F61F3A" w:rsidRDefault="00F61F3A" w:rsidP="00F116DF">
            <w:pPr>
              <w:pStyle w:val="TAL"/>
              <w:rPr>
                <w:lang w:eastAsia="zh-CN"/>
              </w:rPr>
            </w:pPr>
            <w:r>
              <w:t>ServiceExperienceExt</w:t>
            </w:r>
            <w:r>
              <w:rPr>
                <w:lang w:eastAsia="zh-CN"/>
              </w:rPr>
              <w:t>2_eNA</w:t>
            </w:r>
          </w:p>
          <w:p w14:paraId="33DAD22B" w14:textId="77777777" w:rsidR="00F61F3A" w:rsidRDefault="00F61F3A" w:rsidP="00F116DF">
            <w:pPr>
              <w:pStyle w:val="TAL"/>
              <w:rPr>
                <w:lang w:eastAsia="zh-CN"/>
              </w:rPr>
            </w:pPr>
            <w:r>
              <w:t>UeMobility</w:t>
            </w:r>
            <w:r>
              <w:rPr>
                <w:lang w:eastAsia="zh-CN"/>
              </w:rPr>
              <w:t>Ext2_eNA</w:t>
            </w:r>
          </w:p>
          <w:p w14:paraId="6CBD905D" w14:textId="77777777" w:rsidR="00F61F3A" w:rsidRDefault="00F61F3A" w:rsidP="00F116DF">
            <w:pPr>
              <w:pStyle w:val="TAL"/>
              <w:rPr>
                <w:lang w:eastAsia="zh-CN"/>
              </w:rPr>
            </w:pPr>
            <w:proofErr w:type="spellStart"/>
            <w:r>
              <w:t>DispersionExt</w:t>
            </w:r>
            <w:r>
              <w:rPr>
                <w:lang w:eastAsia="zh-CN"/>
              </w:rPr>
              <w:t>_eNA</w:t>
            </w:r>
            <w:proofErr w:type="spellEnd"/>
          </w:p>
          <w:p w14:paraId="3F582A55" w14:textId="77777777" w:rsidR="00F61F3A" w:rsidRDefault="00F61F3A" w:rsidP="00F116DF">
            <w:pPr>
              <w:pStyle w:val="TAL"/>
              <w:rPr>
                <w:rFonts w:cs="Arial"/>
                <w:szCs w:val="18"/>
              </w:rPr>
            </w:pPr>
            <w:proofErr w:type="spellStart"/>
            <w:r>
              <w:rPr>
                <w:lang w:eastAsia="zh-CN"/>
              </w:rPr>
              <w:t>MovementBehaviour</w:t>
            </w:r>
            <w:proofErr w:type="spellEnd"/>
          </w:p>
        </w:tc>
      </w:tr>
      <w:tr w:rsidR="00F61F3A" w14:paraId="083F7122"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A7C8DB" w14:textId="77777777" w:rsidR="00F61F3A" w:rsidRDefault="00F61F3A" w:rsidP="00F116DF">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1D16CB9" w14:textId="77777777" w:rsidR="00F61F3A" w:rsidRDefault="00F61F3A" w:rsidP="00F116DF">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1A44D604" w14:textId="77777777" w:rsidR="00F61F3A" w:rsidRDefault="00F61F3A" w:rsidP="00F116DF">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DD32501" w14:textId="77777777" w:rsidR="00F61F3A" w:rsidRDefault="00F61F3A" w:rsidP="00F116DF">
            <w:pPr>
              <w:pStyle w:val="TAL"/>
            </w:pPr>
            <w:proofErr w:type="spellStart"/>
            <w:r>
              <w:t>MovementBehaviour</w:t>
            </w:r>
            <w:proofErr w:type="spellEnd"/>
          </w:p>
        </w:tc>
      </w:tr>
      <w:tr w:rsidR="00F61F3A" w14:paraId="1801FEF7" w14:textId="77777777" w:rsidTr="00F116DF">
        <w:trPr>
          <w:gridAfter w:val="1"/>
          <w:wAfter w:w="85" w:type="dxa"/>
          <w:jc w:val="center"/>
        </w:trPr>
        <w:tc>
          <w:tcPr>
            <w:tcW w:w="3222" w:type="dxa"/>
            <w:gridSpan w:val="2"/>
          </w:tcPr>
          <w:p w14:paraId="04E3C9B2" w14:textId="77777777" w:rsidR="00F61F3A" w:rsidRDefault="00F61F3A" w:rsidP="00F116DF">
            <w:pPr>
              <w:pStyle w:val="TAL"/>
              <w:rPr>
                <w:lang w:eastAsia="zh-CN"/>
              </w:rPr>
            </w:pPr>
            <w:proofErr w:type="spellStart"/>
            <w:r>
              <w:rPr>
                <w:lang w:eastAsia="zh-CN"/>
              </w:rPr>
              <w:t>MatchingDirection</w:t>
            </w:r>
            <w:proofErr w:type="spellEnd"/>
          </w:p>
        </w:tc>
        <w:tc>
          <w:tcPr>
            <w:tcW w:w="1195" w:type="dxa"/>
            <w:gridSpan w:val="2"/>
          </w:tcPr>
          <w:p w14:paraId="31BD68D0" w14:textId="77777777" w:rsidR="00F61F3A" w:rsidRDefault="00F61F3A" w:rsidP="00F116DF">
            <w:pPr>
              <w:pStyle w:val="TAL"/>
              <w:rPr>
                <w:lang w:eastAsia="zh-CN"/>
              </w:rPr>
            </w:pPr>
            <w:r>
              <w:rPr>
                <w:lang w:eastAsia="zh-CN"/>
              </w:rPr>
              <w:t>5.1.6.3.12</w:t>
            </w:r>
          </w:p>
        </w:tc>
        <w:tc>
          <w:tcPr>
            <w:tcW w:w="2132" w:type="dxa"/>
            <w:gridSpan w:val="2"/>
          </w:tcPr>
          <w:p w14:paraId="4A6AC16A" w14:textId="77777777" w:rsidR="00F61F3A" w:rsidRDefault="00F61F3A" w:rsidP="00F116DF">
            <w:pPr>
              <w:pStyle w:val="TAL"/>
              <w:rPr>
                <w:lang w:eastAsia="zh-CN"/>
              </w:rPr>
            </w:pPr>
            <w:r>
              <w:rPr>
                <w:lang w:eastAsia="zh-CN"/>
              </w:rPr>
              <w:t>Defines the matching direction when crossing a threshold.</w:t>
            </w:r>
          </w:p>
        </w:tc>
        <w:tc>
          <w:tcPr>
            <w:tcW w:w="2751" w:type="dxa"/>
            <w:gridSpan w:val="2"/>
          </w:tcPr>
          <w:p w14:paraId="7C8ACEC7" w14:textId="77777777" w:rsidR="00F61F3A" w:rsidRDefault="00F61F3A" w:rsidP="00F116DF">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42BAF3C" w14:textId="77777777" w:rsidR="00F61F3A" w:rsidRDefault="00F61F3A" w:rsidP="00F116DF">
            <w:pPr>
              <w:keepNext/>
              <w:keepLines/>
              <w:spacing w:after="0"/>
              <w:rPr>
                <w:rFonts w:ascii="Arial" w:hAnsi="Arial"/>
                <w:sz w:val="18"/>
              </w:rPr>
            </w:pPr>
            <w:r>
              <w:rPr>
                <w:rFonts w:ascii="Arial" w:hAnsi="Arial" w:cs="Arial"/>
                <w:sz w:val="18"/>
                <w:szCs w:val="18"/>
              </w:rPr>
              <w:t>Dispersion</w:t>
            </w:r>
          </w:p>
          <w:p w14:paraId="4AEE963E" w14:textId="77777777" w:rsidR="00F61F3A" w:rsidRDefault="00F61F3A" w:rsidP="00F116DF">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3E06B5B2" w14:textId="77777777" w:rsidR="00F61F3A" w:rsidRDefault="00F61F3A" w:rsidP="00F116DF">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22753A18" w14:textId="77777777" w:rsidR="00F61F3A" w:rsidRDefault="00F61F3A" w:rsidP="00F116DF">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064268B0" w14:textId="77777777" w:rsidR="00F61F3A" w:rsidRDefault="00F61F3A" w:rsidP="00F116DF">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3CB6E3BB" w14:textId="77777777" w:rsidR="00F61F3A" w:rsidRDefault="00F61F3A" w:rsidP="00F116DF">
            <w:pPr>
              <w:pStyle w:val="TAL"/>
              <w:rPr>
                <w:rFonts w:cs="Arial"/>
                <w:szCs w:val="18"/>
              </w:rPr>
            </w:pPr>
            <w:proofErr w:type="spellStart"/>
            <w:r>
              <w:rPr>
                <w:rFonts w:cs="Arial"/>
                <w:szCs w:val="18"/>
              </w:rPr>
              <w:t>LocAccuracy</w:t>
            </w:r>
            <w:proofErr w:type="spellEnd"/>
          </w:p>
          <w:p w14:paraId="4F4B54D3" w14:textId="77777777" w:rsidR="00F61F3A" w:rsidRDefault="00F61F3A" w:rsidP="00F116DF">
            <w:pPr>
              <w:pStyle w:val="TAL"/>
              <w:rPr>
                <w:rFonts w:cs="Arial"/>
                <w:szCs w:val="18"/>
              </w:rPr>
            </w:pPr>
            <w:r w:rsidRPr="00D95A9F">
              <w:rPr>
                <w:rFonts w:cs="Arial"/>
                <w:szCs w:val="18"/>
              </w:rPr>
              <w:t>E2eDataVolTransTime</w:t>
            </w:r>
          </w:p>
        </w:tc>
      </w:tr>
      <w:tr w:rsidR="00F61F3A" w14:paraId="7D71DD90" w14:textId="77777777" w:rsidTr="00F116DF">
        <w:trPr>
          <w:gridAfter w:val="1"/>
          <w:wAfter w:w="85" w:type="dxa"/>
          <w:jc w:val="center"/>
        </w:trPr>
        <w:tc>
          <w:tcPr>
            <w:tcW w:w="3222" w:type="dxa"/>
            <w:gridSpan w:val="2"/>
          </w:tcPr>
          <w:p w14:paraId="1F9F1B2E" w14:textId="77777777" w:rsidR="00F61F3A" w:rsidRDefault="00F61F3A" w:rsidP="00F116DF">
            <w:pPr>
              <w:pStyle w:val="TAL"/>
              <w:rPr>
                <w:lang w:eastAsia="zh-CN"/>
              </w:rPr>
            </w:pPr>
            <w:proofErr w:type="spellStart"/>
            <w:r>
              <w:rPr>
                <w:lang w:eastAsia="zh-CN"/>
              </w:rPr>
              <w:t>MLModelInfo</w:t>
            </w:r>
            <w:proofErr w:type="spellEnd"/>
          </w:p>
        </w:tc>
        <w:tc>
          <w:tcPr>
            <w:tcW w:w="1195" w:type="dxa"/>
            <w:gridSpan w:val="2"/>
          </w:tcPr>
          <w:p w14:paraId="35E27832" w14:textId="77777777" w:rsidR="00F61F3A" w:rsidRDefault="00F61F3A" w:rsidP="00F116DF">
            <w:pPr>
              <w:pStyle w:val="TAL"/>
              <w:rPr>
                <w:lang w:eastAsia="zh-CN"/>
              </w:rPr>
            </w:pPr>
            <w:r>
              <w:rPr>
                <w:rFonts w:hint="eastAsia"/>
                <w:lang w:eastAsia="zh-CN"/>
              </w:rPr>
              <w:t>5</w:t>
            </w:r>
            <w:r>
              <w:rPr>
                <w:lang w:eastAsia="zh-CN"/>
              </w:rPr>
              <w:t>.1.6.2.69</w:t>
            </w:r>
          </w:p>
        </w:tc>
        <w:tc>
          <w:tcPr>
            <w:tcW w:w="2132" w:type="dxa"/>
            <w:gridSpan w:val="2"/>
          </w:tcPr>
          <w:p w14:paraId="4C29F0C0" w14:textId="77777777" w:rsidR="00F61F3A" w:rsidRDefault="00F61F3A" w:rsidP="00F116DF">
            <w:pPr>
              <w:pStyle w:val="TAL"/>
              <w:rPr>
                <w:lang w:eastAsia="zh-CN"/>
              </w:rPr>
            </w:pPr>
            <w:r>
              <w:rPr>
                <w:lang w:eastAsia="zh-CN"/>
              </w:rPr>
              <w:t>The information of the ML model.</w:t>
            </w:r>
          </w:p>
        </w:tc>
        <w:tc>
          <w:tcPr>
            <w:tcW w:w="2751" w:type="dxa"/>
            <w:gridSpan w:val="2"/>
          </w:tcPr>
          <w:p w14:paraId="0005E6BF" w14:textId="77777777" w:rsidR="00F61F3A" w:rsidRDefault="00F61F3A" w:rsidP="00F116DF">
            <w:pPr>
              <w:pStyle w:val="TAL"/>
            </w:pPr>
            <w:proofErr w:type="spellStart"/>
            <w:r>
              <w:t>AnaSubTransfer</w:t>
            </w:r>
            <w:proofErr w:type="spellEnd"/>
          </w:p>
        </w:tc>
      </w:tr>
      <w:tr w:rsidR="00F61F3A" w14:paraId="08003370" w14:textId="77777777" w:rsidTr="00F116DF">
        <w:trPr>
          <w:gridAfter w:val="1"/>
          <w:wAfter w:w="85" w:type="dxa"/>
          <w:jc w:val="center"/>
        </w:trPr>
        <w:tc>
          <w:tcPr>
            <w:tcW w:w="3222" w:type="dxa"/>
            <w:gridSpan w:val="2"/>
          </w:tcPr>
          <w:p w14:paraId="144DD5A7" w14:textId="77777777" w:rsidR="00F61F3A" w:rsidRDefault="00F61F3A" w:rsidP="00F116DF">
            <w:pPr>
              <w:pStyle w:val="TAL"/>
              <w:rPr>
                <w:lang w:eastAsia="zh-CN"/>
              </w:rPr>
            </w:pPr>
            <w:proofErr w:type="spellStart"/>
            <w:r>
              <w:rPr>
                <w:lang w:eastAsia="zh-CN"/>
              </w:rPr>
              <w:t>ModelInfo</w:t>
            </w:r>
            <w:proofErr w:type="spellEnd"/>
          </w:p>
        </w:tc>
        <w:tc>
          <w:tcPr>
            <w:tcW w:w="1195" w:type="dxa"/>
            <w:gridSpan w:val="2"/>
          </w:tcPr>
          <w:p w14:paraId="090A1E25" w14:textId="77777777" w:rsidR="00F61F3A" w:rsidRDefault="00F61F3A" w:rsidP="00F116DF">
            <w:pPr>
              <w:pStyle w:val="TAL"/>
              <w:rPr>
                <w:lang w:eastAsia="zh-CN"/>
              </w:rPr>
            </w:pPr>
            <w:r>
              <w:rPr>
                <w:lang w:eastAsia="zh-CN"/>
              </w:rPr>
              <w:t>5.1.6.2.42</w:t>
            </w:r>
          </w:p>
        </w:tc>
        <w:tc>
          <w:tcPr>
            <w:tcW w:w="2132" w:type="dxa"/>
            <w:gridSpan w:val="2"/>
          </w:tcPr>
          <w:p w14:paraId="643326F0" w14:textId="77777777" w:rsidR="00F61F3A" w:rsidRDefault="00F61F3A" w:rsidP="00F116DF">
            <w:pPr>
              <w:pStyle w:val="TAL"/>
              <w:rPr>
                <w:lang w:eastAsia="zh-CN"/>
              </w:rPr>
            </w:pPr>
            <w:r>
              <w:rPr>
                <w:lang w:eastAsia="zh-CN"/>
              </w:rPr>
              <w:t>Contains information about an ML model.</w:t>
            </w:r>
          </w:p>
        </w:tc>
        <w:tc>
          <w:tcPr>
            <w:tcW w:w="2751" w:type="dxa"/>
            <w:gridSpan w:val="2"/>
          </w:tcPr>
          <w:p w14:paraId="1969B98E" w14:textId="77777777" w:rsidR="00F61F3A" w:rsidRDefault="00F61F3A" w:rsidP="00F116DF">
            <w:pPr>
              <w:pStyle w:val="TAL"/>
              <w:rPr>
                <w:rFonts w:cs="Arial"/>
                <w:szCs w:val="18"/>
              </w:rPr>
            </w:pPr>
            <w:proofErr w:type="spellStart"/>
            <w:r>
              <w:t>AnaSubTransfer</w:t>
            </w:r>
            <w:proofErr w:type="spellEnd"/>
          </w:p>
        </w:tc>
      </w:tr>
      <w:tr w:rsidR="00F61F3A" w14:paraId="5DADF69B"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AC201AB" w14:textId="77777777" w:rsidR="00F61F3A" w:rsidRDefault="00F61F3A" w:rsidP="00F116DF">
            <w:pPr>
              <w:pStyle w:val="TAL"/>
              <w:rPr>
                <w:lang w:eastAsia="zh-CN"/>
              </w:rPr>
            </w:pPr>
            <w:proofErr w:type="spellStart"/>
            <w:r>
              <w:rPr>
                <w:lang w:eastAsia="zh-CN"/>
              </w:rPr>
              <w:lastRenderedPageBreak/>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FC6B684" w14:textId="77777777" w:rsidR="00F61F3A" w:rsidRDefault="00F61F3A" w:rsidP="00F116DF">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1554C50A" w14:textId="77777777" w:rsidR="00F61F3A" w:rsidRDefault="00F61F3A" w:rsidP="00F116DF">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7017D75D" w14:textId="77777777" w:rsidR="00F61F3A" w:rsidRDefault="00F61F3A" w:rsidP="00F116DF">
            <w:pPr>
              <w:pStyle w:val="TAL"/>
            </w:pPr>
            <w:proofErr w:type="spellStart"/>
            <w:r>
              <w:t>MovementBehaviour</w:t>
            </w:r>
            <w:proofErr w:type="spellEnd"/>
          </w:p>
        </w:tc>
      </w:tr>
      <w:tr w:rsidR="00F61F3A" w14:paraId="130A81FB"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5DA80D5" w14:textId="77777777" w:rsidR="00F61F3A" w:rsidRDefault="00F61F3A" w:rsidP="00F116DF">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A8D5421" w14:textId="77777777" w:rsidR="00F61F3A" w:rsidRDefault="00F61F3A" w:rsidP="00F116DF">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7AE14D6D" w14:textId="77777777" w:rsidR="00F61F3A" w:rsidRDefault="00F61F3A" w:rsidP="00F116DF">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30644DD4" w14:textId="77777777" w:rsidR="00F61F3A" w:rsidRDefault="00F61F3A" w:rsidP="00F116DF">
            <w:pPr>
              <w:pStyle w:val="TAL"/>
            </w:pPr>
            <w:proofErr w:type="spellStart"/>
            <w:r>
              <w:t>MovementBehaviour</w:t>
            </w:r>
            <w:proofErr w:type="spellEnd"/>
          </w:p>
        </w:tc>
      </w:tr>
      <w:tr w:rsidR="00F61F3A" w14:paraId="02E50E13"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2923FF" w14:textId="77777777" w:rsidR="00F61F3A" w:rsidRDefault="00F61F3A" w:rsidP="00F116DF">
            <w:pPr>
              <w:pStyle w:val="TAL"/>
              <w:rPr>
                <w:lang w:eastAsia="zh-CN"/>
              </w:rPr>
            </w:pPr>
            <w:proofErr w:type="spellStart"/>
            <w:r>
              <w:rPr>
                <w:lang w:eastAsia="zh-CN"/>
              </w:rPr>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656AEBF" w14:textId="77777777" w:rsidR="00F61F3A" w:rsidRDefault="00F61F3A" w:rsidP="00F116DF">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267ACFAC" w14:textId="77777777" w:rsidR="00F61F3A" w:rsidRDefault="00F61F3A" w:rsidP="00F116DF">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507DBDBE" w14:textId="77777777" w:rsidR="00F61F3A" w:rsidRDefault="00F61F3A" w:rsidP="00F116DF">
            <w:pPr>
              <w:pStyle w:val="TAL"/>
            </w:pPr>
            <w:proofErr w:type="spellStart"/>
            <w:r>
              <w:t>MovementBehaviour</w:t>
            </w:r>
            <w:proofErr w:type="spellEnd"/>
          </w:p>
        </w:tc>
      </w:tr>
      <w:tr w:rsidR="00F61F3A" w14:paraId="7907EB4C" w14:textId="77777777" w:rsidTr="00F116DF">
        <w:trPr>
          <w:gridAfter w:val="1"/>
          <w:wAfter w:w="85" w:type="dxa"/>
          <w:jc w:val="center"/>
        </w:trPr>
        <w:tc>
          <w:tcPr>
            <w:tcW w:w="3222" w:type="dxa"/>
            <w:gridSpan w:val="2"/>
          </w:tcPr>
          <w:p w14:paraId="28599F88" w14:textId="77777777" w:rsidR="00F61F3A" w:rsidRDefault="00F61F3A" w:rsidP="00F116DF">
            <w:pPr>
              <w:pStyle w:val="TAL"/>
              <w:rPr>
                <w:lang w:eastAsia="zh-CN"/>
              </w:rPr>
            </w:pPr>
            <w:proofErr w:type="spellStart"/>
            <w:r>
              <w:t>NetworkPerfInfo</w:t>
            </w:r>
            <w:proofErr w:type="spellEnd"/>
          </w:p>
        </w:tc>
        <w:tc>
          <w:tcPr>
            <w:tcW w:w="1195" w:type="dxa"/>
            <w:gridSpan w:val="2"/>
          </w:tcPr>
          <w:p w14:paraId="1149F9D4" w14:textId="77777777" w:rsidR="00F61F3A" w:rsidRDefault="00F61F3A" w:rsidP="00F116DF">
            <w:pPr>
              <w:pStyle w:val="TAL"/>
              <w:rPr>
                <w:lang w:eastAsia="zh-CN"/>
              </w:rPr>
            </w:pPr>
            <w:r>
              <w:rPr>
                <w:rFonts w:hint="eastAsia"/>
                <w:lang w:eastAsia="zh-CN"/>
              </w:rPr>
              <w:t>5</w:t>
            </w:r>
            <w:r>
              <w:rPr>
                <w:lang w:eastAsia="zh-CN"/>
              </w:rPr>
              <w:t>.1.6.2.23</w:t>
            </w:r>
          </w:p>
        </w:tc>
        <w:tc>
          <w:tcPr>
            <w:tcW w:w="2132" w:type="dxa"/>
            <w:gridSpan w:val="2"/>
          </w:tcPr>
          <w:p w14:paraId="5E020731" w14:textId="77777777" w:rsidR="00F61F3A" w:rsidRDefault="00F61F3A" w:rsidP="00F116DF">
            <w:pPr>
              <w:pStyle w:val="TAL"/>
              <w:rPr>
                <w:lang w:eastAsia="zh-CN"/>
              </w:rPr>
            </w:pPr>
            <w:r>
              <w:rPr>
                <w:lang w:eastAsia="zh-CN"/>
              </w:rPr>
              <w:t>Represents the network performance information.</w:t>
            </w:r>
          </w:p>
        </w:tc>
        <w:tc>
          <w:tcPr>
            <w:tcW w:w="2751" w:type="dxa"/>
            <w:gridSpan w:val="2"/>
          </w:tcPr>
          <w:p w14:paraId="0EDAC017" w14:textId="77777777" w:rsidR="00F61F3A" w:rsidRDefault="00F61F3A" w:rsidP="00F116DF">
            <w:pPr>
              <w:pStyle w:val="TAL"/>
              <w:rPr>
                <w:rFonts w:cs="Arial"/>
                <w:szCs w:val="18"/>
              </w:rPr>
            </w:pPr>
            <w:proofErr w:type="spellStart"/>
            <w:r>
              <w:t>NetworkPerformance</w:t>
            </w:r>
            <w:proofErr w:type="spellEnd"/>
          </w:p>
        </w:tc>
      </w:tr>
      <w:tr w:rsidR="00F61F3A" w14:paraId="2AAF8B92" w14:textId="77777777" w:rsidTr="00F116DF">
        <w:trPr>
          <w:gridAfter w:val="1"/>
          <w:wAfter w:w="85" w:type="dxa"/>
          <w:jc w:val="center"/>
        </w:trPr>
        <w:tc>
          <w:tcPr>
            <w:tcW w:w="3222" w:type="dxa"/>
            <w:gridSpan w:val="2"/>
          </w:tcPr>
          <w:p w14:paraId="3FDAC49C" w14:textId="77777777" w:rsidR="00F61F3A" w:rsidRDefault="00F61F3A" w:rsidP="00F116DF">
            <w:pPr>
              <w:pStyle w:val="TAL"/>
            </w:pPr>
            <w:proofErr w:type="spellStart"/>
            <w:r>
              <w:t>NetworkPerfOrderCriterion</w:t>
            </w:r>
            <w:proofErr w:type="spellEnd"/>
          </w:p>
        </w:tc>
        <w:tc>
          <w:tcPr>
            <w:tcW w:w="1195" w:type="dxa"/>
            <w:gridSpan w:val="2"/>
          </w:tcPr>
          <w:p w14:paraId="46B57435" w14:textId="77777777" w:rsidR="00F61F3A" w:rsidRDefault="00F61F3A" w:rsidP="00F116DF">
            <w:pPr>
              <w:pStyle w:val="TAL"/>
              <w:rPr>
                <w:lang w:eastAsia="zh-CN"/>
              </w:rPr>
            </w:pPr>
            <w:r>
              <w:rPr>
                <w:rFonts w:hint="eastAsia"/>
                <w:lang w:eastAsia="zh-CN"/>
              </w:rPr>
              <w:t>5</w:t>
            </w:r>
            <w:r>
              <w:rPr>
                <w:lang w:eastAsia="zh-CN"/>
              </w:rPr>
              <w:t>.1.6.3.30</w:t>
            </w:r>
          </w:p>
        </w:tc>
        <w:tc>
          <w:tcPr>
            <w:tcW w:w="2132" w:type="dxa"/>
            <w:gridSpan w:val="2"/>
          </w:tcPr>
          <w:p w14:paraId="3A37DF6F" w14:textId="77777777" w:rsidR="00F61F3A" w:rsidRDefault="00F61F3A" w:rsidP="00F116DF">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C83786C" w14:textId="77777777" w:rsidR="00F61F3A" w:rsidRDefault="00F61F3A" w:rsidP="00F116DF">
            <w:pPr>
              <w:pStyle w:val="TAL"/>
            </w:pPr>
            <w:proofErr w:type="spellStart"/>
            <w:r>
              <w:t>NetworkPerformance</w:t>
            </w:r>
            <w:r>
              <w:rPr>
                <w:lang w:eastAsia="zh-CN"/>
              </w:rPr>
              <w:t>Ext_eNA</w:t>
            </w:r>
            <w:proofErr w:type="spellEnd"/>
          </w:p>
        </w:tc>
      </w:tr>
      <w:tr w:rsidR="00F61F3A" w14:paraId="7F85E550" w14:textId="77777777" w:rsidTr="00F116DF">
        <w:trPr>
          <w:gridAfter w:val="1"/>
          <w:wAfter w:w="85" w:type="dxa"/>
          <w:jc w:val="center"/>
        </w:trPr>
        <w:tc>
          <w:tcPr>
            <w:tcW w:w="3222" w:type="dxa"/>
            <w:gridSpan w:val="2"/>
          </w:tcPr>
          <w:p w14:paraId="2B8A2CB1" w14:textId="77777777" w:rsidR="00F61F3A" w:rsidRDefault="00F61F3A" w:rsidP="00F116DF">
            <w:pPr>
              <w:pStyle w:val="TAL"/>
              <w:rPr>
                <w:lang w:eastAsia="zh-CN"/>
              </w:rPr>
            </w:pPr>
            <w:proofErr w:type="spellStart"/>
            <w:r>
              <w:t>NetworkPerfRequirement</w:t>
            </w:r>
            <w:proofErr w:type="spellEnd"/>
          </w:p>
        </w:tc>
        <w:tc>
          <w:tcPr>
            <w:tcW w:w="1195" w:type="dxa"/>
            <w:gridSpan w:val="2"/>
          </w:tcPr>
          <w:p w14:paraId="6EE1552B" w14:textId="77777777" w:rsidR="00F61F3A" w:rsidRDefault="00F61F3A" w:rsidP="00F116DF">
            <w:pPr>
              <w:pStyle w:val="TAL"/>
              <w:rPr>
                <w:lang w:eastAsia="zh-CN"/>
              </w:rPr>
            </w:pPr>
            <w:r>
              <w:rPr>
                <w:rFonts w:hint="eastAsia"/>
                <w:lang w:eastAsia="zh-CN"/>
              </w:rPr>
              <w:t>5</w:t>
            </w:r>
            <w:r>
              <w:rPr>
                <w:lang w:eastAsia="zh-CN"/>
              </w:rPr>
              <w:t>.1.6.2.22</w:t>
            </w:r>
          </w:p>
        </w:tc>
        <w:tc>
          <w:tcPr>
            <w:tcW w:w="2132" w:type="dxa"/>
            <w:gridSpan w:val="2"/>
          </w:tcPr>
          <w:p w14:paraId="558D4EC7" w14:textId="77777777" w:rsidR="00F61F3A" w:rsidRDefault="00F61F3A" w:rsidP="00F116DF">
            <w:pPr>
              <w:pStyle w:val="TAL"/>
              <w:rPr>
                <w:lang w:eastAsia="zh-CN"/>
              </w:rPr>
            </w:pPr>
            <w:r>
              <w:rPr>
                <w:lang w:eastAsia="zh-CN"/>
              </w:rPr>
              <w:t>Represents a network performance requirement.</w:t>
            </w:r>
          </w:p>
        </w:tc>
        <w:tc>
          <w:tcPr>
            <w:tcW w:w="2751" w:type="dxa"/>
            <w:gridSpan w:val="2"/>
          </w:tcPr>
          <w:p w14:paraId="29140162" w14:textId="77777777" w:rsidR="00F61F3A" w:rsidRDefault="00F61F3A" w:rsidP="00F116DF">
            <w:pPr>
              <w:pStyle w:val="TAL"/>
              <w:rPr>
                <w:rFonts w:cs="Arial"/>
                <w:szCs w:val="18"/>
              </w:rPr>
            </w:pPr>
            <w:proofErr w:type="spellStart"/>
            <w:r>
              <w:t>NetworkPerformance</w:t>
            </w:r>
            <w:proofErr w:type="spellEnd"/>
          </w:p>
        </w:tc>
      </w:tr>
      <w:tr w:rsidR="00F61F3A" w14:paraId="58AF6C0A" w14:textId="77777777" w:rsidTr="00F116DF">
        <w:trPr>
          <w:gridAfter w:val="1"/>
          <w:wAfter w:w="85" w:type="dxa"/>
          <w:jc w:val="center"/>
        </w:trPr>
        <w:tc>
          <w:tcPr>
            <w:tcW w:w="3222" w:type="dxa"/>
            <w:gridSpan w:val="2"/>
          </w:tcPr>
          <w:p w14:paraId="4EBB30A9" w14:textId="77777777" w:rsidR="00F61F3A" w:rsidRDefault="00F61F3A" w:rsidP="00F116DF">
            <w:pPr>
              <w:pStyle w:val="TAL"/>
              <w:rPr>
                <w:lang w:eastAsia="zh-CN"/>
              </w:rPr>
            </w:pPr>
            <w:proofErr w:type="spellStart"/>
            <w:r>
              <w:t>NetworkPerfType</w:t>
            </w:r>
            <w:proofErr w:type="spellEnd"/>
          </w:p>
        </w:tc>
        <w:tc>
          <w:tcPr>
            <w:tcW w:w="1195" w:type="dxa"/>
            <w:gridSpan w:val="2"/>
          </w:tcPr>
          <w:p w14:paraId="7E46B44F" w14:textId="77777777" w:rsidR="00F61F3A" w:rsidRDefault="00F61F3A" w:rsidP="00F116DF">
            <w:pPr>
              <w:pStyle w:val="TAL"/>
              <w:rPr>
                <w:lang w:eastAsia="zh-CN"/>
              </w:rPr>
            </w:pPr>
            <w:r>
              <w:rPr>
                <w:rFonts w:hint="eastAsia"/>
                <w:lang w:eastAsia="zh-CN"/>
              </w:rPr>
              <w:t>5</w:t>
            </w:r>
            <w:r>
              <w:rPr>
                <w:lang w:eastAsia="zh-CN"/>
              </w:rPr>
              <w:t>.1.6.3.10</w:t>
            </w:r>
          </w:p>
        </w:tc>
        <w:tc>
          <w:tcPr>
            <w:tcW w:w="2132" w:type="dxa"/>
            <w:gridSpan w:val="2"/>
          </w:tcPr>
          <w:p w14:paraId="798030A2" w14:textId="77777777" w:rsidR="00F61F3A" w:rsidRDefault="00F61F3A" w:rsidP="00F116DF">
            <w:pPr>
              <w:pStyle w:val="TAL"/>
              <w:rPr>
                <w:lang w:eastAsia="zh-CN"/>
              </w:rPr>
            </w:pPr>
            <w:r>
              <w:rPr>
                <w:lang w:eastAsia="zh-CN"/>
              </w:rPr>
              <w:t>Represents the network performance types.</w:t>
            </w:r>
          </w:p>
        </w:tc>
        <w:tc>
          <w:tcPr>
            <w:tcW w:w="2751" w:type="dxa"/>
            <w:gridSpan w:val="2"/>
          </w:tcPr>
          <w:p w14:paraId="45D6B375" w14:textId="77777777" w:rsidR="00F61F3A" w:rsidRDefault="00F61F3A" w:rsidP="00F116DF">
            <w:pPr>
              <w:pStyle w:val="TAL"/>
              <w:rPr>
                <w:rFonts w:cs="Arial"/>
                <w:szCs w:val="18"/>
              </w:rPr>
            </w:pPr>
            <w:proofErr w:type="spellStart"/>
            <w:r>
              <w:t>NetworkPerformance</w:t>
            </w:r>
            <w:proofErr w:type="spellEnd"/>
          </w:p>
        </w:tc>
      </w:tr>
      <w:tr w:rsidR="00F61F3A" w14:paraId="694E841A" w14:textId="77777777" w:rsidTr="00F116DF">
        <w:trPr>
          <w:gridAfter w:val="1"/>
          <w:wAfter w:w="85" w:type="dxa"/>
          <w:jc w:val="center"/>
        </w:trPr>
        <w:tc>
          <w:tcPr>
            <w:tcW w:w="3222" w:type="dxa"/>
            <w:gridSpan w:val="2"/>
          </w:tcPr>
          <w:p w14:paraId="5CD0A1FC" w14:textId="77777777" w:rsidR="00F61F3A" w:rsidRDefault="00F61F3A" w:rsidP="00F116DF">
            <w:pPr>
              <w:pStyle w:val="TAL"/>
              <w:rPr>
                <w:lang w:eastAsia="zh-CN"/>
              </w:rPr>
            </w:pPr>
            <w:proofErr w:type="spellStart"/>
            <w:r>
              <w:rPr>
                <w:lang w:eastAsia="zh-CN"/>
              </w:rPr>
              <w:t>NfLoadLevelInformation</w:t>
            </w:r>
            <w:proofErr w:type="spellEnd"/>
          </w:p>
        </w:tc>
        <w:tc>
          <w:tcPr>
            <w:tcW w:w="1195" w:type="dxa"/>
            <w:gridSpan w:val="2"/>
          </w:tcPr>
          <w:p w14:paraId="4AE31F08" w14:textId="77777777" w:rsidR="00F61F3A" w:rsidRDefault="00F61F3A" w:rsidP="00F116DF">
            <w:pPr>
              <w:pStyle w:val="TAL"/>
              <w:rPr>
                <w:lang w:eastAsia="zh-CN"/>
              </w:rPr>
            </w:pPr>
            <w:r>
              <w:t>5.1.6.2.31</w:t>
            </w:r>
          </w:p>
        </w:tc>
        <w:tc>
          <w:tcPr>
            <w:tcW w:w="2132" w:type="dxa"/>
            <w:gridSpan w:val="2"/>
          </w:tcPr>
          <w:p w14:paraId="062A519F" w14:textId="77777777" w:rsidR="00F61F3A" w:rsidRDefault="00F61F3A" w:rsidP="00F116DF">
            <w:pPr>
              <w:pStyle w:val="TAL"/>
              <w:rPr>
                <w:lang w:eastAsia="zh-CN"/>
              </w:rPr>
            </w:pPr>
            <w:r>
              <w:rPr>
                <w:lang w:eastAsia="zh-CN"/>
              </w:rPr>
              <w:t>Represents load level information of a given NF instance.</w:t>
            </w:r>
          </w:p>
        </w:tc>
        <w:tc>
          <w:tcPr>
            <w:tcW w:w="2751" w:type="dxa"/>
            <w:gridSpan w:val="2"/>
          </w:tcPr>
          <w:p w14:paraId="208A00D4" w14:textId="77777777" w:rsidR="00F61F3A" w:rsidRDefault="00F61F3A" w:rsidP="00F116DF">
            <w:pPr>
              <w:pStyle w:val="TAL"/>
              <w:rPr>
                <w:rFonts w:cs="Arial"/>
                <w:szCs w:val="18"/>
              </w:rPr>
            </w:pPr>
            <w:proofErr w:type="spellStart"/>
            <w:r>
              <w:t>NfLoad</w:t>
            </w:r>
            <w:proofErr w:type="spellEnd"/>
          </w:p>
        </w:tc>
      </w:tr>
      <w:tr w:rsidR="00F61F3A" w14:paraId="350C8C27" w14:textId="77777777" w:rsidTr="00F116DF">
        <w:trPr>
          <w:gridAfter w:val="1"/>
          <w:wAfter w:w="85" w:type="dxa"/>
          <w:jc w:val="center"/>
        </w:trPr>
        <w:tc>
          <w:tcPr>
            <w:tcW w:w="3222" w:type="dxa"/>
            <w:gridSpan w:val="2"/>
          </w:tcPr>
          <w:p w14:paraId="042ED767" w14:textId="77777777" w:rsidR="00F61F3A" w:rsidRDefault="00F61F3A" w:rsidP="00F116DF">
            <w:pPr>
              <w:pStyle w:val="TAL"/>
              <w:rPr>
                <w:lang w:eastAsia="zh-CN"/>
              </w:rPr>
            </w:pPr>
            <w:proofErr w:type="spellStart"/>
            <w:r>
              <w:rPr>
                <w:lang w:eastAsia="zh-CN"/>
              </w:rPr>
              <w:t>NfStatus</w:t>
            </w:r>
            <w:proofErr w:type="spellEnd"/>
          </w:p>
        </w:tc>
        <w:tc>
          <w:tcPr>
            <w:tcW w:w="1195" w:type="dxa"/>
            <w:gridSpan w:val="2"/>
          </w:tcPr>
          <w:p w14:paraId="140A4ADC" w14:textId="77777777" w:rsidR="00F61F3A" w:rsidRDefault="00F61F3A" w:rsidP="00F116DF">
            <w:pPr>
              <w:pStyle w:val="TAL"/>
            </w:pPr>
            <w:r>
              <w:rPr>
                <w:lang w:eastAsia="zh-CN"/>
              </w:rPr>
              <w:t>5.1.6.2.32</w:t>
            </w:r>
          </w:p>
        </w:tc>
        <w:tc>
          <w:tcPr>
            <w:tcW w:w="2132" w:type="dxa"/>
            <w:gridSpan w:val="2"/>
          </w:tcPr>
          <w:p w14:paraId="69E6957D" w14:textId="77777777" w:rsidR="00F61F3A" w:rsidRDefault="00F61F3A" w:rsidP="00F116DF">
            <w:pPr>
              <w:pStyle w:val="TAL"/>
              <w:rPr>
                <w:lang w:eastAsia="zh-CN"/>
              </w:rPr>
            </w:pPr>
            <w:r>
              <w:rPr>
                <w:lang w:eastAsia="zh-CN"/>
              </w:rPr>
              <w:t>Provides the percentage of time spent on various NF states.</w:t>
            </w:r>
          </w:p>
        </w:tc>
        <w:tc>
          <w:tcPr>
            <w:tcW w:w="2751" w:type="dxa"/>
            <w:gridSpan w:val="2"/>
          </w:tcPr>
          <w:p w14:paraId="4E01C5C2" w14:textId="77777777" w:rsidR="00F61F3A" w:rsidRDefault="00F61F3A" w:rsidP="00F116DF">
            <w:pPr>
              <w:pStyle w:val="TAL"/>
            </w:pPr>
            <w:proofErr w:type="spellStart"/>
            <w:r>
              <w:rPr>
                <w:rFonts w:cs="Arial"/>
                <w:szCs w:val="18"/>
              </w:rPr>
              <w:t>NfLoad</w:t>
            </w:r>
            <w:proofErr w:type="spellEnd"/>
          </w:p>
        </w:tc>
      </w:tr>
      <w:tr w:rsidR="00F61F3A" w14:paraId="63193477" w14:textId="77777777" w:rsidTr="00F116DF">
        <w:trPr>
          <w:gridAfter w:val="1"/>
          <w:wAfter w:w="85" w:type="dxa"/>
          <w:jc w:val="center"/>
        </w:trPr>
        <w:tc>
          <w:tcPr>
            <w:tcW w:w="3222" w:type="dxa"/>
            <w:gridSpan w:val="2"/>
          </w:tcPr>
          <w:p w14:paraId="3D69847E" w14:textId="77777777" w:rsidR="00F61F3A" w:rsidRDefault="00F61F3A" w:rsidP="00F116DF">
            <w:pPr>
              <w:pStyle w:val="TAL"/>
              <w:rPr>
                <w:lang w:eastAsia="zh-CN"/>
              </w:rPr>
            </w:pPr>
            <w:proofErr w:type="spellStart"/>
            <w:r>
              <w:rPr>
                <w:lang w:eastAsia="zh-CN"/>
              </w:rPr>
              <w:t>NnwdafEventsSubscription</w:t>
            </w:r>
            <w:proofErr w:type="spellEnd"/>
          </w:p>
        </w:tc>
        <w:tc>
          <w:tcPr>
            <w:tcW w:w="1195" w:type="dxa"/>
            <w:gridSpan w:val="2"/>
          </w:tcPr>
          <w:p w14:paraId="140CA4D3" w14:textId="77777777" w:rsidR="00F61F3A" w:rsidRDefault="00F61F3A" w:rsidP="00F116DF">
            <w:pPr>
              <w:pStyle w:val="TAL"/>
              <w:rPr>
                <w:lang w:eastAsia="zh-CN"/>
              </w:rPr>
            </w:pPr>
            <w:r>
              <w:rPr>
                <w:lang w:eastAsia="zh-CN"/>
              </w:rPr>
              <w:t>5.1.6.2.2</w:t>
            </w:r>
          </w:p>
        </w:tc>
        <w:tc>
          <w:tcPr>
            <w:tcW w:w="2132" w:type="dxa"/>
            <w:gridSpan w:val="2"/>
          </w:tcPr>
          <w:p w14:paraId="441BFE54" w14:textId="77777777" w:rsidR="00F61F3A" w:rsidRDefault="00F61F3A" w:rsidP="00F116DF">
            <w:pPr>
              <w:pStyle w:val="TAL"/>
              <w:rPr>
                <w:lang w:eastAsia="zh-CN"/>
              </w:rPr>
            </w:pPr>
            <w:r>
              <w:rPr>
                <w:lang w:eastAsia="zh-CN"/>
              </w:rPr>
              <w:t>Represents an Individual NWDAF Event Subscription resource.</w:t>
            </w:r>
          </w:p>
        </w:tc>
        <w:tc>
          <w:tcPr>
            <w:tcW w:w="2751" w:type="dxa"/>
            <w:gridSpan w:val="2"/>
          </w:tcPr>
          <w:p w14:paraId="00F8C7E4" w14:textId="77777777" w:rsidR="00F61F3A" w:rsidRDefault="00F61F3A" w:rsidP="00F116DF">
            <w:pPr>
              <w:pStyle w:val="TAL"/>
              <w:rPr>
                <w:rFonts w:cs="Arial"/>
                <w:szCs w:val="18"/>
              </w:rPr>
            </w:pPr>
          </w:p>
        </w:tc>
      </w:tr>
      <w:tr w:rsidR="00F61F3A" w14:paraId="13215A4D" w14:textId="77777777" w:rsidTr="00F116DF">
        <w:trPr>
          <w:gridAfter w:val="1"/>
          <w:wAfter w:w="85" w:type="dxa"/>
          <w:jc w:val="center"/>
        </w:trPr>
        <w:tc>
          <w:tcPr>
            <w:tcW w:w="3222" w:type="dxa"/>
            <w:gridSpan w:val="2"/>
          </w:tcPr>
          <w:p w14:paraId="58FEB3BD" w14:textId="77777777" w:rsidR="00F61F3A" w:rsidRDefault="00F61F3A" w:rsidP="00F116DF">
            <w:pPr>
              <w:pStyle w:val="TAL"/>
              <w:rPr>
                <w:lang w:eastAsia="zh-CN"/>
              </w:rPr>
            </w:pPr>
            <w:proofErr w:type="spellStart"/>
            <w:r>
              <w:rPr>
                <w:lang w:eastAsia="zh-CN"/>
              </w:rPr>
              <w:t>NnwdafEventsSubscriptionNotification</w:t>
            </w:r>
            <w:proofErr w:type="spellEnd"/>
          </w:p>
        </w:tc>
        <w:tc>
          <w:tcPr>
            <w:tcW w:w="1195" w:type="dxa"/>
            <w:gridSpan w:val="2"/>
          </w:tcPr>
          <w:p w14:paraId="3E423E4A" w14:textId="77777777" w:rsidR="00F61F3A" w:rsidRDefault="00F61F3A" w:rsidP="00F116DF">
            <w:pPr>
              <w:pStyle w:val="TAL"/>
              <w:rPr>
                <w:lang w:eastAsia="zh-CN"/>
              </w:rPr>
            </w:pPr>
            <w:r>
              <w:rPr>
                <w:lang w:eastAsia="zh-CN"/>
              </w:rPr>
              <w:t>5.1.6.2.4</w:t>
            </w:r>
          </w:p>
        </w:tc>
        <w:tc>
          <w:tcPr>
            <w:tcW w:w="2132" w:type="dxa"/>
            <w:gridSpan w:val="2"/>
          </w:tcPr>
          <w:p w14:paraId="0E5C748D" w14:textId="77777777" w:rsidR="00F61F3A" w:rsidRDefault="00F61F3A" w:rsidP="00F116DF">
            <w:pPr>
              <w:pStyle w:val="TAL"/>
              <w:rPr>
                <w:lang w:eastAsia="zh-CN"/>
              </w:rPr>
            </w:pPr>
            <w:r>
              <w:rPr>
                <w:lang w:eastAsia="zh-CN"/>
              </w:rPr>
              <w:t>Represents an Individual NWDAF Event Subscription Notification resource.</w:t>
            </w:r>
          </w:p>
        </w:tc>
        <w:tc>
          <w:tcPr>
            <w:tcW w:w="2751" w:type="dxa"/>
            <w:gridSpan w:val="2"/>
          </w:tcPr>
          <w:p w14:paraId="0BF00CA2" w14:textId="77777777" w:rsidR="00F61F3A" w:rsidRDefault="00F61F3A" w:rsidP="00F116DF">
            <w:pPr>
              <w:pStyle w:val="TAL"/>
              <w:rPr>
                <w:rFonts w:cs="Arial"/>
                <w:szCs w:val="18"/>
              </w:rPr>
            </w:pPr>
          </w:p>
        </w:tc>
      </w:tr>
      <w:tr w:rsidR="00F61F3A" w14:paraId="0E9A3707" w14:textId="77777777" w:rsidTr="00F116DF">
        <w:trPr>
          <w:gridAfter w:val="1"/>
          <w:wAfter w:w="85" w:type="dxa"/>
          <w:jc w:val="center"/>
        </w:trPr>
        <w:tc>
          <w:tcPr>
            <w:tcW w:w="3222" w:type="dxa"/>
            <w:gridSpan w:val="2"/>
          </w:tcPr>
          <w:p w14:paraId="0191FF56" w14:textId="77777777" w:rsidR="00F61F3A" w:rsidRDefault="00F61F3A" w:rsidP="00F116DF">
            <w:pPr>
              <w:pStyle w:val="TAL"/>
              <w:rPr>
                <w:lang w:eastAsia="zh-CN"/>
              </w:rPr>
            </w:pPr>
            <w:proofErr w:type="spellStart"/>
            <w:r>
              <w:rPr>
                <w:lang w:eastAsia="zh-CN"/>
              </w:rPr>
              <w:t>NumberAverage</w:t>
            </w:r>
            <w:proofErr w:type="spellEnd"/>
          </w:p>
        </w:tc>
        <w:tc>
          <w:tcPr>
            <w:tcW w:w="1195" w:type="dxa"/>
            <w:gridSpan w:val="2"/>
          </w:tcPr>
          <w:p w14:paraId="58FD4508" w14:textId="77777777" w:rsidR="00F61F3A" w:rsidRDefault="00F61F3A" w:rsidP="00F116DF">
            <w:pPr>
              <w:pStyle w:val="TAL"/>
              <w:rPr>
                <w:lang w:eastAsia="zh-CN"/>
              </w:rPr>
            </w:pPr>
            <w:r>
              <w:t>5.1.6.2.38</w:t>
            </w:r>
          </w:p>
        </w:tc>
        <w:tc>
          <w:tcPr>
            <w:tcW w:w="2132" w:type="dxa"/>
            <w:gridSpan w:val="2"/>
          </w:tcPr>
          <w:p w14:paraId="074E25FE" w14:textId="77777777" w:rsidR="00F61F3A" w:rsidRDefault="00F61F3A" w:rsidP="00F116DF">
            <w:pPr>
              <w:pStyle w:val="TAL"/>
            </w:pPr>
            <w:r>
              <w:t>Represents average and variance information.</w:t>
            </w:r>
          </w:p>
        </w:tc>
        <w:tc>
          <w:tcPr>
            <w:tcW w:w="2751" w:type="dxa"/>
            <w:gridSpan w:val="2"/>
          </w:tcPr>
          <w:p w14:paraId="5C14374C" w14:textId="77777777" w:rsidR="00F61F3A" w:rsidRDefault="00F61F3A" w:rsidP="00F116DF">
            <w:pPr>
              <w:pStyle w:val="TAL"/>
              <w:rPr>
                <w:rFonts w:cs="Arial"/>
                <w:szCs w:val="18"/>
              </w:rPr>
            </w:pPr>
            <w:proofErr w:type="spellStart"/>
            <w:r>
              <w:rPr>
                <w:rFonts w:cs="Arial"/>
                <w:szCs w:val="18"/>
                <w:lang w:eastAsia="zh-CN"/>
              </w:rPr>
              <w:t>NsiLoad</w:t>
            </w:r>
            <w:r>
              <w:t>Ext</w:t>
            </w:r>
            <w:proofErr w:type="spellEnd"/>
          </w:p>
        </w:tc>
      </w:tr>
      <w:tr w:rsidR="00F61F3A" w14:paraId="5529B43F" w14:textId="77777777" w:rsidTr="00F116DF">
        <w:trPr>
          <w:gridAfter w:val="1"/>
          <w:wAfter w:w="85" w:type="dxa"/>
          <w:jc w:val="center"/>
        </w:trPr>
        <w:tc>
          <w:tcPr>
            <w:tcW w:w="3222" w:type="dxa"/>
            <w:gridSpan w:val="2"/>
          </w:tcPr>
          <w:p w14:paraId="4D3DC7E8" w14:textId="77777777" w:rsidR="00F61F3A" w:rsidRDefault="00F61F3A" w:rsidP="00F116DF">
            <w:pPr>
              <w:pStyle w:val="TAL"/>
              <w:rPr>
                <w:lang w:eastAsia="zh-CN"/>
              </w:rPr>
            </w:pPr>
            <w:proofErr w:type="spellStart"/>
            <w:r>
              <w:rPr>
                <w:rFonts w:hint="eastAsia"/>
                <w:lang w:eastAsia="zh-CN"/>
              </w:rPr>
              <w:t>NwdafEvent</w:t>
            </w:r>
            <w:proofErr w:type="spellEnd"/>
          </w:p>
        </w:tc>
        <w:tc>
          <w:tcPr>
            <w:tcW w:w="1195" w:type="dxa"/>
            <w:gridSpan w:val="2"/>
          </w:tcPr>
          <w:p w14:paraId="562AEA3E" w14:textId="77777777" w:rsidR="00F61F3A" w:rsidRDefault="00F61F3A" w:rsidP="00F116DF">
            <w:pPr>
              <w:pStyle w:val="TAL"/>
              <w:rPr>
                <w:lang w:eastAsia="zh-CN"/>
              </w:rPr>
            </w:pPr>
            <w:r>
              <w:rPr>
                <w:rFonts w:hint="eastAsia"/>
                <w:lang w:eastAsia="zh-CN"/>
              </w:rPr>
              <w:t>5.1.6.3.</w:t>
            </w:r>
            <w:r>
              <w:rPr>
                <w:lang w:eastAsia="zh-CN"/>
              </w:rPr>
              <w:t>4</w:t>
            </w:r>
          </w:p>
        </w:tc>
        <w:tc>
          <w:tcPr>
            <w:tcW w:w="2132" w:type="dxa"/>
            <w:gridSpan w:val="2"/>
          </w:tcPr>
          <w:p w14:paraId="476939FE" w14:textId="77777777" w:rsidR="00F61F3A" w:rsidRDefault="00F61F3A" w:rsidP="00F116DF">
            <w:pPr>
              <w:pStyle w:val="TAL"/>
              <w:rPr>
                <w:lang w:eastAsia="zh-CN"/>
              </w:rPr>
            </w:pPr>
            <w:r>
              <w:rPr>
                <w:lang w:eastAsia="zh-CN"/>
              </w:rPr>
              <w:t>Describes the NWDAF Events.</w:t>
            </w:r>
          </w:p>
        </w:tc>
        <w:tc>
          <w:tcPr>
            <w:tcW w:w="2751" w:type="dxa"/>
            <w:gridSpan w:val="2"/>
          </w:tcPr>
          <w:p w14:paraId="2AE2AD93" w14:textId="77777777" w:rsidR="00F61F3A" w:rsidRDefault="00F61F3A" w:rsidP="00F116DF">
            <w:pPr>
              <w:pStyle w:val="TAL"/>
              <w:rPr>
                <w:rFonts w:cs="Arial"/>
                <w:szCs w:val="18"/>
              </w:rPr>
            </w:pPr>
          </w:p>
        </w:tc>
      </w:tr>
      <w:tr w:rsidR="00F61F3A" w14:paraId="0DF1FFF7" w14:textId="77777777" w:rsidTr="00F116DF">
        <w:trPr>
          <w:gridAfter w:val="1"/>
          <w:wAfter w:w="85" w:type="dxa"/>
          <w:jc w:val="center"/>
        </w:trPr>
        <w:tc>
          <w:tcPr>
            <w:tcW w:w="3222" w:type="dxa"/>
            <w:gridSpan w:val="2"/>
          </w:tcPr>
          <w:p w14:paraId="3BF4B88B" w14:textId="77777777" w:rsidR="00F61F3A" w:rsidRDefault="00F61F3A" w:rsidP="00F116DF">
            <w:pPr>
              <w:pStyle w:val="TAL"/>
              <w:rPr>
                <w:lang w:eastAsia="zh-CN"/>
              </w:rPr>
            </w:pPr>
            <w:proofErr w:type="spellStart"/>
            <w:r>
              <w:rPr>
                <w:lang w:eastAsia="zh-CN"/>
              </w:rPr>
              <w:t>NwdafFailureCode</w:t>
            </w:r>
            <w:proofErr w:type="spellEnd"/>
          </w:p>
        </w:tc>
        <w:tc>
          <w:tcPr>
            <w:tcW w:w="1195" w:type="dxa"/>
            <w:gridSpan w:val="2"/>
          </w:tcPr>
          <w:p w14:paraId="3658764D" w14:textId="77777777" w:rsidR="00F61F3A" w:rsidRDefault="00F61F3A" w:rsidP="00F116DF">
            <w:pPr>
              <w:pStyle w:val="TAL"/>
              <w:rPr>
                <w:lang w:eastAsia="zh-CN"/>
              </w:rPr>
            </w:pPr>
            <w:r>
              <w:rPr>
                <w:rFonts w:eastAsia="等线"/>
              </w:rPr>
              <w:t>5.1.6.3.13</w:t>
            </w:r>
          </w:p>
        </w:tc>
        <w:tc>
          <w:tcPr>
            <w:tcW w:w="2132" w:type="dxa"/>
            <w:gridSpan w:val="2"/>
          </w:tcPr>
          <w:p w14:paraId="7ABF3E96" w14:textId="77777777" w:rsidR="00F61F3A" w:rsidRDefault="00F61F3A" w:rsidP="00F116DF">
            <w:pPr>
              <w:pStyle w:val="TAL"/>
              <w:rPr>
                <w:lang w:eastAsia="zh-CN"/>
              </w:rPr>
            </w:pPr>
            <w:r>
              <w:rPr>
                <w:rFonts w:eastAsia="Times New Roman" w:cs="Arial"/>
                <w:szCs w:val="18"/>
              </w:rPr>
              <w:t>Identifies the failure reason.</w:t>
            </w:r>
          </w:p>
        </w:tc>
        <w:tc>
          <w:tcPr>
            <w:tcW w:w="2751" w:type="dxa"/>
            <w:gridSpan w:val="2"/>
          </w:tcPr>
          <w:p w14:paraId="15D0FFCC" w14:textId="77777777" w:rsidR="00F61F3A" w:rsidRDefault="00F61F3A" w:rsidP="00F116DF">
            <w:pPr>
              <w:pStyle w:val="TAL"/>
              <w:rPr>
                <w:rFonts w:cs="Arial"/>
                <w:szCs w:val="18"/>
              </w:rPr>
            </w:pPr>
          </w:p>
        </w:tc>
      </w:tr>
      <w:tr w:rsidR="00F61F3A" w14:paraId="55B3FAAE" w14:textId="77777777" w:rsidTr="00F116DF">
        <w:trPr>
          <w:gridAfter w:val="1"/>
          <w:wAfter w:w="85" w:type="dxa"/>
          <w:jc w:val="center"/>
        </w:trPr>
        <w:tc>
          <w:tcPr>
            <w:tcW w:w="3222" w:type="dxa"/>
            <w:gridSpan w:val="2"/>
          </w:tcPr>
          <w:p w14:paraId="17F56BD1" w14:textId="77777777" w:rsidR="00F61F3A" w:rsidRDefault="00F61F3A" w:rsidP="00F116DF">
            <w:pPr>
              <w:pStyle w:val="TAL"/>
              <w:rPr>
                <w:lang w:eastAsia="zh-CN"/>
              </w:rPr>
            </w:pPr>
            <w:proofErr w:type="spellStart"/>
            <w:r>
              <w:rPr>
                <w:lang w:eastAsia="zh-CN"/>
              </w:rPr>
              <w:t>NotificationMethod</w:t>
            </w:r>
            <w:proofErr w:type="spellEnd"/>
          </w:p>
        </w:tc>
        <w:tc>
          <w:tcPr>
            <w:tcW w:w="1195" w:type="dxa"/>
            <w:gridSpan w:val="2"/>
          </w:tcPr>
          <w:p w14:paraId="3D35F689" w14:textId="77777777" w:rsidR="00F61F3A" w:rsidRDefault="00F61F3A" w:rsidP="00F116DF">
            <w:pPr>
              <w:pStyle w:val="TAL"/>
              <w:rPr>
                <w:lang w:eastAsia="zh-CN"/>
              </w:rPr>
            </w:pPr>
            <w:r>
              <w:rPr>
                <w:rFonts w:hint="eastAsia"/>
                <w:lang w:eastAsia="zh-CN"/>
              </w:rPr>
              <w:t>5.1.6.3.3</w:t>
            </w:r>
          </w:p>
        </w:tc>
        <w:tc>
          <w:tcPr>
            <w:tcW w:w="2132" w:type="dxa"/>
            <w:gridSpan w:val="2"/>
          </w:tcPr>
          <w:p w14:paraId="5A3FB5CB" w14:textId="77777777" w:rsidR="00F61F3A" w:rsidRDefault="00F61F3A" w:rsidP="00F116DF">
            <w:pPr>
              <w:pStyle w:val="TAL"/>
              <w:rPr>
                <w:lang w:eastAsia="zh-CN"/>
              </w:rPr>
            </w:pPr>
            <w:r>
              <w:rPr>
                <w:lang w:eastAsia="zh-CN"/>
              </w:rPr>
              <w:t>Represents the notification methods that can be subscribed.</w:t>
            </w:r>
          </w:p>
        </w:tc>
        <w:tc>
          <w:tcPr>
            <w:tcW w:w="2751" w:type="dxa"/>
            <w:gridSpan w:val="2"/>
          </w:tcPr>
          <w:p w14:paraId="592E0649" w14:textId="77777777" w:rsidR="00F61F3A" w:rsidRDefault="00F61F3A" w:rsidP="00F116DF">
            <w:pPr>
              <w:pStyle w:val="TAL"/>
              <w:rPr>
                <w:rFonts w:cs="Arial"/>
                <w:szCs w:val="18"/>
              </w:rPr>
            </w:pPr>
          </w:p>
        </w:tc>
      </w:tr>
      <w:tr w:rsidR="00F61F3A" w14:paraId="23A44163" w14:textId="77777777" w:rsidTr="00F116DF">
        <w:trPr>
          <w:gridAfter w:val="1"/>
          <w:wAfter w:w="85" w:type="dxa"/>
          <w:jc w:val="center"/>
        </w:trPr>
        <w:tc>
          <w:tcPr>
            <w:tcW w:w="3222" w:type="dxa"/>
            <w:gridSpan w:val="2"/>
          </w:tcPr>
          <w:p w14:paraId="74A4CF15" w14:textId="77777777" w:rsidR="00F61F3A" w:rsidRDefault="00F61F3A" w:rsidP="00F116DF">
            <w:pPr>
              <w:pStyle w:val="TAL"/>
              <w:rPr>
                <w:lang w:eastAsia="zh-CN"/>
              </w:rPr>
            </w:pPr>
            <w:proofErr w:type="spellStart"/>
            <w:r>
              <w:rPr>
                <w:lang w:eastAsia="zh-CN"/>
              </w:rPr>
              <w:t>NsiIdInfo</w:t>
            </w:r>
            <w:proofErr w:type="spellEnd"/>
          </w:p>
        </w:tc>
        <w:tc>
          <w:tcPr>
            <w:tcW w:w="1195" w:type="dxa"/>
            <w:gridSpan w:val="2"/>
          </w:tcPr>
          <w:p w14:paraId="71A94BB7" w14:textId="77777777" w:rsidR="00F61F3A" w:rsidRDefault="00F61F3A" w:rsidP="00F116DF">
            <w:pPr>
              <w:pStyle w:val="TAL"/>
              <w:rPr>
                <w:lang w:eastAsia="zh-CN"/>
              </w:rPr>
            </w:pPr>
            <w:r>
              <w:rPr>
                <w:lang w:eastAsia="zh-CN"/>
              </w:rPr>
              <w:t>5.1.6.2.33</w:t>
            </w:r>
          </w:p>
        </w:tc>
        <w:tc>
          <w:tcPr>
            <w:tcW w:w="2132" w:type="dxa"/>
            <w:gridSpan w:val="2"/>
          </w:tcPr>
          <w:p w14:paraId="06CAABB0" w14:textId="77777777" w:rsidR="00F61F3A" w:rsidRDefault="00F61F3A" w:rsidP="00F116DF">
            <w:pPr>
              <w:pStyle w:val="TAL"/>
              <w:rPr>
                <w:lang w:eastAsia="zh-CN"/>
              </w:rPr>
            </w:pPr>
            <w:r>
              <w:rPr>
                <w:lang w:eastAsia="zh-CN"/>
              </w:rPr>
              <w:t>Represents the S-NSSAI and the optionally associated Network Slice Instance Identifier(s).</w:t>
            </w:r>
          </w:p>
        </w:tc>
        <w:tc>
          <w:tcPr>
            <w:tcW w:w="2751" w:type="dxa"/>
            <w:gridSpan w:val="2"/>
          </w:tcPr>
          <w:p w14:paraId="28292A53" w14:textId="77777777" w:rsidR="00F61F3A" w:rsidRDefault="00F61F3A" w:rsidP="00F116DF">
            <w:pPr>
              <w:pStyle w:val="TAL"/>
              <w:rPr>
                <w:rFonts w:cs="Arial"/>
                <w:szCs w:val="18"/>
              </w:rPr>
            </w:pPr>
            <w:proofErr w:type="spellStart"/>
            <w:r>
              <w:rPr>
                <w:rFonts w:cs="Arial"/>
                <w:szCs w:val="18"/>
              </w:rPr>
              <w:t>ServiceExperience</w:t>
            </w:r>
            <w:proofErr w:type="spellEnd"/>
          </w:p>
          <w:p w14:paraId="4E496C25" w14:textId="77777777" w:rsidR="00F61F3A" w:rsidRDefault="00F61F3A" w:rsidP="00F116DF">
            <w:pPr>
              <w:pStyle w:val="TAL"/>
              <w:rPr>
                <w:lang w:eastAsia="zh-CN"/>
              </w:rPr>
            </w:pPr>
            <w:proofErr w:type="spellStart"/>
            <w:r>
              <w:rPr>
                <w:lang w:eastAsia="zh-CN"/>
              </w:rPr>
              <w:t>NsiLoad</w:t>
            </w:r>
            <w:proofErr w:type="spellEnd"/>
          </w:p>
          <w:p w14:paraId="71C6B7E8" w14:textId="77777777" w:rsidR="00F61F3A" w:rsidRDefault="00F61F3A" w:rsidP="00F116DF">
            <w:pPr>
              <w:pStyle w:val="TAL"/>
              <w:rPr>
                <w:lang w:eastAsia="zh-CN"/>
              </w:rPr>
            </w:pPr>
            <w:proofErr w:type="spellStart"/>
            <w:r>
              <w:rPr>
                <w:rFonts w:eastAsia="Batang"/>
              </w:rPr>
              <w:t>DnPerformance</w:t>
            </w:r>
            <w:proofErr w:type="spellEnd"/>
          </w:p>
          <w:p w14:paraId="6F8A31C5" w14:textId="77777777" w:rsidR="00F61F3A" w:rsidRDefault="00F61F3A" w:rsidP="00F116DF">
            <w:pPr>
              <w:pStyle w:val="TAL"/>
              <w:rPr>
                <w:rFonts w:cs="Arial"/>
                <w:szCs w:val="18"/>
              </w:rPr>
            </w:pPr>
          </w:p>
        </w:tc>
      </w:tr>
      <w:tr w:rsidR="00F61F3A" w14:paraId="6AA8ECF6" w14:textId="77777777" w:rsidTr="00F116DF">
        <w:trPr>
          <w:gridAfter w:val="1"/>
          <w:wAfter w:w="85" w:type="dxa"/>
          <w:jc w:val="center"/>
        </w:trPr>
        <w:tc>
          <w:tcPr>
            <w:tcW w:w="3222" w:type="dxa"/>
            <w:gridSpan w:val="2"/>
          </w:tcPr>
          <w:p w14:paraId="6F6D3F50" w14:textId="77777777" w:rsidR="00F61F3A" w:rsidRDefault="00F61F3A" w:rsidP="00F116DF">
            <w:pPr>
              <w:pStyle w:val="TAL"/>
              <w:rPr>
                <w:lang w:eastAsia="zh-CN"/>
              </w:rPr>
            </w:pPr>
            <w:proofErr w:type="spellStart"/>
            <w:r>
              <w:rPr>
                <w:lang w:eastAsia="zh-CN"/>
              </w:rPr>
              <w:t>NsiLoadLevelInfo</w:t>
            </w:r>
            <w:proofErr w:type="spellEnd"/>
          </w:p>
        </w:tc>
        <w:tc>
          <w:tcPr>
            <w:tcW w:w="1195" w:type="dxa"/>
            <w:gridSpan w:val="2"/>
          </w:tcPr>
          <w:p w14:paraId="4D22E3C9" w14:textId="77777777" w:rsidR="00F61F3A" w:rsidRDefault="00F61F3A" w:rsidP="00F116DF">
            <w:pPr>
              <w:pStyle w:val="TAL"/>
              <w:rPr>
                <w:lang w:eastAsia="zh-CN"/>
              </w:rPr>
            </w:pPr>
            <w:r>
              <w:rPr>
                <w:lang w:eastAsia="zh-CN"/>
              </w:rPr>
              <w:t>5.1.6.2.34</w:t>
            </w:r>
          </w:p>
        </w:tc>
        <w:tc>
          <w:tcPr>
            <w:tcW w:w="2132" w:type="dxa"/>
            <w:gridSpan w:val="2"/>
          </w:tcPr>
          <w:p w14:paraId="4E897C72" w14:textId="77777777" w:rsidR="00F61F3A" w:rsidRDefault="00F61F3A" w:rsidP="00F116DF">
            <w:pPr>
              <w:pStyle w:val="TAL"/>
              <w:rPr>
                <w:lang w:eastAsia="zh-CN"/>
              </w:rPr>
            </w:pPr>
            <w:r>
              <w:rPr>
                <w:lang w:eastAsia="zh-CN"/>
              </w:rPr>
              <w:t>Represents the load level information for an S-NSSAI and the optionally associated network slice instance.</w:t>
            </w:r>
          </w:p>
        </w:tc>
        <w:tc>
          <w:tcPr>
            <w:tcW w:w="2751" w:type="dxa"/>
            <w:gridSpan w:val="2"/>
          </w:tcPr>
          <w:p w14:paraId="0B7806DF" w14:textId="77777777" w:rsidR="00F61F3A" w:rsidRDefault="00F61F3A" w:rsidP="00F116DF">
            <w:pPr>
              <w:pStyle w:val="TAL"/>
              <w:rPr>
                <w:lang w:eastAsia="zh-CN"/>
              </w:rPr>
            </w:pPr>
            <w:proofErr w:type="spellStart"/>
            <w:r>
              <w:rPr>
                <w:lang w:eastAsia="zh-CN"/>
              </w:rPr>
              <w:t>NsiLoad</w:t>
            </w:r>
            <w:proofErr w:type="spellEnd"/>
            <w:r>
              <w:t xml:space="preserve"> </w:t>
            </w:r>
          </w:p>
          <w:p w14:paraId="16AC4A3E" w14:textId="77777777" w:rsidR="00F61F3A" w:rsidRDefault="00F61F3A" w:rsidP="00F116DF">
            <w:pPr>
              <w:pStyle w:val="TAL"/>
              <w:rPr>
                <w:rFonts w:cs="Arial"/>
                <w:szCs w:val="18"/>
              </w:rPr>
            </w:pPr>
          </w:p>
        </w:tc>
      </w:tr>
      <w:tr w:rsidR="00F61F3A" w14:paraId="29DB5F9A" w14:textId="77777777" w:rsidTr="00F116DF">
        <w:trPr>
          <w:gridAfter w:val="1"/>
          <w:wAfter w:w="85" w:type="dxa"/>
          <w:jc w:val="center"/>
        </w:trPr>
        <w:tc>
          <w:tcPr>
            <w:tcW w:w="3222" w:type="dxa"/>
            <w:gridSpan w:val="2"/>
          </w:tcPr>
          <w:p w14:paraId="6D977B4C" w14:textId="77777777" w:rsidR="00F61F3A" w:rsidRDefault="00F61F3A" w:rsidP="00F116DF">
            <w:pPr>
              <w:pStyle w:val="TAL"/>
              <w:rPr>
                <w:lang w:eastAsia="zh-CN"/>
              </w:rPr>
            </w:pPr>
            <w:proofErr w:type="spellStart"/>
            <w:r>
              <w:t>ObservedRedundantTransExp</w:t>
            </w:r>
            <w:proofErr w:type="spellEnd"/>
          </w:p>
        </w:tc>
        <w:tc>
          <w:tcPr>
            <w:tcW w:w="1195" w:type="dxa"/>
            <w:gridSpan w:val="2"/>
          </w:tcPr>
          <w:p w14:paraId="6761FBF5" w14:textId="77777777" w:rsidR="00F61F3A" w:rsidRDefault="00F61F3A" w:rsidP="00F116DF">
            <w:pPr>
              <w:pStyle w:val="TAL"/>
              <w:rPr>
                <w:lang w:eastAsia="zh-CN"/>
              </w:rPr>
            </w:pPr>
            <w:r>
              <w:t>5.1.6.2.70</w:t>
            </w:r>
          </w:p>
        </w:tc>
        <w:tc>
          <w:tcPr>
            <w:tcW w:w="2132" w:type="dxa"/>
            <w:gridSpan w:val="2"/>
          </w:tcPr>
          <w:p w14:paraId="350BCED4" w14:textId="77777777" w:rsidR="00F61F3A" w:rsidRDefault="00F61F3A" w:rsidP="00F116DF">
            <w:pPr>
              <w:pStyle w:val="TAL"/>
              <w:rPr>
                <w:lang w:eastAsia="zh-CN"/>
              </w:rPr>
            </w:pPr>
            <w:r>
              <w:t>Represents the observed Redundant Transmission Experience.</w:t>
            </w:r>
          </w:p>
        </w:tc>
        <w:tc>
          <w:tcPr>
            <w:tcW w:w="2751" w:type="dxa"/>
            <w:gridSpan w:val="2"/>
          </w:tcPr>
          <w:p w14:paraId="210A7947" w14:textId="77777777" w:rsidR="00F61F3A" w:rsidRDefault="00F61F3A" w:rsidP="00F116DF">
            <w:pPr>
              <w:pStyle w:val="TAL"/>
              <w:rPr>
                <w:lang w:eastAsia="zh-CN"/>
              </w:rPr>
            </w:pPr>
            <w:proofErr w:type="spellStart"/>
            <w:r>
              <w:t>RedundantTransmissionExp</w:t>
            </w:r>
            <w:proofErr w:type="spellEnd"/>
          </w:p>
        </w:tc>
      </w:tr>
      <w:tr w:rsidR="00F61F3A" w14:paraId="7C5F6A7C" w14:textId="77777777" w:rsidTr="00F116DF">
        <w:trPr>
          <w:gridAfter w:val="1"/>
          <w:wAfter w:w="85" w:type="dxa"/>
          <w:jc w:val="center"/>
        </w:trPr>
        <w:tc>
          <w:tcPr>
            <w:tcW w:w="3222" w:type="dxa"/>
            <w:gridSpan w:val="2"/>
          </w:tcPr>
          <w:p w14:paraId="5FEF635F" w14:textId="77777777" w:rsidR="00F61F3A" w:rsidRDefault="00F61F3A" w:rsidP="00F116DF">
            <w:pPr>
              <w:pStyle w:val="TAL"/>
              <w:rPr>
                <w:lang w:eastAsia="zh-CN"/>
              </w:rPr>
            </w:pPr>
            <w:proofErr w:type="spellStart"/>
            <w:r>
              <w:t>OutputStrategy</w:t>
            </w:r>
            <w:proofErr w:type="spellEnd"/>
          </w:p>
        </w:tc>
        <w:tc>
          <w:tcPr>
            <w:tcW w:w="1195" w:type="dxa"/>
            <w:gridSpan w:val="2"/>
          </w:tcPr>
          <w:p w14:paraId="7DC417D6" w14:textId="77777777" w:rsidR="00F61F3A" w:rsidRDefault="00F61F3A" w:rsidP="00F116DF">
            <w:pPr>
              <w:pStyle w:val="TAL"/>
              <w:rPr>
                <w:lang w:eastAsia="zh-CN"/>
              </w:rPr>
            </w:pPr>
            <w:r>
              <w:t>5.1.6.3.16</w:t>
            </w:r>
          </w:p>
        </w:tc>
        <w:tc>
          <w:tcPr>
            <w:tcW w:w="2132" w:type="dxa"/>
            <w:gridSpan w:val="2"/>
          </w:tcPr>
          <w:p w14:paraId="66D37542" w14:textId="77777777" w:rsidR="00F61F3A" w:rsidRDefault="00F61F3A" w:rsidP="00F116DF">
            <w:pPr>
              <w:pStyle w:val="TAL"/>
              <w:rPr>
                <w:lang w:eastAsia="zh-CN"/>
              </w:rPr>
            </w:pPr>
            <w:r>
              <w:t>Represents the output strategy used for the reporting of the analytics.</w:t>
            </w:r>
          </w:p>
        </w:tc>
        <w:tc>
          <w:tcPr>
            <w:tcW w:w="2751" w:type="dxa"/>
            <w:gridSpan w:val="2"/>
          </w:tcPr>
          <w:p w14:paraId="59466361" w14:textId="77777777" w:rsidR="00F61F3A" w:rsidRDefault="00F61F3A" w:rsidP="00F116DF">
            <w:pPr>
              <w:pStyle w:val="TAL"/>
              <w:rPr>
                <w:lang w:eastAsia="zh-CN"/>
              </w:rPr>
            </w:pPr>
            <w:r>
              <w:t>Aggregation</w:t>
            </w:r>
          </w:p>
        </w:tc>
      </w:tr>
      <w:tr w:rsidR="00F61F3A" w14:paraId="366F0020" w14:textId="77777777" w:rsidTr="00F116DF">
        <w:trPr>
          <w:gridAfter w:val="1"/>
          <w:wAfter w:w="85" w:type="dxa"/>
          <w:jc w:val="center"/>
        </w:trPr>
        <w:tc>
          <w:tcPr>
            <w:tcW w:w="3222" w:type="dxa"/>
            <w:gridSpan w:val="2"/>
          </w:tcPr>
          <w:p w14:paraId="7385069D" w14:textId="77777777" w:rsidR="00F61F3A" w:rsidRDefault="00F61F3A" w:rsidP="00F116DF">
            <w:pPr>
              <w:pStyle w:val="TAL"/>
            </w:pPr>
            <w:proofErr w:type="spellStart"/>
            <w:r>
              <w:t>Perf</w:t>
            </w:r>
            <w:r>
              <w:rPr>
                <w:rFonts w:hint="eastAsia"/>
                <w:lang w:eastAsia="zh-CN"/>
              </w:rPr>
              <w:t>Data</w:t>
            </w:r>
            <w:proofErr w:type="spellEnd"/>
          </w:p>
        </w:tc>
        <w:tc>
          <w:tcPr>
            <w:tcW w:w="1195" w:type="dxa"/>
            <w:gridSpan w:val="2"/>
          </w:tcPr>
          <w:p w14:paraId="515BA0B5" w14:textId="77777777" w:rsidR="00F61F3A" w:rsidRDefault="00F61F3A" w:rsidP="00F116DF">
            <w:pPr>
              <w:pStyle w:val="TAL"/>
            </w:pPr>
            <w:r>
              <w:t>5.1.6.2.47</w:t>
            </w:r>
          </w:p>
        </w:tc>
        <w:tc>
          <w:tcPr>
            <w:tcW w:w="2132" w:type="dxa"/>
            <w:gridSpan w:val="2"/>
          </w:tcPr>
          <w:p w14:paraId="43311A58" w14:textId="77777777" w:rsidR="00F61F3A" w:rsidRDefault="00F61F3A" w:rsidP="00F116DF">
            <w:pPr>
              <w:pStyle w:val="TAL"/>
            </w:pPr>
            <w:r>
              <w:t>Represents DN performance information.</w:t>
            </w:r>
          </w:p>
        </w:tc>
        <w:tc>
          <w:tcPr>
            <w:tcW w:w="2751" w:type="dxa"/>
            <w:gridSpan w:val="2"/>
          </w:tcPr>
          <w:p w14:paraId="4DCC6C99" w14:textId="77777777" w:rsidR="00F61F3A" w:rsidRDefault="00F61F3A" w:rsidP="00F116DF">
            <w:pPr>
              <w:pStyle w:val="TAL"/>
            </w:pPr>
            <w:proofErr w:type="spellStart"/>
            <w:r>
              <w:rPr>
                <w:rFonts w:hint="eastAsia"/>
                <w:lang w:eastAsia="zh-CN"/>
              </w:rPr>
              <w:t>Dn</w:t>
            </w:r>
            <w:r>
              <w:t>Performance</w:t>
            </w:r>
            <w:proofErr w:type="spellEnd"/>
          </w:p>
        </w:tc>
      </w:tr>
      <w:tr w:rsidR="00F61F3A" w14:paraId="1679F02F" w14:textId="77777777" w:rsidTr="00F116DF">
        <w:trPr>
          <w:gridAfter w:val="1"/>
          <w:wAfter w:w="85" w:type="dxa"/>
          <w:jc w:val="center"/>
        </w:trPr>
        <w:tc>
          <w:tcPr>
            <w:tcW w:w="3222" w:type="dxa"/>
            <w:gridSpan w:val="2"/>
          </w:tcPr>
          <w:p w14:paraId="5B649D98" w14:textId="77777777" w:rsidR="00F61F3A" w:rsidRDefault="00F61F3A" w:rsidP="00F116DF">
            <w:pPr>
              <w:pStyle w:val="TAL"/>
            </w:pPr>
            <w:proofErr w:type="spellStart"/>
            <w:r>
              <w:t>PfdDeterminationInfo</w:t>
            </w:r>
            <w:proofErr w:type="spellEnd"/>
          </w:p>
        </w:tc>
        <w:tc>
          <w:tcPr>
            <w:tcW w:w="1195" w:type="dxa"/>
            <w:gridSpan w:val="2"/>
          </w:tcPr>
          <w:p w14:paraId="3DFEC57B" w14:textId="77777777" w:rsidR="00F61F3A" w:rsidRDefault="00F61F3A" w:rsidP="00F116DF">
            <w:pPr>
              <w:pStyle w:val="TAL"/>
            </w:pPr>
            <w:r>
              <w:t>5.1.6.2.73</w:t>
            </w:r>
          </w:p>
        </w:tc>
        <w:tc>
          <w:tcPr>
            <w:tcW w:w="2132" w:type="dxa"/>
            <w:gridSpan w:val="2"/>
          </w:tcPr>
          <w:p w14:paraId="71EAE3C9" w14:textId="77777777" w:rsidR="00F61F3A" w:rsidRDefault="00F61F3A" w:rsidP="00F116DF">
            <w:pPr>
              <w:pStyle w:val="TAL"/>
            </w:pPr>
            <w:r>
              <w:t>Represents the PFD Determination information.</w:t>
            </w:r>
          </w:p>
        </w:tc>
        <w:tc>
          <w:tcPr>
            <w:tcW w:w="2751" w:type="dxa"/>
            <w:gridSpan w:val="2"/>
          </w:tcPr>
          <w:p w14:paraId="5B3189A2" w14:textId="77777777" w:rsidR="00F61F3A" w:rsidRDefault="00F61F3A" w:rsidP="00F116DF">
            <w:pPr>
              <w:pStyle w:val="TAL"/>
              <w:rPr>
                <w:lang w:eastAsia="zh-CN"/>
              </w:rPr>
            </w:pPr>
            <w:proofErr w:type="spellStart"/>
            <w:r>
              <w:rPr>
                <w:lang w:eastAsia="zh-CN"/>
              </w:rPr>
              <w:t>PfdDetermination</w:t>
            </w:r>
            <w:proofErr w:type="spellEnd"/>
          </w:p>
        </w:tc>
      </w:tr>
      <w:tr w:rsidR="00F61F3A" w14:paraId="581E2CD8" w14:textId="77777777" w:rsidTr="00F116DF">
        <w:trPr>
          <w:gridAfter w:val="1"/>
          <w:wAfter w:w="85" w:type="dxa"/>
          <w:jc w:val="center"/>
        </w:trPr>
        <w:tc>
          <w:tcPr>
            <w:tcW w:w="3222" w:type="dxa"/>
            <w:gridSpan w:val="2"/>
          </w:tcPr>
          <w:p w14:paraId="5EFFF6DE" w14:textId="77777777" w:rsidR="00F61F3A" w:rsidRDefault="00F61F3A" w:rsidP="00F116DF">
            <w:pPr>
              <w:pStyle w:val="TAL"/>
            </w:pPr>
            <w:proofErr w:type="spellStart"/>
            <w:r>
              <w:lastRenderedPageBreak/>
              <w:t>PrevSubInfo</w:t>
            </w:r>
            <w:proofErr w:type="spellEnd"/>
          </w:p>
        </w:tc>
        <w:tc>
          <w:tcPr>
            <w:tcW w:w="1195" w:type="dxa"/>
            <w:gridSpan w:val="2"/>
          </w:tcPr>
          <w:p w14:paraId="1CAE7A8B" w14:textId="77777777" w:rsidR="00F61F3A" w:rsidRDefault="00F61F3A" w:rsidP="00F116DF">
            <w:pPr>
              <w:pStyle w:val="TAL"/>
            </w:pPr>
            <w:r>
              <w:t>5.1.6.2.68</w:t>
            </w:r>
          </w:p>
        </w:tc>
        <w:tc>
          <w:tcPr>
            <w:tcW w:w="2132" w:type="dxa"/>
            <w:gridSpan w:val="2"/>
          </w:tcPr>
          <w:p w14:paraId="6C9FDC71" w14:textId="77777777" w:rsidR="00F61F3A" w:rsidRDefault="00F61F3A" w:rsidP="00F116DF">
            <w:pPr>
              <w:pStyle w:val="TAL"/>
            </w:pPr>
            <w:r>
              <w:t>Information of the previous subscription.</w:t>
            </w:r>
          </w:p>
        </w:tc>
        <w:tc>
          <w:tcPr>
            <w:tcW w:w="2751" w:type="dxa"/>
            <w:gridSpan w:val="2"/>
          </w:tcPr>
          <w:p w14:paraId="4BD8D2DC" w14:textId="77777777" w:rsidR="00F61F3A" w:rsidRDefault="00F61F3A" w:rsidP="00F116DF">
            <w:pPr>
              <w:pStyle w:val="TAL"/>
              <w:rPr>
                <w:lang w:eastAsia="zh-CN"/>
              </w:rPr>
            </w:pPr>
            <w:proofErr w:type="spellStart"/>
            <w:r>
              <w:rPr>
                <w:lang w:eastAsia="zh-CN"/>
              </w:rPr>
              <w:t>AnaCtxTransfer</w:t>
            </w:r>
            <w:proofErr w:type="spellEnd"/>
          </w:p>
        </w:tc>
      </w:tr>
      <w:tr w:rsidR="00F61F3A" w14:paraId="2C1C5182" w14:textId="77777777" w:rsidTr="00F116DF">
        <w:trPr>
          <w:gridAfter w:val="1"/>
          <w:wAfter w:w="85" w:type="dxa"/>
          <w:jc w:val="center"/>
        </w:trPr>
        <w:tc>
          <w:tcPr>
            <w:tcW w:w="3222" w:type="dxa"/>
            <w:gridSpan w:val="2"/>
          </w:tcPr>
          <w:p w14:paraId="18AB3C07" w14:textId="77777777" w:rsidR="00F61F3A" w:rsidRDefault="00F61F3A" w:rsidP="00F116DF">
            <w:pPr>
              <w:pStyle w:val="TAL"/>
              <w:rPr>
                <w:lang w:eastAsia="zh-CN"/>
              </w:rPr>
            </w:pPr>
            <w:proofErr w:type="spellStart"/>
            <w:r>
              <w:rPr>
                <w:lang w:eastAsia="zh-CN"/>
              </w:rPr>
              <w:t>QosRequirement</w:t>
            </w:r>
            <w:proofErr w:type="spellEnd"/>
          </w:p>
        </w:tc>
        <w:tc>
          <w:tcPr>
            <w:tcW w:w="1195" w:type="dxa"/>
            <w:gridSpan w:val="2"/>
          </w:tcPr>
          <w:p w14:paraId="7C2A9F0C" w14:textId="77777777" w:rsidR="00F61F3A" w:rsidRDefault="00F61F3A" w:rsidP="00F116DF">
            <w:pPr>
              <w:pStyle w:val="TAL"/>
              <w:rPr>
                <w:lang w:eastAsia="zh-CN"/>
              </w:rPr>
            </w:pPr>
            <w:r>
              <w:rPr>
                <w:lang w:eastAsia="zh-CN"/>
              </w:rPr>
              <w:t>5.1.6.2.20</w:t>
            </w:r>
          </w:p>
        </w:tc>
        <w:tc>
          <w:tcPr>
            <w:tcW w:w="2132" w:type="dxa"/>
            <w:gridSpan w:val="2"/>
          </w:tcPr>
          <w:p w14:paraId="0A248CA5" w14:textId="77777777" w:rsidR="00F61F3A" w:rsidRDefault="00F61F3A" w:rsidP="00F116DF">
            <w:pPr>
              <w:pStyle w:val="TAL"/>
              <w:rPr>
                <w:lang w:eastAsia="zh-CN"/>
              </w:rPr>
            </w:pPr>
            <w:r>
              <w:rPr>
                <w:lang w:eastAsia="zh-CN"/>
              </w:rPr>
              <w:t>Represents the QoS requirements.</w:t>
            </w:r>
          </w:p>
        </w:tc>
        <w:tc>
          <w:tcPr>
            <w:tcW w:w="2751" w:type="dxa"/>
            <w:gridSpan w:val="2"/>
          </w:tcPr>
          <w:p w14:paraId="37343E07" w14:textId="77777777" w:rsidR="00F61F3A" w:rsidRDefault="00F61F3A" w:rsidP="00F116DF">
            <w:pPr>
              <w:pStyle w:val="TAL"/>
              <w:rPr>
                <w:rFonts w:cs="Arial"/>
                <w:szCs w:val="18"/>
              </w:rPr>
            </w:pPr>
            <w:proofErr w:type="spellStart"/>
            <w:r>
              <w:rPr>
                <w:rFonts w:cs="Arial"/>
                <w:szCs w:val="18"/>
              </w:rPr>
              <w:t>QoSSustainability</w:t>
            </w:r>
            <w:proofErr w:type="spellEnd"/>
          </w:p>
          <w:p w14:paraId="6A3C7333" w14:textId="77777777" w:rsidR="00F61F3A" w:rsidRDefault="00F61F3A" w:rsidP="00F116DF">
            <w:pPr>
              <w:pStyle w:val="TAL"/>
              <w:rPr>
                <w:rFonts w:cs="Arial"/>
                <w:szCs w:val="18"/>
              </w:rPr>
            </w:pPr>
            <w:r w:rsidRPr="00043838">
              <w:rPr>
                <w:rFonts w:cs="Arial"/>
                <w:szCs w:val="18"/>
              </w:rPr>
              <w:t>E2eDataVolTransTime</w:t>
            </w:r>
          </w:p>
        </w:tc>
      </w:tr>
      <w:tr w:rsidR="00F61F3A" w14:paraId="4B138BF2" w14:textId="77777777" w:rsidTr="00F116DF">
        <w:trPr>
          <w:gridAfter w:val="1"/>
          <w:wAfter w:w="85" w:type="dxa"/>
          <w:jc w:val="center"/>
        </w:trPr>
        <w:tc>
          <w:tcPr>
            <w:tcW w:w="3222" w:type="dxa"/>
            <w:gridSpan w:val="2"/>
          </w:tcPr>
          <w:p w14:paraId="556FA3DE" w14:textId="77777777" w:rsidR="00F61F3A" w:rsidRDefault="00F61F3A" w:rsidP="00F116DF">
            <w:pPr>
              <w:pStyle w:val="TAL"/>
            </w:pPr>
            <w:proofErr w:type="spellStart"/>
            <w:r>
              <w:rPr>
                <w:lang w:eastAsia="zh-CN"/>
              </w:rPr>
              <w:t>QosSustainabilityInfo</w:t>
            </w:r>
            <w:proofErr w:type="spellEnd"/>
          </w:p>
        </w:tc>
        <w:tc>
          <w:tcPr>
            <w:tcW w:w="1195" w:type="dxa"/>
            <w:gridSpan w:val="2"/>
          </w:tcPr>
          <w:p w14:paraId="36EE6BF8" w14:textId="77777777" w:rsidR="00F61F3A" w:rsidRDefault="00F61F3A" w:rsidP="00F116DF">
            <w:pPr>
              <w:pStyle w:val="TAL"/>
            </w:pPr>
            <w:r>
              <w:rPr>
                <w:lang w:eastAsia="zh-CN"/>
              </w:rPr>
              <w:t>5.1.6.2.19</w:t>
            </w:r>
          </w:p>
        </w:tc>
        <w:tc>
          <w:tcPr>
            <w:tcW w:w="2132" w:type="dxa"/>
            <w:gridSpan w:val="2"/>
          </w:tcPr>
          <w:p w14:paraId="73B0C748" w14:textId="77777777" w:rsidR="00F61F3A" w:rsidRDefault="00F61F3A" w:rsidP="00F116DF">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5FDA0C37" w14:textId="77777777" w:rsidR="00F61F3A" w:rsidRDefault="00F61F3A" w:rsidP="00F116DF">
            <w:pPr>
              <w:pStyle w:val="TAL"/>
            </w:pPr>
            <w:proofErr w:type="spellStart"/>
            <w:r>
              <w:rPr>
                <w:rFonts w:cs="Arial"/>
                <w:szCs w:val="18"/>
              </w:rPr>
              <w:t>QoSSustainability</w:t>
            </w:r>
            <w:proofErr w:type="spellEnd"/>
          </w:p>
        </w:tc>
      </w:tr>
      <w:tr w:rsidR="00F61F3A" w14:paraId="42C88E5E" w14:textId="77777777" w:rsidTr="00F116DF">
        <w:trPr>
          <w:gridAfter w:val="1"/>
          <w:wAfter w:w="85" w:type="dxa"/>
          <w:jc w:val="center"/>
        </w:trPr>
        <w:tc>
          <w:tcPr>
            <w:tcW w:w="3222" w:type="dxa"/>
            <w:gridSpan w:val="2"/>
          </w:tcPr>
          <w:p w14:paraId="47ECA751" w14:textId="77777777" w:rsidR="00F61F3A" w:rsidRDefault="00F61F3A" w:rsidP="00F116DF">
            <w:pPr>
              <w:pStyle w:val="TAL"/>
            </w:pPr>
            <w:proofErr w:type="spellStart"/>
            <w:r>
              <w:t>RankingCriterion</w:t>
            </w:r>
            <w:proofErr w:type="spellEnd"/>
          </w:p>
        </w:tc>
        <w:tc>
          <w:tcPr>
            <w:tcW w:w="1195" w:type="dxa"/>
            <w:gridSpan w:val="2"/>
          </w:tcPr>
          <w:p w14:paraId="5CDBB78C" w14:textId="77777777" w:rsidR="00F61F3A" w:rsidRDefault="00F61F3A" w:rsidP="00F116DF">
            <w:pPr>
              <w:pStyle w:val="TAL"/>
              <w:rPr>
                <w:lang w:eastAsia="zh-CN"/>
              </w:rPr>
            </w:pPr>
            <w:r>
              <w:rPr>
                <w:lang w:eastAsia="zh-CN"/>
              </w:rPr>
              <w:t>5.1.6.2.52</w:t>
            </w:r>
          </w:p>
        </w:tc>
        <w:tc>
          <w:tcPr>
            <w:tcW w:w="2132" w:type="dxa"/>
            <w:gridSpan w:val="2"/>
          </w:tcPr>
          <w:p w14:paraId="741D6FFD" w14:textId="77777777" w:rsidR="00F61F3A" w:rsidRDefault="00F61F3A" w:rsidP="00F116DF">
            <w:pPr>
              <w:pStyle w:val="TAL"/>
              <w:rPr>
                <w:lang w:eastAsia="zh-CN"/>
              </w:rPr>
            </w:pPr>
            <w:r>
              <w:rPr>
                <w:lang w:eastAsia="ko-KR"/>
              </w:rPr>
              <w:t>Ranking criterion.</w:t>
            </w:r>
          </w:p>
        </w:tc>
        <w:tc>
          <w:tcPr>
            <w:tcW w:w="2751" w:type="dxa"/>
            <w:gridSpan w:val="2"/>
          </w:tcPr>
          <w:p w14:paraId="285E3FF6" w14:textId="77777777" w:rsidR="00F61F3A" w:rsidRDefault="00F61F3A" w:rsidP="00F116DF">
            <w:pPr>
              <w:pStyle w:val="TAL"/>
              <w:rPr>
                <w:rFonts w:cs="Arial"/>
                <w:szCs w:val="18"/>
              </w:rPr>
            </w:pPr>
            <w:r>
              <w:t>Dispersion</w:t>
            </w:r>
          </w:p>
        </w:tc>
      </w:tr>
      <w:tr w:rsidR="00F61F3A" w14:paraId="183A58DB" w14:textId="77777777" w:rsidTr="00F116DF">
        <w:trPr>
          <w:gridAfter w:val="1"/>
          <w:wAfter w:w="85" w:type="dxa"/>
          <w:jc w:val="center"/>
        </w:trPr>
        <w:tc>
          <w:tcPr>
            <w:tcW w:w="3222" w:type="dxa"/>
            <w:gridSpan w:val="2"/>
          </w:tcPr>
          <w:p w14:paraId="230A895C" w14:textId="77777777" w:rsidR="00F61F3A" w:rsidRDefault="00F61F3A" w:rsidP="00F116DF">
            <w:pPr>
              <w:pStyle w:val="TAL"/>
            </w:pPr>
            <w:proofErr w:type="spellStart"/>
            <w:r>
              <w:t>RatFreqInformation</w:t>
            </w:r>
            <w:proofErr w:type="spellEnd"/>
          </w:p>
        </w:tc>
        <w:tc>
          <w:tcPr>
            <w:tcW w:w="1195" w:type="dxa"/>
            <w:gridSpan w:val="2"/>
          </w:tcPr>
          <w:p w14:paraId="664466C3" w14:textId="77777777" w:rsidR="00F61F3A" w:rsidRDefault="00F61F3A" w:rsidP="00F116DF">
            <w:pPr>
              <w:pStyle w:val="TAL"/>
              <w:rPr>
                <w:lang w:eastAsia="zh-CN"/>
              </w:rPr>
            </w:pPr>
            <w:r>
              <w:rPr>
                <w:lang w:eastAsia="zh-CN"/>
              </w:rPr>
              <w:t>5.1.6.2.67</w:t>
            </w:r>
          </w:p>
        </w:tc>
        <w:tc>
          <w:tcPr>
            <w:tcW w:w="2132" w:type="dxa"/>
            <w:gridSpan w:val="2"/>
          </w:tcPr>
          <w:p w14:paraId="69272699" w14:textId="77777777" w:rsidR="00F61F3A" w:rsidRDefault="00F61F3A" w:rsidP="00F116DF">
            <w:pPr>
              <w:pStyle w:val="TAL"/>
              <w:rPr>
                <w:lang w:eastAsia="ko-KR"/>
              </w:rPr>
            </w:pPr>
            <w:r>
              <w:rPr>
                <w:lang w:eastAsia="ko-KR"/>
              </w:rPr>
              <w:t>Represents the RAT type and/or Frequency information.</w:t>
            </w:r>
          </w:p>
        </w:tc>
        <w:tc>
          <w:tcPr>
            <w:tcW w:w="2751" w:type="dxa"/>
            <w:gridSpan w:val="2"/>
          </w:tcPr>
          <w:p w14:paraId="1E009AAB" w14:textId="77777777" w:rsidR="00F61F3A" w:rsidRDefault="00F61F3A" w:rsidP="00F116DF">
            <w:pPr>
              <w:pStyle w:val="TAL"/>
            </w:pPr>
            <w:proofErr w:type="spellStart"/>
            <w:r>
              <w:t>ServiceExperienceExt</w:t>
            </w:r>
            <w:proofErr w:type="spellEnd"/>
          </w:p>
        </w:tc>
      </w:tr>
      <w:tr w:rsidR="00F61F3A" w14:paraId="6C14CA79" w14:textId="77777777" w:rsidTr="00F116DF">
        <w:trPr>
          <w:gridAfter w:val="1"/>
          <w:wAfter w:w="85" w:type="dxa"/>
          <w:jc w:val="center"/>
        </w:trPr>
        <w:tc>
          <w:tcPr>
            <w:tcW w:w="3222" w:type="dxa"/>
            <w:gridSpan w:val="2"/>
          </w:tcPr>
          <w:p w14:paraId="116F8F05" w14:textId="77777777" w:rsidR="00F61F3A" w:rsidRDefault="00F61F3A" w:rsidP="00F116DF">
            <w:pPr>
              <w:pStyle w:val="TAL"/>
            </w:pPr>
            <w:proofErr w:type="spellStart"/>
            <w:r>
              <w:t>RedTransExpOrderingCriterion</w:t>
            </w:r>
            <w:proofErr w:type="spellEnd"/>
          </w:p>
        </w:tc>
        <w:tc>
          <w:tcPr>
            <w:tcW w:w="1195" w:type="dxa"/>
            <w:gridSpan w:val="2"/>
          </w:tcPr>
          <w:p w14:paraId="7FCE74E6" w14:textId="77777777" w:rsidR="00F61F3A" w:rsidRDefault="00F61F3A" w:rsidP="00F116DF">
            <w:pPr>
              <w:pStyle w:val="TAL"/>
              <w:rPr>
                <w:lang w:eastAsia="zh-CN"/>
              </w:rPr>
            </w:pPr>
            <w:r>
              <w:rPr>
                <w:lang w:eastAsia="zh-CN"/>
              </w:rPr>
              <w:t>5.1.6.3.22</w:t>
            </w:r>
          </w:p>
        </w:tc>
        <w:tc>
          <w:tcPr>
            <w:tcW w:w="2132" w:type="dxa"/>
            <w:gridSpan w:val="2"/>
          </w:tcPr>
          <w:p w14:paraId="2E67A3B3" w14:textId="77777777" w:rsidR="00F61F3A" w:rsidRDefault="00F61F3A" w:rsidP="00F116DF">
            <w:pPr>
              <w:pStyle w:val="TAL"/>
              <w:rPr>
                <w:lang w:eastAsia="ko-KR"/>
              </w:rPr>
            </w:pPr>
            <w:r>
              <w:rPr>
                <w:lang w:eastAsia="ko-KR"/>
              </w:rPr>
              <w:t>Ordering criterion for the list of Redundant Transmission Experience.</w:t>
            </w:r>
          </w:p>
        </w:tc>
        <w:tc>
          <w:tcPr>
            <w:tcW w:w="2751" w:type="dxa"/>
            <w:gridSpan w:val="2"/>
          </w:tcPr>
          <w:p w14:paraId="58FFE583" w14:textId="77777777" w:rsidR="00F61F3A" w:rsidRDefault="00F61F3A" w:rsidP="00F116DF">
            <w:pPr>
              <w:pStyle w:val="TAL"/>
            </w:pPr>
            <w:proofErr w:type="spellStart"/>
            <w:r>
              <w:t>RedundantTransmissionExp</w:t>
            </w:r>
            <w:proofErr w:type="spellEnd"/>
          </w:p>
        </w:tc>
      </w:tr>
      <w:tr w:rsidR="00F61F3A" w14:paraId="15A8C64A" w14:textId="77777777" w:rsidTr="00F116DF">
        <w:trPr>
          <w:gridAfter w:val="1"/>
          <w:wAfter w:w="85" w:type="dxa"/>
          <w:jc w:val="center"/>
        </w:trPr>
        <w:tc>
          <w:tcPr>
            <w:tcW w:w="3222" w:type="dxa"/>
            <w:gridSpan w:val="2"/>
          </w:tcPr>
          <w:p w14:paraId="74A875C5" w14:textId="77777777" w:rsidR="00F61F3A" w:rsidRDefault="00F61F3A" w:rsidP="00F116DF">
            <w:pPr>
              <w:pStyle w:val="TAL"/>
            </w:pPr>
            <w:proofErr w:type="spellStart"/>
            <w:r>
              <w:t>RedundantTransmissionExpInfo</w:t>
            </w:r>
            <w:proofErr w:type="spellEnd"/>
          </w:p>
        </w:tc>
        <w:tc>
          <w:tcPr>
            <w:tcW w:w="1195" w:type="dxa"/>
            <w:gridSpan w:val="2"/>
          </w:tcPr>
          <w:p w14:paraId="7DBB0378" w14:textId="77777777" w:rsidR="00F61F3A" w:rsidRDefault="00F61F3A" w:rsidP="00F116DF">
            <w:pPr>
              <w:pStyle w:val="TAL"/>
              <w:rPr>
                <w:lang w:eastAsia="zh-CN"/>
              </w:rPr>
            </w:pPr>
            <w:r>
              <w:rPr>
                <w:lang w:eastAsia="zh-CN"/>
              </w:rPr>
              <w:t>5.1.6.2.57</w:t>
            </w:r>
          </w:p>
        </w:tc>
        <w:tc>
          <w:tcPr>
            <w:tcW w:w="2132" w:type="dxa"/>
            <w:gridSpan w:val="2"/>
          </w:tcPr>
          <w:p w14:paraId="0A810B02" w14:textId="77777777" w:rsidR="00F61F3A" w:rsidRDefault="00F61F3A" w:rsidP="00F116DF">
            <w:pPr>
              <w:pStyle w:val="TAL"/>
              <w:rPr>
                <w:lang w:eastAsia="ko-KR"/>
              </w:rPr>
            </w:pPr>
            <w:r>
              <w:rPr>
                <w:lang w:eastAsia="ko-KR"/>
              </w:rPr>
              <w:t>Redundant transmission experience analytics information.</w:t>
            </w:r>
          </w:p>
        </w:tc>
        <w:tc>
          <w:tcPr>
            <w:tcW w:w="2751" w:type="dxa"/>
            <w:gridSpan w:val="2"/>
          </w:tcPr>
          <w:p w14:paraId="138FFB4F" w14:textId="77777777" w:rsidR="00F61F3A" w:rsidRDefault="00F61F3A" w:rsidP="00F116DF">
            <w:pPr>
              <w:pStyle w:val="TAL"/>
            </w:pPr>
            <w:proofErr w:type="spellStart"/>
            <w:r>
              <w:t>RedundantTransmissionExp</w:t>
            </w:r>
            <w:proofErr w:type="spellEnd"/>
          </w:p>
        </w:tc>
      </w:tr>
      <w:tr w:rsidR="00F61F3A" w14:paraId="1A0A2C4B" w14:textId="77777777" w:rsidTr="00F116DF">
        <w:trPr>
          <w:gridAfter w:val="1"/>
          <w:wAfter w:w="85" w:type="dxa"/>
          <w:jc w:val="center"/>
        </w:trPr>
        <w:tc>
          <w:tcPr>
            <w:tcW w:w="3222" w:type="dxa"/>
            <w:gridSpan w:val="2"/>
          </w:tcPr>
          <w:p w14:paraId="06CBCE64" w14:textId="77777777" w:rsidR="00F61F3A" w:rsidRDefault="00F61F3A" w:rsidP="00F116DF">
            <w:pPr>
              <w:pStyle w:val="TAL"/>
            </w:pPr>
            <w:proofErr w:type="spellStart"/>
            <w:r>
              <w:t>RedundantTransmissionExpPerTS</w:t>
            </w:r>
            <w:proofErr w:type="spellEnd"/>
          </w:p>
        </w:tc>
        <w:tc>
          <w:tcPr>
            <w:tcW w:w="1195" w:type="dxa"/>
            <w:gridSpan w:val="2"/>
          </w:tcPr>
          <w:p w14:paraId="53B98D12" w14:textId="77777777" w:rsidR="00F61F3A" w:rsidRDefault="00F61F3A" w:rsidP="00F116DF">
            <w:pPr>
              <w:pStyle w:val="TAL"/>
              <w:rPr>
                <w:lang w:eastAsia="zh-CN"/>
              </w:rPr>
            </w:pPr>
            <w:r>
              <w:rPr>
                <w:lang w:eastAsia="zh-CN"/>
              </w:rPr>
              <w:t>5.1.6.2.58</w:t>
            </w:r>
          </w:p>
        </w:tc>
        <w:tc>
          <w:tcPr>
            <w:tcW w:w="2132" w:type="dxa"/>
            <w:gridSpan w:val="2"/>
          </w:tcPr>
          <w:p w14:paraId="1065D4F7" w14:textId="77777777" w:rsidR="00F61F3A" w:rsidRDefault="00F61F3A" w:rsidP="00F116DF">
            <w:pPr>
              <w:pStyle w:val="TAL"/>
              <w:rPr>
                <w:lang w:eastAsia="ko-KR"/>
              </w:rPr>
            </w:pPr>
            <w:r>
              <w:rPr>
                <w:lang w:eastAsia="ko-KR"/>
              </w:rPr>
              <w:t>Redundant Transmission Experience per Time Slot.</w:t>
            </w:r>
          </w:p>
        </w:tc>
        <w:tc>
          <w:tcPr>
            <w:tcW w:w="2751" w:type="dxa"/>
            <w:gridSpan w:val="2"/>
          </w:tcPr>
          <w:p w14:paraId="2DA7D103" w14:textId="77777777" w:rsidR="00F61F3A" w:rsidRDefault="00F61F3A" w:rsidP="00F116DF">
            <w:pPr>
              <w:pStyle w:val="TAL"/>
            </w:pPr>
            <w:proofErr w:type="spellStart"/>
            <w:r>
              <w:t>RedundantTransmissionExp</w:t>
            </w:r>
            <w:proofErr w:type="spellEnd"/>
          </w:p>
        </w:tc>
      </w:tr>
      <w:tr w:rsidR="00F61F3A" w14:paraId="506ECD5E" w14:textId="77777777" w:rsidTr="00F116DF">
        <w:trPr>
          <w:gridAfter w:val="1"/>
          <w:wAfter w:w="85" w:type="dxa"/>
          <w:jc w:val="center"/>
        </w:trPr>
        <w:tc>
          <w:tcPr>
            <w:tcW w:w="3222" w:type="dxa"/>
            <w:gridSpan w:val="2"/>
          </w:tcPr>
          <w:p w14:paraId="135208AC" w14:textId="77777777" w:rsidR="00F61F3A" w:rsidRDefault="00F61F3A" w:rsidP="00F116DF">
            <w:pPr>
              <w:pStyle w:val="TAL"/>
            </w:pPr>
            <w:proofErr w:type="spellStart"/>
            <w:r>
              <w:t>RedundantTransmissionExpReq</w:t>
            </w:r>
            <w:proofErr w:type="spellEnd"/>
          </w:p>
        </w:tc>
        <w:tc>
          <w:tcPr>
            <w:tcW w:w="1195" w:type="dxa"/>
            <w:gridSpan w:val="2"/>
          </w:tcPr>
          <w:p w14:paraId="4D2376A4" w14:textId="77777777" w:rsidR="00F61F3A" w:rsidRDefault="00F61F3A" w:rsidP="00F116DF">
            <w:pPr>
              <w:pStyle w:val="TAL"/>
              <w:rPr>
                <w:lang w:eastAsia="zh-CN"/>
              </w:rPr>
            </w:pPr>
            <w:r>
              <w:rPr>
                <w:lang w:eastAsia="zh-CN"/>
              </w:rPr>
              <w:t>5.1.6.2.56</w:t>
            </w:r>
          </w:p>
        </w:tc>
        <w:tc>
          <w:tcPr>
            <w:tcW w:w="2132" w:type="dxa"/>
            <w:gridSpan w:val="2"/>
          </w:tcPr>
          <w:p w14:paraId="648B4858" w14:textId="77777777" w:rsidR="00F61F3A" w:rsidRDefault="00F61F3A" w:rsidP="00F116DF">
            <w:pPr>
              <w:pStyle w:val="TAL"/>
              <w:rPr>
                <w:lang w:eastAsia="ko-KR"/>
              </w:rPr>
            </w:pPr>
            <w:r>
              <w:rPr>
                <w:lang w:eastAsia="ko-KR"/>
              </w:rPr>
              <w:t>Redundant transmission experience analytics requirement.</w:t>
            </w:r>
          </w:p>
        </w:tc>
        <w:tc>
          <w:tcPr>
            <w:tcW w:w="2751" w:type="dxa"/>
            <w:gridSpan w:val="2"/>
          </w:tcPr>
          <w:p w14:paraId="4E633ED8" w14:textId="77777777" w:rsidR="00F61F3A" w:rsidRDefault="00F61F3A" w:rsidP="00F116DF">
            <w:pPr>
              <w:pStyle w:val="TAL"/>
            </w:pPr>
            <w:proofErr w:type="spellStart"/>
            <w:r>
              <w:t>RedundantTransmissionExp</w:t>
            </w:r>
            <w:proofErr w:type="spellEnd"/>
          </w:p>
        </w:tc>
      </w:tr>
      <w:tr w:rsidR="00F61F3A" w14:paraId="68A0B055" w14:textId="77777777" w:rsidTr="00F116DF">
        <w:trPr>
          <w:gridAfter w:val="1"/>
          <w:wAfter w:w="85" w:type="dxa"/>
          <w:jc w:val="center"/>
        </w:trPr>
        <w:tc>
          <w:tcPr>
            <w:tcW w:w="3222" w:type="dxa"/>
            <w:gridSpan w:val="2"/>
          </w:tcPr>
          <w:p w14:paraId="45C97460" w14:textId="77777777" w:rsidR="00F61F3A" w:rsidRDefault="00F61F3A" w:rsidP="00F116DF">
            <w:pPr>
              <w:pStyle w:val="TAL"/>
            </w:pPr>
            <w:proofErr w:type="spellStart"/>
            <w:r>
              <w:t>RelProxInfo</w:t>
            </w:r>
            <w:proofErr w:type="spellEnd"/>
          </w:p>
        </w:tc>
        <w:tc>
          <w:tcPr>
            <w:tcW w:w="1195" w:type="dxa"/>
            <w:gridSpan w:val="2"/>
          </w:tcPr>
          <w:p w14:paraId="5C826FEC" w14:textId="77777777" w:rsidR="00F61F3A" w:rsidRDefault="00F61F3A" w:rsidP="00F116DF">
            <w:pPr>
              <w:pStyle w:val="TAL"/>
              <w:rPr>
                <w:lang w:eastAsia="zh-CN"/>
              </w:rPr>
            </w:pPr>
            <w:r>
              <w:rPr>
                <w:rFonts w:hint="eastAsia"/>
                <w:lang w:eastAsia="ja-JP"/>
              </w:rPr>
              <w:t>5</w:t>
            </w:r>
            <w:r>
              <w:rPr>
                <w:lang w:eastAsia="ja-JP"/>
              </w:rPr>
              <w:t>.1.6.2.100</w:t>
            </w:r>
          </w:p>
        </w:tc>
        <w:tc>
          <w:tcPr>
            <w:tcW w:w="2132" w:type="dxa"/>
            <w:gridSpan w:val="2"/>
          </w:tcPr>
          <w:p w14:paraId="130CA3E7" w14:textId="77777777" w:rsidR="00F61F3A" w:rsidRDefault="00F61F3A" w:rsidP="00F116DF">
            <w:pPr>
              <w:pStyle w:val="TAL"/>
              <w:rPr>
                <w:lang w:eastAsia="ko-KR"/>
              </w:rPr>
            </w:pPr>
            <w:r>
              <w:rPr>
                <w:lang w:val="en-US" w:eastAsia="zh-CN"/>
              </w:rPr>
              <w:t xml:space="preserve">Relative Proximity </w:t>
            </w:r>
            <w:r>
              <w:rPr>
                <w:lang w:eastAsia="ko-KR"/>
              </w:rPr>
              <w:t>analytics information.</w:t>
            </w:r>
          </w:p>
        </w:tc>
        <w:tc>
          <w:tcPr>
            <w:tcW w:w="2751" w:type="dxa"/>
            <w:gridSpan w:val="2"/>
          </w:tcPr>
          <w:p w14:paraId="66F88F5C" w14:textId="77777777" w:rsidR="00F61F3A" w:rsidRDefault="00F61F3A" w:rsidP="00F116DF">
            <w:pPr>
              <w:pStyle w:val="TAL"/>
            </w:pPr>
            <w:proofErr w:type="spellStart"/>
            <w:r>
              <w:rPr>
                <w:lang w:val="en-US" w:eastAsia="zh-CN"/>
              </w:rPr>
              <w:t>RelativeProximity</w:t>
            </w:r>
            <w:proofErr w:type="spellEnd"/>
          </w:p>
        </w:tc>
      </w:tr>
      <w:tr w:rsidR="00F61F3A" w14:paraId="2633A25E" w14:textId="77777777" w:rsidTr="00F116DF">
        <w:trPr>
          <w:gridAfter w:val="1"/>
          <w:wAfter w:w="85" w:type="dxa"/>
          <w:jc w:val="center"/>
        </w:trPr>
        <w:tc>
          <w:tcPr>
            <w:tcW w:w="3222" w:type="dxa"/>
            <w:gridSpan w:val="2"/>
          </w:tcPr>
          <w:p w14:paraId="7799AD01" w14:textId="77777777" w:rsidR="00F61F3A" w:rsidRDefault="00F61F3A" w:rsidP="00F116DF">
            <w:pPr>
              <w:pStyle w:val="TAL"/>
            </w:pPr>
            <w:proofErr w:type="spellStart"/>
            <w:r>
              <w:t>RelProxReq</w:t>
            </w:r>
            <w:proofErr w:type="spellEnd"/>
          </w:p>
        </w:tc>
        <w:tc>
          <w:tcPr>
            <w:tcW w:w="1195" w:type="dxa"/>
            <w:gridSpan w:val="2"/>
          </w:tcPr>
          <w:p w14:paraId="5D8EF06E" w14:textId="77777777" w:rsidR="00F61F3A" w:rsidRDefault="00F61F3A" w:rsidP="00F116DF">
            <w:pPr>
              <w:pStyle w:val="TAL"/>
              <w:rPr>
                <w:lang w:eastAsia="zh-CN"/>
              </w:rPr>
            </w:pPr>
            <w:r>
              <w:rPr>
                <w:rFonts w:hint="eastAsia"/>
                <w:lang w:eastAsia="ja-JP"/>
              </w:rPr>
              <w:t>5</w:t>
            </w:r>
            <w:r>
              <w:rPr>
                <w:lang w:eastAsia="ja-JP"/>
              </w:rPr>
              <w:t>.1.6.2.99</w:t>
            </w:r>
          </w:p>
        </w:tc>
        <w:tc>
          <w:tcPr>
            <w:tcW w:w="2132" w:type="dxa"/>
            <w:gridSpan w:val="2"/>
          </w:tcPr>
          <w:p w14:paraId="4FAA898C" w14:textId="77777777" w:rsidR="00F61F3A" w:rsidRDefault="00F61F3A" w:rsidP="00F116DF">
            <w:pPr>
              <w:pStyle w:val="TAL"/>
              <w:rPr>
                <w:lang w:eastAsia="ko-KR"/>
              </w:rPr>
            </w:pPr>
            <w:r>
              <w:rPr>
                <w:lang w:val="en-US" w:eastAsia="zh-CN"/>
              </w:rPr>
              <w:t>Relative Proximity analytics requirements.</w:t>
            </w:r>
          </w:p>
        </w:tc>
        <w:tc>
          <w:tcPr>
            <w:tcW w:w="2751" w:type="dxa"/>
            <w:gridSpan w:val="2"/>
          </w:tcPr>
          <w:p w14:paraId="5C6B94AD" w14:textId="77777777" w:rsidR="00F61F3A" w:rsidRDefault="00F61F3A" w:rsidP="00F116DF">
            <w:pPr>
              <w:pStyle w:val="TAL"/>
            </w:pPr>
            <w:proofErr w:type="spellStart"/>
            <w:r>
              <w:rPr>
                <w:lang w:val="en-US" w:eastAsia="zh-CN"/>
              </w:rPr>
              <w:t>RelativeProximity</w:t>
            </w:r>
            <w:proofErr w:type="spellEnd"/>
          </w:p>
        </w:tc>
      </w:tr>
      <w:tr w:rsidR="00F61F3A" w14:paraId="66C73073" w14:textId="77777777" w:rsidTr="00F116DF">
        <w:trPr>
          <w:gridAfter w:val="1"/>
          <w:wAfter w:w="85" w:type="dxa"/>
          <w:jc w:val="center"/>
        </w:trPr>
        <w:tc>
          <w:tcPr>
            <w:tcW w:w="3222" w:type="dxa"/>
            <w:gridSpan w:val="2"/>
          </w:tcPr>
          <w:p w14:paraId="25E8AABF" w14:textId="77777777" w:rsidR="00F61F3A" w:rsidRDefault="00F61F3A" w:rsidP="00F116DF">
            <w:pPr>
              <w:pStyle w:val="TAL"/>
            </w:pPr>
            <w:proofErr w:type="spellStart"/>
            <w:r>
              <w:t>ResourceUsage</w:t>
            </w:r>
            <w:proofErr w:type="spellEnd"/>
          </w:p>
        </w:tc>
        <w:tc>
          <w:tcPr>
            <w:tcW w:w="1195" w:type="dxa"/>
            <w:gridSpan w:val="2"/>
          </w:tcPr>
          <w:p w14:paraId="69EB1682" w14:textId="77777777" w:rsidR="00F61F3A" w:rsidRDefault="00F61F3A" w:rsidP="00F116DF">
            <w:pPr>
              <w:pStyle w:val="TAL"/>
              <w:rPr>
                <w:lang w:eastAsia="zh-CN"/>
              </w:rPr>
            </w:pPr>
            <w:r>
              <w:t>5.1.6.2.48</w:t>
            </w:r>
          </w:p>
        </w:tc>
        <w:tc>
          <w:tcPr>
            <w:tcW w:w="2132" w:type="dxa"/>
            <w:gridSpan w:val="2"/>
          </w:tcPr>
          <w:p w14:paraId="7ACB711C" w14:textId="77777777" w:rsidR="00F61F3A" w:rsidRDefault="00F61F3A" w:rsidP="00F116DF">
            <w:pPr>
              <w:pStyle w:val="TAL"/>
            </w:pPr>
            <w:r>
              <w:t>The current usage of the virtual resources assigned to the NF instances belonging to a particular network slice instance.</w:t>
            </w:r>
          </w:p>
        </w:tc>
        <w:tc>
          <w:tcPr>
            <w:tcW w:w="2751" w:type="dxa"/>
            <w:gridSpan w:val="2"/>
          </w:tcPr>
          <w:p w14:paraId="69BF30FC" w14:textId="77777777" w:rsidR="00F61F3A" w:rsidRDefault="00F61F3A" w:rsidP="00F116DF">
            <w:pPr>
              <w:pStyle w:val="TAL"/>
            </w:pPr>
            <w:proofErr w:type="spellStart"/>
            <w:r>
              <w:rPr>
                <w:rFonts w:cs="Arial"/>
                <w:szCs w:val="18"/>
                <w:lang w:eastAsia="zh-CN"/>
              </w:rPr>
              <w:t>NsiLoad</w:t>
            </w:r>
            <w:r>
              <w:t>Ext</w:t>
            </w:r>
            <w:proofErr w:type="spellEnd"/>
          </w:p>
        </w:tc>
      </w:tr>
      <w:tr w:rsidR="00F61F3A" w14:paraId="4C269CAE" w14:textId="77777777" w:rsidTr="00F116DF">
        <w:trPr>
          <w:gridAfter w:val="1"/>
          <w:wAfter w:w="85" w:type="dxa"/>
          <w:jc w:val="center"/>
        </w:trPr>
        <w:tc>
          <w:tcPr>
            <w:tcW w:w="3222" w:type="dxa"/>
            <w:gridSpan w:val="2"/>
          </w:tcPr>
          <w:p w14:paraId="029AA41E" w14:textId="77777777" w:rsidR="00F61F3A" w:rsidRDefault="00F61F3A" w:rsidP="00F116DF">
            <w:pPr>
              <w:pStyle w:val="TAL"/>
            </w:pPr>
            <w:proofErr w:type="spellStart"/>
            <w:r>
              <w:rPr>
                <w:lang w:eastAsia="zh-CN"/>
              </w:rPr>
              <w:t>ResourceUsageRequirement</w:t>
            </w:r>
            <w:proofErr w:type="spellEnd"/>
          </w:p>
        </w:tc>
        <w:tc>
          <w:tcPr>
            <w:tcW w:w="1195" w:type="dxa"/>
            <w:gridSpan w:val="2"/>
          </w:tcPr>
          <w:p w14:paraId="0196BB70" w14:textId="77777777" w:rsidR="00F61F3A" w:rsidRDefault="00F61F3A" w:rsidP="00F116DF">
            <w:pPr>
              <w:pStyle w:val="TAL"/>
            </w:pPr>
            <w:r>
              <w:rPr>
                <w:rFonts w:hint="eastAsia"/>
                <w:lang w:eastAsia="zh-CN"/>
              </w:rPr>
              <w:t>5</w:t>
            </w:r>
            <w:r>
              <w:rPr>
                <w:lang w:eastAsia="zh-CN"/>
              </w:rPr>
              <w:t>.1.6.2.81</w:t>
            </w:r>
          </w:p>
        </w:tc>
        <w:tc>
          <w:tcPr>
            <w:tcW w:w="2132" w:type="dxa"/>
            <w:gridSpan w:val="2"/>
          </w:tcPr>
          <w:p w14:paraId="0EA1756F" w14:textId="77777777" w:rsidR="00F61F3A" w:rsidRDefault="00F61F3A" w:rsidP="00F116DF">
            <w:pPr>
              <w:pStyle w:val="TAL"/>
            </w:pPr>
            <w:r>
              <w:rPr>
                <w:lang w:eastAsia="zh-CN"/>
              </w:rPr>
              <w:t>Indicates more requirements when providing resource usage information for network performance.</w:t>
            </w:r>
          </w:p>
        </w:tc>
        <w:tc>
          <w:tcPr>
            <w:tcW w:w="2751" w:type="dxa"/>
            <w:gridSpan w:val="2"/>
          </w:tcPr>
          <w:p w14:paraId="6322E135" w14:textId="77777777" w:rsidR="00F61F3A" w:rsidRDefault="00F61F3A" w:rsidP="00F116DF">
            <w:pPr>
              <w:pStyle w:val="TAL"/>
              <w:rPr>
                <w:rFonts w:cs="Arial"/>
                <w:szCs w:val="18"/>
                <w:lang w:eastAsia="zh-CN"/>
              </w:rPr>
            </w:pPr>
            <w:proofErr w:type="spellStart"/>
            <w:r>
              <w:t>NetworkPerformance</w:t>
            </w:r>
            <w:r>
              <w:rPr>
                <w:lang w:eastAsia="zh-CN"/>
              </w:rPr>
              <w:t>Ext_AIML</w:t>
            </w:r>
            <w:proofErr w:type="spellEnd"/>
          </w:p>
        </w:tc>
      </w:tr>
      <w:tr w:rsidR="00F61F3A" w14:paraId="78D9FEC7" w14:textId="77777777" w:rsidTr="00F116DF">
        <w:trPr>
          <w:gridAfter w:val="1"/>
          <w:wAfter w:w="85" w:type="dxa"/>
          <w:jc w:val="center"/>
        </w:trPr>
        <w:tc>
          <w:tcPr>
            <w:tcW w:w="3222" w:type="dxa"/>
            <w:gridSpan w:val="2"/>
          </w:tcPr>
          <w:p w14:paraId="005596E2" w14:textId="77777777" w:rsidR="00F61F3A" w:rsidRDefault="00F61F3A" w:rsidP="00F116DF">
            <w:pPr>
              <w:pStyle w:val="TAL"/>
            </w:pPr>
            <w:proofErr w:type="spellStart"/>
            <w:r>
              <w:t>RetainabilityThreshold</w:t>
            </w:r>
            <w:proofErr w:type="spellEnd"/>
          </w:p>
        </w:tc>
        <w:tc>
          <w:tcPr>
            <w:tcW w:w="1195" w:type="dxa"/>
            <w:gridSpan w:val="2"/>
          </w:tcPr>
          <w:p w14:paraId="6E89FD24" w14:textId="77777777" w:rsidR="00F61F3A" w:rsidRDefault="00F61F3A" w:rsidP="00F116DF">
            <w:pPr>
              <w:pStyle w:val="TAL"/>
              <w:rPr>
                <w:lang w:eastAsia="zh-CN"/>
              </w:rPr>
            </w:pPr>
            <w:r>
              <w:rPr>
                <w:rFonts w:hint="eastAsia"/>
                <w:lang w:eastAsia="zh-CN"/>
              </w:rPr>
              <w:t>5</w:t>
            </w:r>
            <w:r>
              <w:rPr>
                <w:lang w:eastAsia="zh-CN"/>
              </w:rPr>
              <w:t>.1.6.2.21</w:t>
            </w:r>
          </w:p>
        </w:tc>
        <w:tc>
          <w:tcPr>
            <w:tcW w:w="2132" w:type="dxa"/>
            <w:gridSpan w:val="2"/>
          </w:tcPr>
          <w:p w14:paraId="3EC15241" w14:textId="77777777" w:rsidR="00F61F3A" w:rsidRDefault="00F61F3A" w:rsidP="00F116DF">
            <w:pPr>
              <w:pStyle w:val="TAL"/>
              <w:rPr>
                <w:lang w:eastAsia="ko-KR"/>
              </w:rPr>
            </w:pPr>
            <w:r>
              <w:rPr>
                <w:lang w:eastAsia="zh-CN"/>
              </w:rPr>
              <w:t>Represents a QoS flow retainability threshold.</w:t>
            </w:r>
          </w:p>
        </w:tc>
        <w:tc>
          <w:tcPr>
            <w:tcW w:w="2751" w:type="dxa"/>
            <w:gridSpan w:val="2"/>
          </w:tcPr>
          <w:p w14:paraId="197D595D" w14:textId="77777777" w:rsidR="00F61F3A" w:rsidRDefault="00F61F3A" w:rsidP="00F116DF">
            <w:pPr>
              <w:pStyle w:val="TAL"/>
            </w:pPr>
            <w:proofErr w:type="spellStart"/>
            <w:r>
              <w:rPr>
                <w:rFonts w:cs="Arial"/>
                <w:szCs w:val="18"/>
              </w:rPr>
              <w:t>QoSSustainability</w:t>
            </w:r>
            <w:proofErr w:type="spellEnd"/>
          </w:p>
        </w:tc>
      </w:tr>
      <w:tr w:rsidR="00F61F3A" w14:paraId="300F0C19" w14:textId="77777777" w:rsidTr="00F116DF">
        <w:trPr>
          <w:gridAfter w:val="1"/>
          <w:wAfter w:w="85" w:type="dxa"/>
          <w:jc w:val="center"/>
        </w:trPr>
        <w:tc>
          <w:tcPr>
            <w:tcW w:w="3222" w:type="dxa"/>
            <w:gridSpan w:val="2"/>
          </w:tcPr>
          <w:p w14:paraId="5E1008C2" w14:textId="77777777" w:rsidR="00F61F3A" w:rsidRDefault="00F61F3A" w:rsidP="00F116DF">
            <w:pPr>
              <w:pStyle w:val="TAL"/>
            </w:pPr>
            <w:proofErr w:type="spellStart"/>
            <w:r>
              <w:t>RoamingInfo</w:t>
            </w:r>
            <w:proofErr w:type="spellEnd"/>
          </w:p>
        </w:tc>
        <w:tc>
          <w:tcPr>
            <w:tcW w:w="1195" w:type="dxa"/>
            <w:gridSpan w:val="2"/>
          </w:tcPr>
          <w:p w14:paraId="282CED0B" w14:textId="77777777" w:rsidR="00F61F3A" w:rsidRDefault="00F61F3A" w:rsidP="00F116DF">
            <w:pPr>
              <w:pStyle w:val="TAL"/>
              <w:rPr>
                <w:lang w:eastAsia="zh-CN"/>
              </w:rPr>
            </w:pPr>
            <w:r>
              <w:rPr>
                <w:lang w:eastAsia="zh-CN"/>
              </w:rPr>
              <w:t>5.1.6.2.106</w:t>
            </w:r>
          </w:p>
        </w:tc>
        <w:tc>
          <w:tcPr>
            <w:tcW w:w="2132" w:type="dxa"/>
            <w:gridSpan w:val="2"/>
          </w:tcPr>
          <w:p w14:paraId="5E8E8E6B" w14:textId="77777777" w:rsidR="00F61F3A" w:rsidRDefault="00F61F3A" w:rsidP="00F116DF">
            <w:pPr>
              <w:pStyle w:val="TAL"/>
              <w:rPr>
                <w:lang w:eastAsia="zh-CN"/>
              </w:rPr>
            </w:pPr>
            <w:r>
              <w:rPr>
                <w:lang w:eastAsia="zh-CN"/>
              </w:rPr>
              <w:t>Contains information related to roaming analytics.</w:t>
            </w:r>
          </w:p>
        </w:tc>
        <w:tc>
          <w:tcPr>
            <w:tcW w:w="2751" w:type="dxa"/>
            <w:gridSpan w:val="2"/>
          </w:tcPr>
          <w:p w14:paraId="1DFA8D65" w14:textId="77777777" w:rsidR="00F61F3A" w:rsidRDefault="00F61F3A" w:rsidP="00F116DF">
            <w:pPr>
              <w:pStyle w:val="TAL"/>
              <w:rPr>
                <w:rFonts w:cs="Arial"/>
                <w:szCs w:val="18"/>
              </w:rPr>
            </w:pPr>
            <w:proofErr w:type="spellStart"/>
            <w:r>
              <w:rPr>
                <w:rFonts w:cs="Arial"/>
                <w:szCs w:val="18"/>
              </w:rPr>
              <w:t>RoamingAnalytics</w:t>
            </w:r>
            <w:proofErr w:type="spellEnd"/>
          </w:p>
        </w:tc>
      </w:tr>
      <w:tr w:rsidR="00F61F3A" w14:paraId="0C49DCA7" w14:textId="77777777" w:rsidTr="00F116DF">
        <w:trPr>
          <w:gridAfter w:val="1"/>
          <w:wAfter w:w="85" w:type="dxa"/>
          <w:jc w:val="center"/>
        </w:trPr>
        <w:tc>
          <w:tcPr>
            <w:tcW w:w="3222" w:type="dxa"/>
            <w:gridSpan w:val="2"/>
          </w:tcPr>
          <w:p w14:paraId="4C4FDB98" w14:textId="77777777" w:rsidR="00F61F3A" w:rsidRDefault="00F61F3A" w:rsidP="00F116DF">
            <w:pPr>
              <w:pStyle w:val="TAL"/>
            </w:pPr>
            <w:proofErr w:type="spellStart"/>
            <w:r>
              <w:t>PduSessionInfo</w:t>
            </w:r>
            <w:proofErr w:type="spellEnd"/>
          </w:p>
        </w:tc>
        <w:tc>
          <w:tcPr>
            <w:tcW w:w="1195" w:type="dxa"/>
            <w:gridSpan w:val="2"/>
          </w:tcPr>
          <w:p w14:paraId="2EA83F1F" w14:textId="77777777" w:rsidR="00F61F3A" w:rsidRDefault="00F61F3A" w:rsidP="00F116DF">
            <w:pPr>
              <w:pStyle w:val="TAL"/>
              <w:rPr>
                <w:lang w:eastAsia="zh-CN"/>
              </w:rPr>
            </w:pPr>
            <w:r>
              <w:rPr>
                <w:lang w:eastAsia="zh-CN"/>
              </w:rPr>
              <w:t>5.1.6.2.74</w:t>
            </w:r>
          </w:p>
        </w:tc>
        <w:tc>
          <w:tcPr>
            <w:tcW w:w="2132" w:type="dxa"/>
            <w:gridSpan w:val="2"/>
          </w:tcPr>
          <w:p w14:paraId="078A4721" w14:textId="77777777" w:rsidR="00F61F3A" w:rsidRDefault="00F61F3A" w:rsidP="00F116DF">
            <w:pPr>
              <w:pStyle w:val="TAL"/>
              <w:rPr>
                <w:lang w:eastAsia="zh-CN"/>
              </w:rPr>
            </w:pPr>
            <w:r>
              <w:rPr>
                <w:lang w:eastAsia="zh-CN"/>
              </w:rPr>
              <w:t>Represents combination of PDU Session parameters.</w:t>
            </w:r>
          </w:p>
        </w:tc>
        <w:tc>
          <w:tcPr>
            <w:tcW w:w="2751" w:type="dxa"/>
            <w:gridSpan w:val="2"/>
          </w:tcPr>
          <w:p w14:paraId="5ED77FAC" w14:textId="77777777" w:rsidR="00F61F3A" w:rsidRDefault="00F61F3A" w:rsidP="00F116DF">
            <w:pPr>
              <w:pStyle w:val="TAL"/>
              <w:rPr>
                <w:rFonts w:cs="Arial"/>
                <w:szCs w:val="18"/>
              </w:rPr>
            </w:pPr>
            <w:r>
              <w:rPr>
                <w:lang w:eastAsia="zh-CN"/>
              </w:rPr>
              <w:t>ServiceExperienceExt2_eNA</w:t>
            </w:r>
          </w:p>
        </w:tc>
      </w:tr>
      <w:tr w:rsidR="00F61F3A" w14:paraId="5585134C" w14:textId="77777777" w:rsidTr="00F116DF">
        <w:trPr>
          <w:gridAfter w:val="1"/>
          <w:wAfter w:w="85" w:type="dxa"/>
          <w:jc w:val="center"/>
        </w:trPr>
        <w:tc>
          <w:tcPr>
            <w:tcW w:w="3222" w:type="dxa"/>
            <w:gridSpan w:val="2"/>
          </w:tcPr>
          <w:p w14:paraId="08A2AD1E" w14:textId="77777777" w:rsidR="00F61F3A" w:rsidRDefault="00F61F3A" w:rsidP="00F116DF">
            <w:pPr>
              <w:pStyle w:val="TAL"/>
              <w:rPr>
                <w:lang w:eastAsia="zh-CN"/>
              </w:rPr>
            </w:pPr>
            <w:proofErr w:type="spellStart"/>
            <w:r>
              <w:t>ServiceExperienceInfo</w:t>
            </w:r>
            <w:proofErr w:type="spellEnd"/>
          </w:p>
        </w:tc>
        <w:tc>
          <w:tcPr>
            <w:tcW w:w="1195" w:type="dxa"/>
            <w:gridSpan w:val="2"/>
          </w:tcPr>
          <w:p w14:paraId="63D7FF16" w14:textId="77777777" w:rsidR="00F61F3A" w:rsidRDefault="00F61F3A" w:rsidP="00F116DF">
            <w:pPr>
              <w:pStyle w:val="TAL"/>
              <w:rPr>
                <w:lang w:eastAsia="zh-CN"/>
              </w:rPr>
            </w:pPr>
            <w:r>
              <w:t>5.1.6.2.24</w:t>
            </w:r>
          </w:p>
        </w:tc>
        <w:tc>
          <w:tcPr>
            <w:tcW w:w="2132" w:type="dxa"/>
            <w:gridSpan w:val="2"/>
          </w:tcPr>
          <w:p w14:paraId="7061C8C1" w14:textId="77777777" w:rsidR="00F61F3A" w:rsidRDefault="00F61F3A" w:rsidP="00F116DF">
            <w:pPr>
              <w:pStyle w:val="TAL"/>
              <w:rPr>
                <w:lang w:eastAsia="zh-CN"/>
              </w:rPr>
            </w:pPr>
            <w:r>
              <w:t>Represents the service experience information.</w:t>
            </w:r>
          </w:p>
        </w:tc>
        <w:tc>
          <w:tcPr>
            <w:tcW w:w="2751" w:type="dxa"/>
            <w:gridSpan w:val="2"/>
          </w:tcPr>
          <w:p w14:paraId="725F852D" w14:textId="77777777" w:rsidR="00F61F3A" w:rsidRDefault="00F61F3A" w:rsidP="00F116DF">
            <w:pPr>
              <w:pStyle w:val="TAL"/>
              <w:rPr>
                <w:rFonts w:cs="Arial"/>
                <w:szCs w:val="18"/>
              </w:rPr>
            </w:pPr>
            <w:proofErr w:type="spellStart"/>
            <w:r>
              <w:t>ServiceExperience</w:t>
            </w:r>
            <w:proofErr w:type="spellEnd"/>
          </w:p>
        </w:tc>
      </w:tr>
      <w:tr w:rsidR="00F61F3A" w14:paraId="4A66CF61" w14:textId="77777777" w:rsidTr="00F116DF">
        <w:trPr>
          <w:gridAfter w:val="1"/>
          <w:wAfter w:w="85" w:type="dxa"/>
          <w:jc w:val="center"/>
        </w:trPr>
        <w:tc>
          <w:tcPr>
            <w:tcW w:w="3222" w:type="dxa"/>
            <w:gridSpan w:val="2"/>
          </w:tcPr>
          <w:p w14:paraId="6D421F80" w14:textId="77777777" w:rsidR="00F61F3A" w:rsidRDefault="00F61F3A" w:rsidP="00F116DF">
            <w:pPr>
              <w:pStyle w:val="TAL"/>
            </w:pPr>
            <w:proofErr w:type="spellStart"/>
            <w:r>
              <w:rPr>
                <w:lang w:eastAsia="zh-CN"/>
              </w:rPr>
              <w:t>ServiceExperienceType</w:t>
            </w:r>
            <w:proofErr w:type="spellEnd"/>
          </w:p>
        </w:tc>
        <w:tc>
          <w:tcPr>
            <w:tcW w:w="1195" w:type="dxa"/>
            <w:gridSpan w:val="2"/>
          </w:tcPr>
          <w:p w14:paraId="1CBF69FD" w14:textId="77777777" w:rsidR="00F61F3A" w:rsidRDefault="00F61F3A" w:rsidP="00F116DF">
            <w:pPr>
              <w:pStyle w:val="TAL"/>
            </w:pPr>
            <w:r>
              <w:rPr>
                <w:rFonts w:hint="eastAsia"/>
                <w:lang w:eastAsia="zh-CN"/>
              </w:rPr>
              <w:t>5.1.6.3.24</w:t>
            </w:r>
          </w:p>
        </w:tc>
        <w:tc>
          <w:tcPr>
            <w:tcW w:w="2132" w:type="dxa"/>
            <w:gridSpan w:val="2"/>
          </w:tcPr>
          <w:p w14:paraId="7651C561" w14:textId="77777777" w:rsidR="00F61F3A" w:rsidRDefault="00F61F3A" w:rsidP="00F116DF">
            <w:pPr>
              <w:pStyle w:val="TAL"/>
            </w:pPr>
            <w:r>
              <w:t>Represents the type of Service Experience Analytics.</w:t>
            </w:r>
          </w:p>
        </w:tc>
        <w:tc>
          <w:tcPr>
            <w:tcW w:w="2751" w:type="dxa"/>
            <w:gridSpan w:val="2"/>
          </w:tcPr>
          <w:p w14:paraId="3A0E1C77" w14:textId="77777777" w:rsidR="00F61F3A" w:rsidRDefault="00F61F3A" w:rsidP="00F116DF">
            <w:pPr>
              <w:pStyle w:val="TAL"/>
            </w:pPr>
            <w:proofErr w:type="spellStart"/>
            <w:r>
              <w:rPr>
                <w:rFonts w:cs="Arial" w:hint="eastAsia"/>
                <w:szCs w:val="18"/>
                <w:lang w:eastAsia="zh-CN"/>
              </w:rPr>
              <w:t>S</w:t>
            </w:r>
            <w:r>
              <w:rPr>
                <w:rFonts w:cs="Arial"/>
                <w:szCs w:val="18"/>
                <w:lang w:eastAsia="zh-CN"/>
              </w:rPr>
              <w:t>erviceExperienceExt</w:t>
            </w:r>
            <w:proofErr w:type="spellEnd"/>
          </w:p>
        </w:tc>
      </w:tr>
      <w:tr w:rsidR="00F61F3A" w14:paraId="21613744" w14:textId="77777777" w:rsidTr="00F116DF">
        <w:trPr>
          <w:gridAfter w:val="1"/>
          <w:wAfter w:w="85" w:type="dxa"/>
          <w:jc w:val="center"/>
        </w:trPr>
        <w:tc>
          <w:tcPr>
            <w:tcW w:w="3222" w:type="dxa"/>
            <w:gridSpan w:val="2"/>
          </w:tcPr>
          <w:p w14:paraId="652EA762" w14:textId="77777777" w:rsidR="00F61F3A" w:rsidRDefault="00F61F3A" w:rsidP="00F116DF">
            <w:pPr>
              <w:pStyle w:val="TAL"/>
            </w:pPr>
            <w:proofErr w:type="spellStart"/>
            <w:r>
              <w:rPr>
                <w:lang w:eastAsia="zh-CN"/>
              </w:rPr>
              <w:t>SessInactTimer</w:t>
            </w:r>
            <w:r>
              <w:t>ForUeComm</w:t>
            </w:r>
            <w:proofErr w:type="spellEnd"/>
          </w:p>
        </w:tc>
        <w:tc>
          <w:tcPr>
            <w:tcW w:w="1195" w:type="dxa"/>
            <w:gridSpan w:val="2"/>
          </w:tcPr>
          <w:p w14:paraId="49D85110" w14:textId="77777777" w:rsidR="00F61F3A" w:rsidRDefault="00F61F3A" w:rsidP="00F116DF">
            <w:pPr>
              <w:pStyle w:val="TAL"/>
            </w:pPr>
            <w:r>
              <w:rPr>
                <w:rFonts w:hint="eastAsia"/>
                <w:lang w:eastAsia="zh-CN"/>
              </w:rPr>
              <w:t>5.1.6.2.65</w:t>
            </w:r>
          </w:p>
        </w:tc>
        <w:tc>
          <w:tcPr>
            <w:tcW w:w="2132" w:type="dxa"/>
            <w:gridSpan w:val="2"/>
          </w:tcPr>
          <w:p w14:paraId="0AAAB353" w14:textId="77777777" w:rsidR="00F61F3A" w:rsidRDefault="00F61F3A" w:rsidP="00F116DF">
            <w:pPr>
              <w:pStyle w:val="TAL"/>
            </w:pPr>
            <w:r>
              <w:rPr>
                <w:lang w:eastAsia="zh-CN"/>
              </w:rPr>
              <w:t>Represents the N4 Session inactivity timer.</w:t>
            </w:r>
          </w:p>
        </w:tc>
        <w:tc>
          <w:tcPr>
            <w:tcW w:w="2751" w:type="dxa"/>
            <w:gridSpan w:val="2"/>
          </w:tcPr>
          <w:p w14:paraId="51AE28D4" w14:textId="77777777" w:rsidR="00F61F3A" w:rsidRDefault="00F61F3A" w:rsidP="00F116DF">
            <w:pPr>
              <w:pStyle w:val="TAL"/>
            </w:pPr>
            <w:proofErr w:type="spellStart"/>
            <w:r>
              <w:t>UeCommunicationExt</w:t>
            </w:r>
            <w:proofErr w:type="spellEnd"/>
          </w:p>
        </w:tc>
      </w:tr>
      <w:tr w:rsidR="00F61F3A" w14:paraId="71F691F8" w14:textId="77777777" w:rsidTr="00F116DF">
        <w:trPr>
          <w:gridAfter w:val="1"/>
          <w:wAfter w:w="85" w:type="dxa"/>
          <w:jc w:val="center"/>
          <w:ins w:id="296" w:author="Huawei" w:date="2024-11-05T15:10:00Z"/>
        </w:trPr>
        <w:tc>
          <w:tcPr>
            <w:tcW w:w="3222" w:type="dxa"/>
            <w:gridSpan w:val="2"/>
          </w:tcPr>
          <w:p w14:paraId="681B6BF4" w14:textId="3A36D252" w:rsidR="00F61F3A" w:rsidRDefault="00F61F3A" w:rsidP="00F61F3A">
            <w:pPr>
              <w:pStyle w:val="TAL"/>
              <w:rPr>
                <w:ins w:id="297" w:author="Huawei" w:date="2024-11-05T15:10:00Z"/>
                <w:lang w:eastAsia="zh-CN"/>
              </w:rPr>
            </w:pPr>
            <w:proofErr w:type="spellStart"/>
            <w:ins w:id="298" w:author="Huawei" w:date="2024-11-05T15:10:00Z">
              <w:r>
                <w:t>SignalAnalytics</w:t>
              </w:r>
              <w:proofErr w:type="spellEnd"/>
            </w:ins>
          </w:p>
        </w:tc>
        <w:tc>
          <w:tcPr>
            <w:tcW w:w="1195" w:type="dxa"/>
            <w:gridSpan w:val="2"/>
          </w:tcPr>
          <w:p w14:paraId="7F096C9E" w14:textId="5210A98E" w:rsidR="00F61F3A" w:rsidRDefault="00F61F3A" w:rsidP="00F61F3A">
            <w:pPr>
              <w:pStyle w:val="TAL"/>
              <w:rPr>
                <w:ins w:id="299" w:author="Huawei" w:date="2024-11-05T15:10:00Z"/>
                <w:lang w:eastAsia="zh-CN"/>
              </w:rPr>
            </w:pPr>
            <w:ins w:id="300" w:author="Huawei" w:date="2024-11-05T15:10:00Z">
              <w:r>
                <w:t>5.1.6.2.111</w:t>
              </w:r>
            </w:ins>
          </w:p>
        </w:tc>
        <w:tc>
          <w:tcPr>
            <w:tcW w:w="2132" w:type="dxa"/>
            <w:gridSpan w:val="2"/>
          </w:tcPr>
          <w:p w14:paraId="2798E8B4" w14:textId="0D86A9D4" w:rsidR="00F61F3A" w:rsidRDefault="00F61F3A" w:rsidP="00F61F3A">
            <w:pPr>
              <w:pStyle w:val="TAL"/>
              <w:rPr>
                <w:ins w:id="301" w:author="Huawei" w:date="2024-11-05T15:10:00Z"/>
                <w:lang w:eastAsia="zh-CN"/>
              </w:rPr>
            </w:pPr>
            <w:ins w:id="302" w:author="Huawei" w:date="2024-11-05T15:10:00Z">
              <w:r>
                <w:t>Represents the received signalling analytics.</w:t>
              </w:r>
            </w:ins>
          </w:p>
        </w:tc>
        <w:tc>
          <w:tcPr>
            <w:tcW w:w="2751" w:type="dxa"/>
            <w:gridSpan w:val="2"/>
          </w:tcPr>
          <w:p w14:paraId="30240C3F" w14:textId="5CA3B776" w:rsidR="00F61F3A" w:rsidRDefault="00F61F3A" w:rsidP="00F61F3A">
            <w:pPr>
              <w:pStyle w:val="TAL"/>
              <w:rPr>
                <w:ins w:id="303" w:author="Huawei" w:date="2024-11-05T15:10:00Z"/>
                <w:rFonts w:cs="Arial"/>
                <w:szCs w:val="18"/>
              </w:rPr>
            </w:pPr>
            <w:proofErr w:type="spellStart"/>
            <w:ins w:id="304" w:author="Huawei" w:date="2024-11-05T15:10:00Z">
              <w:r w:rsidRPr="00AA1EE0">
                <w:t>SignallingStorm</w:t>
              </w:r>
              <w:proofErr w:type="spellEnd"/>
            </w:ins>
          </w:p>
        </w:tc>
      </w:tr>
      <w:tr w:rsidR="00F61F3A" w14:paraId="0A58A987" w14:textId="77777777" w:rsidTr="00F116DF">
        <w:trPr>
          <w:gridAfter w:val="1"/>
          <w:wAfter w:w="85" w:type="dxa"/>
          <w:jc w:val="center"/>
          <w:ins w:id="305" w:author="Huawei" w:date="2024-11-05T15:10:00Z"/>
        </w:trPr>
        <w:tc>
          <w:tcPr>
            <w:tcW w:w="3222" w:type="dxa"/>
            <w:gridSpan w:val="2"/>
          </w:tcPr>
          <w:p w14:paraId="036D8AC6" w14:textId="52437DD7" w:rsidR="00F61F3A" w:rsidRDefault="00F61F3A" w:rsidP="00F61F3A">
            <w:pPr>
              <w:pStyle w:val="TAL"/>
              <w:rPr>
                <w:ins w:id="306" w:author="Huawei" w:date="2024-11-05T15:10:00Z"/>
                <w:lang w:eastAsia="zh-CN"/>
              </w:rPr>
            </w:pPr>
            <w:proofErr w:type="spellStart"/>
            <w:ins w:id="307" w:author="Huawei" w:date="2024-11-05T15:10:00Z">
              <w:r>
                <w:t>SignalInfo</w:t>
              </w:r>
              <w:proofErr w:type="spellEnd"/>
            </w:ins>
          </w:p>
        </w:tc>
        <w:tc>
          <w:tcPr>
            <w:tcW w:w="1195" w:type="dxa"/>
            <w:gridSpan w:val="2"/>
          </w:tcPr>
          <w:p w14:paraId="1C7183F5" w14:textId="36F283F7" w:rsidR="00F61F3A" w:rsidRDefault="00F61F3A" w:rsidP="00F61F3A">
            <w:pPr>
              <w:pStyle w:val="TAL"/>
              <w:rPr>
                <w:ins w:id="308" w:author="Huawei" w:date="2024-11-05T15:10:00Z"/>
                <w:lang w:eastAsia="zh-CN"/>
              </w:rPr>
            </w:pPr>
            <w:ins w:id="309" w:author="Huawei" w:date="2024-11-05T15:10:00Z">
              <w:r>
                <w:t>5.1.6.2.110</w:t>
              </w:r>
            </w:ins>
          </w:p>
        </w:tc>
        <w:tc>
          <w:tcPr>
            <w:tcW w:w="2132" w:type="dxa"/>
            <w:gridSpan w:val="2"/>
          </w:tcPr>
          <w:p w14:paraId="49E0000E" w14:textId="4BD8C3E0" w:rsidR="00F61F3A" w:rsidRDefault="00F61F3A" w:rsidP="00F61F3A">
            <w:pPr>
              <w:pStyle w:val="TAL"/>
              <w:rPr>
                <w:ins w:id="310" w:author="Huawei" w:date="2024-11-05T15:10:00Z"/>
                <w:lang w:eastAsia="zh-CN"/>
              </w:rPr>
            </w:pPr>
            <w:ins w:id="311" w:author="Huawei" w:date="2024-11-05T15:11:00Z">
              <w:r>
                <w:t>Represents the signalling information.</w:t>
              </w:r>
            </w:ins>
          </w:p>
        </w:tc>
        <w:tc>
          <w:tcPr>
            <w:tcW w:w="2751" w:type="dxa"/>
            <w:gridSpan w:val="2"/>
          </w:tcPr>
          <w:p w14:paraId="316EFFD0" w14:textId="0FC20B81" w:rsidR="00F61F3A" w:rsidRDefault="00F61F3A" w:rsidP="00F61F3A">
            <w:pPr>
              <w:pStyle w:val="TAL"/>
              <w:rPr>
                <w:ins w:id="312" w:author="Huawei" w:date="2024-11-05T15:10:00Z"/>
                <w:rFonts w:cs="Arial"/>
                <w:szCs w:val="18"/>
              </w:rPr>
            </w:pPr>
            <w:proofErr w:type="spellStart"/>
            <w:ins w:id="313" w:author="Huawei" w:date="2024-11-05T15:10:00Z">
              <w:r w:rsidRPr="00AA1EE0">
                <w:t>SignallingStorm</w:t>
              </w:r>
              <w:proofErr w:type="spellEnd"/>
            </w:ins>
          </w:p>
        </w:tc>
      </w:tr>
      <w:tr w:rsidR="00F61F3A" w14:paraId="5B90C074" w14:textId="77777777" w:rsidTr="00F116DF">
        <w:trPr>
          <w:gridAfter w:val="1"/>
          <w:wAfter w:w="85" w:type="dxa"/>
          <w:jc w:val="center"/>
          <w:ins w:id="314" w:author="Huawei" w:date="2024-11-05T15:10:00Z"/>
        </w:trPr>
        <w:tc>
          <w:tcPr>
            <w:tcW w:w="3222" w:type="dxa"/>
            <w:gridSpan w:val="2"/>
          </w:tcPr>
          <w:p w14:paraId="1A69689B" w14:textId="24DA2C3C" w:rsidR="00F61F3A" w:rsidRDefault="00F61F3A" w:rsidP="00F61F3A">
            <w:pPr>
              <w:pStyle w:val="TAL"/>
              <w:rPr>
                <w:ins w:id="315" w:author="Huawei" w:date="2024-11-05T15:10:00Z"/>
                <w:lang w:eastAsia="zh-CN"/>
              </w:rPr>
            </w:pPr>
            <w:proofErr w:type="spellStart"/>
            <w:ins w:id="316" w:author="Huawei" w:date="2024-11-05T15:10:00Z">
              <w:r>
                <w:t>SignalStormInfo</w:t>
              </w:r>
              <w:proofErr w:type="spellEnd"/>
            </w:ins>
          </w:p>
        </w:tc>
        <w:tc>
          <w:tcPr>
            <w:tcW w:w="1195" w:type="dxa"/>
            <w:gridSpan w:val="2"/>
          </w:tcPr>
          <w:p w14:paraId="58DEC777" w14:textId="32E31B3C" w:rsidR="00F61F3A" w:rsidRDefault="00F61F3A" w:rsidP="00F61F3A">
            <w:pPr>
              <w:pStyle w:val="TAL"/>
              <w:rPr>
                <w:ins w:id="317" w:author="Huawei" w:date="2024-11-05T15:10:00Z"/>
                <w:lang w:eastAsia="zh-CN"/>
              </w:rPr>
            </w:pPr>
            <w:ins w:id="318" w:author="Huawei" w:date="2024-11-05T15:10:00Z">
              <w:r>
                <w:t>5.1.6.2.109</w:t>
              </w:r>
            </w:ins>
          </w:p>
        </w:tc>
        <w:tc>
          <w:tcPr>
            <w:tcW w:w="2132" w:type="dxa"/>
            <w:gridSpan w:val="2"/>
          </w:tcPr>
          <w:p w14:paraId="7597132B" w14:textId="5E80EAB4" w:rsidR="00F61F3A" w:rsidRDefault="00F61F3A" w:rsidP="00F61F3A">
            <w:pPr>
              <w:pStyle w:val="TAL"/>
              <w:rPr>
                <w:ins w:id="319" w:author="Huawei" w:date="2024-11-05T15:10:00Z"/>
                <w:lang w:eastAsia="zh-CN"/>
              </w:rPr>
            </w:pPr>
            <w:ins w:id="320" w:author="Huawei" w:date="2024-11-05T15:11:00Z">
              <w:r>
                <w:t>Represents the signalling storm analytics information.</w:t>
              </w:r>
            </w:ins>
          </w:p>
        </w:tc>
        <w:tc>
          <w:tcPr>
            <w:tcW w:w="2751" w:type="dxa"/>
            <w:gridSpan w:val="2"/>
          </w:tcPr>
          <w:p w14:paraId="3FC74AE3" w14:textId="223FFAFA" w:rsidR="00F61F3A" w:rsidRDefault="00F61F3A" w:rsidP="00F61F3A">
            <w:pPr>
              <w:pStyle w:val="TAL"/>
              <w:rPr>
                <w:ins w:id="321" w:author="Huawei" w:date="2024-11-05T15:10:00Z"/>
                <w:rFonts w:cs="Arial"/>
                <w:szCs w:val="18"/>
              </w:rPr>
            </w:pPr>
            <w:proofErr w:type="spellStart"/>
            <w:ins w:id="322" w:author="Huawei" w:date="2024-11-05T15:10:00Z">
              <w:r w:rsidRPr="00AA1EE0">
                <w:t>SignallingStorm</w:t>
              </w:r>
              <w:proofErr w:type="spellEnd"/>
            </w:ins>
          </w:p>
        </w:tc>
      </w:tr>
      <w:tr w:rsidR="00F61F3A" w14:paraId="6C4F0A2D" w14:textId="77777777" w:rsidTr="00F116DF">
        <w:trPr>
          <w:gridAfter w:val="1"/>
          <w:wAfter w:w="85" w:type="dxa"/>
          <w:jc w:val="center"/>
          <w:ins w:id="323" w:author="Huawei" w:date="2024-11-05T15:10:00Z"/>
        </w:trPr>
        <w:tc>
          <w:tcPr>
            <w:tcW w:w="3222" w:type="dxa"/>
            <w:gridSpan w:val="2"/>
          </w:tcPr>
          <w:p w14:paraId="0689AE6B" w14:textId="36DE80F1" w:rsidR="00F61F3A" w:rsidRDefault="00F61F3A" w:rsidP="00F61F3A">
            <w:pPr>
              <w:pStyle w:val="TAL"/>
              <w:rPr>
                <w:ins w:id="324" w:author="Huawei" w:date="2024-11-05T15:10:00Z"/>
                <w:lang w:eastAsia="zh-CN"/>
              </w:rPr>
            </w:pPr>
            <w:proofErr w:type="spellStart"/>
            <w:ins w:id="325" w:author="Huawei" w:date="2024-11-05T15:10:00Z">
              <w:r>
                <w:t>SignalStormReq</w:t>
              </w:r>
              <w:proofErr w:type="spellEnd"/>
            </w:ins>
          </w:p>
        </w:tc>
        <w:tc>
          <w:tcPr>
            <w:tcW w:w="1195" w:type="dxa"/>
            <w:gridSpan w:val="2"/>
          </w:tcPr>
          <w:p w14:paraId="6AF4FC4F" w14:textId="6CE96178" w:rsidR="00F61F3A" w:rsidRDefault="00F61F3A" w:rsidP="00F61F3A">
            <w:pPr>
              <w:pStyle w:val="TAL"/>
              <w:rPr>
                <w:ins w:id="326" w:author="Huawei" w:date="2024-11-05T15:10:00Z"/>
                <w:lang w:eastAsia="zh-CN"/>
              </w:rPr>
            </w:pPr>
            <w:ins w:id="327" w:author="Huawei" w:date="2024-11-05T15:10:00Z">
              <w:r>
                <w:t>5.1.6.2.108</w:t>
              </w:r>
            </w:ins>
          </w:p>
        </w:tc>
        <w:tc>
          <w:tcPr>
            <w:tcW w:w="2132" w:type="dxa"/>
            <w:gridSpan w:val="2"/>
          </w:tcPr>
          <w:p w14:paraId="538060CD" w14:textId="43AB7D66" w:rsidR="00F61F3A" w:rsidRDefault="00F61F3A" w:rsidP="00F61F3A">
            <w:pPr>
              <w:pStyle w:val="TAL"/>
              <w:rPr>
                <w:ins w:id="328" w:author="Huawei" w:date="2024-11-05T15:10:00Z"/>
                <w:lang w:eastAsia="zh-CN"/>
              </w:rPr>
            </w:pPr>
            <w:ins w:id="329" w:author="Huawei" w:date="2024-11-05T15:11:00Z">
              <w:r>
                <w:t>Represents the signalling storm analytics requirement information.</w:t>
              </w:r>
            </w:ins>
          </w:p>
        </w:tc>
        <w:tc>
          <w:tcPr>
            <w:tcW w:w="2751" w:type="dxa"/>
            <w:gridSpan w:val="2"/>
          </w:tcPr>
          <w:p w14:paraId="7F0E8D48" w14:textId="0B8C1B9F" w:rsidR="00F61F3A" w:rsidRDefault="00F61F3A" w:rsidP="00F61F3A">
            <w:pPr>
              <w:pStyle w:val="TAL"/>
              <w:rPr>
                <w:ins w:id="330" w:author="Huawei" w:date="2024-11-05T15:10:00Z"/>
                <w:rFonts w:cs="Arial"/>
                <w:szCs w:val="18"/>
              </w:rPr>
            </w:pPr>
            <w:proofErr w:type="spellStart"/>
            <w:ins w:id="331" w:author="Huawei" w:date="2024-11-05T15:10:00Z">
              <w:r w:rsidRPr="00AA1EE0">
                <w:t>SignallingStorm</w:t>
              </w:r>
              <w:proofErr w:type="spellEnd"/>
            </w:ins>
          </w:p>
        </w:tc>
      </w:tr>
      <w:tr w:rsidR="00F61F3A" w14:paraId="102AFE44" w14:textId="77777777" w:rsidTr="00F116DF">
        <w:trPr>
          <w:gridAfter w:val="1"/>
          <w:wAfter w:w="85" w:type="dxa"/>
          <w:jc w:val="center"/>
        </w:trPr>
        <w:tc>
          <w:tcPr>
            <w:tcW w:w="3222" w:type="dxa"/>
            <w:gridSpan w:val="2"/>
          </w:tcPr>
          <w:p w14:paraId="2991F4E9" w14:textId="77777777" w:rsidR="00F61F3A" w:rsidRDefault="00F61F3A" w:rsidP="00F116DF">
            <w:pPr>
              <w:pStyle w:val="TAL"/>
              <w:rPr>
                <w:lang w:eastAsia="zh-CN"/>
              </w:rPr>
            </w:pPr>
            <w:proofErr w:type="spellStart"/>
            <w:r>
              <w:rPr>
                <w:rFonts w:hint="eastAsia"/>
                <w:lang w:eastAsia="zh-CN"/>
              </w:rPr>
              <w:lastRenderedPageBreak/>
              <w:t>SliceLoadLevelInforma</w:t>
            </w:r>
            <w:r>
              <w:rPr>
                <w:lang w:eastAsia="zh-CN"/>
              </w:rPr>
              <w:t>tion</w:t>
            </w:r>
            <w:proofErr w:type="spellEnd"/>
          </w:p>
        </w:tc>
        <w:tc>
          <w:tcPr>
            <w:tcW w:w="1195" w:type="dxa"/>
            <w:gridSpan w:val="2"/>
          </w:tcPr>
          <w:p w14:paraId="5F6D53E0" w14:textId="77777777" w:rsidR="00F61F3A" w:rsidRDefault="00F61F3A" w:rsidP="00F116DF">
            <w:pPr>
              <w:pStyle w:val="TAL"/>
              <w:rPr>
                <w:lang w:eastAsia="zh-CN"/>
              </w:rPr>
            </w:pPr>
            <w:r>
              <w:rPr>
                <w:lang w:eastAsia="zh-CN"/>
              </w:rPr>
              <w:t>5.1.6.2.6</w:t>
            </w:r>
          </w:p>
        </w:tc>
        <w:tc>
          <w:tcPr>
            <w:tcW w:w="2132" w:type="dxa"/>
            <w:gridSpan w:val="2"/>
          </w:tcPr>
          <w:p w14:paraId="0037B24A" w14:textId="77777777" w:rsidR="00F61F3A" w:rsidRDefault="00F61F3A" w:rsidP="00F116DF">
            <w:pPr>
              <w:pStyle w:val="TAL"/>
              <w:rPr>
                <w:lang w:eastAsia="zh-CN"/>
              </w:rPr>
            </w:pPr>
            <w:r>
              <w:rPr>
                <w:lang w:eastAsia="zh-CN"/>
              </w:rPr>
              <w:t>Represents the slices and their load level information.</w:t>
            </w:r>
          </w:p>
        </w:tc>
        <w:tc>
          <w:tcPr>
            <w:tcW w:w="2751" w:type="dxa"/>
            <w:gridSpan w:val="2"/>
          </w:tcPr>
          <w:p w14:paraId="73BF624C" w14:textId="77777777" w:rsidR="00F61F3A" w:rsidRDefault="00F61F3A" w:rsidP="00F116DF">
            <w:pPr>
              <w:pStyle w:val="TAL"/>
              <w:rPr>
                <w:rFonts w:cs="Arial"/>
                <w:szCs w:val="18"/>
              </w:rPr>
            </w:pPr>
          </w:p>
        </w:tc>
      </w:tr>
      <w:tr w:rsidR="00F61F3A" w14:paraId="6C959E38"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6933EB" w14:textId="77777777" w:rsidR="00F61F3A" w:rsidRDefault="00F61F3A" w:rsidP="00F116DF">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AF9A792" w14:textId="77777777" w:rsidR="00F61F3A" w:rsidRDefault="00F61F3A" w:rsidP="00F116DF">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669E66C6" w14:textId="77777777" w:rsidR="00F61F3A" w:rsidRDefault="00F61F3A" w:rsidP="00F116DF">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65D9B8DB" w14:textId="77777777" w:rsidR="00F61F3A" w:rsidRDefault="00F61F3A" w:rsidP="00F116DF">
            <w:pPr>
              <w:pStyle w:val="TAL"/>
              <w:rPr>
                <w:rFonts w:cs="Arial"/>
                <w:szCs w:val="18"/>
              </w:rPr>
            </w:pPr>
            <w:proofErr w:type="spellStart"/>
            <w:r>
              <w:rPr>
                <w:rFonts w:cs="Arial"/>
                <w:szCs w:val="18"/>
              </w:rPr>
              <w:t>MovementBehaviour</w:t>
            </w:r>
            <w:proofErr w:type="spellEnd"/>
          </w:p>
        </w:tc>
      </w:tr>
      <w:tr w:rsidR="00F61F3A" w14:paraId="249B1304" w14:textId="77777777" w:rsidTr="00F116DF">
        <w:trPr>
          <w:gridAfter w:val="1"/>
          <w:wAfter w:w="85" w:type="dxa"/>
          <w:jc w:val="center"/>
        </w:trPr>
        <w:tc>
          <w:tcPr>
            <w:tcW w:w="3222" w:type="dxa"/>
            <w:gridSpan w:val="2"/>
          </w:tcPr>
          <w:p w14:paraId="42E3C36E" w14:textId="77777777" w:rsidR="00F61F3A" w:rsidRDefault="00F61F3A" w:rsidP="00F116DF">
            <w:pPr>
              <w:pStyle w:val="TAL"/>
              <w:rPr>
                <w:lang w:eastAsia="zh-CN"/>
              </w:rPr>
            </w:pPr>
            <w:proofErr w:type="spellStart"/>
            <w:r>
              <w:rPr>
                <w:lang w:eastAsia="zh-CN"/>
              </w:rPr>
              <w:t>SubscriptionTransferInfo</w:t>
            </w:r>
            <w:proofErr w:type="spellEnd"/>
          </w:p>
        </w:tc>
        <w:tc>
          <w:tcPr>
            <w:tcW w:w="1195" w:type="dxa"/>
            <w:gridSpan w:val="2"/>
          </w:tcPr>
          <w:p w14:paraId="36CD1AD1" w14:textId="77777777" w:rsidR="00F61F3A" w:rsidRDefault="00F61F3A" w:rsidP="00F116DF">
            <w:pPr>
              <w:pStyle w:val="TAL"/>
              <w:rPr>
                <w:lang w:eastAsia="zh-CN"/>
              </w:rPr>
            </w:pPr>
            <w:r>
              <w:rPr>
                <w:lang w:eastAsia="zh-CN"/>
              </w:rPr>
              <w:t>5.1.6.2.41</w:t>
            </w:r>
          </w:p>
        </w:tc>
        <w:tc>
          <w:tcPr>
            <w:tcW w:w="2132" w:type="dxa"/>
            <w:gridSpan w:val="2"/>
          </w:tcPr>
          <w:p w14:paraId="758AA52E" w14:textId="77777777" w:rsidR="00F61F3A" w:rsidRDefault="00F61F3A" w:rsidP="00F116DF">
            <w:pPr>
              <w:pStyle w:val="TAL"/>
              <w:rPr>
                <w:lang w:eastAsia="zh-CN"/>
              </w:rPr>
            </w:pPr>
            <w:r>
              <w:rPr>
                <w:lang w:eastAsia="ko-KR"/>
              </w:rPr>
              <w:t>Contains information about subscriptions that are requested to be transferred.</w:t>
            </w:r>
          </w:p>
        </w:tc>
        <w:tc>
          <w:tcPr>
            <w:tcW w:w="2751" w:type="dxa"/>
            <w:gridSpan w:val="2"/>
          </w:tcPr>
          <w:p w14:paraId="62EFCD12" w14:textId="77777777" w:rsidR="00F61F3A" w:rsidRDefault="00F61F3A" w:rsidP="00F116DF">
            <w:pPr>
              <w:pStyle w:val="TAL"/>
              <w:rPr>
                <w:rFonts w:cs="Arial"/>
                <w:szCs w:val="18"/>
              </w:rPr>
            </w:pPr>
            <w:proofErr w:type="spellStart"/>
            <w:r>
              <w:t>AnaSubTransfer</w:t>
            </w:r>
            <w:proofErr w:type="spellEnd"/>
          </w:p>
        </w:tc>
      </w:tr>
      <w:tr w:rsidR="00F61F3A" w14:paraId="48BB26D1" w14:textId="77777777" w:rsidTr="00F116DF">
        <w:trPr>
          <w:gridBefore w:val="1"/>
          <w:wBefore w:w="35" w:type="dxa"/>
          <w:jc w:val="center"/>
        </w:trPr>
        <w:tc>
          <w:tcPr>
            <w:tcW w:w="3226" w:type="dxa"/>
            <w:gridSpan w:val="2"/>
          </w:tcPr>
          <w:p w14:paraId="6C35545F" w14:textId="77777777" w:rsidR="00F61F3A" w:rsidRDefault="00F61F3A" w:rsidP="00F116DF">
            <w:pPr>
              <w:pStyle w:val="TAL"/>
              <w:rPr>
                <w:lang w:eastAsia="zh-CN"/>
              </w:rPr>
            </w:pPr>
            <w:proofErr w:type="spellStart"/>
            <w:r>
              <w:rPr>
                <w:lang w:eastAsia="zh-CN"/>
              </w:rPr>
              <w:t>SuggestedPfdInfo</w:t>
            </w:r>
            <w:proofErr w:type="spellEnd"/>
          </w:p>
        </w:tc>
        <w:tc>
          <w:tcPr>
            <w:tcW w:w="1200" w:type="dxa"/>
            <w:gridSpan w:val="2"/>
          </w:tcPr>
          <w:p w14:paraId="54F2AB22" w14:textId="77777777" w:rsidR="00F61F3A" w:rsidRDefault="00F61F3A" w:rsidP="00F116DF">
            <w:pPr>
              <w:pStyle w:val="TAL"/>
              <w:rPr>
                <w:lang w:eastAsia="zh-CN"/>
              </w:rPr>
            </w:pPr>
            <w:r>
              <w:rPr>
                <w:lang w:eastAsia="zh-CN"/>
              </w:rPr>
              <w:t>5.1.6.2.107</w:t>
            </w:r>
          </w:p>
        </w:tc>
        <w:tc>
          <w:tcPr>
            <w:tcW w:w="2132" w:type="dxa"/>
            <w:gridSpan w:val="2"/>
          </w:tcPr>
          <w:p w14:paraId="7C9C2378" w14:textId="77777777" w:rsidR="00F61F3A" w:rsidRDefault="00F61F3A" w:rsidP="00F116DF">
            <w:pPr>
              <w:pStyle w:val="TAL"/>
              <w:rPr>
                <w:lang w:eastAsia="ko-KR"/>
              </w:rPr>
            </w:pPr>
            <w:r w:rsidRPr="00B36B7D">
              <w:rPr>
                <w:lang w:eastAsia="ko-KR"/>
              </w:rPr>
              <w:t>Represents the suggested PFD information for the application identifier.</w:t>
            </w:r>
          </w:p>
        </w:tc>
        <w:tc>
          <w:tcPr>
            <w:tcW w:w="2792" w:type="dxa"/>
            <w:gridSpan w:val="2"/>
          </w:tcPr>
          <w:p w14:paraId="0D09B6EC" w14:textId="77777777" w:rsidR="00F61F3A" w:rsidRDefault="00F61F3A" w:rsidP="00F116DF">
            <w:pPr>
              <w:pStyle w:val="TAL"/>
            </w:pPr>
            <w:proofErr w:type="spellStart"/>
            <w:r>
              <w:t>PfdDetermination</w:t>
            </w:r>
            <w:proofErr w:type="spellEnd"/>
          </w:p>
        </w:tc>
      </w:tr>
      <w:tr w:rsidR="00F61F3A" w14:paraId="28D600B4" w14:textId="77777777" w:rsidTr="00F116DF">
        <w:trPr>
          <w:gridAfter w:val="1"/>
          <w:wAfter w:w="85" w:type="dxa"/>
          <w:jc w:val="center"/>
        </w:trPr>
        <w:tc>
          <w:tcPr>
            <w:tcW w:w="3222" w:type="dxa"/>
            <w:gridSpan w:val="2"/>
          </w:tcPr>
          <w:p w14:paraId="4ECD0AC6" w14:textId="77777777" w:rsidR="00F61F3A" w:rsidRDefault="00F61F3A" w:rsidP="00F116DF">
            <w:pPr>
              <w:pStyle w:val="TAL"/>
              <w:rPr>
                <w:lang w:eastAsia="zh-CN"/>
              </w:rPr>
            </w:pPr>
            <w:proofErr w:type="spellStart"/>
            <w:r>
              <w:rPr>
                <w:lang w:eastAsia="zh-CN"/>
              </w:rPr>
              <w:t>TargetUeInformation</w:t>
            </w:r>
            <w:proofErr w:type="spellEnd"/>
          </w:p>
        </w:tc>
        <w:tc>
          <w:tcPr>
            <w:tcW w:w="1195" w:type="dxa"/>
            <w:gridSpan w:val="2"/>
          </w:tcPr>
          <w:p w14:paraId="2B232885" w14:textId="77777777" w:rsidR="00F61F3A" w:rsidRDefault="00F61F3A" w:rsidP="00F116DF">
            <w:pPr>
              <w:pStyle w:val="TAL"/>
              <w:rPr>
                <w:lang w:eastAsia="zh-CN"/>
              </w:rPr>
            </w:pPr>
            <w:r>
              <w:t>5.1.6.2.8</w:t>
            </w:r>
          </w:p>
        </w:tc>
        <w:tc>
          <w:tcPr>
            <w:tcW w:w="2132" w:type="dxa"/>
            <w:gridSpan w:val="2"/>
          </w:tcPr>
          <w:p w14:paraId="7ED640F1" w14:textId="77777777" w:rsidR="00F61F3A" w:rsidRDefault="00F61F3A" w:rsidP="00F116DF">
            <w:pPr>
              <w:pStyle w:val="TAL"/>
              <w:rPr>
                <w:lang w:eastAsia="zh-CN"/>
              </w:rPr>
            </w:pPr>
            <w:r>
              <w:rPr>
                <w:rFonts w:cs="Arial"/>
                <w:szCs w:val="18"/>
              </w:rPr>
              <w:t>Identifies the target UE information.</w:t>
            </w:r>
          </w:p>
        </w:tc>
        <w:tc>
          <w:tcPr>
            <w:tcW w:w="2751" w:type="dxa"/>
            <w:gridSpan w:val="2"/>
          </w:tcPr>
          <w:p w14:paraId="7C865A74" w14:textId="77777777" w:rsidR="00F61F3A" w:rsidRDefault="00F61F3A" w:rsidP="00F116DF">
            <w:pPr>
              <w:pStyle w:val="TAL"/>
            </w:pPr>
            <w:proofErr w:type="spellStart"/>
            <w:r>
              <w:t>ServiceExperience</w:t>
            </w:r>
            <w:proofErr w:type="spellEnd"/>
          </w:p>
          <w:p w14:paraId="49490C8D" w14:textId="77777777" w:rsidR="00F61F3A" w:rsidRDefault="00F61F3A" w:rsidP="00F116DF">
            <w:pPr>
              <w:pStyle w:val="TAL"/>
            </w:pPr>
            <w:proofErr w:type="spellStart"/>
            <w:r>
              <w:t>NfLoad</w:t>
            </w:r>
            <w:proofErr w:type="spellEnd"/>
          </w:p>
          <w:p w14:paraId="1273532B" w14:textId="77777777" w:rsidR="00F61F3A" w:rsidRDefault="00F61F3A" w:rsidP="00F116DF">
            <w:pPr>
              <w:pStyle w:val="TAL"/>
            </w:pPr>
            <w:proofErr w:type="spellStart"/>
            <w:r>
              <w:t>NetworkPerformance</w:t>
            </w:r>
            <w:proofErr w:type="spellEnd"/>
          </w:p>
          <w:p w14:paraId="6D4A5935" w14:textId="77777777" w:rsidR="00F61F3A" w:rsidRDefault="00F61F3A" w:rsidP="00F116DF">
            <w:pPr>
              <w:pStyle w:val="TAL"/>
            </w:pPr>
            <w:proofErr w:type="spellStart"/>
            <w:r>
              <w:t>UserDataCongestion</w:t>
            </w:r>
            <w:proofErr w:type="spellEnd"/>
          </w:p>
          <w:p w14:paraId="584D361F" w14:textId="77777777" w:rsidR="00F61F3A" w:rsidRDefault="00F61F3A" w:rsidP="00F116DF">
            <w:pPr>
              <w:pStyle w:val="TAL"/>
            </w:pPr>
            <w:proofErr w:type="spellStart"/>
            <w:r>
              <w:t>UeMobility</w:t>
            </w:r>
            <w:proofErr w:type="spellEnd"/>
          </w:p>
          <w:p w14:paraId="25222472" w14:textId="77777777" w:rsidR="00F61F3A" w:rsidRDefault="00F61F3A" w:rsidP="00F116DF">
            <w:pPr>
              <w:pStyle w:val="TAL"/>
            </w:pPr>
            <w:proofErr w:type="spellStart"/>
            <w:r>
              <w:t>UeCommunication</w:t>
            </w:r>
            <w:proofErr w:type="spellEnd"/>
          </w:p>
          <w:p w14:paraId="29DCF372" w14:textId="77777777" w:rsidR="00F61F3A" w:rsidRDefault="00F61F3A" w:rsidP="00F116DF">
            <w:pPr>
              <w:pStyle w:val="TAL"/>
            </w:pPr>
            <w:proofErr w:type="spellStart"/>
            <w:r>
              <w:t>AbnormalBehaviour</w:t>
            </w:r>
            <w:proofErr w:type="spellEnd"/>
          </w:p>
          <w:p w14:paraId="1C742193" w14:textId="77777777" w:rsidR="00F61F3A" w:rsidRDefault="00F61F3A" w:rsidP="00F116DF">
            <w:pPr>
              <w:pStyle w:val="TAL"/>
            </w:pPr>
            <w:proofErr w:type="spellStart"/>
            <w:r>
              <w:t>QoSSustainability</w:t>
            </w:r>
            <w:proofErr w:type="spellEnd"/>
          </w:p>
          <w:p w14:paraId="2E38D0FB" w14:textId="77777777" w:rsidR="00F61F3A" w:rsidRDefault="00F61F3A" w:rsidP="00F116DF">
            <w:pPr>
              <w:pStyle w:val="TAL"/>
            </w:pPr>
            <w:r>
              <w:t>Dispersion</w:t>
            </w:r>
          </w:p>
          <w:p w14:paraId="54B5F916" w14:textId="77777777" w:rsidR="00F61F3A" w:rsidRDefault="00F61F3A" w:rsidP="00F116DF">
            <w:pPr>
              <w:pStyle w:val="TAL"/>
            </w:pPr>
            <w:proofErr w:type="spellStart"/>
            <w:r>
              <w:t>RedundantTransmissionExp</w:t>
            </w:r>
            <w:proofErr w:type="spellEnd"/>
          </w:p>
          <w:p w14:paraId="64219AE7" w14:textId="77777777" w:rsidR="00F61F3A" w:rsidRDefault="00F61F3A" w:rsidP="00F116DF">
            <w:pPr>
              <w:pStyle w:val="TAL"/>
            </w:pPr>
            <w:proofErr w:type="spellStart"/>
            <w:r>
              <w:t>WlanPerformance</w:t>
            </w:r>
            <w:proofErr w:type="spellEnd"/>
          </w:p>
          <w:p w14:paraId="78408EEB" w14:textId="77777777" w:rsidR="00F61F3A" w:rsidRDefault="00F61F3A" w:rsidP="00F116DF">
            <w:pPr>
              <w:pStyle w:val="TAL"/>
              <w:rPr>
                <w:rFonts w:eastAsia="Batang"/>
              </w:rPr>
            </w:pPr>
            <w:proofErr w:type="spellStart"/>
            <w:r>
              <w:rPr>
                <w:rFonts w:eastAsia="Batang"/>
              </w:rPr>
              <w:t>DnPerformance</w:t>
            </w:r>
            <w:proofErr w:type="spellEnd"/>
          </w:p>
          <w:p w14:paraId="5FB7C900" w14:textId="77777777" w:rsidR="00F61F3A" w:rsidRDefault="00F61F3A" w:rsidP="00F116DF">
            <w:pPr>
              <w:pStyle w:val="TAL"/>
              <w:rPr>
                <w:rFonts w:eastAsia="Batang"/>
              </w:rPr>
            </w:pPr>
            <w:proofErr w:type="spellStart"/>
            <w:r>
              <w:t>PduSesTraffic</w:t>
            </w:r>
            <w:proofErr w:type="spellEnd"/>
          </w:p>
          <w:p w14:paraId="28A6FA1D" w14:textId="77777777" w:rsidR="00F61F3A" w:rsidRDefault="00F61F3A" w:rsidP="00F116DF">
            <w:pPr>
              <w:pStyle w:val="TAL"/>
            </w:pPr>
            <w:r>
              <w:rPr>
                <w:lang w:eastAsia="zh-CN"/>
              </w:rPr>
              <w:t>E2eDataVolTransTime</w:t>
            </w:r>
          </w:p>
        </w:tc>
      </w:tr>
      <w:tr w:rsidR="00F61F3A" w14:paraId="54649355" w14:textId="77777777" w:rsidTr="00F116DF">
        <w:trPr>
          <w:gridAfter w:val="1"/>
          <w:wAfter w:w="85" w:type="dxa"/>
          <w:jc w:val="center"/>
        </w:trPr>
        <w:tc>
          <w:tcPr>
            <w:tcW w:w="3222" w:type="dxa"/>
            <w:gridSpan w:val="2"/>
          </w:tcPr>
          <w:p w14:paraId="34E5CEE3" w14:textId="77777777" w:rsidR="00F61F3A" w:rsidRDefault="00F61F3A" w:rsidP="00F116DF">
            <w:pPr>
              <w:pStyle w:val="TAL"/>
              <w:rPr>
                <w:lang w:eastAsia="zh-CN"/>
              </w:rPr>
            </w:pPr>
            <w:proofErr w:type="spellStart"/>
            <w:r>
              <w:rPr>
                <w:lang w:eastAsia="zh-CN"/>
              </w:rPr>
              <w:t>TdTraffic</w:t>
            </w:r>
            <w:proofErr w:type="spellEnd"/>
          </w:p>
        </w:tc>
        <w:tc>
          <w:tcPr>
            <w:tcW w:w="1195" w:type="dxa"/>
            <w:gridSpan w:val="2"/>
          </w:tcPr>
          <w:p w14:paraId="6F3E979B" w14:textId="77777777" w:rsidR="00F61F3A" w:rsidRDefault="00F61F3A" w:rsidP="00F116DF">
            <w:pPr>
              <w:pStyle w:val="TAL"/>
            </w:pPr>
            <w:r>
              <w:rPr>
                <w:rFonts w:hint="eastAsia"/>
                <w:lang w:eastAsia="zh-CN"/>
              </w:rPr>
              <w:t>5</w:t>
            </w:r>
            <w:r>
              <w:rPr>
                <w:lang w:eastAsia="zh-CN"/>
              </w:rPr>
              <w:t>.1.6.2.78</w:t>
            </w:r>
          </w:p>
        </w:tc>
        <w:tc>
          <w:tcPr>
            <w:tcW w:w="2132" w:type="dxa"/>
            <w:gridSpan w:val="2"/>
          </w:tcPr>
          <w:p w14:paraId="4F4AF78A" w14:textId="77777777" w:rsidR="00F61F3A" w:rsidRDefault="00F61F3A" w:rsidP="00F116DF">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0A074812" w14:textId="77777777" w:rsidR="00F61F3A" w:rsidRDefault="00F61F3A" w:rsidP="00F116DF">
            <w:pPr>
              <w:pStyle w:val="TAL"/>
            </w:pPr>
            <w:proofErr w:type="spellStart"/>
            <w:r>
              <w:rPr>
                <w:rFonts w:cs="Arial"/>
                <w:szCs w:val="18"/>
              </w:rPr>
              <w:t>PduSesTraffic</w:t>
            </w:r>
            <w:proofErr w:type="spellEnd"/>
          </w:p>
        </w:tc>
      </w:tr>
      <w:tr w:rsidR="00F61F3A" w14:paraId="75D5CCEF" w14:textId="77777777" w:rsidTr="00F116DF">
        <w:trPr>
          <w:gridAfter w:val="1"/>
          <w:wAfter w:w="85" w:type="dxa"/>
          <w:jc w:val="center"/>
        </w:trPr>
        <w:tc>
          <w:tcPr>
            <w:tcW w:w="3222" w:type="dxa"/>
            <w:gridSpan w:val="2"/>
          </w:tcPr>
          <w:p w14:paraId="317517F2" w14:textId="77777777" w:rsidR="00F61F3A" w:rsidRDefault="00F61F3A" w:rsidP="00F116DF">
            <w:pPr>
              <w:pStyle w:val="TAL"/>
              <w:rPr>
                <w:lang w:eastAsia="zh-CN"/>
              </w:rPr>
            </w:pPr>
            <w:proofErr w:type="spellStart"/>
            <w:r>
              <w:rPr>
                <w:lang w:eastAsia="zh-CN"/>
              </w:rPr>
              <w:t>TermCause</w:t>
            </w:r>
            <w:proofErr w:type="spellEnd"/>
          </w:p>
        </w:tc>
        <w:tc>
          <w:tcPr>
            <w:tcW w:w="1195" w:type="dxa"/>
            <w:gridSpan w:val="2"/>
          </w:tcPr>
          <w:p w14:paraId="74246040" w14:textId="77777777" w:rsidR="00F61F3A" w:rsidRDefault="00F61F3A" w:rsidP="00F116DF">
            <w:pPr>
              <w:pStyle w:val="TAL"/>
            </w:pPr>
            <w:r>
              <w:t>5.1.6.3.26</w:t>
            </w:r>
          </w:p>
        </w:tc>
        <w:tc>
          <w:tcPr>
            <w:tcW w:w="2132" w:type="dxa"/>
            <w:gridSpan w:val="2"/>
          </w:tcPr>
          <w:p w14:paraId="328D6013" w14:textId="77777777" w:rsidR="00F61F3A" w:rsidRDefault="00F61F3A" w:rsidP="00F116DF">
            <w:pPr>
              <w:pStyle w:val="TAL"/>
              <w:rPr>
                <w:rFonts w:cs="Arial"/>
                <w:szCs w:val="18"/>
              </w:rPr>
            </w:pPr>
            <w:r>
              <w:rPr>
                <w:rFonts w:cs="Arial"/>
                <w:szCs w:val="18"/>
              </w:rPr>
              <w:t>Represents a cause for requesting to terminate an analytics subscription.</w:t>
            </w:r>
          </w:p>
        </w:tc>
        <w:tc>
          <w:tcPr>
            <w:tcW w:w="2751" w:type="dxa"/>
            <w:gridSpan w:val="2"/>
          </w:tcPr>
          <w:p w14:paraId="74AB973C" w14:textId="77777777" w:rsidR="00F61F3A" w:rsidRDefault="00F61F3A" w:rsidP="00F116DF">
            <w:pPr>
              <w:pStyle w:val="TAL"/>
            </w:pPr>
            <w:proofErr w:type="spellStart"/>
            <w:r>
              <w:t>TermRequest</w:t>
            </w:r>
            <w:proofErr w:type="spellEnd"/>
          </w:p>
        </w:tc>
      </w:tr>
      <w:tr w:rsidR="00F61F3A" w14:paraId="31EF29A8" w14:textId="77777777" w:rsidTr="00F116DF">
        <w:trPr>
          <w:gridAfter w:val="1"/>
          <w:wAfter w:w="85" w:type="dxa"/>
          <w:jc w:val="center"/>
        </w:trPr>
        <w:tc>
          <w:tcPr>
            <w:tcW w:w="3222" w:type="dxa"/>
            <w:gridSpan w:val="2"/>
          </w:tcPr>
          <w:p w14:paraId="2623DBA5" w14:textId="77777777" w:rsidR="00F61F3A" w:rsidRDefault="00F61F3A" w:rsidP="00F116DF">
            <w:pPr>
              <w:pStyle w:val="TAL"/>
              <w:rPr>
                <w:lang w:eastAsia="zh-CN"/>
              </w:rPr>
            </w:pPr>
            <w:proofErr w:type="spellStart"/>
            <w:r>
              <w:t>ThresholdLevel</w:t>
            </w:r>
            <w:proofErr w:type="spellEnd"/>
          </w:p>
        </w:tc>
        <w:tc>
          <w:tcPr>
            <w:tcW w:w="1195" w:type="dxa"/>
            <w:gridSpan w:val="2"/>
          </w:tcPr>
          <w:p w14:paraId="48AE154B" w14:textId="77777777" w:rsidR="00F61F3A" w:rsidRDefault="00F61F3A" w:rsidP="00F116DF">
            <w:pPr>
              <w:pStyle w:val="TAL"/>
            </w:pPr>
            <w:r>
              <w:t>5.1.6.2.30</w:t>
            </w:r>
          </w:p>
        </w:tc>
        <w:tc>
          <w:tcPr>
            <w:tcW w:w="2132" w:type="dxa"/>
            <w:gridSpan w:val="2"/>
          </w:tcPr>
          <w:p w14:paraId="5973BB9B" w14:textId="77777777" w:rsidR="00F61F3A" w:rsidRDefault="00F61F3A" w:rsidP="00F116DF">
            <w:pPr>
              <w:pStyle w:val="TAL"/>
              <w:rPr>
                <w:rFonts w:cs="Arial"/>
                <w:szCs w:val="18"/>
              </w:rPr>
            </w:pPr>
            <w:r>
              <w:t>Describes a threshold level.</w:t>
            </w:r>
          </w:p>
        </w:tc>
        <w:tc>
          <w:tcPr>
            <w:tcW w:w="2751" w:type="dxa"/>
            <w:gridSpan w:val="2"/>
          </w:tcPr>
          <w:p w14:paraId="47F10F96" w14:textId="77777777" w:rsidR="00F61F3A" w:rsidRDefault="00F61F3A" w:rsidP="00F116DF">
            <w:pPr>
              <w:pStyle w:val="TAL"/>
            </w:pPr>
            <w:proofErr w:type="spellStart"/>
            <w:r>
              <w:t>UserDataCongestion</w:t>
            </w:r>
            <w:proofErr w:type="spellEnd"/>
          </w:p>
          <w:p w14:paraId="05EFC503" w14:textId="77777777" w:rsidR="00F61F3A" w:rsidRDefault="00F61F3A" w:rsidP="00F116DF">
            <w:pPr>
              <w:pStyle w:val="TAL"/>
            </w:pPr>
            <w:proofErr w:type="spellStart"/>
            <w:r>
              <w:t>NfLoad</w:t>
            </w:r>
            <w:proofErr w:type="spellEnd"/>
          </w:p>
          <w:p w14:paraId="5A65BD8F" w14:textId="77777777" w:rsidR="00F61F3A" w:rsidRDefault="00F61F3A" w:rsidP="00F116DF">
            <w:pPr>
              <w:pStyle w:val="TAL"/>
              <w:rPr>
                <w:rFonts w:eastAsia="Batang"/>
              </w:rPr>
            </w:pPr>
            <w:proofErr w:type="spellStart"/>
            <w:r>
              <w:rPr>
                <w:rFonts w:eastAsia="Batang"/>
              </w:rPr>
              <w:t>DnPerformance</w:t>
            </w:r>
            <w:proofErr w:type="spellEnd"/>
          </w:p>
          <w:p w14:paraId="0C25FD01" w14:textId="77777777" w:rsidR="00F61F3A" w:rsidRDefault="00F61F3A" w:rsidP="00F116DF">
            <w:pPr>
              <w:pStyle w:val="TAL"/>
              <w:rPr>
                <w:rFonts w:eastAsia="Batang"/>
              </w:rPr>
            </w:pPr>
            <w:proofErr w:type="spellStart"/>
            <w:r>
              <w:rPr>
                <w:rFonts w:eastAsia="Batang"/>
              </w:rPr>
              <w:t>ServiceExperienceExt</w:t>
            </w:r>
            <w:proofErr w:type="spellEnd"/>
          </w:p>
          <w:p w14:paraId="2867D1FA" w14:textId="77777777" w:rsidR="00F61F3A" w:rsidRDefault="00F61F3A" w:rsidP="00F116DF">
            <w:pPr>
              <w:pStyle w:val="TAL"/>
            </w:pPr>
            <w:proofErr w:type="spellStart"/>
            <w:r>
              <w:rPr>
                <w:rFonts w:cs="Arial"/>
                <w:szCs w:val="18"/>
              </w:rPr>
              <w:t>MovementBehaviour</w:t>
            </w:r>
            <w:proofErr w:type="spellEnd"/>
          </w:p>
        </w:tc>
      </w:tr>
      <w:tr w:rsidR="00876568" w14:paraId="7CCE007A" w14:textId="77777777" w:rsidTr="00F116DF">
        <w:trPr>
          <w:gridAfter w:val="1"/>
          <w:wAfter w:w="85" w:type="dxa"/>
          <w:jc w:val="center"/>
          <w:ins w:id="332" w:author="Huawei" w:date="2024-11-05T15:12:00Z"/>
        </w:trPr>
        <w:tc>
          <w:tcPr>
            <w:tcW w:w="3222" w:type="dxa"/>
            <w:gridSpan w:val="2"/>
          </w:tcPr>
          <w:p w14:paraId="01FC1B91" w14:textId="42960D2B" w:rsidR="00876568" w:rsidRDefault="00876568" w:rsidP="00876568">
            <w:pPr>
              <w:pStyle w:val="TAL"/>
              <w:rPr>
                <w:ins w:id="333" w:author="Huawei" w:date="2024-11-05T15:12:00Z"/>
                <w:lang w:eastAsia="zh-CN"/>
              </w:rPr>
            </w:pPr>
            <w:proofErr w:type="spellStart"/>
            <w:ins w:id="334" w:author="Huawei" w:date="2024-11-05T15:12:00Z">
              <w:r>
                <w:t>TimerInfo</w:t>
              </w:r>
              <w:proofErr w:type="spellEnd"/>
            </w:ins>
          </w:p>
        </w:tc>
        <w:tc>
          <w:tcPr>
            <w:tcW w:w="1195" w:type="dxa"/>
            <w:gridSpan w:val="2"/>
          </w:tcPr>
          <w:p w14:paraId="3FBA3848" w14:textId="67BDF8D7" w:rsidR="00876568" w:rsidRDefault="00876568" w:rsidP="00876568">
            <w:pPr>
              <w:pStyle w:val="TAL"/>
              <w:rPr>
                <w:ins w:id="335" w:author="Huawei" w:date="2024-11-05T15:12:00Z"/>
                <w:lang w:eastAsia="ja-JP"/>
              </w:rPr>
            </w:pPr>
            <w:ins w:id="336" w:author="Huawei" w:date="2024-11-05T15:12:00Z">
              <w:r>
                <w:t>5.1.6.2.110</w:t>
              </w:r>
            </w:ins>
          </w:p>
        </w:tc>
        <w:tc>
          <w:tcPr>
            <w:tcW w:w="2132" w:type="dxa"/>
            <w:gridSpan w:val="2"/>
          </w:tcPr>
          <w:p w14:paraId="660DFB3F" w14:textId="21F8A515" w:rsidR="00876568" w:rsidRDefault="00876568" w:rsidP="00876568">
            <w:pPr>
              <w:pStyle w:val="TAL"/>
              <w:rPr>
                <w:ins w:id="337" w:author="Huawei" w:date="2024-11-05T15:12:00Z"/>
              </w:rPr>
            </w:pPr>
            <w:ins w:id="338" w:author="Huawei" w:date="2024-11-05T15:12:00Z">
              <w:r>
                <w:t>Represents the timer information.</w:t>
              </w:r>
            </w:ins>
          </w:p>
        </w:tc>
        <w:tc>
          <w:tcPr>
            <w:tcW w:w="2751" w:type="dxa"/>
            <w:gridSpan w:val="2"/>
          </w:tcPr>
          <w:p w14:paraId="416C8F9B" w14:textId="499EBAF3" w:rsidR="00876568" w:rsidRDefault="00876568" w:rsidP="00876568">
            <w:pPr>
              <w:pStyle w:val="TAL"/>
              <w:rPr>
                <w:ins w:id="339" w:author="Huawei" w:date="2024-11-05T15:12:00Z"/>
                <w:lang w:val="en-US" w:eastAsia="zh-CN"/>
              </w:rPr>
            </w:pPr>
            <w:proofErr w:type="spellStart"/>
            <w:ins w:id="340" w:author="Huawei" w:date="2024-11-05T15:12:00Z">
              <w:r w:rsidRPr="00A64BE7">
                <w:t>SignallingStorm</w:t>
              </w:r>
              <w:proofErr w:type="spellEnd"/>
            </w:ins>
          </w:p>
        </w:tc>
      </w:tr>
      <w:tr w:rsidR="00876568" w14:paraId="25EC14D3" w14:textId="77777777" w:rsidTr="00F116DF">
        <w:trPr>
          <w:gridAfter w:val="1"/>
          <w:wAfter w:w="85" w:type="dxa"/>
          <w:jc w:val="center"/>
          <w:ins w:id="341" w:author="Huawei" w:date="2024-11-05T15:12:00Z"/>
        </w:trPr>
        <w:tc>
          <w:tcPr>
            <w:tcW w:w="3222" w:type="dxa"/>
            <w:gridSpan w:val="2"/>
          </w:tcPr>
          <w:p w14:paraId="04ACEADC" w14:textId="7CE8A493" w:rsidR="00876568" w:rsidRDefault="00876568" w:rsidP="00876568">
            <w:pPr>
              <w:pStyle w:val="TAL"/>
              <w:rPr>
                <w:ins w:id="342" w:author="Huawei" w:date="2024-11-05T15:12:00Z"/>
                <w:lang w:eastAsia="zh-CN"/>
              </w:rPr>
            </w:pPr>
            <w:proofErr w:type="spellStart"/>
            <w:ins w:id="343" w:author="Huawei" w:date="2024-11-05T15:12:00Z">
              <w:r>
                <w:t>TimerType</w:t>
              </w:r>
              <w:proofErr w:type="spellEnd"/>
            </w:ins>
          </w:p>
        </w:tc>
        <w:tc>
          <w:tcPr>
            <w:tcW w:w="1195" w:type="dxa"/>
            <w:gridSpan w:val="2"/>
          </w:tcPr>
          <w:p w14:paraId="78BAAFCB" w14:textId="543F1A2C" w:rsidR="00876568" w:rsidRDefault="00876568" w:rsidP="00876568">
            <w:pPr>
              <w:pStyle w:val="TAL"/>
              <w:rPr>
                <w:ins w:id="344" w:author="Huawei" w:date="2024-11-05T15:12:00Z"/>
                <w:lang w:eastAsia="ja-JP"/>
              </w:rPr>
            </w:pPr>
            <w:ins w:id="345" w:author="Huawei" w:date="2024-11-05T15:12:00Z">
              <w:r>
                <w:t>5.1.6.3.42</w:t>
              </w:r>
            </w:ins>
          </w:p>
        </w:tc>
        <w:tc>
          <w:tcPr>
            <w:tcW w:w="2132" w:type="dxa"/>
            <w:gridSpan w:val="2"/>
          </w:tcPr>
          <w:p w14:paraId="2CF6EF97" w14:textId="49C04F19" w:rsidR="00876568" w:rsidRDefault="00876568" w:rsidP="00876568">
            <w:pPr>
              <w:pStyle w:val="TAL"/>
              <w:rPr>
                <w:ins w:id="346" w:author="Huawei" w:date="2024-11-05T15:12:00Z"/>
              </w:rPr>
            </w:pPr>
            <w:ins w:id="347" w:author="Huawei" w:date="2024-11-05T15:12:00Z">
              <w:r>
                <w:t>Represents the type of timer.</w:t>
              </w:r>
            </w:ins>
          </w:p>
        </w:tc>
        <w:tc>
          <w:tcPr>
            <w:tcW w:w="2751" w:type="dxa"/>
            <w:gridSpan w:val="2"/>
          </w:tcPr>
          <w:p w14:paraId="18523C9D" w14:textId="6976D6B7" w:rsidR="00876568" w:rsidRDefault="00876568" w:rsidP="00876568">
            <w:pPr>
              <w:pStyle w:val="TAL"/>
              <w:rPr>
                <w:ins w:id="348" w:author="Huawei" w:date="2024-11-05T15:12:00Z"/>
                <w:lang w:val="en-US" w:eastAsia="zh-CN"/>
              </w:rPr>
            </w:pPr>
            <w:proofErr w:type="spellStart"/>
            <w:ins w:id="349" w:author="Huawei" w:date="2024-11-05T15:12:00Z">
              <w:r w:rsidRPr="00A64BE7">
                <w:t>SignallingStorm</w:t>
              </w:r>
              <w:proofErr w:type="spellEnd"/>
            </w:ins>
          </w:p>
        </w:tc>
      </w:tr>
      <w:tr w:rsidR="00F61F3A" w14:paraId="18593E51" w14:textId="77777777" w:rsidTr="00F116DF">
        <w:trPr>
          <w:gridAfter w:val="1"/>
          <w:wAfter w:w="85" w:type="dxa"/>
          <w:jc w:val="center"/>
        </w:trPr>
        <w:tc>
          <w:tcPr>
            <w:tcW w:w="3222" w:type="dxa"/>
            <w:gridSpan w:val="2"/>
          </w:tcPr>
          <w:p w14:paraId="3F1DD099" w14:textId="77777777" w:rsidR="00F61F3A" w:rsidRDefault="00F61F3A" w:rsidP="00F116DF">
            <w:pPr>
              <w:pStyle w:val="TAL"/>
            </w:pPr>
            <w:proofErr w:type="spellStart"/>
            <w:r>
              <w:rPr>
                <w:lang w:eastAsia="zh-CN"/>
              </w:rPr>
              <w:t>TimestampedLocation</w:t>
            </w:r>
            <w:proofErr w:type="spellEnd"/>
          </w:p>
        </w:tc>
        <w:tc>
          <w:tcPr>
            <w:tcW w:w="1195" w:type="dxa"/>
            <w:gridSpan w:val="2"/>
          </w:tcPr>
          <w:p w14:paraId="75D84AC1" w14:textId="77777777" w:rsidR="00F61F3A" w:rsidRDefault="00F61F3A" w:rsidP="00F116DF">
            <w:pPr>
              <w:pStyle w:val="TAL"/>
            </w:pPr>
            <w:r>
              <w:rPr>
                <w:rFonts w:hint="eastAsia"/>
                <w:lang w:eastAsia="ja-JP"/>
              </w:rPr>
              <w:t>5</w:t>
            </w:r>
            <w:r>
              <w:rPr>
                <w:lang w:eastAsia="ja-JP"/>
              </w:rPr>
              <w:t>.1.6.2.103</w:t>
            </w:r>
          </w:p>
        </w:tc>
        <w:tc>
          <w:tcPr>
            <w:tcW w:w="2132" w:type="dxa"/>
            <w:gridSpan w:val="2"/>
          </w:tcPr>
          <w:p w14:paraId="05B8D1C4" w14:textId="77777777" w:rsidR="00F61F3A" w:rsidRDefault="00F61F3A" w:rsidP="00F116DF">
            <w:pPr>
              <w:pStyle w:val="TAL"/>
            </w:pPr>
            <w:r>
              <w:t>The timestamped locations of the trajectory of the UE.</w:t>
            </w:r>
          </w:p>
        </w:tc>
        <w:tc>
          <w:tcPr>
            <w:tcW w:w="2751" w:type="dxa"/>
            <w:gridSpan w:val="2"/>
          </w:tcPr>
          <w:p w14:paraId="1E54053A" w14:textId="77777777" w:rsidR="00F61F3A" w:rsidRDefault="00F61F3A" w:rsidP="00F116DF">
            <w:pPr>
              <w:pStyle w:val="TAL"/>
            </w:pPr>
            <w:proofErr w:type="spellStart"/>
            <w:r>
              <w:rPr>
                <w:lang w:val="en-US" w:eastAsia="zh-CN"/>
              </w:rPr>
              <w:t>RelativeProximity</w:t>
            </w:r>
            <w:proofErr w:type="spellEnd"/>
          </w:p>
        </w:tc>
      </w:tr>
      <w:tr w:rsidR="00F61F3A" w14:paraId="7329EBAA" w14:textId="77777777" w:rsidTr="00F116DF">
        <w:trPr>
          <w:gridAfter w:val="1"/>
          <w:wAfter w:w="85" w:type="dxa"/>
          <w:jc w:val="center"/>
        </w:trPr>
        <w:tc>
          <w:tcPr>
            <w:tcW w:w="3222" w:type="dxa"/>
            <w:gridSpan w:val="2"/>
          </w:tcPr>
          <w:p w14:paraId="32B85E67" w14:textId="77777777" w:rsidR="00F61F3A" w:rsidRDefault="00F61F3A" w:rsidP="00F116DF">
            <w:pPr>
              <w:pStyle w:val="TAL"/>
            </w:pPr>
            <w:proofErr w:type="spellStart"/>
            <w:r>
              <w:rPr>
                <w:lang w:eastAsia="zh-CN"/>
              </w:rPr>
              <w:t>TimeToCollisionInfo</w:t>
            </w:r>
            <w:proofErr w:type="spellEnd"/>
          </w:p>
        </w:tc>
        <w:tc>
          <w:tcPr>
            <w:tcW w:w="1195" w:type="dxa"/>
            <w:gridSpan w:val="2"/>
          </w:tcPr>
          <w:p w14:paraId="660A5900" w14:textId="77777777" w:rsidR="00F61F3A" w:rsidRDefault="00F61F3A" w:rsidP="00F116DF">
            <w:pPr>
              <w:pStyle w:val="TAL"/>
            </w:pPr>
            <w:r>
              <w:rPr>
                <w:rFonts w:hint="eastAsia"/>
                <w:lang w:eastAsia="ja-JP"/>
              </w:rPr>
              <w:t>5</w:t>
            </w:r>
            <w:r>
              <w:rPr>
                <w:lang w:eastAsia="ja-JP"/>
              </w:rPr>
              <w:t>.1.6.2.104</w:t>
            </w:r>
          </w:p>
        </w:tc>
        <w:tc>
          <w:tcPr>
            <w:tcW w:w="2132" w:type="dxa"/>
            <w:gridSpan w:val="2"/>
          </w:tcPr>
          <w:p w14:paraId="36054F0F" w14:textId="77777777" w:rsidR="00F61F3A" w:rsidRDefault="00F61F3A" w:rsidP="00F116DF">
            <w:pPr>
              <w:pStyle w:val="TAL"/>
            </w:pPr>
            <w:r>
              <w:t>Time To Collision (TTC) information.</w:t>
            </w:r>
          </w:p>
        </w:tc>
        <w:tc>
          <w:tcPr>
            <w:tcW w:w="2751" w:type="dxa"/>
            <w:gridSpan w:val="2"/>
          </w:tcPr>
          <w:p w14:paraId="04B6C82C" w14:textId="77777777" w:rsidR="00F61F3A" w:rsidRDefault="00F61F3A" w:rsidP="00F116DF">
            <w:pPr>
              <w:pStyle w:val="TAL"/>
            </w:pPr>
            <w:proofErr w:type="spellStart"/>
            <w:r>
              <w:rPr>
                <w:lang w:val="en-US" w:eastAsia="zh-CN"/>
              </w:rPr>
              <w:t>RelativeProximity</w:t>
            </w:r>
            <w:proofErr w:type="spellEnd"/>
          </w:p>
        </w:tc>
      </w:tr>
      <w:tr w:rsidR="00F61F3A" w14:paraId="573E7362" w14:textId="77777777" w:rsidTr="00F116DF">
        <w:trPr>
          <w:gridAfter w:val="1"/>
          <w:wAfter w:w="85" w:type="dxa"/>
          <w:jc w:val="center"/>
        </w:trPr>
        <w:tc>
          <w:tcPr>
            <w:tcW w:w="3222" w:type="dxa"/>
            <w:gridSpan w:val="2"/>
          </w:tcPr>
          <w:p w14:paraId="2A42D4FE" w14:textId="77777777" w:rsidR="00F61F3A" w:rsidRDefault="00F61F3A" w:rsidP="00F116DF">
            <w:pPr>
              <w:pStyle w:val="TAL"/>
            </w:pPr>
            <w:proofErr w:type="spellStart"/>
            <w:r>
              <w:rPr>
                <w:rFonts w:hint="eastAsia"/>
                <w:lang w:eastAsia="zh-CN"/>
              </w:rPr>
              <w:t>T</w:t>
            </w:r>
            <w:r>
              <w:rPr>
                <w:lang w:eastAsia="zh-CN"/>
              </w:rPr>
              <w:t>imeUnit</w:t>
            </w:r>
            <w:proofErr w:type="spellEnd"/>
          </w:p>
        </w:tc>
        <w:tc>
          <w:tcPr>
            <w:tcW w:w="1195" w:type="dxa"/>
            <w:gridSpan w:val="2"/>
          </w:tcPr>
          <w:p w14:paraId="60F1CE0B" w14:textId="77777777" w:rsidR="00F61F3A" w:rsidRDefault="00F61F3A" w:rsidP="00F116DF">
            <w:pPr>
              <w:pStyle w:val="TAL"/>
            </w:pPr>
            <w:r>
              <w:rPr>
                <w:rFonts w:hint="eastAsia"/>
                <w:lang w:eastAsia="zh-CN"/>
              </w:rPr>
              <w:t>5</w:t>
            </w:r>
            <w:r>
              <w:rPr>
                <w:lang w:eastAsia="zh-CN"/>
              </w:rPr>
              <w:t>.1.6.3.9</w:t>
            </w:r>
          </w:p>
        </w:tc>
        <w:tc>
          <w:tcPr>
            <w:tcW w:w="2132" w:type="dxa"/>
            <w:gridSpan w:val="2"/>
          </w:tcPr>
          <w:p w14:paraId="377A578F" w14:textId="77777777" w:rsidR="00F61F3A" w:rsidRDefault="00F61F3A" w:rsidP="00F116DF">
            <w:pPr>
              <w:pStyle w:val="TAL"/>
            </w:pPr>
            <w:r>
              <w:rPr>
                <w:lang w:eastAsia="zh-CN"/>
              </w:rPr>
              <w:t>Represents the unit for the session active time.</w:t>
            </w:r>
          </w:p>
        </w:tc>
        <w:tc>
          <w:tcPr>
            <w:tcW w:w="2751" w:type="dxa"/>
            <w:gridSpan w:val="2"/>
          </w:tcPr>
          <w:p w14:paraId="6B7DE170" w14:textId="77777777" w:rsidR="00F61F3A" w:rsidRDefault="00F61F3A" w:rsidP="00F116DF">
            <w:pPr>
              <w:pStyle w:val="TAL"/>
            </w:pPr>
            <w:proofErr w:type="spellStart"/>
            <w:r>
              <w:t>QoSSustainability</w:t>
            </w:r>
            <w:proofErr w:type="spellEnd"/>
          </w:p>
        </w:tc>
      </w:tr>
      <w:tr w:rsidR="00F61F3A" w14:paraId="16E1AB11" w14:textId="77777777" w:rsidTr="00F116DF">
        <w:trPr>
          <w:gridAfter w:val="1"/>
          <w:wAfter w:w="85" w:type="dxa"/>
          <w:jc w:val="center"/>
        </w:trPr>
        <w:tc>
          <w:tcPr>
            <w:tcW w:w="3222" w:type="dxa"/>
            <w:gridSpan w:val="2"/>
          </w:tcPr>
          <w:p w14:paraId="11DD4D72" w14:textId="77777777" w:rsidR="00F61F3A" w:rsidRDefault="00F61F3A" w:rsidP="00F116DF">
            <w:pPr>
              <w:pStyle w:val="TAL"/>
              <w:rPr>
                <w:lang w:eastAsia="zh-CN"/>
              </w:rPr>
            </w:pPr>
            <w:proofErr w:type="spellStart"/>
            <w:r>
              <w:t>TopApplication</w:t>
            </w:r>
            <w:proofErr w:type="spellEnd"/>
          </w:p>
        </w:tc>
        <w:tc>
          <w:tcPr>
            <w:tcW w:w="1195" w:type="dxa"/>
            <w:gridSpan w:val="2"/>
          </w:tcPr>
          <w:p w14:paraId="71F0D5E5" w14:textId="77777777" w:rsidR="00F61F3A" w:rsidRDefault="00F61F3A" w:rsidP="00F116DF">
            <w:pPr>
              <w:pStyle w:val="TAL"/>
              <w:rPr>
                <w:lang w:eastAsia="zh-CN"/>
              </w:rPr>
            </w:pPr>
            <w:r>
              <w:t>5.1.6.2.39</w:t>
            </w:r>
          </w:p>
        </w:tc>
        <w:tc>
          <w:tcPr>
            <w:tcW w:w="2132" w:type="dxa"/>
            <w:gridSpan w:val="2"/>
          </w:tcPr>
          <w:p w14:paraId="3F4A96F8" w14:textId="77777777" w:rsidR="00F61F3A" w:rsidRDefault="00F61F3A" w:rsidP="00F116DF">
            <w:pPr>
              <w:pStyle w:val="TAL"/>
              <w:rPr>
                <w:lang w:eastAsia="zh-CN"/>
              </w:rPr>
            </w:pPr>
            <w:r>
              <w:t>Top application that contributes the most to the traffic.</w:t>
            </w:r>
          </w:p>
        </w:tc>
        <w:tc>
          <w:tcPr>
            <w:tcW w:w="2751" w:type="dxa"/>
            <w:gridSpan w:val="2"/>
          </w:tcPr>
          <w:p w14:paraId="2B8E8DC6" w14:textId="77777777" w:rsidR="00F61F3A" w:rsidRDefault="00F61F3A" w:rsidP="00F116DF">
            <w:pPr>
              <w:pStyle w:val="TAL"/>
            </w:pPr>
            <w:proofErr w:type="spellStart"/>
            <w:r>
              <w:t>UserDataCongestionExt</w:t>
            </w:r>
            <w:proofErr w:type="spellEnd"/>
          </w:p>
        </w:tc>
      </w:tr>
      <w:tr w:rsidR="00F61F3A" w14:paraId="224980FE" w14:textId="77777777" w:rsidTr="00F116DF">
        <w:trPr>
          <w:gridAfter w:val="1"/>
          <w:wAfter w:w="85" w:type="dxa"/>
          <w:jc w:val="center"/>
        </w:trPr>
        <w:tc>
          <w:tcPr>
            <w:tcW w:w="3222" w:type="dxa"/>
            <w:gridSpan w:val="2"/>
          </w:tcPr>
          <w:p w14:paraId="6A6C5F40" w14:textId="77777777" w:rsidR="00F61F3A" w:rsidRDefault="00F61F3A" w:rsidP="00F116DF">
            <w:pPr>
              <w:pStyle w:val="TAL"/>
              <w:rPr>
                <w:lang w:eastAsia="zh-CN"/>
              </w:rPr>
            </w:pPr>
            <w:proofErr w:type="spellStart"/>
            <w:r>
              <w:rPr>
                <w:lang w:eastAsia="zh-CN"/>
              </w:rPr>
              <w:t>TrafficCharacterization</w:t>
            </w:r>
            <w:proofErr w:type="spellEnd"/>
          </w:p>
        </w:tc>
        <w:tc>
          <w:tcPr>
            <w:tcW w:w="1195" w:type="dxa"/>
            <w:gridSpan w:val="2"/>
          </w:tcPr>
          <w:p w14:paraId="5A8EFD4E" w14:textId="77777777" w:rsidR="00F61F3A" w:rsidRDefault="00F61F3A" w:rsidP="00F116DF">
            <w:pPr>
              <w:pStyle w:val="TAL"/>
              <w:rPr>
                <w:lang w:eastAsia="zh-CN"/>
              </w:rPr>
            </w:pPr>
            <w:r>
              <w:rPr>
                <w:lang w:eastAsia="zh-CN"/>
              </w:rPr>
              <w:t>5.1.6.2.14</w:t>
            </w:r>
          </w:p>
        </w:tc>
        <w:tc>
          <w:tcPr>
            <w:tcW w:w="2132" w:type="dxa"/>
            <w:gridSpan w:val="2"/>
          </w:tcPr>
          <w:p w14:paraId="3A98781F" w14:textId="77777777" w:rsidR="00F61F3A" w:rsidRDefault="00F61F3A" w:rsidP="00F116DF">
            <w:pPr>
              <w:pStyle w:val="TAL"/>
              <w:rPr>
                <w:lang w:eastAsia="zh-CN"/>
              </w:rPr>
            </w:pPr>
            <w:r>
              <w:rPr>
                <w:lang w:eastAsia="zh-CN"/>
              </w:rPr>
              <w:t>Identifies the detailed traffic characterization.</w:t>
            </w:r>
          </w:p>
        </w:tc>
        <w:tc>
          <w:tcPr>
            <w:tcW w:w="2751" w:type="dxa"/>
            <w:gridSpan w:val="2"/>
          </w:tcPr>
          <w:p w14:paraId="06450E7D" w14:textId="77777777" w:rsidR="00F61F3A" w:rsidRDefault="00F61F3A" w:rsidP="00F116DF">
            <w:pPr>
              <w:pStyle w:val="TAL"/>
              <w:rPr>
                <w:rFonts w:cs="Arial"/>
                <w:szCs w:val="18"/>
              </w:rPr>
            </w:pPr>
            <w:proofErr w:type="spellStart"/>
            <w:r>
              <w:rPr>
                <w:rFonts w:cs="Arial"/>
                <w:szCs w:val="18"/>
              </w:rPr>
              <w:t>UeCommunication</w:t>
            </w:r>
            <w:proofErr w:type="spellEnd"/>
          </w:p>
        </w:tc>
      </w:tr>
      <w:tr w:rsidR="00F61F3A" w14:paraId="47CD81EA" w14:textId="77777777" w:rsidTr="00F116DF">
        <w:trPr>
          <w:gridAfter w:val="1"/>
          <w:wAfter w:w="85" w:type="dxa"/>
          <w:jc w:val="center"/>
        </w:trPr>
        <w:tc>
          <w:tcPr>
            <w:tcW w:w="3222" w:type="dxa"/>
            <w:gridSpan w:val="2"/>
          </w:tcPr>
          <w:p w14:paraId="78E650DC" w14:textId="77777777" w:rsidR="00F61F3A" w:rsidRDefault="00F61F3A" w:rsidP="00F116DF">
            <w:pPr>
              <w:pStyle w:val="TAL"/>
              <w:rPr>
                <w:lang w:eastAsia="zh-CN"/>
              </w:rPr>
            </w:pPr>
            <w:proofErr w:type="spellStart"/>
            <w:r>
              <w:t>TrafficDirection</w:t>
            </w:r>
            <w:proofErr w:type="spellEnd"/>
          </w:p>
        </w:tc>
        <w:tc>
          <w:tcPr>
            <w:tcW w:w="1195" w:type="dxa"/>
            <w:gridSpan w:val="2"/>
          </w:tcPr>
          <w:p w14:paraId="36B8F7CA" w14:textId="77777777" w:rsidR="00F61F3A" w:rsidRDefault="00F61F3A" w:rsidP="00F116DF">
            <w:pPr>
              <w:pStyle w:val="TAL"/>
              <w:rPr>
                <w:lang w:eastAsia="zh-CN"/>
              </w:rPr>
            </w:pPr>
            <w:r>
              <w:rPr>
                <w:rFonts w:hint="eastAsia"/>
                <w:lang w:eastAsia="zh-CN"/>
              </w:rPr>
              <w:t>5</w:t>
            </w:r>
            <w:r>
              <w:rPr>
                <w:lang w:eastAsia="zh-CN"/>
              </w:rPr>
              <w:t>.1.6.3.33</w:t>
            </w:r>
          </w:p>
        </w:tc>
        <w:tc>
          <w:tcPr>
            <w:tcW w:w="2132" w:type="dxa"/>
            <w:gridSpan w:val="2"/>
          </w:tcPr>
          <w:p w14:paraId="7106E190" w14:textId="77777777" w:rsidR="00F61F3A" w:rsidRDefault="00F61F3A" w:rsidP="00F116DF">
            <w:pPr>
              <w:pStyle w:val="TAL"/>
              <w:rPr>
                <w:lang w:eastAsia="zh-CN"/>
              </w:rPr>
            </w:pPr>
            <w:r>
              <w:rPr>
                <w:lang w:eastAsia="ko-KR"/>
              </w:rPr>
              <w:t>The traffic direction for the resource usage information.</w:t>
            </w:r>
          </w:p>
        </w:tc>
        <w:tc>
          <w:tcPr>
            <w:tcW w:w="2751" w:type="dxa"/>
            <w:gridSpan w:val="2"/>
          </w:tcPr>
          <w:p w14:paraId="300841B5" w14:textId="77777777" w:rsidR="00F61F3A" w:rsidRDefault="00F61F3A" w:rsidP="00F116DF">
            <w:pPr>
              <w:pStyle w:val="TAL"/>
              <w:rPr>
                <w:rFonts w:cs="Arial"/>
                <w:szCs w:val="18"/>
              </w:rPr>
            </w:pPr>
            <w:proofErr w:type="spellStart"/>
            <w:r>
              <w:t>NetworkPerformance</w:t>
            </w:r>
            <w:r>
              <w:rPr>
                <w:lang w:eastAsia="zh-CN"/>
              </w:rPr>
              <w:t>Ext_AIML</w:t>
            </w:r>
            <w:proofErr w:type="spellEnd"/>
          </w:p>
        </w:tc>
      </w:tr>
      <w:tr w:rsidR="00F61F3A" w14:paraId="3657DD8C" w14:textId="77777777" w:rsidTr="00F116DF">
        <w:trPr>
          <w:gridAfter w:val="1"/>
          <w:wAfter w:w="85" w:type="dxa"/>
          <w:jc w:val="center"/>
        </w:trPr>
        <w:tc>
          <w:tcPr>
            <w:tcW w:w="3222" w:type="dxa"/>
            <w:gridSpan w:val="2"/>
          </w:tcPr>
          <w:p w14:paraId="31FDBA96" w14:textId="77777777" w:rsidR="00F61F3A" w:rsidRDefault="00F61F3A" w:rsidP="00F116DF">
            <w:pPr>
              <w:pStyle w:val="TAL"/>
              <w:rPr>
                <w:lang w:eastAsia="zh-CN"/>
              </w:rPr>
            </w:pPr>
            <w:proofErr w:type="spellStart"/>
            <w:r>
              <w:t>TrafficInformation</w:t>
            </w:r>
            <w:proofErr w:type="spellEnd"/>
          </w:p>
        </w:tc>
        <w:tc>
          <w:tcPr>
            <w:tcW w:w="1195" w:type="dxa"/>
            <w:gridSpan w:val="2"/>
          </w:tcPr>
          <w:p w14:paraId="6DEBD864" w14:textId="77777777" w:rsidR="00F61F3A" w:rsidRDefault="00F61F3A" w:rsidP="00F116DF">
            <w:pPr>
              <w:pStyle w:val="TAL"/>
              <w:rPr>
                <w:lang w:eastAsia="zh-CN"/>
              </w:rPr>
            </w:pPr>
            <w:r>
              <w:rPr>
                <w:lang w:eastAsia="zh-CN"/>
              </w:rPr>
              <w:t>5.1.6.2.63</w:t>
            </w:r>
          </w:p>
        </w:tc>
        <w:tc>
          <w:tcPr>
            <w:tcW w:w="2132" w:type="dxa"/>
            <w:gridSpan w:val="2"/>
          </w:tcPr>
          <w:p w14:paraId="0BD9749C" w14:textId="77777777" w:rsidR="00F61F3A" w:rsidRDefault="00F61F3A" w:rsidP="00F116DF">
            <w:pPr>
              <w:pStyle w:val="TAL"/>
              <w:rPr>
                <w:lang w:eastAsia="zh-CN"/>
              </w:rPr>
            </w:pPr>
            <w:r>
              <w:rPr>
                <w:lang w:eastAsia="ko-KR"/>
              </w:rPr>
              <w:t>Traffic information including UL/DL data rate and/or Traffic volume.</w:t>
            </w:r>
          </w:p>
        </w:tc>
        <w:tc>
          <w:tcPr>
            <w:tcW w:w="2751" w:type="dxa"/>
            <w:gridSpan w:val="2"/>
          </w:tcPr>
          <w:p w14:paraId="305B36F3" w14:textId="77777777" w:rsidR="00F61F3A" w:rsidRDefault="00F61F3A" w:rsidP="00F116DF">
            <w:pPr>
              <w:pStyle w:val="TAL"/>
              <w:rPr>
                <w:rFonts w:cs="Arial"/>
                <w:szCs w:val="18"/>
              </w:rPr>
            </w:pPr>
            <w:proofErr w:type="spellStart"/>
            <w:r>
              <w:t>WlanPerformance</w:t>
            </w:r>
            <w:proofErr w:type="spellEnd"/>
          </w:p>
        </w:tc>
      </w:tr>
      <w:tr w:rsidR="00F61F3A" w14:paraId="44CC617C" w14:textId="77777777" w:rsidTr="00F116DF">
        <w:trPr>
          <w:gridAfter w:val="1"/>
          <w:wAfter w:w="85" w:type="dxa"/>
          <w:jc w:val="center"/>
        </w:trPr>
        <w:tc>
          <w:tcPr>
            <w:tcW w:w="3222" w:type="dxa"/>
            <w:gridSpan w:val="2"/>
          </w:tcPr>
          <w:p w14:paraId="63DB1275" w14:textId="77777777" w:rsidR="00F61F3A" w:rsidRDefault="00F61F3A" w:rsidP="00F116DF">
            <w:pPr>
              <w:pStyle w:val="TAL"/>
              <w:rPr>
                <w:lang w:eastAsia="zh-CN"/>
              </w:rPr>
            </w:pPr>
            <w:proofErr w:type="spellStart"/>
            <w:r>
              <w:rPr>
                <w:lang w:eastAsia="zh-CN"/>
              </w:rPr>
              <w:lastRenderedPageBreak/>
              <w:t>TransferRequestType</w:t>
            </w:r>
            <w:proofErr w:type="spellEnd"/>
          </w:p>
        </w:tc>
        <w:tc>
          <w:tcPr>
            <w:tcW w:w="1195" w:type="dxa"/>
            <w:gridSpan w:val="2"/>
          </w:tcPr>
          <w:p w14:paraId="66600119" w14:textId="77777777" w:rsidR="00F61F3A" w:rsidRDefault="00F61F3A" w:rsidP="00F116DF">
            <w:pPr>
              <w:pStyle w:val="TAL"/>
              <w:rPr>
                <w:lang w:eastAsia="zh-CN"/>
              </w:rPr>
            </w:pPr>
            <w:r>
              <w:rPr>
                <w:lang w:eastAsia="zh-CN"/>
              </w:rPr>
              <w:t>5.1.6.3.17</w:t>
            </w:r>
          </w:p>
        </w:tc>
        <w:tc>
          <w:tcPr>
            <w:tcW w:w="2132" w:type="dxa"/>
            <w:gridSpan w:val="2"/>
          </w:tcPr>
          <w:p w14:paraId="0C16F9D2" w14:textId="77777777" w:rsidR="00F61F3A" w:rsidRDefault="00F61F3A" w:rsidP="00F116DF">
            <w:pPr>
              <w:pStyle w:val="TAL"/>
              <w:rPr>
                <w:lang w:eastAsia="zh-CN"/>
              </w:rPr>
            </w:pPr>
            <w:r>
              <w:rPr>
                <w:lang w:eastAsia="zh-CN"/>
              </w:rPr>
              <w:t>Represents the type of a request for analytics subscription transfer.</w:t>
            </w:r>
          </w:p>
        </w:tc>
        <w:tc>
          <w:tcPr>
            <w:tcW w:w="2751" w:type="dxa"/>
            <w:gridSpan w:val="2"/>
          </w:tcPr>
          <w:p w14:paraId="687AA9AE" w14:textId="77777777" w:rsidR="00F61F3A" w:rsidRDefault="00F61F3A" w:rsidP="00F116DF">
            <w:pPr>
              <w:pStyle w:val="TAL"/>
              <w:rPr>
                <w:rFonts w:cs="Arial"/>
                <w:szCs w:val="18"/>
              </w:rPr>
            </w:pPr>
            <w:proofErr w:type="spellStart"/>
            <w:r>
              <w:t>AnaSubTransfer</w:t>
            </w:r>
            <w:proofErr w:type="spellEnd"/>
          </w:p>
        </w:tc>
      </w:tr>
      <w:tr w:rsidR="00F61F3A" w14:paraId="5D2BB7A8" w14:textId="77777777" w:rsidTr="00F116DF">
        <w:trPr>
          <w:gridAfter w:val="1"/>
          <w:wAfter w:w="85" w:type="dxa"/>
          <w:jc w:val="center"/>
        </w:trPr>
        <w:tc>
          <w:tcPr>
            <w:tcW w:w="3222" w:type="dxa"/>
            <w:gridSpan w:val="2"/>
          </w:tcPr>
          <w:p w14:paraId="6FC4B3C0" w14:textId="77777777" w:rsidR="00F61F3A" w:rsidRDefault="00F61F3A" w:rsidP="00F116DF">
            <w:pPr>
              <w:pStyle w:val="TAL"/>
            </w:pPr>
            <w:proofErr w:type="spellStart"/>
            <w:r>
              <w:t>UeAnalyticsContextDescriptor</w:t>
            </w:r>
            <w:proofErr w:type="spellEnd"/>
          </w:p>
        </w:tc>
        <w:tc>
          <w:tcPr>
            <w:tcW w:w="1195" w:type="dxa"/>
            <w:gridSpan w:val="2"/>
          </w:tcPr>
          <w:p w14:paraId="6830C78E" w14:textId="77777777" w:rsidR="00F61F3A" w:rsidRDefault="00F61F3A" w:rsidP="00F116DF">
            <w:pPr>
              <w:pStyle w:val="TAL"/>
            </w:pPr>
            <w:r>
              <w:rPr>
                <w:lang w:eastAsia="zh-CN"/>
              </w:rPr>
              <w:t>5.1.6.2.44</w:t>
            </w:r>
          </w:p>
        </w:tc>
        <w:tc>
          <w:tcPr>
            <w:tcW w:w="2132" w:type="dxa"/>
            <w:gridSpan w:val="2"/>
          </w:tcPr>
          <w:p w14:paraId="326487B3" w14:textId="77777777" w:rsidR="00F61F3A" w:rsidRDefault="00F61F3A" w:rsidP="00F116DF">
            <w:pPr>
              <w:pStyle w:val="TAL"/>
            </w:pPr>
            <w:r>
              <w:t>Contains information about available UE related analytics contexts.</w:t>
            </w:r>
          </w:p>
        </w:tc>
        <w:tc>
          <w:tcPr>
            <w:tcW w:w="2751" w:type="dxa"/>
            <w:gridSpan w:val="2"/>
          </w:tcPr>
          <w:p w14:paraId="55B6B432" w14:textId="77777777" w:rsidR="00F61F3A" w:rsidRDefault="00F61F3A" w:rsidP="00F116DF">
            <w:pPr>
              <w:pStyle w:val="TAL"/>
            </w:pPr>
            <w:proofErr w:type="spellStart"/>
            <w:r>
              <w:t>AnaSubTransfer</w:t>
            </w:r>
            <w:proofErr w:type="spellEnd"/>
          </w:p>
        </w:tc>
      </w:tr>
      <w:tr w:rsidR="00F61F3A" w14:paraId="4DB2FF3F" w14:textId="77777777" w:rsidTr="00F116DF">
        <w:trPr>
          <w:gridAfter w:val="1"/>
          <w:wAfter w:w="85" w:type="dxa"/>
          <w:jc w:val="center"/>
        </w:trPr>
        <w:tc>
          <w:tcPr>
            <w:tcW w:w="3222" w:type="dxa"/>
            <w:gridSpan w:val="2"/>
          </w:tcPr>
          <w:p w14:paraId="71318B89" w14:textId="77777777" w:rsidR="00F61F3A" w:rsidRDefault="00F61F3A" w:rsidP="00F116DF">
            <w:pPr>
              <w:pStyle w:val="TAL"/>
              <w:rPr>
                <w:lang w:eastAsia="zh-CN"/>
              </w:rPr>
            </w:pPr>
            <w:proofErr w:type="spellStart"/>
            <w:r>
              <w:rPr>
                <w:lang w:eastAsia="zh-CN"/>
              </w:rPr>
              <w:t>UeCommunication</w:t>
            </w:r>
            <w:proofErr w:type="spellEnd"/>
          </w:p>
        </w:tc>
        <w:tc>
          <w:tcPr>
            <w:tcW w:w="1195" w:type="dxa"/>
            <w:gridSpan w:val="2"/>
          </w:tcPr>
          <w:p w14:paraId="14C2E901" w14:textId="77777777" w:rsidR="00F61F3A" w:rsidRDefault="00F61F3A" w:rsidP="00F116DF">
            <w:pPr>
              <w:pStyle w:val="TAL"/>
              <w:rPr>
                <w:lang w:eastAsia="zh-CN"/>
              </w:rPr>
            </w:pPr>
            <w:r>
              <w:rPr>
                <w:lang w:eastAsia="zh-CN"/>
              </w:rPr>
              <w:t>5.1.6.2.13</w:t>
            </w:r>
          </w:p>
        </w:tc>
        <w:tc>
          <w:tcPr>
            <w:tcW w:w="2132" w:type="dxa"/>
            <w:gridSpan w:val="2"/>
          </w:tcPr>
          <w:p w14:paraId="147183F0" w14:textId="77777777" w:rsidR="00F61F3A" w:rsidRDefault="00F61F3A" w:rsidP="00F116DF">
            <w:pPr>
              <w:pStyle w:val="TAL"/>
              <w:rPr>
                <w:lang w:eastAsia="zh-CN"/>
              </w:rPr>
            </w:pPr>
            <w:r>
              <w:rPr>
                <w:lang w:eastAsia="zh-CN"/>
              </w:rPr>
              <w:t>Represents UE communication information.</w:t>
            </w:r>
          </w:p>
        </w:tc>
        <w:tc>
          <w:tcPr>
            <w:tcW w:w="2751" w:type="dxa"/>
            <w:gridSpan w:val="2"/>
          </w:tcPr>
          <w:p w14:paraId="61DF46FB" w14:textId="77777777" w:rsidR="00F61F3A" w:rsidRDefault="00F61F3A" w:rsidP="00F116DF">
            <w:pPr>
              <w:pStyle w:val="TAL"/>
              <w:rPr>
                <w:rFonts w:cs="Arial"/>
                <w:szCs w:val="18"/>
              </w:rPr>
            </w:pPr>
            <w:proofErr w:type="spellStart"/>
            <w:r>
              <w:rPr>
                <w:rFonts w:cs="Arial"/>
                <w:szCs w:val="18"/>
              </w:rPr>
              <w:t>UeCommunication</w:t>
            </w:r>
            <w:proofErr w:type="spellEnd"/>
          </w:p>
        </w:tc>
      </w:tr>
      <w:tr w:rsidR="00F61F3A" w14:paraId="580DDCD0" w14:textId="77777777" w:rsidTr="00F116DF">
        <w:trPr>
          <w:gridAfter w:val="1"/>
          <w:wAfter w:w="85" w:type="dxa"/>
          <w:jc w:val="center"/>
        </w:trPr>
        <w:tc>
          <w:tcPr>
            <w:tcW w:w="3222" w:type="dxa"/>
            <w:gridSpan w:val="2"/>
          </w:tcPr>
          <w:p w14:paraId="66F6FB96" w14:textId="77777777" w:rsidR="00F61F3A" w:rsidRDefault="00F61F3A" w:rsidP="00F116DF">
            <w:pPr>
              <w:pStyle w:val="TAL"/>
              <w:rPr>
                <w:lang w:eastAsia="zh-CN"/>
              </w:rPr>
            </w:pPr>
            <w:proofErr w:type="spellStart"/>
            <w:r>
              <w:t>UeCommOrderCriterion</w:t>
            </w:r>
            <w:proofErr w:type="spellEnd"/>
          </w:p>
        </w:tc>
        <w:tc>
          <w:tcPr>
            <w:tcW w:w="1195" w:type="dxa"/>
            <w:gridSpan w:val="2"/>
          </w:tcPr>
          <w:p w14:paraId="2C1E9252" w14:textId="77777777" w:rsidR="00F61F3A" w:rsidRDefault="00F61F3A" w:rsidP="00F116DF">
            <w:pPr>
              <w:pStyle w:val="TAL"/>
              <w:rPr>
                <w:lang w:eastAsia="zh-CN"/>
              </w:rPr>
            </w:pPr>
            <w:r>
              <w:rPr>
                <w:lang w:eastAsia="zh-CN"/>
              </w:rPr>
              <w:t>5.1.6.3.29</w:t>
            </w:r>
          </w:p>
        </w:tc>
        <w:tc>
          <w:tcPr>
            <w:tcW w:w="2132" w:type="dxa"/>
            <w:gridSpan w:val="2"/>
          </w:tcPr>
          <w:p w14:paraId="2BE00BB0" w14:textId="77777777" w:rsidR="00F61F3A" w:rsidRDefault="00F61F3A" w:rsidP="00F116DF">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4D2D25BF" w14:textId="77777777" w:rsidR="00F61F3A" w:rsidRDefault="00F61F3A" w:rsidP="00F116DF">
            <w:pPr>
              <w:pStyle w:val="TAL"/>
              <w:rPr>
                <w:rFonts w:cs="Arial"/>
                <w:szCs w:val="18"/>
              </w:rPr>
            </w:pPr>
            <w:proofErr w:type="spellStart"/>
            <w:r>
              <w:t>UeCommunication</w:t>
            </w:r>
            <w:r>
              <w:rPr>
                <w:lang w:eastAsia="zh-CN"/>
              </w:rPr>
              <w:t>Ext_eNA</w:t>
            </w:r>
            <w:proofErr w:type="spellEnd"/>
          </w:p>
        </w:tc>
      </w:tr>
      <w:tr w:rsidR="00F61F3A" w14:paraId="682B9C72" w14:textId="77777777" w:rsidTr="00F116DF">
        <w:trPr>
          <w:gridAfter w:val="1"/>
          <w:wAfter w:w="85" w:type="dxa"/>
          <w:jc w:val="center"/>
        </w:trPr>
        <w:tc>
          <w:tcPr>
            <w:tcW w:w="3222" w:type="dxa"/>
            <w:gridSpan w:val="2"/>
          </w:tcPr>
          <w:p w14:paraId="26DCFBE5" w14:textId="77777777" w:rsidR="00F61F3A" w:rsidRDefault="00F61F3A" w:rsidP="00F116DF">
            <w:pPr>
              <w:pStyle w:val="TAL"/>
              <w:rPr>
                <w:lang w:eastAsia="zh-CN"/>
              </w:rPr>
            </w:pPr>
            <w:proofErr w:type="spellStart"/>
            <w:r>
              <w:t>UeCommReq</w:t>
            </w:r>
            <w:proofErr w:type="spellEnd"/>
          </w:p>
        </w:tc>
        <w:tc>
          <w:tcPr>
            <w:tcW w:w="1195" w:type="dxa"/>
            <w:gridSpan w:val="2"/>
          </w:tcPr>
          <w:p w14:paraId="06B83BFD" w14:textId="77777777" w:rsidR="00F61F3A" w:rsidRDefault="00F61F3A" w:rsidP="00F116DF">
            <w:pPr>
              <w:pStyle w:val="TAL"/>
              <w:rPr>
                <w:lang w:eastAsia="zh-CN"/>
              </w:rPr>
            </w:pPr>
            <w:r>
              <w:rPr>
                <w:lang w:eastAsia="zh-CN"/>
              </w:rPr>
              <w:t>5.1.6.2.72</w:t>
            </w:r>
          </w:p>
        </w:tc>
        <w:tc>
          <w:tcPr>
            <w:tcW w:w="2132" w:type="dxa"/>
            <w:gridSpan w:val="2"/>
          </w:tcPr>
          <w:p w14:paraId="64E20A70" w14:textId="77777777" w:rsidR="00F61F3A" w:rsidRDefault="00F61F3A" w:rsidP="00F116DF">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4EB74700" w14:textId="77777777" w:rsidR="00F61F3A" w:rsidRDefault="00F61F3A" w:rsidP="00F116DF">
            <w:pPr>
              <w:pStyle w:val="TAL"/>
              <w:rPr>
                <w:rFonts w:cs="Arial"/>
                <w:szCs w:val="18"/>
              </w:rPr>
            </w:pPr>
            <w:proofErr w:type="spellStart"/>
            <w:r>
              <w:t>UeCommunication</w:t>
            </w:r>
            <w:r>
              <w:rPr>
                <w:lang w:eastAsia="zh-CN"/>
              </w:rPr>
              <w:t>Ext_eNA</w:t>
            </w:r>
            <w:proofErr w:type="spellEnd"/>
          </w:p>
        </w:tc>
      </w:tr>
      <w:tr w:rsidR="00F61F3A" w14:paraId="3D7C986B" w14:textId="77777777" w:rsidTr="00F116DF">
        <w:trPr>
          <w:gridAfter w:val="1"/>
          <w:wAfter w:w="85" w:type="dxa"/>
          <w:jc w:val="center"/>
        </w:trPr>
        <w:tc>
          <w:tcPr>
            <w:tcW w:w="3222" w:type="dxa"/>
            <w:gridSpan w:val="2"/>
          </w:tcPr>
          <w:p w14:paraId="6C1DAC42" w14:textId="77777777" w:rsidR="00F61F3A" w:rsidRDefault="00F61F3A" w:rsidP="00F116DF">
            <w:pPr>
              <w:pStyle w:val="TAL"/>
              <w:rPr>
                <w:lang w:eastAsia="zh-CN"/>
              </w:rPr>
            </w:pPr>
            <w:proofErr w:type="spellStart"/>
            <w:r>
              <w:t>UeMobilityOrderCriterion</w:t>
            </w:r>
            <w:proofErr w:type="spellEnd"/>
          </w:p>
        </w:tc>
        <w:tc>
          <w:tcPr>
            <w:tcW w:w="1195" w:type="dxa"/>
            <w:gridSpan w:val="2"/>
          </w:tcPr>
          <w:p w14:paraId="496660EE" w14:textId="77777777" w:rsidR="00F61F3A" w:rsidRDefault="00F61F3A" w:rsidP="00F116DF">
            <w:pPr>
              <w:pStyle w:val="TAL"/>
              <w:rPr>
                <w:lang w:eastAsia="zh-CN"/>
              </w:rPr>
            </w:pPr>
            <w:r>
              <w:rPr>
                <w:lang w:eastAsia="zh-CN"/>
              </w:rPr>
              <w:t>5.1.6.3.28</w:t>
            </w:r>
          </w:p>
        </w:tc>
        <w:tc>
          <w:tcPr>
            <w:tcW w:w="2132" w:type="dxa"/>
            <w:gridSpan w:val="2"/>
          </w:tcPr>
          <w:p w14:paraId="77A15529" w14:textId="77777777" w:rsidR="00F61F3A" w:rsidRDefault="00F61F3A" w:rsidP="00F116DF">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034D09C6" w14:textId="77777777" w:rsidR="00F61F3A" w:rsidRDefault="00F61F3A" w:rsidP="00F116DF">
            <w:pPr>
              <w:pStyle w:val="TAL"/>
              <w:rPr>
                <w:rFonts w:cs="Arial"/>
                <w:szCs w:val="18"/>
              </w:rPr>
            </w:pPr>
            <w:r>
              <w:t>UeMobility</w:t>
            </w:r>
            <w:r>
              <w:rPr>
                <w:lang w:eastAsia="zh-CN"/>
              </w:rPr>
              <w:t>Ext2_eNA</w:t>
            </w:r>
          </w:p>
        </w:tc>
      </w:tr>
      <w:tr w:rsidR="00F61F3A" w14:paraId="2DC6E682" w14:textId="77777777" w:rsidTr="00F116DF">
        <w:trPr>
          <w:gridAfter w:val="1"/>
          <w:wAfter w:w="85" w:type="dxa"/>
          <w:jc w:val="center"/>
        </w:trPr>
        <w:tc>
          <w:tcPr>
            <w:tcW w:w="3222" w:type="dxa"/>
            <w:gridSpan w:val="2"/>
          </w:tcPr>
          <w:p w14:paraId="6FF01025" w14:textId="77777777" w:rsidR="00F61F3A" w:rsidRDefault="00F61F3A" w:rsidP="00F116DF">
            <w:pPr>
              <w:pStyle w:val="TAL"/>
              <w:rPr>
                <w:lang w:eastAsia="zh-CN"/>
              </w:rPr>
            </w:pPr>
            <w:proofErr w:type="spellStart"/>
            <w:r>
              <w:t>UeMobilityReq</w:t>
            </w:r>
            <w:proofErr w:type="spellEnd"/>
          </w:p>
        </w:tc>
        <w:tc>
          <w:tcPr>
            <w:tcW w:w="1195" w:type="dxa"/>
            <w:gridSpan w:val="2"/>
          </w:tcPr>
          <w:p w14:paraId="67A85306" w14:textId="77777777" w:rsidR="00F61F3A" w:rsidRDefault="00F61F3A" w:rsidP="00F116DF">
            <w:pPr>
              <w:pStyle w:val="TAL"/>
              <w:rPr>
                <w:lang w:eastAsia="zh-CN"/>
              </w:rPr>
            </w:pPr>
            <w:r>
              <w:rPr>
                <w:lang w:eastAsia="zh-CN"/>
              </w:rPr>
              <w:t>5.1.6.2.71</w:t>
            </w:r>
          </w:p>
        </w:tc>
        <w:tc>
          <w:tcPr>
            <w:tcW w:w="2132" w:type="dxa"/>
            <w:gridSpan w:val="2"/>
          </w:tcPr>
          <w:p w14:paraId="3F86097C" w14:textId="77777777" w:rsidR="00F61F3A" w:rsidRDefault="00F61F3A" w:rsidP="00F116D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1426C100" w14:textId="77777777" w:rsidR="00F61F3A" w:rsidRDefault="00F61F3A" w:rsidP="00F116DF">
            <w:pPr>
              <w:pStyle w:val="TAL"/>
              <w:rPr>
                <w:rFonts w:cs="Arial"/>
                <w:szCs w:val="18"/>
              </w:rPr>
            </w:pPr>
            <w:r>
              <w:t>UeMobility</w:t>
            </w:r>
            <w:r>
              <w:rPr>
                <w:lang w:eastAsia="zh-CN"/>
              </w:rPr>
              <w:t>Ext2_eNA</w:t>
            </w:r>
          </w:p>
        </w:tc>
      </w:tr>
      <w:tr w:rsidR="00F61F3A" w14:paraId="11E16472" w14:textId="77777777" w:rsidTr="00F116DF">
        <w:trPr>
          <w:gridAfter w:val="1"/>
          <w:wAfter w:w="85" w:type="dxa"/>
          <w:jc w:val="center"/>
        </w:trPr>
        <w:tc>
          <w:tcPr>
            <w:tcW w:w="3222" w:type="dxa"/>
            <w:gridSpan w:val="2"/>
          </w:tcPr>
          <w:p w14:paraId="4285C3F8" w14:textId="77777777" w:rsidR="00F61F3A" w:rsidRDefault="00F61F3A" w:rsidP="00F116DF">
            <w:pPr>
              <w:pStyle w:val="TAL"/>
              <w:rPr>
                <w:lang w:eastAsia="zh-CN"/>
              </w:rPr>
            </w:pPr>
            <w:proofErr w:type="spellStart"/>
            <w:r>
              <w:rPr>
                <w:lang w:eastAsia="zh-CN"/>
              </w:rPr>
              <w:t>UeMobility</w:t>
            </w:r>
            <w:proofErr w:type="spellEnd"/>
          </w:p>
        </w:tc>
        <w:tc>
          <w:tcPr>
            <w:tcW w:w="1195" w:type="dxa"/>
            <w:gridSpan w:val="2"/>
          </w:tcPr>
          <w:p w14:paraId="20BBEA85" w14:textId="77777777" w:rsidR="00F61F3A" w:rsidRDefault="00F61F3A" w:rsidP="00F116DF">
            <w:pPr>
              <w:pStyle w:val="TAL"/>
              <w:rPr>
                <w:lang w:eastAsia="zh-CN"/>
              </w:rPr>
            </w:pPr>
            <w:r>
              <w:rPr>
                <w:lang w:eastAsia="zh-CN"/>
              </w:rPr>
              <w:t>5.1.6.2.10</w:t>
            </w:r>
          </w:p>
        </w:tc>
        <w:tc>
          <w:tcPr>
            <w:tcW w:w="2132" w:type="dxa"/>
            <w:gridSpan w:val="2"/>
          </w:tcPr>
          <w:p w14:paraId="6420B998" w14:textId="77777777" w:rsidR="00F61F3A" w:rsidRDefault="00F61F3A" w:rsidP="00F116DF">
            <w:pPr>
              <w:pStyle w:val="TAL"/>
              <w:rPr>
                <w:lang w:eastAsia="zh-CN"/>
              </w:rPr>
            </w:pPr>
            <w:r>
              <w:rPr>
                <w:lang w:eastAsia="zh-CN"/>
              </w:rPr>
              <w:t>Represents UE mobility information.</w:t>
            </w:r>
          </w:p>
        </w:tc>
        <w:tc>
          <w:tcPr>
            <w:tcW w:w="2751" w:type="dxa"/>
            <w:gridSpan w:val="2"/>
          </w:tcPr>
          <w:p w14:paraId="567CEEC8" w14:textId="77777777" w:rsidR="00F61F3A" w:rsidRDefault="00F61F3A" w:rsidP="00F116DF">
            <w:pPr>
              <w:pStyle w:val="TAL"/>
              <w:rPr>
                <w:rFonts w:cs="Arial"/>
                <w:szCs w:val="18"/>
              </w:rPr>
            </w:pPr>
            <w:proofErr w:type="spellStart"/>
            <w:r>
              <w:rPr>
                <w:rFonts w:cs="Arial"/>
                <w:szCs w:val="18"/>
              </w:rPr>
              <w:t>UeMobility</w:t>
            </w:r>
            <w:proofErr w:type="spellEnd"/>
          </w:p>
        </w:tc>
      </w:tr>
      <w:tr w:rsidR="00F61F3A" w14:paraId="5E7DB28D" w14:textId="77777777" w:rsidTr="00F116DF">
        <w:trPr>
          <w:gridAfter w:val="1"/>
          <w:wAfter w:w="85" w:type="dxa"/>
          <w:jc w:val="center"/>
        </w:trPr>
        <w:tc>
          <w:tcPr>
            <w:tcW w:w="3222" w:type="dxa"/>
            <w:gridSpan w:val="2"/>
          </w:tcPr>
          <w:p w14:paraId="0ED73193" w14:textId="77777777" w:rsidR="00F61F3A" w:rsidRDefault="00F61F3A" w:rsidP="00F116DF">
            <w:pPr>
              <w:pStyle w:val="TAL"/>
              <w:rPr>
                <w:lang w:eastAsia="zh-CN"/>
              </w:rPr>
            </w:pPr>
            <w:proofErr w:type="spellStart"/>
            <w:r>
              <w:rPr>
                <w:lang w:eastAsia="zh-CN"/>
              </w:rPr>
              <w:t>UeProximity</w:t>
            </w:r>
            <w:proofErr w:type="spellEnd"/>
          </w:p>
        </w:tc>
        <w:tc>
          <w:tcPr>
            <w:tcW w:w="1195" w:type="dxa"/>
            <w:gridSpan w:val="2"/>
          </w:tcPr>
          <w:p w14:paraId="709584CE" w14:textId="77777777" w:rsidR="00F61F3A" w:rsidRDefault="00F61F3A" w:rsidP="00F116DF">
            <w:pPr>
              <w:pStyle w:val="TAL"/>
              <w:rPr>
                <w:lang w:eastAsia="zh-CN"/>
              </w:rPr>
            </w:pPr>
            <w:r>
              <w:rPr>
                <w:rFonts w:hint="eastAsia"/>
                <w:lang w:eastAsia="ja-JP"/>
              </w:rPr>
              <w:t>5</w:t>
            </w:r>
            <w:r>
              <w:rPr>
                <w:lang w:eastAsia="ja-JP"/>
              </w:rPr>
              <w:t>.1.6.2.101</w:t>
            </w:r>
          </w:p>
        </w:tc>
        <w:tc>
          <w:tcPr>
            <w:tcW w:w="2132" w:type="dxa"/>
            <w:gridSpan w:val="2"/>
          </w:tcPr>
          <w:p w14:paraId="3314B9B7" w14:textId="77777777" w:rsidR="00F61F3A" w:rsidRDefault="00F61F3A" w:rsidP="00F116DF">
            <w:pPr>
              <w:pStyle w:val="TAL"/>
              <w:rPr>
                <w:lang w:eastAsia="zh-CN"/>
              </w:rPr>
            </w:pPr>
            <w:r>
              <w:rPr>
                <w:rFonts w:cs="Arial"/>
                <w:szCs w:val="18"/>
              </w:rPr>
              <w:t>Observed or Predicted proximity information.</w:t>
            </w:r>
          </w:p>
        </w:tc>
        <w:tc>
          <w:tcPr>
            <w:tcW w:w="2751" w:type="dxa"/>
            <w:gridSpan w:val="2"/>
          </w:tcPr>
          <w:p w14:paraId="3D256418" w14:textId="77777777" w:rsidR="00F61F3A" w:rsidRDefault="00F61F3A" w:rsidP="00F116DF">
            <w:pPr>
              <w:pStyle w:val="TAL"/>
              <w:rPr>
                <w:rFonts w:cs="Arial"/>
                <w:szCs w:val="18"/>
              </w:rPr>
            </w:pPr>
            <w:proofErr w:type="spellStart"/>
            <w:r>
              <w:rPr>
                <w:lang w:val="en-US" w:eastAsia="zh-CN"/>
              </w:rPr>
              <w:t>RelativeProximity</w:t>
            </w:r>
            <w:proofErr w:type="spellEnd"/>
          </w:p>
        </w:tc>
      </w:tr>
      <w:tr w:rsidR="00F61F3A" w14:paraId="7728035E" w14:textId="77777777" w:rsidTr="00F116DF">
        <w:trPr>
          <w:gridAfter w:val="1"/>
          <w:wAfter w:w="85" w:type="dxa"/>
          <w:jc w:val="center"/>
        </w:trPr>
        <w:tc>
          <w:tcPr>
            <w:tcW w:w="3222" w:type="dxa"/>
            <w:gridSpan w:val="2"/>
          </w:tcPr>
          <w:p w14:paraId="1737B027" w14:textId="77777777" w:rsidR="00F61F3A" w:rsidRDefault="00F61F3A" w:rsidP="00F116DF">
            <w:pPr>
              <w:pStyle w:val="TAL"/>
              <w:rPr>
                <w:lang w:eastAsia="zh-CN"/>
              </w:rPr>
            </w:pPr>
            <w:proofErr w:type="spellStart"/>
            <w:r>
              <w:rPr>
                <w:lang w:eastAsia="zh-CN"/>
              </w:rPr>
              <w:t>UeTrajectory</w:t>
            </w:r>
            <w:proofErr w:type="spellEnd"/>
          </w:p>
        </w:tc>
        <w:tc>
          <w:tcPr>
            <w:tcW w:w="1195" w:type="dxa"/>
            <w:gridSpan w:val="2"/>
          </w:tcPr>
          <w:p w14:paraId="4E6D9558" w14:textId="77777777" w:rsidR="00F61F3A" w:rsidRDefault="00F61F3A" w:rsidP="00F116DF">
            <w:pPr>
              <w:pStyle w:val="TAL"/>
              <w:rPr>
                <w:lang w:eastAsia="zh-CN"/>
              </w:rPr>
            </w:pPr>
            <w:r>
              <w:rPr>
                <w:rFonts w:hint="eastAsia"/>
                <w:lang w:eastAsia="ja-JP"/>
              </w:rPr>
              <w:t>5</w:t>
            </w:r>
            <w:r>
              <w:rPr>
                <w:lang w:eastAsia="ja-JP"/>
              </w:rPr>
              <w:t>.1.6.2.102</w:t>
            </w:r>
          </w:p>
        </w:tc>
        <w:tc>
          <w:tcPr>
            <w:tcW w:w="2132" w:type="dxa"/>
            <w:gridSpan w:val="2"/>
          </w:tcPr>
          <w:p w14:paraId="5D072E41" w14:textId="77777777" w:rsidR="00F61F3A" w:rsidRDefault="00F61F3A" w:rsidP="00F116DF">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778652EB" w14:textId="77777777" w:rsidR="00F61F3A" w:rsidRDefault="00F61F3A" w:rsidP="00F116DF">
            <w:pPr>
              <w:pStyle w:val="TAL"/>
              <w:rPr>
                <w:rFonts w:cs="Arial"/>
                <w:szCs w:val="18"/>
              </w:rPr>
            </w:pPr>
            <w:proofErr w:type="spellStart"/>
            <w:r>
              <w:rPr>
                <w:lang w:val="en-US" w:eastAsia="zh-CN"/>
              </w:rPr>
              <w:t>RelativeProximity</w:t>
            </w:r>
            <w:proofErr w:type="spellEnd"/>
          </w:p>
        </w:tc>
      </w:tr>
      <w:tr w:rsidR="00F61F3A" w14:paraId="46FACB6C" w14:textId="77777777" w:rsidTr="00F116DF">
        <w:trPr>
          <w:gridAfter w:val="1"/>
          <w:wAfter w:w="85" w:type="dxa"/>
          <w:jc w:val="center"/>
        </w:trPr>
        <w:tc>
          <w:tcPr>
            <w:tcW w:w="3222" w:type="dxa"/>
            <w:gridSpan w:val="2"/>
          </w:tcPr>
          <w:p w14:paraId="5516330B" w14:textId="77777777" w:rsidR="00F61F3A" w:rsidRDefault="00F61F3A" w:rsidP="00F116DF">
            <w:pPr>
              <w:pStyle w:val="TAL"/>
              <w:rPr>
                <w:lang w:eastAsia="zh-CN"/>
              </w:rPr>
            </w:pPr>
            <w:proofErr w:type="spellStart"/>
            <w:r>
              <w:rPr>
                <w:lang w:eastAsia="zh-CN"/>
              </w:rPr>
              <w:t>PduSesTrafficInfo</w:t>
            </w:r>
            <w:proofErr w:type="spellEnd"/>
          </w:p>
        </w:tc>
        <w:tc>
          <w:tcPr>
            <w:tcW w:w="1195" w:type="dxa"/>
            <w:gridSpan w:val="2"/>
          </w:tcPr>
          <w:p w14:paraId="4FB11D9D" w14:textId="77777777" w:rsidR="00F61F3A" w:rsidRDefault="00F61F3A" w:rsidP="00F116DF">
            <w:pPr>
              <w:pStyle w:val="TAL"/>
              <w:rPr>
                <w:lang w:eastAsia="zh-CN"/>
              </w:rPr>
            </w:pPr>
            <w:r>
              <w:rPr>
                <w:rFonts w:hint="eastAsia"/>
                <w:lang w:eastAsia="zh-CN"/>
              </w:rPr>
              <w:t>5</w:t>
            </w:r>
            <w:r>
              <w:rPr>
                <w:lang w:eastAsia="zh-CN"/>
              </w:rPr>
              <w:t>.1.6.2.77</w:t>
            </w:r>
          </w:p>
        </w:tc>
        <w:tc>
          <w:tcPr>
            <w:tcW w:w="2132" w:type="dxa"/>
            <w:gridSpan w:val="2"/>
          </w:tcPr>
          <w:p w14:paraId="58C9EA19" w14:textId="77777777" w:rsidR="00F61F3A" w:rsidRDefault="00F61F3A" w:rsidP="00F116DF">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5526A7A8" w14:textId="77777777" w:rsidR="00F61F3A" w:rsidRDefault="00F61F3A" w:rsidP="00F116DF">
            <w:pPr>
              <w:pStyle w:val="TAL"/>
              <w:rPr>
                <w:rFonts w:cs="Arial"/>
                <w:szCs w:val="18"/>
              </w:rPr>
            </w:pPr>
            <w:proofErr w:type="spellStart"/>
            <w:r>
              <w:rPr>
                <w:rFonts w:cs="Arial"/>
                <w:szCs w:val="18"/>
              </w:rPr>
              <w:t>PduSesTraffic</w:t>
            </w:r>
            <w:proofErr w:type="spellEnd"/>
          </w:p>
        </w:tc>
      </w:tr>
      <w:tr w:rsidR="00F61F3A" w14:paraId="22DB838D" w14:textId="77777777" w:rsidTr="00F116DF">
        <w:trPr>
          <w:gridAfter w:val="1"/>
          <w:wAfter w:w="85" w:type="dxa"/>
          <w:jc w:val="center"/>
        </w:trPr>
        <w:tc>
          <w:tcPr>
            <w:tcW w:w="3222" w:type="dxa"/>
            <w:gridSpan w:val="2"/>
          </w:tcPr>
          <w:p w14:paraId="1E5ABD96" w14:textId="77777777" w:rsidR="00F61F3A" w:rsidRDefault="00F61F3A" w:rsidP="00F116DF">
            <w:pPr>
              <w:pStyle w:val="TAL"/>
              <w:rPr>
                <w:lang w:eastAsia="zh-CN"/>
              </w:rPr>
            </w:pPr>
            <w:proofErr w:type="spellStart"/>
            <w:r>
              <w:t>PduSesTrafficReq</w:t>
            </w:r>
            <w:proofErr w:type="spellEnd"/>
          </w:p>
        </w:tc>
        <w:tc>
          <w:tcPr>
            <w:tcW w:w="1195" w:type="dxa"/>
            <w:gridSpan w:val="2"/>
          </w:tcPr>
          <w:p w14:paraId="1A27E4AF" w14:textId="77777777" w:rsidR="00F61F3A" w:rsidRDefault="00F61F3A" w:rsidP="00F116DF">
            <w:pPr>
              <w:pStyle w:val="TAL"/>
              <w:rPr>
                <w:lang w:eastAsia="zh-CN"/>
              </w:rPr>
            </w:pPr>
            <w:r>
              <w:rPr>
                <w:rFonts w:hint="eastAsia"/>
                <w:lang w:eastAsia="zh-CN"/>
              </w:rPr>
              <w:t>5</w:t>
            </w:r>
            <w:r>
              <w:rPr>
                <w:lang w:eastAsia="zh-CN"/>
              </w:rPr>
              <w:t>.1.6.2.79</w:t>
            </w:r>
          </w:p>
        </w:tc>
        <w:tc>
          <w:tcPr>
            <w:tcW w:w="2132" w:type="dxa"/>
            <w:gridSpan w:val="2"/>
          </w:tcPr>
          <w:p w14:paraId="077CC21A" w14:textId="77777777" w:rsidR="00F61F3A" w:rsidRDefault="00F61F3A" w:rsidP="00F116DF">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582F1F95" w14:textId="77777777" w:rsidR="00F61F3A" w:rsidRDefault="00F61F3A" w:rsidP="00F116DF">
            <w:pPr>
              <w:pStyle w:val="TAL"/>
              <w:rPr>
                <w:rFonts w:cs="Arial"/>
                <w:szCs w:val="18"/>
              </w:rPr>
            </w:pPr>
            <w:proofErr w:type="spellStart"/>
            <w:r>
              <w:t>PduSesTraffic</w:t>
            </w:r>
            <w:proofErr w:type="spellEnd"/>
          </w:p>
        </w:tc>
      </w:tr>
      <w:tr w:rsidR="00F61F3A" w14:paraId="2D1A7B66" w14:textId="77777777" w:rsidTr="00F116DF">
        <w:trPr>
          <w:gridAfter w:val="1"/>
          <w:wAfter w:w="85" w:type="dxa"/>
          <w:jc w:val="center"/>
        </w:trPr>
        <w:tc>
          <w:tcPr>
            <w:tcW w:w="3222" w:type="dxa"/>
            <w:gridSpan w:val="2"/>
          </w:tcPr>
          <w:p w14:paraId="5A528BB1" w14:textId="77777777" w:rsidR="00F61F3A" w:rsidRDefault="00F61F3A" w:rsidP="00F116DF">
            <w:pPr>
              <w:pStyle w:val="TAL"/>
              <w:rPr>
                <w:lang w:eastAsia="zh-CN"/>
              </w:rPr>
            </w:pPr>
            <w:proofErr w:type="spellStart"/>
            <w:r>
              <w:t>UserDataConOrderCrit</w:t>
            </w:r>
            <w:proofErr w:type="spellEnd"/>
          </w:p>
        </w:tc>
        <w:tc>
          <w:tcPr>
            <w:tcW w:w="1195" w:type="dxa"/>
            <w:gridSpan w:val="2"/>
          </w:tcPr>
          <w:p w14:paraId="2BC5EC7B" w14:textId="77777777" w:rsidR="00F61F3A" w:rsidRDefault="00F61F3A" w:rsidP="00F116DF">
            <w:pPr>
              <w:pStyle w:val="TAL"/>
              <w:rPr>
                <w:lang w:eastAsia="zh-CN"/>
              </w:rPr>
            </w:pPr>
            <w:r>
              <w:rPr>
                <w:rFonts w:hint="eastAsia"/>
                <w:lang w:eastAsia="zh-CN"/>
              </w:rPr>
              <w:t>5</w:t>
            </w:r>
            <w:r>
              <w:rPr>
                <w:lang w:eastAsia="zh-CN"/>
              </w:rPr>
              <w:t>.1.6.3.27</w:t>
            </w:r>
          </w:p>
        </w:tc>
        <w:tc>
          <w:tcPr>
            <w:tcW w:w="2132" w:type="dxa"/>
            <w:gridSpan w:val="2"/>
          </w:tcPr>
          <w:p w14:paraId="630DE2BA" w14:textId="77777777" w:rsidR="00F61F3A" w:rsidRDefault="00F61F3A" w:rsidP="00F116DF">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26BFF4AE" w14:textId="77777777" w:rsidR="00F61F3A" w:rsidRDefault="00F61F3A" w:rsidP="00F116DF">
            <w:pPr>
              <w:pStyle w:val="TAL"/>
              <w:rPr>
                <w:rFonts w:cs="Arial"/>
                <w:szCs w:val="18"/>
              </w:rPr>
            </w:pPr>
            <w:r>
              <w:t>UserDataCongestionExt2_eNA</w:t>
            </w:r>
          </w:p>
        </w:tc>
      </w:tr>
      <w:tr w:rsidR="00F61F3A" w14:paraId="49DE4214" w14:textId="77777777" w:rsidTr="00F116DF">
        <w:trPr>
          <w:gridAfter w:val="1"/>
          <w:wAfter w:w="85" w:type="dxa"/>
          <w:jc w:val="center"/>
        </w:trPr>
        <w:tc>
          <w:tcPr>
            <w:tcW w:w="3222" w:type="dxa"/>
            <w:gridSpan w:val="2"/>
          </w:tcPr>
          <w:p w14:paraId="6BFCB6C4" w14:textId="77777777" w:rsidR="00F61F3A" w:rsidRDefault="00F61F3A" w:rsidP="00F116DF">
            <w:pPr>
              <w:pStyle w:val="TAL"/>
            </w:pPr>
            <w:proofErr w:type="spellStart"/>
            <w:r>
              <w:t>UserDataCongestionInfo</w:t>
            </w:r>
            <w:proofErr w:type="spellEnd"/>
          </w:p>
        </w:tc>
        <w:tc>
          <w:tcPr>
            <w:tcW w:w="1195" w:type="dxa"/>
            <w:gridSpan w:val="2"/>
          </w:tcPr>
          <w:p w14:paraId="58FC7EAE" w14:textId="77777777" w:rsidR="00F61F3A" w:rsidRDefault="00F61F3A" w:rsidP="00F116DF">
            <w:pPr>
              <w:pStyle w:val="TAL"/>
              <w:rPr>
                <w:lang w:eastAsia="zh-CN"/>
              </w:rPr>
            </w:pPr>
            <w:r>
              <w:t>5.1.6.2.17</w:t>
            </w:r>
          </w:p>
        </w:tc>
        <w:tc>
          <w:tcPr>
            <w:tcW w:w="2132" w:type="dxa"/>
            <w:gridSpan w:val="2"/>
          </w:tcPr>
          <w:p w14:paraId="6994AE41" w14:textId="77777777" w:rsidR="00F61F3A" w:rsidRDefault="00F61F3A" w:rsidP="00F116DF">
            <w:pPr>
              <w:pStyle w:val="TAL"/>
            </w:pPr>
            <w:r>
              <w:t>Represents the user data congestion information.</w:t>
            </w:r>
          </w:p>
        </w:tc>
        <w:tc>
          <w:tcPr>
            <w:tcW w:w="2751" w:type="dxa"/>
            <w:gridSpan w:val="2"/>
          </w:tcPr>
          <w:p w14:paraId="07EDD3AD" w14:textId="77777777" w:rsidR="00F61F3A" w:rsidRDefault="00F61F3A" w:rsidP="00F116DF">
            <w:pPr>
              <w:pStyle w:val="TAL"/>
              <w:rPr>
                <w:rFonts w:cs="Arial"/>
                <w:szCs w:val="18"/>
              </w:rPr>
            </w:pPr>
            <w:proofErr w:type="spellStart"/>
            <w:r>
              <w:t>UserDataCongestion</w:t>
            </w:r>
            <w:proofErr w:type="spellEnd"/>
          </w:p>
        </w:tc>
      </w:tr>
      <w:tr w:rsidR="00F61F3A" w14:paraId="2C3F0F49" w14:textId="77777777" w:rsidTr="00F116DF">
        <w:trPr>
          <w:gridAfter w:val="1"/>
          <w:wAfter w:w="85" w:type="dxa"/>
          <w:jc w:val="center"/>
        </w:trPr>
        <w:tc>
          <w:tcPr>
            <w:tcW w:w="3222" w:type="dxa"/>
            <w:gridSpan w:val="2"/>
          </w:tcPr>
          <w:p w14:paraId="6E99D5E0" w14:textId="77777777" w:rsidR="00F61F3A" w:rsidRDefault="00F61F3A" w:rsidP="00F116DF">
            <w:pPr>
              <w:pStyle w:val="TAL"/>
            </w:pPr>
            <w:proofErr w:type="spellStart"/>
            <w:r>
              <w:rPr>
                <w:lang w:eastAsia="zh-CN"/>
              </w:rPr>
              <w:t>ValueExpression</w:t>
            </w:r>
            <w:proofErr w:type="spellEnd"/>
          </w:p>
        </w:tc>
        <w:tc>
          <w:tcPr>
            <w:tcW w:w="1195" w:type="dxa"/>
            <w:gridSpan w:val="2"/>
          </w:tcPr>
          <w:p w14:paraId="1EAEDFB3" w14:textId="77777777" w:rsidR="00F61F3A" w:rsidRDefault="00F61F3A" w:rsidP="00F116DF">
            <w:pPr>
              <w:pStyle w:val="TAL"/>
            </w:pPr>
            <w:r>
              <w:rPr>
                <w:rFonts w:hint="eastAsia"/>
                <w:lang w:eastAsia="zh-CN"/>
              </w:rPr>
              <w:t>5</w:t>
            </w:r>
            <w:r>
              <w:rPr>
                <w:lang w:eastAsia="zh-CN"/>
              </w:rPr>
              <w:t>.1.6.3.34</w:t>
            </w:r>
          </w:p>
        </w:tc>
        <w:tc>
          <w:tcPr>
            <w:tcW w:w="2132" w:type="dxa"/>
            <w:gridSpan w:val="2"/>
          </w:tcPr>
          <w:p w14:paraId="35C88A1A" w14:textId="77777777" w:rsidR="00F61F3A" w:rsidRDefault="00F61F3A" w:rsidP="00F116DF">
            <w:pPr>
              <w:pStyle w:val="TAL"/>
            </w:pPr>
            <w:r>
              <w:rPr>
                <w:lang w:eastAsia="zh-CN"/>
              </w:rPr>
              <w:t>Indicates average or peak value of the resource usage for the network performance type</w:t>
            </w:r>
          </w:p>
        </w:tc>
        <w:tc>
          <w:tcPr>
            <w:tcW w:w="2751" w:type="dxa"/>
            <w:gridSpan w:val="2"/>
          </w:tcPr>
          <w:p w14:paraId="6966EA80" w14:textId="77777777" w:rsidR="00F61F3A" w:rsidRDefault="00F61F3A" w:rsidP="00F116DF">
            <w:pPr>
              <w:pStyle w:val="TAL"/>
            </w:pPr>
            <w:proofErr w:type="spellStart"/>
            <w:r>
              <w:t>NetworkPerformance</w:t>
            </w:r>
            <w:r>
              <w:rPr>
                <w:lang w:eastAsia="zh-CN"/>
              </w:rPr>
              <w:t>Ext_AIML</w:t>
            </w:r>
            <w:proofErr w:type="spellEnd"/>
          </w:p>
        </w:tc>
      </w:tr>
      <w:tr w:rsidR="00F61F3A" w14:paraId="67D56B1D" w14:textId="77777777" w:rsidTr="00F116DF">
        <w:trPr>
          <w:gridAfter w:val="1"/>
          <w:wAfter w:w="85" w:type="dxa"/>
          <w:jc w:val="center"/>
        </w:trPr>
        <w:tc>
          <w:tcPr>
            <w:tcW w:w="3222" w:type="dxa"/>
            <w:gridSpan w:val="2"/>
          </w:tcPr>
          <w:p w14:paraId="0A3A34BF" w14:textId="77777777" w:rsidR="00F61F3A" w:rsidRDefault="00F61F3A" w:rsidP="00F116DF">
            <w:pPr>
              <w:pStyle w:val="TAL"/>
            </w:pPr>
            <w:proofErr w:type="spellStart"/>
            <w:r>
              <w:t>WlanOrderingCriterion</w:t>
            </w:r>
            <w:proofErr w:type="spellEnd"/>
          </w:p>
        </w:tc>
        <w:tc>
          <w:tcPr>
            <w:tcW w:w="1195" w:type="dxa"/>
            <w:gridSpan w:val="2"/>
          </w:tcPr>
          <w:p w14:paraId="760632F7" w14:textId="77777777" w:rsidR="00F61F3A" w:rsidRDefault="00F61F3A" w:rsidP="00F116DF">
            <w:pPr>
              <w:pStyle w:val="TAL"/>
            </w:pPr>
            <w:r>
              <w:rPr>
                <w:lang w:eastAsia="zh-CN"/>
              </w:rPr>
              <w:t>5.1.6.3.23</w:t>
            </w:r>
          </w:p>
        </w:tc>
        <w:tc>
          <w:tcPr>
            <w:tcW w:w="2132" w:type="dxa"/>
            <w:gridSpan w:val="2"/>
          </w:tcPr>
          <w:p w14:paraId="66DE14AE" w14:textId="77777777" w:rsidR="00F61F3A" w:rsidRDefault="00F61F3A" w:rsidP="00F116DF">
            <w:pPr>
              <w:pStyle w:val="TAL"/>
            </w:pPr>
            <w:r>
              <w:rPr>
                <w:lang w:eastAsia="ko-KR"/>
              </w:rPr>
              <w:t>Ordering criterion for the list of WLAN performance information.</w:t>
            </w:r>
          </w:p>
        </w:tc>
        <w:tc>
          <w:tcPr>
            <w:tcW w:w="2751" w:type="dxa"/>
            <w:gridSpan w:val="2"/>
          </w:tcPr>
          <w:p w14:paraId="70CC473A" w14:textId="77777777" w:rsidR="00F61F3A" w:rsidRDefault="00F61F3A" w:rsidP="00F116DF">
            <w:pPr>
              <w:pStyle w:val="TAL"/>
            </w:pPr>
            <w:proofErr w:type="spellStart"/>
            <w:r>
              <w:t>WlanPerformance</w:t>
            </w:r>
            <w:proofErr w:type="spellEnd"/>
          </w:p>
        </w:tc>
      </w:tr>
      <w:tr w:rsidR="00F61F3A" w14:paraId="4E570B2F" w14:textId="77777777" w:rsidTr="00F116DF">
        <w:trPr>
          <w:gridAfter w:val="1"/>
          <w:wAfter w:w="85" w:type="dxa"/>
          <w:jc w:val="center"/>
        </w:trPr>
        <w:tc>
          <w:tcPr>
            <w:tcW w:w="3222" w:type="dxa"/>
            <w:gridSpan w:val="2"/>
          </w:tcPr>
          <w:p w14:paraId="017B18DF" w14:textId="77777777" w:rsidR="00F61F3A" w:rsidRDefault="00F61F3A" w:rsidP="00F116DF">
            <w:pPr>
              <w:pStyle w:val="TAL"/>
            </w:pPr>
            <w:proofErr w:type="spellStart"/>
            <w:r>
              <w:t>WlanPerformanceReq</w:t>
            </w:r>
            <w:proofErr w:type="spellEnd"/>
          </w:p>
        </w:tc>
        <w:tc>
          <w:tcPr>
            <w:tcW w:w="1195" w:type="dxa"/>
            <w:gridSpan w:val="2"/>
          </w:tcPr>
          <w:p w14:paraId="6A75D49D" w14:textId="77777777" w:rsidR="00F61F3A" w:rsidRDefault="00F61F3A" w:rsidP="00F116DF">
            <w:pPr>
              <w:pStyle w:val="TAL"/>
              <w:rPr>
                <w:lang w:eastAsia="zh-CN"/>
              </w:rPr>
            </w:pPr>
            <w:r>
              <w:rPr>
                <w:lang w:eastAsia="zh-CN"/>
              </w:rPr>
              <w:t>5.1.6.2.59</w:t>
            </w:r>
          </w:p>
        </w:tc>
        <w:tc>
          <w:tcPr>
            <w:tcW w:w="2132" w:type="dxa"/>
            <w:gridSpan w:val="2"/>
          </w:tcPr>
          <w:p w14:paraId="456A6E51" w14:textId="77777777" w:rsidR="00F61F3A" w:rsidRDefault="00F61F3A" w:rsidP="00F116DF">
            <w:pPr>
              <w:pStyle w:val="TAL"/>
              <w:rPr>
                <w:lang w:eastAsia="ko-KR"/>
              </w:rPr>
            </w:pPr>
            <w:r>
              <w:rPr>
                <w:lang w:eastAsia="ko-KR"/>
              </w:rPr>
              <w:t>WLAN performance analytics requirement.</w:t>
            </w:r>
          </w:p>
        </w:tc>
        <w:tc>
          <w:tcPr>
            <w:tcW w:w="2751" w:type="dxa"/>
            <w:gridSpan w:val="2"/>
          </w:tcPr>
          <w:p w14:paraId="1F16F238" w14:textId="77777777" w:rsidR="00F61F3A" w:rsidRDefault="00F61F3A" w:rsidP="00F116DF">
            <w:pPr>
              <w:pStyle w:val="TAL"/>
            </w:pPr>
            <w:proofErr w:type="spellStart"/>
            <w:r>
              <w:t>WlanPerformance</w:t>
            </w:r>
            <w:proofErr w:type="spellEnd"/>
          </w:p>
        </w:tc>
      </w:tr>
      <w:tr w:rsidR="00F61F3A" w14:paraId="0E765B82" w14:textId="77777777" w:rsidTr="00F116DF">
        <w:trPr>
          <w:gridAfter w:val="1"/>
          <w:wAfter w:w="85" w:type="dxa"/>
          <w:jc w:val="center"/>
        </w:trPr>
        <w:tc>
          <w:tcPr>
            <w:tcW w:w="3222" w:type="dxa"/>
            <w:gridSpan w:val="2"/>
          </w:tcPr>
          <w:p w14:paraId="7C54F6CB" w14:textId="77777777" w:rsidR="00F61F3A" w:rsidRDefault="00F61F3A" w:rsidP="00F116DF">
            <w:pPr>
              <w:pStyle w:val="TAL"/>
            </w:pPr>
            <w:proofErr w:type="spellStart"/>
            <w:r>
              <w:t>WlanPerformanceInfo</w:t>
            </w:r>
            <w:proofErr w:type="spellEnd"/>
          </w:p>
        </w:tc>
        <w:tc>
          <w:tcPr>
            <w:tcW w:w="1195" w:type="dxa"/>
            <w:gridSpan w:val="2"/>
          </w:tcPr>
          <w:p w14:paraId="628CB916" w14:textId="77777777" w:rsidR="00F61F3A" w:rsidRDefault="00F61F3A" w:rsidP="00F116DF">
            <w:pPr>
              <w:pStyle w:val="TAL"/>
            </w:pPr>
            <w:r>
              <w:rPr>
                <w:lang w:eastAsia="zh-CN"/>
              </w:rPr>
              <w:t>5.1.6.2.60</w:t>
            </w:r>
          </w:p>
        </w:tc>
        <w:tc>
          <w:tcPr>
            <w:tcW w:w="2132" w:type="dxa"/>
            <w:gridSpan w:val="2"/>
          </w:tcPr>
          <w:p w14:paraId="4BA57E32" w14:textId="77777777" w:rsidR="00F61F3A" w:rsidRDefault="00F61F3A" w:rsidP="00F116DF">
            <w:pPr>
              <w:pStyle w:val="TAL"/>
            </w:pPr>
            <w:r>
              <w:rPr>
                <w:lang w:eastAsia="ko-KR"/>
              </w:rPr>
              <w:t>WLAN performance analytics information.</w:t>
            </w:r>
          </w:p>
        </w:tc>
        <w:tc>
          <w:tcPr>
            <w:tcW w:w="2751" w:type="dxa"/>
            <w:gridSpan w:val="2"/>
          </w:tcPr>
          <w:p w14:paraId="26E73203" w14:textId="77777777" w:rsidR="00F61F3A" w:rsidRDefault="00F61F3A" w:rsidP="00F116DF">
            <w:pPr>
              <w:pStyle w:val="TAL"/>
            </w:pPr>
            <w:proofErr w:type="spellStart"/>
            <w:r>
              <w:t>WlanPerformance</w:t>
            </w:r>
            <w:proofErr w:type="spellEnd"/>
          </w:p>
        </w:tc>
      </w:tr>
      <w:tr w:rsidR="00F61F3A" w14:paraId="70359979" w14:textId="77777777" w:rsidTr="00F116DF">
        <w:trPr>
          <w:gridAfter w:val="1"/>
          <w:wAfter w:w="85" w:type="dxa"/>
          <w:jc w:val="center"/>
        </w:trPr>
        <w:tc>
          <w:tcPr>
            <w:tcW w:w="3222" w:type="dxa"/>
            <w:gridSpan w:val="2"/>
          </w:tcPr>
          <w:p w14:paraId="6DA14977" w14:textId="77777777" w:rsidR="00F61F3A" w:rsidRDefault="00F61F3A" w:rsidP="00F116DF">
            <w:pPr>
              <w:pStyle w:val="TAL"/>
            </w:pPr>
            <w:proofErr w:type="spellStart"/>
            <w:r>
              <w:t>WlanPerSsIdPerformanceInfo</w:t>
            </w:r>
            <w:proofErr w:type="spellEnd"/>
          </w:p>
        </w:tc>
        <w:tc>
          <w:tcPr>
            <w:tcW w:w="1195" w:type="dxa"/>
            <w:gridSpan w:val="2"/>
          </w:tcPr>
          <w:p w14:paraId="5F8C3FC2" w14:textId="77777777" w:rsidR="00F61F3A" w:rsidRDefault="00F61F3A" w:rsidP="00F116DF">
            <w:pPr>
              <w:pStyle w:val="TAL"/>
            </w:pPr>
            <w:r>
              <w:rPr>
                <w:lang w:eastAsia="zh-CN"/>
              </w:rPr>
              <w:t>5.1.6.2.61</w:t>
            </w:r>
          </w:p>
        </w:tc>
        <w:tc>
          <w:tcPr>
            <w:tcW w:w="2132" w:type="dxa"/>
            <w:gridSpan w:val="2"/>
          </w:tcPr>
          <w:p w14:paraId="2276D41D" w14:textId="77777777" w:rsidR="00F61F3A" w:rsidRDefault="00F61F3A" w:rsidP="00F116DF">
            <w:pPr>
              <w:pStyle w:val="TAL"/>
            </w:pPr>
            <w:r>
              <w:rPr>
                <w:lang w:eastAsia="ko-KR"/>
              </w:rPr>
              <w:t>WLAN performance information per SSID of WLAN access points deployed in the Area of Interest.</w:t>
            </w:r>
          </w:p>
        </w:tc>
        <w:tc>
          <w:tcPr>
            <w:tcW w:w="2751" w:type="dxa"/>
            <w:gridSpan w:val="2"/>
          </w:tcPr>
          <w:p w14:paraId="43B41FD2" w14:textId="77777777" w:rsidR="00F61F3A" w:rsidRDefault="00F61F3A" w:rsidP="00F116DF">
            <w:pPr>
              <w:pStyle w:val="TAL"/>
            </w:pPr>
            <w:proofErr w:type="spellStart"/>
            <w:r>
              <w:t>WlanPerformance</w:t>
            </w:r>
            <w:proofErr w:type="spellEnd"/>
          </w:p>
        </w:tc>
      </w:tr>
      <w:tr w:rsidR="00F61F3A" w14:paraId="3D146921" w14:textId="77777777" w:rsidTr="00F116DF">
        <w:trPr>
          <w:gridAfter w:val="1"/>
          <w:wAfter w:w="85" w:type="dxa"/>
          <w:jc w:val="center"/>
        </w:trPr>
        <w:tc>
          <w:tcPr>
            <w:tcW w:w="3222" w:type="dxa"/>
            <w:gridSpan w:val="2"/>
          </w:tcPr>
          <w:p w14:paraId="534D9D29" w14:textId="77777777" w:rsidR="00F61F3A" w:rsidRDefault="00F61F3A" w:rsidP="00F116DF">
            <w:pPr>
              <w:pStyle w:val="TAL"/>
            </w:pPr>
            <w:proofErr w:type="spellStart"/>
            <w:r>
              <w:t>WlanPerTsPerformanceInfo</w:t>
            </w:r>
            <w:proofErr w:type="spellEnd"/>
          </w:p>
        </w:tc>
        <w:tc>
          <w:tcPr>
            <w:tcW w:w="1195" w:type="dxa"/>
            <w:gridSpan w:val="2"/>
          </w:tcPr>
          <w:p w14:paraId="6392FE71" w14:textId="77777777" w:rsidR="00F61F3A" w:rsidRDefault="00F61F3A" w:rsidP="00F116DF">
            <w:pPr>
              <w:pStyle w:val="TAL"/>
            </w:pPr>
            <w:r>
              <w:rPr>
                <w:lang w:eastAsia="zh-CN"/>
              </w:rPr>
              <w:t>5.1.6.2.62</w:t>
            </w:r>
          </w:p>
        </w:tc>
        <w:tc>
          <w:tcPr>
            <w:tcW w:w="2132" w:type="dxa"/>
            <w:gridSpan w:val="2"/>
          </w:tcPr>
          <w:p w14:paraId="19381902" w14:textId="77777777" w:rsidR="00F61F3A" w:rsidRDefault="00F61F3A" w:rsidP="00F116DF">
            <w:pPr>
              <w:pStyle w:val="TAL"/>
            </w:pPr>
            <w:r>
              <w:rPr>
                <w:lang w:eastAsia="ko-KR"/>
              </w:rPr>
              <w:t>WLAN performance information per Time Slot during the analytics target period.</w:t>
            </w:r>
          </w:p>
        </w:tc>
        <w:tc>
          <w:tcPr>
            <w:tcW w:w="2751" w:type="dxa"/>
            <w:gridSpan w:val="2"/>
          </w:tcPr>
          <w:p w14:paraId="1824210B" w14:textId="77777777" w:rsidR="00F61F3A" w:rsidRDefault="00F61F3A" w:rsidP="00F116DF">
            <w:pPr>
              <w:pStyle w:val="TAL"/>
            </w:pPr>
            <w:proofErr w:type="spellStart"/>
            <w:r>
              <w:t>WlanPerformance</w:t>
            </w:r>
            <w:proofErr w:type="spellEnd"/>
          </w:p>
        </w:tc>
      </w:tr>
      <w:tr w:rsidR="00F61F3A" w14:paraId="4368D299" w14:textId="77777777" w:rsidTr="00F116DF">
        <w:trPr>
          <w:gridAfter w:val="1"/>
          <w:wAfter w:w="85" w:type="dxa"/>
          <w:jc w:val="center"/>
        </w:trPr>
        <w:tc>
          <w:tcPr>
            <w:tcW w:w="3222" w:type="dxa"/>
            <w:gridSpan w:val="2"/>
          </w:tcPr>
          <w:p w14:paraId="5311F16D" w14:textId="77777777" w:rsidR="00F61F3A" w:rsidRDefault="00F61F3A" w:rsidP="00F116DF">
            <w:pPr>
              <w:pStyle w:val="TAL"/>
            </w:pPr>
            <w:proofErr w:type="spellStart"/>
            <w:r>
              <w:rPr>
                <w:lang w:eastAsia="zh-CN"/>
              </w:rPr>
              <w:t>WlanPerUeIdPerformanceInfo</w:t>
            </w:r>
            <w:proofErr w:type="spellEnd"/>
          </w:p>
        </w:tc>
        <w:tc>
          <w:tcPr>
            <w:tcW w:w="1195" w:type="dxa"/>
            <w:gridSpan w:val="2"/>
          </w:tcPr>
          <w:p w14:paraId="7267C5A6" w14:textId="77777777" w:rsidR="00F61F3A" w:rsidRDefault="00F61F3A" w:rsidP="00F116DF">
            <w:pPr>
              <w:pStyle w:val="TAL"/>
              <w:rPr>
                <w:lang w:eastAsia="zh-CN"/>
              </w:rPr>
            </w:pPr>
            <w:r>
              <w:rPr>
                <w:lang w:eastAsia="zh-CN"/>
              </w:rPr>
              <w:t>5.1.6.2.80</w:t>
            </w:r>
          </w:p>
        </w:tc>
        <w:tc>
          <w:tcPr>
            <w:tcW w:w="2132" w:type="dxa"/>
            <w:gridSpan w:val="2"/>
          </w:tcPr>
          <w:p w14:paraId="12167675" w14:textId="77777777" w:rsidR="00F61F3A" w:rsidRDefault="00F61F3A" w:rsidP="00F116DF">
            <w:pPr>
              <w:pStyle w:val="TAL"/>
              <w:rPr>
                <w:lang w:eastAsia="ko-KR"/>
              </w:rPr>
            </w:pPr>
            <w:r>
              <w:rPr>
                <w:lang w:eastAsia="ko-KR"/>
              </w:rPr>
              <w:t>WLAN performance information per UE ID of WLAN access points deployed in the Area of Interest.</w:t>
            </w:r>
          </w:p>
        </w:tc>
        <w:tc>
          <w:tcPr>
            <w:tcW w:w="2751" w:type="dxa"/>
            <w:gridSpan w:val="2"/>
          </w:tcPr>
          <w:p w14:paraId="02CB1171" w14:textId="77777777" w:rsidR="00F61F3A" w:rsidRDefault="00F61F3A" w:rsidP="00F116DF">
            <w:pPr>
              <w:pStyle w:val="TAL"/>
            </w:pPr>
            <w:proofErr w:type="spellStart"/>
            <w:r>
              <w:t>WlanPerformanceExt_AIML</w:t>
            </w:r>
            <w:proofErr w:type="spellEnd"/>
          </w:p>
        </w:tc>
      </w:tr>
    </w:tbl>
    <w:p w14:paraId="27641A6B" w14:textId="77777777" w:rsidR="00F61F3A" w:rsidRDefault="00F61F3A" w:rsidP="00F61F3A"/>
    <w:p w14:paraId="46563564" w14:textId="77777777" w:rsidR="00F61F3A" w:rsidRDefault="00F61F3A" w:rsidP="00F61F3A">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44B11D8" w14:textId="77777777" w:rsidR="00F61F3A" w:rsidRDefault="00F61F3A" w:rsidP="00F61F3A">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F61F3A" w14:paraId="335427B3" w14:textId="77777777" w:rsidTr="00F116DF">
        <w:trPr>
          <w:jc w:val="center"/>
        </w:trPr>
        <w:tc>
          <w:tcPr>
            <w:tcW w:w="2638" w:type="dxa"/>
            <w:shd w:val="clear" w:color="auto" w:fill="C0C0C0"/>
          </w:tcPr>
          <w:p w14:paraId="7EF88779" w14:textId="77777777" w:rsidR="00F61F3A" w:rsidRDefault="00F61F3A" w:rsidP="00F116DF">
            <w:pPr>
              <w:pStyle w:val="TAH"/>
            </w:pPr>
            <w:r>
              <w:lastRenderedPageBreak/>
              <w:t>Data type</w:t>
            </w:r>
          </w:p>
        </w:tc>
        <w:tc>
          <w:tcPr>
            <w:tcW w:w="1848" w:type="dxa"/>
            <w:shd w:val="clear" w:color="auto" w:fill="C0C0C0"/>
          </w:tcPr>
          <w:p w14:paraId="1F721E7A" w14:textId="77777777" w:rsidR="00F61F3A" w:rsidRDefault="00F61F3A" w:rsidP="00F116DF">
            <w:pPr>
              <w:pStyle w:val="TAH"/>
            </w:pPr>
            <w:r>
              <w:t>Reference</w:t>
            </w:r>
          </w:p>
        </w:tc>
        <w:tc>
          <w:tcPr>
            <w:tcW w:w="2578" w:type="dxa"/>
            <w:shd w:val="clear" w:color="auto" w:fill="C0C0C0"/>
          </w:tcPr>
          <w:p w14:paraId="7807E8FC" w14:textId="77777777" w:rsidR="00F61F3A" w:rsidRDefault="00F61F3A" w:rsidP="00F116DF">
            <w:pPr>
              <w:pStyle w:val="TAH"/>
            </w:pPr>
            <w:r>
              <w:t>Comments</w:t>
            </w:r>
          </w:p>
        </w:tc>
        <w:tc>
          <w:tcPr>
            <w:tcW w:w="2498" w:type="dxa"/>
            <w:shd w:val="clear" w:color="auto" w:fill="C0C0C0"/>
          </w:tcPr>
          <w:p w14:paraId="6282145D" w14:textId="77777777" w:rsidR="00F61F3A" w:rsidRDefault="00F61F3A" w:rsidP="00F116DF">
            <w:pPr>
              <w:pStyle w:val="TAH"/>
            </w:pPr>
            <w:r>
              <w:t>Applicability</w:t>
            </w:r>
          </w:p>
        </w:tc>
      </w:tr>
      <w:tr w:rsidR="00F61F3A" w14:paraId="5E6F929F" w14:textId="77777777" w:rsidTr="00F116DF">
        <w:trPr>
          <w:jc w:val="center"/>
        </w:trPr>
        <w:tc>
          <w:tcPr>
            <w:tcW w:w="2638" w:type="dxa"/>
          </w:tcPr>
          <w:p w14:paraId="3E83D7CB" w14:textId="77777777" w:rsidR="00F61F3A" w:rsidRDefault="00F61F3A" w:rsidP="00F116DF">
            <w:pPr>
              <w:pStyle w:val="TAL"/>
            </w:pPr>
            <w:r>
              <w:t>5Qi</w:t>
            </w:r>
          </w:p>
        </w:tc>
        <w:tc>
          <w:tcPr>
            <w:tcW w:w="1848" w:type="dxa"/>
          </w:tcPr>
          <w:p w14:paraId="62FA5173" w14:textId="77777777" w:rsidR="00F61F3A" w:rsidRDefault="00F61F3A" w:rsidP="00F116DF">
            <w:pPr>
              <w:pStyle w:val="TAL"/>
              <w:rPr>
                <w:rFonts w:cs="Arial"/>
              </w:rPr>
            </w:pPr>
            <w:r>
              <w:rPr>
                <w:rFonts w:cs="Arial"/>
              </w:rPr>
              <w:t>3GPP TS 29.571 [8]</w:t>
            </w:r>
          </w:p>
        </w:tc>
        <w:tc>
          <w:tcPr>
            <w:tcW w:w="2578" w:type="dxa"/>
          </w:tcPr>
          <w:p w14:paraId="3813864A" w14:textId="77777777" w:rsidR="00F61F3A" w:rsidRDefault="00F61F3A" w:rsidP="00F116DF">
            <w:pPr>
              <w:pStyle w:val="TAL"/>
              <w:rPr>
                <w:lang w:eastAsia="zh-CN"/>
              </w:rPr>
            </w:pPr>
            <w:r>
              <w:rPr>
                <w:lang w:eastAsia="zh-CN"/>
              </w:rPr>
              <w:t>Identifies the 5G QoS identifier</w:t>
            </w:r>
          </w:p>
        </w:tc>
        <w:tc>
          <w:tcPr>
            <w:tcW w:w="2498" w:type="dxa"/>
          </w:tcPr>
          <w:p w14:paraId="601392BB" w14:textId="77777777" w:rsidR="00F61F3A" w:rsidRDefault="00F61F3A" w:rsidP="00F116DF">
            <w:pPr>
              <w:pStyle w:val="TAL"/>
            </w:pPr>
            <w:proofErr w:type="spellStart"/>
            <w:r>
              <w:t>QoSSustainability</w:t>
            </w:r>
            <w:proofErr w:type="spellEnd"/>
          </w:p>
          <w:p w14:paraId="69F10592" w14:textId="77777777" w:rsidR="00F61F3A" w:rsidRDefault="00F61F3A" w:rsidP="00F116DF">
            <w:pPr>
              <w:pStyle w:val="TAL"/>
            </w:pPr>
            <w:r>
              <w:rPr>
                <w:lang w:eastAsia="zh-CN"/>
              </w:rPr>
              <w:t>E2eDataVolTransTime</w:t>
            </w:r>
          </w:p>
        </w:tc>
      </w:tr>
      <w:tr w:rsidR="00F61F3A" w14:paraId="46DB5F66" w14:textId="77777777" w:rsidTr="00F116DF">
        <w:trPr>
          <w:jc w:val="center"/>
        </w:trPr>
        <w:tc>
          <w:tcPr>
            <w:tcW w:w="2638" w:type="dxa"/>
          </w:tcPr>
          <w:p w14:paraId="7958BCC5" w14:textId="77777777" w:rsidR="00F61F3A" w:rsidRDefault="00F61F3A" w:rsidP="00F116DF">
            <w:pPr>
              <w:pStyle w:val="TAL"/>
            </w:pPr>
            <w:proofErr w:type="spellStart"/>
            <w:r>
              <w:t>AccessType</w:t>
            </w:r>
            <w:proofErr w:type="spellEnd"/>
          </w:p>
        </w:tc>
        <w:tc>
          <w:tcPr>
            <w:tcW w:w="1848" w:type="dxa"/>
          </w:tcPr>
          <w:p w14:paraId="5C4EB7B1" w14:textId="77777777" w:rsidR="00F61F3A" w:rsidRDefault="00F61F3A" w:rsidP="00F116DF">
            <w:pPr>
              <w:pStyle w:val="TAL"/>
              <w:rPr>
                <w:rFonts w:cs="Arial"/>
              </w:rPr>
            </w:pPr>
            <w:r>
              <w:rPr>
                <w:rFonts w:cs="Arial"/>
              </w:rPr>
              <w:t>3GPP TS 29.571 [8]</w:t>
            </w:r>
          </w:p>
        </w:tc>
        <w:tc>
          <w:tcPr>
            <w:tcW w:w="2578" w:type="dxa"/>
          </w:tcPr>
          <w:p w14:paraId="52E9F151" w14:textId="77777777" w:rsidR="00F61F3A" w:rsidRDefault="00F61F3A" w:rsidP="00F116DF">
            <w:pPr>
              <w:pStyle w:val="TAL"/>
              <w:rPr>
                <w:lang w:eastAsia="zh-CN"/>
              </w:rPr>
            </w:pPr>
            <w:r>
              <w:rPr>
                <w:lang w:eastAsia="zh-CN"/>
              </w:rPr>
              <w:t>Identifies the access type.</w:t>
            </w:r>
          </w:p>
        </w:tc>
        <w:tc>
          <w:tcPr>
            <w:tcW w:w="2498" w:type="dxa"/>
          </w:tcPr>
          <w:p w14:paraId="73DB9F77" w14:textId="77777777" w:rsidR="00F61F3A" w:rsidRDefault="00F61F3A" w:rsidP="00F116DF">
            <w:pPr>
              <w:pStyle w:val="TAL"/>
            </w:pPr>
            <w:r>
              <w:t>ServiceExperienceExt2_eNA</w:t>
            </w:r>
          </w:p>
          <w:p w14:paraId="4B819FC6" w14:textId="77777777" w:rsidR="00F61F3A" w:rsidRDefault="00F61F3A" w:rsidP="00F116DF">
            <w:pPr>
              <w:pStyle w:val="TAL"/>
            </w:pPr>
            <w:r>
              <w:t>E2eDataVolTransTime</w:t>
            </w:r>
          </w:p>
        </w:tc>
      </w:tr>
      <w:tr w:rsidR="00F61F3A" w14:paraId="3F30E221" w14:textId="77777777" w:rsidTr="00F116DF">
        <w:trPr>
          <w:jc w:val="center"/>
        </w:trPr>
        <w:tc>
          <w:tcPr>
            <w:tcW w:w="2638" w:type="dxa"/>
          </w:tcPr>
          <w:p w14:paraId="68E7982E" w14:textId="77777777" w:rsidR="00F61F3A" w:rsidRDefault="00F61F3A" w:rsidP="00F116DF">
            <w:pPr>
              <w:pStyle w:val="TAL"/>
            </w:pPr>
            <w:proofErr w:type="spellStart"/>
            <w:r>
              <w:rPr>
                <w:rFonts w:hint="eastAsia"/>
                <w:lang w:eastAsia="zh-CN"/>
              </w:rPr>
              <w:t>A</w:t>
            </w:r>
            <w:r>
              <w:rPr>
                <w:lang w:eastAsia="zh-CN"/>
              </w:rPr>
              <w:t>ddrFqdn</w:t>
            </w:r>
            <w:proofErr w:type="spellEnd"/>
          </w:p>
        </w:tc>
        <w:tc>
          <w:tcPr>
            <w:tcW w:w="1848" w:type="dxa"/>
          </w:tcPr>
          <w:p w14:paraId="17C60B88" w14:textId="77777777" w:rsidR="00F61F3A" w:rsidRDefault="00F61F3A" w:rsidP="00F116DF">
            <w:pPr>
              <w:pStyle w:val="TAL"/>
              <w:rPr>
                <w:rFonts w:cs="Arial"/>
              </w:rPr>
            </w:pPr>
            <w:r>
              <w:rPr>
                <w:rFonts w:cs="Arial"/>
              </w:rPr>
              <w:t>3GPP TS 29.517 [22]</w:t>
            </w:r>
          </w:p>
        </w:tc>
        <w:tc>
          <w:tcPr>
            <w:tcW w:w="2578" w:type="dxa"/>
          </w:tcPr>
          <w:p w14:paraId="23B52CAF" w14:textId="77777777" w:rsidR="00F61F3A" w:rsidRDefault="00F61F3A" w:rsidP="00F116DF">
            <w:pPr>
              <w:pStyle w:val="TAL"/>
              <w:rPr>
                <w:lang w:eastAsia="zh-CN"/>
              </w:rPr>
            </w:pPr>
            <w:r>
              <w:t>Represents the IP address or FQDN of the Application Server.</w:t>
            </w:r>
          </w:p>
        </w:tc>
        <w:tc>
          <w:tcPr>
            <w:tcW w:w="2498" w:type="dxa"/>
          </w:tcPr>
          <w:p w14:paraId="78800BF7" w14:textId="77777777" w:rsidR="00F61F3A" w:rsidRDefault="00F61F3A" w:rsidP="00F116DF">
            <w:pPr>
              <w:pStyle w:val="TAL"/>
            </w:pPr>
            <w:proofErr w:type="spellStart"/>
            <w:r>
              <w:rPr>
                <w:rFonts w:hint="eastAsia"/>
                <w:lang w:eastAsia="zh-CN"/>
              </w:rPr>
              <w:t>Dn</w:t>
            </w:r>
            <w:r>
              <w:t>Performance</w:t>
            </w:r>
            <w:proofErr w:type="spellEnd"/>
          </w:p>
          <w:p w14:paraId="6357ED20" w14:textId="77777777" w:rsidR="00F61F3A" w:rsidRDefault="00F61F3A" w:rsidP="00F116DF">
            <w:pPr>
              <w:pStyle w:val="TAL"/>
            </w:pPr>
            <w:proofErr w:type="spellStart"/>
            <w:r>
              <w:t>ServiceExperienceExt</w:t>
            </w:r>
            <w:proofErr w:type="spellEnd"/>
          </w:p>
        </w:tc>
      </w:tr>
      <w:tr w:rsidR="00F61F3A" w14:paraId="3F1AC9F0" w14:textId="77777777" w:rsidTr="00F116DF">
        <w:trPr>
          <w:jc w:val="center"/>
        </w:trPr>
        <w:tc>
          <w:tcPr>
            <w:tcW w:w="2638" w:type="dxa"/>
          </w:tcPr>
          <w:p w14:paraId="515FEF58" w14:textId="77777777" w:rsidR="00F61F3A" w:rsidRDefault="00F61F3A" w:rsidP="00F116DF">
            <w:pPr>
              <w:pStyle w:val="TAL"/>
            </w:pPr>
            <w:proofErr w:type="spellStart"/>
            <w:r>
              <w:t>ApplicationId</w:t>
            </w:r>
            <w:proofErr w:type="spellEnd"/>
          </w:p>
        </w:tc>
        <w:tc>
          <w:tcPr>
            <w:tcW w:w="1848" w:type="dxa"/>
          </w:tcPr>
          <w:p w14:paraId="686DD743" w14:textId="77777777" w:rsidR="00F61F3A" w:rsidRDefault="00F61F3A" w:rsidP="00F116DF">
            <w:pPr>
              <w:pStyle w:val="TAL"/>
            </w:pPr>
            <w:r>
              <w:rPr>
                <w:rFonts w:cs="Arial"/>
              </w:rPr>
              <w:t>3GPP TS 29.571 [8]</w:t>
            </w:r>
          </w:p>
        </w:tc>
        <w:tc>
          <w:tcPr>
            <w:tcW w:w="2578" w:type="dxa"/>
          </w:tcPr>
          <w:p w14:paraId="58E80C71" w14:textId="77777777" w:rsidR="00F61F3A" w:rsidRDefault="00F61F3A" w:rsidP="00F116DF">
            <w:pPr>
              <w:pStyle w:val="TAL"/>
            </w:pPr>
            <w:r>
              <w:rPr>
                <w:rFonts w:cs="Arial"/>
                <w:szCs w:val="18"/>
                <w:lang w:eastAsia="zh-CN"/>
              </w:rPr>
              <w:t>Identifies the application identifier.</w:t>
            </w:r>
          </w:p>
        </w:tc>
        <w:tc>
          <w:tcPr>
            <w:tcW w:w="2498" w:type="dxa"/>
          </w:tcPr>
          <w:p w14:paraId="5932227E" w14:textId="77777777" w:rsidR="00F61F3A" w:rsidRDefault="00F61F3A" w:rsidP="00F116DF">
            <w:pPr>
              <w:pStyle w:val="TAL"/>
            </w:pPr>
            <w:proofErr w:type="spellStart"/>
            <w:r>
              <w:t>ServiceExperience</w:t>
            </w:r>
            <w:proofErr w:type="spellEnd"/>
            <w:r>
              <w:t xml:space="preserve"> </w:t>
            </w:r>
          </w:p>
          <w:p w14:paraId="736214A3" w14:textId="77777777" w:rsidR="00F61F3A" w:rsidRDefault="00F61F3A" w:rsidP="00F116DF">
            <w:pPr>
              <w:pStyle w:val="TAL"/>
            </w:pPr>
            <w:proofErr w:type="spellStart"/>
            <w:r>
              <w:t>UeCommunication</w:t>
            </w:r>
            <w:proofErr w:type="spellEnd"/>
          </w:p>
          <w:p w14:paraId="14BE9B64" w14:textId="77777777" w:rsidR="00F61F3A" w:rsidRDefault="00F61F3A" w:rsidP="00F116DF">
            <w:pPr>
              <w:pStyle w:val="TAL"/>
            </w:pPr>
            <w:proofErr w:type="spellStart"/>
            <w:r>
              <w:t>AbnormalBehaviour</w:t>
            </w:r>
            <w:proofErr w:type="spellEnd"/>
          </w:p>
          <w:p w14:paraId="6F5C0DA3" w14:textId="77777777" w:rsidR="00F61F3A" w:rsidRDefault="00F61F3A" w:rsidP="00F116DF">
            <w:pPr>
              <w:pStyle w:val="TAL"/>
              <w:rPr>
                <w:rFonts w:cs="Arial"/>
                <w:szCs w:val="18"/>
              </w:rPr>
            </w:pPr>
            <w:r>
              <w:rPr>
                <w:rFonts w:cs="Arial"/>
                <w:szCs w:val="18"/>
              </w:rPr>
              <w:t>Dispersion</w:t>
            </w:r>
          </w:p>
          <w:p w14:paraId="39841CE7" w14:textId="77777777" w:rsidR="00F61F3A" w:rsidRDefault="00F61F3A" w:rsidP="00F116DF">
            <w:pPr>
              <w:pStyle w:val="TAL"/>
              <w:rPr>
                <w:rFonts w:eastAsia="Batang"/>
              </w:rPr>
            </w:pPr>
            <w:proofErr w:type="spellStart"/>
            <w:r>
              <w:rPr>
                <w:rFonts w:eastAsia="Batang"/>
              </w:rPr>
              <w:t>DnPerformance</w:t>
            </w:r>
            <w:proofErr w:type="spellEnd"/>
          </w:p>
          <w:p w14:paraId="1C5598F8" w14:textId="77777777" w:rsidR="00F61F3A" w:rsidRDefault="00F61F3A" w:rsidP="00F116DF">
            <w:pPr>
              <w:pStyle w:val="TAL"/>
              <w:rPr>
                <w:rFonts w:eastAsia="Batang" w:cs="Arial"/>
                <w:szCs w:val="18"/>
              </w:rPr>
            </w:pPr>
            <w:proofErr w:type="spellStart"/>
            <w:r>
              <w:rPr>
                <w:rFonts w:eastAsia="Batang" w:cs="Arial"/>
                <w:szCs w:val="18"/>
              </w:rPr>
              <w:t>PduSesTraffic</w:t>
            </w:r>
            <w:proofErr w:type="spellEnd"/>
          </w:p>
          <w:p w14:paraId="1ADA2DC6" w14:textId="77777777" w:rsidR="00F61F3A" w:rsidRDefault="00F61F3A" w:rsidP="00F116DF">
            <w:pPr>
              <w:pStyle w:val="TAL"/>
              <w:rPr>
                <w:rFonts w:cs="Arial"/>
                <w:szCs w:val="18"/>
              </w:rPr>
            </w:pPr>
            <w:r w:rsidRPr="00043838">
              <w:rPr>
                <w:rFonts w:cs="Arial"/>
                <w:szCs w:val="18"/>
              </w:rPr>
              <w:t>E2eDataVolTransTime</w:t>
            </w:r>
          </w:p>
        </w:tc>
      </w:tr>
      <w:tr w:rsidR="00F61F3A" w14:paraId="39209254" w14:textId="77777777" w:rsidTr="00F116DF">
        <w:trPr>
          <w:jc w:val="center"/>
        </w:trPr>
        <w:tc>
          <w:tcPr>
            <w:tcW w:w="2638" w:type="dxa"/>
          </w:tcPr>
          <w:p w14:paraId="01C1E132" w14:textId="77777777" w:rsidR="00F61F3A" w:rsidRDefault="00F61F3A" w:rsidP="00F116DF">
            <w:pPr>
              <w:pStyle w:val="TAL"/>
              <w:rPr>
                <w:lang w:eastAsia="zh-CN"/>
              </w:rPr>
            </w:pPr>
            <w:proofErr w:type="spellStart"/>
            <w:r>
              <w:rPr>
                <w:rFonts w:hint="eastAsia"/>
                <w:lang w:eastAsia="zh-CN"/>
              </w:rPr>
              <w:t>A</w:t>
            </w:r>
            <w:r>
              <w:rPr>
                <w:lang w:eastAsia="zh-CN"/>
              </w:rPr>
              <w:t>rfcnValueNR</w:t>
            </w:r>
            <w:proofErr w:type="spellEnd"/>
          </w:p>
        </w:tc>
        <w:tc>
          <w:tcPr>
            <w:tcW w:w="1848" w:type="dxa"/>
          </w:tcPr>
          <w:p w14:paraId="05E8E8F3" w14:textId="77777777" w:rsidR="00F61F3A" w:rsidRDefault="00F61F3A" w:rsidP="00F116DF">
            <w:pPr>
              <w:pStyle w:val="TAL"/>
              <w:rPr>
                <w:rFonts w:cs="Arial"/>
              </w:rPr>
            </w:pPr>
            <w:r>
              <w:rPr>
                <w:rFonts w:cs="Arial"/>
              </w:rPr>
              <w:t>3GPP TS 29.571 [8]</w:t>
            </w:r>
          </w:p>
        </w:tc>
        <w:tc>
          <w:tcPr>
            <w:tcW w:w="2578" w:type="dxa"/>
          </w:tcPr>
          <w:p w14:paraId="533D6515" w14:textId="77777777" w:rsidR="00F61F3A" w:rsidRDefault="00F61F3A" w:rsidP="00F116DF">
            <w:pPr>
              <w:pStyle w:val="TAL"/>
            </w:pPr>
            <w:r>
              <w:t>Integer value indicating the ARFCN applicable for a downlink, uplink or bi-directional (TDD) NR global frequency raster.</w:t>
            </w:r>
          </w:p>
          <w:p w14:paraId="755BA6F1" w14:textId="77777777" w:rsidR="00F61F3A" w:rsidRDefault="00F61F3A" w:rsidP="00F116DF">
            <w:pPr>
              <w:pStyle w:val="TAL"/>
              <w:rPr>
                <w:rFonts w:cs="Arial"/>
                <w:szCs w:val="18"/>
                <w:lang w:eastAsia="zh-CN"/>
              </w:rPr>
            </w:pPr>
          </w:p>
          <w:p w14:paraId="582051AD" w14:textId="77777777" w:rsidR="00F61F3A" w:rsidRDefault="00F61F3A" w:rsidP="00F116DF">
            <w:pPr>
              <w:pStyle w:val="TAL"/>
              <w:rPr>
                <w:rFonts w:cs="Arial"/>
                <w:szCs w:val="18"/>
                <w:lang w:eastAsia="zh-CN"/>
              </w:rPr>
            </w:pPr>
            <w:r>
              <w:rPr>
                <w:szCs w:val="18"/>
              </w:rPr>
              <w:t>Minimum = 0. Maximum = 3279165.</w:t>
            </w:r>
          </w:p>
        </w:tc>
        <w:tc>
          <w:tcPr>
            <w:tcW w:w="2498" w:type="dxa"/>
          </w:tcPr>
          <w:p w14:paraId="6AEA49DD" w14:textId="77777777" w:rsidR="00F61F3A" w:rsidRDefault="00F61F3A" w:rsidP="00F116DF">
            <w:pPr>
              <w:pStyle w:val="TAL"/>
              <w:rPr>
                <w:rFonts w:eastAsia="等线"/>
                <w:lang w:eastAsia="zh-CN"/>
              </w:rPr>
            </w:pPr>
            <w:proofErr w:type="spellStart"/>
            <w:r>
              <w:rPr>
                <w:rFonts w:eastAsia="等线" w:hint="eastAsia"/>
                <w:lang w:eastAsia="zh-CN"/>
              </w:rPr>
              <w:t>S</w:t>
            </w:r>
            <w:r>
              <w:rPr>
                <w:rFonts w:eastAsia="等线"/>
                <w:lang w:eastAsia="zh-CN"/>
              </w:rPr>
              <w:t>erviceExperienceExt</w:t>
            </w:r>
            <w:proofErr w:type="spellEnd"/>
          </w:p>
        </w:tc>
      </w:tr>
      <w:tr w:rsidR="00F61F3A" w14:paraId="0BEF4648" w14:textId="77777777" w:rsidTr="00F116DF">
        <w:trPr>
          <w:jc w:val="center"/>
        </w:trPr>
        <w:tc>
          <w:tcPr>
            <w:tcW w:w="2638" w:type="dxa"/>
          </w:tcPr>
          <w:p w14:paraId="319A81D9" w14:textId="77777777" w:rsidR="00F61F3A" w:rsidRDefault="00F61F3A" w:rsidP="00F116DF">
            <w:pPr>
              <w:pStyle w:val="TAL"/>
            </w:pPr>
            <w:proofErr w:type="spellStart"/>
            <w:r>
              <w:t>BitRate</w:t>
            </w:r>
            <w:proofErr w:type="spellEnd"/>
          </w:p>
        </w:tc>
        <w:tc>
          <w:tcPr>
            <w:tcW w:w="1848" w:type="dxa"/>
          </w:tcPr>
          <w:p w14:paraId="0F7439CD" w14:textId="77777777" w:rsidR="00F61F3A" w:rsidRDefault="00F61F3A" w:rsidP="00F116DF">
            <w:pPr>
              <w:pStyle w:val="TAL"/>
              <w:rPr>
                <w:rFonts w:cs="Arial"/>
              </w:rPr>
            </w:pPr>
            <w:r>
              <w:rPr>
                <w:rFonts w:cs="Arial"/>
              </w:rPr>
              <w:t>3GPP TS 29.571 [8]</w:t>
            </w:r>
          </w:p>
        </w:tc>
        <w:tc>
          <w:tcPr>
            <w:tcW w:w="2578" w:type="dxa"/>
          </w:tcPr>
          <w:p w14:paraId="78DA2A63" w14:textId="77777777" w:rsidR="00F61F3A" w:rsidRDefault="00F61F3A" w:rsidP="00F116DF">
            <w:pPr>
              <w:pStyle w:val="TAL"/>
              <w:rPr>
                <w:rFonts w:cs="Arial"/>
                <w:szCs w:val="18"/>
                <w:lang w:eastAsia="zh-CN"/>
              </w:rPr>
            </w:pPr>
            <w:r>
              <w:rPr>
                <w:rFonts w:cs="Arial"/>
                <w:szCs w:val="18"/>
                <w:lang w:eastAsia="zh-CN"/>
              </w:rPr>
              <w:t>String representing a bit rate that shall be formatted as follows:</w:t>
            </w:r>
          </w:p>
          <w:p w14:paraId="64990BA7" w14:textId="77777777" w:rsidR="00F61F3A" w:rsidRDefault="00F61F3A" w:rsidP="00F116DF">
            <w:pPr>
              <w:pStyle w:val="TAL"/>
              <w:rPr>
                <w:rFonts w:cs="Arial"/>
                <w:szCs w:val="18"/>
                <w:lang w:eastAsia="zh-CN"/>
              </w:rPr>
            </w:pPr>
          </w:p>
          <w:p w14:paraId="5E60F0E4" w14:textId="77777777" w:rsidR="00F61F3A" w:rsidRDefault="00F61F3A" w:rsidP="00F116DF">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480631E5" w14:textId="77777777" w:rsidR="00F61F3A" w:rsidRDefault="00F61F3A" w:rsidP="00F116DF">
            <w:pPr>
              <w:pStyle w:val="TAL"/>
              <w:rPr>
                <w:rFonts w:cs="Arial"/>
                <w:szCs w:val="18"/>
                <w:lang w:eastAsia="zh-CN"/>
              </w:rPr>
            </w:pPr>
            <w:r>
              <w:rPr>
                <w:rFonts w:cs="Arial"/>
                <w:szCs w:val="18"/>
                <w:lang w:eastAsia="zh-CN"/>
              </w:rPr>
              <w:t xml:space="preserve">Examples: </w:t>
            </w:r>
          </w:p>
          <w:p w14:paraId="30B4FA94" w14:textId="77777777" w:rsidR="00F61F3A" w:rsidRDefault="00F61F3A" w:rsidP="00F116DF">
            <w:pPr>
              <w:pStyle w:val="TAL"/>
              <w:rPr>
                <w:rFonts w:cs="Arial"/>
                <w:szCs w:val="18"/>
                <w:lang w:eastAsia="zh-CN"/>
              </w:rPr>
            </w:pPr>
            <w:r>
              <w:rPr>
                <w:rFonts w:cs="Arial"/>
                <w:szCs w:val="18"/>
                <w:lang w:eastAsia="zh-CN"/>
              </w:rPr>
              <w:t>"125 Mbps", "0.125 Gbps", "125000 Kbps".</w:t>
            </w:r>
          </w:p>
        </w:tc>
        <w:tc>
          <w:tcPr>
            <w:tcW w:w="2498" w:type="dxa"/>
          </w:tcPr>
          <w:p w14:paraId="29FDD82F" w14:textId="77777777" w:rsidR="00F61F3A" w:rsidRDefault="00F61F3A" w:rsidP="00F116DF">
            <w:pPr>
              <w:pStyle w:val="TAL"/>
            </w:pPr>
            <w:proofErr w:type="spellStart"/>
            <w:r>
              <w:t>ServiceExperience</w:t>
            </w:r>
            <w:proofErr w:type="spellEnd"/>
          </w:p>
          <w:p w14:paraId="0A5B4371" w14:textId="77777777" w:rsidR="00F61F3A" w:rsidRDefault="00F61F3A" w:rsidP="00F116DF">
            <w:pPr>
              <w:pStyle w:val="TAL"/>
            </w:pPr>
            <w:proofErr w:type="spellStart"/>
            <w:r>
              <w:t>QoSSustainability</w:t>
            </w:r>
            <w:proofErr w:type="spellEnd"/>
          </w:p>
          <w:p w14:paraId="6A36FAA6" w14:textId="77777777" w:rsidR="00F61F3A" w:rsidRDefault="00F61F3A" w:rsidP="00F116DF">
            <w:pPr>
              <w:pStyle w:val="TAL"/>
            </w:pPr>
            <w:proofErr w:type="spellStart"/>
            <w:r>
              <w:t>WlanPerformance</w:t>
            </w:r>
            <w:proofErr w:type="spellEnd"/>
          </w:p>
          <w:p w14:paraId="5A3A9FC6" w14:textId="77777777" w:rsidR="00F61F3A" w:rsidRDefault="00F61F3A" w:rsidP="00F116DF">
            <w:pPr>
              <w:pStyle w:val="TAL"/>
            </w:pPr>
            <w:proofErr w:type="spellStart"/>
            <w:r>
              <w:rPr>
                <w:rFonts w:eastAsia="Batang"/>
              </w:rPr>
              <w:t>DnPerformance</w:t>
            </w:r>
            <w:proofErr w:type="spellEnd"/>
          </w:p>
          <w:p w14:paraId="1610573C" w14:textId="77777777" w:rsidR="00F61F3A" w:rsidRDefault="00F61F3A" w:rsidP="00F116DF">
            <w:pPr>
              <w:pStyle w:val="TAL"/>
            </w:pPr>
            <w:r>
              <w:rPr>
                <w:lang w:eastAsia="zh-CN"/>
              </w:rPr>
              <w:t>E2eDataVolTransTime</w:t>
            </w:r>
          </w:p>
        </w:tc>
      </w:tr>
      <w:tr w:rsidR="00F61F3A" w14:paraId="11CE7B30" w14:textId="77777777" w:rsidTr="00F116DF">
        <w:trPr>
          <w:jc w:val="center"/>
        </w:trPr>
        <w:tc>
          <w:tcPr>
            <w:tcW w:w="2638" w:type="dxa"/>
          </w:tcPr>
          <w:p w14:paraId="7567F572" w14:textId="77777777" w:rsidR="00F61F3A" w:rsidRDefault="00F61F3A" w:rsidP="00F116DF">
            <w:pPr>
              <w:pStyle w:val="TAL"/>
            </w:pPr>
            <w:proofErr w:type="spellStart"/>
            <w:r>
              <w:t>DateTime</w:t>
            </w:r>
            <w:proofErr w:type="spellEnd"/>
          </w:p>
        </w:tc>
        <w:tc>
          <w:tcPr>
            <w:tcW w:w="1848" w:type="dxa"/>
          </w:tcPr>
          <w:p w14:paraId="30400695" w14:textId="77777777" w:rsidR="00F61F3A" w:rsidRDefault="00F61F3A" w:rsidP="00F116DF">
            <w:pPr>
              <w:pStyle w:val="TAL"/>
            </w:pPr>
            <w:r>
              <w:rPr>
                <w:rFonts w:cs="Arial"/>
              </w:rPr>
              <w:t>3GPP TS 29.571 [8]</w:t>
            </w:r>
          </w:p>
        </w:tc>
        <w:tc>
          <w:tcPr>
            <w:tcW w:w="2578" w:type="dxa"/>
          </w:tcPr>
          <w:p w14:paraId="234958D3" w14:textId="77777777" w:rsidR="00F61F3A" w:rsidRDefault="00F61F3A" w:rsidP="00F116DF">
            <w:pPr>
              <w:pStyle w:val="TAL"/>
            </w:pPr>
            <w:r>
              <w:rPr>
                <w:rFonts w:cs="Arial"/>
                <w:szCs w:val="18"/>
                <w:lang w:eastAsia="zh-CN"/>
              </w:rPr>
              <w:t>Identifies the time.</w:t>
            </w:r>
          </w:p>
        </w:tc>
        <w:tc>
          <w:tcPr>
            <w:tcW w:w="2498" w:type="dxa"/>
          </w:tcPr>
          <w:p w14:paraId="4FE15032" w14:textId="77777777" w:rsidR="00F61F3A" w:rsidRDefault="00F61F3A" w:rsidP="00F116DF">
            <w:pPr>
              <w:pStyle w:val="TAL"/>
              <w:rPr>
                <w:rFonts w:cs="Arial"/>
                <w:szCs w:val="18"/>
              </w:rPr>
            </w:pPr>
          </w:p>
        </w:tc>
      </w:tr>
      <w:tr w:rsidR="00F61F3A" w14:paraId="06C1336D" w14:textId="77777777" w:rsidTr="00F116DF">
        <w:trPr>
          <w:jc w:val="center"/>
        </w:trPr>
        <w:tc>
          <w:tcPr>
            <w:tcW w:w="2638" w:type="dxa"/>
          </w:tcPr>
          <w:p w14:paraId="39589EEE" w14:textId="77777777" w:rsidR="00F61F3A" w:rsidRDefault="00F61F3A" w:rsidP="00F116DF">
            <w:pPr>
              <w:pStyle w:val="TAL"/>
            </w:pPr>
            <w:proofErr w:type="spellStart"/>
            <w:r>
              <w:t>Dnai</w:t>
            </w:r>
            <w:proofErr w:type="spellEnd"/>
          </w:p>
        </w:tc>
        <w:tc>
          <w:tcPr>
            <w:tcW w:w="1848" w:type="dxa"/>
          </w:tcPr>
          <w:p w14:paraId="17D5D6AC" w14:textId="77777777" w:rsidR="00F61F3A" w:rsidRDefault="00F61F3A" w:rsidP="00F116DF">
            <w:pPr>
              <w:pStyle w:val="TAL"/>
              <w:rPr>
                <w:rFonts w:cs="Arial"/>
              </w:rPr>
            </w:pPr>
            <w:r>
              <w:t>3GPP TS 29.571 [8]</w:t>
            </w:r>
          </w:p>
        </w:tc>
        <w:tc>
          <w:tcPr>
            <w:tcW w:w="2578" w:type="dxa"/>
          </w:tcPr>
          <w:p w14:paraId="01993F88" w14:textId="77777777" w:rsidR="00F61F3A" w:rsidRDefault="00F61F3A" w:rsidP="00F116DF">
            <w:pPr>
              <w:pStyle w:val="TAL"/>
              <w:rPr>
                <w:rFonts w:cs="Arial"/>
                <w:szCs w:val="18"/>
                <w:lang w:eastAsia="zh-CN"/>
              </w:rPr>
            </w:pPr>
            <w:r>
              <w:t>Identifies a user plane access to one or more DN(s).</w:t>
            </w:r>
          </w:p>
        </w:tc>
        <w:tc>
          <w:tcPr>
            <w:tcW w:w="2498" w:type="dxa"/>
          </w:tcPr>
          <w:p w14:paraId="6F26FCF9" w14:textId="77777777" w:rsidR="00F61F3A" w:rsidRDefault="00F61F3A" w:rsidP="00F116DF">
            <w:pPr>
              <w:pStyle w:val="TAL"/>
            </w:pPr>
            <w:proofErr w:type="spellStart"/>
            <w:r>
              <w:t>ServiceExperience</w:t>
            </w:r>
            <w:proofErr w:type="spellEnd"/>
          </w:p>
          <w:p w14:paraId="45C3E1FB" w14:textId="77777777" w:rsidR="00F61F3A" w:rsidRDefault="00F61F3A" w:rsidP="00F116DF">
            <w:pPr>
              <w:pStyle w:val="TAL"/>
            </w:pPr>
            <w:proofErr w:type="spellStart"/>
            <w:r>
              <w:rPr>
                <w:rFonts w:eastAsia="Batang"/>
              </w:rPr>
              <w:t>DnPerformance</w:t>
            </w:r>
            <w:proofErr w:type="spellEnd"/>
          </w:p>
        </w:tc>
      </w:tr>
      <w:tr w:rsidR="00F61F3A" w14:paraId="61579FD5" w14:textId="77777777" w:rsidTr="00F116DF">
        <w:trPr>
          <w:jc w:val="center"/>
        </w:trPr>
        <w:tc>
          <w:tcPr>
            <w:tcW w:w="2638" w:type="dxa"/>
          </w:tcPr>
          <w:p w14:paraId="3CDE9CE3" w14:textId="77777777" w:rsidR="00F61F3A" w:rsidRDefault="00F61F3A" w:rsidP="00F116DF">
            <w:pPr>
              <w:pStyle w:val="TAL"/>
            </w:pPr>
            <w:proofErr w:type="spellStart"/>
            <w:r>
              <w:rPr>
                <w:rFonts w:hint="eastAsia"/>
              </w:rPr>
              <w:t>D</w:t>
            </w:r>
            <w:r>
              <w:t>nn</w:t>
            </w:r>
            <w:proofErr w:type="spellEnd"/>
          </w:p>
        </w:tc>
        <w:tc>
          <w:tcPr>
            <w:tcW w:w="1848" w:type="dxa"/>
          </w:tcPr>
          <w:p w14:paraId="43358476" w14:textId="77777777" w:rsidR="00F61F3A" w:rsidRDefault="00F61F3A" w:rsidP="00F116DF">
            <w:pPr>
              <w:pStyle w:val="TAL"/>
            </w:pPr>
            <w:r>
              <w:rPr>
                <w:rFonts w:cs="Arial"/>
              </w:rPr>
              <w:t>3GPP TS 29.571 [8]</w:t>
            </w:r>
          </w:p>
        </w:tc>
        <w:tc>
          <w:tcPr>
            <w:tcW w:w="2578" w:type="dxa"/>
          </w:tcPr>
          <w:p w14:paraId="77276E18" w14:textId="77777777" w:rsidR="00F61F3A" w:rsidRDefault="00F61F3A" w:rsidP="00F116DF">
            <w:pPr>
              <w:pStyle w:val="TAL"/>
            </w:pPr>
            <w:r>
              <w:rPr>
                <w:rFonts w:cs="Arial"/>
                <w:szCs w:val="18"/>
                <w:lang w:eastAsia="zh-CN"/>
              </w:rPr>
              <w:t>Identifies the DNN.</w:t>
            </w:r>
          </w:p>
        </w:tc>
        <w:tc>
          <w:tcPr>
            <w:tcW w:w="2498" w:type="dxa"/>
          </w:tcPr>
          <w:p w14:paraId="3EB776A5" w14:textId="77777777" w:rsidR="00F61F3A" w:rsidRDefault="00F61F3A" w:rsidP="00F116DF">
            <w:pPr>
              <w:pStyle w:val="TAL"/>
            </w:pPr>
            <w:proofErr w:type="spellStart"/>
            <w:r>
              <w:t>ServiceExperience</w:t>
            </w:r>
            <w:proofErr w:type="spellEnd"/>
          </w:p>
          <w:p w14:paraId="1F4F6F63" w14:textId="77777777" w:rsidR="00F61F3A" w:rsidRDefault="00F61F3A" w:rsidP="00F116DF">
            <w:pPr>
              <w:pStyle w:val="TAL"/>
            </w:pPr>
            <w:proofErr w:type="spellStart"/>
            <w:r>
              <w:t>AbnormalBehaviour</w:t>
            </w:r>
            <w:proofErr w:type="spellEnd"/>
          </w:p>
          <w:p w14:paraId="4570DB77" w14:textId="77777777" w:rsidR="00F61F3A" w:rsidRDefault="00F61F3A" w:rsidP="00F116DF">
            <w:pPr>
              <w:pStyle w:val="TAL"/>
              <w:rPr>
                <w:rFonts w:cs="Arial"/>
                <w:szCs w:val="18"/>
              </w:rPr>
            </w:pPr>
            <w:proofErr w:type="spellStart"/>
            <w:r>
              <w:rPr>
                <w:rFonts w:cs="Arial"/>
                <w:szCs w:val="18"/>
              </w:rPr>
              <w:t>UeCommunication</w:t>
            </w:r>
            <w:proofErr w:type="spellEnd"/>
          </w:p>
          <w:p w14:paraId="15A04E68" w14:textId="77777777" w:rsidR="00F61F3A" w:rsidRDefault="00F61F3A" w:rsidP="00F116DF">
            <w:pPr>
              <w:pStyle w:val="TAL"/>
              <w:rPr>
                <w:rFonts w:eastAsia="Batang"/>
              </w:rPr>
            </w:pPr>
            <w:proofErr w:type="spellStart"/>
            <w:r>
              <w:rPr>
                <w:rFonts w:eastAsia="Batang"/>
              </w:rPr>
              <w:t>DnPerformance</w:t>
            </w:r>
            <w:proofErr w:type="spellEnd"/>
          </w:p>
          <w:p w14:paraId="41ECAE05" w14:textId="77777777" w:rsidR="00F61F3A" w:rsidRDefault="00F61F3A" w:rsidP="00F116DF">
            <w:pPr>
              <w:pStyle w:val="TAL"/>
              <w:rPr>
                <w:rFonts w:eastAsia="Batang" w:cs="Arial"/>
                <w:szCs w:val="18"/>
              </w:rPr>
            </w:pPr>
            <w:r>
              <w:rPr>
                <w:rFonts w:eastAsia="Batang" w:cs="Arial" w:hint="eastAsia"/>
                <w:szCs w:val="18"/>
              </w:rPr>
              <w:t>S</w:t>
            </w:r>
            <w:r>
              <w:rPr>
                <w:rFonts w:eastAsia="Batang" w:cs="Arial"/>
                <w:szCs w:val="18"/>
              </w:rPr>
              <w:t>MCCE</w:t>
            </w:r>
          </w:p>
          <w:p w14:paraId="2FDCBF2C" w14:textId="77777777" w:rsidR="00F61F3A" w:rsidRDefault="00F61F3A" w:rsidP="00F116DF">
            <w:pPr>
              <w:pStyle w:val="TAL"/>
            </w:pPr>
            <w:proofErr w:type="spellStart"/>
            <w:r>
              <w:rPr>
                <w:rFonts w:cs="Arial"/>
                <w:szCs w:val="18"/>
              </w:rPr>
              <w:t>PduSesTraffic</w:t>
            </w:r>
            <w:proofErr w:type="spellEnd"/>
          </w:p>
          <w:p w14:paraId="429ECE28" w14:textId="77777777" w:rsidR="00F61F3A" w:rsidRDefault="00F61F3A" w:rsidP="00F116DF">
            <w:pPr>
              <w:pStyle w:val="TAL"/>
              <w:rPr>
                <w:rFonts w:cs="Arial"/>
                <w:szCs w:val="18"/>
              </w:rPr>
            </w:pPr>
            <w:r>
              <w:rPr>
                <w:lang w:eastAsia="zh-CN"/>
              </w:rPr>
              <w:t>E2eDataVolTransTime</w:t>
            </w:r>
          </w:p>
        </w:tc>
      </w:tr>
      <w:tr w:rsidR="00F61F3A" w14:paraId="13EFDCFF" w14:textId="77777777" w:rsidTr="00F116DF">
        <w:trPr>
          <w:jc w:val="center"/>
        </w:trPr>
        <w:tc>
          <w:tcPr>
            <w:tcW w:w="2638" w:type="dxa"/>
          </w:tcPr>
          <w:p w14:paraId="799B9D45" w14:textId="77777777" w:rsidR="00F61F3A" w:rsidRDefault="00F61F3A" w:rsidP="00F116DF">
            <w:pPr>
              <w:pStyle w:val="TAL"/>
            </w:pPr>
            <w:proofErr w:type="spellStart"/>
            <w:r>
              <w:t>DomainNameProtocol</w:t>
            </w:r>
            <w:proofErr w:type="spellEnd"/>
          </w:p>
        </w:tc>
        <w:tc>
          <w:tcPr>
            <w:tcW w:w="1848" w:type="dxa"/>
          </w:tcPr>
          <w:p w14:paraId="61ED59AC" w14:textId="77777777" w:rsidR="00F61F3A" w:rsidRDefault="00F61F3A" w:rsidP="00F116DF">
            <w:pPr>
              <w:pStyle w:val="TAL"/>
              <w:rPr>
                <w:rFonts w:cs="Arial"/>
              </w:rPr>
            </w:pPr>
            <w:r>
              <w:rPr>
                <w:rFonts w:cs="Arial"/>
              </w:rPr>
              <w:t>3GPP TS 29.122 [19]</w:t>
            </w:r>
          </w:p>
        </w:tc>
        <w:tc>
          <w:tcPr>
            <w:tcW w:w="2578" w:type="dxa"/>
          </w:tcPr>
          <w:p w14:paraId="69961431" w14:textId="77777777" w:rsidR="00F61F3A" w:rsidRDefault="00F61F3A" w:rsidP="00F116DF">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3D918D8B" w14:textId="77777777" w:rsidR="00F61F3A" w:rsidRDefault="00F61F3A" w:rsidP="00F116DF">
            <w:pPr>
              <w:pStyle w:val="TAL"/>
              <w:rPr>
                <w:rFonts w:eastAsia="Batang" w:cs="Arial"/>
                <w:szCs w:val="18"/>
              </w:rPr>
            </w:pPr>
            <w:proofErr w:type="spellStart"/>
            <w:r>
              <w:t>PfdDetermination</w:t>
            </w:r>
            <w:proofErr w:type="spellEnd"/>
          </w:p>
        </w:tc>
      </w:tr>
      <w:tr w:rsidR="00F61F3A" w14:paraId="79F5804B" w14:textId="77777777" w:rsidTr="00F116DF">
        <w:trPr>
          <w:jc w:val="center"/>
        </w:trPr>
        <w:tc>
          <w:tcPr>
            <w:tcW w:w="2638" w:type="dxa"/>
          </w:tcPr>
          <w:p w14:paraId="73FDF1C2" w14:textId="77777777" w:rsidR="00F61F3A" w:rsidRDefault="00F61F3A" w:rsidP="00F116DF">
            <w:pPr>
              <w:pStyle w:val="TAL"/>
            </w:pPr>
            <w:proofErr w:type="spellStart"/>
            <w:r>
              <w:t>DurationSec</w:t>
            </w:r>
            <w:proofErr w:type="spellEnd"/>
          </w:p>
        </w:tc>
        <w:tc>
          <w:tcPr>
            <w:tcW w:w="1848" w:type="dxa"/>
          </w:tcPr>
          <w:p w14:paraId="7030987C" w14:textId="77777777" w:rsidR="00F61F3A" w:rsidRDefault="00F61F3A" w:rsidP="00F116DF">
            <w:pPr>
              <w:pStyle w:val="TAL"/>
            </w:pPr>
            <w:r>
              <w:t>3GPP TS 29.571 [8]</w:t>
            </w:r>
          </w:p>
        </w:tc>
        <w:tc>
          <w:tcPr>
            <w:tcW w:w="2578" w:type="dxa"/>
          </w:tcPr>
          <w:p w14:paraId="1356B460" w14:textId="77777777" w:rsidR="00F61F3A" w:rsidRDefault="00F61F3A" w:rsidP="00F116DF">
            <w:pPr>
              <w:pStyle w:val="TAL"/>
            </w:pPr>
          </w:p>
        </w:tc>
        <w:tc>
          <w:tcPr>
            <w:tcW w:w="2498" w:type="dxa"/>
          </w:tcPr>
          <w:p w14:paraId="00528CF0" w14:textId="77777777" w:rsidR="00F61F3A" w:rsidRDefault="00F61F3A" w:rsidP="00F116DF">
            <w:pPr>
              <w:pStyle w:val="TAL"/>
              <w:rPr>
                <w:rFonts w:cs="Arial"/>
                <w:szCs w:val="18"/>
              </w:rPr>
            </w:pPr>
          </w:p>
        </w:tc>
      </w:tr>
      <w:tr w:rsidR="00F61F3A" w14:paraId="21E7DFF0" w14:textId="77777777" w:rsidTr="00F116DF">
        <w:trPr>
          <w:jc w:val="center"/>
        </w:trPr>
        <w:tc>
          <w:tcPr>
            <w:tcW w:w="2638" w:type="dxa"/>
          </w:tcPr>
          <w:p w14:paraId="5A47A46C" w14:textId="77777777" w:rsidR="00F61F3A" w:rsidRDefault="00F61F3A" w:rsidP="00F116DF">
            <w:pPr>
              <w:pStyle w:val="TAL"/>
            </w:pPr>
            <w:proofErr w:type="spellStart"/>
            <w:r>
              <w:t>EthFlowDescription</w:t>
            </w:r>
            <w:proofErr w:type="spellEnd"/>
          </w:p>
        </w:tc>
        <w:tc>
          <w:tcPr>
            <w:tcW w:w="1848" w:type="dxa"/>
          </w:tcPr>
          <w:p w14:paraId="097BB01C" w14:textId="77777777" w:rsidR="00F61F3A" w:rsidRDefault="00F61F3A" w:rsidP="00F116DF">
            <w:pPr>
              <w:pStyle w:val="TAL"/>
            </w:pPr>
            <w:r>
              <w:t>3GPP TS 29.514 [21]</w:t>
            </w:r>
          </w:p>
        </w:tc>
        <w:tc>
          <w:tcPr>
            <w:tcW w:w="2578" w:type="dxa"/>
          </w:tcPr>
          <w:p w14:paraId="691FD2B9" w14:textId="77777777" w:rsidR="00F61F3A" w:rsidRDefault="00F61F3A" w:rsidP="00F116DF">
            <w:pPr>
              <w:pStyle w:val="TAL"/>
            </w:pPr>
          </w:p>
        </w:tc>
        <w:tc>
          <w:tcPr>
            <w:tcW w:w="2498" w:type="dxa"/>
          </w:tcPr>
          <w:p w14:paraId="04E3F806" w14:textId="77777777" w:rsidR="00F61F3A" w:rsidRDefault="00F61F3A" w:rsidP="00F116DF">
            <w:pPr>
              <w:pStyle w:val="TAL"/>
              <w:rPr>
                <w:rFonts w:cs="Arial"/>
                <w:szCs w:val="18"/>
              </w:rPr>
            </w:pPr>
            <w:proofErr w:type="spellStart"/>
            <w:r>
              <w:rPr>
                <w:rFonts w:cs="Arial"/>
                <w:szCs w:val="18"/>
              </w:rPr>
              <w:t>UeCommunication</w:t>
            </w:r>
            <w:proofErr w:type="spellEnd"/>
          </w:p>
          <w:p w14:paraId="38AEB87A" w14:textId="77777777" w:rsidR="00F61F3A" w:rsidRDefault="00F61F3A" w:rsidP="00F116DF">
            <w:pPr>
              <w:pStyle w:val="TAL"/>
              <w:rPr>
                <w:rFonts w:cs="Arial"/>
                <w:szCs w:val="18"/>
              </w:rPr>
            </w:pPr>
            <w:proofErr w:type="spellStart"/>
            <w:r>
              <w:rPr>
                <w:rFonts w:cs="Arial"/>
                <w:szCs w:val="18"/>
              </w:rPr>
              <w:t>AbnormalBehaviour</w:t>
            </w:r>
            <w:proofErr w:type="spellEnd"/>
          </w:p>
        </w:tc>
      </w:tr>
      <w:tr w:rsidR="00F61F3A" w14:paraId="11E32FB6" w14:textId="77777777" w:rsidTr="00F116DF">
        <w:trPr>
          <w:jc w:val="center"/>
        </w:trPr>
        <w:tc>
          <w:tcPr>
            <w:tcW w:w="2638" w:type="dxa"/>
          </w:tcPr>
          <w:p w14:paraId="5786B5D4" w14:textId="77777777" w:rsidR="00F61F3A" w:rsidRDefault="00F61F3A" w:rsidP="00F116DF">
            <w:pPr>
              <w:pStyle w:val="TAL"/>
            </w:pPr>
            <w:proofErr w:type="spellStart"/>
            <w:r>
              <w:t>ExpectedUeBehaviourData</w:t>
            </w:r>
            <w:proofErr w:type="spellEnd"/>
          </w:p>
        </w:tc>
        <w:tc>
          <w:tcPr>
            <w:tcW w:w="1848" w:type="dxa"/>
          </w:tcPr>
          <w:p w14:paraId="65FA7655" w14:textId="77777777" w:rsidR="00F61F3A" w:rsidRDefault="00F61F3A" w:rsidP="00F116DF">
            <w:pPr>
              <w:pStyle w:val="TAL"/>
            </w:pPr>
            <w:r>
              <w:t>3GPP TS 29.503 [23]</w:t>
            </w:r>
          </w:p>
        </w:tc>
        <w:tc>
          <w:tcPr>
            <w:tcW w:w="2578" w:type="dxa"/>
          </w:tcPr>
          <w:p w14:paraId="549A7F6F" w14:textId="77777777" w:rsidR="00F61F3A" w:rsidRDefault="00F61F3A" w:rsidP="00F116DF">
            <w:pPr>
              <w:pStyle w:val="TAL"/>
            </w:pPr>
          </w:p>
        </w:tc>
        <w:tc>
          <w:tcPr>
            <w:tcW w:w="2498" w:type="dxa"/>
          </w:tcPr>
          <w:p w14:paraId="46179606" w14:textId="77777777" w:rsidR="00F61F3A" w:rsidRDefault="00F61F3A" w:rsidP="00F116DF">
            <w:pPr>
              <w:pStyle w:val="TAL"/>
              <w:rPr>
                <w:rFonts w:cs="Arial"/>
                <w:szCs w:val="18"/>
              </w:rPr>
            </w:pPr>
            <w:proofErr w:type="spellStart"/>
            <w:r>
              <w:t>AbnormalBehaviour</w:t>
            </w:r>
            <w:proofErr w:type="spellEnd"/>
          </w:p>
        </w:tc>
      </w:tr>
      <w:tr w:rsidR="00F61F3A" w14:paraId="36622081" w14:textId="77777777" w:rsidTr="00F116DF">
        <w:trPr>
          <w:jc w:val="center"/>
        </w:trPr>
        <w:tc>
          <w:tcPr>
            <w:tcW w:w="2638" w:type="dxa"/>
          </w:tcPr>
          <w:p w14:paraId="53AA1030" w14:textId="77777777" w:rsidR="00F61F3A" w:rsidRDefault="00F61F3A" w:rsidP="00F116DF">
            <w:pPr>
              <w:pStyle w:val="TAL"/>
            </w:pPr>
            <w:r>
              <w:t>Float</w:t>
            </w:r>
          </w:p>
        </w:tc>
        <w:tc>
          <w:tcPr>
            <w:tcW w:w="1848" w:type="dxa"/>
          </w:tcPr>
          <w:p w14:paraId="3E3BEEAF" w14:textId="77777777" w:rsidR="00F61F3A" w:rsidRDefault="00F61F3A" w:rsidP="00F116DF">
            <w:pPr>
              <w:pStyle w:val="TAL"/>
            </w:pPr>
            <w:r>
              <w:t>3GPP TS 29.571 [8]</w:t>
            </w:r>
          </w:p>
        </w:tc>
        <w:tc>
          <w:tcPr>
            <w:tcW w:w="2578" w:type="dxa"/>
          </w:tcPr>
          <w:p w14:paraId="1C4082F9" w14:textId="77777777" w:rsidR="00F61F3A" w:rsidRDefault="00F61F3A" w:rsidP="00F116DF">
            <w:pPr>
              <w:pStyle w:val="TAL"/>
            </w:pPr>
          </w:p>
        </w:tc>
        <w:tc>
          <w:tcPr>
            <w:tcW w:w="2498" w:type="dxa"/>
          </w:tcPr>
          <w:p w14:paraId="71ED444D" w14:textId="77777777" w:rsidR="00F61F3A" w:rsidRDefault="00F61F3A" w:rsidP="00F116DF">
            <w:pPr>
              <w:pStyle w:val="TAL"/>
              <w:rPr>
                <w:rFonts w:cs="Arial"/>
                <w:szCs w:val="18"/>
              </w:rPr>
            </w:pPr>
          </w:p>
        </w:tc>
      </w:tr>
      <w:tr w:rsidR="00F61F3A" w14:paraId="58C61B71" w14:textId="77777777" w:rsidTr="00F116DF">
        <w:trPr>
          <w:jc w:val="center"/>
        </w:trPr>
        <w:tc>
          <w:tcPr>
            <w:tcW w:w="2638" w:type="dxa"/>
          </w:tcPr>
          <w:p w14:paraId="6D85C94E" w14:textId="77777777" w:rsidR="00F61F3A" w:rsidRDefault="00F61F3A" w:rsidP="00F116DF">
            <w:pPr>
              <w:pStyle w:val="TAL"/>
            </w:pPr>
            <w:proofErr w:type="spellStart"/>
            <w:r>
              <w:t>FlowDescription</w:t>
            </w:r>
            <w:proofErr w:type="spellEnd"/>
          </w:p>
        </w:tc>
        <w:tc>
          <w:tcPr>
            <w:tcW w:w="1848" w:type="dxa"/>
          </w:tcPr>
          <w:p w14:paraId="4088AA60" w14:textId="77777777" w:rsidR="00F61F3A" w:rsidRDefault="00F61F3A" w:rsidP="00F116DF">
            <w:pPr>
              <w:pStyle w:val="TAL"/>
            </w:pPr>
            <w:r>
              <w:t>3GPP TS 29.514 [21]</w:t>
            </w:r>
          </w:p>
        </w:tc>
        <w:tc>
          <w:tcPr>
            <w:tcW w:w="2578" w:type="dxa"/>
          </w:tcPr>
          <w:p w14:paraId="55FCF439" w14:textId="77777777" w:rsidR="00F61F3A" w:rsidRDefault="00F61F3A" w:rsidP="00F116DF">
            <w:pPr>
              <w:pStyle w:val="TAL"/>
            </w:pPr>
          </w:p>
        </w:tc>
        <w:tc>
          <w:tcPr>
            <w:tcW w:w="2498" w:type="dxa"/>
          </w:tcPr>
          <w:p w14:paraId="64321642" w14:textId="77777777" w:rsidR="00F61F3A" w:rsidRDefault="00F61F3A" w:rsidP="00F116DF">
            <w:pPr>
              <w:pStyle w:val="TAL"/>
              <w:rPr>
                <w:rFonts w:cs="Arial"/>
                <w:szCs w:val="18"/>
              </w:rPr>
            </w:pPr>
            <w:proofErr w:type="spellStart"/>
            <w:r>
              <w:rPr>
                <w:rFonts w:cs="Arial"/>
                <w:szCs w:val="18"/>
              </w:rPr>
              <w:t>UeCommunication</w:t>
            </w:r>
            <w:proofErr w:type="spellEnd"/>
          </w:p>
          <w:p w14:paraId="708CBCDD" w14:textId="77777777" w:rsidR="00F61F3A" w:rsidRDefault="00F61F3A" w:rsidP="00F116DF">
            <w:pPr>
              <w:pStyle w:val="TAL"/>
              <w:rPr>
                <w:rFonts w:eastAsia="Batang" w:cs="Arial"/>
                <w:szCs w:val="18"/>
              </w:rPr>
            </w:pPr>
            <w:proofErr w:type="spellStart"/>
            <w:r>
              <w:rPr>
                <w:rFonts w:cs="Arial"/>
                <w:szCs w:val="18"/>
              </w:rPr>
              <w:t>AbnormalBehaviour</w:t>
            </w:r>
            <w:proofErr w:type="spellEnd"/>
          </w:p>
          <w:p w14:paraId="623650C9" w14:textId="77777777" w:rsidR="00F61F3A" w:rsidRDefault="00F61F3A" w:rsidP="00F116DF">
            <w:pPr>
              <w:pStyle w:val="TAL"/>
              <w:rPr>
                <w:rFonts w:cs="Arial"/>
                <w:szCs w:val="18"/>
              </w:rPr>
            </w:pPr>
            <w:proofErr w:type="spellStart"/>
            <w:r>
              <w:rPr>
                <w:rFonts w:cs="Arial"/>
                <w:szCs w:val="18"/>
              </w:rPr>
              <w:t>PduSesTraffic</w:t>
            </w:r>
            <w:proofErr w:type="spellEnd"/>
          </w:p>
        </w:tc>
      </w:tr>
      <w:tr w:rsidR="00F61F3A" w14:paraId="7FCC8978" w14:textId="77777777" w:rsidTr="00F116DF">
        <w:trPr>
          <w:jc w:val="center"/>
        </w:trPr>
        <w:tc>
          <w:tcPr>
            <w:tcW w:w="2638" w:type="dxa"/>
          </w:tcPr>
          <w:p w14:paraId="43179185" w14:textId="77777777" w:rsidR="00F61F3A" w:rsidRDefault="00F61F3A" w:rsidP="00F116DF">
            <w:pPr>
              <w:pStyle w:val="TAL"/>
            </w:pPr>
            <w:proofErr w:type="spellStart"/>
            <w:r>
              <w:t>FlowInfo</w:t>
            </w:r>
            <w:proofErr w:type="spellEnd"/>
          </w:p>
        </w:tc>
        <w:tc>
          <w:tcPr>
            <w:tcW w:w="1848" w:type="dxa"/>
          </w:tcPr>
          <w:p w14:paraId="7A36827D" w14:textId="77777777" w:rsidR="00F61F3A" w:rsidRDefault="00F61F3A" w:rsidP="00F116DF">
            <w:pPr>
              <w:pStyle w:val="TAL"/>
            </w:pPr>
            <w:r>
              <w:t>3GPP TS 29.122 [19]</w:t>
            </w:r>
          </w:p>
        </w:tc>
        <w:tc>
          <w:tcPr>
            <w:tcW w:w="2578" w:type="dxa"/>
          </w:tcPr>
          <w:p w14:paraId="1838FA30" w14:textId="77777777" w:rsidR="00F61F3A" w:rsidRDefault="00F61F3A" w:rsidP="00F116DF">
            <w:pPr>
              <w:pStyle w:val="TAL"/>
            </w:pPr>
          </w:p>
        </w:tc>
        <w:tc>
          <w:tcPr>
            <w:tcW w:w="2498" w:type="dxa"/>
          </w:tcPr>
          <w:p w14:paraId="5CE2B1D1" w14:textId="77777777" w:rsidR="00F61F3A" w:rsidRDefault="00F61F3A" w:rsidP="00F116DF">
            <w:pPr>
              <w:pStyle w:val="TAL"/>
              <w:rPr>
                <w:rFonts w:cs="Arial"/>
                <w:szCs w:val="18"/>
              </w:rPr>
            </w:pPr>
            <w:proofErr w:type="spellStart"/>
            <w:r>
              <w:t>UserDataCongestionExt</w:t>
            </w:r>
            <w:proofErr w:type="spellEnd"/>
          </w:p>
        </w:tc>
      </w:tr>
      <w:tr w:rsidR="00F61F3A" w14:paraId="3FAD04C3" w14:textId="77777777" w:rsidTr="00F116DF">
        <w:trPr>
          <w:jc w:val="center"/>
        </w:trPr>
        <w:tc>
          <w:tcPr>
            <w:tcW w:w="2638" w:type="dxa"/>
          </w:tcPr>
          <w:p w14:paraId="64C2CC09" w14:textId="77777777" w:rsidR="00F61F3A" w:rsidRDefault="00F61F3A" w:rsidP="00F116DF">
            <w:pPr>
              <w:pStyle w:val="TAL"/>
            </w:pPr>
            <w:proofErr w:type="spellStart"/>
            <w:r>
              <w:t>GeographicalArea</w:t>
            </w:r>
            <w:proofErr w:type="spellEnd"/>
          </w:p>
        </w:tc>
        <w:tc>
          <w:tcPr>
            <w:tcW w:w="1848" w:type="dxa"/>
          </w:tcPr>
          <w:p w14:paraId="201A5076" w14:textId="77777777" w:rsidR="00F61F3A" w:rsidRDefault="00F61F3A" w:rsidP="00F116DF">
            <w:pPr>
              <w:pStyle w:val="TAL"/>
            </w:pPr>
            <w:r>
              <w:rPr>
                <w:lang w:eastAsia="en-GB"/>
              </w:rPr>
              <w:t>3GPP TS 29.522</w:t>
            </w:r>
            <w:r>
              <w:t> [32]</w:t>
            </w:r>
          </w:p>
        </w:tc>
        <w:tc>
          <w:tcPr>
            <w:tcW w:w="2578" w:type="dxa"/>
          </w:tcPr>
          <w:p w14:paraId="2C8D7484" w14:textId="77777777" w:rsidR="00F61F3A" w:rsidRDefault="00F61F3A" w:rsidP="00F116DF">
            <w:pPr>
              <w:pStyle w:val="TAL"/>
              <w:rPr>
                <w:rFonts w:cs="Arial"/>
                <w:szCs w:val="18"/>
              </w:rPr>
            </w:pPr>
            <w:r>
              <w:t>Identifies the geographical location (longitude and latitude level).</w:t>
            </w:r>
          </w:p>
        </w:tc>
        <w:tc>
          <w:tcPr>
            <w:tcW w:w="2498" w:type="dxa"/>
          </w:tcPr>
          <w:p w14:paraId="49BBC7E4" w14:textId="77777777" w:rsidR="00F61F3A" w:rsidRDefault="00F61F3A" w:rsidP="00F116DF">
            <w:pPr>
              <w:pStyle w:val="TAL"/>
            </w:pPr>
            <w:r>
              <w:t>UeMobilityExt2_eNA</w:t>
            </w:r>
          </w:p>
          <w:p w14:paraId="43F04ACC" w14:textId="77777777" w:rsidR="00F61F3A" w:rsidRDefault="00F61F3A" w:rsidP="00F116DF">
            <w:pPr>
              <w:pStyle w:val="TAL"/>
              <w:rPr>
                <w:lang w:eastAsia="zh-CN"/>
              </w:rPr>
            </w:pPr>
            <w:r>
              <w:rPr>
                <w:lang w:eastAsia="zh-CN"/>
              </w:rPr>
              <w:t>ServiceExperienceExt2_eNA</w:t>
            </w:r>
          </w:p>
          <w:p w14:paraId="74724D32" w14:textId="77777777" w:rsidR="00F61F3A" w:rsidRDefault="00F61F3A" w:rsidP="00F116DF">
            <w:pPr>
              <w:pStyle w:val="TAL"/>
            </w:pPr>
            <w:proofErr w:type="spellStart"/>
            <w:r>
              <w:rPr>
                <w:rFonts w:eastAsia="Batang"/>
              </w:rPr>
              <w:t>QoSSustainabilityExt_eNA</w:t>
            </w:r>
            <w:proofErr w:type="spellEnd"/>
          </w:p>
          <w:p w14:paraId="6008763E" w14:textId="77777777" w:rsidR="00F61F3A" w:rsidRDefault="00F61F3A" w:rsidP="00F116DF">
            <w:pPr>
              <w:pStyle w:val="TAL"/>
              <w:rPr>
                <w:rFonts w:cs="Arial"/>
                <w:szCs w:val="18"/>
              </w:rPr>
            </w:pPr>
            <w:proofErr w:type="spellStart"/>
            <w:r>
              <w:rPr>
                <w:rFonts w:cs="Arial"/>
                <w:szCs w:val="18"/>
              </w:rPr>
              <w:t>MovementBehaviour</w:t>
            </w:r>
            <w:proofErr w:type="spellEnd"/>
          </w:p>
        </w:tc>
      </w:tr>
      <w:tr w:rsidR="00F61F3A" w14:paraId="118B17F3" w14:textId="77777777" w:rsidTr="00F116DF">
        <w:trPr>
          <w:jc w:val="center"/>
        </w:trPr>
        <w:tc>
          <w:tcPr>
            <w:tcW w:w="2638" w:type="dxa"/>
          </w:tcPr>
          <w:p w14:paraId="6B9C7751" w14:textId="77777777" w:rsidR="00F61F3A" w:rsidRDefault="00F61F3A" w:rsidP="00F116DF">
            <w:pPr>
              <w:pStyle w:val="TAL"/>
            </w:pPr>
            <w:proofErr w:type="spellStart"/>
            <w:r>
              <w:t>GeographicalCoordinates</w:t>
            </w:r>
            <w:proofErr w:type="spellEnd"/>
          </w:p>
        </w:tc>
        <w:tc>
          <w:tcPr>
            <w:tcW w:w="1848" w:type="dxa"/>
          </w:tcPr>
          <w:p w14:paraId="6C9A4D64" w14:textId="77777777" w:rsidR="00F61F3A" w:rsidRDefault="00F61F3A" w:rsidP="00F116DF">
            <w:pPr>
              <w:pStyle w:val="TAL"/>
            </w:pPr>
            <w:r>
              <w:rPr>
                <w:lang w:eastAsia="en-GB"/>
              </w:rPr>
              <w:t>3GPP TS 29.572</w:t>
            </w:r>
            <w:r>
              <w:t> [30]</w:t>
            </w:r>
          </w:p>
        </w:tc>
        <w:tc>
          <w:tcPr>
            <w:tcW w:w="2578" w:type="dxa"/>
          </w:tcPr>
          <w:p w14:paraId="7697F5FA" w14:textId="77777777" w:rsidR="00F61F3A" w:rsidRDefault="00F61F3A" w:rsidP="00F116DF">
            <w:pPr>
              <w:pStyle w:val="TAL"/>
              <w:rPr>
                <w:rFonts w:cs="Arial"/>
                <w:szCs w:val="18"/>
              </w:rPr>
            </w:pPr>
            <w:r>
              <w:rPr>
                <w:rFonts w:cs="Arial"/>
                <w:szCs w:val="18"/>
              </w:rPr>
              <w:t>Represents the geographical coordinates.</w:t>
            </w:r>
          </w:p>
        </w:tc>
        <w:tc>
          <w:tcPr>
            <w:tcW w:w="2498" w:type="dxa"/>
          </w:tcPr>
          <w:p w14:paraId="3EC47361" w14:textId="77777777" w:rsidR="00F61F3A" w:rsidRDefault="00F61F3A" w:rsidP="00F116DF">
            <w:pPr>
              <w:pStyle w:val="TAL"/>
              <w:rPr>
                <w:rFonts w:cs="Arial"/>
                <w:szCs w:val="18"/>
              </w:rPr>
            </w:pPr>
            <w:proofErr w:type="spellStart"/>
            <w:r>
              <w:t>MovementBehaviour</w:t>
            </w:r>
            <w:proofErr w:type="spellEnd"/>
          </w:p>
        </w:tc>
      </w:tr>
      <w:tr w:rsidR="00F61F3A" w14:paraId="058555A9" w14:textId="77777777" w:rsidTr="00F116DF">
        <w:trPr>
          <w:jc w:val="center"/>
        </w:trPr>
        <w:tc>
          <w:tcPr>
            <w:tcW w:w="2638" w:type="dxa"/>
          </w:tcPr>
          <w:p w14:paraId="2022723D" w14:textId="77777777" w:rsidR="00F61F3A" w:rsidRDefault="00F61F3A" w:rsidP="00F116DF">
            <w:pPr>
              <w:pStyle w:val="TAL"/>
            </w:pPr>
            <w:proofErr w:type="spellStart"/>
            <w:r>
              <w:t>Gpsi</w:t>
            </w:r>
            <w:proofErr w:type="spellEnd"/>
          </w:p>
        </w:tc>
        <w:tc>
          <w:tcPr>
            <w:tcW w:w="1848" w:type="dxa"/>
          </w:tcPr>
          <w:p w14:paraId="64854109" w14:textId="77777777" w:rsidR="00F61F3A" w:rsidRDefault="00F61F3A" w:rsidP="00F116DF">
            <w:pPr>
              <w:pStyle w:val="TAL"/>
            </w:pPr>
            <w:r>
              <w:t>3GPP TS 29.571 [8]</w:t>
            </w:r>
          </w:p>
        </w:tc>
        <w:tc>
          <w:tcPr>
            <w:tcW w:w="2578" w:type="dxa"/>
          </w:tcPr>
          <w:p w14:paraId="671CDCEB" w14:textId="77777777" w:rsidR="00F61F3A" w:rsidRDefault="00F61F3A" w:rsidP="00F116DF">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59541DBA" w14:textId="77777777" w:rsidR="00F61F3A" w:rsidRDefault="00F61F3A" w:rsidP="00F116DF">
            <w:pPr>
              <w:pStyle w:val="TAL"/>
              <w:rPr>
                <w:rFonts w:cs="Arial"/>
                <w:szCs w:val="18"/>
              </w:rPr>
            </w:pPr>
            <w:proofErr w:type="spellStart"/>
            <w:r>
              <w:rPr>
                <w:rFonts w:cs="Arial"/>
                <w:szCs w:val="18"/>
              </w:rPr>
              <w:t>UserDataCongestionExt</w:t>
            </w:r>
            <w:proofErr w:type="spellEnd"/>
          </w:p>
          <w:p w14:paraId="0B055A2A" w14:textId="77777777" w:rsidR="00F61F3A" w:rsidRDefault="00F61F3A" w:rsidP="00F116DF">
            <w:pPr>
              <w:pStyle w:val="TAL"/>
              <w:rPr>
                <w:lang w:eastAsia="zh-CN"/>
              </w:rPr>
            </w:pPr>
            <w:proofErr w:type="spellStart"/>
            <w:r>
              <w:rPr>
                <w:lang w:eastAsia="zh-CN"/>
              </w:rPr>
              <w:t>UeMobilityExt_AIML</w:t>
            </w:r>
            <w:proofErr w:type="spellEnd"/>
          </w:p>
          <w:p w14:paraId="6760BED1" w14:textId="77777777" w:rsidR="00F61F3A" w:rsidRDefault="00F61F3A" w:rsidP="00F116DF">
            <w:pPr>
              <w:pStyle w:val="TAL"/>
              <w:rPr>
                <w:rFonts w:cs="Arial"/>
                <w:szCs w:val="18"/>
              </w:rPr>
            </w:pPr>
            <w:r>
              <w:rPr>
                <w:rFonts w:cs="Arial"/>
                <w:szCs w:val="18"/>
                <w:lang w:eastAsia="zh-CN"/>
              </w:rPr>
              <w:t>E2eDataVolTransTime</w:t>
            </w:r>
          </w:p>
        </w:tc>
      </w:tr>
      <w:tr w:rsidR="00F61F3A" w14:paraId="2502C7F4" w14:textId="77777777" w:rsidTr="00F116DF">
        <w:trPr>
          <w:jc w:val="center"/>
        </w:trPr>
        <w:tc>
          <w:tcPr>
            <w:tcW w:w="2638" w:type="dxa"/>
          </w:tcPr>
          <w:p w14:paraId="6733DFED" w14:textId="77777777" w:rsidR="00F61F3A" w:rsidRDefault="00F61F3A" w:rsidP="00F116DF">
            <w:pPr>
              <w:pStyle w:val="TAL"/>
            </w:pPr>
            <w:proofErr w:type="spellStart"/>
            <w:r>
              <w:lastRenderedPageBreak/>
              <w:t>GroupId</w:t>
            </w:r>
            <w:proofErr w:type="spellEnd"/>
          </w:p>
        </w:tc>
        <w:tc>
          <w:tcPr>
            <w:tcW w:w="1848" w:type="dxa"/>
          </w:tcPr>
          <w:p w14:paraId="4C227564" w14:textId="77777777" w:rsidR="00F61F3A" w:rsidRDefault="00F61F3A" w:rsidP="00F116DF">
            <w:pPr>
              <w:pStyle w:val="TAL"/>
            </w:pPr>
            <w:r>
              <w:t>3GPP TS 29.571 [8]</w:t>
            </w:r>
          </w:p>
        </w:tc>
        <w:tc>
          <w:tcPr>
            <w:tcW w:w="2578" w:type="dxa"/>
          </w:tcPr>
          <w:p w14:paraId="60FE658D" w14:textId="77777777" w:rsidR="00F61F3A" w:rsidRDefault="00F61F3A" w:rsidP="00F116DF">
            <w:pPr>
              <w:pStyle w:val="TAL"/>
            </w:pPr>
            <w:r>
              <w:rPr>
                <w:rFonts w:cs="Arial"/>
                <w:szCs w:val="18"/>
              </w:rPr>
              <w:t>Identifies a group of UEs.</w:t>
            </w:r>
          </w:p>
        </w:tc>
        <w:tc>
          <w:tcPr>
            <w:tcW w:w="2498" w:type="dxa"/>
          </w:tcPr>
          <w:p w14:paraId="1A8AC577" w14:textId="77777777" w:rsidR="00F61F3A" w:rsidRDefault="00F61F3A" w:rsidP="00F116DF">
            <w:pPr>
              <w:pStyle w:val="TAL"/>
              <w:rPr>
                <w:rFonts w:cs="Arial"/>
                <w:szCs w:val="18"/>
              </w:rPr>
            </w:pPr>
            <w:proofErr w:type="spellStart"/>
            <w:r>
              <w:rPr>
                <w:rFonts w:cs="Arial"/>
                <w:szCs w:val="18"/>
              </w:rPr>
              <w:t>UeMobility</w:t>
            </w:r>
            <w:proofErr w:type="spellEnd"/>
          </w:p>
          <w:p w14:paraId="58C627A4" w14:textId="77777777" w:rsidR="00F61F3A" w:rsidRDefault="00F61F3A" w:rsidP="00F116DF">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4EBAE5F" w14:textId="77777777" w:rsidR="00F61F3A" w:rsidRDefault="00F61F3A" w:rsidP="00F116DF">
            <w:pPr>
              <w:pStyle w:val="TAL"/>
              <w:rPr>
                <w:rFonts w:cs="Arial"/>
                <w:szCs w:val="18"/>
              </w:rPr>
            </w:pPr>
            <w:proofErr w:type="spellStart"/>
            <w:r>
              <w:rPr>
                <w:rFonts w:cs="Arial"/>
                <w:szCs w:val="18"/>
              </w:rPr>
              <w:t>AbnormalBehaviour</w:t>
            </w:r>
            <w:proofErr w:type="spellEnd"/>
          </w:p>
          <w:p w14:paraId="208D4CA7" w14:textId="77777777" w:rsidR="00F61F3A" w:rsidRDefault="00F61F3A" w:rsidP="00F116DF">
            <w:pPr>
              <w:pStyle w:val="TAL"/>
              <w:rPr>
                <w:rFonts w:cs="Arial"/>
                <w:szCs w:val="18"/>
              </w:rPr>
            </w:pPr>
            <w:proofErr w:type="spellStart"/>
            <w:r>
              <w:rPr>
                <w:rFonts w:cs="Arial"/>
                <w:szCs w:val="18"/>
              </w:rPr>
              <w:t>ServiceExperience</w:t>
            </w:r>
            <w:proofErr w:type="spellEnd"/>
          </w:p>
          <w:p w14:paraId="67C269D9" w14:textId="77777777" w:rsidR="00F61F3A" w:rsidRDefault="00F61F3A" w:rsidP="00F116DF">
            <w:pPr>
              <w:pStyle w:val="TAL"/>
              <w:rPr>
                <w:rFonts w:cs="Arial"/>
                <w:szCs w:val="18"/>
              </w:rPr>
            </w:pPr>
            <w:r>
              <w:rPr>
                <w:rFonts w:cs="Arial"/>
                <w:szCs w:val="18"/>
              </w:rPr>
              <w:t>Dispersion</w:t>
            </w:r>
          </w:p>
          <w:p w14:paraId="2863991A" w14:textId="77777777" w:rsidR="00F61F3A" w:rsidRDefault="00F61F3A" w:rsidP="00F116DF">
            <w:pPr>
              <w:pStyle w:val="TAL"/>
              <w:rPr>
                <w:rFonts w:cs="Arial"/>
                <w:szCs w:val="18"/>
              </w:rPr>
            </w:pPr>
            <w:proofErr w:type="spellStart"/>
            <w:r>
              <w:rPr>
                <w:rFonts w:cs="Arial"/>
                <w:szCs w:val="18"/>
              </w:rPr>
              <w:t>RedundantTransmissionExp</w:t>
            </w:r>
            <w:proofErr w:type="spellEnd"/>
          </w:p>
          <w:p w14:paraId="0FF54A2C" w14:textId="77777777" w:rsidR="00F61F3A" w:rsidRDefault="00F61F3A" w:rsidP="00F116DF">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72DC684F" w14:textId="77777777" w:rsidR="00F61F3A" w:rsidRDefault="00F61F3A" w:rsidP="00F116DF">
            <w:pPr>
              <w:pStyle w:val="TAL"/>
              <w:rPr>
                <w:ins w:id="350" w:author="Huawei" w:date="2024-11-05T15:13:00Z"/>
                <w:rFonts w:cs="Arial"/>
                <w:szCs w:val="18"/>
              </w:rPr>
            </w:pPr>
            <w:proofErr w:type="spellStart"/>
            <w:r>
              <w:rPr>
                <w:rFonts w:cs="Arial"/>
                <w:szCs w:val="18"/>
              </w:rPr>
              <w:t>PduSesTraffic</w:t>
            </w:r>
            <w:proofErr w:type="spellEnd"/>
          </w:p>
          <w:p w14:paraId="502B37A6" w14:textId="0C9A90F8" w:rsidR="007D5493" w:rsidRDefault="007D5493" w:rsidP="00F116DF">
            <w:pPr>
              <w:pStyle w:val="TAL"/>
              <w:rPr>
                <w:rFonts w:cs="Arial"/>
                <w:szCs w:val="18"/>
              </w:rPr>
            </w:pPr>
            <w:proofErr w:type="spellStart"/>
            <w:ins w:id="351" w:author="Huawei" w:date="2024-11-05T15:13:00Z">
              <w:r>
                <w:t>SignallingStorm</w:t>
              </w:r>
            </w:ins>
            <w:proofErr w:type="spellEnd"/>
          </w:p>
        </w:tc>
      </w:tr>
      <w:tr w:rsidR="00F61F3A" w14:paraId="1E4E6DED" w14:textId="77777777" w:rsidTr="00F116DF">
        <w:trPr>
          <w:jc w:val="center"/>
        </w:trPr>
        <w:tc>
          <w:tcPr>
            <w:tcW w:w="2638" w:type="dxa"/>
          </w:tcPr>
          <w:p w14:paraId="76BD9DA6" w14:textId="77777777" w:rsidR="00F61F3A" w:rsidRDefault="00F61F3A" w:rsidP="00F116DF">
            <w:pPr>
              <w:pStyle w:val="TAL"/>
            </w:pPr>
            <w:r>
              <w:t>Ipv4Addr</w:t>
            </w:r>
          </w:p>
        </w:tc>
        <w:tc>
          <w:tcPr>
            <w:tcW w:w="1848" w:type="dxa"/>
          </w:tcPr>
          <w:p w14:paraId="6355EA7B" w14:textId="77777777" w:rsidR="00F61F3A" w:rsidRDefault="00F61F3A" w:rsidP="00F116DF">
            <w:pPr>
              <w:pStyle w:val="TAL"/>
            </w:pPr>
            <w:r>
              <w:t>3GPP TS 29.571 [8]</w:t>
            </w:r>
          </w:p>
        </w:tc>
        <w:tc>
          <w:tcPr>
            <w:tcW w:w="2578" w:type="dxa"/>
          </w:tcPr>
          <w:p w14:paraId="72115037" w14:textId="77777777" w:rsidR="00F61F3A" w:rsidRDefault="00F61F3A" w:rsidP="00F116DF">
            <w:pPr>
              <w:pStyle w:val="TAL"/>
              <w:rPr>
                <w:rFonts w:cs="Arial"/>
                <w:szCs w:val="18"/>
              </w:rPr>
            </w:pPr>
          </w:p>
        </w:tc>
        <w:tc>
          <w:tcPr>
            <w:tcW w:w="2498" w:type="dxa"/>
          </w:tcPr>
          <w:p w14:paraId="1D3F3E86" w14:textId="77777777" w:rsidR="00F61F3A" w:rsidRDefault="00F61F3A" w:rsidP="00F116DF">
            <w:pPr>
              <w:pStyle w:val="TAL"/>
              <w:rPr>
                <w:rFonts w:cs="Arial"/>
                <w:szCs w:val="18"/>
              </w:rPr>
            </w:pPr>
          </w:p>
        </w:tc>
      </w:tr>
      <w:tr w:rsidR="00F61F3A" w14:paraId="1DCE805F" w14:textId="77777777" w:rsidTr="00F116DF">
        <w:trPr>
          <w:jc w:val="center"/>
        </w:trPr>
        <w:tc>
          <w:tcPr>
            <w:tcW w:w="2638" w:type="dxa"/>
          </w:tcPr>
          <w:p w14:paraId="41DBEF5E" w14:textId="77777777" w:rsidR="00F61F3A" w:rsidRDefault="00F61F3A" w:rsidP="00F116DF">
            <w:pPr>
              <w:pStyle w:val="TAL"/>
            </w:pPr>
            <w:r>
              <w:t>Ipv6Addr</w:t>
            </w:r>
          </w:p>
        </w:tc>
        <w:tc>
          <w:tcPr>
            <w:tcW w:w="1848" w:type="dxa"/>
          </w:tcPr>
          <w:p w14:paraId="2D7AD3EC" w14:textId="77777777" w:rsidR="00F61F3A" w:rsidRDefault="00F61F3A" w:rsidP="00F116DF">
            <w:pPr>
              <w:pStyle w:val="TAL"/>
            </w:pPr>
            <w:r>
              <w:t>3GPP TS 29.571 [8]</w:t>
            </w:r>
          </w:p>
        </w:tc>
        <w:tc>
          <w:tcPr>
            <w:tcW w:w="2578" w:type="dxa"/>
          </w:tcPr>
          <w:p w14:paraId="5C20D85A" w14:textId="77777777" w:rsidR="00F61F3A" w:rsidRDefault="00F61F3A" w:rsidP="00F116DF">
            <w:pPr>
              <w:pStyle w:val="TAL"/>
              <w:rPr>
                <w:rFonts w:cs="Arial"/>
                <w:szCs w:val="18"/>
              </w:rPr>
            </w:pPr>
          </w:p>
        </w:tc>
        <w:tc>
          <w:tcPr>
            <w:tcW w:w="2498" w:type="dxa"/>
          </w:tcPr>
          <w:p w14:paraId="7318E9CE" w14:textId="77777777" w:rsidR="00F61F3A" w:rsidRDefault="00F61F3A" w:rsidP="00F116DF">
            <w:pPr>
              <w:pStyle w:val="TAL"/>
              <w:rPr>
                <w:rFonts w:cs="Arial"/>
                <w:szCs w:val="18"/>
              </w:rPr>
            </w:pPr>
          </w:p>
        </w:tc>
      </w:tr>
      <w:tr w:rsidR="00F61F3A" w14:paraId="18FE6A96" w14:textId="77777777" w:rsidTr="00F116DF">
        <w:trPr>
          <w:jc w:val="center"/>
        </w:trPr>
        <w:tc>
          <w:tcPr>
            <w:tcW w:w="2638" w:type="dxa"/>
          </w:tcPr>
          <w:p w14:paraId="161F6BCB" w14:textId="77777777" w:rsidR="00F61F3A" w:rsidRDefault="00F61F3A" w:rsidP="00F116DF">
            <w:pPr>
              <w:pStyle w:val="TAL"/>
            </w:pPr>
            <w:proofErr w:type="spellStart"/>
            <w:r>
              <w:t>LocalOrigin</w:t>
            </w:r>
            <w:proofErr w:type="spellEnd"/>
          </w:p>
        </w:tc>
        <w:tc>
          <w:tcPr>
            <w:tcW w:w="1848" w:type="dxa"/>
          </w:tcPr>
          <w:p w14:paraId="4E7715D3" w14:textId="77777777" w:rsidR="00F61F3A" w:rsidRDefault="00F61F3A" w:rsidP="00F116DF">
            <w:pPr>
              <w:pStyle w:val="TAL"/>
            </w:pPr>
            <w:r>
              <w:rPr>
                <w:lang w:eastAsia="en-GB"/>
              </w:rPr>
              <w:t>3GPP TS 29.572</w:t>
            </w:r>
            <w:r>
              <w:t> [30]</w:t>
            </w:r>
          </w:p>
        </w:tc>
        <w:tc>
          <w:tcPr>
            <w:tcW w:w="2578" w:type="dxa"/>
          </w:tcPr>
          <w:p w14:paraId="498D19A4" w14:textId="77777777" w:rsidR="00F61F3A" w:rsidRDefault="00F61F3A" w:rsidP="00F116DF">
            <w:pPr>
              <w:pStyle w:val="TAL"/>
              <w:rPr>
                <w:rFonts w:cs="Arial"/>
                <w:szCs w:val="18"/>
              </w:rPr>
            </w:pPr>
            <w:r>
              <w:rPr>
                <w:rFonts w:cs="Arial"/>
                <w:szCs w:val="18"/>
              </w:rPr>
              <w:t>Represents a reference point for modelling locations in relation to it.</w:t>
            </w:r>
          </w:p>
        </w:tc>
        <w:tc>
          <w:tcPr>
            <w:tcW w:w="2498" w:type="dxa"/>
          </w:tcPr>
          <w:p w14:paraId="451D8830" w14:textId="77777777" w:rsidR="00F61F3A" w:rsidRDefault="00F61F3A" w:rsidP="00F116DF">
            <w:pPr>
              <w:pStyle w:val="TAL"/>
              <w:rPr>
                <w:rFonts w:cs="Arial"/>
                <w:szCs w:val="18"/>
              </w:rPr>
            </w:pPr>
            <w:proofErr w:type="spellStart"/>
            <w:r>
              <w:rPr>
                <w:rFonts w:cs="Arial"/>
                <w:szCs w:val="18"/>
              </w:rPr>
              <w:t>LocAccuracy</w:t>
            </w:r>
            <w:proofErr w:type="spellEnd"/>
          </w:p>
        </w:tc>
      </w:tr>
      <w:tr w:rsidR="00F61F3A" w14:paraId="5F823949" w14:textId="77777777" w:rsidTr="00F116DF">
        <w:trPr>
          <w:jc w:val="center"/>
        </w:trPr>
        <w:tc>
          <w:tcPr>
            <w:tcW w:w="2638" w:type="dxa"/>
          </w:tcPr>
          <w:p w14:paraId="734BCB77" w14:textId="77777777" w:rsidR="00F61F3A" w:rsidRDefault="00F61F3A" w:rsidP="00F116DF">
            <w:pPr>
              <w:pStyle w:val="TAL"/>
            </w:pPr>
            <w:proofErr w:type="spellStart"/>
            <w:r>
              <w:t>NetworkAreaInfo</w:t>
            </w:r>
            <w:proofErr w:type="spellEnd"/>
          </w:p>
        </w:tc>
        <w:tc>
          <w:tcPr>
            <w:tcW w:w="1848" w:type="dxa"/>
          </w:tcPr>
          <w:p w14:paraId="3DC97F4E" w14:textId="77777777" w:rsidR="00F61F3A" w:rsidRDefault="00F61F3A" w:rsidP="00F116DF">
            <w:pPr>
              <w:pStyle w:val="TAL"/>
            </w:pPr>
            <w:r>
              <w:rPr>
                <w:rFonts w:cs="Arial"/>
              </w:rPr>
              <w:t>3GPP TS 29.554 [18]</w:t>
            </w:r>
          </w:p>
        </w:tc>
        <w:tc>
          <w:tcPr>
            <w:tcW w:w="2578" w:type="dxa"/>
          </w:tcPr>
          <w:p w14:paraId="76259C8A" w14:textId="77777777" w:rsidR="00F61F3A" w:rsidRDefault="00F61F3A" w:rsidP="00F116DF">
            <w:pPr>
              <w:pStyle w:val="TAL"/>
            </w:pPr>
            <w:r>
              <w:rPr>
                <w:rFonts w:cs="Arial"/>
                <w:szCs w:val="18"/>
                <w:lang w:eastAsia="zh-CN"/>
              </w:rPr>
              <w:t>Identifies the network area.</w:t>
            </w:r>
          </w:p>
        </w:tc>
        <w:tc>
          <w:tcPr>
            <w:tcW w:w="2498" w:type="dxa"/>
          </w:tcPr>
          <w:p w14:paraId="1BF345BB" w14:textId="77777777" w:rsidR="00F61F3A" w:rsidRDefault="00F61F3A" w:rsidP="00F116DF">
            <w:pPr>
              <w:pStyle w:val="TAL"/>
              <w:rPr>
                <w:rFonts w:eastAsia="Batang"/>
              </w:rPr>
            </w:pPr>
            <w:proofErr w:type="spellStart"/>
            <w:r>
              <w:rPr>
                <w:rFonts w:eastAsia="Batang"/>
              </w:rPr>
              <w:t>ServiceExperience</w:t>
            </w:r>
            <w:proofErr w:type="spellEnd"/>
          </w:p>
          <w:p w14:paraId="5EC6EA7A" w14:textId="77777777" w:rsidR="00F61F3A" w:rsidRDefault="00F61F3A" w:rsidP="00F116DF">
            <w:pPr>
              <w:pStyle w:val="TAL"/>
              <w:rPr>
                <w:rFonts w:cs="Arial"/>
                <w:szCs w:val="18"/>
              </w:rPr>
            </w:pPr>
            <w:proofErr w:type="spellStart"/>
            <w:r>
              <w:rPr>
                <w:rFonts w:cs="Arial"/>
                <w:szCs w:val="18"/>
              </w:rPr>
              <w:t>QoSSustainability</w:t>
            </w:r>
            <w:proofErr w:type="spellEnd"/>
          </w:p>
          <w:p w14:paraId="101E3878" w14:textId="77777777" w:rsidR="00F61F3A" w:rsidRDefault="00F61F3A" w:rsidP="00F116DF">
            <w:pPr>
              <w:pStyle w:val="TAL"/>
              <w:rPr>
                <w:rFonts w:cs="Arial"/>
                <w:szCs w:val="18"/>
              </w:rPr>
            </w:pPr>
            <w:proofErr w:type="spellStart"/>
            <w:r>
              <w:rPr>
                <w:rFonts w:cs="Arial"/>
                <w:szCs w:val="18"/>
              </w:rPr>
              <w:t>AbnormalBehaviour</w:t>
            </w:r>
            <w:proofErr w:type="spellEnd"/>
          </w:p>
          <w:p w14:paraId="72690784" w14:textId="77777777" w:rsidR="00F61F3A" w:rsidRDefault="00F61F3A" w:rsidP="00F116DF">
            <w:pPr>
              <w:pStyle w:val="TAL"/>
              <w:rPr>
                <w:rFonts w:cs="Arial"/>
                <w:szCs w:val="18"/>
              </w:rPr>
            </w:pPr>
            <w:proofErr w:type="spellStart"/>
            <w:r>
              <w:rPr>
                <w:rFonts w:cs="Arial"/>
                <w:szCs w:val="18"/>
              </w:rPr>
              <w:t>UeMobility</w:t>
            </w:r>
            <w:proofErr w:type="spellEnd"/>
          </w:p>
          <w:p w14:paraId="42524E6F" w14:textId="77777777" w:rsidR="00F61F3A" w:rsidRDefault="00F61F3A" w:rsidP="00F116DF">
            <w:pPr>
              <w:pStyle w:val="TAL"/>
              <w:rPr>
                <w:rFonts w:cs="Arial"/>
                <w:szCs w:val="18"/>
              </w:rPr>
            </w:pPr>
            <w:proofErr w:type="spellStart"/>
            <w:r>
              <w:rPr>
                <w:rFonts w:cs="Arial"/>
                <w:szCs w:val="18"/>
              </w:rPr>
              <w:t>UserDataCongestion</w:t>
            </w:r>
            <w:proofErr w:type="spellEnd"/>
          </w:p>
          <w:p w14:paraId="6A97DF59" w14:textId="77777777" w:rsidR="00F61F3A" w:rsidRDefault="00F61F3A" w:rsidP="00F116DF">
            <w:pPr>
              <w:pStyle w:val="TAL"/>
              <w:rPr>
                <w:rFonts w:cs="Arial"/>
                <w:szCs w:val="18"/>
              </w:rPr>
            </w:pPr>
            <w:proofErr w:type="spellStart"/>
            <w:r>
              <w:rPr>
                <w:rFonts w:cs="Arial"/>
                <w:szCs w:val="18"/>
              </w:rPr>
              <w:t>NetworkPerformance</w:t>
            </w:r>
            <w:proofErr w:type="spellEnd"/>
            <w:r>
              <w:t xml:space="preserve"> </w:t>
            </w:r>
          </w:p>
          <w:p w14:paraId="5F60502B" w14:textId="77777777" w:rsidR="00F61F3A" w:rsidRDefault="00F61F3A" w:rsidP="00F116DF">
            <w:pPr>
              <w:pStyle w:val="TAL"/>
            </w:pPr>
            <w:proofErr w:type="spellStart"/>
            <w:r>
              <w:rPr>
                <w:rFonts w:cs="Arial"/>
                <w:szCs w:val="18"/>
              </w:rPr>
              <w:t>NsiLoadExt</w:t>
            </w:r>
            <w:proofErr w:type="spellEnd"/>
          </w:p>
          <w:p w14:paraId="0CF05E9C" w14:textId="77777777" w:rsidR="00F61F3A" w:rsidRDefault="00F61F3A" w:rsidP="00F116DF">
            <w:pPr>
              <w:pStyle w:val="TAL"/>
              <w:rPr>
                <w:rFonts w:cs="Arial"/>
              </w:rPr>
            </w:pPr>
            <w:proofErr w:type="spellStart"/>
            <w:r>
              <w:rPr>
                <w:rFonts w:cs="Arial"/>
              </w:rPr>
              <w:t>NfLoadExt</w:t>
            </w:r>
            <w:proofErr w:type="spellEnd"/>
          </w:p>
          <w:p w14:paraId="7C6A4A1B" w14:textId="77777777" w:rsidR="00F61F3A" w:rsidRDefault="00F61F3A" w:rsidP="00F116DF">
            <w:pPr>
              <w:pStyle w:val="TAL"/>
              <w:rPr>
                <w:rFonts w:cs="Arial"/>
              </w:rPr>
            </w:pPr>
            <w:r>
              <w:rPr>
                <w:rFonts w:cs="Arial"/>
              </w:rPr>
              <w:t>Dispersion</w:t>
            </w:r>
          </w:p>
          <w:p w14:paraId="14A9D9EF" w14:textId="77777777" w:rsidR="00F61F3A" w:rsidRDefault="00F61F3A" w:rsidP="00F116DF">
            <w:pPr>
              <w:pStyle w:val="TAL"/>
              <w:rPr>
                <w:rFonts w:cs="Arial"/>
                <w:szCs w:val="18"/>
              </w:rPr>
            </w:pPr>
            <w:proofErr w:type="spellStart"/>
            <w:r>
              <w:rPr>
                <w:rFonts w:cs="Arial"/>
                <w:szCs w:val="18"/>
              </w:rPr>
              <w:t>RedundantTransmissionExp</w:t>
            </w:r>
            <w:proofErr w:type="spellEnd"/>
          </w:p>
          <w:p w14:paraId="531A5D7F" w14:textId="77777777" w:rsidR="00F61F3A" w:rsidRDefault="00F61F3A" w:rsidP="00F116DF">
            <w:pPr>
              <w:pStyle w:val="TAL"/>
              <w:rPr>
                <w:rFonts w:cs="Arial"/>
                <w:szCs w:val="18"/>
              </w:rPr>
            </w:pPr>
            <w:proofErr w:type="spellStart"/>
            <w:r>
              <w:rPr>
                <w:rFonts w:cs="Arial"/>
                <w:szCs w:val="18"/>
              </w:rPr>
              <w:t>Wlan</w:t>
            </w:r>
            <w:r>
              <w:rPr>
                <w:rFonts w:cs="Arial"/>
                <w:szCs w:val="18"/>
                <w:lang w:eastAsia="zh-CN"/>
              </w:rPr>
              <w:t>Performance</w:t>
            </w:r>
            <w:proofErr w:type="spellEnd"/>
          </w:p>
          <w:p w14:paraId="3581A967" w14:textId="77777777" w:rsidR="00F61F3A" w:rsidRDefault="00F61F3A" w:rsidP="00F116DF">
            <w:pPr>
              <w:pStyle w:val="TAL"/>
              <w:rPr>
                <w:rFonts w:eastAsia="Times New Roman"/>
                <w:lang w:eastAsia="ja-JP"/>
              </w:rPr>
            </w:pPr>
            <w:proofErr w:type="spellStart"/>
            <w:r>
              <w:rPr>
                <w:rFonts w:eastAsia="Times New Roman"/>
                <w:lang w:eastAsia="ja-JP"/>
              </w:rPr>
              <w:t>UeCommunication</w:t>
            </w:r>
            <w:proofErr w:type="spellEnd"/>
          </w:p>
          <w:p w14:paraId="4A4CAD35" w14:textId="77777777" w:rsidR="00F61F3A" w:rsidRDefault="00F61F3A" w:rsidP="00F116DF">
            <w:pPr>
              <w:pStyle w:val="TAL"/>
              <w:rPr>
                <w:rFonts w:eastAsia="Batang" w:cs="Arial"/>
                <w:szCs w:val="18"/>
              </w:rPr>
            </w:pPr>
            <w:proofErr w:type="spellStart"/>
            <w:r>
              <w:rPr>
                <w:rFonts w:eastAsia="Batang"/>
              </w:rPr>
              <w:t>DnPerformance</w:t>
            </w:r>
            <w:proofErr w:type="spellEnd"/>
          </w:p>
          <w:p w14:paraId="7A9DAD75" w14:textId="77777777" w:rsidR="00F61F3A" w:rsidRDefault="00F61F3A" w:rsidP="00F116DF">
            <w:pPr>
              <w:pStyle w:val="TAL"/>
            </w:pPr>
            <w:proofErr w:type="spellStart"/>
            <w:r>
              <w:rPr>
                <w:rFonts w:cs="Arial"/>
                <w:szCs w:val="18"/>
              </w:rPr>
              <w:t>PduSesTraffic</w:t>
            </w:r>
            <w:proofErr w:type="spellEnd"/>
          </w:p>
          <w:p w14:paraId="0E144E3A" w14:textId="77777777" w:rsidR="00F61F3A" w:rsidRDefault="00F61F3A" w:rsidP="00F116DF">
            <w:pPr>
              <w:pStyle w:val="TAL"/>
              <w:rPr>
                <w:lang w:eastAsia="zh-CN"/>
              </w:rPr>
            </w:pPr>
            <w:r>
              <w:rPr>
                <w:lang w:eastAsia="zh-CN"/>
              </w:rPr>
              <w:t>E2eDataVolTransTime</w:t>
            </w:r>
          </w:p>
          <w:p w14:paraId="1ECE68FE" w14:textId="77777777" w:rsidR="00F61F3A" w:rsidRDefault="00F61F3A" w:rsidP="00F116DF">
            <w:pPr>
              <w:pStyle w:val="TAL"/>
              <w:rPr>
                <w:ins w:id="352" w:author="Huawei" w:date="2024-11-05T15:14:00Z"/>
                <w:rFonts w:cs="Arial"/>
                <w:szCs w:val="18"/>
              </w:rPr>
            </w:pPr>
            <w:proofErr w:type="spellStart"/>
            <w:r>
              <w:rPr>
                <w:rFonts w:cs="Arial"/>
                <w:szCs w:val="18"/>
              </w:rPr>
              <w:t>MovementBehaviour</w:t>
            </w:r>
            <w:proofErr w:type="spellEnd"/>
          </w:p>
          <w:p w14:paraId="3C09D020" w14:textId="6F9E9DA8" w:rsidR="007D5493" w:rsidRDefault="007D5493" w:rsidP="00F116DF">
            <w:pPr>
              <w:pStyle w:val="TAL"/>
              <w:rPr>
                <w:rFonts w:cs="Arial"/>
                <w:szCs w:val="18"/>
              </w:rPr>
            </w:pPr>
            <w:proofErr w:type="spellStart"/>
            <w:ins w:id="353" w:author="Huawei" w:date="2024-11-05T15:14:00Z">
              <w:r>
                <w:t>SignallingStorm</w:t>
              </w:r>
            </w:ins>
            <w:proofErr w:type="spellEnd"/>
          </w:p>
        </w:tc>
      </w:tr>
      <w:tr w:rsidR="00F61F3A" w14:paraId="626C2C66" w14:textId="77777777" w:rsidTr="00F116DF">
        <w:trPr>
          <w:jc w:val="center"/>
        </w:trPr>
        <w:tc>
          <w:tcPr>
            <w:tcW w:w="2638" w:type="dxa"/>
          </w:tcPr>
          <w:p w14:paraId="21DC814F" w14:textId="77777777" w:rsidR="00F61F3A" w:rsidRDefault="00F61F3A" w:rsidP="00F116DF">
            <w:pPr>
              <w:pStyle w:val="TAL"/>
            </w:pPr>
            <w:proofErr w:type="spellStart"/>
            <w:r>
              <w:t>NfInstanceId</w:t>
            </w:r>
            <w:proofErr w:type="spellEnd"/>
          </w:p>
        </w:tc>
        <w:tc>
          <w:tcPr>
            <w:tcW w:w="1848" w:type="dxa"/>
          </w:tcPr>
          <w:p w14:paraId="23597ABC" w14:textId="77777777" w:rsidR="00F61F3A" w:rsidRDefault="00F61F3A" w:rsidP="00F116DF">
            <w:pPr>
              <w:pStyle w:val="TAL"/>
              <w:rPr>
                <w:rFonts w:cs="Arial"/>
              </w:rPr>
            </w:pPr>
            <w:r>
              <w:rPr>
                <w:rFonts w:cs="Arial"/>
              </w:rPr>
              <w:t>3GPP TS </w:t>
            </w:r>
            <w:r>
              <w:t>29.571 [8]</w:t>
            </w:r>
          </w:p>
        </w:tc>
        <w:tc>
          <w:tcPr>
            <w:tcW w:w="2578" w:type="dxa"/>
          </w:tcPr>
          <w:p w14:paraId="3AC63944" w14:textId="77777777" w:rsidR="00F61F3A" w:rsidRDefault="00F61F3A" w:rsidP="00F116DF">
            <w:pPr>
              <w:pStyle w:val="TAL"/>
              <w:rPr>
                <w:rFonts w:cs="Arial"/>
                <w:szCs w:val="18"/>
                <w:lang w:eastAsia="zh-CN"/>
              </w:rPr>
            </w:pPr>
            <w:r>
              <w:t>Identifies an NF instance.</w:t>
            </w:r>
          </w:p>
        </w:tc>
        <w:tc>
          <w:tcPr>
            <w:tcW w:w="2498" w:type="dxa"/>
          </w:tcPr>
          <w:p w14:paraId="2988EFA2" w14:textId="77777777" w:rsidR="00F61F3A" w:rsidRDefault="00F61F3A" w:rsidP="00F116DF">
            <w:pPr>
              <w:pStyle w:val="TAL"/>
              <w:rPr>
                <w:ins w:id="354" w:author="Huawei" w:date="2024-11-05T15:13:00Z"/>
              </w:rPr>
            </w:pPr>
            <w:proofErr w:type="spellStart"/>
            <w:r>
              <w:t>NfLoad</w:t>
            </w:r>
            <w:proofErr w:type="spellEnd"/>
          </w:p>
          <w:p w14:paraId="618FBDAB" w14:textId="055DE2FC" w:rsidR="007D5493" w:rsidRDefault="007D5493" w:rsidP="00F116DF">
            <w:pPr>
              <w:pStyle w:val="TAL"/>
              <w:rPr>
                <w:rFonts w:eastAsia="Batang"/>
              </w:rPr>
            </w:pPr>
            <w:proofErr w:type="spellStart"/>
            <w:ins w:id="355" w:author="Huawei" w:date="2024-11-05T15:13:00Z">
              <w:r>
                <w:t>SignallingStorm</w:t>
              </w:r>
            </w:ins>
            <w:proofErr w:type="spellEnd"/>
          </w:p>
        </w:tc>
      </w:tr>
      <w:tr w:rsidR="00F61F3A" w14:paraId="2EF452DA" w14:textId="77777777" w:rsidTr="00F116DF">
        <w:trPr>
          <w:jc w:val="center"/>
        </w:trPr>
        <w:tc>
          <w:tcPr>
            <w:tcW w:w="2638" w:type="dxa"/>
          </w:tcPr>
          <w:p w14:paraId="6AF038BE" w14:textId="77777777" w:rsidR="00F61F3A" w:rsidRDefault="00F61F3A" w:rsidP="00F116DF">
            <w:pPr>
              <w:pStyle w:val="TAL"/>
            </w:pPr>
            <w:proofErr w:type="spellStart"/>
            <w:r>
              <w:t>NfSetId</w:t>
            </w:r>
            <w:proofErr w:type="spellEnd"/>
          </w:p>
        </w:tc>
        <w:tc>
          <w:tcPr>
            <w:tcW w:w="1848" w:type="dxa"/>
          </w:tcPr>
          <w:p w14:paraId="1CBDBC40" w14:textId="77777777" w:rsidR="00F61F3A" w:rsidRDefault="00F61F3A" w:rsidP="00F116DF">
            <w:pPr>
              <w:pStyle w:val="TAL"/>
              <w:rPr>
                <w:rFonts w:cs="Arial"/>
              </w:rPr>
            </w:pPr>
            <w:r>
              <w:rPr>
                <w:rFonts w:cs="Arial"/>
              </w:rPr>
              <w:t>3GPP TS </w:t>
            </w:r>
            <w:r>
              <w:t>29.571 [8]</w:t>
            </w:r>
          </w:p>
        </w:tc>
        <w:tc>
          <w:tcPr>
            <w:tcW w:w="2578" w:type="dxa"/>
          </w:tcPr>
          <w:p w14:paraId="35EB9407" w14:textId="77777777" w:rsidR="00F61F3A" w:rsidRDefault="00F61F3A" w:rsidP="00F116DF">
            <w:pPr>
              <w:pStyle w:val="TAL"/>
              <w:rPr>
                <w:rFonts w:cs="Arial"/>
                <w:szCs w:val="18"/>
                <w:lang w:eastAsia="zh-CN"/>
              </w:rPr>
            </w:pPr>
            <w:r>
              <w:t>Identifies an NF Set instance.</w:t>
            </w:r>
          </w:p>
        </w:tc>
        <w:tc>
          <w:tcPr>
            <w:tcW w:w="2498" w:type="dxa"/>
          </w:tcPr>
          <w:p w14:paraId="7DD99BCF" w14:textId="77777777" w:rsidR="00F61F3A" w:rsidRDefault="00F61F3A" w:rsidP="00F116DF">
            <w:pPr>
              <w:pStyle w:val="TAL"/>
              <w:rPr>
                <w:ins w:id="356" w:author="Huawei" w:date="2024-11-05T15:13:00Z"/>
              </w:rPr>
            </w:pPr>
            <w:proofErr w:type="spellStart"/>
            <w:r>
              <w:t>NfLoad</w:t>
            </w:r>
            <w:proofErr w:type="spellEnd"/>
          </w:p>
          <w:p w14:paraId="299AB3E6" w14:textId="203B523B" w:rsidR="007D5493" w:rsidRDefault="007D5493" w:rsidP="00F116DF">
            <w:pPr>
              <w:pStyle w:val="TAL"/>
              <w:rPr>
                <w:rFonts w:eastAsia="Batang"/>
              </w:rPr>
            </w:pPr>
            <w:proofErr w:type="spellStart"/>
            <w:ins w:id="357" w:author="Huawei" w:date="2024-11-05T15:13:00Z">
              <w:r>
                <w:t>SignallingStorm</w:t>
              </w:r>
            </w:ins>
            <w:proofErr w:type="spellEnd"/>
          </w:p>
        </w:tc>
      </w:tr>
      <w:tr w:rsidR="00F61F3A" w14:paraId="00D90954" w14:textId="77777777" w:rsidTr="00F116DF">
        <w:trPr>
          <w:jc w:val="center"/>
        </w:trPr>
        <w:tc>
          <w:tcPr>
            <w:tcW w:w="2638" w:type="dxa"/>
          </w:tcPr>
          <w:p w14:paraId="6E1B35EE" w14:textId="77777777" w:rsidR="00F61F3A" w:rsidRDefault="00F61F3A" w:rsidP="00F116DF">
            <w:pPr>
              <w:pStyle w:val="TAL"/>
            </w:pPr>
            <w:proofErr w:type="spellStart"/>
            <w:r>
              <w:t>NFType</w:t>
            </w:r>
            <w:proofErr w:type="spellEnd"/>
          </w:p>
        </w:tc>
        <w:tc>
          <w:tcPr>
            <w:tcW w:w="1848" w:type="dxa"/>
          </w:tcPr>
          <w:p w14:paraId="24F0E944" w14:textId="77777777" w:rsidR="00F61F3A" w:rsidRDefault="00F61F3A" w:rsidP="00F116D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931AEA5" w14:textId="77777777" w:rsidR="00F61F3A" w:rsidRDefault="00F61F3A" w:rsidP="00F116DF">
            <w:pPr>
              <w:pStyle w:val="TAL"/>
              <w:rPr>
                <w:rFonts w:cs="Arial"/>
                <w:szCs w:val="18"/>
                <w:lang w:eastAsia="zh-CN"/>
              </w:rPr>
            </w:pPr>
            <w:proofErr w:type="spellStart"/>
            <w:r>
              <w:t>Indentifies</w:t>
            </w:r>
            <w:proofErr w:type="spellEnd"/>
            <w:r>
              <w:t xml:space="preserve"> a type of NF.</w:t>
            </w:r>
          </w:p>
        </w:tc>
        <w:tc>
          <w:tcPr>
            <w:tcW w:w="2498" w:type="dxa"/>
          </w:tcPr>
          <w:p w14:paraId="1205BAB9" w14:textId="77777777" w:rsidR="00F61F3A" w:rsidRDefault="00F61F3A" w:rsidP="00F116DF">
            <w:pPr>
              <w:pStyle w:val="TAL"/>
              <w:rPr>
                <w:rFonts w:eastAsia="Batang"/>
              </w:rPr>
            </w:pPr>
            <w:proofErr w:type="spellStart"/>
            <w:r>
              <w:t>NfLoad</w:t>
            </w:r>
            <w:proofErr w:type="spellEnd"/>
          </w:p>
        </w:tc>
      </w:tr>
      <w:tr w:rsidR="00F61F3A" w14:paraId="32C5C23B" w14:textId="77777777" w:rsidTr="00F116DF">
        <w:trPr>
          <w:jc w:val="center"/>
        </w:trPr>
        <w:tc>
          <w:tcPr>
            <w:tcW w:w="2638" w:type="dxa"/>
          </w:tcPr>
          <w:p w14:paraId="21477EE2" w14:textId="77777777" w:rsidR="00F61F3A" w:rsidRDefault="00F61F3A" w:rsidP="00F116DF">
            <w:pPr>
              <w:pStyle w:val="TAL"/>
            </w:pPr>
            <w:proofErr w:type="spellStart"/>
            <w:r>
              <w:t>NsiId</w:t>
            </w:r>
            <w:proofErr w:type="spellEnd"/>
          </w:p>
        </w:tc>
        <w:tc>
          <w:tcPr>
            <w:tcW w:w="1848" w:type="dxa"/>
          </w:tcPr>
          <w:p w14:paraId="4EDB73C0" w14:textId="77777777" w:rsidR="00F61F3A" w:rsidRDefault="00F61F3A" w:rsidP="00F116DF">
            <w:pPr>
              <w:pStyle w:val="TAL"/>
              <w:rPr>
                <w:rFonts w:cs="Arial"/>
                <w:szCs w:val="18"/>
              </w:rPr>
            </w:pPr>
            <w:r>
              <w:rPr>
                <w:rFonts w:cs="Arial"/>
                <w:szCs w:val="18"/>
              </w:rPr>
              <w:t>3GPP TS 29.531 [24]</w:t>
            </w:r>
          </w:p>
        </w:tc>
        <w:tc>
          <w:tcPr>
            <w:tcW w:w="2578" w:type="dxa"/>
          </w:tcPr>
          <w:p w14:paraId="53F47550" w14:textId="77777777" w:rsidR="00F61F3A" w:rsidRDefault="00F61F3A" w:rsidP="00F116DF">
            <w:pPr>
              <w:pStyle w:val="TAL"/>
            </w:pPr>
            <w:r>
              <w:t>Identifies a Network Slice Instance.</w:t>
            </w:r>
          </w:p>
        </w:tc>
        <w:tc>
          <w:tcPr>
            <w:tcW w:w="2498" w:type="dxa"/>
          </w:tcPr>
          <w:p w14:paraId="64455713" w14:textId="77777777" w:rsidR="00F61F3A" w:rsidRDefault="00F61F3A" w:rsidP="00F116DF">
            <w:pPr>
              <w:pStyle w:val="TAL"/>
            </w:pPr>
            <w:proofErr w:type="spellStart"/>
            <w:r>
              <w:t>ServiceExperience</w:t>
            </w:r>
            <w:proofErr w:type="spellEnd"/>
          </w:p>
          <w:p w14:paraId="532A6C03" w14:textId="77777777" w:rsidR="00F61F3A" w:rsidRDefault="00F61F3A" w:rsidP="00F116DF">
            <w:pPr>
              <w:pStyle w:val="TAL"/>
            </w:pPr>
            <w:proofErr w:type="spellStart"/>
            <w:r>
              <w:t>NsiLoad</w:t>
            </w:r>
            <w:proofErr w:type="spellEnd"/>
          </w:p>
          <w:p w14:paraId="1D7E8F73" w14:textId="77777777" w:rsidR="00F61F3A" w:rsidRDefault="00F61F3A" w:rsidP="00F116DF">
            <w:pPr>
              <w:pStyle w:val="TAL"/>
            </w:pPr>
            <w:proofErr w:type="spellStart"/>
            <w:r>
              <w:rPr>
                <w:rFonts w:eastAsia="Batang"/>
              </w:rPr>
              <w:t>DnPerformance</w:t>
            </w:r>
            <w:proofErr w:type="spellEnd"/>
          </w:p>
          <w:p w14:paraId="1B51F8E2" w14:textId="77777777" w:rsidR="00F61F3A" w:rsidRDefault="00F61F3A" w:rsidP="00F116DF">
            <w:pPr>
              <w:pStyle w:val="TAL"/>
            </w:pPr>
          </w:p>
        </w:tc>
      </w:tr>
      <w:tr w:rsidR="00F61F3A" w14:paraId="78A3DE1D" w14:textId="77777777" w:rsidTr="00F116DF">
        <w:trPr>
          <w:jc w:val="center"/>
        </w:trPr>
        <w:tc>
          <w:tcPr>
            <w:tcW w:w="2638" w:type="dxa"/>
          </w:tcPr>
          <w:p w14:paraId="67B919E3" w14:textId="77777777" w:rsidR="00F61F3A" w:rsidRDefault="00F61F3A" w:rsidP="00F116DF">
            <w:pPr>
              <w:pStyle w:val="TAL"/>
            </w:pPr>
            <w:proofErr w:type="spellStart"/>
            <w:r>
              <w:t>PacketDelBudget</w:t>
            </w:r>
            <w:proofErr w:type="spellEnd"/>
          </w:p>
        </w:tc>
        <w:tc>
          <w:tcPr>
            <w:tcW w:w="1848" w:type="dxa"/>
          </w:tcPr>
          <w:p w14:paraId="43230C1B" w14:textId="77777777" w:rsidR="00F61F3A" w:rsidRDefault="00F61F3A" w:rsidP="00F116DF">
            <w:pPr>
              <w:pStyle w:val="TAL"/>
            </w:pPr>
            <w:r>
              <w:t>3GPP TS 29.571 [8]</w:t>
            </w:r>
          </w:p>
        </w:tc>
        <w:tc>
          <w:tcPr>
            <w:tcW w:w="2578" w:type="dxa"/>
          </w:tcPr>
          <w:p w14:paraId="32943E34" w14:textId="77777777" w:rsidR="00F61F3A" w:rsidRDefault="00F61F3A" w:rsidP="00F116DF">
            <w:pPr>
              <w:pStyle w:val="TAL"/>
            </w:pPr>
          </w:p>
        </w:tc>
        <w:tc>
          <w:tcPr>
            <w:tcW w:w="2498" w:type="dxa"/>
          </w:tcPr>
          <w:p w14:paraId="7C2314EC" w14:textId="77777777" w:rsidR="00F61F3A" w:rsidRDefault="00F61F3A" w:rsidP="00F116DF">
            <w:pPr>
              <w:pStyle w:val="TAL"/>
            </w:pPr>
            <w:proofErr w:type="spellStart"/>
            <w:r>
              <w:t>QoSSustainability</w:t>
            </w:r>
            <w:proofErr w:type="spellEnd"/>
          </w:p>
          <w:p w14:paraId="68E69F3D" w14:textId="77777777" w:rsidR="00F61F3A" w:rsidRDefault="00F61F3A" w:rsidP="00F116DF">
            <w:pPr>
              <w:pStyle w:val="TAL"/>
              <w:rPr>
                <w:rFonts w:eastAsia="Batang"/>
              </w:rPr>
            </w:pPr>
            <w:proofErr w:type="spellStart"/>
            <w:r>
              <w:rPr>
                <w:rFonts w:eastAsia="Batang"/>
              </w:rPr>
              <w:t>DnPerformance</w:t>
            </w:r>
            <w:proofErr w:type="spellEnd"/>
          </w:p>
          <w:p w14:paraId="7277CA96" w14:textId="77777777" w:rsidR="00F61F3A" w:rsidRDefault="00F61F3A" w:rsidP="00F116DF">
            <w:pPr>
              <w:pStyle w:val="TAL"/>
            </w:pPr>
            <w:proofErr w:type="spellStart"/>
            <w:r>
              <w:t>RedundantTransExpExt</w:t>
            </w:r>
            <w:r>
              <w:rPr>
                <w:lang w:eastAsia="zh-CN"/>
              </w:rPr>
              <w:t>_eNA</w:t>
            </w:r>
            <w:proofErr w:type="spellEnd"/>
          </w:p>
        </w:tc>
      </w:tr>
      <w:tr w:rsidR="00F61F3A" w14:paraId="0642F3F6" w14:textId="77777777" w:rsidTr="00F116DF">
        <w:trPr>
          <w:jc w:val="center"/>
        </w:trPr>
        <w:tc>
          <w:tcPr>
            <w:tcW w:w="2638" w:type="dxa"/>
          </w:tcPr>
          <w:p w14:paraId="418D0807" w14:textId="77777777" w:rsidR="00F61F3A" w:rsidRDefault="00F61F3A" w:rsidP="00F116DF">
            <w:pPr>
              <w:pStyle w:val="TAL"/>
            </w:pPr>
            <w:proofErr w:type="spellStart"/>
            <w:r>
              <w:t>PacketErrRate</w:t>
            </w:r>
            <w:proofErr w:type="spellEnd"/>
          </w:p>
        </w:tc>
        <w:tc>
          <w:tcPr>
            <w:tcW w:w="1848" w:type="dxa"/>
          </w:tcPr>
          <w:p w14:paraId="5A79DA5F" w14:textId="77777777" w:rsidR="00F61F3A" w:rsidRDefault="00F61F3A" w:rsidP="00F116DF">
            <w:pPr>
              <w:pStyle w:val="TAL"/>
            </w:pPr>
            <w:r>
              <w:t>3GPP TS 29.571 [8]</w:t>
            </w:r>
          </w:p>
        </w:tc>
        <w:tc>
          <w:tcPr>
            <w:tcW w:w="2578" w:type="dxa"/>
          </w:tcPr>
          <w:p w14:paraId="0FBB4296" w14:textId="77777777" w:rsidR="00F61F3A" w:rsidRDefault="00F61F3A" w:rsidP="00F116DF">
            <w:pPr>
              <w:pStyle w:val="TAL"/>
            </w:pPr>
          </w:p>
        </w:tc>
        <w:tc>
          <w:tcPr>
            <w:tcW w:w="2498" w:type="dxa"/>
          </w:tcPr>
          <w:p w14:paraId="1DF62054" w14:textId="77777777" w:rsidR="00F61F3A" w:rsidRDefault="00F61F3A" w:rsidP="00F116DF">
            <w:pPr>
              <w:pStyle w:val="TAL"/>
            </w:pPr>
            <w:proofErr w:type="spellStart"/>
            <w:r>
              <w:t>QoSSustainability</w:t>
            </w:r>
            <w:proofErr w:type="spellEnd"/>
          </w:p>
        </w:tc>
      </w:tr>
      <w:tr w:rsidR="00F61F3A" w14:paraId="7F7E807B" w14:textId="77777777" w:rsidTr="00F116DF">
        <w:trPr>
          <w:jc w:val="center"/>
        </w:trPr>
        <w:tc>
          <w:tcPr>
            <w:tcW w:w="2638" w:type="dxa"/>
          </w:tcPr>
          <w:p w14:paraId="5195D5BF" w14:textId="77777777" w:rsidR="00F61F3A" w:rsidRDefault="00F61F3A" w:rsidP="00F116DF">
            <w:pPr>
              <w:pStyle w:val="TAL"/>
            </w:pPr>
            <w:proofErr w:type="spellStart"/>
            <w:r>
              <w:t>PacketLossRate</w:t>
            </w:r>
            <w:proofErr w:type="spellEnd"/>
          </w:p>
        </w:tc>
        <w:tc>
          <w:tcPr>
            <w:tcW w:w="1848" w:type="dxa"/>
          </w:tcPr>
          <w:p w14:paraId="7C35CEC2" w14:textId="77777777" w:rsidR="00F61F3A" w:rsidRDefault="00F61F3A" w:rsidP="00F116DF">
            <w:pPr>
              <w:pStyle w:val="TAL"/>
            </w:pPr>
            <w:r>
              <w:rPr>
                <w:rFonts w:cs="Arial"/>
              </w:rPr>
              <w:t>3GPP TS 29.517 [22]</w:t>
            </w:r>
          </w:p>
        </w:tc>
        <w:tc>
          <w:tcPr>
            <w:tcW w:w="2578" w:type="dxa"/>
          </w:tcPr>
          <w:p w14:paraId="3749E888" w14:textId="77777777" w:rsidR="00F61F3A" w:rsidRDefault="00F61F3A" w:rsidP="00F116DF">
            <w:pPr>
              <w:pStyle w:val="TAL"/>
            </w:pPr>
            <w:r>
              <w:rPr>
                <w:lang w:eastAsia="zh-CN"/>
              </w:rPr>
              <w:t>Indicates Packet Loss Rate.</w:t>
            </w:r>
          </w:p>
        </w:tc>
        <w:tc>
          <w:tcPr>
            <w:tcW w:w="2498" w:type="dxa"/>
          </w:tcPr>
          <w:p w14:paraId="296A6D38" w14:textId="77777777" w:rsidR="00F61F3A" w:rsidRDefault="00F61F3A" w:rsidP="00F116DF">
            <w:pPr>
              <w:pStyle w:val="TAL"/>
            </w:pPr>
            <w:proofErr w:type="spellStart"/>
            <w:r>
              <w:rPr>
                <w:lang w:eastAsia="zh-CN"/>
              </w:rPr>
              <w:t>Dn</w:t>
            </w:r>
            <w:r>
              <w:t>Performance</w:t>
            </w:r>
            <w:proofErr w:type="spellEnd"/>
          </w:p>
          <w:p w14:paraId="72ECBF94" w14:textId="77777777" w:rsidR="00F61F3A" w:rsidRDefault="00F61F3A" w:rsidP="00F116DF">
            <w:pPr>
              <w:pStyle w:val="TAL"/>
            </w:pPr>
            <w:proofErr w:type="spellStart"/>
            <w:r>
              <w:t>RedundantTransExpExt</w:t>
            </w:r>
            <w:r>
              <w:rPr>
                <w:lang w:eastAsia="zh-CN"/>
              </w:rPr>
              <w:t>_eNA</w:t>
            </w:r>
            <w:proofErr w:type="spellEnd"/>
          </w:p>
        </w:tc>
      </w:tr>
      <w:tr w:rsidR="00F61F3A" w14:paraId="2A99F2C1" w14:textId="77777777" w:rsidTr="00F116DF">
        <w:trPr>
          <w:jc w:val="center"/>
        </w:trPr>
        <w:tc>
          <w:tcPr>
            <w:tcW w:w="2638" w:type="dxa"/>
          </w:tcPr>
          <w:p w14:paraId="3313E84B" w14:textId="77777777" w:rsidR="00F61F3A" w:rsidRDefault="00F61F3A" w:rsidP="00F116DF">
            <w:pPr>
              <w:pStyle w:val="TAL"/>
            </w:pPr>
            <w:proofErr w:type="spellStart"/>
            <w:r>
              <w:t>PduSessionId</w:t>
            </w:r>
            <w:proofErr w:type="spellEnd"/>
          </w:p>
        </w:tc>
        <w:tc>
          <w:tcPr>
            <w:tcW w:w="1848" w:type="dxa"/>
          </w:tcPr>
          <w:p w14:paraId="1DC35798" w14:textId="77777777" w:rsidR="00F61F3A" w:rsidRDefault="00F61F3A" w:rsidP="00F116DF">
            <w:pPr>
              <w:pStyle w:val="TAL"/>
              <w:rPr>
                <w:rFonts w:cs="Arial"/>
              </w:rPr>
            </w:pPr>
            <w:r>
              <w:rPr>
                <w:rFonts w:cs="Arial" w:hint="eastAsia"/>
                <w:lang w:eastAsia="ja-JP"/>
              </w:rPr>
              <w:t>3</w:t>
            </w:r>
            <w:r>
              <w:rPr>
                <w:rFonts w:cs="Arial"/>
              </w:rPr>
              <w:t>GPP </w:t>
            </w:r>
            <w:r>
              <w:t>TS 29.571 [8]</w:t>
            </w:r>
          </w:p>
        </w:tc>
        <w:tc>
          <w:tcPr>
            <w:tcW w:w="2578" w:type="dxa"/>
          </w:tcPr>
          <w:p w14:paraId="6A042D98" w14:textId="77777777" w:rsidR="00F61F3A" w:rsidRDefault="00F61F3A" w:rsidP="00F116DF">
            <w:pPr>
              <w:pStyle w:val="TAL"/>
              <w:rPr>
                <w:lang w:eastAsia="zh-CN"/>
              </w:rPr>
            </w:pPr>
            <w:r>
              <w:t>Identifies PDU Session</w:t>
            </w:r>
          </w:p>
        </w:tc>
        <w:tc>
          <w:tcPr>
            <w:tcW w:w="2498" w:type="dxa"/>
          </w:tcPr>
          <w:p w14:paraId="3D561615" w14:textId="77777777" w:rsidR="00F61F3A" w:rsidRDefault="00F61F3A" w:rsidP="00F116DF">
            <w:pPr>
              <w:pStyle w:val="TAL"/>
              <w:rPr>
                <w:lang w:eastAsia="zh-CN"/>
              </w:rPr>
            </w:pPr>
          </w:p>
        </w:tc>
      </w:tr>
      <w:tr w:rsidR="00F61F3A" w14:paraId="0F0D3143" w14:textId="77777777" w:rsidTr="00F116DF">
        <w:trPr>
          <w:jc w:val="center"/>
        </w:trPr>
        <w:tc>
          <w:tcPr>
            <w:tcW w:w="2638" w:type="dxa"/>
          </w:tcPr>
          <w:p w14:paraId="6F02A8C2" w14:textId="77777777" w:rsidR="00F61F3A" w:rsidRDefault="00F61F3A" w:rsidP="00F116DF">
            <w:pPr>
              <w:pStyle w:val="TAL"/>
            </w:pPr>
            <w:proofErr w:type="spellStart"/>
            <w:r>
              <w:t>PduSessionType</w:t>
            </w:r>
            <w:proofErr w:type="spellEnd"/>
          </w:p>
        </w:tc>
        <w:tc>
          <w:tcPr>
            <w:tcW w:w="1848" w:type="dxa"/>
          </w:tcPr>
          <w:p w14:paraId="541101BA" w14:textId="77777777" w:rsidR="00F61F3A" w:rsidRDefault="00F61F3A" w:rsidP="00F116DF">
            <w:pPr>
              <w:pStyle w:val="TAL"/>
              <w:rPr>
                <w:rFonts w:cs="Arial"/>
                <w:lang w:eastAsia="ja-JP"/>
              </w:rPr>
            </w:pPr>
            <w:r>
              <w:rPr>
                <w:rFonts w:cs="Arial" w:hint="eastAsia"/>
                <w:lang w:eastAsia="ja-JP"/>
              </w:rPr>
              <w:t>3</w:t>
            </w:r>
            <w:r>
              <w:rPr>
                <w:rFonts w:cs="Arial"/>
              </w:rPr>
              <w:t>GPP </w:t>
            </w:r>
            <w:r>
              <w:t>TS 29.571 [8]</w:t>
            </w:r>
          </w:p>
        </w:tc>
        <w:tc>
          <w:tcPr>
            <w:tcW w:w="2578" w:type="dxa"/>
          </w:tcPr>
          <w:p w14:paraId="2B7C221A" w14:textId="77777777" w:rsidR="00F61F3A" w:rsidRDefault="00F61F3A" w:rsidP="00F116DF">
            <w:pPr>
              <w:pStyle w:val="TAL"/>
            </w:pPr>
            <w:r>
              <w:t>Identifies the PDU Session Type.</w:t>
            </w:r>
          </w:p>
        </w:tc>
        <w:tc>
          <w:tcPr>
            <w:tcW w:w="2498" w:type="dxa"/>
          </w:tcPr>
          <w:p w14:paraId="5434F7A4" w14:textId="77777777" w:rsidR="00F61F3A" w:rsidRDefault="00F61F3A" w:rsidP="00F116DF">
            <w:pPr>
              <w:pStyle w:val="TAL"/>
              <w:rPr>
                <w:lang w:eastAsia="zh-CN"/>
              </w:rPr>
            </w:pPr>
            <w:r>
              <w:rPr>
                <w:lang w:eastAsia="zh-CN"/>
              </w:rPr>
              <w:t>ServiceExperienceExt2_eNA</w:t>
            </w:r>
          </w:p>
        </w:tc>
      </w:tr>
      <w:tr w:rsidR="00F61F3A" w14:paraId="791B8AC3" w14:textId="77777777" w:rsidTr="00F116DF">
        <w:trPr>
          <w:jc w:val="center"/>
        </w:trPr>
        <w:tc>
          <w:tcPr>
            <w:tcW w:w="2638" w:type="dxa"/>
          </w:tcPr>
          <w:p w14:paraId="08279349" w14:textId="77777777" w:rsidR="00F61F3A" w:rsidRDefault="00F61F3A" w:rsidP="00F116DF">
            <w:pPr>
              <w:pStyle w:val="TAL"/>
            </w:pPr>
            <w:proofErr w:type="spellStart"/>
            <w:r>
              <w:t>PlmnIdNid</w:t>
            </w:r>
            <w:proofErr w:type="spellEnd"/>
          </w:p>
        </w:tc>
        <w:tc>
          <w:tcPr>
            <w:tcW w:w="1848" w:type="dxa"/>
          </w:tcPr>
          <w:p w14:paraId="714A16FB" w14:textId="77777777" w:rsidR="00F61F3A" w:rsidRDefault="00F61F3A" w:rsidP="00F116DF">
            <w:pPr>
              <w:pStyle w:val="TAL"/>
              <w:rPr>
                <w:rFonts w:cs="Arial"/>
                <w:lang w:eastAsia="ja-JP"/>
              </w:rPr>
            </w:pPr>
            <w:r>
              <w:rPr>
                <w:rFonts w:cs="Arial" w:hint="eastAsia"/>
                <w:lang w:eastAsia="ja-JP"/>
              </w:rPr>
              <w:t>3</w:t>
            </w:r>
            <w:r>
              <w:rPr>
                <w:rFonts w:cs="Arial"/>
              </w:rPr>
              <w:t>GPP </w:t>
            </w:r>
            <w:r>
              <w:t>TS 29.571 [8]</w:t>
            </w:r>
          </w:p>
        </w:tc>
        <w:tc>
          <w:tcPr>
            <w:tcW w:w="2578" w:type="dxa"/>
          </w:tcPr>
          <w:p w14:paraId="4260959E" w14:textId="77777777" w:rsidR="00F61F3A" w:rsidRDefault="00F61F3A" w:rsidP="00F116DF">
            <w:pPr>
              <w:pStyle w:val="TAL"/>
            </w:pPr>
            <w:r>
              <w:t>PLMN identifier.</w:t>
            </w:r>
          </w:p>
        </w:tc>
        <w:tc>
          <w:tcPr>
            <w:tcW w:w="2498" w:type="dxa"/>
          </w:tcPr>
          <w:p w14:paraId="0E58A0BF" w14:textId="77777777" w:rsidR="00F61F3A" w:rsidRDefault="00F61F3A" w:rsidP="00F116DF">
            <w:pPr>
              <w:pStyle w:val="TAL"/>
              <w:rPr>
                <w:lang w:eastAsia="zh-CN"/>
              </w:rPr>
            </w:pPr>
            <w:proofErr w:type="spellStart"/>
            <w:r>
              <w:rPr>
                <w:lang w:eastAsia="zh-CN"/>
              </w:rPr>
              <w:t>RoamingAnalytics</w:t>
            </w:r>
            <w:proofErr w:type="spellEnd"/>
          </w:p>
        </w:tc>
      </w:tr>
      <w:tr w:rsidR="00F61F3A" w14:paraId="0E0F46F7" w14:textId="77777777" w:rsidTr="00F116DF">
        <w:trPr>
          <w:jc w:val="center"/>
        </w:trPr>
        <w:tc>
          <w:tcPr>
            <w:tcW w:w="2638" w:type="dxa"/>
          </w:tcPr>
          <w:p w14:paraId="30A750B4" w14:textId="77777777" w:rsidR="00F61F3A" w:rsidRDefault="00F61F3A" w:rsidP="00F116DF">
            <w:pPr>
              <w:pStyle w:val="TAL"/>
            </w:pPr>
            <w:r>
              <w:t>Point</w:t>
            </w:r>
          </w:p>
        </w:tc>
        <w:tc>
          <w:tcPr>
            <w:tcW w:w="1848" w:type="dxa"/>
          </w:tcPr>
          <w:p w14:paraId="1DCFD898" w14:textId="77777777" w:rsidR="00F61F3A" w:rsidRDefault="00F61F3A" w:rsidP="00F116DF">
            <w:pPr>
              <w:pStyle w:val="TAL"/>
              <w:rPr>
                <w:rFonts w:cs="Arial"/>
                <w:lang w:eastAsia="ja-JP"/>
              </w:rPr>
            </w:pPr>
            <w:r>
              <w:rPr>
                <w:lang w:eastAsia="en-GB"/>
              </w:rPr>
              <w:t>3GPP TS 29.572</w:t>
            </w:r>
            <w:r>
              <w:t> [30]</w:t>
            </w:r>
          </w:p>
        </w:tc>
        <w:tc>
          <w:tcPr>
            <w:tcW w:w="2578" w:type="dxa"/>
          </w:tcPr>
          <w:p w14:paraId="49B4F278" w14:textId="77777777" w:rsidR="00F61F3A" w:rsidRDefault="00F61F3A" w:rsidP="00F116DF">
            <w:pPr>
              <w:pStyle w:val="TAL"/>
            </w:pPr>
            <w:r>
              <w:t>Represents a location in geographical co-ordinates.</w:t>
            </w:r>
          </w:p>
        </w:tc>
        <w:tc>
          <w:tcPr>
            <w:tcW w:w="2498" w:type="dxa"/>
          </w:tcPr>
          <w:p w14:paraId="3DC6C8B9" w14:textId="77777777" w:rsidR="00F61F3A" w:rsidRDefault="00F61F3A" w:rsidP="00F116DF">
            <w:pPr>
              <w:pStyle w:val="TAL"/>
              <w:rPr>
                <w:lang w:eastAsia="zh-CN"/>
              </w:rPr>
            </w:pPr>
            <w:proofErr w:type="spellStart"/>
            <w:r>
              <w:rPr>
                <w:lang w:eastAsia="zh-CN"/>
              </w:rPr>
              <w:t>LocAccuracy</w:t>
            </w:r>
            <w:proofErr w:type="spellEnd"/>
          </w:p>
        </w:tc>
      </w:tr>
      <w:tr w:rsidR="00F61F3A" w14:paraId="367DFD3D" w14:textId="77777777" w:rsidTr="00F116DF">
        <w:trPr>
          <w:jc w:val="center"/>
        </w:trPr>
        <w:tc>
          <w:tcPr>
            <w:tcW w:w="2638" w:type="dxa"/>
          </w:tcPr>
          <w:p w14:paraId="7B221877" w14:textId="77777777" w:rsidR="00F61F3A" w:rsidRDefault="00F61F3A" w:rsidP="00F116DF">
            <w:pPr>
              <w:pStyle w:val="TAL"/>
            </w:pPr>
            <w:proofErr w:type="spellStart"/>
            <w:r>
              <w:t>PointAltitude</w:t>
            </w:r>
            <w:proofErr w:type="spellEnd"/>
          </w:p>
        </w:tc>
        <w:tc>
          <w:tcPr>
            <w:tcW w:w="1848" w:type="dxa"/>
          </w:tcPr>
          <w:p w14:paraId="661189E9" w14:textId="77777777" w:rsidR="00F61F3A" w:rsidRDefault="00F61F3A" w:rsidP="00F116DF">
            <w:pPr>
              <w:pStyle w:val="TAL"/>
              <w:rPr>
                <w:rFonts w:cs="Arial"/>
                <w:lang w:eastAsia="ja-JP"/>
              </w:rPr>
            </w:pPr>
            <w:r>
              <w:rPr>
                <w:lang w:eastAsia="en-GB"/>
              </w:rPr>
              <w:t>3GPP TS 29.572</w:t>
            </w:r>
            <w:r>
              <w:t> [30]</w:t>
            </w:r>
          </w:p>
        </w:tc>
        <w:tc>
          <w:tcPr>
            <w:tcW w:w="2578" w:type="dxa"/>
          </w:tcPr>
          <w:p w14:paraId="49E49313" w14:textId="77777777" w:rsidR="00F61F3A" w:rsidRDefault="00F61F3A" w:rsidP="00F116DF">
            <w:pPr>
              <w:pStyle w:val="TAL"/>
            </w:pPr>
            <w:r>
              <w:t>Represents a location including an altitude in geographical co-ordinates.</w:t>
            </w:r>
          </w:p>
        </w:tc>
        <w:tc>
          <w:tcPr>
            <w:tcW w:w="2498" w:type="dxa"/>
          </w:tcPr>
          <w:p w14:paraId="60EB1B2A" w14:textId="77777777" w:rsidR="00F61F3A" w:rsidRDefault="00F61F3A" w:rsidP="00F116DF">
            <w:pPr>
              <w:pStyle w:val="TAL"/>
              <w:rPr>
                <w:lang w:eastAsia="zh-CN"/>
              </w:rPr>
            </w:pPr>
            <w:proofErr w:type="spellStart"/>
            <w:r>
              <w:rPr>
                <w:lang w:eastAsia="zh-CN"/>
              </w:rPr>
              <w:t>LocAccuracy</w:t>
            </w:r>
            <w:proofErr w:type="spellEnd"/>
          </w:p>
        </w:tc>
      </w:tr>
      <w:tr w:rsidR="00F61F3A" w14:paraId="11F32EBD" w14:textId="77777777" w:rsidTr="00F116DF">
        <w:trPr>
          <w:jc w:val="center"/>
        </w:trPr>
        <w:tc>
          <w:tcPr>
            <w:tcW w:w="2638" w:type="dxa"/>
          </w:tcPr>
          <w:p w14:paraId="1A68E4FB" w14:textId="77777777" w:rsidR="00F61F3A" w:rsidRDefault="00F61F3A" w:rsidP="00F116DF">
            <w:pPr>
              <w:pStyle w:val="TAL"/>
            </w:pPr>
            <w:proofErr w:type="spellStart"/>
            <w:r>
              <w:t>PositioningMethod</w:t>
            </w:r>
            <w:proofErr w:type="spellEnd"/>
          </w:p>
        </w:tc>
        <w:tc>
          <w:tcPr>
            <w:tcW w:w="1848" w:type="dxa"/>
          </w:tcPr>
          <w:p w14:paraId="4525202A" w14:textId="77777777" w:rsidR="00F61F3A" w:rsidRDefault="00F61F3A" w:rsidP="00F116DF">
            <w:pPr>
              <w:pStyle w:val="TAL"/>
              <w:rPr>
                <w:rFonts w:cs="Arial"/>
                <w:lang w:eastAsia="ja-JP"/>
              </w:rPr>
            </w:pPr>
            <w:r>
              <w:rPr>
                <w:lang w:eastAsia="en-GB"/>
              </w:rPr>
              <w:t>3GPP TS 29.572</w:t>
            </w:r>
            <w:r>
              <w:t> [30]</w:t>
            </w:r>
          </w:p>
        </w:tc>
        <w:tc>
          <w:tcPr>
            <w:tcW w:w="2578" w:type="dxa"/>
          </w:tcPr>
          <w:p w14:paraId="3C4FC0D4" w14:textId="77777777" w:rsidR="00F61F3A" w:rsidRDefault="00F61F3A" w:rsidP="00F116DF">
            <w:pPr>
              <w:pStyle w:val="TAL"/>
            </w:pPr>
            <w:r>
              <w:t>Represents a positioning method.</w:t>
            </w:r>
          </w:p>
        </w:tc>
        <w:tc>
          <w:tcPr>
            <w:tcW w:w="2498" w:type="dxa"/>
          </w:tcPr>
          <w:p w14:paraId="5AA54920" w14:textId="77777777" w:rsidR="00F61F3A" w:rsidRDefault="00F61F3A" w:rsidP="00F116DF">
            <w:pPr>
              <w:pStyle w:val="TAL"/>
              <w:rPr>
                <w:lang w:eastAsia="zh-CN"/>
              </w:rPr>
            </w:pPr>
            <w:proofErr w:type="spellStart"/>
            <w:r>
              <w:rPr>
                <w:lang w:eastAsia="zh-CN"/>
              </w:rPr>
              <w:t>LocAccuracy</w:t>
            </w:r>
            <w:proofErr w:type="spellEnd"/>
          </w:p>
        </w:tc>
      </w:tr>
      <w:tr w:rsidR="00F61F3A" w14:paraId="41508ED7" w14:textId="77777777" w:rsidTr="00F116DF">
        <w:trPr>
          <w:jc w:val="center"/>
        </w:trPr>
        <w:tc>
          <w:tcPr>
            <w:tcW w:w="2638" w:type="dxa"/>
          </w:tcPr>
          <w:p w14:paraId="3954C188" w14:textId="77777777" w:rsidR="00F61F3A" w:rsidRDefault="00F61F3A" w:rsidP="00F116DF">
            <w:pPr>
              <w:pStyle w:val="TAL"/>
            </w:pPr>
            <w:proofErr w:type="spellStart"/>
            <w:r>
              <w:t>ProblemDetails</w:t>
            </w:r>
            <w:proofErr w:type="spellEnd"/>
          </w:p>
        </w:tc>
        <w:tc>
          <w:tcPr>
            <w:tcW w:w="1848" w:type="dxa"/>
          </w:tcPr>
          <w:p w14:paraId="03915314" w14:textId="77777777" w:rsidR="00F61F3A" w:rsidRDefault="00F61F3A" w:rsidP="00F116DF">
            <w:pPr>
              <w:pStyle w:val="TAL"/>
            </w:pPr>
            <w:r>
              <w:rPr>
                <w:rFonts w:cs="Arial"/>
              </w:rPr>
              <w:t>3GPP TS 29.571 [8]</w:t>
            </w:r>
          </w:p>
        </w:tc>
        <w:tc>
          <w:tcPr>
            <w:tcW w:w="2578" w:type="dxa"/>
          </w:tcPr>
          <w:p w14:paraId="792CE37B" w14:textId="77777777" w:rsidR="00F61F3A" w:rsidRDefault="00F61F3A" w:rsidP="00F116DF">
            <w:pPr>
              <w:pStyle w:val="TAL"/>
              <w:rPr>
                <w:rFonts w:cs="Arial"/>
                <w:szCs w:val="18"/>
              </w:rPr>
            </w:pPr>
            <w:r>
              <w:rPr>
                <w:rFonts w:cs="Arial"/>
                <w:szCs w:val="18"/>
                <w:lang w:eastAsia="zh-CN"/>
              </w:rPr>
              <w:t>Used in error responses to provide more detailed information about an error.</w:t>
            </w:r>
          </w:p>
        </w:tc>
        <w:tc>
          <w:tcPr>
            <w:tcW w:w="2498" w:type="dxa"/>
          </w:tcPr>
          <w:p w14:paraId="4A1FCEE2" w14:textId="77777777" w:rsidR="00F61F3A" w:rsidRDefault="00F61F3A" w:rsidP="00F116DF">
            <w:pPr>
              <w:pStyle w:val="TAL"/>
              <w:rPr>
                <w:rFonts w:cs="Arial"/>
                <w:szCs w:val="18"/>
              </w:rPr>
            </w:pPr>
          </w:p>
        </w:tc>
      </w:tr>
      <w:tr w:rsidR="00F61F3A" w14:paraId="0CC57C13" w14:textId="77777777" w:rsidTr="00F116DF">
        <w:trPr>
          <w:jc w:val="center"/>
        </w:trPr>
        <w:tc>
          <w:tcPr>
            <w:tcW w:w="2638" w:type="dxa"/>
          </w:tcPr>
          <w:p w14:paraId="4A84A6AC" w14:textId="77777777" w:rsidR="00F61F3A" w:rsidRDefault="00F61F3A" w:rsidP="00F116DF">
            <w:pPr>
              <w:pStyle w:val="TAL"/>
            </w:pPr>
            <w:proofErr w:type="spellStart"/>
            <w:r>
              <w:t>QosResourceType</w:t>
            </w:r>
            <w:proofErr w:type="spellEnd"/>
          </w:p>
        </w:tc>
        <w:tc>
          <w:tcPr>
            <w:tcW w:w="1848" w:type="dxa"/>
          </w:tcPr>
          <w:p w14:paraId="5DFAE2C8" w14:textId="77777777" w:rsidR="00F61F3A" w:rsidRDefault="00F61F3A" w:rsidP="00F116DF">
            <w:pPr>
              <w:pStyle w:val="TAL"/>
            </w:pPr>
            <w:r>
              <w:t>3GPP TS 29.571 [8]</w:t>
            </w:r>
          </w:p>
        </w:tc>
        <w:tc>
          <w:tcPr>
            <w:tcW w:w="2578" w:type="dxa"/>
          </w:tcPr>
          <w:p w14:paraId="7CDB0BBD" w14:textId="77777777" w:rsidR="00F61F3A" w:rsidRDefault="00F61F3A" w:rsidP="00F116DF">
            <w:pPr>
              <w:pStyle w:val="TAL"/>
            </w:pPr>
            <w:r>
              <w:t>Identifies the resource type in QoS characteristics.</w:t>
            </w:r>
          </w:p>
        </w:tc>
        <w:tc>
          <w:tcPr>
            <w:tcW w:w="2498" w:type="dxa"/>
          </w:tcPr>
          <w:p w14:paraId="7A5E3FE0" w14:textId="77777777" w:rsidR="00F61F3A" w:rsidRDefault="00F61F3A" w:rsidP="00F116DF">
            <w:pPr>
              <w:pStyle w:val="TAL"/>
            </w:pPr>
            <w:proofErr w:type="spellStart"/>
            <w:r>
              <w:t>QoSSustainability</w:t>
            </w:r>
            <w:proofErr w:type="spellEnd"/>
          </w:p>
        </w:tc>
      </w:tr>
      <w:tr w:rsidR="00F61F3A" w14:paraId="3738FD0D" w14:textId="77777777" w:rsidTr="00F116DF">
        <w:trPr>
          <w:jc w:val="center"/>
        </w:trPr>
        <w:tc>
          <w:tcPr>
            <w:tcW w:w="2638" w:type="dxa"/>
          </w:tcPr>
          <w:p w14:paraId="0F359695" w14:textId="77777777" w:rsidR="00F61F3A" w:rsidRDefault="00F61F3A" w:rsidP="00F116DF">
            <w:pPr>
              <w:pStyle w:val="TAL"/>
            </w:pPr>
            <w:proofErr w:type="spellStart"/>
            <w:r>
              <w:t>RatType</w:t>
            </w:r>
            <w:proofErr w:type="spellEnd"/>
          </w:p>
        </w:tc>
        <w:tc>
          <w:tcPr>
            <w:tcW w:w="1848" w:type="dxa"/>
          </w:tcPr>
          <w:p w14:paraId="15DE9604" w14:textId="77777777" w:rsidR="00F61F3A" w:rsidRDefault="00F61F3A" w:rsidP="00F116DF">
            <w:pPr>
              <w:pStyle w:val="TAL"/>
            </w:pPr>
            <w:r>
              <w:t>3GPP TS 29.571 [8]</w:t>
            </w:r>
          </w:p>
        </w:tc>
        <w:tc>
          <w:tcPr>
            <w:tcW w:w="2578" w:type="dxa"/>
          </w:tcPr>
          <w:p w14:paraId="172DE0A9" w14:textId="77777777" w:rsidR="00F61F3A" w:rsidRDefault="00F61F3A" w:rsidP="00F116DF">
            <w:pPr>
              <w:pStyle w:val="TAL"/>
            </w:pPr>
            <w:r>
              <w:rPr>
                <w:rFonts w:hint="eastAsia"/>
              </w:rPr>
              <w:t>I</w:t>
            </w:r>
            <w:r>
              <w:t>dentifies the RAT type.</w:t>
            </w:r>
          </w:p>
        </w:tc>
        <w:tc>
          <w:tcPr>
            <w:tcW w:w="2498" w:type="dxa"/>
          </w:tcPr>
          <w:p w14:paraId="561078A1" w14:textId="77777777" w:rsidR="00F61F3A" w:rsidRDefault="00F61F3A" w:rsidP="00F116DF">
            <w:pPr>
              <w:pStyle w:val="TAL"/>
            </w:pPr>
            <w:proofErr w:type="spellStart"/>
            <w:r>
              <w:t>ServiceExperienceExt</w:t>
            </w:r>
            <w:proofErr w:type="spellEnd"/>
          </w:p>
          <w:p w14:paraId="50F08C08" w14:textId="77777777" w:rsidR="00F61F3A" w:rsidRDefault="00F61F3A" w:rsidP="00F116DF">
            <w:pPr>
              <w:pStyle w:val="TAL"/>
            </w:pPr>
            <w:r>
              <w:t>E2eDataVolTransTime</w:t>
            </w:r>
          </w:p>
        </w:tc>
      </w:tr>
      <w:tr w:rsidR="00F61F3A" w14:paraId="1D0A857A" w14:textId="77777777" w:rsidTr="00F116DF">
        <w:trPr>
          <w:jc w:val="center"/>
        </w:trPr>
        <w:tc>
          <w:tcPr>
            <w:tcW w:w="2638" w:type="dxa"/>
          </w:tcPr>
          <w:p w14:paraId="2050B603" w14:textId="77777777" w:rsidR="00F61F3A" w:rsidRDefault="00F61F3A" w:rsidP="00F116DF">
            <w:pPr>
              <w:pStyle w:val="TAL"/>
            </w:pPr>
            <w:proofErr w:type="spellStart"/>
            <w:r>
              <w:t>RedirectResponse</w:t>
            </w:r>
            <w:proofErr w:type="spellEnd"/>
          </w:p>
        </w:tc>
        <w:tc>
          <w:tcPr>
            <w:tcW w:w="1848" w:type="dxa"/>
          </w:tcPr>
          <w:p w14:paraId="53636635" w14:textId="77777777" w:rsidR="00F61F3A" w:rsidRDefault="00F61F3A" w:rsidP="00F116DF">
            <w:pPr>
              <w:pStyle w:val="TAL"/>
            </w:pPr>
            <w:r>
              <w:t>3GPP TS 29.571 [8]</w:t>
            </w:r>
          </w:p>
        </w:tc>
        <w:tc>
          <w:tcPr>
            <w:tcW w:w="2578" w:type="dxa"/>
          </w:tcPr>
          <w:p w14:paraId="2754E648" w14:textId="77777777" w:rsidR="00F61F3A" w:rsidRDefault="00F61F3A" w:rsidP="00F116DF">
            <w:pPr>
              <w:pStyle w:val="TAL"/>
            </w:pPr>
            <w:r>
              <w:t>Contains redirection related information.</w:t>
            </w:r>
          </w:p>
        </w:tc>
        <w:tc>
          <w:tcPr>
            <w:tcW w:w="2498" w:type="dxa"/>
          </w:tcPr>
          <w:p w14:paraId="7F1328A0" w14:textId="77777777" w:rsidR="00F61F3A" w:rsidRDefault="00F61F3A" w:rsidP="00F116DF">
            <w:pPr>
              <w:pStyle w:val="TAL"/>
            </w:pPr>
            <w:r>
              <w:t>ES3XX</w:t>
            </w:r>
          </w:p>
        </w:tc>
      </w:tr>
      <w:tr w:rsidR="00F61F3A" w14:paraId="484C1E5C" w14:textId="77777777" w:rsidTr="00F116DF">
        <w:trPr>
          <w:jc w:val="center"/>
        </w:trPr>
        <w:tc>
          <w:tcPr>
            <w:tcW w:w="2638" w:type="dxa"/>
          </w:tcPr>
          <w:p w14:paraId="37AF5CD5" w14:textId="77777777" w:rsidR="00F61F3A" w:rsidRDefault="00F61F3A" w:rsidP="00F116DF">
            <w:pPr>
              <w:pStyle w:val="TAL"/>
            </w:pPr>
            <w:proofErr w:type="spellStart"/>
            <w:r>
              <w:lastRenderedPageBreak/>
              <w:t>RelativeCartesianLocation</w:t>
            </w:r>
            <w:proofErr w:type="spellEnd"/>
          </w:p>
        </w:tc>
        <w:tc>
          <w:tcPr>
            <w:tcW w:w="1848" w:type="dxa"/>
          </w:tcPr>
          <w:p w14:paraId="5D89241B" w14:textId="77777777" w:rsidR="00F61F3A" w:rsidRDefault="00F61F3A" w:rsidP="00F116DF">
            <w:pPr>
              <w:pStyle w:val="TAL"/>
            </w:pPr>
            <w:r>
              <w:rPr>
                <w:lang w:eastAsia="en-GB"/>
              </w:rPr>
              <w:t>3GPP TS 29.572</w:t>
            </w:r>
            <w:r>
              <w:t> [30]</w:t>
            </w:r>
          </w:p>
        </w:tc>
        <w:tc>
          <w:tcPr>
            <w:tcW w:w="2578" w:type="dxa"/>
          </w:tcPr>
          <w:p w14:paraId="713AF9A5" w14:textId="77777777" w:rsidR="00F61F3A" w:rsidRDefault="00F61F3A" w:rsidP="00F116DF">
            <w:pPr>
              <w:pStyle w:val="TAL"/>
            </w:pPr>
            <w:r>
              <w:t>Represents distances from a reference point.</w:t>
            </w:r>
          </w:p>
        </w:tc>
        <w:tc>
          <w:tcPr>
            <w:tcW w:w="2498" w:type="dxa"/>
          </w:tcPr>
          <w:p w14:paraId="7E8826F9" w14:textId="77777777" w:rsidR="00F61F3A" w:rsidRDefault="00F61F3A" w:rsidP="00F116DF">
            <w:pPr>
              <w:pStyle w:val="TAL"/>
            </w:pPr>
            <w:proofErr w:type="spellStart"/>
            <w:r>
              <w:rPr>
                <w:lang w:eastAsia="zh-CN"/>
              </w:rPr>
              <w:t>LocAccuracy</w:t>
            </w:r>
            <w:proofErr w:type="spellEnd"/>
          </w:p>
        </w:tc>
      </w:tr>
      <w:tr w:rsidR="00F61F3A" w14:paraId="573E3F34" w14:textId="77777777" w:rsidTr="00F116DF">
        <w:trPr>
          <w:jc w:val="center"/>
        </w:trPr>
        <w:tc>
          <w:tcPr>
            <w:tcW w:w="2638" w:type="dxa"/>
          </w:tcPr>
          <w:p w14:paraId="2B358BA9" w14:textId="77777777" w:rsidR="00F61F3A" w:rsidRDefault="00F61F3A" w:rsidP="00F116DF">
            <w:pPr>
              <w:pStyle w:val="TAL"/>
            </w:pPr>
            <w:proofErr w:type="spellStart"/>
            <w:r>
              <w:t>ReportingInformation</w:t>
            </w:r>
            <w:proofErr w:type="spellEnd"/>
          </w:p>
        </w:tc>
        <w:tc>
          <w:tcPr>
            <w:tcW w:w="1848" w:type="dxa"/>
          </w:tcPr>
          <w:p w14:paraId="403B9CE0" w14:textId="77777777" w:rsidR="00F61F3A" w:rsidRDefault="00F61F3A" w:rsidP="00F116DF">
            <w:pPr>
              <w:pStyle w:val="TAL"/>
            </w:pPr>
            <w:r>
              <w:t>3GPP TS 29.523 [20]</w:t>
            </w:r>
          </w:p>
        </w:tc>
        <w:tc>
          <w:tcPr>
            <w:tcW w:w="2578" w:type="dxa"/>
          </w:tcPr>
          <w:p w14:paraId="49FE05FB" w14:textId="77777777" w:rsidR="00F61F3A" w:rsidRDefault="00F61F3A" w:rsidP="00F116DF">
            <w:pPr>
              <w:pStyle w:val="TAL"/>
            </w:pPr>
            <w:r>
              <w:t>Represents the type of reporting the subscription requires.</w:t>
            </w:r>
          </w:p>
        </w:tc>
        <w:tc>
          <w:tcPr>
            <w:tcW w:w="2498" w:type="dxa"/>
          </w:tcPr>
          <w:p w14:paraId="31384866" w14:textId="77777777" w:rsidR="00F61F3A" w:rsidRDefault="00F61F3A" w:rsidP="00F116DF">
            <w:pPr>
              <w:pStyle w:val="TAL"/>
            </w:pPr>
          </w:p>
        </w:tc>
      </w:tr>
      <w:tr w:rsidR="00F61F3A" w14:paraId="4F5CB19A" w14:textId="77777777" w:rsidTr="00F116DF">
        <w:trPr>
          <w:jc w:val="center"/>
        </w:trPr>
        <w:tc>
          <w:tcPr>
            <w:tcW w:w="2638" w:type="dxa"/>
          </w:tcPr>
          <w:p w14:paraId="0A0B990B" w14:textId="77777777" w:rsidR="00F61F3A" w:rsidRDefault="00F61F3A" w:rsidP="00F116DF">
            <w:pPr>
              <w:pStyle w:val="TAL"/>
            </w:pPr>
            <w:proofErr w:type="spellStart"/>
            <w:r>
              <w:t>SamplingRatio</w:t>
            </w:r>
            <w:proofErr w:type="spellEnd"/>
          </w:p>
        </w:tc>
        <w:tc>
          <w:tcPr>
            <w:tcW w:w="1848" w:type="dxa"/>
          </w:tcPr>
          <w:p w14:paraId="79FAE4BA" w14:textId="77777777" w:rsidR="00F61F3A" w:rsidRDefault="00F61F3A" w:rsidP="00F116DF">
            <w:pPr>
              <w:pStyle w:val="TAL"/>
            </w:pPr>
            <w:r>
              <w:t>3GPP TS 29.571 [8]</w:t>
            </w:r>
          </w:p>
        </w:tc>
        <w:tc>
          <w:tcPr>
            <w:tcW w:w="2578" w:type="dxa"/>
          </w:tcPr>
          <w:p w14:paraId="2925BA71" w14:textId="77777777" w:rsidR="00F61F3A" w:rsidRDefault="00F61F3A" w:rsidP="00F116DF">
            <w:pPr>
              <w:pStyle w:val="TAL"/>
              <w:rPr>
                <w:rFonts w:cs="Arial"/>
                <w:szCs w:val="18"/>
                <w:lang w:eastAsia="zh-CN"/>
              </w:rPr>
            </w:pPr>
          </w:p>
        </w:tc>
        <w:tc>
          <w:tcPr>
            <w:tcW w:w="2498" w:type="dxa"/>
          </w:tcPr>
          <w:p w14:paraId="276E5918" w14:textId="77777777" w:rsidR="00F61F3A" w:rsidRDefault="00F61F3A" w:rsidP="00F116DF">
            <w:pPr>
              <w:pStyle w:val="TAL"/>
              <w:rPr>
                <w:rFonts w:cs="Arial"/>
                <w:szCs w:val="18"/>
              </w:rPr>
            </w:pPr>
          </w:p>
        </w:tc>
      </w:tr>
      <w:tr w:rsidR="00F61F3A" w14:paraId="0DF524CF" w14:textId="77777777" w:rsidTr="00F116DF">
        <w:trPr>
          <w:jc w:val="center"/>
        </w:trPr>
        <w:tc>
          <w:tcPr>
            <w:tcW w:w="2638" w:type="dxa"/>
          </w:tcPr>
          <w:p w14:paraId="32165084" w14:textId="77777777" w:rsidR="00F61F3A" w:rsidRDefault="00F61F3A" w:rsidP="00F116DF">
            <w:pPr>
              <w:pStyle w:val="TAL"/>
            </w:pPr>
            <w:proofErr w:type="spellStart"/>
            <w:r>
              <w:t>ScheduledCommunicationTime</w:t>
            </w:r>
            <w:proofErr w:type="spellEnd"/>
          </w:p>
        </w:tc>
        <w:tc>
          <w:tcPr>
            <w:tcW w:w="1848" w:type="dxa"/>
          </w:tcPr>
          <w:p w14:paraId="1D1B9D30" w14:textId="77777777" w:rsidR="00F61F3A" w:rsidRDefault="00F61F3A" w:rsidP="00F116DF">
            <w:pPr>
              <w:pStyle w:val="TAL"/>
              <w:rPr>
                <w:rFonts w:cs="Arial"/>
              </w:rPr>
            </w:pPr>
            <w:r>
              <w:t>3GPP TS 29.122 [19]</w:t>
            </w:r>
          </w:p>
        </w:tc>
        <w:tc>
          <w:tcPr>
            <w:tcW w:w="2578" w:type="dxa"/>
          </w:tcPr>
          <w:p w14:paraId="476A0DFB" w14:textId="77777777" w:rsidR="00F61F3A" w:rsidRDefault="00F61F3A" w:rsidP="00F116DF">
            <w:pPr>
              <w:pStyle w:val="TAL"/>
              <w:rPr>
                <w:rFonts w:cs="Arial"/>
                <w:szCs w:val="18"/>
                <w:lang w:eastAsia="zh-CN"/>
              </w:rPr>
            </w:pPr>
          </w:p>
        </w:tc>
        <w:tc>
          <w:tcPr>
            <w:tcW w:w="2498" w:type="dxa"/>
          </w:tcPr>
          <w:p w14:paraId="4AA74454" w14:textId="77777777" w:rsidR="00F61F3A" w:rsidRDefault="00F61F3A" w:rsidP="00F116DF">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61F3A" w14:paraId="534102C3" w14:textId="77777777" w:rsidTr="00F116DF">
        <w:trPr>
          <w:jc w:val="center"/>
        </w:trPr>
        <w:tc>
          <w:tcPr>
            <w:tcW w:w="2638" w:type="dxa"/>
          </w:tcPr>
          <w:p w14:paraId="1091C7F5" w14:textId="77777777" w:rsidR="00F61F3A" w:rsidRDefault="00F61F3A" w:rsidP="00F116DF">
            <w:pPr>
              <w:pStyle w:val="TAL"/>
            </w:pPr>
            <w:proofErr w:type="spellStart"/>
            <w:r>
              <w:t>SmcceInfo</w:t>
            </w:r>
            <w:proofErr w:type="spellEnd"/>
          </w:p>
        </w:tc>
        <w:tc>
          <w:tcPr>
            <w:tcW w:w="1848" w:type="dxa"/>
          </w:tcPr>
          <w:p w14:paraId="43B0C2AB" w14:textId="77777777" w:rsidR="00F61F3A" w:rsidRDefault="00F61F3A" w:rsidP="00F116DF">
            <w:pPr>
              <w:pStyle w:val="TAL"/>
            </w:pPr>
            <w:r>
              <w:rPr>
                <w:rFonts w:hint="eastAsia"/>
                <w:lang w:eastAsia="ko-KR"/>
              </w:rPr>
              <w:t>5.2.6.2.12</w:t>
            </w:r>
          </w:p>
        </w:tc>
        <w:tc>
          <w:tcPr>
            <w:tcW w:w="2578" w:type="dxa"/>
          </w:tcPr>
          <w:p w14:paraId="6F28EA97" w14:textId="77777777" w:rsidR="00F61F3A" w:rsidRDefault="00F61F3A" w:rsidP="00F116DF">
            <w:pPr>
              <w:pStyle w:val="TAL"/>
              <w:rPr>
                <w:rFonts w:cs="Arial"/>
                <w:szCs w:val="18"/>
                <w:lang w:eastAsia="zh-CN"/>
              </w:rPr>
            </w:pPr>
            <w:r>
              <w:rPr>
                <w:lang w:val="en-US"/>
              </w:rPr>
              <w:t>Represents the analytics of Session Management Congestion Control Experience information.</w:t>
            </w:r>
          </w:p>
        </w:tc>
        <w:tc>
          <w:tcPr>
            <w:tcW w:w="2498" w:type="dxa"/>
          </w:tcPr>
          <w:p w14:paraId="0FBCA635" w14:textId="77777777" w:rsidR="00F61F3A" w:rsidRDefault="00F61F3A" w:rsidP="00F116DF">
            <w:pPr>
              <w:pStyle w:val="TAL"/>
              <w:rPr>
                <w:rFonts w:cs="Arial"/>
                <w:szCs w:val="18"/>
              </w:rPr>
            </w:pPr>
            <w:r>
              <w:rPr>
                <w:rFonts w:hint="eastAsia"/>
                <w:lang w:eastAsia="zh-CN"/>
              </w:rPr>
              <w:t>S</w:t>
            </w:r>
            <w:r>
              <w:rPr>
                <w:lang w:eastAsia="zh-CN"/>
              </w:rPr>
              <w:t>MCCE</w:t>
            </w:r>
          </w:p>
        </w:tc>
      </w:tr>
      <w:tr w:rsidR="00F61F3A" w14:paraId="205FCE85" w14:textId="77777777" w:rsidTr="00F116DF">
        <w:trPr>
          <w:jc w:val="center"/>
        </w:trPr>
        <w:tc>
          <w:tcPr>
            <w:tcW w:w="2638" w:type="dxa"/>
          </w:tcPr>
          <w:p w14:paraId="0013E5EF" w14:textId="77777777" w:rsidR="00F61F3A" w:rsidRDefault="00F61F3A" w:rsidP="00F116DF">
            <w:pPr>
              <w:pStyle w:val="TAL"/>
            </w:pPr>
            <w:proofErr w:type="spellStart"/>
            <w:r>
              <w:t>Snssai</w:t>
            </w:r>
            <w:proofErr w:type="spellEnd"/>
          </w:p>
        </w:tc>
        <w:tc>
          <w:tcPr>
            <w:tcW w:w="1848" w:type="dxa"/>
          </w:tcPr>
          <w:p w14:paraId="1668B54E" w14:textId="77777777" w:rsidR="00F61F3A" w:rsidRDefault="00F61F3A" w:rsidP="00F116DF">
            <w:pPr>
              <w:pStyle w:val="TAL"/>
            </w:pPr>
            <w:r>
              <w:t>3GPP TS 29.571 [8]</w:t>
            </w:r>
          </w:p>
        </w:tc>
        <w:tc>
          <w:tcPr>
            <w:tcW w:w="2578" w:type="dxa"/>
          </w:tcPr>
          <w:p w14:paraId="4A001CA5" w14:textId="77777777" w:rsidR="00F61F3A" w:rsidRDefault="00F61F3A" w:rsidP="00F116D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157CCFE" w14:textId="77777777" w:rsidR="00F61F3A" w:rsidRDefault="00F61F3A" w:rsidP="00F116DF">
            <w:pPr>
              <w:pStyle w:val="TAL"/>
              <w:rPr>
                <w:rFonts w:cs="Arial"/>
                <w:szCs w:val="18"/>
              </w:rPr>
            </w:pPr>
          </w:p>
        </w:tc>
      </w:tr>
      <w:tr w:rsidR="00F61F3A" w14:paraId="41511470" w14:textId="77777777" w:rsidTr="00F116DF">
        <w:trPr>
          <w:jc w:val="center"/>
        </w:trPr>
        <w:tc>
          <w:tcPr>
            <w:tcW w:w="2638" w:type="dxa"/>
          </w:tcPr>
          <w:p w14:paraId="1682782C" w14:textId="77777777" w:rsidR="00F61F3A" w:rsidRDefault="00F61F3A" w:rsidP="00F116DF">
            <w:pPr>
              <w:pStyle w:val="TAL"/>
            </w:pPr>
            <w:proofErr w:type="spellStart"/>
            <w:r>
              <w:t>SscMode</w:t>
            </w:r>
            <w:proofErr w:type="spellEnd"/>
          </w:p>
        </w:tc>
        <w:tc>
          <w:tcPr>
            <w:tcW w:w="1848" w:type="dxa"/>
          </w:tcPr>
          <w:p w14:paraId="2648E346" w14:textId="77777777" w:rsidR="00F61F3A" w:rsidRDefault="00F61F3A" w:rsidP="00F116DF">
            <w:pPr>
              <w:pStyle w:val="TAL"/>
            </w:pPr>
            <w:r>
              <w:t>3GPP TS 29.571 [8]</w:t>
            </w:r>
          </w:p>
        </w:tc>
        <w:tc>
          <w:tcPr>
            <w:tcW w:w="2578" w:type="dxa"/>
          </w:tcPr>
          <w:p w14:paraId="5543C7DD" w14:textId="77777777" w:rsidR="00F61F3A" w:rsidRDefault="00F61F3A" w:rsidP="00F116DF">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45739CC" w14:textId="77777777" w:rsidR="00F61F3A" w:rsidRDefault="00F61F3A" w:rsidP="00F116DF">
            <w:pPr>
              <w:pStyle w:val="TAL"/>
              <w:rPr>
                <w:rFonts w:cs="Arial"/>
                <w:szCs w:val="18"/>
              </w:rPr>
            </w:pPr>
            <w:r>
              <w:rPr>
                <w:rFonts w:cs="Arial"/>
                <w:szCs w:val="18"/>
              </w:rPr>
              <w:t>ServiceExperienceExt2_eNA</w:t>
            </w:r>
          </w:p>
        </w:tc>
      </w:tr>
      <w:tr w:rsidR="00F61F3A" w14:paraId="4EF06D0E" w14:textId="77777777" w:rsidTr="00F116DF">
        <w:trPr>
          <w:jc w:val="center"/>
        </w:trPr>
        <w:tc>
          <w:tcPr>
            <w:tcW w:w="2638" w:type="dxa"/>
          </w:tcPr>
          <w:p w14:paraId="5E89D18C" w14:textId="77777777" w:rsidR="00F61F3A" w:rsidRDefault="00F61F3A" w:rsidP="00F116DF">
            <w:pPr>
              <w:pStyle w:val="TAL"/>
            </w:pPr>
            <w:proofErr w:type="spellStart"/>
            <w:r>
              <w:t>Supi</w:t>
            </w:r>
            <w:proofErr w:type="spellEnd"/>
          </w:p>
        </w:tc>
        <w:tc>
          <w:tcPr>
            <w:tcW w:w="1848" w:type="dxa"/>
          </w:tcPr>
          <w:p w14:paraId="6838BEED" w14:textId="77777777" w:rsidR="00F61F3A" w:rsidRDefault="00F61F3A" w:rsidP="00F116DF">
            <w:pPr>
              <w:pStyle w:val="TAL"/>
            </w:pPr>
            <w:r>
              <w:t>3GPP TS 29.571 [8]</w:t>
            </w:r>
          </w:p>
        </w:tc>
        <w:tc>
          <w:tcPr>
            <w:tcW w:w="2578" w:type="dxa"/>
          </w:tcPr>
          <w:p w14:paraId="6401667B" w14:textId="77777777" w:rsidR="00F61F3A" w:rsidRDefault="00F61F3A" w:rsidP="00F116DF">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24C57B77" w14:textId="77777777" w:rsidR="00F61F3A" w:rsidRDefault="00F61F3A" w:rsidP="00F116DF">
            <w:pPr>
              <w:pStyle w:val="TAL"/>
            </w:pPr>
            <w:proofErr w:type="spellStart"/>
            <w:r>
              <w:t>ServiceExperience</w:t>
            </w:r>
            <w:proofErr w:type="spellEnd"/>
            <w:r>
              <w:t>,</w:t>
            </w:r>
          </w:p>
          <w:p w14:paraId="471E4498" w14:textId="77777777" w:rsidR="00F61F3A" w:rsidRDefault="00F61F3A" w:rsidP="00F116DF">
            <w:pPr>
              <w:pStyle w:val="TAL"/>
            </w:pPr>
            <w:proofErr w:type="spellStart"/>
            <w:r>
              <w:t>NfLoad</w:t>
            </w:r>
            <w:proofErr w:type="spellEnd"/>
          </w:p>
          <w:p w14:paraId="6F3A562E" w14:textId="77777777" w:rsidR="00F61F3A" w:rsidRDefault="00F61F3A" w:rsidP="00F116DF">
            <w:pPr>
              <w:pStyle w:val="TAL"/>
            </w:pPr>
            <w:proofErr w:type="spellStart"/>
            <w:r>
              <w:t>NetworkPerformance</w:t>
            </w:r>
            <w:proofErr w:type="spellEnd"/>
            <w:r>
              <w:t>,</w:t>
            </w:r>
          </w:p>
          <w:p w14:paraId="2C09102F" w14:textId="77777777" w:rsidR="00F61F3A" w:rsidRDefault="00F61F3A" w:rsidP="00F116DF">
            <w:pPr>
              <w:pStyle w:val="TAL"/>
            </w:pPr>
            <w:proofErr w:type="spellStart"/>
            <w:r>
              <w:t>UserDataCongestion</w:t>
            </w:r>
            <w:proofErr w:type="spellEnd"/>
          </w:p>
          <w:p w14:paraId="72BE9D15" w14:textId="77777777" w:rsidR="00F61F3A" w:rsidRDefault="00F61F3A" w:rsidP="00F116DF">
            <w:pPr>
              <w:pStyle w:val="TAL"/>
            </w:pPr>
            <w:proofErr w:type="spellStart"/>
            <w:r>
              <w:t>UeMobility</w:t>
            </w:r>
            <w:proofErr w:type="spellEnd"/>
          </w:p>
          <w:p w14:paraId="159D2FCF" w14:textId="77777777" w:rsidR="00F61F3A" w:rsidRDefault="00F61F3A" w:rsidP="00F116DF">
            <w:pPr>
              <w:pStyle w:val="TAL"/>
            </w:pPr>
            <w:proofErr w:type="spellStart"/>
            <w:r>
              <w:t>UeCommunication</w:t>
            </w:r>
            <w:proofErr w:type="spellEnd"/>
          </w:p>
          <w:p w14:paraId="4A3FD15F" w14:textId="77777777" w:rsidR="00F61F3A" w:rsidRDefault="00F61F3A" w:rsidP="00F116DF">
            <w:pPr>
              <w:pStyle w:val="TAL"/>
            </w:pPr>
            <w:proofErr w:type="spellStart"/>
            <w:r>
              <w:t>AbnormalBehaviour</w:t>
            </w:r>
            <w:proofErr w:type="spellEnd"/>
          </w:p>
          <w:p w14:paraId="0D4FF3B2" w14:textId="77777777" w:rsidR="00F61F3A" w:rsidRDefault="00F61F3A" w:rsidP="00F116DF">
            <w:pPr>
              <w:pStyle w:val="TAL"/>
            </w:pPr>
            <w:r>
              <w:t>Dispersion</w:t>
            </w:r>
          </w:p>
          <w:p w14:paraId="4F44A065" w14:textId="77777777" w:rsidR="00F61F3A" w:rsidRDefault="00F61F3A" w:rsidP="00F116DF">
            <w:pPr>
              <w:pStyle w:val="TAL"/>
            </w:pPr>
            <w:proofErr w:type="spellStart"/>
            <w:r>
              <w:t>RedundantTransmissionExp</w:t>
            </w:r>
            <w:proofErr w:type="spellEnd"/>
          </w:p>
          <w:p w14:paraId="16CA2D64" w14:textId="77777777" w:rsidR="00F61F3A" w:rsidRDefault="00F61F3A" w:rsidP="00F116DF">
            <w:pPr>
              <w:pStyle w:val="TAL"/>
              <w:rPr>
                <w:rFonts w:eastAsia="Batang" w:cs="Arial"/>
                <w:szCs w:val="18"/>
              </w:rPr>
            </w:pPr>
            <w:proofErr w:type="spellStart"/>
            <w:r>
              <w:t>WlanPerformance</w:t>
            </w:r>
            <w:proofErr w:type="spellEnd"/>
          </w:p>
          <w:p w14:paraId="653C21FA" w14:textId="77777777" w:rsidR="00F61F3A" w:rsidRDefault="00F61F3A" w:rsidP="00F116DF">
            <w:pPr>
              <w:pStyle w:val="TAL"/>
            </w:pPr>
            <w:proofErr w:type="spellStart"/>
            <w:r>
              <w:rPr>
                <w:rFonts w:cs="Arial"/>
                <w:szCs w:val="18"/>
              </w:rPr>
              <w:t>PduSesTraffic</w:t>
            </w:r>
            <w:proofErr w:type="spellEnd"/>
          </w:p>
        </w:tc>
      </w:tr>
      <w:tr w:rsidR="00F61F3A" w14:paraId="1C1C5835" w14:textId="77777777" w:rsidTr="00F116DF">
        <w:trPr>
          <w:jc w:val="center"/>
        </w:trPr>
        <w:tc>
          <w:tcPr>
            <w:tcW w:w="2638" w:type="dxa"/>
          </w:tcPr>
          <w:p w14:paraId="789487E0" w14:textId="77777777" w:rsidR="00F61F3A" w:rsidRDefault="00F61F3A" w:rsidP="00F116DF">
            <w:pPr>
              <w:pStyle w:val="TAL"/>
            </w:pPr>
            <w:proofErr w:type="spellStart"/>
            <w:r>
              <w:t>SupportedFeatures</w:t>
            </w:r>
            <w:proofErr w:type="spellEnd"/>
          </w:p>
        </w:tc>
        <w:tc>
          <w:tcPr>
            <w:tcW w:w="1848" w:type="dxa"/>
          </w:tcPr>
          <w:p w14:paraId="752D9BC0" w14:textId="77777777" w:rsidR="00F61F3A" w:rsidRDefault="00F61F3A" w:rsidP="00F116DF">
            <w:pPr>
              <w:pStyle w:val="TAL"/>
            </w:pPr>
            <w:r>
              <w:t>3GPP TS 29.571 [8]</w:t>
            </w:r>
          </w:p>
        </w:tc>
        <w:tc>
          <w:tcPr>
            <w:tcW w:w="2578" w:type="dxa"/>
          </w:tcPr>
          <w:p w14:paraId="71BD0CDB" w14:textId="77777777" w:rsidR="00F61F3A" w:rsidRDefault="00F61F3A" w:rsidP="00F116DF">
            <w:pPr>
              <w:pStyle w:val="TAL"/>
            </w:pPr>
            <w:r>
              <w:t>Used to negotiate the applicability of the optional features defined in table 5.1.8-1.</w:t>
            </w:r>
          </w:p>
        </w:tc>
        <w:tc>
          <w:tcPr>
            <w:tcW w:w="2498" w:type="dxa"/>
          </w:tcPr>
          <w:p w14:paraId="7CA3345A" w14:textId="77777777" w:rsidR="00F61F3A" w:rsidRDefault="00F61F3A" w:rsidP="00F116DF">
            <w:pPr>
              <w:pStyle w:val="TAL"/>
            </w:pPr>
          </w:p>
        </w:tc>
      </w:tr>
      <w:tr w:rsidR="00F61F3A" w14:paraId="35691828" w14:textId="77777777" w:rsidTr="00F116DF">
        <w:trPr>
          <w:jc w:val="center"/>
        </w:trPr>
        <w:tc>
          <w:tcPr>
            <w:tcW w:w="2638" w:type="dxa"/>
          </w:tcPr>
          <w:p w14:paraId="0670B84F" w14:textId="77777777" w:rsidR="00F61F3A" w:rsidRDefault="00F61F3A" w:rsidP="00F116DF">
            <w:pPr>
              <w:pStyle w:val="TAL"/>
            </w:pPr>
            <w:proofErr w:type="spellStart"/>
            <w:r>
              <w:t>SvcExperience</w:t>
            </w:r>
            <w:proofErr w:type="spellEnd"/>
          </w:p>
        </w:tc>
        <w:tc>
          <w:tcPr>
            <w:tcW w:w="1848" w:type="dxa"/>
          </w:tcPr>
          <w:p w14:paraId="2D5B5404" w14:textId="77777777" w:rsidR="00F61F3A" w:rsidRDefault="00F61F3A" w:rsidP="00F116DF">
            <w:pPr>
              <w:pStyle w:val="TAL"/>
            </w:pPr>
            <w:r>
              <w:t>3GPP TS 29.517 [22]</w:t>
            </w:r>
          </w:p>
        </w:tc>
        <w:tc>
          <w:tcPr>
            <w:tcW w:w="2578" w:type="dxa"/>
          </w:tcPr>
          <w:p w14:paraId="23B2E277" w14:textId="77777777" w:rsidR="00F61F3A" w:rsidRDefault="00F61F3A" w:rsidP="00F116DF">
            <w:pPr>
              <w:pStyle w:val="TAL"/>
            </w:pPr>
          </w:p>
        </w:tc>
        <w:tc>
          <w:tcPr>
            <w:tcW w:w="2498" w:type="dxa"/>
          </w:tcPr>
          <w:p w14:paraId="20A6ADDF" w14:textId="77777777" w:rsidR="00F61F3A" w:rsidRDefault="00F61F3A" w:rsidP="00F116DF">
            <w:pPr>
              <w:pStyle w:val="TAL"/>
            </w:pPr>
            <w:proofErr w:type="spellStart"/>
            <w:r>
              <w:t>ServiceExperience</w:t>
            </w:r>
            <w:proofErr w:type="spellEnd"/>
          </w:p>
        </w:tc>
      </w:tr>
      <w:tr w:rsidR="00F61F3A" w14:paraId="2768D2F0" w14:textId="77777777" w:rsidTr="00F116DF">
        <w:trPr>
          <w:jc w:val="center"/>
        </w:trPr>
        <w:tc>
          <w:tcPr>
            <w:tcW w:w="2638" w:type="dxa"/>
          </w:tcPr>
          <w:p w14:paraId="1BD08FB3" w14:textId="77777777" w:rsidR="00F61F3A" w:rsidRDefault="00F61F3A" w:rsidP="00F116DF">
            <w:pPr>
              <w:pStyle w:val="TAL"/>
            </w:pPr>
            <w:r>
              <w:t>Tai</w:t>
            </w:r>
          </w:p>
        </w:tc>
        <w:tc>
          <w:tcPr>
            <w:tcW w:w="1848" w:type="dxa"/>
          </w:tcPr>
          <w:p w14:paraId="2B257F59" w14:textId="77777777" w:rsidR="00F61F3A" w:rsidRDefault="00F61F3A" w:rsidP="00F116DF">
            <w:pPr>
              <w:pStyle w:val="TAL"/>
            </w:pPr>
            <w:r>
              <w:t>3GPP TS 29.571 [8]</w:t>
            </w:r>
          </w:p>
        </w:tc>
        <w:tc>
          <w:tcPr>
            <w:tcW w:w="2578" w:type="dxa"/>
          </w:tcPr>
          <w:p w14:paraId="58935172" w14:textId="77777777" w:rsidR="00F61F3A" w:rsidRDefault="00F61F3A" w:rsidP="00F116DF">
            <w:pPr>
              <w:pStyle w:val="TAL"/>
            </w:pPr>
            <w:r>
              <w:t>Tracking Area Information.</w:t>
            </w:r>
          </w:p>
        </w:tc>
        <w:tc>
          <w:tcPr>
            <w:tcW w:w="2498" w:type="dxa"/>
          </w:tcPr>
          <w:p w14:paraId="26A873A2" w14:textId="77777777" w:rsidR="00F61F3A" w:rsidRDefault="00F61F3A" w:rsidP="00F116DF">
            <w:pPr>
              <w:pStyle w:val="TAL"/>
              <w:rPr>
                <w:rFonts w:cs="Arial"/>
                <w:szCs w:val="18"/>
              </w:rPr>
            </w:pPr>
            <w:proofErr w:type="spellStart"/>
            <w:r>
              <w:t>AnaSubTransfer</w:t>
            </w:r>
            <w:proofErr w:type="spellEnd"/>
          </w:p>
        </w:tc>
      </w:tr>
      <w:tr w:rsidR="00F61F3A" w14:paraId="78480AC8" w14:textId="77777777" w:rsidTr="00F116DF">
        <w:trPr>
          <w:jc w:val="center"/>
        </w:trPr>
        <w:tc>
          <w:tcPr>
            <w:tcW w:w="2638" w:type="dxa"/>
          </w:tcPr>
          <w:p w14:paraId="7B7106CB" w14:textId="77777777" w:rsidR="00F61F3A" w:rsidRDefault="00F61F3A" w:rsidP="00F116DF">
            <w:pPr>
              <w:pStyle w:val="TAL"/>
            </w:pPr>
            <w:proofErr w:type="spellStart"/>
            <w:r>
              <w:t>TimeWindow</w:t>
            </w:r>
            <w:proofErr w:type="spellEnd"/>
          </w:p>
        </w:tc>
        <w:tc>
          <w:tcPr>
            <w:tcW w:w="1848" w:type="dxa"/>
          </w:tcPr>
          <w:p w14:paraId="3A1E9022" w14:textId="77777777" w:rsidR="00F61F3A" w:rsidRDefault="00F61F3A" w:rsidP="00F116DF">
            <w:pPr>
              <w:pStyle w:val="TAL"/>
            </w:pPr>
            <w:r>
              <w:t>3GPP TS 29.122 [19]</w:t>
            </w:r>
          </w:p>
        </w:tc>
        <w:tc>
          <w:tcPr>
            <w:tcW w:w="2578" w:type="dxa"/>
          </w:tcPr>
          <w:p w14:paraId="418C41E4" w14:textId="77777777" w:rsidR="00F61F3A" w:rsidRDefault="00F61F3A" w:rsidP="00F116DF">
            <w:pPr>
              <w:pStyle w:val="TAL"/>
            </w:pPr>
          </w:p>
        </w:tc>
        <w:tc>
          <w:tcPr>
            <w:tcW w:w="2498" w:type="dxa"/>
          </w:tcPr>
          <w:p w14:paraId="3CC8A3FE" w14:textId="77777777" w:rsidR="00F61F3A" w:rsidRDefault="00F61F3A" w:rsidP="00F116DF">
            <w:pPr>
              <w:pStyle w:val="TAL"/>
              <w:rPr>
                <w:rFonts w:cs="Arial"/>
                <w:szCs w:val="18"/>
              </w:rPr>
            </w:pPr>
          </w:p>
        </w:tc>
      </w:tr>
      <w:tr w:rsidR="00F61F3A" w14:paraId="3669507F" w14:textId="77777777" w:rsidTr="00F116DF">
        <w:trPr>
          <w:jc w:val="center"/>
        </w:trPr>
        <w:tc>
          <w:tcPr>
            <w:tcW w:w="2638" w:type="dxa"/>
          </w:tcPr>
          <w:p w14:paraId="7ED28DBE" w14:textId="77777777" w:rsidR="00F61F3A" w:rsidRDefault="00F61F3A" w:rsidP="00F116DF">
            <w:pPr>
              <w:pStyle w:val="TAL"/>
            </w:pPr>
            <w:proofErr w:type="spellStart"/>
            <w:r>
              <w:t>Uinteger</w:t>
            </w:r>
            <w:proofErr w:type="spellEnd"/>
          </w:p>
        </w:tc>
        <w:tc>
          <w:tcPr>
            <w:tcW w:w="1848" w:type="dxa"/>
          </w:tcPr>
          <w:p w14:paraId="6E94B239" w14:textId="77777777" w:rsidR="00F61F3A" w:rsidRDefault="00F61F3A" w:rsidP="00F116DF">
            <w:pPr>
              <w:pStyle w:val="TAL"/>
            </w:pPr>
            <w:r>
              <w:t>3GPP TS 29.571 [8]</w:t>
            </w:r>
          </w:p>
        </w:tc>
        <w:tc>
          <w:tcPr>
            <w:tcW w:w="2578" w:type="dxa"/>
          </w:tcPr>
          <w:p w14:paraId="59862CD1" w14:textId="77777777" w:rsidR="00F61F3A" w:rsidRDefault="00F61F3A" w:rsidP="00F116DF">
            <w:pPr>
              <w:pStyle w:val="TAL"/>
            </w:pPr>
            <w:r>
              <w:t xml:space="preserve">Unsigned Integer, </w:t>
            </w:r>
            <w:proofErr w:type="gramStart"/>
            <w:r>
              <w:t>i.e.</w:t>
            </w:r>
            <w:proofErr w:type="gramEnd"/>
            <w:r>
              <w:t xml:space="preserve"> only value 0 and integers above 0 are permissible.</w:t>
            </w:r>
          </w:p>
        </w:tc>
        <w:tc>
          <w:tcPr>
            <w:tcW w:w="2498" w:type="dxa"/>
          </w:tcPr>
          <w:p w14:paraId="0B722E5D" w14:textId="77777777" w:rsidR="00F61F3A" w:rsidRDefault="00F61F3A" w:rsidP="00F116DF">
            <w:pPr>
              <w:pStyle w:val="TAL"/>
              <w:rPr>
                <w:rFonts w:cs="Arial"/>
                <w:szCs w:val="18"/>
              </w:rPr>
            </w:pPr>
          </w:p>
        </w:tc>
      </w:tr>
      <w:tr w:rsidR="00F61F3A" w14:paraId="000BA725" w14:textId="77777777" w:rsidTr="00F116DF">
        <w:trPr>
          <w:jc w:val="center"/>
        </w:trPr>
        <w:tc>
          <w:tcPr>
            <w:tcW w:w="2638" w:type="dxa"/>
          </w:tcPr>
          <w:p w14:paraId="0141E026" w14:textId="77777777" w:rsidR="00F61F3A" w:rsidRDefault="00F61F3A" w:rsidP="00F116DF">
            <w:pPr>
              <w:pStyle w:val="TAL"/>
            </w:pPr>
            <w:proofErr w:type="spellStart"/>
            <w:r>
              <w:t>UpfInformation</w:t>
            </w:r>
            <w:proofErr w:type="spellEnd"/>
          </w:p>
        </w:tc>
        <w:tc>
          <w:tcPr>
            <w:tcW w:w="1848" w:type="dxa"/>
          </w:tcPr>
          <w:p w14:paraId="5740B445" w14:textId="77777777" w:rsidR="00F61F3A" w:rsidRDefault="00F61F3A" w:rsidP="00F116DF">
            <w:pPr>
              <w:pStyle w:val="TAL"/>
            </w:pPr>
            <w:r>
              <w:t>3GPP TS 29.508 [</w:t>
            </w:r>
            <w:r>
              <w:rPr>
                <w:lang w:eastAsia="zh-CN"/>
              </w:rPr>
              <w:t>29</w:t>
            </w:r>
            <w:r>
              <w:t>]</w:t>
            </w:r>
          </w:p>
        </w:tc>
        <w:tc>
          <w:tcPr>
            <w:tcW w:w="2578" w:type="dxa"/>
          </w:tcPr>
          <w:p w14:paraId="6850AA2F" w14:textId="77777777" w:rsidR="00F61F3A" w:rsidRDefault="00F61F3A" w:rsidP="00F116DF">
            <w:pPr>
              <w:pStyle w:val="TAL"/>
            </w:pPr>
            <w:r>
              <w:rPr>
                <w:rFonts w:cs="Arial"/>
                <w:szCs w:val="18"/>
                <w:lang w:eastAsia="zh-CN"/>
              </w:rPr>
              <w:t xml:space="preserve">The </w:t>
            </w:r>
            <w:r>
              <w:rPr>
                <w:lang w:eastAsia="zh-CN"/>
              </w:rPr>
              <w:t>information of the UPF serving the UE.</w:t>
            </w:r>
          </w:p>
        </w:tc>
        <w:tc>
          <w:tcPr>
            <w:tcW w:w="2498" w:type="dxa"/>
          </w:tcPr>
          <w:p w14:paraId="799DC0AF" w14:textId="77777777" w:rsidR="00F61F3A" w:rsidRDefault="00F61F3A" w:rsidP="00F116DF">
            <w:pPr>
              <w:pStyle w:val="TAL"/>
              <w:rPr>
                <w:rFonts w:cs="Arial"/>
                <w:szCs w:val="18"/>
                <w:lang w:eastAsia="zh-CN"/>
              </w:rPr>
            </w:pPr>
            <w:proofErr w:type="spellStart"/>
            <w:r>
              <w:rPr>
                <w:rFonts w:cs="Arial"/>
                <w:szCs w:val="18"/>
                <w:lang w:eastAsia="zh-CN"/>
              </w:rPr>
              <w:t>ServiceExperienceExt</w:t>
            </w:r>
            <w:proofErr w:type="spellEnd"/>
          </w:p>
          <w:p w14:paraId="33F60431" w14:textId="77777777" w:rsidR="00F61F3A" w:rsidRDefault="00F61F3A" w:rsidP="00F116DF">
            <w:pPr>
              <w:pStyle w:val="TAL"/>
              <w:rPr>
                <w:rFonts w:cs="Arial"/>
                <w:szCs w:val="18"/>
              </w:rPr>
            </w:pPr>
            <w:proofErr w:type="spellStart"/>
            <w:r>
              <w:rPr>
                <w:lang w:eastAsia="zh-CN"/>
              </w:rPr>
              <w:t>DnPerformance</w:t>
            </w:r>
            <w:proofErr w:type="spellEnd"/>
          </w:p>
        </w:tc>
      </w:tr>
      <w:tr w:rsidR="00F61F3A" w14:paraId="3D4D4010" w14:textId="77777777" w:rsidTr="00F116DF">
        <w:trPr>
          <w:jc w:val="center"/>
        </w:trPr>
        <w:tc>
          <w:tcPr>
            <w:tcW w:w="2638" w:type="dxa"/>
          </w:tcPr>
          <w:p w14:paraId="5A17D3AA" w14:textId="77777777" w:rsidR="00F61F3A" w:rsidRDefault="00F61F3A" w:rsidP="00F116DF">
            <w:pPr>
              <w:pStyle w:val="TAL"/>
            </w:pPr>
            <w:r>
              <w:t>Uri</w:t>
            </w:r>
          </w:p>
        </w:tc>
        <w:tc>
          <w:tcPr>
            <w:tcW w:w="1848" w:type="dxa"/>
          </w:tcPr>
          <w:p w14:paraId="5F1FF474" w14:textId="77777777" w:rsidR="00F61F3A" w:rsidRDefault="00F61F3A" w:rsidP="00F116DF">
            <w:pPr>
              <w:pStyle w:val="TAL"/>
            </w:pPr>
            <w:r>
              <w:t>3GPP TS 29.571 [8]</w:t>
            </w:r>
          </w:p>
        </w:tc>
        <w:tc>
          <w:tcPr>
            <w:tcW w:w="2578" w:type="dxa"/>
          </w:tcPr>
          <w:p w14:paraId="67F1E97E" w14:textId="77777777" w:rsidR="00F61F3A" w:rsidRDefault="00F61F3A" w:rsidP="00F116DF">
            <w:pPr>
              <w:pStyle w:val="TAL"/>
            </w:pPr>
          </w:p>
        </w:tc>
        <w:tc>
          <w:tcPr>
            <w:tcW w:w="2498" w:type="dxa"/>
          </w:tcPr>
          <w:p w14:paraId="4697816E" w14:textId="77777777" w:rsidR="00F61F3A" w:rsidRDefault="00F61F3A" w:rsidP="00F116DF">
            <w:pPr>
              <w:pStyle w:val="TAL"/>
              <w:rPr>
                <w:rFonts w:cs="Arial"/>
                <w:szCs w:val="18"/>
              </w:rPr>
            </w:pPr>
          </w:p>
        </w:tc>
      </w:tr>
      <w:tr w:rsidR="00F61F3A" w14:paraId="55492AC3" w14:textId="77777777" w:rsidTr="00F116DF">
        <w:trPr>
          <w:jc w:val="center"/>
        </w:trPr>
        <w:tc>
          <w:tcPr>
            <w:tcW w:w="2638" w:type="dxa"/>
          </w:tcPr>
          <w:p w14:paraId="579F7D41" w14:textId="77777777" w:rsidR="00F61F3A" w:rsidRDefault="00F61F3A" w:rsidP="00F116DF">
            <w:pPr>
              <w:pStyle w:val="TAL"/>
            </w:pPr>
            <w:proofErr w:type="spellStart"/>
            <w:r>
              <w:t>UserLocation</w:t>
            </w:r>
            <w:proofErr w:type="spellEnd"/>
          </w:p>
        </w:tc>
        <w:tc>
          <w:tcPr>
            <w:tcW w:w="1848" w:type="dxa"/>
          </w:tcPr>
          <w:p w14:paraId="1C94FF7B" w14:textId="77777777" w:rsidR="00F61F3A" w:rsidRDefault="00F61F3A" w:rsidP="00F116DF">
            <w:pPr>
              <w:pStyle w:val="TAL"/>
            </w:pPr>
            <w:r>
              <w:t>3GPP TS 29.571 [8]</w:t>
            </w:r>
          </w:p>
        </w:tc>
        <w:tc>
          <w:tcPr>
            <w:tcW w:w="2578" w:type="dxa"/>
          </w:tcPr>
          <w:p w14:paraId="1B19D57F" w14:textId="77777777" w:rsidR="00F61F3A" w:rsidRDefault="00F61F3A" w:rsidP="00F116DF">
            <w:pPr>
              <w:pStyle w:val="TAL"/>
            </w:pPr>
          </w:p>
        </w:tc>
        <w:tc>
          <w:tcPr>
            <w:tcW w:w="2498" w:type="dxa"/>
          </w:tcPr>
          <w:p w14:paraId="49202B60" w14:textId="77777777" w:rsidR="00F61F3A" w:rsidRDefault="00F61F3A" w:rsidP="00F116DF">
            <w:pPr>
              <w:pStyle w:val="TAL"/>
            </w:pPr>
            <w:proofErr w:type="spellStart"/>
            <w:r>
              <w:rPr>
                <w:rFonts w:cs="Arial"/>
                <w:szCs w:val="18"/>
              </w:rPr>
              <w:t>UeMobility</w:t>
            </w:r>
            <w:proofErr w:type="spellEnd"/>
          </w:p>
          <w:p w14:paraId="722CCB3A" w14:textId="77777777" w:rsidR="00F61F3A" w:rsidRDefault="00F61F3A" w:rsidP="00F116DF">
            <w:pPr>
              <w:pStyle w:val="TAL"/>
            </w:pPr>
            <w:r>
              <w:t>Dispersion</w:t>
            </w:r>
          </w:p>
          <w:p w14:paraId="3B7D699B" w14:textId="77777777" w:rsidR="00F61F3A" w:rsidRDefault="00F61F3A" w:rsidP="00F116DF">
            <w:pPr>
              <w:pStyle w:val="TAL"/>
              <w:rPr>
                <w:rFonts w:cs="Arial"/>
                <w:szCs w:val="18"/>
              </w:rPr>
            </w:pPr>
            <w:r w:rsidRPr="00FF0D56">
              <w:rPr>
                <w:rFonts w:cs="Arial"/>
                <w:szCs w:val="18"/>
              </w:rPr>
              <w:t>E2eDataVolTransTime</w:t>
            </w:r>
          </w:p>
        </w:tc>
      </w:tr>
      <w:tr w:rsidR="00F61F3A" w14:paraId="3786010A" w14:textId="77777777" w:rsidTr="00F116DF">
        <w:trPr>
          <w:jc w:val="center"/>
        </w:trPr>
        <w:tc>
          <w:tcPr>
            <w:tcW w:w="2638" w:type="dxa"/>
          </w:tcPr>
          <w:p w14:paraId="72FA514E" w14:textId="77777777" w:rsidR="00F61F3A" w:rsidRDefault="00F61F3A" w:rsidP="00F116DF">
            <w:pPr>
              <w:pStyle w:val="TAL"/>
            </w:pPr>
            <w:proofErr w:type="spellStart"/>
            <w:r>
              <w:t>VelocityEstimate</w:t>
            </w:r>
            <w:proofErr w:type="spellEnd"/>
          </w:p>
        </w:tc>
        <w:tc>
          <w:tcPr>
            <w:tcW w:w="1848" w:type="dxa"/>
          </w:tcPr>
          <w:p w14:paraId="080E0EB5" w14:textId="77777777" w:rsidR="00F61F3A" w:rsidRDefault="00F61F3A" w:rsidP="00F116DF">
            <w:pPr>
              <w:pStyle w:val="TAL"/>
            </w:pPr>
            <w:r>
              <w:rPr>
                <w:lang w:eastAsia="en-GB"/>
              </w:rPr>
              <w:t>3GPP TS 29.572</w:t>
            </w:r>
            <w:r>
              <w:t> [30]</w:t>
            </w:r>
          </w:p>
        </w:tc>
        <w:tc>
          <w:tcPr>
            <w:tcW w:w="2578" w:type="dxa"/>
          </w:tcPr>
          <w:p w14:paraId="1E56E27D" w14:textId="77777777" w:rsidR="00F61F3A" w:rsidRDefault="00F61F3A" w:rsidP="00F116DF">
            <w:pPr>
              <w:pStyle w:val="TAL"/>
            </w:pPr>
            <w:r>
              <w:t>Velocity estimate</w:t>
            </w:r>
          </w:p>
        </w:tc>
        <w:tc>
          <w:tcPr>
            <w:tcW w:w="2498" w:type="dxa"/>
          </w:tcPr>
          <w:p w14:paraId="063B99C0" w14:textId="77777777" w:rsidR="00F61F3A" w:rsidRDefault="00F61F3A" w:rsidP="00F116DF">
            <w:pPr>
              <w:pStyle w:val="TAL"/>
              <w:rPr>
                <w:rFonts w:cs="Arial"/>
                <w:szCs w:val="18"/>
              </w:rPr>
            </w:pPr>
            <w:proofErr w:type="spellStart"/>
            <w:r>
              <w:rPr>
                <w:rFonts w:eastAsia="Batang"/>
              </w:rPr>
              <w:t>QoSSustainabilityExt_eNA</w:t>
            </w:r>
            <w:proofErr w:type="spellEnd"/>
          </w:p>
        </w:tc>
      </w:tr>
      <w:tr w:rsidR="00F61F3A" w14:paraId="58FC39B1" w14:textId="77777777" w:rsidTr="00F116DF">
        <w:trPr>
          <w:jc w:val="center"/>
        </w:trPr>
        <w:tc>
          <w:tcPr>
            <w:tcW w:w="2638" w:type="dxa"/>
          </w:tcPr>
          <w:p w14:paraId="2AE2AF81" w14:textId="77777777" w:rsidR="00F61F3A" w:rsidRDefault="00F61F3A" w:rsidP="00F116DF">
            <w:pPr>
              <w:pStyle w:val="TAL"/>
            </w:pPr>
            <w:r>
              <w:t>Volume</w:t>
            </w:r>
          </w:p>
        </w:tc>
        <w:tc>
          <w:tcPr>
            <w:tcW w:w="1848" w:type="dxa"/>
          </w:tcPr>
          <w:p w14:paraId="5573BDA8" w14:textId="77777777" w:rsidR="00F61F3A" w:rsidRDefault="00F61F3A" w:rsidP="00F116DF">
            <w:pPr>
              <w:pStyle w:val="TAL"/>
            </w:pPr>
            <w:r>
              <w:t>3GPP TS 29.122 [19]</w:t>
            </w:r>
          </w:p>
        </w:tc>
        <w:tc>
          <w:tcPr>
            <w:tcW w:w="2578" w:type="dxa"/>
          </w:tcPr>
          <w:p w14:paraId="543FAF0C" w14:textId="77777777" w:rsidR="00F61F3A" w:rsidRDefault="00F61F3A" w:rsidP="00F116DF">
            <w:pPr>
              <w:pStyle w:val="TAL"/>
            </w:pPr>
          </w:p>
        </w:tc>
        <w:tc>
          <w:tcPr>
            <w:tcW w:w="2498" w:type="dxa"/>
          </w:tcPr>
          <w:p w14:paraId="2A2B311C" w14:textId="77777777" w:rsidR="00F61F3A" w:rsidRDefault="00F61F3A" w:rsidP="00F116DF">
            <w:pPr>
              <w:pStyle w:val="TAL"/>
              <w:rPr>
                <w:rFonts w:cs="Arial"/>
                <w:szCs w:val="18"/>
              </w:rPr>
            </w:pPr>
            <w:proofErr w:type="spellStart"/>
            <w:r>
              <w:rPr>
                <w:rFonts w:cs="Arial"/>
                <w:szCs w:val="18"/>
              </w:rPr>
              <w:t>UeCommunication</w:t>
            </w:r>
            <w:proofErr w:type="spellEnd"/>
          </w:p>
          <w:p w14:paraId="5607B92A" w14:textId="77777777" w:rsidR="00F61F3A" w:rsidRDefault="00F61F3A" w:rsidP="00F116DF">
            <w:pPr>
              <w:pStyle w:val="TAL"/>
              <w:rPr>
                <w:rFonts w:cs="Arial"/>
                <w:szCs w:val="18"/>
              </w:rPr>
            </w:pPr>
            <w:proofErr w:type="spellStart"/>
            <w:r>
              <w:rPr>
                <w:rFonts w:cs="Arial"/>
                <w:szCs w:val="18"/>
              </w:rPr>
              <w:t>AbnormalBehaviour</w:t>
            </w:r>
            <w:proofErr w:type="spellEnd"/>
          </w:p>
          <w:p w14:paraId="015770BB" w14:textId="77777777" w:rsidR="00F61F3A" w:rsidRDefault="00F61F3A" w:rsidP="00F116DF">
            <w:pPr>
              <w:pStyle w:val="TAL"/>
              <w:rPr>
                <w:rFonts w:cs="Arial"/>
                <w:szCs w:val="18"/>
              </w:rPr>
            </w:pPr>
            <w:r>
              <w:rPr>
                <w:rFonts w:cs="Arial"/>
                <w:szCs w:val="18"/>
              </w:rPr>
              <w:t>Dispersion</w:t>
            </w:r>
          </w:p>
          <w:p w14:paraId="128C5BB3" w14:textId="77777777" w:rsidR="00F61F3A" w:rsidRDefault="00F61F3A" w:rsidP="00F116DF">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2DA6AA7C" w14:textId="77777777" w:rsidR="00F61F3A" w:rsidRDefault="00F61F3A" w:rsidP="00F116DF">
            <w:pPr>
              <w:pStyle w:val="TAL"/>
              <w:rPr>
                <w:rFonts w:cs="Arial"/>
                <w:szCs w:val="18"/>
              </w:rPr>
            </w:pPr>
            <w:proofErr w:type="spellStart"/>
            <w:r>
              <w:rPr>
                <w:rFonts w:cs="Arial"/>
                <w:szCs w:val="18"/>
              </w:rPr>
              <w:t>PduSesTraffic</w:t>
            </w:r>
            <w:proofErr w:type="spellEnd"/>
          </w:p>
          <w:p w14:paraId="6DE72ED3" w14:textId="77777777" w:rsidR="00F61F3A" w:rsidRDefault="00F61F3A" w:rsidP="00F116DF">
            <w:pPr>
              <w:pStyle w:val="TAL"/>
              <w:rPr>
                <w:rFonts w:cs="Arial"/>
                <w:szCs w:val="18"/>
              </w:rPr>
            </w:pPr>
            <w:r>
              <w:rPr>
                <w:rFonts w:cs="Arial"/>
                <w:szCs w:val="18"/>
              </w:rPr>
              <w:t>E2eDataVolTransTime</w:t>
            </w:r>
          </w:p>
        </w:tc>
      </w:tr>
    </w:tbl>
    <w:p w14:paraId="5F3E2639" w14:textId="77777777" w:rsidR="00F61F3A" w:rsidRDefault="00F61F3A" w:rsidP="00F61F3A">
      <w:pPr>
        <w:rPr>
          <w:noProof/>
          <w:lang w:eastAsia="zh-CN"/>
        </w:rPr>
      </w:pPr>
    </w:p>
    <w:p w14:paraId="44815AE2" w14:textId="24992998" w:rsidR="000847BF" w:rsidRPr="00B61815" w:rsidRDefault="000847BF" w:rsidP="000847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DABECA" w14:textId="77777777" w:rsidR="00F46786" w:rsidRDefault="00F46786" w:rsidP="00F46786">
      <w:pPr>
        <w:pStyle w:val="50"/>
      </w:pPr>
      <w:bookmarkStart w:id="358" w:name="_Toc50031974"/>
      <w:bookmarkStart w:id="359" w:name="_Toc70550625"/>
      <w:bookmarkStart w:id="360" w:name="_Toc88667582"/>
      <w:bookmarkStart w:id="361" w:name="_Toc45134042"/>
      <w:bookmarkStart w:id="362" w:name="_Toc104539004"/>
      <w:bookmarkStart w:id="363" w:name="_Toc68168958"/>
      <w:bookmarkStart w:id="364" w:name="_Toc85552981"/>
      <w:bookmarkStart w:id="365" w:name="_Toc28012816"/>
      <w:bookmarkStart w:id="366" w:name="_Toc120702305"/>
      <w:bookmarkStart w:id="367" w:name="_Toc98233635"/>
      <w:bookmarkStart w:id="368" w:name="_Toc114133805"/>
      <w:bookmarkStart w:id="369" w:name="_Toc112951126"/>
      <w:bookmarkStart w:id="370" w:name="_Toc83233071"/>
      <w:bookmarkStart w:id="371" w:name="_Toc51762894"/>
      <w:bookmarkStart w:id="372" w:name="_Toc101244411"/>
      <w:bookmarkStart w:id="373" w:name="_Toc94064250"/>
      <w:bookmarkStart w:id="374" w:name="_Toc113031666"/>
      <w:bookmarkStart w:id="375" w:name="_Toc136562372"/>
      <w:bookmarkStart w:id="376" w:name="_Toc43563499"/>
      <w:bookmarkStart w:id="377" w:name="_Toc34266286"/>
      <w:bookmarkStart w:id="378" w:name="_Toc138754206"/>
      <w:bookmarkStart w:id="379" w:name="_Toc66231797"/>
      <w:bookmarkStart w:id="380" w:name="_Toc85557080"/>
      <w:bookmarkStart w:id="381" w:name="_Toc59017929"/>
      <w:bookmarkStart w:id="382" w:name="_Toc148522597"/>
      <w:bookmarkStart w:id="383" w:name="_Toc36102457"/>
      <w:bookmarkStart w:id="384" w:name="_Toc56640961"/>
      <w:bookmarkStart w:id="385" w:name="_Toc90655867"/>
      <w:bookmarkStart w:id="386" w:name="_Toc145705693"/>
      <w:bookmarkStart w:id="387" w:name="_Toc164920777"/>
      <w:bookmarkStart w:id="388" w:name="_Toc170120319"/>
      <w:bookmarkStart w:id="389" w:name="_Toc175858564"/>
      <w:bookmarkStart w:id="390" w:name="_Toc175859637"/>
      <w:r>
        <w:lastRenderedPageBreak/>
        <w:t>5.1.6.2.3</w:t>
      </w:r>
      <w:r>
        <w:tab/>
        <w:t xml:space="preserve">Type </w:t>
      </w:r>
      <w:proofErr w:type="spellStart"/>
      <w:r>
        <w:t>EventSubscription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roofErr w:type="spellEnd"/>
    </w:p>
    <w:p w14:paraId="05D641D9" w14:textId="77777777" w:rsidR="00F46786" w:rsidRDefault="00F46786" w:rsidP="00F46786">
      <w:pPr>
        <w:pStyle w:val="TH"/>
      </w:pPr>
      <w:r>
        <w:t xml:space="preserve">Table 5.1.6.2.3-1: Definition of type </w:t>
      </w:r>
      <w:proofErr w:type="spellStart"/>
      <w:r>
        <w:t>EventSubscription</w:t>
      </w:r>
      <w:proofErr w:type="spellEnd"/>
    </w:p>
    <w:tbl>
      <w:tblPr>
        <w:tblW w:w="91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1366"/>
        <w:gridCol w:w="284"/>
        <w:gridCol w:w="567"/>
        <w:gridCol w:w="3260"/>
        <w:gridCol w:w="2059"/>
      </w:tblGrid>
      <w:tr w:rsidR="00F46786" w14:paraId="158954F5" w14:textId="77777777" w:rsidTr="004B1D86">
        <w:trPr>
          <w:jc w:val="center"/>
        </w:trPr>
        <w:tc>
          <w:tcPr>
            <w:tcW w:w="1603" w:type="dxa"/>
            <w:shd w:val="clear" w:color="auto" w:fill="C0C0C0"/>
          </w:tcPr>
          <w:p w14:paraId="07A8DC0E" w14:textId="77777777" w:rsidR="00F46786" w:rsidRDefault="00F46786" w:rsidP="00561AD0">
            <w:pPr>
              <w:pStyle w:val="TAH"/>
            </w:pPr>
            <w:r>
              <w:lastRenderedPageBreak/>
              <w:t>Attribute name</w:t>
            </w:r>
          </w:p>
        </w:tc>
        <w:tc>
          <w:tcPr>
            <w:tcW w:w="1366" w:type="dxa"/>
            <w:shd w:val="clear" w:color="auto" w:fill="C0C0C0"/>
          </w:tcPr>
          <w:p w14:paraId="740EBDBB" w14:textId="77777777" w:rsidR="00F46786" w:rsidRDefault="00F46786" w:rsidP="00561AD0">
            <w:pPr>
              <w:pStyle w:val="TAH"/>
            </w:pPr>
            <w:r>
              <w:t>Data type</w:t>
            </w:r>
          </w:p>
        </w:tc>
        <w:tc>
          <w:tcPr>
            <w:tcW w:w="284" w:type="dxa"/>
            <w:shd w:val="clear" w:color="auto" w:fill="C0C0C0"/>
          </w:tcPr>
          <w:p w14:paraId="7491950F" w14:textId="77777777" w:rsidR="00F46786" w:rsidRDefault="00F46786" w:rsidP="00561AD0">
            <w:pPr>
              <w:pStyle w:val="TAH"/>
            </w:pPr>
            <w:r>
              <w:t>P</w:t>
            </w:r>
          </w:p>
        </w:tc>
        <w:tc>
          <w:tcPr>
            <w:tcW w:w="567" w:type="dxa"/>
            <w:shd w:val="clear" w:color="auto" w:fill="C0C0C0"/>
          </w:tcPr>
          <w:p w14:paraId="10105078" w14:textId="77777777" w:rsidR="00F46786" w:rsidRDefault="00F46786" w:rsidP="00561AD0">
            <w:pPr>
              <w:pStyle w:val="TAH"/>
            </w:pPr>
            <w:r>
              <w:t>Cardinality</w:t>
            </w:r>
          </w:p>
        </w:tc>
        <w:tc>
          <w:tcPr>
            <w:tcW w:w="3260" w:type="dxa"/>
            <w:shd w:val="clear" w:color="auto" w:fill="C0C0C0"/>
          </w:tcPr>
          <w:p w14:paraId="5CEBD459" w14:textId="77777777" w:rsidR="00F46786" w:rsidRDefault="00F46786" w:rsidP="00561AD0">
            <w:pPr>
              <w:pStyle w:val="TAH"/>
              <w:rPr>
                <w:rFonts w:cs="Arial"/>
                <w:szCs w:val="18"/>
              </w:rPr>
            </w:pPr>
            <w:r>
              <w:rPr>
                <w:rFonts w:cs="Arial"/>
                <w:szCs w:val="18"/>
              </w:rPr>
              <w:t>Description</w:t>
            </w:r>
          </w:p>
        </w:tc>
        <w:tc>
          <w:tcPr>
            <w:tcW w:w="2059" w:type="dxa"/>
            <w:shd w:val="clear" w:color="auto" w:fill="C0C0C0"/>
          </w:tcPr>
          <w:p w14:paraId="5E3E427B" w14:textId="77777777" w:rsidR="00F46786" w:rsidRDefault="00F46786" w:rsidP="00561AD0">
            <w:pPr>
              <w:pStyle w:val="TAH"/>
              <w:rPr>
                <w:rFonts w:cs="Arial"/>
                <w:szCs w:val="18"/>
              </w:rPr>
            </w:pPr>
            <w:r>
              <w:rPr>
                <w:rFonts w:cs="Arial"/>
                <w:szCs w:val="18"/>
              </w:rPr>
              <w:t>Applicability</w:t>
            </w:r>
          </w:p>
        </w:tc>
      </w:tr>
      <w:tr w:rsidR="00F46786" w14:paraId="53CA277B" w14:textId="77777777" w:rsidTr="004B1D86">
        <w:trPr>
          <w:jc w:val="center"/>
        </w:trPr>
        <w:tc>
          <w:tcPr>
            <w:tcW w:w="1603" w:type="dxa"/>
          </w:tcPr>
          <w:p w14:paraId="508D0089" w14:textId="77777777" w:rsidR="00F46786" w:rsidRDefault="00F46786" w:rsidP="00561AD0">
            <w:pPr>
              <w:pStyle w:val="TAL"/>
            </w:pPr>
            <w:proofErr w:type="spellStart"/>
            <w:r>
              <w:t>anySlice</w:t>
            </w:r>
            <w:proofErr w:type="spellEnd"/>
          </w:p>
        </w:tc>
        <w:tc>
          <w:tcPr>
            <w:tcW w:w="1366" w:type="dxa"/>
          </w:tcPr>
          <w:p w14:paraId="4C5A7730" w14:textId="77777777" w:rsidR="00F46786" w:rsidRDefault="00F46786" w:rsidP="00561AD0">
            <w:pPr>
              <w:pStyle w:val="TAL"/>
            </w:pPr>
            <w:proofErr w:type="spellStart"/>
            <w:r>
              <w:t>AnySlice</w:t>
            </w:r>
            <w:proofErr w:type="spellEnd"/>
          </w:p>
        </w:tc>
        <w:tc>
          <w:tcPr>
            <w:tcW w:w="284" w:type="dxa"/>
          </w:tcPr>
          <w:p w14:paraId="459B4A19" w14:textId="77777777" w:rsidR="00F46786" w:rsidRDefault="00F46786" w:rsidP="00561AD0">
            <w:pPr>
              <w:pStyle w:val="TAC"/>
            </w:pPr>
            <w:r>
              <w:t>C</w:t>
            </w:r>
          </w:p>
        </w:tc>
        <w:tc>
          <w:tcPr>
            <w:tcW w:w="567" w:type="dxa"/>
          </w:tcPr>
          <w:p w14:paraId="71767CDE" w14:textId="77777777" w:rsidR="00F46786" w:rsidRDefault="00F46786" w:rsidP="00561AD0">
            <w:pPr>
              <w:pStyle w:val="TAL"/>
            </w:pPr>
            <w:r>
              <w:t>0..1</w:t>
            </w:r>
          </w:p>
        </w:tc>
        <w:tc>
          <w:tcPr>
            <w:tcW w:w="3260" w:type="dxa"/>
          </w:tcPr>
          <w:p w14:paraId="69A13E0B" w14:textId="77777777" w:rsidR="00F46786" w:rsidRDefault="00F46786" w:rsidP="00561AD0">
            <w:pPr>
              <w:pStyle w:val="TAL"/>
            </w:pPr>
            <w:r>
              <w:t>Default is "false". (NOTE 1)</w:t>
            </w:r>
          </w:p>
        </w:tc>
        <w:tc>
          <w:tcPr>
            <w:tcW w:w="2059" w:type="dxa"/>
          </w:tcPr>
          <w:p w14:paraId="69D60D53" w14:textId="77777777" w:rsidR="00F46786" w:rsidRDefault="00F46786" w:rsidP="00561AD0">
            <w:pPr>
              <w:pStyle w:val="TAL"/>
              <w:rPr>
                <w:rFonts w:cs="Arial"/>
                <w:szCs w:val="18"/>
              </w:rPr>
            </w:pPr>
          </w:p>
        </w:tc>
      </w:tr>
      <w:tr w:rsidR="00F46786" w14:paraId="4036F80D" w14:textId="77777777" w:rsidTr="004B1D86">
        <w:trPr>
          <w:jc w:val="center"/>
        </w:trPr>
        <w:tc>
          <w:tcPr>
            <w:tcW w:w="1603" w:type="dxa"/>
          </w:tcPr>
          <w:p w14:paraId="0D597CF8" w14:textId="77777777" w:rsidR="00F46786" w:rsidRDefault="00F46786" w:rsidP="00561AD0">
            <w:pPr>
              <w:pStyle w:val="TAL"/>
            </w:pPr>
            <w:proofErr w:type="spellStart"/>
            <w:r>
              <w:rPr>
                <w:rFonts w:hint="eastAsia"/>
              </w:rPr>
              <w:t>a</w:t>
            </w:r>
            <w:r>
              <w:t>ppIds</w:t>
            </w:r>
            <w:proofErr w:type="spellEnd"/>
          </w:p>
        </w:tc>
        <w:tc>
          <w:tcPr>
            <w:tcW w:w="1366" w:type="dxa"/>
          </w:tcPr>
          <w:p w14:paraId="3D1BDD0F" w14:textId="77777777" w:rsidR="00F46786" w:rsidRDefault="00F46786" w:rsidP="00561AD0">
            <w:pPr>
              <w:pStyle w:val="TAL"/>
            </w:pPr>
            <w:proofErr w:type="gramStart"/>
            <w:r>
              <w:t>array(</w:t>
            </w:r>
            <w:proofErr w:type="spellStart"/>
            <w:proofErr w:type="gramEnd"/>
            <w:r>
              <w:t>ApplicationId</w:t>
            </w:r>
            <w:proofErr w:type="spellEnd"/>
            <w:r>
              <w:t>)</w:t>
            </w:r>
          </w:p>
        </w:tc>
        <w:tc>
          <w:tcPr>
            <w:tcW w:w="284" w:type="dxa"/>
          </w:tcPr>
          <w:p w14:paraId="70FC4D4E" w14:textId="77777777" w:rsidR="00F46786" w:rsidRDefault="00F46786" w:rsidP="00561AD0">
            <w:pPr>
              <w:pStyle w:val="TAC"/>
            </w:pPr>
            <w:r>
              <w:t>C</w:t>
            </w:r>
          </w:p>
        </w:tc>
        <w:tc>
          <w:tcPr>
            <w:tcW w:w="567" w:type="dxa"/>
          </w:tcPr>
          <w:p w14:paraId="1A2EA6C5" w14:textId="77777777" w:rsidR="00F46786" w:rsidRDefault="00F46786" w:rsidP="00561AD0">
            <w:pPr>
              <w:pStyle w:val="TAL"/>
            </w:pPr>
            <w:proofErr w:type="gramStart"/>
            <w:r>
              <w:t>1..N</w:t>
            </w:r>
            <w:proofErr w:type="gramEnd"/>
          </w:p>
        </w:tc>
        <w:tc>
          <w:tcPr>
            <w:tcW w:w="3260" w:type="dxa"/>
          </w:tcPr>
          <w:p w14:paraId="0AC089BE" w14:textId="77777777" w:rsidR="00F46786" w:rsidRDefault="00F46786" w:rsidP="00561AD0">
            <w:pPr>
              <w:pStyle w:val="TAL"/>
            </w:pPr>
            <w:r>
              <w:t xml:space="preserve">Represents the Application Identifier(s) to which the subscription applies. </w:t>
            </w:r>
          </w:p>
          <w:p w14:paraId="1770FE04" w14:textId="77777777" w:rsidR="00F46786" w:rsidRDefault="00F46786" w:rsidP="00561AD0">
            <w:pPr>
              <w:pStyle w:val="TAL"/>
            </w:pPr>
            <w:r>
              <w:t xml:space="preserve">The absence of </w:t>
            </w:r>
            <w:proofErr w:type="spellStart"/>
            <w:r>
              <w:t>appIds</w:t>
            </w:r>
            <w:proofErr w:type="spellEnd"/>
            <w:r>
              <w:t xml:space="preserve"> means subscription to all applications. (NOTE 8) (NOTE 15) (NOTE 16) </w:t>
            </w:r>
          </w:p>
        </w:tc>
        <w:tc>
          <w:tcPr>
            <w:tcW w:w="2059" w:type="dxa"/>
          </w:tcPr>
          <w:p w14:paraId="64CD9793" w14:textId="77777777" w:rsidR="00F46786" w:rsidRDefault="00F46786" w:rsidP="00561AD0">
            <w:pPr>
              <w:pStyle w:val="TAL"/>
              <w:rPr>
                <w:rFonts w:eastAsia="Batang"/>
              </w:rPr>
            </w:pPr>
            <w:proofErr w:type="spellStart"/>
            <w:r>
              <w:rPr>
                <w:rFonts w:eastAsia="Batang"/>
              </w:rPr>
              <w:t>ServiceExperience</w:t>
            </w:r>
            <w:proofErr w:type="spellEnd"/>
          </w:p>
          <w:p w14:paraId="3E3CBE1D" w14:textId="77777777" w:rsidR="00F46786" w:rsidRDefault="00F46786" w:rsidP="00561AD0">
            <w:pPr>
              <w:pStyle w:val="TAL"/>
              <w:rPr>
                <w:rFonts w:cs="Arial"/>
                <w:szCs w:val="18"/>
              </w:rPr>
            </w:pPr>
            <w:proofErr w:type="spellStart"/>
            <w:r>
              <w:rPr>
                <w:rFonts w:cs="Arial"/>
                <w:szCs w:val="18"/>
              </w:rPr>
              <w:t>UeCommunication</w:t>
            </w:r>
            <w:proofErr w:type="spellEnd"/>
            <w:r>
              <w:t xml:space="preserve"> </w:t>
            </w:r>
          </w:p>
          <w:p w14:paraId="3B5644F6" w14:textId="77777777" w:rsidR="00F46786" w:rsidRDefault="00F46786" w:rsidP="00561AD0">
            <w:pPr>
              <w:pStyle w:val="TAL"/>
              <w:rPr>
                <w:rFonts w:cs="Arial"/>
                <w:szCs w:val="18"/>
              </w:rPr>
            </w:pPr>
            <w:proofErr w:type="spellStart"/>
            <w:r>
              <w:rPr>
                <w:rFonts w:cs="Arial"/>
                <w:szCs w:val="18"/>
              </w:rPr>
              <w:t>AbnormalBehaviour</w:t>
            </w:r>
            <w:proofErr w:type="spellEnd"/>
          </w:p>
          <w:p w14:paraId="77A076D1" w14:textId="77777777" w:rsidR="00F46786" w:rsidRDefault="00F46786" w:rsidP="00561AD0">
            <w:pPr>
              <w:pStyle w:val="TAL"/>
              <w:rPr>
                <w:rFonts w:cs="Arial"/>
                <w:szCs w:val="18"/>
              </w:rPr>
            </w:pPr>
            <w:r>
              <w:rPr>
                <w:rFonts w:cs="Arial"/>
                <w:szCs w:val="18"/>
              </w:rPr>
              <w:t>Dispersion</w:t>
            </w:r>
          </w:p>
          <w:p w14:paraId="61FB2DE1" w14:textId="77777777" w:rsidR="00F46786" w:rsidRDefault="00F46786" w:rsidP="00561AD0">
            <w:pPr>
              <w:pStyle w:val="TAL"/>
              <w:rPr>
                <w:rFonts w:eastAsia="Batang"/>
              </w:rPr>
            </w:pPr>
            <w:proofErr w:type="spellStart"/>
            <w:r>
              <w:rPr>
                <w:rFonts w:eastAsia="Batang"/>
              </w:rPr>
              <w:t>DnPerformance</w:t>
            </w:r>
            <w:proofErr w:type="spellEnd"/>
          </w:p>
          <w:p w14:paraId="7C1BF79D" w14:textId="77777777" w:rsidR="00F46786" w:rsidRDefault="00F46786" w:rsidP="00561AD0">
            <w:pPr>
              <w:pStyle w:val="TAL"/>
              <w:rPr>
                <w:rFonts w:eastAsia="Batang"/>
              </w:rPr>
            </w:pPr>
            <w:proofErr w:type="spellStart"/>
            <w:r>
              <w:rPr>
                <w:rFonts w:eastAsia="Batang"/>
              </w:rPr>
              <w:t>PfdDetermination</w:t>
            </w:r>
            <w:proofErr w:type="spellEnd"/>
          </w:p>
          <w:p w14:paraId="57F72AEF" w14:textId="77777777" w:rsidR="00F46786" w:rsidRDefault="00F46786" w:rsidP="00561AD0">
            <w:pPr>
              <w:pStyle w:val="TAL"/>
              <w:rPr>
                <w:rFonts w:eastAsia="Batang"/>
              </w:rPr>
            </w:pPr>
            <w:r>
              <w:rPr>
                <w:lang w:eastAsia="zh-CN"/>
              </w:rPr>
              <w:t>E2eDataVolTransTime</w:t>
            </w:r>
          </w:p>
        </w:tc>
      </w:tr>
      <w:tr w:rsidR="00F46786" w14:paraId="2012036D" w14:textId="77777777" w:rsidTr="004B1D86">
        <w:trPr>
          <w:jc w:val="center"/>
        </w:trPr>
        <w:tc>
          <w:tcPr>
            <w:tcW w:w="1603" w:type="dxa"/>
          </w:tcPr>
          <w:p w14:paraId="17D6F3C6" w14:textId="77777777" w:rsidR="00F46786" w:rsidRDefault="00F46786" w:rsidP="00561AD0">
            <w:pPr>
              <w:pStyle w:val="TAL"/>
            </w:pPr>
            <w:r>
              <w:t>deviation</w:t>
            </w:r>
            <w:r>
              <w:rPr>
                <w:rFonts w:hint="eastAsia"/>
                <w:lang w:eastAsia="zh-CN"/>
              </w:rPr>
              <w:t>s</w:t>
            </w:r>
          </w:p>
        </w:tc>
        <w:tc>
          <w:tcPr>
            <w:tcW w:w="1366" w:type="dxa"/>
          </w:tcPr>
          <w:p w14:paraId="2C52BFBC" w14:textId="77777777" w:rsidR="00F46786" w:rsidRDefault="00F46786" w:rsidP="00561AD0">
            <w:pPr>
              <w:pStyle w:val="TAL"/>
            </w:pPr>
            <w:proofErr w:type="gramStart"/>
            <w:r>
              <w:t>array(</w:t>
            </w:r>
            <w:proofErr w:type="spellStart"/>
            <w:proofErr w:type="gramEnd"/>
            <w:r>
              <w:t>Uinteger</w:t>
            </w:r>
            <w:proofErr w:type="spellEnd"/>
            <w:r>
              <w:rPr>
                <w:rFonts w:hint="eastAsia"/>
                <w:lang w:eastAsia="zh-CN"/>
              </w:rPr>
              <w:t>)</w:t>
            </w:r>
          </w:p>
        </w:tc>
        <w:tc>
          <w:tcPr>
            <w:tcW w:w="284" w:type="dxa"/>
          </w:tcPr>
          <w:p w14:paraId="7D9249BD" w14:textId="77777777" w:rsidR="00F46786" w:rsidRDefault="00F46786" w:rsidP="00561AD0">
            <w:pPr>
              <w:pStyle w:val="TAC"/>
            </w:pPr>
            <w:r>
              <w:rPr>
                <w:rFonts w:hint="eastAsia"/>
                <w:lang w:eastAsia="zh-CN"/>
              </w:rPr>
              <w:t>O</w:t>
            </w:r>
          </w:p>
        </w:tc>
        <w:tc>
          <w:tcPr>
            <w:tcW w:w="567" w:type="dxa"/>
          </w:tcPr>
          <w:p w14:paraId="7023CB92" w14:textId="77777777" w:rsidR="00F46786" w:rsidRDefault="00F46786" w:rsidP="00561AD0">
            <w:pPr>
              <w:pStyle w:val="TAL"/>
            </w:pPr>
            <w:proofErr w:type="gramStart"/>
            <w:r>
              <w:t>1..N</w:t>
            </w:r>
            <w:proofErr w:type="gramEnd"/>
          </w:p>
        </w:tc>
        <w:tc>
          <w:tcPr>
            <w:tcW w:w="3260" w:type="dxa"/>
          </w:tcPr>
          <w:p w14:paraId="2845A03E" w14:textId="77777777" w:rsidR="00F46786" w:rsidRDefault="00F46786" w:rsidP="00561AD0">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2059" w:type="dxa"/>
          </w:tcPr>
          <w:p w14:paraId="12213C46" w14:textId="77777777" w:rsidR="00F46786" w:rsidRDefault="00F46786" w:rsidP="00561AD0">
            <w:pPr>
              <w:pStyle w:val="TAL"/>
            </w:pPr>
            <w:proofErr w:type="spellStart"/>
            <w:r>
              <w:rPr>
                <w:rFonts w:hint="eastAsia"/>
                <w:lang w:eastAsia="zh-CN"/>
              </w:rPr>
              <w:t>E</w:t>
            </w:r>
            <w:r>
              <w:rPr>
                <w:lang w:eastAsia="zh-CN"/>
              </w:rPr>
              <w:t>n</w:t>
            </w:r>
            <w:r>
              <w:rPr>
                <w:rFonts w:eastAsia="Batang"/>
              </w:rPr>
              <w:t>QoSSustainability</w:t>
            </w:r>
            <w:proofErr w:type="spellEnd"/>
          </w:p>
        </w:tc>
      </w:tr>
      <w:tr w:rsidR="00F46786" w14:paraId="6647BA6F" w14:textId="77777777" w:rsidTr="004B1D86">
        <w:trPr>
          <w:jc w:val="center"/>
        </w:trPr>
        <w:tc>
          <w:tcPr>
            <w:tcW w:w="1603" w:type="dxa"/>
          </w:tcPr>
          <w:p w14:paraId="6E1A36B3" w14:textId="77777777" w:rsidR="00F46786" w:rsidRDefault="00F46786" w:rsidP="00561AD0">
            <w:pPr>
              <w:pStyle w:val="TAL"/>
            </w:pPr>
            <w:proofErr w:type="spellStart"/>
            <w:r>
              <w:rPr>
                <w:rFonts w:hint="eastAsia"/>
              </w:rPr>
              <w:t>d</w:t>
            </w:r>
            <w:r>
              <w:t>nns</w:t>
            </w:r>
            <w:proofErr w:type="spellEnd"/>
          </w:p>
        </w:tc>
        <w:tc>
          <w:tcPr>
            <w:tcW w:w="1366" w:type="dxa"/>
          </w:tcPr>
          <w:p w14:paraId="7EB16384" w14:textId="77777777" w:rsidR="00F46786" w:rsidRDefault="00F46786" w:rsidP="00561AD0">
            <w:pPr>
              <w:pStyle w:val="TAL"/>
            </w:pPr>
            <w:proofErr w:type="gramStart"/>
            <w:r>
              <w:rPr>
                <w:rFonts w:hint="eastAsia"/>
              </w:rPr>
              <w:t>a</w:t>
            </w:r>
            <w:r>
              <w:t>rray(</w:t>
            </w:r>
            <w:proofErr w:type="spellStart"/>
            <w:proofErr w:type="gramEnd"/>
            <w:r>
              <w:t>Dnn</w:t>
            </w:r>
            <w:proofErr w:type="spellEnd"/>
            <w:r>
              <w:t>)</w:t>
            </w:r>
          </w:p>
        </w:tc>
        <w:tc>
          <w:tcPr>
            <w:tcW w:w="284" w:type="dxa"/>
          </w:tcPr>
          <w:p w14:paraId="7643ADC5" w14:textId="77777777" w:rsidR="00F46786" w:rsidRDefault="00F46786" w:rsidP="00561AD0">
            <w:pPr>
              <w:pStyle w:val="TAC"/>
            </w:pPr>
            <w:r>
              <w:rPr>
                <w:rFonts w:hint="eastAsia"/>
              </w:rPr>
              <w:t>C</w:t>
            </w:r>
          </w:p>
        </w:tc>
        <w:tc>
          <w:tcPr>
            <w:tcW w:w="567" w:type="dxa"/>
          </w:tcPr>
          <w:p w14:paraId="1D6E5149" w14:textId="77777777" w:rsidR="00F46786" w:rsidRDefault="00F46786" w:rsidP="00561AD0">
            <w:pPr>
              <w:pStyle w:val="TAL"/>
            </w:pPr>
            <w:proofErr w:type="gramStart"/>
            <w:r>
              <w:rPr>
                <w:rFonts w:hint="eastAsia"/>
              </w:rPr>
              <w:t>1</w:t>
            </w:r>
            <w:r>
              <w:t>..N</w:t>
            </w:r>
            <w:proofErr w:type="gramEnd"/>
          </w:p>
        </w:tc>
        <w:tc>
          <w:tcPr>
            <w:tcW w:w="3260" w:type="dxa"/>
          </w:tcPr>
          <w:p w14:paraId="2C311498" w14:textId="77777777" w:rsidR="00F46786" w:rsidRDefault="00F46786" w:rsidP="00561AD0">
            <w:pPr>
              <w:pStyle w:val="TAL"/>
            </w:pPr>
            <w:r>
              <w:t>Represents the DNN(s) to which the subscription applies. Each DNN is a full DNN with both the Network Identifier and Operator Identifier, or a DNN with the Network Identifier only.</w:t>
            </w:r>
          </w:p>
          <w:p w14:paraId="71EFD219" w14:textId="77777777" w:rsidR="00F46786" w:rsidRDefault="00F46786" w:rsidP="00561AD0">
            <w:pPr>
              <w:pStyle w:val="TAL"/>
            </w:pPr>
            <w:r>
              <w:t xml:space="preserve">The absence of </w:t>
            </w:r>
            <w:proofErr w:type="spellStart"/>
            <w:r>
              <w:t>dnns</w:t>
            </w:r>
            <w:proofErr w:type="spellEnd"/>
            <w:r>
              <w:t xml:space="preserve"> means subscription to all DNNs. (NOTE 8) (NOTE 17)</w:t>
            </w:r>
          </w:p>
        </w:tc>
        <w:tc>
          <w:tcPr>
            <w:tcW w:w="2059" w:type="dxa"/>
          </w:tcPr>
          <w:p w14:paraId="185C02D8" w14:textId="77777777" w:rsidR="00F46786" w:rsidRDefault="00F46786" w:rsidP="00561AD0">
            <w:pPr>
              <w:pStyle w:val="TAL"/>
            </w:pPr>
            <w:proofErr w:type="spellStart"/>
            <w:r>
              <w:t>ServiceExperience</w:t>
            </w:r>
            <w:proofErr w:type="spellEnd"/>
            <w:r>
              <w:t xml:space="preserve">, </w:t>
            </w:r>
            <w:proofErr w:type="spellStart"/>
            <w:r>
              <w:t>AbnormalBehaviour</w:t>
            </w:r>
            <w:proofErr w:type="spellEnd"/>
          </w:p>
          <w:p w14:paraId="1CE5D264" w14:textId="77777777" w:rsidR="00F46786" w:rsidRDefault="00F46786" w:rsidP="00561AD0">
            <w:pPr>
              <w:pStyle w:val="TAL"/>
              <w:rPr>
                <w:rFonts w:cs="Arial"/>
                <w:szCs w:val="18"/>
              </w:rPr>
            </w:pPr>
            <w:proofErr w:type="spellStart"/>
            <w:r>
              <w:rPr>
                <w:rFonts w:cs="Arial"/>
                <w:szCs w:val="18"/>
              </w:rPr>
              <w:t>UeCommunication</w:t>
            </w:r>
            <w:proofErr w:type="spellEnd"/>
          </w:p>
          <w:p w14:paraId="37C50977" w14:textId="77777777" w:rsidR="00F46786" w:rsidRDefault="00F46786" w:rsidP="00561AD0">
            <w:pPr>
              <w:pStyle w:val="TAL"/>
              <w:rPr>
                <w:rFonts w:cs="Arial"/>
                <w:szCs w:val="18"/>
              </w:rPr>
            </w:pPr>
            <w:proofErr w:type="spellStart"/>
            <w:r>
              <w:rPr>
                <w:rFonts w:cs="Arial"/>
                <w:szCs w:val="18"/>
              </w:rPr>
              <w:t>RedundantTransmissionExp</w:t>
            </w:r>
            <w:proofErr w:type="spellEnd"/>
          </w:p>
          <w:p w14:paraId="1D08EA7B" w14:textId="77777777" w:rsidR="00F46786" w:rsidRDefault="00F46786" w:rsidP="00561AD0">
            <w:pPr>
              <w:pStyle w:val="TAL"/>
              <w:rPr>
                <w:rFonts w:eastAsia="Batang"/>
              </w:rPr>
            </w:pPr>
            <w:proofErr w:type="spellStart"/>
            <w:r>
              <w:rPr>
                <w:rFonts w:eastAsia="Batang"/>
              </w:rPr>
              <w:t>DnPerformance</w:t>
            </w:r>
            <w:proofErr w:type="spellEnd"/>
          </w:p>
          <w:p w14:paraId="7A1838C3" w14:textId="77777777" w:rsidR="00F46786" w:rsidRDefault="00F46786" w:rsidP="00561AD0">
            <w:pPr>
              <w:pStyle w:val="TAL"/>
              <w:rPr>
                <w:rFonts w:eastAsia="Batang"/>
              </w:rPr>
            </w:pPr>
            <w:r>
              <w:rPr>
                <w:rFonts w:eastAsia="Batang" w:hint="eastAsia"/>
              </w:rPr>
              <w:t>S</w:t>
            </w:r>
            <w:r>
              <w:rPr>
                <w:rFonts w:eastAsia="Batang"/>
              </w:rPr>
              <w:t>MCCE</w:t>
            </w:r>
          </w:p>
          <w:p w14:paraId="0E468701" w14:textId="77777777" w:rsidR="00F46786" w:rsidRDefault="00F46786" w:rsidP="00561AD0">
            <w:pPr>
              <w:pStyle w:val="TAL"/>
              <w:rPr>
                <w:rFonts w:eastAsia="Batang" w:cs="Arial"/>
                <w:szCs w:val="18"/>
              </w:rPr>
            </w:pPr>
            <w:proofErr w:type="spellStart"/>
            <w:r>
              <w:rPr>
                <w:rFonts w:eastAsia="Batang"/>
              </w:rPr>
              <w:t>PfdDetermination</w:t>
            </w:r>
            <w:proofErr w:type="spellEnd"/>
          </w:p>
          <w:p w14:paraId="42B5F613" w14:textId="77777777" w:rsidR="00F46786" w:rsidRDefault="00F46786" w:rsidP="00561AD0">
            <w:pPr>
              <w:pStyle w:val="TAL"/>
              <w:rPr>
                <w:rFonts w:eastAsia="Batang"/>
              </w:rPr>
            </w:pPr>
            <w:proofErr w:type="spellStart"/>
            <w:r>
              <w:rPr>
                <w:rFonts w:cs="Arial"/>
                <w:szCs w:val="18"/>
              </w:rPr>
              <w:t>PduSesTraffic</w:t>
            </w:r>
            <w:proofErr w:type="spellEnd"/>
          </w:p>
          <w:p w14:paraId="59AE0008" w14:textId="77777777" w:rsidR="00F46786" w:rsidRDefault="00F46786" w:rsidP="00561AD0">
            <w:pPr>
              <w:pStyle w:val="TAL"/>
              <w:rPr>
                <w:lang w:eastAsia="zh-CN"/>
              </w:rPr>
            </w:pPr>
            <w:r>
              <w:rPr>
                <w:lang w:eastAsia="zh-CN"/>
              </w:rPr>
              <w:t>E2eDataVolTransTime</w:t>
            </w:r>
          </w:p>
          <w:p w14:paraId="0344178A" w14:textId="77777777" w:rsidR="00F46786" w:rsidRDefault="00F46786" w:rsidP="00561AD0">
            <w:pPr>
              <w:pStyle w:val="TAL"/>
              <w:rPr>
                <w:rFonts w:eastAsia="Batang"/>
              </w:rPr>
            </w:pPr>
            <w:proofErr w:type="spellStart"/>
            <w:r>
              <w:rPr>
                <w:rFonts w:eastAsia="Batang"/>
              </w:rPr>
              <w:t>RelativeProximity</w:t>
            </w:r>
            <w:proofErr w:type="spellEnd"/>
          </w:p>
        </w:tc>
      </w:tr>
      <w:tr w:rsidR="00F46786" w14:paraId="76BC4287" w14:textId="77777777" w:rsidTr="004B1D86">
        <w:trPr>
          <w:jc w:val="center"/>
        </w:trPr>
        <w:tc>
          <w:tcPr>
            <w:tcW w:w="1603" w:type="dxa"/>
          </w:tcPr>
          <w:p w14:paraId="68C82218" w14:textId="77777777" w:rsidR="00F46786" w:rsidRDefault="00F46786" w:rsidP="00561AD0">
            <w:pPr>
              <w:pStyle w:val="TAL"/>
            </w:pPr>
            <w:proofErr w:type="spellStart"/>
            <w:r>
              <w:t>dnais</w:t>
            </w:r>
            <w:proofErr w:type="spellEnd"/>
          </w:p>
        </w:tc>
        <w:tc>
          <w:tcPr>
            <w:tcW w:w="1366" w:type="dxa"/>
          </w:tcPr>
          <w:p w14:paraId="60D0E788" w14:textId="77777777" w:rsidR="00F46786" w:rsidRDefault="00F46786" w:rsidP="00561AD0">
            <w:pPr>
              <w:pStyle w:val="TAL"/>
            </w:pPr>
            <w:proofErr w:type="gramStart"/>
            <w:r>
              <w:t>array(</w:t>
            </w:r>
            <w:proofErr w:type="spellStart"/>
            <w:proofErr w:type="gramEnd"/>
            <w:r>
              <w:t>Dnai</w:t>
            </w:r>
            <w:proofErr w:type="spellEnd"/>
            <w:r>
              <w:t>)</w:t>
            </w:r>
          </w:p>
        </w:tc>
        <w:tc>
          <w:tcPr>
            <w:tcW w:w="284" w:type="dxa"/>
          </w:tcPr>
          <w:p w14:paraId="494F2D10" w14:textId="77777777" w:rsidR="00F46786" w:rsidRDefault="00F46786" w:rsidP="00561AD0">
            <w:pPr>
              <w:pStyle w:val="TAC"/>
            </w:pPr>
            <w:r>
              <w:t>O</w:t>
            </w:r>
          </w:p>
        </w:tc>
        <w:tc>
          <w:tcPr>
            <w:tcW w:w="567" w:type="dxa"/>
          </w:tcPr>
          <w:p w14:paraId="7D80A4C9" w14:textId="77777777" w:rsidR="00F46786" w:rsidRDefault="00F46786" w:rsidP="00561AD0">
            <w:pPr>
              <w:pStyle w:val="TAL"/>
            </w:pPr>
            <w:proofErr w:type="gramStart"/>
            <w:r>
              <w:t>1..N</w:t>
            </w:r>
            <w:proofErr w:type="gramEnd"/>
          </w:p>
        </w:tc>
        <w:tc>
          <w:tcPr>
            <w:tcW w:w="3260" w:type="dxa"/>
          </w:tcPr>
          <w:p w14:paraId="4B3EBB63" w14:textId="77777777" w:rsidR="00F46786" w:rsidRDefault="00F46786" w:rsidP="00561AD0">
            <w:pPr>
              <w:pStyle w:val="TAL"/>
            </w:pPr>
            <w:r>
              <w:t>Represents the Data Network Access Identifier(s) of user plane access to DN(s) which the subscription applies.</w:t>
            </w:r>
          </w:p>
        </w:tc>
        <w:tc>
          <w:tcPr>
            <w:tcW w:w="2059" w:type="dxa"/>
          </w:tcPr>
          <w:p w14:paraId="40A7B548" w14:textId="77777777" w:rsidR="00F46786" w:rsidRDefault="00F46786" w:rsidP="00561AD0">
            <w:pPr>
              <w:pStyle w:val="TAL"/>
              <w:rPr>
                <w:rFonts w:cs="Arial"/>
                <w:szCs w:val="18"/>
              </w:rPr>
            </w:pPr>
            <w:proofErr w:type="spellStart"/>
            <w:r>
              <w:rPr>
                <w:rFonts w:cs="Arial"/>
                <w:szCs w:val="18"/>
              </w:rPr>
              <w:t>ServiceExperience</w:t>
            </w:r>
            <w:proofErr w:type="spellEnd"/>
          </w:p>
          <w:p w14:paraId="7CE26FB5" w14:textId="77777777" w:rsidR="00F46786" w:rsidRDefault="00F46786" w:rsidP="00561AD0">
            <w:pPr>
              <w:pStyle w:val="TAL"/>
              <w:rPr>
                <w:rFonts w:eastAsia="Batang"/>
              </w:rPr>
            </w:pPr>
            <w:proofErr w:type="spellStart"/>
            <w:r>
              <w:rPr>
                <w:rFonts w:eastAsia="Batang"/>
              </w:rPr>
              <w:t>DnPerformance</w:t>
            </w:r>
            <w:proofErr w:type="spellEnd"/>
          </w:p>
          <w:p w14:paraId="15E469D1" w14:textId="77777777" w:rsidR="00F46786" w:rsidRDefault="00F46786" w:rsidP="00561AD0">
            <w:pPr>
              <w:pStyle w:val="TAL"/>
              <w:rPr>
                <w:rFonts w:eastAsia="Batang"/>
              </w:rPr>
            </w:pPr>
          </w:p>
        </w:tc>
      </w:tr>
      <w:tr w:rsidR="00F46786" w14:paraId="44ACF219" w14:textId="77777777" w:rsidTr="004B1D86">
        <w:trPr>
          <w:jc w:val="center"/>
        </w:trPr>
        <w:tc>
          <w:tcPr>
            <w:tcW w:w="1603" w:type="dxa"/>
          </w:tcPr>
          <w:p w14:paraId="2F511973" w14:textId="77777777" w:rsidR="00F46786" w:rsidRDefault="00F46786" w:rsidP="00561AD0">
            <w:pPr>
              <w:pStyle w:val="TAL"/>
            </w:pPr>
            <w:proofErr w:type="spellStart"/>
            <w:r>
              <w:t>dataVlTrnsTmRqs</w:t>
            </w:r>
            <w:proofErr w:type="spellEnd"/>
          </w:p>
        </w:tc>
        <w:tc>
          <w:tcPr>
            <w:tcW w:w="1366" w:type="dxa"/>
          </w:tcPr>
          <w:p w14:paraId="554A138A" w14:textId="77777777" w:rsidR="00F46786" w:rsidRDefault="00F46786" w:rsidP="00561AD0">
            <w:pPr>
              <w:pStyle w:val="TAL"/>
            </w:pPr>
            <w:r>
              <w:rPr>
                <w:rFonts w:eastAsia="等线"/>
              </w:rPr>
              <w:t>array(</w:t>
            </w:r>
            <w:r>
              <w:rPr>
                <w:lang w:eastAsia="zh-CN"/>
              </w:rPr>
              <w:t>E2eDataVolTransTimeReq</w:t>
            </w:r>
            <w:r>
              <w:rPr>
                <w:rFonts w:eastAsia="等线"/>
              </w:rPr>
              <w:t>)</w:t>
            </w:r>
          </w:p>
        </w:tc>
        <w:tc>
          <w:tcPr>
            <w:tcW w:w="284" w:type="dxa"/>
          </w:tcPr>
          <w:p w14:paraId="15DC68E8" w14:textId="77777777" w:rsidR="00F46786" w:rsidRDefault="00F46786" w:rsidP="00561AD0">
            <w:pPr>
              <w:pStyle w:val="TAC"/>
            </w:pPr>
            <w:r>
              <w:rPr>
                <w:rFonts w:cs="Arial"/>
                <w:szCs w:val="18"/>
                <w:lang w:eastAsia="zh-CN"/>
              </w:rPr>
              <w:t>O</w:t>
            </w:r>
          </w:p>
        </w:tc>
        <w:tc>
          <w:tcPr>
            <w:tcW w:w="567" w:type="dxa"/>
          </w:tcPr>
          <w:p w14:paraId="43B1429B" w14:textId="77777777" w:rsidR="00F46786" w:rsidRDefault="00F46786" w:rsidP="00561AD0">
            <w:pPr>
              <w:pStyle w:val="TAL"/>
            </w:pPr>
            <w:proofErr w:type="gramStart"/>
            <w:r>
              <w:rPr>
                <w:rFonts w:cs="Arial"/>
                <w:szCs w:val="18"/>
                <w:lang w:eastAsia="zh-CN"/>
              </w:rPr>
              <w:t>1..N</w:t>
            </w:r>
            <w:proofErr w:type="gramEnd"/>
          </w:p>
        </w:tc>
        <w:tc>
          <w:tcPr>
            <w:tcW w:w="3260" w:type="dxa"/>
          </w:tcPr>
          <w:p w14:paraId="0255023D" w14:textId="77777777" w:rsidR="00F46786" w:rsidRDefault="00F46786" w:rsidP="00561AD0">
            <w:pPr>
              <w:pStyle w:val="TAL"/>
            </w:pPr>
            <w:r>
              <w:rPr>
                <w:lang w:val="en-US" w:eastAsia="zh-CN"/>
              </w:rPr>
              <w:t xml:space="preserve">Represents the </w:t>
            </w:r>
            <w:r>
              <w:t>E2E data volume transfer time requirements</w:t>
            </w:r>
          </w:p>
        </w:tc>
        <w:tc>
          <w:tcPr>
            <w:tcW w:w="2059" w:type="dxa"/>
          </w:tcPr>
          <w:p w14:paraId="12438E0B" w14:textId="77777777" w:rsidR="00F46786" w:rsidRDefault="00F46786" w:rsidP="00561AD0">
            <w:pPr>
              <w:pStyle w:val="TAL"/>
              <w:rPr>
                <w:rFonts w:cs="Arial"/>
                <w:szCs w:val="18"/>
              </w:rPr>
            </w:pPr>
            <w:r>
              <w:rPr>
                <w:lang w:eastAsia="zh-CN"/>
              </w:rPr>
              <w:t>E2eDataVolTransTime</w:t>
            </w:r>
          </w:p>
        </w:tc>
      </w:tr>
      <w:tr w:rsidR="00F46786" w14:paraId="548D3D0F" w14:textId="77777777" w:rsidTr="004B1D86">
        <w:trPr>
          <w:jc w:val="center"/>
        </w:trPr>
        <w:tc>
          <w:tcPr>
            <w:tcW w:w="1603" w:type="dxa"/>
          </w:tcPr>
          <w:p w14:paraId="39D0791B" w14:textId="77777777" w:rsidR="00F46786" w:rsidRDefault="00F46786" w:rsidP="00561AD0">
            <w:pPr>
              <w:pStyle w:val="TAL"/>
            </w:pPr>
            <w:r>
              <w:t>e</w:t>
            </w:r>
            <w:r>
              <w:rPr>
                <w:rFonts w:hint="eastAsia"/>
              </w:rPr>
              <w:t>vent</w:t>
            </w:r>
          </w:p>
        </w:tc>
        <w:tc>
          <w:tcPr>
            <w:tcW w:w="1366" w:type="dxa"/>
          </w:tcPr>
          <w:p w14:paraId="0DC2DA5A" w14:textId="77777777" w:rsidR="00F46786" w:rsidRDefault="00F46786" w:rsidP="00561AD0">
            <w:pPr>
              <w:pStyle w:val="TAL"/>
            </w:pPr>
            <w:proofErr w:type="spellStart"/>
            <w:r>
              <w:rPr>
                <w:rFonts w:hint="eastAsia"/>
              </w:rPr>
              <w:t>NwdafEvent</w:t>
            </w:r>
            <w:proofErr w:type="spellEnd"/>
          </w:p>
        </w:tc>
        <w:tc>
          <w:tcPr>
            <w:tcW w:w="284" w:type="dxa"/>
          </w:tcPr>
          <w:p w14:paraId="073F647F" w14:textId="77777777" w:rsidR="00F46786" w:rsidRDefault="00F46786" w:rsidP="00561AD0">
            <w:pPr>
              <w:pStyle w:val="TAC"/>
            </w:pPr>
            <w:r>
              <w:rPr>
                <w:rFonts w:hint="eastAsia"/>
              </w:rPr>
              <w:t>M</w:t>
            </w:r>
          </w:p>
        </w:tc>
        <w:tc>
          <w:tcPr>
            <w:tcW w:w="567" w:type="dxa"/>
          </w:tcPr>
          <w:p w14:paraId="25FF1FA6" w14:textId="77777777" w:rsidR="00F46786" w:rsidRDefault="00F46786" w:rsidP="00561AD0">
            <w:pPr>
              <w:pStyle w:val="TAL"/>
            </w:pPr>
            <w:r>
              <w:rPr>
                <w:rFonts w:hint="eastAsia"/>
              </w:rPr>
              <w:t>1</w:t>
            </w:r>
          </w:p>
        </w:tc>
        <w:tc>
          <w:tcPr>
            <w:tcW w:w="3260" w:type="dxa"/>
          </w:tcPr>
          <w:p w14:paraId="476DF008" w14:textId="77777777" w:rsidR="00F46786" w:rsidRDefault="00F46786" w:rsidP="00561AD0">
            <w:pPr>
              <w:pStyle w:val="TAL"/>
            </w:pPr>
            <w:r>
              <w:t>Event that is subscribed.</w:t>
            </w:r>
          </w:p>
        </w:tc>
        <w:tc>
          <w:tcPr>
            <w:tcW w:w="2059" w:type="dxa"/>
          </w:tcPr>
          <w:p w14:paraId="5F9E3CBE" w14:textId="77777777" w:rsidR="00F46786" w:rsidRDefault="00F46786" w:rsidP="00561AD0">
            <w:pPr>
              <w:pStyle w:val="TAL"/>
              <w:rPr>
                <w:rFonts w:cs="Arial"/>
                <w:szCs w:val="18"/>
              </w:rPr>
            </w:pPr>
          </w:p>
        </w:tc>
      </w:tr>
      <w:tr w:rsidR="00F46786" w14:paraId="5337208B" w14:textId="77777777" w:rsidTr="004B1D86">
        <w:trPr>
          <w:jc w:val="center"/>
        </w:trPr>
        <w:tc>
          <w:tcPr>
            <w:tcW w:w="1603" w:type="dxa"/>
          </w:tcPr>
          <w:p w14:paraId="496C41D7" w14:textId="77777777" w:rsidR="00F46786" w:rsidRDefault="00F46786" w:rsidP="00561AD0">
            <w:pPr>
              <w:pStyle w:val="TAL"/>
            </w:pPr>
            <w:proofErr w:type="spellStart"/>
            <w:r>
              <w:t>extraReportReq</w:t>
            </w:r>
            <w:proofErr w:type="spellEnd"/>
          </w:p>
        </w:tc>
        <w:tc>
          <w:tcPr>
            <w:tcW w:w="1366" w:type="dxa"/>
          </w:tcPr>
          <w:p w14:paraId="5926A354" w14:textId="77777777" w:rsidR="00F46786" w:rsidRDefault="00F46786" w:rsidP="00561AD0">
            <w:pPr>
              <w:pStyle w:val="TAL"/>
            </w:pPr>
            <w:proofErr w:type="spellStart"/>
            <w:r>
              <w:t>EventReportingRequirement</w:t>
            </w:r>
            <w:proofErr w:type="spellEnd"/>
          </w:p>
        </w:tc>
        <w:tc>
          <w:tcPr>
            <w:tcW w:w="284" w:type="dxa"/>
          </w:tcPr>
          <w:p w14:paraId="3A54BFA2" w14:textId="77777777" w:rsidR="00F46786" w:rsidRDefault="00F46786" w:rsidP="00561AD0">
            <w:pPr>
              <w:pStyle w:val="TAC"/>
            </w:pPr>
            <w:r>
              <w:rPr>
                <w:rFonts w:cs="Arial"/>
                <w:szCs w:val="18"/>
                <w:lang w:eastAsia="zh-CN"/>
              </w:rPr>
              <w:t>O</w:t>
            </w:r>
          </w:p>
        </w:tc>
        <w:tc>
          <w:tcPr>
            <w:tcW w:w="567" w:type="dxa"/>
          </w:tcPr>
          <w:p w14:paraId="604875D4" w14:textId="77777777" w:rsidR="00F46786" w:rsidRDefault="00F46786" w:rsidP="00561AD0">
            <w:pPr>
              <w:pStyle w:val="TAL"/>
            </w:pPr>
            <w:r>
              <w:rPr>
                <w:rFonts w:cs="Arial"/>
                <w:szCs w:val="18"/>
                <w:lang w:eastAsia="zh-CN"/>
              </w:rPr>
              <w:t>0..1</w:t>
            </w:r>
          </w:p>
        </w:tc>
        <w:tc>
          <w:tcPr>
            <w:tcW w:w="3260" w:type="dxa"/>
          </w:tcPr>
          <w:p w14:paraId="56DD26E6" w14:textId="77777777" w:rsidR="00F46786" w:rsidRDefault="00F46786" w:rsidP="00561AD0">
            <w:pPr>
              <w:pStyle w:val="TAL"/>
            </w:pPr>
            <w:r>
              <w:rPr>
                <w:rFonts w:cs="Arial"/>
                <w:szCs w:val="18"/>
              </w:rPr>
              <w:t>The extra event reporting requirement information.</w:t>
            </w:r>
            <w:r>
              <w:t xml:space="preserve"> </w:t>
            </w:r>
          </w:p>
        </w:tc>
        <w:tc>
          <w:tcPr>
            <w:tcW w:w="2059" w:type="dxa"/>
          </w:tcPr>
          <w:p w14:paraId="7D2A1A12" w14:textId="77777777" w:rsidR="00F46786" w:rsidRDefault="00F46786" w:rsidP="00561AD0">
            <w:pPr>
              <w:pStyle w:val="TAL"/>
              <w:rPr>
                <w:rFonts w:cs="Arial"/>
                <w:szCs w:val="18"/>
              </w:rPr>
            </w:pPr>
          </w:p>
        </w:tc>
      </w:tr>
      <w:tr w:rsidR="00F46786" w14:paraId="0E73BF75" w14:textId="77777777" w:rsidTr="004B1D86">
        <w:trPr>
          <w:jc w:val="center"/>
        </w:trPr>
        <w:tc>
          <w:tcPr>
            <w:tcW w:w="1603" w:type="dxa"/>
          </w:tcPr>
          <w:p w14:paraId="04E86604" w14:textId="77777777" w:rsidR="00F46786" w:rsidRDefault="00F46786" w:rsidP="00561AD0">
            <w:pPr>
              <w:pStyle w:val="TAL"/>
            </w:pPr>
            <w:proofErr w:type="spellStart"/>
            <w:r>
              <w:t>ladnDnns</w:t>
            </w:r>
            <w:proofErr w:type="spellEnd"/>
          </w:p>
        </w:tc>
        <w:tc>
          <w:tcPr>
            <w:tcW w:w="1366" w:type="dxa"/>
          </w:tcPr>
          <w:p w14:paraId="629E620C" w14:textId="77777777" w:rsidR="00F46786" w:rsidRDefault="00F46786" w:rsidP="00561AD0">
            <w:pPr>
              <w:pStyle w:val="TAL"/>
            </w:pPr>
            <w:proofErr w:type="gramStart"/>
            <w:r>
              <w:t>array(</w:t>
            </w:r>
            <w:proofErr w:type="spellStart"/>
            <w:proofErr w:type="gramEnd"/>
            <w:r>
              <w:t>Dnn</w:t>
            </w:r>
            <w:proofErr w:type="spellEnd"/>
            <w:r>
              <w:t>)</w:t>
            </w:r>
          </w:p>
        </w:tc>
        <w:tc>
          <w:tcPr>
            <w:tcW w:w="284" w:type="dxa"/>
          </w:tcPr>
          <w:p w14:paraId="712441D8" w14:textId="77777777" w:rsidR="00F46786" w:rsidRDefault="00F46786" w:rsidP="00561AD0">
            <w:pPr>
              <w:pStyle w:val="TAC"/>
              <w:rPr>
                <w:rFonts w:cs="Arial"/>
                <w:szCs w:val="18"/>
                <w:lang w:eastAsia="zh-CN"/>
              </w:rPr>
            </w:pPr>
            <w:r>
              <w:t>O</w:t>
            </w:r>
          </w:p>
        </w:tc>
        <w:tc>
          <w:tcPr>
            <w:tcW w:w="567" w:type="dxa"/>
          </w:tcPr>
          <w:p w14:paraId="16FEF35B" w14:textId="77777777" w:rsidR="00F46786" w:rsidRDefault="00F46786" w:rsidP="00561AD0">
            <w:pPr>
              <w:pStyle w:val="TAL"/>
              <w:rPr>
                <w:rFonts w:cs="Arial"/>
                <w:szCs w:val="18"/>
                <w:lang w:eastAsia="zh-CN"/>
              </w:rPr>
            </w:pPr>
            <w:proofErr w:type="gramStart"/>
            <w:r>
              <w:t>1..N</w:t>
            </w:r>
            <w:proofErr w:type="gramEnd"/>
          </w:p>
        </w:tc>
        <w:tc>
          <w:tcPr>
            <w:tcW w:w="3260" w:type="dxa"/>
          </w:tcPr>
          <w:p w14:paraId="4DCAB583" w14:textId="77777777" w:rsidR="00F46786" w:rsidRDefault="00F46786" w:rsidP="00561AD0">
            <w:pPr>
              <w:pStyle w:val="TAL"/>
              <w:rPr>
                <w:rFonts w:cs="Arial"/>
                <w:szCs w:val="18"/>
              </w:rPr>
            </w:pPr>
            <w:r>
              <w:t xml:space="preserve">LADN DNN(s) to indicate the LADN service area(s) as the </w:t>
            </w:r>
            <w:proofErr w:type="spellStart"/>
            <w:r>
              <w:t>AoI</w:t>
            </w:r>
            <w:proofErr w:type="spellEnd"/>
            <w:r>
              <w:t>(s).</w:t>
            </w:r>
          </w:p>
        </w:tc>
        <w:tc>
          <w:tcPr>
            <w:tcW w:w="2059" w:type="dxa"/>
          </w:tcPr>
          <w:p w14:paraId="74A2390E" w14:textId="77777777" w:rsidR="00F46786" w:rsidRDefault="00F46786" w:rsidP="00561AD0">
            <w:pPr>
              <w:pStyle w:val="TAL"/>
              <w:rPr>
                <w:rFonts w:cs="Arial"/>
                <w:szCs w:val="18"/>
              </w:rPr>
            </w:pPr>
            <w:proofErr w:type="spellStart"/>
            <w:r>
              <w:t>UeMobilityExt</w:t>
            </w:r>
            <w:proofErr w:type="spellEnd"/>
          </w:p>
        </w:tc>
      </w:tr>
      <w:tr w:rsidR="00F46786" w14:paraId="7BD4A042" w14:textId="77777777" w:rsidTr="004B1D86">
        <w:trPr>
          <w:jc w:val="center"/>
        </w:trPr>
        <w:tc>
          <w:tcPr>
            <w:tcW w:w="1603" w:type="dxa"/>
          </w:tcPr>
          <w:p w14:paraId="0984983D" w14:textId="77777777" w:rsidR="00F46786" w:rsidRDefault="00F46786" w:rsidP="00561AD0">
            <w:pPr>
              <w:pStyle w:val="TAL"/>
            </w:pPr>
            <w:proofErr w:type="spellStart"/>
            <w:r>
              <w:t>loadLevelThreshold</w:t>
            </w:r>
            <w:proofErr w:type="spellEnd"/>
          </w:p>
        </w:tc>
        <w:tc>
          <w:tcPr>
            <w:tcW w:w="1366" w:type="dxa"/>
          </w:tcPr>
          <w:p w14:paraId="3ED1207F" w14:textId="77777777" w:rsidR="00F46786" w:rsidRDefault="00F46786" w:rsidP="00561AD0">
            <w:pPr>
              <w:pStyle w:val="TAL"/>
            </w:pPr>
            <w:r>
              <w:t>integer</w:t>
            </w:r>
          </w:p>
        </w:tc>
        <w:tc>
          <w:tcPr>
            <w:tcW w:w="284" w:type="dxa"/>
          </w:tcPr>
          <w:p w14:paraId="77D874C9" w14:textId="77777777" w:rsidR="00F46786" w:rsidRDefault="00F46786" w:rsidP="00561AD0">
            <w:pPr>
              <w:pStyle w:val="TAC"/>
            </w:pPr>
            <w:r>
              <w:t>C</w:t>
            </w:r>
          </w:p>
        </w:tc>
        <w:tc>
          <w:tcPr>
            <w:tcW w:w="567" w:type="dxa"/>
          </w:tcPr>
          <w:p w14:paraId="46053C41" w14:textId="77777777" w:rsidR="00F46786" w:rsidRDefault="00F46786" w:rsidP="00561AD0">
            <w:pPr>
              <w:pStyle w:val="TAL"/>
            </w:pPr>
            <w:r>
              <w:t>0..1</w:t>
            </w:r>
          </w:p>
        </w:tc>
        <w:tc>
          <w:tcPr>
            <w:tcW w:w="3260" w:type="dxa"/>
          </w:tcPr>
          <w:p w14:paraId="51E55F8E" w14:textId="77777777" w:rsidR="00F46786" w:rsidRDefault="00F46786" w:rsidP="00561AD0">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678FB189" w14:textId="77777777" w:rsidR="00F46786" w:rsidRDefault="00F46786" w:rsidP="00561AD0">
            <w:pPr>
              <w:pStyle w:val="TAL"/>
            </w:pPr>
          </w:p>
          <w:p w14:paraId="0E9AC4A4" w14:textId="77777777" w:rsidR="00F46786" w:rsidRDefault="00F46786" w:rsidP="00561AD0">
            <w:pPr>
              <w:pStyle w:val="TAL"/>
            </w:pPr>
            <w:r>
              <w:t xml:space="preserve">May be included when subscribed event is "SLICE_LOAD_LEVEL". </w:t>
            </w:r>
          </w:p>
          <w:p w14:paraId="62768252" w14:textId="77777777" w:rsidR="00F46786" w:rsidRDefault="00F46786" w:rsidP="00561AD0">
            <w:pPr>
              <w:pStyle w:val="TAL"/>
            </w:pPr>
            <w:r>
              <w:t>Minimum = 0. Maximum = 100.</w:t>
            </w:r>
          </w:p>
        </w:tc>
        <w:tc>
          <w:tcPr>
            <w:tcW w:w="2059" w:type="dxa"/>
          </w:tcPr>
          <w:p w14:paraId="77726D36" w14:textId="77777777" w:rsidR="00F46786" w:rsidRDefault="00F46786" w:rsidP="00561AD0">
            <w:pPr>
              <w:pStyle w:val="TAL"/>
              <w:rPr>
                <w:rFonts w:cs="Arial"/>
                <w:szCs w:val="18"/>
              </w:rPr>
            </w:pPr>
          </w:p>
        </w:tc>
      </w:tr>
      <w:tr w:rsidR="00F46786" w14:paraId="21FAF7D8" w14:textId="77777777" w:rsidTr="004B1D86">
        <w:trPr>
          <w:jc w:val="center"/>
        </w:trPr>
        <w:tc>
          <w:tcPr>
            <w:tcW w:w="1603" w:type="dxa"/>
          </w:tcPr>
          <w:p w14:paraId="2714F6B2" w14:textId="77777777" w:rsidR="00F46786" w:rsidRDefault="00F46786" w:rsidP="00561AD0">
            <w:pPr>
              <w:pStyle w:val="TAL"/>
            </w:pPr>
            <w:proofErr w:type="spellStart"/>
            <w:r>
              <w:t>matchingDir</w:t>
            </w:r>
            <w:proofErr w:type="spellEnd"/>
          </w:p>
        </w:tc>
        <w:tc>
          <w:tcPr>
            <w:tcW w:w="1366" w:type="dxa"/>
          </w:tcPr>
          <w:p w14:paraId="6A48C1BC" w14:textId="77777777" w:rsidR="00F46786" w:rsidRDefault="00F46786" w:rsidP="00561AD0">
            <w:pPr>
              <w:pStyle w:val="TAL"/>
            </w:pPr>
            <w:proofErr w:type="spellStart"/>
            <w:r>
              <w:t>MatchingDirection</w:t>
            </w:r>
            <w:proofErr w:type="spellEnd"/>
          </w:p>
        </w:tc>
        <w:tc>
          <w:tcPr>
            <w:tcW w:w="284" w:type="dxa"/>
          </w:tcPr>
          <w:p w14:paraId="043D368C" w14:textId="77777777" w:rsidR="00F46786" w:rsidRDefault="00F46786" w:rsidP="00561AD0">
            <w:pPr>
              <w:pStyle w:val="TAC"/>
            </w:pPr>
            <w:r>
              <w:t>O</w:t>
            </w:r>
          </w:p>
        </w:tc>
        <w:tc>
          <w:tcPr>
            <w:tcW w:w="567" w:type="dxa"/>
          </w:tcPr>
          <w:p w14:paraId="3B6245E4" w14:textId="77777777" w:rsidR="00F46786" w:rsidRDefault="00F46786" w:rsidP="00561AD0">
            <w:pPr>
              <w:pStyle w:val="TAL"/>
            </w:pPr>
            <w:r>
              <w:t>0..1</w:t>
            </w:r>
          </w:p>
        </w:tc>
        <w:tc>
          <w:tcPr>
            <w:tcW w:w="3260" w:type="dxa"/>
          </w:tcPr>
          <w:p w14:paraId="44201C09" w14:textId="77777777" w:rsidR="00F46786" w:rsidRDefault="00F46786" w:rsidP="00561AD0">
            <w:pPr>
              <w:pStyle w:val="TAL"/>
            </w:pPr>
            <w:r>
              <w:t>A matching direction may be provided alongside a threshold. If omitted, the default value is CROSSED.</w:t>
            </w:r>
          </w:p>
        </w:tc>
        <w:tc>
          <w:tcPr>
            <w:tcW w:w="2059" w:type="dxa"/>
          </w:tcPr>
          <w:p w14:paraId="1EE067CD" w14:textId="77777777" w:rsidR="00F46786" w:rsidRDefault="00F46786" w:rsidP="00561AD0">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F46786" w14:paraId="2B86A5DC" w14:textId="77777777" w:rsidTr="004B1D86">
        <w:trPr>
          <w:jc w:val="center"/>
        </w:trPr>
        <w:tc>
          <w:tcPr>
            <w:tcW w:w="1603" w:type="dxa"/>
          </w:tcPr>
          <w:p w14:paraId="3402E12D" w14:textId="77777777" w:rsidR="00F46786" w:rsidRDefault="00F46786" w:rsidP="00561AD0">
            <w:pPr>
              <w:pStyle w:val="TAL"/>
            </w:pPr>
            <w:proofErr w:type="spellStart"/>
            <w:r>
              <w:t>nfLoadLvlThds</w:t>
            </w:r>
            <w:proofErr w:type="spellEnd"/>
          </w:p>
        </w:tc>
        <w:tc>
          <w:tcPr>
            <w:tcW w:w="1366" w:type="dxa"/>
          </w:tcPr>
          <w:p w14:paraId="6D854EAA" w14:textId="77777777" w:rsidR="00F46786" w:rsidRDefault="00F46786" w:rsidP="00561AD0">
            <w:pPr>
              <w:pStyle w:val="TAL"/>
            </w:pPr>
            <w:proofErr w:type="gramStart"/>
            <w:r>
              <w:t>array(</w:t>
            </w:r>
            <w:proofErr w:type="spellStart"/>
            <w:proofErr w:type="gramEnd"/>
            <w:r>
              <w:t>ThresholdLevel</w:t>
            </w:r>
            <w:proofErr w:type="spellEnd"/>
            <w:r>
              <w:t>)</w:t>
            </w:r>
          </w:p>
        </w:tc>
        <w:tc>
          <w:tcPr>
            <w:tcW w:w="284" w:type="dxa"/>
          </w:tcPr>
          <w:p w14:paraId="2E27CF5D" w14:textId="77777777" w:rsidR="00F46786" w:rsidRDefault="00F46786" w:rsidP="00561AD0">
            <w:pPr>
              <w:pStyle w:val="TAC"/>
            </w:pPr>
            <w:r>
              <w:t>C</w:t>
            </w:r>
          </w:p>
        </w:tc>
        <w:tc>
          <w:tcPr>
            <w:tcW w:w="567" w:type="dxa"/>
          </w:tcPr>
          <w:p w14:paraId="484AE326" w14:textId="77777777" w:rsidR="00F46786" w:rsidRDefault="00F46786" w:rsidP="00561AD0">
            <w:pPr>
              <w:pStyle w:val="TAL"/>
            </w:pPr>
            <w:proofErr w:type="gramStart"/>
            <w:r>
              <w:rPr>
                <w:rFonts w:hint="eastAsia"/>
                <w:lang w:eastAsia="zh-CN"/>
              </w:rPr>
              <w:t>1..N</w:t>
            </w:r>
            <w:proofErr w:type="gramEnd"/>
          </w:p>
        </w:tc>
        <w:tc>
          <w:tcPr>
            <w:tcW w:w="3260" w:type="dxa"/>
          </w:tcPr>
          <w:p w14:paraId="7BF903C4" w14:textId="77777777" w:rsidR="00F46786" w:rsidRDefault="00F46786" w:rsidP="00561AD0">
            <w:pPr>
              <w:pStyle w:val="TAL"/>
            </w:pPr>
            <w:r>
              <w:t>Shall be supplied in order to start reporting when an average load level is reached. (</w:t>
            </w:r>
            <w:r>
              <w:rPr>
                <w:rFonts w:cs="Arial"/>
                <w:szCs w:val="18"/>
              </w:rPr>
              <w:t>NOTE 4)</w:t>
            </w:r>
          </w:p>
        </w:tc>
        <w:tc>
          <w:tcPr>
            <w:tcW w:w="2059" w:type="dxa"/>
          </w:tcPr>
          <w:p w14:paraId="1B1263AD" w14:textId="77777777" w:rsidR="00F46786" w:rsidRDefault="00F46786" w:rsidP="00561AD0">
            <w:pPr>
              <w:pStyle w:val="TAL"/>
              <w:rPr>
                <w:rFonts w:cs="Arial"/>
                <w:szCs w:val="18"/>
              </w:rPr>
            </w:pPr>
            <w:proofErr w:type="spellStart"/>
            <w:r>
              <w:rPr>
                <w:rFonts w:cs="Arial"/>
                <w:szCs w:val="18"/>
              </w:rPr>
              <w:t>NfLoad</w:t>
            </w:r>
            <w:proofErr w:type="spellEnd"/>
          </w:p>
        </w:tc>
      </w:tr>
      <w:tr w:rsidR="00F46786" w14:paraId="06B692D5" w14:textId="77777777" w:rsidTr="004B1D86">
        <w:trPr>
          <w:jc w:val="center"/>
        </w:trPr>
        <w:tc>
          <w:tcPr>
            <w:tcW w:w="1603" w:type="dxa"/>
          </w:tcPr>
          <w:p w14:paraId="6795C3BC" w14:textId="77777777" w:rsidR="00F46786" w:rsidRDefault="00F46786" w:rsidP="00561AD0">
            <w:pPr>
              <w:pStyle w:val="TAL"/>
            </w:pPr>
            <w:proofErr w:type="spellStart"/>
            <w:r>
              <w:lastRenderedPageBreak/>
              <w:t>networkArea</w:t>
            </w:r>
            <w:proofErr w:type="spellEnd"/>
          </w:p>
        </w:tc>
        <w:tc>
          <w:tcPr>
            <w:tcW w:w="1366" w:type="dxa"/>
          </w:tcPr>
          <w:p w14:paraId="7782E2D4" w14:textId="77777777" w:rsidR="00F46786" w:rsidRDefault="00F46786" w:rsidP="00561AD0">
            <w:pPr>
              <w:pStyle w:val="TAL"/>
            </w:pPr>
            <w:proofErr w:type="spellStart"/>
            <w:r>
              <w:t>NetworkAreaInfo</w:t>
            </w:r>
            <w:proofErr w:type="spellEnd"/>
          </w:p>
        </w:tc>
        <w:tc>
          <w:tcPr>
            <w:tcW w:w="284" w:type="dxa"/>
          </w:tcPr>
          <w:p w14:paraId="7344CF8E" w14:textId="77777777" w:rsidR="00F46786" w:rsidRDefault="00F46786" w:rsidP="00561AD0">
            <w:pPr>
              <w:pStyle w:val="TAC"/>
            </w:pPr>
            <w:r>
              <w:t>C</w:t>
            </w:r>
          </w:p>
        </w:tc>
        <w:tc>
          <w:tcPr>
            <w:tcW w:w="567" w:type="dxa"/>
          </w:tcPr>
          <w:p w14:paraId="31DB7432" w14:textId="77777777" w:rsidR="00F46786" w:rsidRDefault="00F46786" w:rsidP="00561AD0">
            <w:pPr>
              <w:pStyle w:val="TAL"/>
            </w:pPr>
            <w:r>
              <w:t>0..1</w:t>
            </w:r>
          </w:p>
        </w:tc>
        <w:tc>
          <w:tcPr>
            <w:tcW w:w="3260" w:type="dxa"/>
          </w:tcPr>
          <w:p w14:paraId="4B057483" w14:textId="77777777" w:rsidR="00F46786" w:rsidRDefault="00F46786" w:rsidP="00561AD0">
            <w:pPr>
              <w:pStyle w:val="TAL"/>
            </w:pPr>
            <w:r>
              <w:t xml:space="preserve">Identification of network area to which the subscription applies. </w:t>
            </w:r>
          </w:p>
          <w:p w14:paraId="2B5390F8" w14:textId="77777777" w:rsidR="00F46786" w:rsidRDefault="00F46786" w:rsidP="00561AD0">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w:t>
            </w:r>
            <w:proofErr w:type="gramStart"/>
            <w:r>
              <w:t>20 ,</w:t>
            </w:r>
            <w:proofErr w:type="gramEnd"/>
            <w:r>
              <w:t xml:space="preserve"> NOTE 22)</w:t>
            </w:r>
          </w:p>
          <w:p w14:paraId="3FED4998" w14:textId="77777777" w:rsidR="00F46786" w:rsidRDefault="00F46786" w:rsidP="00561AD0">
            <w:pPr>
              <w:pStyle w:val="TAL"/>
              <w:rPr>
                <w:rFonts w:eastAsia="Batang"/>
              </w:rPr>
            </w:pPr>
          </w:p>
        </w:tc>
        <w:tc>
          <w:tcPr>
            <w:tcW w:w="2059" w:type="dxa"/>
          </w:tcPr>
          <w:p w14:paraId="0D2D1B59" w14:textId="77777777" w:rsidR="00F46786" w:rsidRDefault="00F46786" w:rsidP="00561AD0">
            <w:pPr>
              <w:pStyle w:val="TAL"/>
              <w:rPr>
                <w:rFonts w:eastAsia="Batang"/>
              </w:rPr>
            </w:pPr>
            <w:proofErr w:type="spellStart"/>
            <w:r>
              <w:rPr>
                <w:rFonts w:eastAsia="Batang"/>
              </w:rPr>
              <w:t>ServiceExperience</w:t>
            </w:r>
            <w:proofErr w:type="spellEnd"/>
          </w:p>
          <w:p w14:paraId="167ED19E" w14:textId="77777777" w:rsidR="00F46786" w:rsidRDefault="00F46786" w:rsidP="00561AD0">
            <w:pPr>
              <w:pStyle w:val="TAL"/>
              <w:rPr>
                <w:rFonts w:cs="Arial"/>
                <w:szCs w:val="18"/>
              </w:rPr>
            </w:pPr>
            <w:proofErr w:type="spellStart"/>
            <w:r>
              <w:rPr>
                <w:rFonts w:cs="Arial"/>
                <w:szCs w:val="18"/>
              </w:rPr>
              <w:t>UeMobility</w:t>
            </w:r>
            <w:proofErr w:type="spellEnd"/>
          </w:p>
          <w:p w14:paraId="1A3C5B4A" w14:textId="77777777" w:rsidR="00F46786" w:rsidRDefault="00F46786" w:rsidP="00561AD0">
            <w:pPr>
              <w:pStyle w:val="TAL"/>
              <w:rPr>
                <w:rFonts w:cs="Arial"/>
                <w:szCs w:val="18"/>
              </w:rPr>
            </w:pPr>
            <w:proofErr w:type="spellStart"/>
            <w:r>
              <w:rPr>
                <w:rFonts w:cs="Arial"/>
                <w:szCs w:val="18"/>
              </w:rPr>
              <w:t>UeCommunication</w:t>
            </w:r>
            <w:proofErr w:type="spellEnd"/>
          </w:p>
          <w:p w14:paraId="1886E4E6" w14:textId="77777777" w:rsidR="00F46786" w:rsidRDefault="00F46786" w:rsidP="00561AD0">
            <w:pPr>
              <w:pStyle w:val="TAL"/>
              <w:rPr>
                <w:rFonts w:cs="Arial"/>
                <w:szCs w:val="18"/>
              </w:rPr>
            </w:pPr>
            <w:proofErr w:type="spellStart"/>
            <w:r>
              <w:rPr>
                <w:rFonts w:cs="Arial"/>
                <w:szCs w:val="18"/>
              </w:rPr>
              <w:t>QoSSustainability</w:t>
            </w:r>
            <w:proofErr w:type="spellEnd"/>
          </w:p>
          <w:p w14:paraId="0A081C2E" w14:textId="77777777" w:rsidR="00F46786" w:rsidRDefault="00F46786" w:rsidP="00561AD0">
            <w:pPr>
              <w:pStyle w:val="TAL"/>
              <w:rPr>
                <w:rFonts w:cs="Arial"/>
                <w:szCs w:val="18"/>
              </w:rPr>
            </w:pPr>
            <w:proofErr w:type="spellStart"/>
            <w:r>
              <w:rPr>
                <w:rFonts w:cs="Arial"/>
                <w:szCs w:val="18"/>
              </w:rPr>
              <w:t>AbnormalBehaviour</w:t>
            </w:r>
            <w:proofErr w:type="spellEnd"/>
          </w:p>
          <w:p w14:paraId="742DD544" w14:textId="77777777" w:rsidR="00F46786" w:rsidRDefault="00F46786" w:rsidP="00561AD0">
            <w:pPr>
              <w:pStyle w:val="TAL"/>
              <w:rPr>
                <w:rFonts w:cs="Arial"/>
                <w:szCs w:val="18"/>
              </w:rPr>
            </w:pPr>
            <w:proofErr w:type="spellStart"/>
            <w:r>
              <w:rPr>
                <w:rFonts w:cs="Arial"/>
                <w:szCs w:val="18"/>
              </w:rPr>
              <w:t>UserDataCongestion</w:t>
            </w:r>
            <w:proofErr w:type="spellEnd"/>
          </w:p>
          <w:p w14:paraId="1D5B99A0" w14:textId="77777777" w:rsidR="00F46786" w:rsidRDefault="00F46786" w:rsidP="00561AD0">
            <w:pPr>
              <w:pStyle w:val="TAL"/>
              <w:rPr>
                <w:rFonts w:cs="Arial"/>
                <w:szCs w:val="18"/>
              </w:rPr>
            </w:pPr>
            <w:proofErr w:type="spellStart"/>
            <w:r>
              <w:rPr>
                <w:rFonts w:cs="Arial"/>
                <w:szCs w:val="18"/>
              </w:rPr>
              <w:t>NetworkPerformance</w:t>
            </w:r>
            <w:proofErr w:type="spellEnd"/>
            <w:r>
              <w:t xml:space="preserve"> </w:t>
            </w:r>
          </w:p>
          <w:p w14:paraId="5E2155C8" w14:textId="77777777" w:rsidR="00F46786" w:rsidRDefault="00F46786" w:rsidP="00561AD0">
            <w:pPr>
              <w:pStyle w:val="TAL"/>
            </w:pPr>
            <w:proofErr w:type="spellStart"/>
            <w:r>
              <w:rPr>
                <w:rFonts w:cs="Arial"/>
                <w:szCs w:val="18"/>
              </w:rPr>
              <w:t>NsiLoadExt</w:t>
            </w:r>
            <w:proofErr w:type="spellEnd"/>
          </w:p>
          <w:p w14:paraId="3FE4BE83" w14:textId="77777777" w:rsidR="00F46786" w:rsidRDefault="00F46786" w:rsidP="00561AD0">
            <w:pPr>
              <w:pStyle w:val="TAL"/>
              <w:rPr>
                <w:rFonts w:cs="Arial"/>
              </w:rPr>
            </w:pPr>
            <w:proofErr w:type="spellStart"/>
            <w:r>
              <w:rPr>
                <w:rFonts w:cs="Arial"/>
              </w:rPr>
              <w:t>NfLoadExt</w:t>
            </w:r>
            <w:proofErr w:type="spellEnd"/>
          </w:p>
          <w:p w14:paraId="456D6DCC" w14:textId="77777777" w:rsidR="00F46786" w:rsidRDefault="00F46786" w:rsidP="00561AD0">
            <w:pPr>
              <w:pStyle w:val="TAL"/>
              <w:rPr>
                <w:rFonts w:cs="Arial"/>
                <w:szCs w:val="18"/>
              </w:rPr>
            </w:pPr>
            <w:r>
              <w:rPr>
                <w:rFonts w:cs="Arial"/>
                <w:szCs w:val="18"/>
              </w:rPr>
              <w:t>Dispersion</w:t>
            </w:r>
          </w:p>
          <w:p w14:paraId="121A0C85" w14:textId="77777777" w:rsidR="00F46786" w:rsidRDefault="00F46786" w:rsidP="00561AD0">
            <w:pPr>
              <w:pStyle w:val="TAL"/>
              <w:rPr>
                <w:rFonts w:cs="Arial"/>
                <w:szCs w:val="18"/>
              </w:rPr>
            </w:pPr>
            <w:proofErr w:type="spellStart"/>
            <w:r>
              <w:rPr>
                <w:rFonts w:cs="Arial"/>
                <w:szCs w:val="18"/>
              </w:rPr>
              <w:t>RedundantTransmissionExp</w:t>
            </w:r>
            <w:proofErr w:type="spellEnd"/>
          </w:p>
          <w:p w14:paraId="0C5F02E4" w14:textId="77777777" w:rsidR="00F46786" w:rsidRDefault="00F46786" w:rsidP="00561AD0">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33FE9DA0" w14:textId="77777777" w:rsidR="00F46786" w:rsidRDefault="00F46786" w:rsidP="00561AD0">
            <w:pPr>
              <w:pStyle w:val="TAL"/>
              <w:rPr>
                <w:rFonts w:eastAsia="Batang" w:cs="Arial"/>
                <w:szCs w:val="18"/>
              </w:rPr>
            </w:pPr>
            <w:proofErr w:type="spellStart"/>
            <w:r>
              <w:rPr>
                <w:rFonts w:eastAsia="Batang"/>
              </w:rPr>
              <w:t>DnPerformance</w:t>
            </w:r>
            <w:proofErr w:type="spellEnd"/>
          </w:p>
          <w:p w14:paraId="49F1D0D3" w14:textId="77777777" w:rsidR="00F46786" w:rsidRDefault="00F46786" w:rsidP="00561AD0">
            <w:pPr>
              <w:pStyle w:val="TAL"/>
              <w:rPr>
                <w:rFonts w:eastAsia="Batang"/>
              </w:rPr>
            </w:pPr>
            <w:proofErr w:type="spellStart"/>
            <w:r>
              <w:rPr>
                <w:rFonts w:cs="Arial"/>
                <w:szCs w:val="18"/>
              </w:rPr>
              <w:t>PduSesTraffic</w:t>
            </w:r>
            <w:proofErr w:type="spellEnd"/>
          </w:p>
          <w:p w14:paraId="5CE5165A" w14:textId="77777777" w:rsidR="00F46786" w:rsidRDefault="00F46786" w:rsidP="00561AD0">
            <w:pPr>
              <w:pStyle w:val="TAL"/>
              <w:rPr>
                <w:lang w:eastAsia="zh-CN"/>
              </w:rPr>
            </w:pPr>
            <w:r>
              <w:rPr>
                <w:lang w:eastAsia="zh-CN"/>
              </w:rPr>
              <w:t>E2eDataVolTransTime</w:t>
            </w:r>
          </w:p>
          <w:p w14:paraId="5B976385" w14:textId="77777777" w:rsidR="00F46786" w:rsidRDefault="00F46786" w:rsidP="00561AD0">
            <w:pPr>
              <w:pStyle w:val="TAL"/>
              <w:rPr>
                <w:lang w:eastAsia="zh-CN"/>
              </w:rPr>
            </w:pPr>
            <w:proofErr w:type="spellStart"/>
            <w:r>
              <w:rPr>
                <w:lang w:eastAsia="zh-CN"/>
              </w:rPr>
              <w:t>MovementBehaviour</w:t>
            </w:r>
            <w:proofErr w:type="spellEnd"/>
          </w:p>
          <w:p w14:paraId="59D1C393" w14:textId="77777777" w:rsidR="00F46786" w:rsidRDefault="00F46786" w:rsidP="00561AD0">
            <w:pPr>
              <w:pStyle w:val="TAL"/>
              <w:rPr>
                <w:lang w:eastAsia="zh-CN"/>
              </w:rPr>
            </w:pPr>
            <w:proofErr w:type="spellStart"/>
            <w:r>
              <w:rPr>
                <w:lang w:eastAsia="zh-CN"/>
              </w:rPr>
              <w:t>LocAccuracy</w:t>
            </w:r>
            <w:proofErr w:type="spellEnd"/>
          </w:p>
          <w:p w14:paraId="3EEFB6F8" w14:textId="77777777" w:rsidR="00F46786" w:rsidRDefault="00F46786" w:rsidP="00561AD0">
            <w:pPr>
              <w:pStyle w:val="TAL"/>
              <w:rPr>
                <w:ins w:id="391" w:author="Huawei" w:date="2024-10-31T11:45:00Z"/>
                <w:rFonts w:eastAsia="Batang"/>
              </w:rPr>
            </w:pPr>
            <w:proofErr w:type="spellStart"/>
            <w:r>
              <w:rPr>
                <w:rFonts w:eastAsia="Batang"/>
              </w:rPr>
              <w:t>RelativeProximity</w:t>
            </w:r>
            <w:proofErr w:type="spellEnd"/>
          </w:p>
          <w:p w14:paraId="5F48CB92" w14:textId="0D4B1B58" w:rsidR="00222074" w:rsidRDefault="00222074" w:rsidP="00561AD0">
            <w:pPr>
              <w:pStyle w:val="TAL"/>
              <w:rPr>
                <w:rFonts w:eastAsia="Batang"/>
              </w:rPr>
            </w:pPr>
            <w:proofErr w:type="spellStart"/>
            <w:ins w:id="392" w:author="Huawei" w:date="2024-10-31T11:46:00Z">
              <w:r>
                <w:t>S</w:t>
              </w:r>
              <w:r w:rsidRPr="001C406B">
                <w:t>ignalling</w:t>
              </w:r>
              <w:r>
                <w:t>S</w:t>
              </w:r>
              <w:r w:rsidRPr="001C406B">
                <w:t>torm</w:t>
              </w:r>
            </w:ins>
            <w:proofErr w:type="spellEnd"/>
          </w:p>
        </w:tc>
      </w:tr>
      <w:tr w:rsidR="00F46786" w14:paraId="53688B41" w14:textId="77777777" w:rsidTr="004B1D86">
        <w:trPr>
          <w:jc w:val="center"/>
        </w:trPr>
        <w:tc>
          <w:tcPr>
            <w:tcW w:w="1603" w:type="dxa"/>
          </w:tcPr>
          <w:p w14:paraId="252BB359" w14:textId="77777777" w:rsidR="00F46786" w:rsidRDefault="00F46786" w:rsidP="00561AD0">
            <w:pPr>
              <w:pStyle w:val="TAL"/>
            </w:pPr>
            <w:r>
              <w:t>location</w:t>
            </w:r>
          </w:p>
        </w:tc>
        <w:tc>
          <w:tcPr>
            <w:tcW w:w="1366" w:type="dxa"/>
          </w:tcPr>
          <w:p w14:paraId="188C1921" w14:textId="77777777" w:rsidR="00F46786" w:rsidRDefault="00F46786" w:rsidP="00561AD0">
            <w:pPr>
              <w:pStyle w:val="TAL"/>
            </w:pPr>
            <w:proofErr w:type="spellStart"/>
            <w:r>
              <w:t>GeoLocation</w:t>
            </w:r>
            <w:proofErr w:type="spellEnd"/>
          </w:p>
        </w:tc>
        <w:tc>
          <w:tcPr>
            <w:tcW w:w="284" w:type="dxa"/>
          </w:tcPr>
          <w:p w14:paraId="51ACB884" w14:textId="77777777" w:rsidR="00F46786" w:rsidRDefault="00F46786" w:rsidP="00561AD0">
            <w:pPr>
              <w:pStyle w:val="TAC"/>
            </w:pPr>
            <w:r>
              <w:t>C</w:t>
            </w:r>
          </w:p>
        </w:tc>
        <w:tc>
          <w:tcPr>
            <w:tcW w:w="567" w:type="dxa"/>
          </w:tcPr>
          <w:p w14:paraId="6A2F7C43" w14:textId="77777777" w:rsidR="00F46786" w:rsidRDefault="00F46786" w:rsidP="00561AD0">
            <w:pPr>
              <w:pStyle w:val="TAL"/>
            </w:pPr>
            <w:r>
              <w:t>0..1</w:t>
            </w:r>
          </w:p>
        </w:tc>
        <w:tc>
          <w:tcPr>
            <w:tcW w:w="3260" w:type="dxa"/>
          </w:tcPr>
          <w:p w14:paraId="3ABF0E27" w14:textId="77777777" w:rsidR="00F46786" w:rsidRDefault="00F46786" w:rsidP="00561AD0">
            <w:pPr>
              <w:pStyle w:val="TAL"/>
            </w:pPr>
            <w:r>
              <w:t>A location (</w:t>
            </w:r>
            <w:proofErr w:type="gramStart"/>
            <w:r>
              <w:t>i.e.</w:t>
            </w:r>
            <w:proofErr w:type="gramEnd"/>
            <w:r>
              <w:t xml:space="preserve"> geographical location or location in local coordinates) to which the subscription applies. (NOTE 22)</w:t>
            </w:r>
          </w:p>
        </w:tc>
        <w:tc>
          <w:tcPr>
            <w:tcW w:w="2059" w:type="dxa"/>
          </w:tcPr>
          <w:p w14:paraId="4E8EB2A7" w14:textId="77777777" w:rsidR="00F46786" w:rsidRDefault="00F46786" w:rsidP="00561AD0">
            <w:pPr>
              <w:pStyle w:val="TAL"/>
              <w:rPr>
                <w:rFonts w:eastAsia="Batang"/>
              </w:rPr>
            </w:pPr>
            <w:proofErr w:type="spellStart"/>
            <w:r>
              <w:rPr>
                <w:rFonts w:eastAsia="Batang"/>
              </w:rPr>
              <w:t>LocAccuracy</w:t>
            </w:r>
            <w:proofErr w:type="spellEnd"/>
          </w:p>
        </w:tc>
      </w:tr>
      <w:tr w:rsidR="00F46786" w14:paraId="79891848" w14:textId="77777777" w:rsidTr="004B1D86">
        <w:trPr>
          <w:jc w:val="center"/>
        </w:trPr>
        <w:tc>
          <w:tcPr>
            <w:tcW w:w="1603" w:type="dxa"/>
            <w:tcBorders>
              <w:top w:val="single" w:sz="6" w:space="0" w:color="auto"/>
              <w:left w:val="single" w:sz="6" w:space="0" w:color="auto"/>
              <w:bottom w:val="single" w:sz="6" w:space="0" w:color="auto"/>
              <w:right w:val="single" w:sz="6" w:space="0" w:color="auto"/>
            </w:tcBorders>
          </w:tcPr>
          <w:p w14:paraId="6CB32D9A" w14:textId="77777777" w:rsidR="00F46786" w:rsidRDefault="00F46786" w:rsidP="00561AD0">
            <w:pPr>
              <w:pStyle w:val="TAL"/>
            </w:pPr>
            <w:proofErr w:type="spellStart"/>
            <w:r>
              <w:t>temporalGranSize</w:t>
            </w:r>
            <w:proofErr w:type="spellEnd"/>
          </w:p>
        </w:tc>
        <w:tc>
          <w:tcPr>
            <w:tcW w:w="1366" w:type="dxa"/>
            <w:tcBorders>
              <w:top w:val="single" w:sz="6" w:space="0" w:color="auto"/>
              <w:left w:val="single" w:sz="6" w:space="0" w:color="auto"/>
              <w:bottom w:val="single" w:sz="6" w:space="0" w:color="auto"/>
              <w:right w:val="single" w:sz="6" w:space="0" w:color="auto"/>
            </w:tcBorders>
          </w:tcPr>
          <w:p w14:paraId="30E969DA" w14:textId="77777777" w:rsidR="00F46786" w:rsidRDefault="00F46786" w:rsidP="00561AD0">
            <w:pPr>
              <w:pStyle w:val="TAL"/>
            </w:pPr>
            <w:proofErr w:type="spellStart"/>
            <w:r>
              <w:t>DurationSec</w:t>
            </w:r>
            <w:proofErr w:type="spellEnd"/>
          </w:p>
        </w:tc>
        <w:tc>
          <w:tcPr>
            <w:tcW w:w="284" w:type="dxa"/>
            <w:tcBorders>
              <w:top w:val="single" w:sz="6" w:space="0" w:color="auto"/>
              <w:left w:val="single" w:sz="6" w:space="0" w:color="auto"/>
              <w:bottom w:val="single" w:sz="6" w:space="0" w:color="auto"/>
              <w:right w:val="single" w:sz="6" w:space="0" w:color="auto"/>
            </w:tcBorders>
          </w:tcPr>
          <w:p w14:paraId="058EA23F" w14:textId="77777777" w:rsidR="00F46786" w:rsidRDefault="00F46786" w:rsidP="00561AD0">
            <w:pPr>
              <w:pStyle w:val="TAC"/>
            </w:pPr>
            <w:r>
              <w:t>O</w:t>
            </w:r>
          </w:p>
        </w:tc>
        <w:tc>
          <w:tcPr>
            <w:tcW w:w="567" w:type="dxa"/>
            <w:tcBorders>
              <w:top w:val="single" w:sz="6" w:space="0" w:color="auto"/>
              <w:left w:val="single" w:sz="6" w:space="0" w:color="auto"/>
              <w:bottom w:val="single" w:sz="6" w:space="0" w:color="auto"/>
              <w:right w:val="single" w:sz="6" w:space="0" w:color="auto"/>
            </w:tcBorders>
          </w:tcPr>
          <w:p w14:paraId="4BF2FA64" w14:textId="77777777" w:rsidR="00F46786" w:rsidRDefault="00F46786" w:rsidP="00561AD0">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437CAE50" w14:textId="77777777" w:rsidR="00F46786" w:rsidRDefault="00F46786" w:rsidP="00561AD0">
            <w:pPr>
              <w:pStyle w:val="TAL"/>
            </w:pPr>
            <w:r>
              <w:t>Indicates the minimum duration of each time slot for which the analytics are provided.</w:t>
            </w:r>
          </w:p>
          <w:p w14:paraId="213800B1" w14:textId="77777777" w:rsidR="00F46786" w:rsidRDefault="00F46786" w:rsidP="00561AD0">
            <w:pPr>
              <w:pStyle w:val="TAL"/>
            </w:pPr>
            <w:r>
              <w:t>(NOTE 18)</w:t>
            </w:r>
          </w:p>
        </w:tc>
        <w:tc>
          <w:tcPr>
            <w:tcW w:w="2059" w:type="dxa"/>
            <w:tcBorders>
              <w:top w:val="single" w:sz="6" w:space="0" w:color="auto"/>
              <w:left w:val="single" w:sz="6" w:space="0" w:color="auto"/>
              <w:bottom w:val="single" w:sz="6" w:space="0" w:color="auto"/>
              <w:right w:val="single" w:sz="6" w:space="0" w:color="auto"/>
            </w:tcBorders>
          </w:tcPr>
          <w:p w14:paraId="7C7F40AB" w14:textId="77777777" w:rsidR="00F46786" w:rsidRDefault="00F46786" w:rsidP="00561AD0">
            <w:pPr>
              <w:pStyle w:val="TAL"/>
              <w:rPr>
                <w:rFonts w:eastAsia="Batang"/>
              </w:rPr>
            </w:pPr>
            <w:proofErr w:type="spellStart"/>
            <w:r>
              <w:rPr>
                <w:rFonts w:eastAsia="Batang"/>
              </w:rPr>
              <w:t>NetworkPerformanceExt_eNA</w:t>
            </w:r>
            <w:proofErr w:type="spellEnd"/>
          </w:p>
          <w:p w14:paraId="38E0CD11" w14:textId="77777777" w:rsidR="00F46786" w:rsidRDefault="00F46786" w:rsidP="00561AD0">
            <w:pPr>
              <w:pStyle w:val="TAL"/>
              <w:rPr>
                <w:rFonts w:eastAsia="Batang"/>
              </w:rPr>
            </w:pPr>
            <w:r>
              <w:rPr>
                <w:rFonts w:eastAsia="Batang"/>
              </w:rPr>
              <w:t>UeMobilityExt2_eNA</w:t>
            </w:r>
          </w:p>
          <w:p w14:paraId="2327E336" w14:textId="77777777" w:rsidR="00F46786" w:rsidRDefault="00F46786" w:rsidP="00561AD0">
            <w:pPr>
              <w:pStyle w:val="TAL"/>
              <w:rPr>
                <w:rFonts w:eastAsia="Batang"/>
              </w:rPr>
            </w:pPr>
            <w:r>
              <w:rPr>
                <w:rFonts w:eastAsia="Batang"/>
              </w:rPr>
              <w:t>UserDataCongestionExt2_eNA</w:t>
            </w:r>
          </w:p>
          <w:p w14:paraId="4C4466E2" w14:textId="77777777" w:rsidR="00F46786" w:rsidRDefault="00F46786" w:rsidP="00561AD0">
            <w:pPr>
              <w:pStyle w:val="TAL"/>
              <w:rPr>
                <w:rFonts w:eastAsia="Batang"/>
              </w:rPr>
            </w:pPr>
            <w:proofErr w:type="spellStart"/>
            <w:r>
              <w:rPr>
                <w:rFonts w:eastAsia="Batang"/>
              </w:rPr>
              <w:t>QoSSustainabilityExt_eNA</w:t>
            </w:r>
            <w:proofErr w:type="spellEnd"/>
          </w:p>
          <w:p w14:paraId="772BC4E3" w14:textId="77777777" w:rsidR="00F46786" w:rsidRDefault="00F46786" w:rsidP="00561AD0">
            <w:pPr>
              <w:pStyle w:val="TAL"/>
              <w:rPr>
                <w:rFonts w:eastAsia="Batang"/>
              </w:rPr>
            </w:pPr>
            <w:proofErr w:type="spellStart"/>
            <w:r>
              <w:rPr>
                <w:rFonts w:eastAsia="Batang"/>
              </w:rPr>
              <w:t>DispersionExt_eNA</w:t>
            </w:r>
            <w:proofErr w:type="spellEnd"/>
          </w:p>
          <w:p w14:paraId="652D4208" w14:textId="77777777" w:rsidR="00F46786" w:rsidRDefault="00F46786" w:rsidP="00561AD0">
            <w:pPr>
              <w:pStyle w:val="TAL"/>
              <w:rPr>
                <w:rFonts w:eastAsia="Batang"/>
              </w:rPr>
            </w:pPr>
            <w:proofErr w:type="spellStart"/>
            <w:r>
              <w:rPr>
                <w:rFonts w:eastAsia="Batang"/>
              </w:rPr>
              <w:t>WlanPerfExt_eNA</w:t>
            </w:r>
            <w:proofErr w:type="spellEnd"/>
          </w:p>
          <w:p w14:paraId="144B19A1" w14:textId="77777777" w:rsidR="00F46786" w:rsidRDefault="00F46786" w:rsidP="00561AD0">
            <w:pPr>
              <w:pStyle w:val="TAL"/>
              <w:rPr>
                <w:rFonts w:eastAsia="Batang"/>
              </w:rPr>
            </w:pPr>
            <w:proofErr w:type="spellStart"/>
            <w:r>
              <w:rPr>
                <w:rFonts w:eastAsia="Batang"/>
              </w:rPr>
              <w:t>RedundantTransExpExt_eNA</w:t>
            </w:r>
            <w:proofErr w:type="spellEnd"/>
          </w:p>
          <w:p w14:paraId="2022FE79" w14:textId="77777777" w:rsidR="00F46786" w:rsidRDefault="00F46786" w:rsidP="00561AD0">
            <w:pPr>
              <w:pStyle w:val="TAL"/>
              <w:rPr>
                <w:rFonts w:eastAsia="Batang"/>
              </w:rPr>
            </w:pPr>
            <w:proofErr w:type="spellStart"/>
            <w:r>
              <w:rPr>
                <w:rFonts w:eastAsia="Batang"/>
              </w:rPr>
              <w:t>DnPerformanceExt_eNA</w:t>
            </w:r>
            <w:proofErr w:type="spellEnd"/>
          </w:p>
        </w:tc>
      </w:tr>
      <w:tr w:rsidR="00F46786" w14:paraId="6D94121D" w14:textId="77777777" w:rsidTr="004B1D86">
        <w:trPr>
          <w:jc w:val="center"/>
        </w:trPr>
        <w:tc>
          <w:tcPr>
            <w:tcW w:w="1603" w:type="dxa"/>
            <w:tcBorders>
              <w:top w:val="single" w:sz="6" w:space="0" w:color="auto"/>
              <w:left w:val="single" w:sz="6" w:space="0" w:color="auto"/>
              <w:bottom w:val="single" w:sz="6" w:space="0" w:color="auto"/>
              <w:right w:val="single" w:sz="6" w:space="0" w:color="auto"/>
            </w:tcBorders>
          </w:tcPr>
          <w:p w14:paraId="1B75886E" w14:textId="77777777" w:rsidR="00F46786" w:rsidRDefault="00F46786" w:rsidP="00561AD0">
            <w:pPr>
              <w:pStyle w:val="TAL"/>
            </w:pPr>
            <w:proofErr w:type="spellStart"/>
            <w:r>
              <w:t>spatialGranSizeTa</w:t>
            </w:r>
            <w:proofErr w:type="spellEnd"/>
          </w:p>
        </w:tc>
        <w:tc>
          <w:tcPr>
            <w:tcW w:w="1366" w:type="dxa"/>
            <w:tcBorders>
              <w:top w:val="single" w:sz="6" w:space="0" w:color="auto"/>
              <w:left w:val="single" w:sz="6" w:space="0" w:color="auto"/>
              <w:bottom w:val="single" w:sz="6" w:space="0" w:color="auto"/>
              <w:right w:val="single" w:sz="6" w:space="0" w:color="auto"/>
            </w:tcBorders>
          </w:tcPr>
          <w:p w14:paraId="06FFAA9F" w14:textId="77777777" w:rsidR="00F46786" w:rsidRDefault="00F46786" w:rsidP="00561AD0">
            <w:pPr>
              <w:pStyle w:val="TAL"/>
            </w:pPr>
            <w:proofErr w:type="spellStart"/>
            <w:r>
              <w:t>Uinteger</w:t>
            </w:r>
            <w:proofErr w:type="spellEnd"/>
          </w:p>
        </w:tc>
        <w:tc>
          <w:tcPr>
            <w:tcW w:w="284" w:type="dxa"/>
            <w:tcBorders>
              <w:top w:val="single" w:sz="6" w:space="0" w:color="auto"/>
              <w:left w:val="single" w:sz="6" w:space="0" w:color="auto"/>
              <w:bottom w:val="single" w:sz="6" w:space="0" w:color="auto"/>
              <w:right w:val="single" w:sz="6" w:space="0" w:color="auto"/>
            </w:tcBorders>
          </w:tcPr>
          <w:p w14:paraId="19415441" w14:textId="77777777" w:rsidR="00F46786" w:rsidRDefault="00F46786" w:rsidP="00561AD0">
            <w:pPr>
              <w:pStyle w:val="TAC"/>
            </w:pPr>
            <w:r>
              <w:t>O</w:t>
            </w:r>
          </w:p>
        </w:tc>
        <w:tc>
          <w:tcPr>
            <w:tcW w:w="567" w:type="dxa"/>
            <w:tcBorders>
              <w:top w:val="single" w:sz="6" w:space="0" w:color="auto"/>
              <w:left w:val="single" w:sz="6" w:space="0" w:color="auto"/>
              <w:bottom w:val="single" w:sz="6" w:space="0" w:color="auto"/>
              <w:right w:val="single" w:sz="6" w:space="0" w:color="auto"/>
            </w:tcBorders>
          </w:tcPr>
          <w:p w14:paraId="7A4A07D1" w14:textId="77777777" w:rsidR="00F46786" w:rsidRDefault="00F46786" w:rsidP="00561AD0">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051AE4B3" w14:textId="77777777" w:rsidR="00F46786" w:rsidRDefault="00F46786" w:rsidP="00561AD0">
            <w:pPr>
              <w:pStyle w:val="TAL"/>
            </w:pPr>
            <w:r>
              <w:t>Indicates the maximum number of TAs used to define an area for which the analytics are provided.</w:t>
            </w:r>
          </w:p>
          <w:p w14:paraId="73C45F98" w14:textId="77777777" w:rsidR="00F46786" w:rsidRDefault="00F46786" w:rsidP="00561AD0">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4F944FBE" w14:textId="77777777" w:rsidR="00F46786" w:rsidRDefault="00F46786" w:rsidP="00561AD0">
            <w:pPr>
              <w:pStyle w:val="TAL"/>
            </w:pPr>
            <w:r>
              <w:t>(NOTE 19)</w:t>
            </w:r>
          </w:p>
        </w:tc>
        <w:tc>
          <w:tcPr>
            <w:tcW w:w="2059" w:type="dxa"/>
            <w:tcBorders>
              <w:top w:val="single" w:sz="6" w:space="0" w:color="auto"/>
              <w:left w:val="single" w:sz="6" w:space="0" w:color="auto"/>
              <w:bottom w:val="single" w:sz="6" w:space="0" w:color="auto"/>
              <w:right w:val="single" w:sz="6" w:space="0" w:color="auto"/>
            </w:tcBorders>
          </w:tcPr>
          <w:p w14:paraId="07C3F9E1" w14:textId="77777777" w:rsidR="00F46786" w:rsidRDefault="00F46786" w:rsidP="00561AD0">
            <w:pPr>
              <w:pStyle w:val="TAL"/>
              <w:rPr>
                <w:rFonts w:eastAsia="Batang"/>
              </w:rPr>
            </w:pPr>
            <w:proofErr w:type="spellStart"/>
            <w:r>
              <w:rPr>
                <w:rFonts w:eastAsia="Batang"/>
              </w:rPr>
              <w:t>NetworkPerformanceExt_eNA</w:t>
            </w:r>
            <w:proofErr w:type="spellEnd"/>
          </w:p>
          <w:p w14:paraId="0455D5A7" w14:textId="77777777" w:rsidR="00F46786" w:rsidRDefault="00F46786" w:rsidP="00561AD0">
            <w:pPr>
              <w:pStyle w:val="TAL"/>
              <w:rPr>
                <w:rFonts w:eastAsia="Batang"/>
              </w:rPr>
            </w:pPr>
            <w:r>
              <w:rPr>
                <w:rFonts w:eastAsia="Batang"/>
              </w:rPr>
              <w:t>UeMobilityExt2_eNA</w:t>
            </w:r>
          </w:p>
          <w:p w14:paraId="6BF221E3" w14:textId="77777777" w:rsidR="00F46786" w:rsidRDefault="00F46786" w:rsidP="00561AD0">
            <w:pPr>
              <w:pStyle w:val="TAL"/>
              <w:rPr>
                <w:rFonts w:eastAsia="Batang"/>
              </w:rPr>
            </w:pPr>
            <w:proofErr w:type="spellStart"/>
            <w:r>
              <w:rPr>
                <w:rFonts w:eastAsia="Batang"/>
              </w:rPr>
              <w:t>UeCommunicationExt_eNA</w:t>
            </w:r>
            <w:proofErr w:type="spellEnd"/>
          </w:p>
          <w:p w14:paraId="430AE079" w14:textId="77777777" w:rsidR="00F46786" w:rsidRDefault="00F46786" w:rsidP="00561AD0">
            <w:pPr>
              <w:pStyle w:val="TAL"/>
              <w:rPr>
                <w:rFonts w:eastAsia="Batang"/>
              </w:rPr>
            </w:pPr>
            <w:proofErr w:type="spellStart"/>
            <w:r>
              <w:rPr>
                <w:rFonts w:eastAsia="Batang"/>
              </w:rPr>
              <w:t>QoSSustainabilityExt_eNA</w:t>
            </w:r>
            <w:proofErr w:type="spellEnd"/>
          </w:p>
          <w:p w14:paraId="13526816" w14:textId="77777777" w:rsidR="00F46786" w:rsidRDefault="00F46786" w:rsidP="00561AD0">
            <w:pPr>
              <w:pStyle w:val="TAL"/>
              <w:rPr>
                <w:rFonts w:eastAsia="Batang"/>
              </w:rPr>
            </w:pPr>
            <w:proofErr w:type="spellStart"/>
            <w:r>
              <w:rPr>
                <w:rFonts w:eastAsia="Batang"/>
              </w:rPr>
              <w:t>DispersionExt_eNA</w:t>
            </w:r>
            <w:proofErr w:type="spellEnd"/>
          </w:p>
          <w:p w14:paraId="5B6FDD92" w14:textId="77777777" w:rsidR="00F46786" w:rsidRDefault="00F46786" w:rsidP="00561AD0">
            <w:pPr>
              <w:pStyle w:val="TAL"/>
              <w:rPr>
                <w:rFonts w:eastAsia="Batang"/>
              </w:rPr>
            </w:pPr>
            <w:proofErr w:type="spellStart"/>
            <w:r>
              <w:rPr>
                <w:rFonts w:eastAsia="Batang"/>
              </w:rPr>
              <w:t>DnPerformanceExt_eNA</w:t>
            </w:r>
            <w:proofErr w:type="spellEnd"/>
          </w:p>
        </w:tc>
      </w:tr>
      <w:tr w:rsidR="00F46786" w14:paraId="2C168E44" w14:textId="77777777" w:rsidTr="004B1D86">
        <w:trPr>
          <w:jc w:val="center"/>
        </w:trPr>
        <w:tc>
          <w:tcPr>
            <w:tcW w:w="1603" w:type="dxa"/>
            <w:tcBorders>
              <w:top w:val="single" w:sz="6" w:space="0" w:color="auto"/>
              <w:left w:val="single" w:sz="6" w:space="0" w:color="auto"/>
              <w:bottom w:val="single" w:sz="6" w:space="0" w:color="auto"/>
              <w:right w:val="single" w:sz="6" w:space="0" w:color="auto"/>
            </w:tcBorders>
          </w:tcPr>
          <w:p w14:paraId="6487C7D6" w14:textId="77777777" w:rsidR="00F46786" w:rsidRDefault="00F46786" w:rsidP="00561AD0">
            <w:pPr>
              <w:pStyle w:val="TAL"/>
            </w:pPr>
            <w:proofErr w:type="spellStart"/>
            <w:r>
              <w:t>spatialGranSizeCell</w:t>
            </w:r>
            <w:proofErr w:type="spellEnd"/>
          </w:p>
        </w:tc>
        <w:tc>
          <w:tcPr>
            <w:tcW w:w="1366" w:type="dxa"/>
            <w:tcBorders>
              <w:top w:val="single" w:sz="6" w:space="0" w:color="auto"/>
              <w:left w:val="single" w:sz="6" w:space="0" w:color="auto"/>
              <w:bottom w:val="single" w:sz="6" w:space="0" w:color="auto"/>
              <w:right w:val="single" w:sz="6" w:space="0" w:color="auto"/>
            </w:tcBorders>
          </w:tcPr>
          <w:p w14:paraId="480A4CC3" w14:textId="77777777" w:rsidR="00F46786" w:rsidRDefault="00F46786" w:rsidP="00561AD0">
            <w:pPr>
              <w:pStyle w:val="TAL"/>
            </w:pPr>
            <w:proofErr w:type="spellStart"/>
            <w:r>
              <w:t>Uinteger</w:t>
            </w:r>
            <w:proofErr w:type="spellEnd"/>
          </w:p>
        </w:tc>
        <w:tc>
          <w:tcPr>
            <w:tcW w:w="284" w:type="dxa"/>
            <w:tcBorders>
              <w:top w:val="single" w:sz="6" w:space="0" w:color="auto"/>
              <w:left w:val="single" w:sz="6" w:space="0" w:color="auto"/>
              <w:bottom w:val="single" w:sz="6" w:space="0" w:color="auto"/>
              <w:right w:val="single" w:sz="6" w:space="0" w:color="auto"/>
            </w:tcBorders>
          </w:tcPr>
          <w:p w14:paraId="4E2F9D85" w14:textId="77777777" w:rsidR="00F46786" w:rsidRDefault="00F46786" w:rsidP="00561AD0">
            <w:pPr>
              <w:pStyle w:val="TAC"/>
            </w:pPr>
            <w:r>
              <w:t>O</w:t>
            </w:r>
          </w:p>
        </w:tc>
        <w:tc>
          <w:tcPr>
            <w:tcW w:w="567" w:type="dxa"/>
            <w:tcBorders>
              <w:top w:val="single" w:sz="6" w:space="0" w:color="auto"/>
              <w:left w:val="single" w:sz="6" w:space="0" w:color="auto"/>
              <w:bottom w:val="single" w:sz="6" w:space="0" w:color="auto"/>
              <w:right w:val="single" w:sz="6" w:space="0" w:color="auto"/>
            </w:tcBorders>
          </w:tcPr>
          <w:p w14:paraId="13BAD880" w14:textId="77777777" w:rsidR="00F46786" w:rsidRDefault="00F46786" w:rsidP="00561AD0">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02107089" w14:textId="77777777" w:rsidR="00F46786" w:rsidRDefault="00F46786" w:rsidP="00561AD0">
            <w:pPr>
              <w:pStyle w:val="TAL"/>
            </w:pPr>
            <w:r>
              <w:t>Indicates the maximum number of cells used to define an area for which the analytics are provided.</w:t>
            </w:r>
          </w:p>
          <w:p w14:paraId="4BB9D691" w14:textId="77777777" w:rsidR="00F46786" w:rsidRDefault="00F46786" w:rsidP="00561AD0">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33694542" w14:textId="77777777" w:rsidR="00F46786" w:rsidRDefault="00F46786" w:rsidP="00561AD0">
            <w:pPr>
              <w:pStyle w:val="TAL"/>
            </w:pPr>
            <w:r>
              <w:t>(NOTE 19)</w:t>
            </w:r>
          </w:p>
        </w:tc>
        <w:tc>
          <w:tcPr>
            <w:tcW w:w="2059" w:type="dxa"/>
            <w:tcBorders>
              <w:top w:val="single" w:sz="6" w:space="0" w:color="auto"/>
              <w:left w:val="single" w:sz="6" w:space="0" w:color="auto"/>
              <w:bottom w:val="single" w:sz="6" w:space="0" w:color="auto"/>
              <w:right w:val="single" w:sz="6" w:space="0" w:color="auto"/>
            </w:tcBorders>
          </w:tcPr>
          <w:p w14:paraId="6892B184" w14:textId="77777777" w:rsidR="00F46786" w:rsidRDefault="00F46786" w:rsidP="00561AD0">
            <w:pPr>
              <w:pStyle w:val="TAL"/>
              <w:rPr>
                <w:rFonts w:eastAsia="Batang"/>
              </w:rPr>
            </w:pPr>
            <w:proofErr w:type="spellStart"/>
            <w:r>
              <w:rPr>
                <w:rFonts w:eastAsia="Batang"/>
              </w:rPr>
              <w:t>NetworkPerformanceExt_eNA</w:t>
            </w:r>
            <w:proofErr w:type="spellEnd"/>
          </w:p>
          <w:p w14:paraId="5EB10C2A" w14:textId="77777777" w:rsidR="00F46786" w:rsidRDefault="00F46786" w:rsidP="00561AD0">
            <w:pPr>
              <w:pStyle w:val="TAL"/>
              <w:rPr>
                <w:rFonts w:eastAsia="Batang"/>
              </w:rPr>
            </w:pPr>
            <w:r>
              <w:rPr>
                <w:rFonts w:eastAsia="Batang"/>
              </w:rPr>
              <w:t>UeMobilityExt2_eNA</w:t>
            </w:r>
          </w:p>
          <w:p w14:paraId="492C80B9" w14:textId="77777777" w:rsidR="00F46786" w:rsidRDefault="00F46786" w:rsidP="00561AD0">
            <w:pPr>
              <w:pStyle w:val="TAL"/>
              <w:rPr>
                <w:rFonts w:eastAsia="Batang"/>
              </w:rPr>
            </w:pPr>
            <w:proofErr w:type="spellStart"/>
            <w:r>
              <w:rPr>
                <w:rFonts w:eastAsia="Batang"/>
              </w:rPr>
              <w:t>UeCommunicationExt_eNA</w:t>
            </w:r>
            <w:proofErr w:type="spellEnd"/>
          </w:p>
          <w:p w14:paraId="4B530E66" w14:textId="77777777" w:rsidR="00F46786" w:rsidRDefault="00F46786" w:rsidP="00561AD0">
            <w:pPr>
              <w:pStyle w:val="TAL"/>
              <w:rPr>
                <w:rFonts w:eastAsia="Batang"/>
              </w:rPr>
            </w:pPr>
            <w:proofErr w:type="spellStart"/>
            <w:r>
              <w:rPr>
                <w:rFonts w:eastAsia="Batang"/>
              </w:rPr>
              <w:t>QoSSustainabilityExt_eNA</w:t>
            </w:r>
            <w:proofErr w:type="spellEnd"/>
          </w:p>
          <w:p w14:paraId="4C5C4D0D" w14:textId="77777777" w:rsidR="00F46786" w:rsidRDefault="00F46786" w:rsidP="00561AD0">
            <w:pPr>
              <w:pStyle w:val="TAL"/>
              <w:rPr>
                <w:rFonts w:eastAsia="Batang"/>
              </w:rPr>
            </w:pPr>
            <w:proofErr w:type="spellStart"/>
            <w:r>
              <w:rPr>
                <w:rFonts w:eastAsia="Batang"/>
              </w:rPr>
              <w:t>DispersionExt_eNA</w:t>
            </w:r>
            <w:proofErr w:type="spellEnd"/>
          </w:p>
          <w:p w14:paraId="0C04B814" w14:textId="77777777" w:rsidR="00F46786" w:rsidRDefault="00F46786" w:rsidP="00561AD0">
            <w:pPr>
              <w:pStyle w:val="TAL"/>
              <w:rPr>
                <w:rFonts w:eastAsia="Batang"/>
              </w:rPr>
            </w:pPr>
            <w:proofErr w:type="spellStart"/>
            <w:r>
              <w:rPr>
                <w:rFonts w:eastAsia="Batang"/>
              </w:rPr>
              <w:t>DnPerformanceExt_eNA</w:t>
            </w:r>
            <w:proofErr w:type="spellEnd"/>
          </w:p>
        </w:tc>
      </w:tr>
      <w:tr w:rsidR="00F46786" w14:paraId="6C96027C" w14:textId="77777777" w:rsidTr="004B1D86">
        <w:trPr>
          <w:jc w:val="center"/>
        </w:trPr>
        <w:tc>
          <w:tcPr>
            <w:tcW w:w="1603" w:type="dxa"/>
            <w:tcBorders>
              <w:top w:val="single" w:sz="6" w:space="0" w:color="auto"/>
              <w:left w:val="single" w:sz="6" w:space="0" w:color="auto"/>
              <w:bottom w:val="single" w:sz="6" w:space="0" w:color="auto"/>
              <w:right w:val="single" w:sz="6" w:space="0" w:color="auto"/>
            </w:tcBorders>
          </w:tcPr>
          <w:p w14:paraId="4579AF0F" w14:textId="05599A4C" w:rsidR="00F46786" w:rsidRDefault="00F46786" w:rsidP="00F46786">
            <w:pPr>
              <w:pStyle w:val="TAL"/>
            </w:pPr>
            <w:proofErr w:type="spellStart"/>
            <w:r>
              <w:t>fineGranAreas</w:t>
            </w:r>
            <w:proofErr w:type="spellEnd"/>
          </w:p>
        </w:tc>
        <w:tc>
          <w:tcPr>
            <w:tcW w:w="1366" w:type="dxa"/>
            <w:tcBorders>
              <w:top w:val="single" w:sz="6" w:space="0" w:color="auto"/>
              <w:left w:val="single" w:sz="6" w:space="0" w:color="auto"/>
              <w:bottom w:val="single" w:sz="6" w:space="0" w:color="auto"/>
              <w:right w:val="single" w:sz="6" w:space="0" w:color="auto"/>
            </w:tcBorders>
          </w:tcPr>
          <w:p w14:paraId="683D9D27" w14:textId="59811080" w:rsidR="00F46786" w:rsidRDefault="00F46786" w:rsidP="00F46786">
            <w:pPr>
              <w:pStyle w:val="TAL"/>
            </w:pPr>
            <w:proofErr w:type="gramStart"/>
            <w:r>
              <w:t>array(</w:t>
            </w:r>
            <w:proofErr w:type="spellStart"/>
            <w:proofErr w:type="gramEnd"/>
            <w:r>
              <w:t>GeographicalArea</w:t>
            </w:r>
            <w:proofErr w:type="spellEnd"/>
            <w:r>
              <w:t>)</w:t>
            </w:r>
          </w:p>
        </w:tc>
        <w:tc>
          <w:tcPr>
            <w:tcW w:w="284" w:type="dxa"/>
            <w:tcBorders>
              <w:top w:val="single" w:sz="6" w:space="0" w:color="auto"/>
              <w:left w:val="single" w:sz="6" w:space="0" w:color="auto"/>
              <w:bottom w:val="single" w:sz="6" w:space="0" w:color="auto"/>
              <w:right w:val="single" w:sz="6" w:space="0" w:color="auto"/>
            </w:tcBorders>
          </w:tcPr>
          <w:p w14:paraId="1EC2BEAE" w14:textId="4762F5DC" w:rsidR="00F46786" w:rsidRDefault="00F46786" w:rsidP="00F46786">
            <w:pPr>
              <w:pStyle w:val="TAC"/>
            </w:pPr>
            <w:r>
              <w:t>O</w:t>
            </w:r>
          </w:p>
        </w:tc>
        <w:tc>
          <w:tcPr>
            <w:tcW w:w="567" w:type="dxa"/>
            <w:tcBorders>
              <w:top w:val="single" w:sz="6" w:space="0" w:color="auto"/>
              <w:left w:val="single" w:sz="6" w:space="0" w:color="auto"/>
              <w:bottom w:val="single" w:sz="6" w:space="0" w:color="auto"/>
              <w:right w:val="single" w:sz="6" w:space="0" w:color="auto"/>
            </w:tcBorders>
          </w:tcPr>
          <w:p w14:paraId="3019E710" w14:textId="3A7EE053" w:rsidR="00F46786" w:rsidRDefault="00F46786" w:rsidP="00F46786">
            <w:pPr>
              <w:pStyle w:val="TAL"/>
            </w:pPr>
            <w:proofErr w:type="gramStart"/>
            <w:r>
              <w:t>1..N</w:t>
            </w:r>
            <w:proofErr w:type="gramEnd"/>
          </w:p>
        </w:tc>
        <w:tc>
          <w:tcPr>
            <w:tcW w:w="3260" w:type="dxa"/>
            <w:tcBorders>
              <w:top w:val="single" w:sz="6" w:space="0" w:color="auto"/>
              <w:left w:val="single" w:sz="6" w:space="0" w:color="auto"/>
              <w:bottom w:val="single" w:sz="6" w:space="0" w:color="auto"/>
              <w:right w:val="single" w:sz="6" w:space="0" w:color="auto"/>
            </w:tcBorders>
          </w:tcPr>
          <w:p w14:paraId="30709D1B" w14:textId="77777777" w:rsidR="00F46786" w:rsidRDefault="00F46786" w:rsidP="00F46786">
            <w:pPr>
              <w:pStyle w:val="TAL"/>
            </w:pPr>
            <w:r>
              <w:t>Indicates the fine granularity areas to which the subscription applies. (</w:t>
            </w:r>
            <w:proofErr w:type="gramStart"/>
            <w:r>
              <w:t>i.e.</w:t>
            </w:r>
            <w:proofErr w:type="gramEnd"/>
            <w:r>
              <w:t xml:space="preserve"> with a finer granularity than cell).</w:t>
            </w:r>
          </w:p>
          <w:p w14:paraId="6CC22016" w14:textId="6B47DD30" w:rsidR="00F46786" w:rsidRDefault="00F46786" w:rsidP="00F46786">
            <w:pPr>
              <w:pStyle w:val="TAL"/>
            </w:pPr>
            <w:r>
              <w:t>(NOTE 7, NOTE 20)</w:t>
            </w:r>
          </w:p>
        </w:tc>
        <w:tc>
          <w:tcPr>
            <w:tcW w:w="2059" w:type="dxa"/>
            <w:tcBorders>
              <w:top w:val="single" w:sz="6" w:space="0" w:color="auto"/>
              <w:left w:val="single" w:sz="6" w:space="0" w:color="auto"/>
              <w:bottom w:val="single" w:sz="6" w:space="0" w:color="auto"/>
              <w:right w:val="single" w:sz="6" w:space="0" w:color="auto"/>
            </w:tcBorders>
          </w:tcPr>
          <w:p w14:paraId="3EFD661C" w14:textId="77777777" w:rsidR="00F46786" w:rsidRPr="00B70A58" w:rsidRDefault="00F46786" w:rsidP="00F46786">
            <w:pPr>
              <w:pStyle w:val="TAL"/>
              <w:rPr>
                <w:rFonts w:eastAsia="Batang"/>
              </w:rPr>
            </w:pPr>
            <w:r w:rsidRPr="00B70A58">
              <w:rPr>
                <w:rFonts w:eastAsia="Batang"/>
              </w:rPr>
              <w:t>ServiceExperienceExt2_eNA</w:t>
            </w:r>
          </w:p>
          <w:p w14:paraId="1A431AC3" w14:textId="77777777" w:rsidR="00F46786" w:rsidRPr="00B70A58" w:rsidRDefault="00F46786" w:rsidP="00F46786">
            <w:pPr>
              <w:pStyle w:val="TAL"/>
              <w:rPr>
                <w:rFonts w:eastAsia="Batang"/>
              </w:rPr>
            </w:pPr>
            <w:r w:rsidRPr="00B70A58">
              <w:rPr>
                <w:rFonts w:eastAsia="Batang"/>
              </w:rPr>
              <w:t>UeMobilityExt2_eNA</w:t>
            </w:r>
          </w:p>
          <w:p w14:paraId="1B667579" w14:textId="77777777" w:rsidR="00F46786" w:rsidRDefault="00F46786" w:rsidP="00F46786">
            <w:pPr>
              <w:pStyle w:val="TAL"/>
              <w:rPr>
                <w:rFonts w:eastAsia="Batang"/>
              </w:rPr>
            </w:pPr>
            <w:proofErr w:type="spellStart"/>
            <w:r>
              <w:rPr>
                <w:rFonts w:eastAsia="Batang"/>
              </w:rPr>
              <w:t>QoSSustainabilityExt_eNA</w:t>
            </w:r>
            <w:proofErr w:type="spellEnd"/>
          </w:p>
          <w:p w14:paraId="6E55CC92" w14:textId="44B55323" w:rsidR="00F46786" w:rsidRDefault="00F46786" w:rsidP="00F46786">
            <w:pPr>
              <w:pStyle w:val="TAL"/>
              <w:rPr>
                <w:rFonts w:eastAsia="Batang"/>
              </w:rPr>
            </w:pPr>
            <w:proofErr w:type="spellStart"/>
            <w:r>
              <w:rPr>
                <w:rFonts w:eastAsia="Batang"/>
              </w:rPr>
              <w:t>MovementBehaviour</w:t>
            </w:r>
            <w:proofErr w:type="spellEnd"/>
          </w:p>
        </w:tc>
      </w:tr>
      <w:tr w:rsidR="00F46786" w14:paraId="0F7DADBE" w14:textId="77777777" w:rsidTr="004B1D86">
        <w:trPr>
          <w:jc w:val="center"/>
        </w:trPr>
        <w:tc>
          <w:tcPr>
            <w:tcW w:w="1603" w:type="dxa"/>
          </w:tcPr>
          <w:p w14:paraId="5D196118" w14:textId="77777777" w:rsidR="00F46786" w:rsidRDefault="00F46786" w:rsidP="00F46786">
            <w:pPr>
              <w:pStyle w:val="TAL"/>
            </w:pPr>
            <w:proofErr w:type="spellStart"/>
            <w:r>
              <w:t>visitedAreas</w:t>
            </w:r>
            <w:proofErr w:type="spellEnd"/>
          </w:p>
        </w:tc>
        <w:tc>
          <w:tcPr>
            <w:tcW w:w="1366" w:type="dxa"/>
          </w:tcPr>
          <w:p w14:paraId="31AEB794" w14:textId="77777777" w:rsidR="00F46786" w:rsidRDefault="00F46786" w:rsidP="00F46786">
            <w:pPr>
              <w:pStyle w:val="TAL"/>
            </w:pPr>
            <w:proofErr w:type="gramStart"/>
            <w:r>
              <w:t>array(</w:t>
            </w:r>
            <w:proofErr w:type="spellStart"/>
            <w:proofErr w:type="gramEnd"/>
            <w:r>
              <w:t>NetworkAreaInfo</w:t>
            </w:r>
            <w:proofErr w:type="spellEnd"/>
            <w:r>
              <w:t>)</w:t>
            </w:r>
          </w:p>
        </w:tc>
        <w:tc>
          <w:tcPr>
            <w:tcW w:w="284" w:type="dxa"/>
          </w:tcPr>
          <w:p w14:paraId="16C564C9" w14:textId="77777777" w:rsidR="00F46786" w:rsidRDefault="00F46786" w:rsidP="00F46786">
            <w:pPr>
              <w:pStyle w:val="TAC"/>
            </w:pPr>
            <w:r>
              <w:rPr>
                <w:lang w:eastAsia="zh-CN"/>
              </w:rPr>
              <w:t>O</w:t>
            </w:r>
          </w:p>
        </w:tc>
        <w:tc>
          <w:tcPr>
            <w:tcW w:w="567" w:type="dxa"/>
          </w:tcPr>
          <w:p w14:paraId="2DB83974" w14:textId="77777777" w:rsidR="00F46786" w:rsidRDefault="00F46786" w:rsidP="00F46786">
            <w:pPr>
              <w:pStyle w:val="TAL"/>
            </w:pPr>
            <w:proofErr w:type="gramStart"/>
            <w:r>
              <w:rPr>
                <w:rFonts w:hint="eastAsia"/>
                <w:lang w:eastAsia="zh-CN"/>
              </w:rPr>
              <w:t>1..N</w:t>
            </w:r>
            <w:proofErr w:type="gramEnd"/>
          </w:p>
        </w:tc>
        <w:tc>
          <w:tcPr>
            <w:tcW w:w="3260" w:type="dxa"/>
          </w:tcPr>
          <w:p w14:paraId="0F80E718" w14:textId="77777777" w:rsidR="00F46786" w:rsidRDefault="00F46786" w:rsidP="00F46786">
            <w:pPr>
              <w:pStyle w:val="TAL"/>
            </w:pPr>
            <w:r>
              <w:t>Indicates the visited network area(s) which the UEs had previously been in at least one of the Visited Area(s) of Interest.</w:t>
            </w:r>
          </w:p>
          <w:p w14:paraId="5F2E2FED" w14:textId="77777777" w:rsidR="00F46786" w:rsidRDefault="00F46786" w:rsidP="00F46786">
            <w:pPr>
              <w:pStyle w:val="TAL"/>
            </w:pPr>
            <w:r>
              <w:t>(NOTE 10)</w:t>
            </w:r>
          </w:p>
        </w:tc>
        <w:tc>
          <w:tcPr>
            <w:tcW w:w="2059" w:type="dxa"/>
          </w:tcPr>
          <w:p w14:paraId="09F17762" w14:textId="77777777" w:rsidR="00F46786" w:rsidRDefault="00F46786" w:rsidP="00F46786">
            <w:pPr>
              <w:pStyle w:val="TAL"/>
              <w:rPr>
                <w:rFonts w:eastAsia="Batang"/>
              </w:rPr>
            </w:pPr>
            <w:proofErr w:type="spellStart"/>
            <w:r>
              <w:t>UeMobilityExt</w:t>
            </w:r>
            <w:proofErr w:type="spellEnd"/>
          </w:p>
        </w:tc>
      </w:tr>
      <w:tr w:rsidR="00F46786" w14:paraId="6E37AABF" w14:textId="77777777" w:rsidTr="004B1D86">
        <w:trPr>
          <w:jc w:val="center"/>
        </w:trPr>
        <w:tc>
          <w:tcPr>
            <w:tcW w:w="1603" w:type="dxa"/>
          </w:tcPr>
          <w:p w14:paraId="637EFBE8" w14:textId="77777777" w:rsidR="00F46786" w:rsidRDefault="00F46786" w:rsidP="00F46786">
            <w:pPr>
              <w:pStyle w:val="TAL"/>
            </w:pPr>
            <w:proofErr w:type="spellStart"/>
            <w:r>
              <w:rPr>
                <w:rFonts w:hint="eastAsia"/>
              </w:rPr>
              <w:lastRenderedPageBreak/>
              <w:t>m</w:t>
            </w:r>
            <w:r>
              <w:t>axTopAppUlNbr</w:t>
            </w:r>
            <w:proofErr w:type="spellEnd"/>
          </w:p>
        </w:tc>
        <w:tc>
          <w:tcPr>
            <w:tcW w:w="1366" w:type="dxa"/>
          </w:tcPr>
          <w:p w14:paraId="1992E1BA" w14:textId="77777777" w:rsidR="00F46786" w:rsidRDefault="00F46786" w:rsidP="00F46786">
            <w:pPr>
              <w:pStyle w:val="TAL"/>
            </w:pPr>
            <w:proofErr w:type="spellStart"/>
            <w:r>
              <w:t>Uinteger</w:t>
            </w:r>
            <w:proofErr w:type="spellEnd"/>
          </w:p>
        </w:tc>
        <w:tc>
          <w:tcPr>
            <w:tcW w:w="284" w:type="dxa"/>
          </w:tcPr>
          <w:p w14:paraId="32EA6C5F" w14:textId="77777777" w:rsidR="00F46786" w:rsidRDefault="00F46786" w:rsidP="00F46786">
            <w:pPr>
              <w:pStyle w:val="TAC"/>
            </w:pPr>
            <w:r>
              <w:t>O</w:t>
            </w:r>
          </w:p>
        </w:tc>
        <w:tc>
          <w:tcPr>
            <w:tcW w:w="567" w:type="dxa"/>
          </w:tcPr>
          <w:p w14:paraId="664C3D25" w14:textId="77777777" w:rsidR="00F46786" w:rsidRDefault="00F46786" w:rsidP="00F46786">
            <w:pPr>
              <w:pStyle w:val="TAL"/>
            </w:pPr>
            <w:r>
              <w:t>0..1</w:t>
            </w:r>
          </w:p>
        </w:tc>
        <w:tc>
          <w:tcPr>
            <w:tcW w:w="3260" w:type="dxa"/>
          </w:tcPr>
          <w:p w14:paraId="15D29CF8" w14:textId="77777777" w:rsidR="00F46786" w:rsidRDefault="00F46786" w:rsidP="00F46786">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4BDC987B" w14:textId="77777777" w:rsidR="00F46786" w:rsidRDefault="00F46786" w:rsidP="00F46786">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2059" w:type="dxa"/>
          </w:tcPr>
          <w:p w14:paraId="68D27DF9" w14:textId="77777777" w:rsidR="00F46786" w:rsidRDefault="00F46786" w:rsidP="00F46786">
            <w:pPr>
              <w:pStyle w:val="TAL"/>
              <w:rPr>
                <w:rFonts w:eastAsia="Batang"/>
              </w:rPr>
            </w:pPr>
            <w:proofErr w:type="spellStart"/>
            <w:r>
              <w:rPr>
                <w:rFonts w:eastAsia="Batang"/>
              </w:rPr>
              <w:t>UserDataCongestionExt</w:t>
            </w:r>
            <w:proofErr w:type="spellEnd"/>
          </w:p>
        </w:tc>
      </w:tr>
      <w:tr w:rsidR="00F46786" w14:paraId="515C3E18" w14:textId="77777777" w:rsidTr="004B1D86">
        <w:trPr>
          <w:jc w:val="center"/>
        </w:trPr>
        <w:tc>
          <w:tcPr>
            <w:tcW w:w="1603" w:type="dxa"/>
          </w:tcPr>
          <w:p w14:paraId="689E53CD" w14:textId="77777777" w:rsidR="00F46786" w:rsidRDefault="00F46786" w:rsidP="00F46786">
            <w:pPr>
              <w:pStyle w:val="TAL"/>
            </w:pPr>
            <w:proofErr w:type="spellStart"/>
            <w:r>
              <w:rPr>
                <w:rFonts w:hint="eastAsia"/>
              </w:rPr>
              <w:t>m</w:t>
            </w:r>
            <w:r>
              <w:t>axTopAppDlNbr</w:t>
            </w:r>
            <w:proofErr w:type="spellEnd"/>
          </w:p>
        </w:tc>
        <w:tc>
          <w:tcPr>
            <w:tcW w:w="1366" w:type="dxa"/>
          </w:tcPr>
          <w:p w14:paraId="1D01C767" w14:textId="77777777" w:rsidR="00F46786" w:rsidRDefault="00F46786" w:rsidP="00F46786">
            <w:pPr>
              <w:pStyle w:val="TAL"/>
            </w:pPr>
            <w:proofErr w:type="spellStart"/>
            <w:r>
              <w:t>Uinteger</w:t>
            </w:r>
            <w:proofErr w:type="spellEnd"/>
          </w:p>
        </w:tc>
        <w:tc>
          <w:tcPr>
            <w:tcW w:w="284" w:type="dxa"/>
          </w:tcPr>
          <w:p w14:paraId="684B6B6B" w14:textId="77777777" w:rsidR="00F46786" w:rsidRDefault="00F46786" w:rsidP="00F46786">
            <w:pPr>
              <w:pStyle w:val="TAC"/>
            </w:pPr>
            <w:r>
              <w:t>O</w:t>
            </w:r>
          </w:p>
        </w:tc>
        <w:tc>
          <w:tcPr>
            <w:tcW w:w="567" w:type="dxa"/>
          </w:tcPr>
          <w:p w14:paraId="3064E022" w14:textId="77777777" w:rsidR="00F46786" w:rsidRDefault="00F46786" w:rsidP="00F46786">
            <w:pPr>
              <w:pStyle w:val="TAL"/>
            </w:pPr>
            <w:r>
              <w:t>0..1</w:t>
            </w:r>
          </w:p>
        </w:tc>
        <w:tc>
          <w:tcPr>
            <w:tcW w:w="3260" w:type="dxa"/>
          </w:tcPr>
          <w:p w14:paraId="28F74049" w14:textId="77777777" w:rsidR="00F46786" w:rsidRDefault="00F46786" w:rsidP="00F46786">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069F262" w14:textId="77777777" w:rsidR="00F46786" w:rsidRDefault="00F46786" w:rsidP="00F46786">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2059" w:type="dxa"/>
          </w:tcPr>
          <w:p w14:paraId="6B84667A" w14:textId="77777777" w:rsidR="00F46786" w:rsidRDefault="00F46786" w:rsidP="00F46786">
            <w:pPr>
              <w:pStyle w:val="TAL"/>
              <w:rPr>
                <w:rFonts w:eastAsia="Batang"/>
              </w:rPr>
            </w:pPr>
            <w:proofErr w:type="spellStart"/>
            <w:r>
              <w:rPr>
                <w:rFonts w:eastAsia="Batang"/>
              </w:rPr>
              <w:t>UserDataCongestionExt</w:t>
            </w:r>
            <w:proofErr w:type="spellEnd"/>
          </w:p>
        </w:tc>
      </w:tr>
      <w:tr w:rsidR="00F46786" w14:paraId="23552B9F" w14:textId="77777777" w:rsidTr="004B1D86">
        <w:trPr>
          <w:jc w:val="center"/>
        </w:trPr>
        <w:tc>
          <w:tcPr>
            <w:tcW w:w="1603" w:type="dxa"/>
          </w:tcPr>
          <w:p w14:paraId="5AC70E96" w14:textId="77777777" w:rsidR="00F46786" w:rsidRDefault="00F46786" w:rsidP="00F46786">
            <w:pPr>
              <w:pStyle w:val="TAL"/>
            </w:pPr>
            <w:proofErr w:type="spellStart"/>
            <w:r>
              <w:t>nfInstanceIds</w:t>
            </w:r>
            <w:proofErr w:type="spellEnd"/>
          </w:p>
        </w:tc>
        <w:tc>
          <w:tcPr>
            <w:tcW w:w="1366" w:type="dxa"/>
          </w:tcPr>
          <w:p w14:paraId="2187719A" w14:textId="77777777" w:rsidR="00F46786" w:rsidRDefault="00F46786" w:rsidP="00F46786">
            <w:pPr>
              <w:pStyle w:val="TAL"/>
            </w:pPr>
            <w:proofErr w:type="gramStart"/>
            <w:r>
              <w:t>array(</w:t>
            </w:r>
            <w:proofErr w:type="spellStart"/>
            <w:proofErr w:type="gramEnd"/>
            <w:r>
              <w:t>NfInstanceId</w:t>
            </w:r>
            <w:proofErr w:type="spellEnd"/>
            <w:r>
              <w:t>)</w:t>
            </w:r>
          </w:p>
        </w:tc>
        <w:tc>
          <w:tcPr>
            <w:tcW w:w="284" w:type="dxa"/>
          </w:tcPr>
          <w:p w14:paraId="641DE401" w14:textId="77777777" w:rsidR="00F46786" w:rsidRDefault="00F46786" w:rsidP="00F46786">
            <w:pPr>
              <w:pStyle w:val="TAC"/>
            </w:pPr>
            <w:r>
              <w:t>O</w:t>
            </w:r>
          </w:p>
        </w:tc>
        <w:tc>
          <w:tcPr>
            <w:tcW w:w="567" w:type="dxa"/>
          </w:tcPr>
          <w:p w14:paraId="69C0EA01" w14:textId="77777777" w:rsidR="00F46786" w:rsidRDefault="00F46786" w:rsidP="00F46786">
            <w:pPr>
              <w:pStyle w:val="TAL"/>
            </w:pPr>
            <w:proofErr w:type="gramStart"/>
            <w:r>
              <w:t>1..N</w:t>
            </w:r>
            <w:proofErr w:type="gramEnd"/>
          </w:p>
        </w:tc>
        <w:tc>
          <w:tcPr>
            <w:tcW w:w="3260" w:type="dxa"/>
          </w:tcPr>
          <w:p w14:paraId="28DE1AEE" w14:textId="77777777" w:rsidR="00F46786" w:rsidRDefault="00F46786" w:rsidP="00F46786">
            <w:pPr>
              <w:pStyle w:val="TAL"/>
              <w:rPr>
                <w:rFonts w:eastAsia="Batang"/>
              </w:rPr>
            </w:pPr>
            <w:r>
              <w:t>Identification(s) of NF instance(s).</w:t>
            </w:r>
          </w:p>
        </w:tc>
        <w:tc>
          <w:tcPr>
            <w:tcW w:w="2059" w:type="dxa"/>
          </w:tcPr>
          <w:p w14:paraId="1C875B4B" w14:textId="77777777" w:rsidR="00F46786" w:rsidRDefault="00F46786" w:rsidP="00F46786">
            <w:pPr>
              <w:pStyle w:val="TAL"/>
              <w:rPr>
                <w:ins w:id="393" w:author="Huawei" w:date="2024-10-31T11:45:00Z"/>
                <w:rFonts w:cs="Arial"/>
                <w:szCs w:val="18"/>
              </w:rPr>
            </w:pPr>
            <w:proofErr w:type="spellStart"/>
            <w:r>
              <w:rPr>
                <w:rFonts w:cs="Arial"/>
                <w:szCs w:val="18"/>
              </w:rPr>
              <w:t>NfLoad</w:t>
            </w:r>
            <w:proofErr w:type="spellEnd"/>
          </w:p>
          <w:p w14:paraId="6BBBEBE2" w14:textId="0FC60079" w:rsidR="00F46786" w:rsidRDefault="00F46786" w:rsidP="00F46786">
            <w:pPr>
              <w:pStyle w:val="TAL"/>
              <w:rPr>
                <w:rFonts w:cs="Arial"/>
                <w:szCs w:val="18"/>
              </w:rPr>
            </w:pPr>
            <w:proofErr w:type="spellStart"/>
            <w:ins w:id="394" w:author="Huawei" w:date="2024-10-31T11:45:00Z">
              <w:r>
                <w:t>S</w:t>
              </w:r>
              <w:r w:rsidRPr="001C406B">
                <w:t>ignalling</w:t>
              </w:r>
              <w:r>
                <w:t>S</w:t>
              </w:r>
              <w:r w:rsidRPr="001C406B">
                <w:t>torm</w:t>
              </w:r>
            </w:ins>
            <w:proofErr w:type="spellEnd"/>
          </w:p>
        </w:tc>
      </w:tr>
      <w:tr w:rsidR="00F46786" w14:paraId="7B7A9D41" w14:textId="77777777" w:rsidTr="004B1D86">
        <w:trPr>
          <w:jc w:val="center"/>
        </w:trPr>
        <w:tc>
          <w:tcPr>
            <w:tcW w:w="1603" w:type="dxa"/>
          </w:tcPr>
          <w:p w14:paraId="1577499B" w14:textId="77777777" w:rsidR="00F46786" w:rsidRDefault="00F46786" w:rsidP="00F46786">
            <w:pPr>
              <w:pStyle w:val="TAL"/>
            </w:pPr>
            <w:proofErr w:type="spellStart"/>
            <w:r>
              <w:t>nfSetIds</w:t>
            </w:r>
            <w:proofErr w:type="spellEnd"/>
          </w:p>
        </w:tc>
        <w:tc>
          <w:tcPr>
            <w:tcW w:w="1366" w:type="dxa"/>
          </w:tcPr>
          <w:p w14:paraId="1C4F86CB" w14:textId="77777777" w:rsidR="00F46786" w:rsidRDefault="00F46786" w:rsidP="00F46786">
            <w:pPr>
              <w:pStyle w:val="TAL"/>
            </w:pPr>
            <w:proofErr w:type="gramStart"/>
            <w:r>
              <w:t>array(</w:t>
            </w:r>
            <w:proofErr w:type="spellStart"/>
            <w:proofErr w:type="gramEnd"/>
            <w:r>
              <w:t>NfSetId</w:t>
            </w:r>
            <w:proofErr w:type="spellEnd"/>
            <w:r>
              <w:t>)</w:t>
            </w:r>
          </w:p>
        </w:tc>
        <w:tc>
          <w:tcPr>
            <w:tcW w:w="284" w:type="dxa"/>
          </w:tcPr>
          <w:p w14:paraId="31F2D82A" w14:textId="77777777" w:rsidR="00F46786" w:rsidRDefault="00F46786" w:rsidP="00F46786">
            <w:pPr>
              <w:pStyle w:val="TAC"/>
            </w:pPr>
            <w:r>
              <w:t>O</w:t>
            </w:r>
          </w:p>
        </w:tc>
        <w:tc>
          <w:tcPr>
            <w:tcW w:w="567" w:type="dxa"/>
          </w:tcPr>
          <w:p w14:paraId="4C5B827F" w14:textId="77777777" w:rsidR="00F46786" w:rsidRDefault="00F46786" w:rsidP="00F46786">
            <w:pPr>
              <w:pStyle w:val="TAL"/>
            </w:pPr>
            <w:proofErr w:type="gramStart"/>
            <w:r>
              <w:t>1..N</w:t>
            </w:r>
            <w:proofErr w:type="gramEnd"/>
          </w:p>
        </w:tc>
        <w:tc>
          <w:tcPr>
            <w:tcW w:w="3260" w:type="dxa"/>
          </w:tcPr>
          <w:p w14:paraId="6DAA27A9" w14:textId="77777777" w:rsidR="00F46786" w:rsidRDefault="00F46786" w:rsidP="00F46786">
            <w:pPr>
              <w:pStyle w:val="TAL"/>
              <w:rPr>
                <w:rFonts w:eastAsia="Batang"/>
              </w:rPr>
            </w:pPr>
            <w:r>
              <w:t>Identification(s) of NF instance set(s).</w:t>
            </w:r>
          </w:p>
        </w:tc>
        <w:tc>
          <w:tcPr>
            <w:tcW w:w="2059" w:type="dxa"/>
          </w:tcPr>
          <w:p w14:paraId="7B4337AF" w14:textId="77777777" w:rsidR="00F46786" w:rsidRDefault="00F46786" w:rsidP="00F46786">
            <w:pPr>
              <w:pStyle w:val="TAL"/>
              <w:rPr>
                <w:rFonts w:cs="Arial"/>
                <w:szCs w:val="18"/>
              </w:rPr>
            </w:pPr>
            <w:proofErr w:type="spellStart"/>
            <w:r>
              <w:rPr>
                <w:rFonts w:cs="Arial"/>
                <w:szCs w:val="18"/>
              </w:rPr>
              <w:t>NfLoad</w:t>
            </w:r>
            <w:proofErr w:type="spellEnd"/>
          </w:p>
          <w:p w14:paraId="33C08352" w14:textId="0ADAA357" w:rsidR="00F46786" w:rsidRDefault="00F46786" w:rsidP="00F46786">
            <w:pPr>
              <w:pStyle w:val="TAL"/>
              <w:rPr>
                <w:rFonts w:cs="Arial"/>
                <w:szCs w:val="18"/>
              </w:rPr>
            </w:pPr>
            <w:proofErr w:type="spellStart"/>
            <w:ins w:id="395" w:author="Huawei" w:date="2024-10-31T11:45:00Z">
              <w:r>
                <w:t>S</w:t>
              </w:r>
              <w:r w:rsidRPr="001C406B">
                <w:t>ignalling</w:t>
              </w:r>
              <w:r>
                <w:t>S</w:t>
              </w:r>
              <w:r w:rsidRPr="001C406B">
                <w:t>torm</w:t>
              </w:r>
            </w:ins>
            <w:proofErr w:type="spellEnd"/>
          </w:p>
        </w:tc>
      </w:tr>
      <w:tr w:rsidR="00F46786" w14:paraId="3D229A2E" w14:textId="77777777" w:rsidTr="004B1D86">
        <w:trPr>
          <w:jc w:val="center"/>
        </w:trPr>
        <w:tc>
          <w:tcPr>
            <w:tcW w:w="1603" w:type="dxa"/>
          </w:tcPr>
          <w:p w14:paraId="29EFB6DC" w14:textId="77777777" w:rsidR="00F46786" w:rsidRDefault="00F46786" w:rsidP="00F46786">
            <w:pPr>
              <w:pStyle w:val="TAL"/>
            </w:pPr>
            <w:proofErr w:type="spellStart"/>
            <w:r>
              <w:t>nfTypes</w:t>
            </w:r>
            <w:proofErr w:type="spellEnd"/>
          </w:p>
        </w:tc>
        <w:tc>
          <w:tcPr>
            <w:tcW w:w="1366" w:type="dxa"/>
          </w:tcPr>
          <w:p w14:paraId="6C46CD4B" w14:textId="77777777" w:rsidR="00F46786" w:rsidRDefault="00F46786" w:rsidP="00F46786">
            <w:pPr>
              <w:pStyle w:val="TAL"/>
            </w:pPr>
            <w:proofErr w:type="gramStart"/>
            <w:r>
              <w:t>array(</w:t>
            </w:r>
            <w:proofErr w:type="spellStart"/>
            <w:proofErr w:type="gramEnd"/>
            <w:r>
              <w:t>NFType</w:t>
            </w:r>
            <w:proofErr w:type="spellEnd"/>
            <w:r>
              <w:t>)</w:t>
            </w:r>
          </w:p>
        </w:tc>
        <w:tc>
          <w:tcPr>
            <w:tcW w:w="284" w:type="dxa"/>
          </w:tcPr>
          <w:p w14:paraId="733E9900" w14:textId="77777777" w:rsidR="00F46786" w:rsidRDefault="00F46786" w:rsidP="00F46786">
            <w:pPr>
              <w:pStyle w:val="TAC"/>
            </w:pPr>
            <w:r>
              <w:t>O</w:t>
            </w:r>
          </w:p>
        </w:tc>
        <w:tc>
          <w:tcPr>
            <w:tcW w:w="567" w:type="dxa"/>
          </w:tcPr>
          <w:p w14:paraId="43807E6D" w14:textId="77777777" w:rsidR="00F46786" w:rsidRDefault="00F46786" w:rsidP="00F46786">
            <w:pPr>
              <w:pStyle w:val="TAL"/>
            </w:pPr>
            <w:proofErr w:type="gramStart"/>
            <w:r>
              <w:t>1..N</w:t>
            </w:r>
            <w:proofErr w:type="gramEnd"/>
          </w:p>
        </w:tc>
        <w:tc>
          <w:tcPr>
            <w:tcW w:w="3260" w:type="dxa"/>
          </w:tcPr>
          <w:p w14:paraId="337EE4F4" w14:textId="77777777" w:rsidR="00F46786" w:rsidRDefault="00F46786" w:rsidP="00F46786">
            <w:pPr>
              <w:pStyle w:val="TAL"/>
              <w:rPr>
                <w:rFonts w:eastAsia="Batang"/>
              </w:rPr>
            </w:pPr>
            <w:r>
              <w:t>Identification(s) of NF type(s). (</w:t>
            </w:r>
            <w:r>
              <w:rPr>
                <w:rFonts w:eastAsia="Batang"/>
              </w:rPr>
              <w:t>NOTE</w:t>
            </w:r>
            <w:r>
              <w:t> </w:t>
            </w:r>
            <w:r>
              <w:rPr>
                <w:rFonts w:eastAsia="Batang"/>
              </w:rPr>
              <w:t>13</w:t>
            </w:r>
            <w:r>
              <w:t>)</w:t>
            </w:r>
          </w:p>
        </w:tc>
        <w:tc>
          <w:tcPr>
            <w:tcW w:w="2059" w:type="dxa"/>
          </w:tcPr>
          <w:p w14:paraId="262237D0" w14:textId="77777777" w:rsidR="00F46786" w:rsidRDefault="00F46786" w:rsidP="00F46786">
            <w:pPr>
              <w:pStyle w:val="TAL"/>
              <w:rPr>
                <w:rFonts w:cs="Arial"/>
                <w:szCs w:val="18"/>
              </w:rPr>
            </w:pPr>
            <w:proofErr w:type="spellStart"/>
            <w:r>
              <w:rPr>
                <w:rFonts w:cs="Arial"/>
                <w:szCs w:val="18"/>
              </w:rPr>
              <w:t>NfLoad</w:t>
            </w:r>
            <w:proofErr w:type="spellEnd"/>
          </w:p>
          <w:p w14:paraId="09C3F1DE" w14:textId="77777777" w:rsidR="00F46786" w:rsidRDefault="00F46786" w:rsidP="00F46786">
            <w:pPr>
              <w:pStyle w:val="TAL"/>
              <w:rPr>
                <w:rFonts w:cs="Arial"/>
                <w:szCs w:val="18"/>
              </w:rPr>
            </w:pPr>
            <w:proofErr w:type="spellStart"/>
            <w:r>
              <w:rPr>
                <w:rFonts w:cs="Arial"/>
                <w:szCs w:val="18"/>
              </w:rPr>
              <w:t>NsiLoadExt</w:t>
            </w:r>
            <w:proofErr w:type="spellEnd"/>
          </w:p>
        </w:tc>
      </w:tr>
      <w:tr w:rsidR="00F46786" w14:paraId="2650772A" w14:textId="77777777" w:rsidTr="004B1D86">
        <w:trPr>
          <w:jc w:val="center"/>
        </w:trPr>
        <w:tc>
          <w:tcPr>
            <w:tcW w:w="1603" w:type="dxa"/>
          </w:tcPr>
          <w:p w14:paraId="7381A9F4" w14:textId="77777777" w:rsidR="00F46786" w:rsidRDefault="00F46786" w:rsidP="00F46786">
            <w:pPr>
              <w:pStyle w:val="TAL"/>
            </w:pPr>
            <w:proofErr w:type="spellStart"/>
            <w:r>
              <w:t>notificationMethod</w:t>
            </w:r>
            <w:proofErr w:type="spellEnd"/>
          </w:p>
        </w:tc>
        <w:tc>
          <w:tcPr>
            <w:tcW w:w="1366" w:type="dxa"/>
          </w:tcPr>
          <w:p w14:paraId="5061EE46" w14:textId="77777777" w:rsidR="00F46786" w:rsidRDefault="00F46786" w:rsidP="00F46786">
            <w:pPr>
              <w:pStyle w:val="TAL"/>
            </w:pPr>
            <w:proofErr w:type="spellStart"/>
            <w:r>
              <w:t>NotificationMethod</w:t>
            </w:r>
            <w:proofErr w:type="spellEnd"/>
          </w:p>
        </w:tc>
        <w:tc>
          <w:tcPr>
            <w:tcW w:w="284" w:type="dxa"/>
          </w:tcPr>
          <w:p w14:paraId="57FEDE5A" w14:textId="77777777" w:rsidR="00F46786" w:rsidRDefault="00F46786" w:rsidP="00F46786">
            <w:pPr>
              <w:pStyle w:val="TAC"/>
            </w:pPr>
            <w:r>
              <w:t>O</w:t>
            </w:r>
          </w:p>
        </w:tc>
        <w:tc>
          <w:tcPr>
            <w:tcW w:w="567" w:type="dxa"/>
          </w:tcPr>
          <w:p w14:paraId="67A50440" w14:textId="77777777" w:rsidR="00F46786" w:rsidRDefault="00F46786" w:rsidP="00F46786">
            <w:pPr>
              <w:pStyle w:val="TAL"/>
            </w:pPr>
            <w:r>
              <w:t>0..1</w:t>
            </w:r>
          </w:p>
        </w:tc>
        <w:tc>
          <w:tcPr>
            <w:tcW w:w="3260" w:type="dxa"/>
          </w:tcPr>
          <w:p w14:paraId="40A0F81F" w14:textId="77777777" w:rsidR="00F46786" w:rsidRDefault="00F46786" w:rsidP="00F46786">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2059" w:type="dxa"/>
          </w:tcPr>
          <w:p w14:paraId="7A5B942D" w14:textId="77777777" w:rsidR="00F46786" w:rsidRDefault="00F46786" w:rsidP="00F46786">
            <w:pPr>
              <w:pStyle w:val="TAL"/>
              <w:rPr>
                <w:rFonts w:cs="Arial"/>
                <w:szCs w:val="18"/>
              </w:rPr>
            </w:pPr>
          </w:p>
        </w:tc>
      </w:tr>
      <w:tr w:rsidR="00F46786" w14:paraId="02360CF8" w14:textId="77777777" w:rsidTr="004B1D86">
        <w:trPr>
          <w:jc w:val="center"/>
        </w:trPr>
        <w:tc>
          <w:tcPr>
            <w:tcW w:w="1603" w:type="dxa"/>
          </w:tcPr>
          <w:p w14:paraId="77F840A0" w14:textId="77777777" w:rsidR="00F46786" w:rsidRDefault="00F46786" w:rsidP="00F46786">
            <w:pPr>
              <w:pStyle w:val="TAL"/>
            </w:pPr>
            <w:proofErr w:type="spellStart"/>
            <w:r>
              <w:t>nsiIdInfos</w:t>
            </w:r>
            <w:proofErr w:type="spellEnd"/>
          </w:p>
        </w:tc>
        <w:tc>
          <w:tcPr>
            <w:tcW w:w="1366" w:type="dxa"/>
          </w:tcPr>
          <w:p w14:paraId="09D42713" w14:textId="77777777" w:rsidR="00F46786" w:rsidRDefault="00F46786" w:rsidP="00F46786">
            <w:pPr>
              <w:pStyle w:val="TAL"/>
            </w:pPr>
            <w:proofErr w:type="gramStart"/>
            <w:r>
              <w:t>array(</w:t>
            </w:r>
            <w:proofErr w:type="spellStart"/>
            <w:proofErr w:type="gramEnd"/>
            <w:r>
              <w:t>NsiIdInfo</w:t>
            </w:r>
            <w:proofErr w:type="spellEnd"/>
            <w:r>
              <w:t>)</w:t>
            </w:r>
          </w:p>
        </w:tc>
        <w:tc>
          <w:tcPr>
            <w:tcW w:w="284" w:type="dxa"/>
          </w:tcPr>
          <w:p w14:paraId="2AEBBB93" w14:textId="77777777" w:rsidR="00F46786" w:rsidRDefault="00F46786" w:rsidP="00F46786">
            <w:pPr>
              <w:pStyle w:val="TAC"/>
            </w:pPr>
            <w:r>
              <w:t>O</w:t>
            </w:r>
          </w:p>
        </w:tc>
        <w:tc>
          <w:tcPr>
            <w:tcW w:w="567" w:type="dxa"/>
          </w:tcPr>
          <w:p w14:paraId="3087CEAB" w14:textId="77777777" w:rsidR="00F46786" w:rsidRDefault="00F46786" w:rsidP="00F46786">
            <w:pPr>
              <w:pStyle w:val="TAL"/>
            </w:pPr>
            <w:proofErr w:type="gramStart"/>
            <w:r>
              <w:t>1..N</w:t>
            </w:r>
            <w:proofErr w:type="gramEnd"/>
          </w:p>
        </w:tc>
        <w:tc>
          <w:tcPr>
            <w:tcW w:w="3260" w:type="dxa"/>
          </w:tcPr>
          <w:p w14:paraId="65104EE9" w14:textId="77777777" w:rsidR="00F46786" w:rsidRDefault="00F46786" w:rsidP="00F46786">
            <w:pPr>
              <w:pStyle w:val="TAL"/>
              <w:rPr>
                <w:rFonts w:eastAsia="Batang"/>
              </w:rPr>
            </w:pPr>
            <w:r>
              <w:rPr>
                <w:rFonts w:eastAsia="Batang"/>
              </w:rPr>
              <w:t>Each element identifies the S-NSSAI and the optionally associated network slice instance(s).</w:t>
            </w:r>
          </w:p>
          <w:p w14:paraId="3DB023DA" w14:textId="77777777" w:rsidR="00F46786" w:rsidRDefault="00F46786" w:rsidP="00F46786">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295C288E" w14:textId="77777777" w:rsidR="00F46786" w:rsidRDefault="00F46786" w:rsidP="00F46786">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4F8C9891" w14:textId="77777777" w:rsidR="00F46786" w:rsidRDefault="00F46786" w:rsidP="00F46786">
            <w:pPr>
              <w:pStyle w:val="TAL"/>
              <w:rPr>
                <w:rFonts w:eastAsia="Batang"/>
              </w:rPr>
            </w:pPr>
            <w:r>
              <w:rPr>
                <w:rFonts w:eastAsia="Batang"/>
              </w:rPr>
              <w:t>(NOTE 1)</w:t>
            </w:r>
          </w:p>
        </w:tc>
        <w:tc>
          <w:tcPr>
            <w:tcW w:w="2059" w:type="dxa"/>
          </w:tcPr>
          <w:p w14:paraId="5FC5C95E" w14:textId="77777777" w:rsidR="00F46786" w:rsidRDefault="00F46786" w:rsidP="00F46786">
            <w:pPr>
              <w:pStyle w:val="TAL"/>
              <w:rPr>
                <w:lang w:eastAsia="zh-CN"/>
              </w:rPr>
            </w:pPr>
            <w:proofErr w:type="spellStart"/>
            <w:r>
              <w:rPr>
                <w:rFonts w:cs="Arial"/>
                <w:szCs w:val="18"/>
              </w:rPr>
              <w:t>ServiceExperience</w:t>
            </w:r>
            <w:proofErr w:type="spellEnd"/>
            <w:r>
              <w:rPr>
                <w:lang w:eastAsia="zh-CN"/>
              </w:rPr>
              <w:t xml:space="preserve"> </w:t>
            </w:r>
          </w:p>
          <w:p w14:paraId="41CAFB0F" w14:textId="77777777" w:rsidR="00F46786" w:rsidRDefault="00F46786" w:rsidP="00F46786">
            <w:pPr>
              <w:pStyle w:val="TAL"/>
            </w:pPr>
            <w:proofErr w:type="spellStart"/>
            <w:r>
              <w:rPr>
                <w:lang w:eastAsia="zh-CN"/>
              </w:rPr>
              <w:t>NsiLoad</w:t>
            </w:r>
            <w:proofErr w:type="spellEnd"/>
          </w:p>
          <w:p w14:paraId="230E351C" w14:textId="77777777" w:rsidR="00F46786" w:rsidRDefault="00F46786" w:rsidP="00F46786">
            <w:pPr>
              <w:pStyle w:val="TAL"/>
              <w:rPr>
                <w:lang w:eastAsia="zh-CN"/>
              </w:rPr>
            </w:pPr>
            <w:proofErr w:type="spellStart"/>
            <w:r>
              <w:rPr>
                <w:rFonts w:eastAsia="Batang"/>
              </w:rPr>
              <w:t>DnPerformance</w:t>
            </w:r>
            <w:proofErr w:type="spellEnd"/>
          </w:p>
          <w:p w14:paraId="731831A9" w14:textId="77777777" w:rsidR="00F46786" w:rsidRDefault="00F46786" w:rsidP="00F46786">
            <w:pPr>
              <w:pStyle w:val="TAL"/>
              <w:rPr>
                <w:rFonts w:cs="Arial"/>
                <w:szCs w:val="18"/>
              </w:rPr>
            </w:pPr>
          </w:p>
        </w:tc>
      </w:tr>
      <w:tr w:rsidR="00F46786" w14:paraId="2EDF65EE" w14:textId="77777777" w:rsidTr="004B1D86">
        <w:trPr>
          <w:jc w:val="center"/>
        </w:trPr>
        <w:tc>
          <w:tcPr>
            <w:tcW w:w="1603" w:type="dxa"/>
          </w:tcPr>
          <w:p w14:paraId="6E9C4136" w14:textId="77777777" w:rsidR="00F46786" w:rsidRDefault="00F46786" w:rsidP="00F46786">
            <w:pPr>
              <w:pStyle w:val="TAL"/>
            </w:pPr>
            <w:proofErr w:type="spellStart"/>
            <w:r>
              <w:t>nsiLevelThrds</w:t>
            </w:r>
            <w:proofErr w:type="spellEnd"/>
          </w:p>
        </w:tc>
        <w:tc>
          <w:tcPr>
            <w:tcW w:w="1366" w:type="dxa"/>
          </w:tcPr>
          <w:p w14:paraId="7B7E9A85" w14:textId="77777777" w:rsidR="00F46786" w:rsidRDefault="00F46786" w:rsidP="00F46786">
            <w:pPr>
              <w:pStyle w:val="TAL"/>
            </w:pPr>
            <w:proofErr w:type="gramStart"/>
            <w:r>
              <w:t>array(</w:t>
            </w:r>
            <w:proofErr w:type="spellStart"/>
            <w:proofErr w:type="gramEnd"/>
            <w:r>
              <w:t>Uinteger</w:t>
            </w:r>
            <w:proofErr w:type="spellEnd"/>
            <w:r>
              <w:t>)</w:t>
            </w:r>
          </w:p>
        </w:tc>
        <w:tc>
          <w:tcPr>
            <w:tcW w:w="284" w:type="dxa"/>
          </w:tcPr>
          <w:p w14:paraId="42FAD26F" w14:textId="77777777" w:rsidR="00F46786" w:rsidRDefault="00F46786" w:rsidP="00F46786">
            <w:pPr>
              <w:pStyle w:val="TAC"/>
            </w:pPr>
            <w:r>
              <w:rPr>
                <w:lang w:eastAsia="zh-CN"/>
              </w:rPr>
              <w:t>O</w:t>
            </w:r>
          </w:p>
        </w:tc>
        <w:tc>
          <w:tcPr>
            <w:tcW w:w="567" w:type="dxa"/>
          </w:tcPr>
          <w:p w14:paraId="2B67B861" w14:textId="77777777" w:rsidR="00F46786" w:rsidRDefault="00F46786" w:rsidP="00F46786">
            <w:pPr>
              <w:pStyle w:val="TAL"/>
            </w:pPr>
            <w:proofErr w:type="gramStart"/>
            <w:r>
              <w:rPr>
                <w:lang w:eastAsia="zh-CN"/>
              </w:rPr>
              <w:t>1..N</w:t>
            </w:r>
            <w:proofErr w:type="gramEnd"/>
          </w:p>
        </w:tc>
        <w:tc>
          <w:tcPr>
            <w:tcW w:w="3260" w:type="dxa"/>
          </w:tcPr>
          <w:p w14:paraId="451922BA" w14:textId="77777777" w:rsidR="00F46786" w:rsidRDefault="00F46786" w:rsidP="00F46786">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705609F7" w14:textId="77777777" w:rsidR="00F46786" w:rsidRDefault="00F46786" w:rsidP="00F46786">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2FC9451D" w14:textId="77777777" w:rsidR="00F46786" w:rsidRDefault="00F46786" w:rsidP="00F46786">
            <w:pPr>
              <w:pStyle w:val="TAL"/>
              <w:rPr>
                <w:rFonts w:eastAsia="Batang"/>
              </w:rPr>
            </w:pPr>
            <w:r>
              <w:rPr>
                <w:rFonts w:cs="Arial"/>
                <w:szCs w:val="18"/>
                <w:lang w:eastAsia="zh-CN"/>
              </w:rPr>
              <w:t>Minimum = 0. Maximum = 100.</w:t>
            </w:r>
          </w:p>
        </w:tc>
        <w:tc>
          <w:tcPr>
            <w:tcW w:w="2059" w:type="dxa"/>
          </w:tcPr>
          <w:p w14:paraId="576D3117" w14:textId="77777777" w:rsidR="00F46786" w:rsidRDefault="00F46786" w:rsidP="00F46786">
            <w:pPr>
              <w:pStyle w:val="TAL"/>
              <w:rPr>
                <w:lang w:eastAsia="zh-CN"/>
              </w:rPr>
            </w:pPr>
            <w:proofErr w:type="spellStart"/>
            <w:r>
              <w:rPr>
                <w:lang w:eastAsia="zh-CN"/>
              </w:rPr>
              <w:t>NsiLoad</w:t>
            </w:r>
            <w:proofErr w:type="spellEnd"/>
            <w:r>
              <w:t xml:space="preserve"> </w:t>
            </w:r>
          </w:p>
          <w:p w14:paraId="13012B1B" w14:textId="77777777" w:rsidR="00F46786" w:rsidRDefault="00F46786" w:rsidP="00F46786">
            <w:pPr>
              <w:pStyle w:val="TAL"/>
              <w:rPr>
                <w:rFonts w:cs="Arial"/>
                <w:szCs w:val="18"/>
              </w:rPr>
            </w:pPr>
          </w:p>
        </w:tc>
      </w:tr>
      <w:tr w:rsidR="00F46786" w14:paraId="337737DD" w14:textId="77777777" w:rsidTr="004B1D86">
        <w:trPr>
          <w:jc w:val="center"/>
        </w:trPr>
        <w:tc>
          <w:tcPr>
            <w:tcW w:w="1603" w:type="dxa"/>
          </w:tcPr>
          <w:p w14:paraId="4B561B00" w14:textId="77777777" w:rsidR="00F46786" w:rsidRDefault="00F46786" w:rsidP="00F46786">
            <w:pPr>
              <w:pStyle w:val="TAL"/>
            </w:pPr>
            <w:proofErr w:type="spellStart"/>
            <w:r>
              <w:t>qosRequ</w:t>
            </w:r>
            <w:proofErr w:type="spellEnd"/>
          </w:p>
        </w:tc>
        <w:tc>
          <w:tcPr>
            <w:tcW w:w="1366" w:type="dxa"/>
          </w:tcPr>
          <w:p w14:paraId="4156AA0A" w14:textId="77777777" w:rsidR="00F46786" w:rsidRDefault="00F46786" w:rsidP="00F46786">
            <w:pPr>
              <w:pStyle w:val="TAL"/>
            </w:pPr>
            <w:proofErr w:type="spellStart"/>
            <w:r>
              <w:t>QosRequirement</w:t>
            </w:r>
            <w:proofErr w:type="spellEnd"/>
          </w:p>
        </w:tc>
        <w:tc>
          <w:tcPr>
            <w:tcW w:w="284" w:type="dxa"/>
          </w:tcPr>
          <w:p w14:paraId="34C60FB6" w14:textId="77777777" w:rsidR="00F46786" w:rsidRDefault="00F46786" w:rsidP="00F46786">
            <w:pPr>
              <w:pStyle w:val="TAC"/>
            </w:pPr>
            <w:r>
              <w:t>C</w:t>
            </w:r>
          </w:p>
        </w:tc>
        <w:tc>
          <w:tcPr>
            <w:tcW w:w="567" w:type="dxa"/>
          </w:tcPr>
          <w:p w14:paraId="2D5576EF" w14:textId="77777777" w:rsidR="00F46786" w:rsidRDefault="00F46786" w:rsidP="00F46786">
            <w:pPr>
              <w:pStyle w:val="TAL"/>
            </w:pPr>
            <w:r>
              <w:t>0..1</w:t>
            </w:r>
          </w:p>
        </w:tc>
        <w:tc>
          <w:tcPr>
            <w:tcW w:w="3260" w:type="dxa"/>
          </w:tcPr>
          <w:p w14:paraId="42C0830B" w14:textId="77777777" w:rsidR="00F46786" w:rsidRDefault="00F46786" w:rsidP="00F46786">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2059" w:type="dxa"/>
          </w:tcPr>
          <w:p w14:paraId="6E701D20" w14:textId="77777777" w:rsidR="00F46786" w:rsidRDefault="00F46786" w:rsidP="00F46786">
            <w:pPr>
              <w:pStyle w:val="TAL"/>
              <w:rPr>
                <w:rFonts w:cs="Arial"/>
                <w:szCs w:val="18"/>
              </w:rPr>
            </w:pPr>
            <w:proofErr w:type="spellStart"/>
            <w:r>
              <w:rPr>
                <w:rFonts w:cs="Arial"/>
                <w:szCs w:val="18"/>
              </w:rPr>
              <w:t>QoSSustainability</w:t>
            </w:r>
            <w:proofErr w:type="spellEnd"/>
          </w:p>
          <w:p w14:paraId="5E1A568D" w14:textId="77777777" w:rsidR="00F46786" w:rsidRDefault="00F46786" w:rsidP="00F46786">
            <w:pPr>
              <w:pStyle w:val="TAL"/>
              <w:rPr>
                <w:rFonts w:cs="Arial"/>
                <w:szCs w:val="18"/>
              </w:rPr>
            </w:pPr>
            <w:bookmarkStart w:id="396" w:name="_Hlk134699191"/>
            <w:r>
              <w:rPr>
                <w:lang w:eastAsia="zh-CN"/>
              </w:rPr>
              <w:t>E2eDataVolTransTime</w:t>
            </w:r>
            <w:bookmarkEnd w:id="396"/>
          </w:p>
        </w:tc>
      </w:tr>
      <w:tr w:rsidR="00F46786" w14:paraId="4AF9D451" w14:textId="77777777" w:rsidTr="004B1D86">
        <w:trPr>
          <w:jc w:val="center"/>
        </w:trPr>
        <w:tc>
          <w:tcPr>
            <w:tcW w:w="1603" w:type="dxa"/>
          </w:tcPr>
          <w:p w14:paraId="7FA6EE8D" w14:textId="77777777" w:rsidR="00F46786" w:rsidRDefault="00F46786" w:rsidP="00F46786">
            <w:pPr>
              <w:pStyle w:val="TAL"/>
            </w:pPr>
            <w:proofErr w:type="spellStart"/>
            <w:r>
              <w:t>qosFlowRetThds</w:t>
            </w:r>
            <w:proofErr w:type="spellEnd"/>
          </w:p>
        </w:tc>
        <w:tc>
          <w:tcPr>
            <w:tcW w:w="1366" w:type="dxa"/>
          </w:tcPr>
          <w:p w14:paraId="421A8C30" w14:textId="77777777" w:rsidR="00F46786" w:rsidRDefault="00F46786" w:rsidP="00F46786">
            <w:pPr>
              <w:pStyle w:val="TAL"/>
            </w:pPr>
            <w:proofErr w:type="gramStart"/>
            <w:r>
              <w:t>array(</w:t>
            </w:r>
            <w:proofErr w:type="spellStart"/>
            <w:proofErr w:type="gramEnd"/>
            <w:r>
              <w:t>RetainabilityThreshold</w:t>
            </w:r>
            <w:proofErr w:type="spellEnd"/>
            <w:r>
              <w:t>)</w:t>
            </w:r>
          </w:p>
        </w:tc>
        <w:tc>
          <w:tcPr>
            <w:tcW w:w="284" w:type="dxa"/>
          </w:tcPr>
          <w:p w14:paraId="0F80D5BF" w14:textId="77777777" w:rsidR="00F46786" w:rsidRDefault="00F46786" w:rsidP="00F46786">
            <w:pPr>
              <w:pStyle w:val="TAC"/>
            </w:pPr>
            <w:r>
              <w:t>C</w:t>
            </w:r>
          </w:p>
        </w:tc>
        <w:tc>
          <w:tcPr>
            <w:tcW w:w="567" w:type="dxa"/>
          </w:tcPr>
          <w:p w14:paraId="5C94BEBA" w14:textId="77777777" w:rsidR="00F46786" w:rsidRDefault="00F46786" w:rsidP="00F46786">
            <w:pPr>
              <w:pStyle w:val="TAL"/>
            </w:pPr>
            <w:proofErr w:type="gramStart"/>
            <w:r>
              <w:rPr>
                <w:rFonts w:hint="eastAsia"/>
                <w:lang w:eastAsia="zh-CN"/>
              </w:rPr>
              <w:t>1..N</w:t>
            </w:r>
            <w:proofErr w:type="gramEnd"/>
          </w:p>
        </w:tc>
        <w:tc>
          <w:tcPr>
            <w:tcW w:w="3260" w:type="dxa"/>
          </w:tcPr>
          <w:p w14:paraId="5165C434" w14:textId="77777777" w:rsidR="00F46786" w:rsidRDefault="00F46786" w:rsidP="00F46786">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2059" w:type="dxa"/>
          </w:tcPr>
          <w:p w14:paraId="4824E88A" w14:textId="77777777" w:rsidR="00F46786" w:rsidRDefault="00F46786" w:rsidP="00F46786">
            <w:pPr>
              <w:pStyle w:val="TAL"/>
              <w:rPr>
                <w:rFonts w:cs="Arial"/>
                <w:szCs w:val="18"/>
              </w:rPr>
            </w:pPr>
            <w:proofErr w:type="spellStart"/>
            <w:r>
              <w:rPr>
                <w:rFonts w:cs="Arial"/>
                <w:szCs w:val="18"/>
              </w:rPr>
              <w:t>QoSSustainability</w:t>
            </w:r>
            <w:proofErr w:type="spellEnd"/>
          </w:p>
        </w:tc>
      </w:tr>
      <w:tr w:rsidR="00F46786" w14:paraId="1EA3FB34" w14:textId="77777777" w:rsidTr="004B1D86">
        <w:trPr>
          <w:jc w:val="center"/>
        </w:trPr>
        <w:tc>
          <w:tcPr>
            <w:tcW w:w="1603" w:type="dxa"/>
          </w:tcPr>
          <w:p w14:paraId="6D530DA0" w14:textId="77777777" w:rsidR="00F46786" w:rsidRDefault="00F46786" w:rsidP="00F46786">
            <w:pPr>
              <w:pStyle w:val="TAL"/>
            </w:pPr>
            <w:proofErr w:type="spellStart"/>
            <w:r>
              <w:t>ranUeThrouThds</w:t>
            </w:r>
            <w:proofErr w:type="spellEnd"/>
          </w:p>
        </w:tc>
        <w:tc>
          <w:tcPr>
            <w:tcW w:w="1366" w:type="dxa"/>
          </w:tcPr>
          <w:p w14:paraId="263EAA0A" w14:textId="77777777" w:rsidR="00F46786" w:rsidRDefault="00F46786" w:rsidP="00F46786">
            <w:pPr>
              <w:pStyle w:val="TAL"/>
            </w:pPr>
            <w:proofErr w:type="gramStart"/>
            <w:r>
              <w:t>array(</w:t>
            </w:r>
            <w:proofErr w:type="spellStart"/>
            <w:proofErr w:type="gramEnd"/>
            <w:r>
              <w:t>BitRate</w:t>
            </w:r>
            <w:proofErr w:type="spellEnd"/>
            <w:r>
              <w:t>)</w:t>
            </w:r>
          </w:p>
        </w:tc>
        <w:tc>
          <w:tcPr>
            <w:tcW w:w="284" w:type="dxa"/>
          </w:tcPr>
          <w:p w14:paraId="4D0DFF4C" w14:textId="77777777" w:rsidR="00F46786" w:rsidRDefault="00F46786" w:rsidP="00F46786">
            <w:pPr>
              <w:pStyle w:val="TAC"/>
            </w:pPr>
            <w:r>
              <w:t>C</w:t>
            </w:r>
          </w:p>
        </w:tc>
        <w:tc>
          <w:tcPr>
            <w:tcW w:w="567" w:type="dxa"/>
          </w:tcPr>
          <w:p w14:paraId="2D07F342" w14:textId="77777777" w:rsidR="00F46786" w:rsidRDefault="00F46786" w:rsidP="00F46786">
            <w:pPr>
              <w:pStyle w:val="TAL"/>
            </w:pPr>
            <w:proofErr w:type="gramStart"/>
            <w:r>
              <w:rPr>
                <w:rFonts w:hint="eastAsia"/>
                <w:lang w:eastAsia="zh-CN"/>
              </w:rPr>
              <w:t>1..N</w:t>
            </w:r>
            <w:proofErr w:type="gramEnd"/>
          </w:p>
        </w:tc>
        <w:tc>
          <w:tcPr>
            <w:tcW w:w="3260" w:type="dxa"/>
          </w:tcPr>
          <w:p w14:paraId="250BECFE" w14:textId="77777777" w:rsidR="00F46786" w:rsidRDefault="00F46786" w:rsidP="00F46786">
            <w:pPr>
              <w:pStyle w:val="TAL"/>
              <w:rPr>
                <w:rFonts w:eastAsia="Batang"/>
              </w:rPr>
            </w:pPr>
            <w:r>
              <w:rPr>
                <w:rFonts w:eastAsia="Batang"/>
              </w:rPr>
              <w:t>Represents the RAN UE throughput thresholds.</w:t>
            </w:r>
          </w:p>
          <w:p w14:paraId="558F80B9" w14:textId="77777777" w:rsidR="00F46786" w:rsidRDefault="00F46786" w:rsidP="00F46786">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2059" w:type="dxa"/>
          </w:tcPr>
          <w:p w14:paraId="7D4A18BD" w14:textId="77777777" w:rsidR="00F46786" w:rsidRDefault="00F46786" w:rsidP="00F46786">
            <w:pPr>
              <w:pStyle w:val="TAL"/>
              <w:rPr>
                <w:rFonts w:cs="Arial"/>
                <w:szCs w:val="18"/>
              </w:rPr>
            </w:pPr>
            <w:proofErr w:type="spellStart"/>
            <w:r>
              <w:rPr>
                <w:rFonts w:cs="Arial"/>
                <w:szCs w:val="18"/>
              </w:rPr>
              <w:t>QoSSustainability</w:t>
            </w:r>
            <w:proofErr w:type="spellEnd"/>
          </w:p>
        </w:tc>
      </w:tr>
      <w:tr w:rsidR="00F46786" w14:paraId="7E9C97E9" w14:textId="77777777" w:rsidTr="004B1D86">
        <w:trPr>
          <w:jc w:val="center"/>
        </w:trPr>
        <w:tc>
          <w:tcPr>
            <w:tcW w:w="1603" w:type="dxa"/>
          </w:tcPr>
          <w:p w14:paraId="13E8CD24" w14:textId="77777777" w:rsidR="00F46786" w:rsidRDefault="00F46786" w:rsidP="00F46786">
            <w:pPr>
              <w:pStyle w:val="TAL"/>
            </w:pPr>
            <w:proofErr w:type="spellStart"/>
            <w:r>
              <w:t>repetitionPeriod</w:t>
            </w:r>
            <w:proofErr w:type="spellEnd"/>
          </w:p>
        </w:tc>
        <w:tc>
          <w:tcPr>
            <w:tcW w:w="1366" w:type="dxa"/>
          </w:tcPr>
          <w:p w14:paraId="651289FC" w14:textId="77777777" w:rsidR="00F46786" w:rsidRDefault="00F46786" w:rsidP="00F46786">
            <w:pPr>
              <w:pStyle w:val="TAL"/>
            </w:pPr>
            <w:proofErr w:type="spellStart"/>
            <w:r>
              <w:t>DurationSec</w:t>
            </w:r>
            <w:proofErr w:type="spellEnd"/>
          </w:p>
        </w:tc>
        <w:tc>
          <w:tcPr>
            <w:tcW w:w="284" w:type="dxa"/>
          </w:tcPr>
          <w:p w14:paraId="13447353" w14:textId="77777777" w:rsidR="00F46786" w:rsidRDefault="00F46786" w:rsidP="00F46786">
            <w:pPr>
              <w:pStyle w:val="TAC"/>
            </w:pPr>
            <w:r>
              <w:t>C</w:t>
            </w:r>
          </w:p>
        </w:tc>
        <w:tc>
          <w:tcPr>
            <w:tcW w:w="567" w:type="dxa"/>
          </w:tcPr>
          <w:p w14:paraId="4408E469" w14:textId="77777777" w:rsidR="00F46786" w:rsidRDefault="00F46786" w:rsidP="00F46786">
            <w:pPr>
              <w:pStyle w:val="TAL"/>
            </w:pPr>
            <w:r>
              <w:t>0..1</w:t>
            </w:r>
          </w:p>
        </w:tc>
        <w:tc>
          <w:tcPr>
            <w:tcW w:w="3260" w:type="dxa"/>
          </w:tcPr>
          <w:p w14:paraId="242F5EE5" w14:textId="77777777" w:rsidR="00F46786" w:rsidRDefault="00F46786" w:rsidP="00F46786">
            <w:pPr>
              <w:pStyle w:val="TAL"/>
            </w:pPr>
            <w:r>
              <w:t>Shall be supplied for notification method "PERIODIC" by the "</w:t>
            </w:r>
            <w:proofErr w:type="spellStart"/>
            <w:r>
              <w:t>notificationMethod</w:t>
            </w:r>
            <w:proofErr w:type="spellEnd"/>
            <w:r>
              <w:t>" attribute.</w:t>
            </w:r>
          </w:p>
        </w:tc>
        <w:tc>
          <w:tcPr>
            <w:tcW w:w="2059" w:type="dxa"/>
          </w:tcPr>
          <w:p w14:paraId="48584D5C" w14:textId="77777777" w:rsidR="00F46786" w:rsidRDefault="00F46786" w:rsidP="00F46786">
            <w:pPr>
              <w:pStyle w:val="TAL"/>
              <w:rPr>
                <w:rFonts w:cs="Arial"/>
                <w:szCs w:val="18"/>
              </w:rPr>
            </w:pPr>
          </w:p>
        </w:tc>
      </w:tr>
      <w:tr w:rsidR="00F46786" w14:paraId="6BF47E5C" w14:textId="77777777" w:rsidTr="004B1D86">
        <w:trPr>
          <w:jc w:val="center"/>
        </w:trPr>
        <w:tc>
          <w:tcPr>
            <w:tcW w:w="1603" w:type="dxa"/>
          </w:tcPr>
          <w:p w14:paraId="587CCF83" w14:textId="77777777" w:rsidR="00F46786" w:rsidRDefault="00F46786" w:rsidP="00F46786">
            <w:pPr>
              <w:pStyle w:val="TAL"/>
            </w:pPr>
            <w:proofErr w:type="spellStart"/>
            <w:r>
              <w:t>snssais</w:t>
            </w:r>
            <w:proofErr w:type="spellEnd"/>
          </w:p>
        </w:tc>
        <w:tc>
          <w:tcPr>
            <w:tcW w:w="1366" w:type="dxa"/>
          </w:tcPr>
          <w:p w14:paraId="4731B6D2" w14:textId="77777777" w:rsidR="00F46786" w:rsidRDefault="00F46786" w:rsidP="00F46786">
            <w:pPr>
              <w:pStyle w:val="TAL"/>
            </w:pPr>
            <w:proofErr w:type="gramStart"/>
            <w:r>
              <w:t>array(</w:t>
            </w:r>
            <w:proofErr w:type="spellStart"/>
            <w:proofErr w:type="gramEnd"/>
            <w:r>
              <w:t>Snssai</w:t>
            </w:r>
            <w:proofErr w:type="spellEnd"/>
            <w:r>
              <w:t>)</w:t>
            </w:r>
          </w:p>
        </w:tc>
        <w:tc>
          <w:tcPr>
            <w:tcW w:w="284" w:type="dxa"/>
          </w:tcPr>
          <w:p w14:paraId="593F7526" w14:textId="77777777" w:rsidR="00F46786" w:rsidRDefault="00F46786" w:rsidP="00F46786">
            <w:pPr>
              <w:pStyle w:val="TAC"/>
            </w:pPr>
            <w:r>
              <w:t>C</w:t>
            </w:r>
          </w:p>
        </w:tc>
        <w:tc>
          <w:tcPr>
            <w:tcW w:w="567" w:type="dxa"/>
          </w:tcPr>
          <w:p w14:paraId="727E0AFE" w14:textId="77777777" w:rsidR="00F46786" w:rsidRDefault="00F46786" w:rsidP="00F46786">
            <w:pPr>
              <w:pStyle w:val="TAL"/>
            </w:pPr>
            <w:proofErr w:type="gramStart"/>
            <w:r>
              <w:t>1..N</w:t>
            </w:r>
            <w:proofErr w:type="gramEnd"/>
          </w:p>
        </w:tc>
        <w:tc>
          <w:tcPr>
            <w:tcW w:w="3260" w:type="dxa"/>
          </w:tcPr>
          <w:p w14:paraId="6878AA75" w14:textId="77777777" w:rsidR="00F46786" w:rsidRDefault="00F46786" w:rsidP="00F46786">
            <w:pPr>
              <w:pStyle w:val="TAL"/>
            </w:pPr>
            <w:r>
              <w:t>Identification(s) of network slice(s) to which the subscription applies. (NOTE 1, NOTE 8) (NOTE 17)</w:t>
            </w:r>
          </w:p>
        </w:tc>
        <w:tc>
          <w:tcPr>
            <w:tcW w:w="2059" w:type="dxa"/>
          </w:tcPr>
          <w:p w14:paraId="783031D4" w14:textId="77777777" w:rsidR="00F46786" w:rsidRDefault="00F46786" w:rsidP="00F46786">
            <w:pPr>
              <w:pStyle w:val="TAL"/>
              <w:rPr>
                <w:rFonts w:cs="Arial"/>
                <w:szCs w:val="18"/>
              </w:rPr>
            </w:pPr>
          </w:p>
        </w:tc>
      </w:tr>
      <w:tr w:rsidR="00F46786" w14:paraId="24BC3339" w14:textId="77777777" w:rsidTr="004B1D86">
        <w:trPr>
          <w:jc w:val="center"/>
        </w:trPr>
        <w:tc>
          <w:tcPr>
            <w:tcW w:w="1603" w:type="dxa"/>
          </w:tcPr>
          <w:p w14:paraId="1DA08270" w14:textId="77777777" w:rsidR="00F46786" w:rsidRDefault="00F46786" w:rsidP="00F46786">
            <w:pPr>
              <w:pStyle w:val="TAL"/>
            </w:pPr>
            <w:proofErr w:type="spellStart"/>
            <w:r>
              <w:t>tgtUe</w:t>
            </w:r>
            <w:proofErr w:type="spellEnd"/>
          </w:p>
        </w:tc>
        <w:tc>
          <w:tcPr>
            <w:tcW w:w="1366" w:type="dxa"/>
          </w:tcPr>
          <w:p w14:paraId="31B8D5A2" w14:textId="77777777" w:rsidR="00F46786" w:rsidRDefault="00F46786" w:rsidP="00F46786">
            <w:pPr>
              <w:pStyle w:val="TAL"/>
            </w:pPr>
            <w:proofErr w:type="spellStart"/>
            <w:r>
              <w:t>TargetUeInformation</w:t>
            </w:r>
            <w:proofErr w:type="spellEnd"/>
          </w:p>
        </w:tc>
        <w:tc>
          <w:tcPr>
            <w:tcW w:w="284" w:type="dxa"/>
          </w:tcPr>
          <w:p w14:paraId="1AE8849E" w14:textId="77777777" w:rsidR="00F46786" w:rsidRDefault="00F46786" w:rsidP="00F46786">
            <w:pPr>
              <w:pStyle w:val="TAC"/>
            </w:pPr>
            <w:r>
              <w:rPr>
                <w:rFonts w:cs="Arial"/>
                <w:szCs w:val="18"/>
                <w:lang w:eastAsia="zh-CN"/>
              </w:rPr>
              <w:t>O</w:t>
            </w:r>
          </w:p>
        </w:tc>
        <w:tc>
          <w:tcPr>
            <w:tcW w:w="567" w:type="dxa"/>
          </w:tcPr>
          <w:p w14:paraId="65344FED" w14:textId="77777777" w:rsidR="00F46786" w:rsidRDefault="00F46786" w:rsidP="00F46786">
            <w:pPr>
              <w:pStyle w:val="TAL"/>
            </w:pPr>
            <w:r>
              <w:rPr>
                <w:rFonts w:cs="Arial"/>
                <w:szCs w:val="18"/>
                <w:lang w:eastAsia="zh-CN"/>
              </w:rPr>
              <w:t>0..1</w:t>
            </w:r>
          </w:p>
        </w:tc>
        <w:tc>
          <w:tcPr>
            <w:tcW w:w="3260" w:type="dxa"/>
          </w:tcPr>
          <w:p w14:paraId="22EB2F96" w14:textId="77777777" w:rsidR="00F46786" w:rsidRDefault="00F46786" w:rsidP="00F46786">
            <w:pPr>
              <w:pStyle w:val="TAL"/>
              <w:rPr>
                <w:rFonts w:cs="Arial"/>
                <w:szCs w:val="18"/>
              </w:rPr>
            </w:pPr>
            <w:r>
              <w:rPr>
                <w:rFonts w:cs="Arial"/>
                <w:szCs w:val="18"/>
              </w:rPr>
              <w:t>Identifies target UE information.</w:t>
            </w:r>
          </w:p>
          <w:p w14:paraId="338D43F7" w14:textId="77777777" w:rsidR="00F46786" w:rsidRDefault="00F46786" w:rsidP="00F46786">
            <w:pPr>
              <w:pStyle w:val="TAL"/>
              <w:rPr>
                <w:rFonts w:cs="Arial"/>
                <w:szCs w:val="18"/>
              </w:rPr>
            </w:pPr>
            <w:r>
              <w:rPr>
                <w:rFonts w:eastAsia="Batang"/>
              </w:rPr>
              <w:t>(NOTE 3)</w:t>
            </w:r>
          </w:p>
        </w:tc>
        <w:tc>
          <w:tcPr>
            <w:tcW w:w="2059" w:type="dxa"/>
          </w:tcPr>
          <w:p w14:paraId="4D753698" w14:textId="77777777" w:rsidR="00F46786" w:rsidRDefault="00F46786" w:rsidP="00F46786">
            <w:pPr>
              <w:pStyle w:val="TAL"/>
              <w:rPr>
                <w:rFonts w:eastAsia="Batang"/>
              </w:rPr>
            </w:pPr>
          </w:p>
        </w:tc>
      </w:tr>
      <w:tr w:rsidR="00F46786" w14:paraId="1642E132" w14:textId="77777777" w:rsidTr="004B1D86">
        <w:trPr>
          <w:jc w:val="center"/>
        </w:trPr>
        <w:tc>
          <w:tcPr>
            <w:tcW w:w="1603" w:type="dxa"/>
          </w:tcPr>
          <w:p w14:paraId="6305C88D" w14:textId="77777777" w:rsidR="00F46786" w:rsidRDefault="00F46786" w:rsidP="00F46786">
            <w:pPr>
              <w:pStyle w:val="TAL"/>
            </w:pPr>
            <w:proofErr w:type="spellStart"/>
            <w:r>
              <w:lastRenderedPageBreak/>
              <w:t>roamingInfo</w:t>
            </w:r>
            <w:proofErr w:type="spellEnd"/>
          </w:p>
        </w:tc>
        <w:tc>
          <w:tcPr>
            <w:tcW w:w="1366" w:type="dxa"/>
          </w:tcPr>
          <w:p w14:paraId="6FEBC7EC" w14:textId="77777777" w:rsidR="00F46786" w:rsidRDefault="00F46786" w:rsidP="00F46786">
            <w:pPr>
              <w:pStyle w:val="TAL"/>
            </w:pPr>
            <w:proofErr w:type="spellStart"/>
            <w:r>
              <w:t>RoamingInfo</w:t>
            </w:r>
            <w:proofErr w:type="spellEnd"/>
          </w:p>
        </w:tc>
        <w:tc>
          <w:tcPr>
            <w:tcW w:w="284" w:type="dxa"/>
          </w:tcPr>
          <w:p w14:paraId="4361AEDB"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157DE6CC" w14:textId="77777777" w:rsidR="00F46786" w:rsidRDefault="00F46786" w:rsidP="00F46786">
            <w:pPr>
              <w:pStyle w:val="TAL"/>
              <w:rPr>
                <w:rFonts w:cs="Arial"/>
                <w:szCs w:val="18"/>
                <w:lang w:eastAsia="zh-CN"/>
              </w:rPr>
            </w:pPr>
            <w:r>
              <w:rPr>
                <w:rFonts w:cs="Arial"/>
                <w:szCs w:val="18"/>
                <w:lang w:eastAsia="zh-CN"/>
              </w:rPr>
              <w:t>0..1</w:t>
            </w:r>
          </w:p>
        </w:tc>
        <w:tc>
          <w:tcPr>
            <w:tcW w:w="3260" w:type="dxa"/>
          </w:tcPr>
          <w:p w14:paraId="1A0BCE6B" w14:textId="77777777" w:rsidR="00F46786" w:rsidRDefault="00F46786" w:rsidP="00F46786">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2059" w:type="dxa"/>
          </w:tcPr>
          <w:p w14:paraId="51FA9C16" w14:textId="77777777" w:rsidR="00F46786" w:rsidRDefault="00F46786" w:rsidP="00F46786">
            <w:pPr>
              <w:pStyle w:val="TAL"/>
              <w:rPr>
                <w:rFonts w:eastAsia="Batang"/>
              </w:rPr>
            </w:pPr>
            <w:proofErr w:type="spellStart"/>
            <w:r>
              <w:rPr>
                <w:rFonts w:eastAsia="Batang"/>
              </w:rPr>
              <w:t>RoamingAnalytics</w:t>
            </w:r>
            <w:proofErr w:type="spellEnd"/>
          </w:p>
        </w:tc>
      </w:tr>
      <w:tr w:rsidR="00F46786" w14:paraId="6F39981D" w14:textId="77777777" w:rsidTr="004B1D86">
        <w:trPr>
          <w:jc w:val="center"/>
        </w:trPr>
        <w:tc>
          <w:tcPr>
            <w:tcW w:w="1603" w:type="dxa"/>
          </w:tcPr>
          <w:p w14:paraId="1EC5EF8B" w14:textId="77777777" w:rsidR="00F46786" w:rsidRDefault="00F46786" w:rsidP="00F46786">
            <w:pPr>
              <w:pStyle w:val="TAL"/>
            </w:pPr>
            <w:proofErr w:type="spellStart"/>
            <w:r>
              <w:t>congThresholds</w:t>
            </w:r>
            <w:proofErr w:type="spellEnd"/>
          </w:p>
        </w:tc>
        <w:tc>
          <w:tcPr>
            <w:tcW w:w="1366" w:type="dxa"/>
          </w:tcPr>
          <w:p w14:paraId="2A8359B3" w14:textId="77777777" w:rsidR="00F46786" w:rsidRDefault="00F46786" w:rsidP="00F46786">
            <w:pPr>
              <w:pStyle w:val="TAL"/>
            </w:pPr>
            <w:proofErr w:type="gramStart"/>
            <w:r>
              <w:t>array(</w:t>
            </w:r>
            <w:proofErr w:type="spellStart"/>
            <w:proofErr w:type="gramEnd"/>
            <w:r>
              <w:t>ThresholdLevel</w:t>
            </w:r>
            <w:proofErr w:type="spellEnd"/>
            <w:r>
              <w:t>)</w:t>
            </w:r>
          </w:p>
        </w:tc>
        <w:tc>
          <w:tcPr>
            <w:tcW w:w="284" w:type="dxa"/>
          </w:tcPr>
          <w:p w14:paraId="0C14F655" w14:textId="77777777" w:rsidR="00F46786" w:rsidRDefault="00F46786" w:rsidP="00F46786">
            <w:pPr>
              <w:pStyle w:val="TAC"/>
              <w:rPr>
                <w:rFonts w:cs="Arial"/>
                <w:szCs w:val="18"/>
                <w:lang w:eastAsia="zh-CN"/>
              </w:rPr>
            </w:pPr>
            <w:r>
              <w:rPr>
                <w:rFonts w:cs="Arial"/>
                <w:szCs w:val="18"/>
                <w:lang w:eastAsia="zh-CN"/>
              </w:rPr>
              <w:t>C</w:t>
            </w:r>
          </w:p>
        </w:tc>
        <w:tc>
          <w:tcPr>
            <w:tcW w:w="567" w:type="dxa"/>
          </w:tcPr>
          <w:p w14:paraId="1B3AC73D" w14:textId="77777777" w:rsidR="00F46786" w:rsidRDefault="00F46786" w:rsidP="00F46786">
            <w:pPr>
              <w:pStyle w:val="TAL"/>
              <w:rPr>
                <w:rFonts w:cs="Arial"/>
                <w:szCs w:val="18"/>
                <w:lang w:eastAsia="zh-CN"/>
              </w:rPr>
            </w:pPr>
            <w:proofErr w:type="gramStart"/>
            <w:r>
              <w:rPr>
                <w:rFonts w:cs="Arial"/>
                <w:szCs w:val="18"/>
                <w:lang w:eastAsia="zh-CN"/>
              </w:rPr>
              <w:t>1..N</w:t>
            </w:r>
            <w:proofErr w:type="gramEnd"/>
          </w:p>
        </w:tc>
        <w:tc>
          <w:tcPr>
            <w:tcW w:w="3260" w:type="dxa"/>
          </w:tcPr>
          <w:p w14:paraId="38FA3704" w14:textId="77777777" w:rsidR="00F46786" w:rsidRDefault="00F46786" w:rsidP="00F46786">
            <w:pPr>
              <w:pStyle w:val="TAL"/>
              <w:rPr>
                <w:rFonts w:cs="Arial"/>
                <w:szCs w:val="18"/>
              </w:rPr>
            </w:pPr>
            <w:r>
              <w:rPr>
                <w:rFonts w:cs="Arial"/>
                <w:szCs w:val="18"/>
              </w:rPr>
              <w:t>Represents the congestion threshold levels. (NOTE 4)</w:t>
            </w:r>
          </w:p>
        </w:tc>
        <w:tc>
          <w:tcPr>
            <w:tcW w:w="2059" w:type="dxa"/>
          </w:tcPr>
          <w:p w14:paraId="721D75B5" w14:textId="77777777" w:rsidR="00F46786" w:rsidRDefault="00F46786" w:rsidP="00F46786">
            <w:pPr>
              <w:pStyle w:val="TAL"/>
              <w:rPr>
                <w:rFonts w:eastAsia="Batang"/>
              </w:rPr>
            </w:pPr>
            <w:proofErr w:type="spellStart"/>
            <w:r>
              <w:rPr>
                <w:rFonts w:eastAsia="Batang"/>
              </w:rPr>
              <w:t>UserDataCongestion</w:t>
            </w:r>
            <w:proofErr w:type="spellEnd"/>
          </w:p>
        </w:tc>
      </w:tr>
      <w:tr w:rsidR="00F46786" w14:paraId="2C9A1750" w14:textId="77777777" w:rsidTr="004B1D86">
        <w:trPr>
          <w:jc w:val="center"/>
        </w:trPr>
        <w:tc>
          <w:tcPr>
            <w:tcW w:w="1603" w:type="dxa"/>
          </w:tcPr>
          <w:p w14:paraId="0F8D7804" w14:textId="77777777" w:rsidR="00F46786" w:rsidRDefault="00F46786" w:rsidP="00F46786">
            <w:pPr>
              <w:pStyle w:val="TAL"/>
            </w:pPr>
            <w:proofErr w:type="spellStart"/>
            <w:r>
              <w:t>nwPerfRequs</w:t>
            </w:r>
            <w:proofErr w:type="spellEnd"/>
          </w:p>
        </w:tc>
        <w:tc>
          <w:tcPr>
            <w:tcW w:w="1366" w:type="dxa"/>
          </w:tcPr>
          <w:p w14:paraId="4141DF16" w14:textId="77777777" w:rsidR="00F46786" w:rsidRDefault="00F46786" w:rsidP="00F46786">
            <w:pPr>
              <w:pStyle w:val="TAL"/>
            </w:pPr>
            <w:proofErr w:type="gramStart"/>
            <w:r>
              <w:t>array(</w:t>
            </w:r>
            <w:proofErr w:type="spellStart"/>
            <w:proofErr w:type="gramEnd"/>
            <w:r>
              <w:t>NetworkPerfRequirement</w:t>
            </w:r>
            <w:proofErr w:type="spellEnd"/>
            <w:r>
              <w:t>)</w:t>
            </w:r>
          </w:p>
        </w:tc>
        <w:tc>
          <w:tcPr>
            <w:tcW w:w="284" w:type="dxa"/>
          </w:tcPr>
          <w:p w14:paraId="17181A39" w14:textId="77777777" w:rsidR="00F46786" w:rsidRDefault="00F46786" w:rsidP="00F46786">
            <w:pPr>
              <w:pStyle w:val="TAC"/>
              <w:rPr>
                <w:rFonts w:cs="Arial"/>
                <w:szCs w:val="18"/>
                <w:lang w:eastAsia="zh-CN"/>
              </w:rPr>
            </w:pPr>
            <w:r>
              <w:rPr>
                <w:rFonts w:cs="Arial"/>
                <w:szCs w:val="18"/>
                <w:lang w:eastAsia="zh-CN"/>
              </w:rPr>
              <w:t>C</w:t>
            </w:r>
          </w:p>
        </w:tc>
        <w:tc>
          <w:tcPr>
            <w:tcW w:w="567" w:type="dxa"/>
          </w:tcPr>
          <w:p w14:paraId="12B2BE46" w14:textId="77777777" w:rsidR="00F46786" w:rsidRDefault="00F46786" w:rsidP="00F46786">
            <w:pPr>
              <w:pStyle w:val="TAL"/>
              <w:rPr>
                <w:rFonts w:cs="Arial"/>
                <w:szCs w:val="18"/>
                <w:lang w:eastAsia="zh-CN"/>
              </w:rPr>
            </w:pPr>
            <w:proofErr w:type="gramStart"/>
            <w:r>
              <w:t>1..N</w:t>
            </w:r>
            <w:proofErr w:type="gramEnd"/>
          </w:p>
        </w:tc>
        <w:tc>
          <w:tcPr>
            <w:tcW w:w="3260" w:type="dxa"/>
          </w:tcPr>
          <w:p w14:paraId="6E3A346E" w14:textId="77777777" w:rsidR="00F46786" w:rsidRDefault="00F46786" w:rsidP="00F46786">
            <w:pPr>
              <w:pStyle w:val="TAL"/>
            </w:pPr>
            <w:r>
              <w:t>Represents the network performance requirements. This attribute shall be included when subscribed event is "NETWORK_PERFORMANCE".</w:t>
            </w:r>
          </w:p>
          <w:p w14:paraId="49FA5838" w14:textId="77777777" w:rsidR="00F46786" w:rsidRDefault="00F46786" w:rsidP="00F46786">
            <w:pPr>
              <w:pStyle w:val="TAL"/>
              <w:rPr>
                <w:rFonts w:cs="Arial"/>
                <w:szCs w:val="18"/>
              </w:rPr>
            </w:pPr>
          </w:p>
        </w:tc>
        <w:tc>
          <w:tcPr>
            <w:tcW w:w="2059" w:type="dxa"/>
          </w:tcPr>
          <w:p w14:paraId="24174AB7" w14:textId="77777777" w:rsidR="00F46786" w:rsidRDefault="00F46786" w:rsidP="00F46786">
            <w:pPr>
              <w:pStyle w:val="TAL"/>
              <w:rPr>
                <w:rFonts w:eastAsia="Batang"/>
              </w:rPr>
            </w:pPr>
            <w:proofErr w:type="spellStart"/>
            <w:r>
              <w:rPr>
                <w:rFonts w:cs="Arial"/>
                <w:szCs w:val="18"/>
              </w:rPr>
              <w:t>NetworkPerformance</w:t>
            </w:r>
            <w:proofErr w:type="spellEnd"/>
          </w:p>
        </w:tc>
      </w:tr>
      <w:tr w:rsidR="00F46786" w14:paraId="65258BF6" w14:textId="77777777" w:rsidTr="004B1D86">
        <w:trPr>
          <w:jc w:val="center"/>
        </w:trPr>
        <w:tc>
          <w:tcPr>
            <w:tcW w:w="1603" w:type="dxa"/>
          </w:tcPr>
          <w:p w14:paraId="2E7D20D2" w14:textId="77777777" w:rsidR="00F46786" w:rsidRDefault="00F46786" w:rsidP="00F46786">
            <w:pPr>
              <w:pStyle w:val="TAL"/>
            </w:pPr>
            <w:proofErr w:type="spellStart"/>
            <w:r>
              <w:t>bwRequs</w:t>
            </w:r>
            <w:proofErr w:type="spellEnd"/>
          </w:p>
        </w:tc>
        <w:tc>
          <w:tcPr>
            <w:tcW w:w="1366" w:type="dxa"/>
          </w:tcPr>
          <w:p w14:paraId="1160DA14" w14:textId="77777777" w:rsidR="00F46786" w:rsidRDefault="00F46786" w:rsidP="00F46786">
            <w:pPr>
              <w:pStyle w:val="TAL"/>
            </w:pPr>
            <w:proofErr w:type="gramStart"/>
            <w:r>
              <w:t>array(</w:t>
            </w:r>
            <w:proofErr w:type="spellStart"/>
            <w:proofErr w:type="gramEnd"/>
            <w:r>
              <w:t>BwRequirement</w:t>
            </w:r>
            <w:proofErr w:type="spellEnd"/>
            <w:r>
              <w:t>)</w:t>
            </w:r>
          </w:p>
        </w:tc>
        <w:tc>
          <w:tcPr>
            <w:tcW w:w="284" w:type="dxa"/>
          </w:tcPr>
          <w:p w14:paraId="4B9AF72C" w14:textId="77777777" w:rsidR="00F46786" w:rsidRDefault="00F46786" w:rsidP="00F46786">
            <w:pPr>
              <w:pStyle w:val="TAC"/>
              <w:rPr>
                <w:rFonts w:cs="Arial"/>
                <w:szCs w:val="18"/>
                <w:lang w:eastAsia="zh-CN"/>
              </w:rPr>
            </w:pPr>
            <w:r>
              <w:t>O</w:t>
            </w:r>
          </w:p>
        </w:tc>
        <w:tc>
          <w:tcPr>
            <w:tcW w:w="567" w:type="dxa"/>
          </w:tcPr>
          <w:p w14:paraId="13093EE2" w14:textId="77777777" w:rsidR="00F46786" w:rsidRDefault="00F46786" w:rsidP="00F46786">
            <w:pPr>
              <w:pStyle w:val="TAL"/>
            </w:pPr>
            <w:proofErr w:type="gramStart"/>
            <w:r>
              <w:t>1..N</w:t>
            </w:r>
            <w:proofErr w:type="gramEnd"/>
          </w:p>
        </w:tc>
        <w:tc>
          <w:tcPr>
            <w:tcW w:w="3260" w:type="dxa"/>
          </w:tcPr>
          <w:p w14:paraId="64BE2D28" w14:textId="77777777" w:rsidR="00F46786" w:rsidRDefault="00F46786" w:rsidP="00F46786">
            <w:pPr>
              <w:pStyle w:val="TAL"/>
            </w:pPr>
            <w:r>
              <w:t>Represents the bandwidth requirement for each application.</w:t>
            </w:r>
          </w:p>
          <w:p w14:paraId="6ED73530" w14:textId="77777777" w:rsidR="00F46786" w:rsidRDefault="00F46786" w:rsidP="00F46786">
            <w:pPr>
              <w:pStyle w:val="TAL"/>
            </w:pPr>
            <w:r>
              <w:t>It may only be present if "</w:t>
            </w:r>
            <w:proofErr w:type="spellStart"/>
            <w:r>
              <w:t>appIds</w:t>
            </w:r>
            <w:proofErr w:type="spellEnd"/>
            <w:r>
              <w:t>" attribute is provided.</w:t>
            </w:r>
          </w:p>
        </w:tc>
        <w:tc>
          <w:tcPr>
            <w:tcW w:w="2059" w:type="dxa"/>
          </w:tcPr>
          <w:p w14:paraId="51207496" w14:textId="77777777" w:rsidR="00F46786" w:rsidRDefault="00F46786" w:rsidP="00F46786">
            <w:pPr>
              <w:pStyle w:val="TAL"/>
              <w:rPr>
                <w:rFonts w:cs="Arial"/>
                <w:szCs w:val="18"/>
              </w:rPr>
            </w:pPr>
            <w:proofErr w:type="spellStart"/>
            <w:r>
              <w:t>ServiceExperience</w:t>
            </w:r>
            <w:proofErr w:type="spellEnd"/>
          </w:p>
        </w:tc>
      </w:tr>
      <w:tr w:rsidR="00F46786" w14:paraId="00299BD3" w14:textId="77777777" w:rsidTr="004B1D86">
        <w:trPr>
          <w:jc w:val="center"/>
        </w:trPr>
        <w:tc>
          <w:tcPr>
            <w:tcW w:w="1603" w:type="dxa"/>
          </w:tcPr>
          <w:p w14:paraId="6C7744AA" w14:textId="77777777" w:rsidR="00F46786" w:rsidRDefault="00F46786" w:rsidP="00F46786">
            <w:pPr>
              <w:pStyle w:val="TAL"/>
            </w:pPr>
            <w:proofErr w:type="spellStart"/>
            <w:r>
              <w:t>excepRequs</w:t>
            </w:r>
            <w:proofErr w:type="spellEnd"/>
          </w:p>
        </w:tc>
        <w:tc>
          <w:tcPr>
            <w:tcW w:w="1366" w:type="dxa"/>
          </w:tcPr>
          <w:p w14:paraId="369227F7" w14:textId="77777777" w:rsidR="00F46786" w:rsidRDefault="00F46786" w:rsidP="00F46786">
            <w:pPr>
              <w:pStyle w:val="TAL"/>
            </w:pPr>
            <w:proofErr w:type="gramStart"/>
            <w:r>
              <w:t>array(</w:t>
            </w:r>
            <w:proofErr w:type="gramEnd"/>
            <w:r>
              <w:t>Exception)</w:t>
            </w:r>
          </w:p>
        </w:tc>
        <w:tc>
          <w:tcPr>
            <w:tcW w:w="284" w:type="dxa"/>
          </w:tcPr>
          <w:p w14:paraId="20141276" w14:textId="77777777" w:rsidR="00F46786" w:rsidRDefault="00F46786" w:rsidP="00F46786">
            <w:pPr>
              <w:pStyle w:val="TAC"/>
            </w:pPr>
            <w:r>
              <w:rPr>
                <w:rFonts w:cs="Arial"/>
                <w:szCs w:val="18"/>
                <w:lang w:eastAsia="zh-CN"/>
              </w:rPr>
              <w:t>C</w:t>
            </w:r>
          </w:p>
        </w:tc>
        <w:tc>
          <w:tcPr>
            <w:tcW w:w="567" w:type="dxa"/>
          </w:tcPr>
          <w:p w14:paraId="3D1509A4" w14:textId="77777777" w:rsidR="00F46786" w:rsidRDefault="00F46786" w:rsidP="00F46786">
            <w:pPr>
              <w:pStyle w:val="TAL"/>
            </w:pPr>
            <w:proofErr w:type="gramStart"/>
            <w:r>
              <w:rPr>
                <w:rFonts w:cs="Arial"/>
                <w:szCs w:val="18"/>
                <w:lang w:eastAsia="zh-CN"/>
              </w:rPr>
              <w:t>1..N</w:t>
            </w:r>
            <w:proofErr w:type="gramEnd"/>
          </w:p>
        </w:tc>
        <w:tc>
          <w:tcPr>
            <w:tcW w:w="3260" w:type="dxa"/>
          </w:tcPr>
          <w:p w14:paraId="6B1FAB12" w14:textId="77777777" w:rsidR="00F46786" w:rsidRDefault="00F46786" w:rsidP="00F46786">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8F2D138" w14:textId="77777777" w:rsidR="00F46786" w:rsidRDefault="00F46786" w:rsidP="00F46786">
            <w:pPr>
              <w:pStyle w:val="TAL"/>
            </w:pPr>
            <w:r>
              <w:rPr>
                <w:rFonts w:cs="Arial"/>
                <w:szCs w:val="18"/>
              </w:rPr>
              <w:t>(NOTE 5, NOTE 6, NOTE 8)</w:t>
            </w:r>
          </w:p>
        </w:tc>
        <w:tc>
          <w:tcPr>
            <w:tcW w:w="2059" w:type="dxa"/>
          </w:tcPr>
          <w:p w14:paraId="56511899" w14:textId="77777777" w:rsidR="00F46786" w:rsidRDefault="00F46786" w:rsidP="00F46786">
            <w:pPr>
              <w:pStyle w:val="TAL"/>
            </w:pPr>
            <w:proofErr w:type="spellStart"/>
            <w:r>
              <w:rPr>
                <w:rFonts w:cs="Arial"/>
                <w:szCs w:val="18"/>
              </w:rPr>
              <w:t>AbnormalBehaviour</w:t>
            </w:r>
            <w:proofErr w:type="spellEnd"/>
          </w:p>
        </w:tc>
      </w:tr>
      <w:tr w:rsidR="00F46786" w14:paraId="4A6D6AC2" w14:textId="77777777" w:rsidTr="004B1D86">
        <w:trPr>
          <w:jc w:val="center"/>
        </w:trPr>
        <w:tc>
          <w:tcPr>
            <w:tcW w:w="1603" w:type="dxa"/>
          </w:tcPr>
          <w:p w14:paraId="574B92E4" w14:textId="77777777" w:rsidR="00F46786" w:rsidRDefault="00F46786" w:rsidP="00F46786">
            <w:pPr>
              <w:pStyle w:val="TAL"/>
            </w:pPr>
            <w:proofErr w:type="spellStart"/>
            <w:r>
              <w:t>exptAnaType</w:t>
            </w:r>
            <w:proofErr w:type="spellEnd"/>
          </w:p>
        </w:tc>
        <w:tc>
          <w:tcPr>
            <w:tcW w:w="1366" w:type="dxa"/>
          </w:tcPr>
          <w:p w14:paraId="094F193D" w14:textId="77777777" w:rsidR="00F46786" w:rsidRDefault="00F46786" w:rsidP="00F46786">
            <w:pPr>
              <w:pStyle w:val="TAL"/>
            </w:pPr>
            <w:proofErr w:type="spellStart"/>
            <w:r>
              <w:t>ExpectedAnalyticsType</w:t>
            </w:r>
            <w:proofErr w:type="spellEnd"/>
          </w:p>
        </w:tc>
        <w:tc>
          <w:tcPr>
            <w:tcW w:w="284" w:type="dxa"/>
          </w:tcPr>
          <w:p w14:paraId="3A87E3F2" w14:textId="77777777" w:rsidR="00F46786" w:rsidRDefault="00F46786" w:rsidP="00F46786">
            <w:pPr>
              <w:pStyle w:val="TAC"/>
            </w:pPr>
            <w:r>
              <w:rPr>
                <w:rFonts w:cs="Arial"/>
                <w:szCs w:val="18"/>
                <w:lang w:eastAsia="zh-CN"/>
              </w:rPr>
              <w:t>C</w:t>
            </w:r>
          </w:p>
        </w:tc>
        <w:tc>
          <w:tcPr>
            <w:tcW w:w="567" w:type="dxa"/>
          </w:tcPr>
          <w:p w14:paraId="0A4089E4" w14:textId="77777777" w:rsidR="00F46786" w:rsidRDefault="00F46786" w:rsidP="00F46786">
            <w:pPr>
              <w:pStyle w:val="TAL"/>
            </w:pPr>
            <w:r>
              <w:rPr>
                <w:rFonts w:cs="Arial"/>
                <w:szCs w:val="18"/>
                <w:lang w:eastAsia="zh-CN"/>
              </w:rPr>
              <w:t>0..1</w:t>
            </w:r>
          </w:p>
        </w:tc>
        <w:tc>
          <w:tcPr>
            <w:tcW w:w="3260" w:type="dxa"/>
          </w:tcPr>
          <w:p w14:paraId="68F6B489" w14:textId="77777777" w:rsidR="00F46786" w:rsidRDefault="00F46786" w:rsidP="00F46786">
            <w:pPr>
              <w:pStyle w:val="TAL"/>
              <w:rPr>
                <w:rFonts w:cs="Arial"/>
                <w:szCs w:val="18"/>
              </w:rPr>
            </w:pPr>
            <w:r>
              <w:rPr>
                <w:rFonts w:cs="Arial"/>
                <w:szCs w:val="18"/>
              </w:rPr>
              <w:t>Represents expected UE analytics type.</w:t>
            </w:r>
          </w:p>
          <w:p w14:paraId="5B78DB43" w14:textId="77777777" w:rsidR="00F46786" w:rsidRDefault="00F46786" w:rsidP="00F46786">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2059" w:type="dxa"/>
          </w:tcPr>
          <w:p w14:paraId="46807DF8" w14:textId="77777777" w:rsidR="00F46786" w:rsidRDefault="00F46786" w:rsidP="00F46786">
            <w:pPr>
              <w:pStyle w:val="TAL"/>
            </w:pPr>
            <w:proofErr w:type="spellStart"/>
            <w:r>
              <w:rPr>
                <w:rFonts w:cs="Arial"/>
                <w:szCs w:val="18"/>
              </w:rPr>
              <w:t>AbnormalBehaviour</w:t>
            </w:r>
            <w:proofErr w:type="spellEnd"/>
          </w:p>
        </w:tc>
      </w:tr>
      <w:tr w:rsidR="00F46786" w14:paraId="35B243AD" w14:textId="77777777" w:rsidTr="004B1D86">
        <w:trPr>
          <w:jc w:val="center"/>
        </w:trPr>
        <w:tc>
          <w:tcPr>
            <w:tcW w:w="1603" w:type="dxa"/>
          </w:tcPr>
          <w:p w14:paraId="62A5823F" w14:textId="77777777" w:rsidR="00F46786" w:rsidRDefault="00F46786" w:rsidP="00F46786">
            <w:pPr>
              <w:pStyle w:val="TAL"/>
            </w:pPr>
            <w:proofErr w:type="spellStart"/>
            <w:r>
              <w:t>exptUeBehav</w:t>
            </w:r>
            <w:proofErr w:type="spellEnd"/>
          </w:p>
        </w:tc>
        <w:tc>
          <w:tcPr>
            <w:tcW w:w="1366" w:type="dxa"/>
          </w:tcPr>
          <w:p w14:paraId="028288B3" w14:textId="77777777" w:rsidR="00F46786" w:rsidRDefault="00F46786" w:rsidP="00F46786">
            <w:pPr>
              <w:pStyle w:val="TAL"/>
            </w:pPr>
            <w:proofErr w:type="spellStart"/>
            <w:r>
              <w:t>ExpectedUeBehaviourData</w:t>
            </w:r>
            <w:proofErr w:type="spellEnd"/>
          </w:p>
        </w:tc>
        <w:tc>
          <w:tcPr>
            <w:tcW w:w="284" w:type="dxa"/>
          </w:tcPr>
          <w:p w14:paraId="64C2FE63" w14:textId="77777777" w:rsidR="00F46786" w:rsidRDefault="00F46786" w:rsidP="00F46786">
            <w:pPr>
              <w:pStyle w:val="TAC"/>
            </w:pPr>
            <w:r>
              <w:rPr>
                <w:rFonts w:cs="Arial"/>
                <w:szCs w:val="18"/>
                <w:lang w:eastAsia="zh-CN"/>
              </w:rPr>
              <w:t>O</w:t>
            </w:r>
          </w:p>
        </w:tc>
        <w:tc>
          <w:tcPr>
            <w:tcW w:w="567" w:type="dxa"/>
          </w:tcPr>
          <w:p w14:paraId="27A6011F" w14:textId="77777777" w:rsidR="00F46786" w:rsidRDefault="00F46786" w:rsidP="00F46786">
            <w:pPr>
              <w:pStyle w:val="TAL"/>
            </w:pPr>
            <w:r>
              <w:rPr>
                <w:rFonts w:cs="Arial"/>
                <w:szCs w:val="18"/>
                <w:lang w:eastAsia="zh-CN"/>
              </w:rPr>
              <w:t>0..1</w:t>
            </w:r>
          </w:p>
        </w:tc>
        <w:tc>
          <w:tcPr>
            <w:tcW w:w="3260" w:type="dxa"/>
          </w:tcPr>
          <w:p w14:paraId="2685D4FC" w14:textId="77777777" w:rsidR="00F46786" w:rsidRDefault="00F46786" w:rsidP="00F46786">
            <w:pPr>
              <w:pStyle w:val="TAL"/>
            </w:pPr>
            <w:r>
              <w:rPr>
                <w:rFonts w:cs="Arial"/>
                <w:szCs w:val="18"/>
              </w:rPr>
              <w:t>Represents expected UE behaviour.</w:t>
            </w:r>
          </w:p>
        </w:tc>
        <w:tc>
          <w:tcPr>
            <w:tcW w:w="2059" w:type="dxa"/>
          </w:tcPr>
          <w:p w14:paraId="77488F66" w14:textId="77777777" w:rsidR="00F46786" w:rsidRDefault="00F46786" w:rsidP="00F46786">
            <w:pPr>
              <w:pStyle w:val="TAL"/>
            </w:pPr>
            <w:proofErr w:type="spellStart"/>
            <w:r>
              <w:rPr>
                <w:rFonts w:cs="Arial"/>
                <w:szCs w:val="18"/>
              </w:rPr>
              <w:t>AbnormalBehaviour</w:t>
            </w:r>
            <w:proofErr w:type="spellEnd"/>
          </w:p>
        </w:tc>
      </w:tr>
      <w:tr w:rsidR="00F46786" w14:paraId="75AD2CB7" w14:textId="77777777" w:rsidTr="004B1D86">
        <w:trPr>
          <w:jc w:val="center"/>
        </w:trPr>
        <w:tc>
          <w:tcPr>
            <w:tcW w:w="1603" w:type="dxa"/>
          </w:tcPr>
          <w:p w14:paraId="12DB1500" w14:textId="77777777" w:rsidR="00F46786" w:rsidRDefault="00F46786" w:rsidP="00F46786">
            <w:pPr>
              <w:pStyle w:val="TAL"/>
              <w:rPr>
                <w:lang w:eastAsia="zh-CN"/>
              </w:rPr>
            </w:pPr>
            <w:proofErr w:type="spellStart"/>
            <w:r>
              <w:t>ratFreqs</w:t>
            </w:r>
            <w:proofErr w:type="spellEnd"/>
          </w:p>
        </w:tc>
        <w:tc>
          <w:tcPr>
            <w:tcW w:w="1366" w:type="dxa"/>
          </w:tcPr>
          <w:p w14:paraId="79C1499C" w14:textId="77777777" w:rsidR="00F46786" w:rsidRDefault="00F46786" w:rsidP="00F46786">
            <w:pPr>
              <w:pStyle w:val="TAL"/>
              <w:rPr>
                <w:lang w:eastAsia="zh-CN"/>
              </w:rPr>
            </w:pPr>
            <w:proofErr w:type="gramStart"/>
            <w:r>
              <w:t>array(</w:t>
            </w:r>
            <w:proofErr w:type="spellStart"/>
            <w:proofErr w:type="gramEnd"/>
            <w:r>
              <w:t>RatFreqInformation</w:t>
            </w:r>
            <w:proofErr w:type="spellEnd"/>
            <w:r>
              <w:t>)</w:t>
            </w:r>
          </w:p>
        </w:tc>
        <w:tc>
          <w:tcPr>
            <w:tcW w:w="284" w:type="dxa"/>
          </w:tcPr>
          <w:p w14:paraId="0731D0C0"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1D21F898" w14:textId="77777777" w:rsidR="00F46786" w:rsidRDefault="00F46786" w:rsidP="00F46786">
            <w:pPr>
              <w:pStyle w:val="TAL"/>
              <w:rPr>
                <w:rFonts w:cs="Arial"/>
                <w:szCs w:val="18"/>
                <w:lang w:eastAsia="zh-CN"/>
              </w:rPr>
            </w:pPr>
            <w:proofErr w:type="gramStart"/>
            <w:r>
              <w:rPr>
                <w:rFonts w:cs="Arial"/>
                <w:szCs w:val="18"/>
                <w:lang w:eastAsia="zh-CN"/>
              </w:rPr>
              <w:t>1..N</w:t>
            </w:r>
            <w:proofErr w:type="gramEnd"/>
          </w:p>
        </w:tc>
        <w:tc>
          <w:tcPr>
            <w:tcW w:w="3260" w:type="dxa"/>
          </w:tcPr>
          <w:p w14:paraId="3B4AA474" w14:textId="77777777" w:rsidR="00F46786" w:rsidRDefault="00F46786" w:rsidP="00F46786">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2059" w:type="dxa"/>
          </w:tcPr>
          <w:p w14:paraId="3993C9B0" w14:textId="77777777" w:rsidR="00F46786" w:rsidRDefault="00F46786" w:rsidP="00F46786">
            <w:pPr>
              <w:pStyle w:val="TAL"/>
            </w:pPr>
            <w:proofErr w:type="spellStart"/>
            <w:r>
              <w:rPr>
                <w:rFonts w:cs="Arial"/>
                <w:szCs w:val="18"/>
              </w:rPr>
              <w:t>ServiceExperienceExt</w:t>
            </w:r>
            <w:proofErr w:type="spellEnd"/>
          </w:p>
        </w:tc>
      </w:tr>
      <w:tr w:rsidR="00F46786" w14:paraId="46F37EEE" w14:textId="77777777" w:rsidTr="004B1D86">
        <w:trPr>
          <w:jc w:val="center"/>
        </w:trPr>
        <w:tc>
          <w:tcPr>
            <w:tcW w:w="1603" w:type="dxa"/>
          </w:tcPr>
          <w:p w14:paraId="0F996923" w14:textId="77777777" w:rsidR="00F46786" w:rsidRDefault="00F46786" w:rsidP="00F46786">
            <w:pPr>
              <w:pStyle w:val="TAL"/>
              <w:rPr>
                <w:lang w:eastAsia="zh-CN"/>
              </w:rPr>
            </w:pPr>
            <w:proofErr w:type="spellStart"/>
            <w:r>
              <w:t>listOfAnaSubsets</w:t>
            </w:r>
            <w:proofErr w:type="spellEnd"/>
          </w:p>
        </w:tc>
        <w:tc>
          <w:tcPr>
            <w:tcW w:w="1366" w:type="dxa"/>
          </w:tcPr>
          <w:p w14:paraId="0B63128C" w14:textId="77777777" w:rsidR="00F46786" w:rsidRDefault="00F46786" w:rsidP="00F46786">
            <w:pPr>
              <w:pStyle w:val="TAL"/>
              <w:rPr>
                <w:lang w:eastAsia="zh-CN"/>
              </w:rPr>
            </w:pPr>
            <w:proofErr w:type="gramStart"/>
            <w:r>
              <w:rPr>
                <w:rFonts w:eastAsia="等线"/>
              </w:rPr>
              <w:t>array(</w:t>
            </w:r>
            <w:proofErr w:type="spellStart"/>
            <w:proofErr w:type="gramEnd"/>
            <w:r>
              <w:rPr>
                <w:lang w:eastAsia="zh-CN"/>
              </w:rPr>
              <w:t>AnalyticsSubset</w:t>
            </w:r>
            <w:proofErr w:type="spellEnd"/>
            <w:r>
              <w:rPr>
                <w:lang w:eastAsia="zh-CN"/>
              </w:rPr>
              <w:t>)</w:t>
            </w:r>
          </w:p>
        </w:tc>
        <w:tc>
          <w:tcPr>
            <w:tcW w:w="284" w:type="dxa"/>
          </w:tcPr>
          <w:p w14:paraId="72CB4C7D"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7C424A1F" w14:textId="77777777" w:rsidR="00F46786" w:rsidRDefault="00F46786" w:rsidP="00F46786">
            <w:pPr>
              <w:pStyle w:val="TAL"/>
              <w:rPr>
                <w:rFonts w:cs="Arial"/>
                <w:szCs w:val="18"/>
                <w:lang w:eastAsia="zh-CN"/>
              </w:rPr>
            </w:pPr>
            <w:proofErr w:type="gramStart"/>
            <w:r>
              <w:rPr>
                <w:rFonts w:cs="Arial"/>
                <w:szCs w:val="18"/>
                <w:lang w:eastAsia="zh-CN"/>
              </w:rPr>
              <w:t>1..N</w:t>
            </w:r>
            <w:proofErr w:type="gramEnd"/>
          </w:p>
        </w:tc>
        <w:tc>
          <w:tcPr>
            <w:tcW w:w="3260" w:type="dxa"/>
          </w:tcPr>
          <w:p w14:paraId="16228B10" w14:textId="77777777" w:rsidR="00F46786" w:rsidRDefault="00F46786" w:rsidP="00F46786">
            <w:pPr>
              <w:pStyle w:val="TAL"/>
              <w:rPr>
                <w:rFonts w:cs="Arial"/>
                <w:szCs w:val="18"/>
                <w:lang w:eastAsia="zh-CN"/>
              </w:rPr>
            </w:pPr>
            <w:r>
              <w:rPr>
                <w:lang w:val="en-US" w:eastAsia="zh-CN"/>
              </w:rPr>
              <w:t>The list of analytics subsets can be used to indicate the content of the analytics.</w:t>
            </w:r>
          </w:p>
        </w:tc>
        <w:tc>
          <w:tcPr>
            <w:tcW w:w="2059" w:type="dxa"/>
          </w:tcPr>
          <w:p w14:paraId="463DABC5" w14:textId="77777777" w:rsidR="00F46786" w:rsidRDefault="00F46786" w:rsidP="00F46786">
            <w:pPr>
              <w:pStyle w:val="TAL"/>
            </w:pPr>
            <w:proofErr w:type="spellStart"/>
            <w:r>
              <w:t>EneNA</w:t>
            </w:r>
            <w:proofErr w:type="spellEnd"/>
          </w:p>
        </w:tc>
      </w:tr>
      <w:tr w:rsidR="00F46786" w14:paraId="395C3E45" w14:textId="77777777" w:rsidTr="004B1D86">
        <w:trPr>
          <w:jc w:val="center"/>
        </w:trPr>
        <w:tc>
          <w:tcPr>
            <w:tcW w:w="1603" w:type="dxa"/>
          </w:tcPr>
          <w:p w14:paraId="06594C8D" w14:textId="77777777" w:rsidR="00F46786" w:rsidRDefault="00F46786" w:rsidP="00F46786">
            <w:pPr>
              <w:pStyle w:val="TAL"/>
            </w:pPr>
            <w:proofErr w:type="spellStart"/>
            <w:r>
              <w:t>disperReqs</w:t>
            </w:r>
            <w:proofErr w:type="spellEnd"/>
          </w:p>
        </w:tc>
        <w:tc>
          <w:tcPr>
            <w:tcW w:w="1366" w:type="dxa"/>
          </w:tcPr>
          <w:p w14:paraId="2ADA79C4" w14:textId="77777777" w:rsidR="00F46786" w:rsidRDefault="00F46786" w:rsidP="00F46786">
            <w:pPr>
              <w:pStyle w:val="TAL"/>
              <w:rPr>
                <w:rFonts w:eastAsia="等线"/>
              </w:rPr>
            </w:pPr>
            <w:proofErr w:type="gramStart"/>
            <w:r>
              <w:rPr>
                <w:rFonts w:eastAsia="等线"/>
              </w:rPr>
              <w:t>array(</w:t>
            </w:r>
            <w:proofErr w:type="spellStart"/>
            <w:proofErr w:type="gramEnd"/>
            <w:r>
              <w:rPr>
                <w:rFonts w:eastAsia="等线"/>
              </w:rPr>
              <w:t>DispersionRequirement</w:t>
            </w:r>
            <w:proofErr w:type="spellEnd"/>
            <w:r>
              <w:rPr>
                <w:rFonts w:eastAsia="等线"/>
              </w:rPr>
              <w:t>)</w:t>
            </w:r>
          </w:p>
        </w:tc>
        <w:tc>
          <w:tcPr>
            <w:tcW w:w="284" w:type="dxa"/>
          </w:tcPr>
          <w:p w14:paraId="1A7E250E"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74603D2F" w14:textId="77777777" w:rsidR="00F46786" w:rsidRDefault="00F46786" w:rsidP="00F46786">
            <w:pPr>
              <w:pStyle w:val="TAL"/>
              <w:rPr>
                <w:rFonts w:cs="Arial"/>
                <w:szCs w:val="18"/>
                <w:lang w:eastAsia="zh-CN"/>
              </w:rPr>
            </w:pPr>
            <w:proofErr w:type="gramStart"/>
            <w:r>
              <w:rPr>
                <w:rFonts w:cs="Arial"/>
                <w:szCs w:val="18"/>
                <w:lang w:eastAsia="zh-CN"/>
              </w:rPr>
              <w:t>1..N</w:t>
            </w:r>
            <w:proofErr w:type="gramEnd"/>
          </w:p>
        </w:tc>
        <w:tc>
          <w:tcPr>
            <w:tcW w:w="3260" w:type="dxa"/>
          </w:tcPr>
          <w:p w14:paraId="2B182FA2" w14:textId="77777777" w:rsidR="00F46786" w:rsidRDefault="00F46786" w:rsidP="00F46786">
            <w:pPr>
              <w:pStyle w:val="TAL"/>
              <w:rPr>
                <w:lang w:val="en-US" w:eastAsia="zh-CN"/>
              </w:rPr>
            </w:pPr>
            <w:r>
              <w:rPr>
                <w:lang w:val="en-US" w:eastAsia="zh-CN"/>
              </w:rPr>
              <w:t>Represents the dispersion analytics requirements.</w:t>
            </w:r>
          </w:p>
        </w:tc>
        <w:tc>
          <w:tcPr>
            <w:tcW w:w="2059" w:type="dxa"/>
          </w:tcPr>
          <w:p w14:paraId="59E8218F" w14:textId="77777777" w:rsidR="00F46786" w:rsidRDefault="00F46786" w:rsidP="00F46786">
            <w:pPr>
              <w:pStyle w:val="TAL"/>
            </w:pPr>
            <w:r>
              <w:t>Dispersion</w:t>
            </w:r>
          </w:p>
        </w:tc>
      </w:tr>
      <w:tr w:rsidR="00F46786" w14:paraId="446863AB" w14:textId="77777777" w:rsidTr="004B1D86">
        <w:trPr>
          <w:jc w:val="center"/>
        </w:trPr>
        <w:tc>
          <w:tcPr>
            <w:tcW w:w="1603" w:type="dxa"/>
          </w:tcPr>
          <w:p w14:paraId="22CDB64F" w14:textId="77777777" w:rsidR="00F46786" w:rsidRDefault="00F46786" w:rsidP="00F46786">
            <w:pPr>
              <w:pStyle w:val="TAL"/>
            </w:pPr>
            <w:proofErr w:type="spellStart"/>
            <w:r>
              <w:t>redTransReqs</w:t>
            </w:r>
            <w:proofErr w:type="spellEnd"/>
          </w:p>
        </w:tc>
        <w:tc>
          <w:tcPr>
            <w:tcW w:w="1366" w:type="dxa"/>
          </w:tcPr>
          <w:p w14:paraId="48D7B4FD" w14:textId="77777777" w:rsidR="00F46786" w:rsidRDefault="00F46786" w:rsidP="00F46786">
            <w:pPr>
              <w:pStyle w:val="TAL"/>
              <w:rPr>
                <w:rFonts w:eastAsia="等线"/>
              </w:rPr>
            </w:pPr>
            <w:proofErr w:type="gramStart"/>
            <w:r>
              <w:rPr>
                <w:rFonts w:eastAsia="等线"/>
              </w:rPr>
              <w:t>array(</w:t>
            </w:r>
            <w:proofErr w:type="spellStart"/>
            <w:proofErr w:type="gramEnd"/>
            <w:r>
              <w:rPr>
                <w:rFonts w:eastAsia="等线"/>
              </w:rPr>
              <w:t>RedundantTransmissionExpReq</w:t>
            </w:r>
            <w:proofErr w:type="spellEnd"/>
            <w:r>
              <w:rPr>
                <w:rFonts w:eastAsia="等线"/>
              </w:rPr>
              <w:t>)</w:t>
            </w:r>
          </w:p>
        </w:tc>
        <w:tc>
          <w:tcPr>
            <w:tcW w:w="284" w:type="dxa"/>
          </w:tcPr>
          <w:p w14:paraId="164721E8"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41EC8C82" w14:textId="77777777" w:rsidR="00F46786" w:rsidRDefault="00F46786" w:rsidP="00F46786">
            <w:pPr>
              <w:pStyle w:val="TAL"/>
              <w:rPr>
                <w:rFonts w:cs="Arial"/>
                <w:szCs w:val="18"/>
                <w:lang w:eastAsia="zh-CN"/>
              </w:rPr>
            </w:pPr>
            <w:proofErr w:type="gramStart"/>
            <w:r>
              <w:rPr>
                <w:rFonts w:cs="Arial"/>
                <w:szCs w:val="18"/>
                <w:lang w:eastAsia="zh-CN"/>
              </w:rPr>
              <w:t>1..N</w:t>
            </w:r>
            <w:proofErr w:type="gramEnd"/>
          </w:p>
        </w:tc>
        <w:tc>
          <w:tcPr>
            <w:tcW w:w="3260" w:type="dxa"/>
          </w:tcPr>
          <w:p w14:paraId="2AD73F27" w14:textId="77777777" w:rsidR="00F46786" w:rsidRDefault="00F46786" w:rsidP="00F46786">
            <w:pPr>
              <w:pStyle w:val="TAL"/>
              <w:rPr>
                <w:lang w:val="en-US" w:eastAsia="zh-CN"/>
              </w:rPr>
            </w:pPr>
            <w:r>
              <w:rPr>
                <w:lang w:val="en-US" w:eastAsia="zh-CN"/>
              </w:rPr>
              <w:t>Represents the redundant transmission experience analytics requirements.</w:t>
            </w:r>
          </w:p>
        </w:tc>
        <w:tc>
          <w:tcPr>
            <w:tcW w:w="2059" w:type="dxa"/>
          </w:tcPr>
          <w:p w14:paraId="1E9E9289" w14:textId="77777777" w:rsidR="00F46786" w:rsidRDefault="00F46786" w:rsidP="00F46786">
            <w:pPr>
              <w:pStyle w:val="TAL"/>
            </w:pPr>
            <w:proofErr w:type="spellStart"/>
            <w:r>
              <w:t>RedundantTransmissionExp</w:t>
            </w:r>
            <w:proofErr w:type="spellEnd"/>
          </w:p>
        </w:tc>
      </w:tr>
      <w:tr w:rsidR="00F46786" w14:paraId="6BD962B8" w14:textId="77777777" w:rsidTr="004B1D86">
        <w:trPr>
          <w:jc w:val="center"/>
        </w:trPr>
        <w:tc>
          <w:tcPr>
            <w:tcW w:w="1603" w:type="dxa"/>
          </w:tcPr>
          <w:p w14:paraId="73C45F0D" w14:textId="77777777" w:rsidR="00F46786" w:rsidRDefault="00F46786" w:rsidP="00F46786">
            <w:pPr>
              <w:pStyle w:val="TAL"/>
            </w:pPr>
            <w:proofErr w:type="spellStart"/>
            <w:r>
              <w:t>wlanReqs</w:t>
            </w:r>
            <w:proofErr w:type="spellEnd"/>
          </w:p>
        </w:tc>
        <w:tc>
          <w:tcPr>
            <w:tcW w:w="1366" w:type="dxa"/>
          </w:tcPr>
          <w:p w14:paraId="4F7F5DF3" w14:textId="77777777" w:rsidR="00F46786" w:rsidRDefault="00F46786" w:rsidP="00F46786">
            <w:pPr>
              <w:pStyle w:val="TAL"/>
              <w:rPr>
                <w:rFonts w:eastAsia="等线"/>
              </w:rPr>
            </w:pPr>
            <w:proofErr w:type="gramStart"/>
            <w:r>
              <w:rPr>
                <w:rFonts w:eastAsia="等线"/>
              </w:rPr>
              <w:t>array(</w:t>
            </w:r>
            <w:proofErr w:type="spellStart"/>
            <w:proofErr w:type="gramEnd"/>
            <w:r>
              <w:rPr>
                <w:rFonts w:eastAsia="等线"/>
              </w:rPr>
              <w:t>WlanPerformanceReq</w:t>
            </w:r>
            <w:proofErr w:type="spellEnd"/>
            <w:r>
              <w:rPr>
                <w:rFonts w:eastAsia="等线"/>
              </w:rPr>
              <w:t>)</w:t>
            </w:r>
          </w:p>
        </w:tc>
        <w:tc>
          <w:tcPr>
            <w:tcW w:w="284" w:type="dxa"/>
          </w:tcPr>
          <w:p w14:paraId="6444003A"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1FC99FD1" w14:textId="77777777" w:rsidR="00F46786" w:rsidRDefault="00F46786" w:rsidP="00F46786">
            <w:pPr>
              <w:pStyle w:val="TAL"/>
              <w:rPr>
                <w:rFonts w:cs="Arial"/>
                <w:szCs w:val="18"/>
                <w:lang w:eastAsia="zh-CN"/>
              </w:rPr>
            </w:pPr>
            <w:proofErr w:type="gramStart"/>
            <w:r>
              <w:rPr>
                <w:rFonts w:cs="Arial"/>
                <w:szCs w:val="18"/>
                <w:lang w:eastAsia="zh-CN"/>
              </w:rPr>
              <w:t>1..N</w:t>
            </w:r>
            <w:proofErr w:type="gramEnd"/>
          </w:p>
        </w:tc>
        <w:tc>
          <w:tcPr>
            <w:tcW w:w="3260" w:type="dxa"/>
          </w:tcPr>
          <w:p w14:paraId="1504DA3D" w14:textId="77777777" w:rsidR="00F46786" w:rsidRDefault="00F46786" w:rsidP="00F46786">
            <w:pPr>
              <w:pStyle w:val="TAL"/>
              <w:rPr>
                <w:lang w:val="en-US" w:eastAsia="zh-CN"/>
              </w:rPr>
            </w:pPr>
            <w:r>
              <w:rPr>
                <w:lang w:val="en-US" w:eastAsia="zh-CN"/>
              </w:rPr>
              <w:t>Represents other WLAN performance analytics requirements. If the attribute contains no content, may take default handling action.</w:t>
            </w:r>
          </w:p>
        </w:tc>
        <w:tc>
          <w:tcPr>
            <w:tcW w:w="2059" w:type="dxa"/>
          </w:tcPr>
          <w:p w14:paraId="76350A4F" w14:textId="77777777" w:rsidR="00F46786" w:rsidRDefault="00F46786" w:rsidP="00F46786">
            <w:pPr>
              <w:pStyle w:val="TAL"/>
            </w:pPr>
            <w:proofErr w:type="spellStart"/>
            <w:r>
              <w:t>WlanPerformance</w:t>
            </w:r>
            <w:proofErr w:type="spellEnd"/>
          </w:p>
        </w:tc>
      </w:tr>
      <w:tr w:rsidR="00F46786" w14:paraId="2937DD12" w14:textId="77777777" w:rsidTr="004B1D86">
        <w:trPr>
          <w:jc w:val="center"/>
        </w:trPr>
        <w:tc>
          <w:tcPr>
            <w:tcW w:w="1603" w:type="dxa"/>
          </w:tcPr>
          <w:p w14:paraId="0DAD2DF3" w14:textId="77777777" w:rsidR="00F46786" w:rsidRDefault="00F46786" w:rsidP="00F46786">
            <w:pPr>
              <w:pStyle w:val="TAL"/>
              <w:rPr>
                <w:lang w:eastAsia="zh-CN"/>
              </w:rPr>
            </w:pPr>
            <w:proofErr w:type="spellStart"/>
            <w:r>
              <w:rPr>
                <w:rFonts w:hint="eastAsia"/>
                <w:lang w:eastAsia="zh-CN"/>
              </w:rPr>
              <w:t>u</w:t>
            </w:r>
            <w:r>
              <w:rPr>
                <w:lang w:eastAsia="zh-CN"/>
              </w:rPr>
              <w:t>eCommReqs</w:t>
            </w:r>
            <w:proofErr w:type="spellEnd"/>
          </w:p>
        </w:tc>
        <w:tc>
          <w:tcPr>
            <w:tcW w:w="1366" w:type="dxa"/>
          </w:tcPr>
          <w:p w14:paraId="47C8758E" w14:textId="77777777" w:rsidR="00F46786" w:rsidRDefault="00F46786" w:rsidP="00F46786">
            <w:pPr>
              <w:pStyle w:val="TAL"/>
            </w:pPr>
            <w:proofErr w:type="gramStart"/>
            <w:r>
              <w:t>array(</w:t>
            </w:r>
            <w:proofErr w:type="spellStart"/>
            <w:proofErr w:type="gramEnd"/>
            <w:r>
              <w:t>UeCommReq</w:t>
            </w:r>
            <w:proofErr w:type="spellEnd"/>
            <w:r>
              <w:t>)</w:t>
            </w:r>
          </w:p>
        </w:tc>
        <w:tc>
          <w:tcPr>
            <w:tcW w:w="284" w:type="dxa"/>
          </w:tcPr>
          <w:p w14:paraId="70529DDA"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2C7EA929" w14:textId="77777777" w:rsidR="00F46786" w:rsidRDefault="00F46786" w:rsidP="00F46786">
            <w:pPr>
              <w:pStyle w:val="TAL"/>
            </w:pPr>
            <w:proofErr w:type="gramStart"/>
            <w:r>
              <w:t>1..N</w:t>
            </w:r>
            <w:proofErr w:type="gramEnd"/>
          </w:p>
        </w:tc>
        <w:tc>
          <w:tcPr>
            <w:tcW w:w="3260" w:type="dxa"/>
          </w:tcPr>
          <w:p w14:paraId="122C5234" w14:textId="77777777" w:rsidR="00F46786" w:rsidRDefault="00F46786" w:rsidP="00F46786">
            <w:pPr>
              <w:pStyle w:val="TAL"/>
            </w:pPr>
            <w:r>
              <w:t>Represents the UE communication requirements. This attribute may be included when the subscribed event is "UE_COMM".</w:t>
            </w:r>
          </w:p>
        </w:tc>
        <w:tc>
          <w:tcPr>
            <w:tcW w:w="2059" w:type="dxa"/>
          </w:tcPr>
          <w:p w14:paraId="495A533B" w14:textId="77777777" w:rsidR="00F46786" w:rsidRDefault="00F46786" w:rsidP="00F46786">
            <w:pPr>
              <w:pStyle w:val="TAL"/>
            </w:pPr>
            <w:proofErr w:type="spellStart"/>
            <w:r>
              <w:t>UeCommunication</w:t>
            </w:r>
            <w:r>
              <w:rPr>
                <w:lang w:eastAsia="zh-CN"/>
              </w:rPr>
              <w:t>Ext_eNA</w:t>
            </w:r>
            <w:proofErr w:type="spellEnd"/>
          </w:p>
        </w:tc>
      </w:tr>
      <w:tr w:rsidR="00F46786" w14:paraId="142DC03B" w14:textId="77777777" w:rsidTr="004B1D86">
        <w:trPr>
          <w:jc w:val="center"/>
        </w:trPr>
        <w:tc>
          <w:tcPr>
            <w:tcW w:w="1603" w:type="dxa"/>
          </w:tcPr>
          <w:p w14:paraId="5F28BED3" w14:textId="77777777" w:rsidR="00F46786" w:rsidRDefault="00F46786" w:rsidP="00F46786">
            <w:pPr>
              <w:pStyle w:val="TAL"/>
            </w:pPr>
            <w:proofErr w:type="spellStart"/>
            <w:r>
              <w:rPr>
                <w:rFonts w:hint="eastAsia"/>
                <w:lang w:eastAsia="zh-CN"/>
              </w:rPr>
              <w:t>u</w:t>
            </w:r>
            <w:r>
              <w:rPr>
                <w:lang w:eastAsia="zh-CN"/>
              </w:rPr>
              <w:t>eMobilityReqs</w:t>
            </w:r>
            <w:proofErr w:type="spellEnd"/>
          </w:p>
        </w:tc>
        <w:tc>
          <w:tcPr>
            <w:tcW w:w="1366" w:type="dxa"/>
          </w:tcPr>
          <w:p w14:paraId="392D82D7" w14:textId="77777777" w:rsidR="00F46786" w:rsidRDefault="00F46786" w:rsidP="00F46786">
            <w:pPr>
              <w:pStyle w:val="TAL"/>
            </w:pPr>
            <w:proofErr w:type="gramStart"/>
            <w:r>
              <w:t>array(</w:t>
            </w:r>
            <w:proofErr w:type="spellStart"/>
            <w:proofErr w:type="gramEnd"/>
            <w:r>
              <w:t>UeMobilityReq</w:t>
            </w:r>
            <w:proofErr w:type="spellEnd"/>
            <w:r>
              <w:t>)</w:t>
            </w:r>
          </w:p>
        </w:tc>
        <w:tc>
          <w:tcPr>
            <w:tcW w:w="284" w:type="dxa"/>
          </w:tcPr>
          <w:p w14:paraId="220131F2"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22E5E177" w14:textId="77777777" w:rsidR="00F46786" w:rsidRDefault="00F46786" w:rsidP="00F46786">
            <w:pPr>
              <w:pStyle w:val="TAL"/>
              <w:rPr>
                <w:rFonts w:cs="Arial"/>
                <w:szCs w:val="18"/>
                <w:lang w:eastAsia="zh-CN"/>
              </w:rPr>
            </w:pPr>
            <w:proofErr w:type="gramStart"/>
            <w:r>
              <w:t>1..N</w:t>
            </w:r>
            <w:proofErr w:type="gramEnd"/>
          </w:p>
        </w:tc>
        <w:tc>
          <w:tcPr>
            <w:tcW w:w="3260" w:type="dxa"/>
          </w:tcPr>
          <w:p w14:paraId="68074FD2" w14:textId="77777777" w:rsidR="00F46786" w:rsidRDefault="00F46786" w:rsidP="00F46786">
            <w:pPr>
              <w:pStyle w:val="TAL"/>
              <w:rPr>
                <w:lang w:eastAsia="zh-CN"/>
              </w:rPr>
            </w:pPr>
            <w:r>
              <w:t>Represents the UE mobility requirements. This attribute may be included when the subscribed event is "UE_MOBILITY".</w:t>
            </w:r>
          </w:p>
        </w:tc>
        <w:tc>
          <w:tcPr>
            <w:tcW w:w="2059" w:type="dxa"/>
          </w:tcPr>
          <w:p w14:paraId="7B8E10F7" w14:textId="77777777" w:rsidR="00F46786" w:rsidRDefault="00F46786" w:rsidP="00F46786">
            <w:pPr>
              <w:pStyle w:val="TAL"/>
            </w:pPr>
            <w:r>
              <w:t>UeMobility</w:t>
            </w:r>
            <w:r>
              <w:rPr>
                <w:lang w:eastAsia="zh-CN"/>
              </w:rPr>
              <w:t>Ext2_eNA</w:t>
            </w:r>
          </w:p>
        </w:tc>
      </w:tr>
      <w:tr w:rsidR="00F46786" w14:paraId="1339125E" w14:textId="77777777" w:rsidTr="004B1D86">
        <w:trPr>
          <w:jc w:val="center"/>
        </w:trPr>
        <w:tc>
          <w:tcPr>
            <w:tcW w:w="1603" w:type="dxa"/>
          </w:tcPr>
          <w:p w14:paraId="3A344B82" w14:textId="77777777" w:rsidR="00F46786" w:rsidRDefault="00F46786" w:rsidP="00F46786">
            <w:pPr>
              <w:pStyle w:val="TAL"/>
            </w:pPr>
            <w:proofErr w:type="spellStart"/>
            <w:r>
              <w:t>upfInfo</w:t>
            </w:r>
            <w:proofErr w:type="spellEnd"/>
          </w:p>
        </w:tc>
        <w:tc>
          <w:tcPr>
            <w:tcW w:w="1366" w:type="dxa"/>
          </w:tcPr>
          <w:p w14:paraId="03419D49" w14:textId="77777777" w:rsidR="00F46786" w:rsidRDefault="00F46786" w:rsidP="00F46786">
            <w:pPr>
              <w:pStyle w:val="TAL"/>
              <w:rPr>
                <w:rFonts w:eastAsia="等线"/>
              </w:rPr>
            </w:pPr>
            <w:proofErr w:type="spellStart"/>
            <w:r>
              <w:t>UpfInformation</w:t>
            </w:r>
            <w:proofErr w:type="spellEnd"/>
          </w:p>
        </w:tc>
        <w:tc>
          <w:tcPr>
            <w:tcW w:w="284" w:type="dxa"/>
          </w:tcPr>
          <w:p w14:paraId="073BB1F2"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18263BC7" w14:textId="77777777" w:rsidR="00F46786" w:rsidRDefault="00F46786" w:rsidP="00F46786">
            <w:pPr>
              <w:pStyle w:val="TAL"/>
              <w:rPr>
                <w:rFonts w:cs="Arial"/>
                <w:szCs w:val="18"/>
                <w:lang w:eastAsia="zh-CN"/>
              </w:rPr>
            </w:pPr>
            <w:r>
              <w:rPr>
                <w:rFonts w:cs="Arial"/>
                <w:szCs w:val="18"/>
                <w:lang w:eastAsia="zh-CN"/>
              </w:rPr>
              <w:t>0..1</w:t>
            </w:r>
          </w:p>
        </w:tc>
        <w:tc>
          <w:tcPr>
            <w:tcW w:w="3260" w:type="dxa"/>
          </w:tcPr>
          <w:p w14:paraId="0DD007DF" w14:textId="77777777" w:rsidR="00F46786" w:rsidRDefault="00F46786" w:rsidP="00F46786">
            <w:pPr>
              <w:pStyle w:val="TAL"/>
              <w:rPr>
                <w:lang w:val="en-US" w:eastAsia="zh-CN"/>
              </w:rPr>
            </w:pPr>
            <w:r>
              <w:rPr>
                <w:lang w:eastAsia="zh-CN"/>
              </w:rPr>
              <w:t>Identifies the UPF.</w:t>
            </w:r>
            <w:r>
              <w:t xml:space="preserve"> (NOTE 12)</w:t>
            </w:r>
          </w:p>
        </w:tc>
        <w:tc>
          <w:tcPr>
            <w:tcW w:w="2059" w:type="dxa"/>
          </w:tcPr>
          <w:p w14:paraId="00CA9E4A" w14:textId="77777777" w:rsidR="00F46786" w:rsidRDefault="00F46786" w:rsidP="00F46786">
            <w:pPr>
              <w:pStyle w:val="TAL"/>
            </w:pPr>
            <w:proofErr w:type="spellStart"/>
            <w:r>
              <w:t>ServiceExperienceExt</w:t>
            </w:r>
            <w:proofErr w:type="spellEnd"/>
          </w:p>
          <w:p w14:paraId="7827356A" w14:textId="77777777" w:rsidR="00F46786" w:rsidRDefault="00F46786" w:rsidP="00F46786">
            <w:pPr>
              <w:pStyle w:val="TAL"/>
            </w:pPr>
            <w:proofErr w:type="spellStart"/>
            <w:r>
              <w:rPr>
                <w:lang w:val="en-US" w:eastAsia="zh-CN"/>
              </w:rPr>
              <w:t>DnPerformance</w:t>
            </w:r>
            <w:proofErr w:type="spellEnd"/>
          </w:p>
        </w:tc>
      </w:tr>
      <w:tr w:rsidR="00F46786" w14:paraId="38013D5F" w14:textId="77777777" w:rsidTr="004B1D86">
        <w:trPr>
          <w:jc w:val="center"/>
        </w:trPr>
        <w:tc>
          <w:tcPr>
            <w:tcW w:w="1603" w:type="dxa"/>
          </w:tcPr>
          <w:p w14:paraId="0F82684F" w14:textId="77777777" w:rsidR="00F46786" w:rsidRDefault="00F46786" w:rsidP="00F46786">
            <w:pPr>
              <w:pStyle w:val="TAL"/>
            </w:pPr>
            <w:proofErr w:type="spellStart"/>
            <w:r>
              <w:t>userDataConO</w:t>
            </w:r>
            <w:r>
              <w:rPr>
                <w:lang w:eastAsia="zh-CN"/>
              </w:rPr>
              <w:t>rderCri</w:t>
            </w:r>
            <w:proofErr w:type="spellEnd"/>
          </w:p>
        </w:tc>
        <w:tc>
          <w:tcPr>
            <w:tcW w:w="1366" w:type="dxa"/>
          </w:tcPr>
          <w:p w14:paraId="18E84F1B" w14:textId="77777777" w:rsidR="00F46786" w:rsidRDefault="00F46786" w:rsidP="00F46786">
            <w:pPr>
              <w:pStyle w:val="TAL"/>
            </w:pPr>
            <w:proofErr w:type="spellStart"/>
            <w:r>
              <w:t>UserDataConOrderCrit</w:t>
            </w:r>
            <w:proofErr w:type="spellEnd"/>
          </w:p>
        </w:tc>
        <w:tc>
          <w:tcPr>
            <w:tcW w:w="284" w:type="dxa"/>
          </w:tcPr>
          <w:p w14:paraId="232F7F53" w14:textId="77777777" w:rsidR="00F46786" w:rsidRDefault="00F46786" w:rsidP="00F46786">
            <w:pPr>
              <w:pStyle w:val="TAC"/>
              <w:rPr>
                <w:rFonts w:cs="Arial"/>
                <w:szCs w:val="18"/>
                <w:lang w:eastAsia="zh-CN"/>
              </w:rPr>
            </w:pPr>
            <w:r>
              <w:rPr>
                <w:rFonts w:hint="eastAsia"/>
                <w:lang w:eastAsia="zh-CN"/>
              </w:rPr>
              <w:t>O</w:t>
            </w:r>
          </w:p>
        </w:tc>
        <w:tc>
          <w:tcPr>
            <w:tcW w:w="567" w:type="dxa"/>
          </w:tcPr>
          <w:p w14:paraId="703455B0" w14:textId="77777777" w:rsidR="00F46786" w:rsidRDefault="00F46786" w:rsidP="00F46786">
            <w:pPr>
              <w:pStyle w:val="TAL"/>
              <w:rPr>
                <w:rFonts w:cs="Arial"/>
                <w:szCs w:val="18"/>
                <w:lang w:eastAsia="zh-CN"/>
              </w:rPr>
            </w:pPr>
            <w:r>
              <w:t>0..1</w:t>
            </w:r>
          </w:p>
        </w:tc>
        <w:tc>
          <w:tcPr>
            <w:tcW w:w="3260" w:type="dxa"/>
          </w:tcPr>
          <w:p w14:paraId="22C8262B" w14:textId="77777777" w:rsidR="00F46786" w:rsidRDefault="00F46786" w:rsidP="00F46786">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2059" w:type="dxa"/>
          </w:tcPr>
          <w:p w14:paraId="736D0261" w14:textId="77777777" w:rsidR="00F46786" w:rsidRDefault="00F46786" w:rsidP="00F46786">
            <w:pPr>
              <w:pStyle w:val="TAL"/>
            </w:pPr>
            <w:proofErr w:type="spellStart"/>
            <w:r>
              <w:t>userDataConO</w:t>
            </w:r>
            <w:r>
              <w:rPr>
                <w:lang w:eastAsia="zh-CN"/>
              </w:rPr>
              <w:t>rderCri</w:t>
            </w:r>
            <w:proofErr w:type="spellEnd"/>
          </w:p>
        </w:tc>
      </w:tr>
      <w:tr w:rsidR="00F46786" w14:paraId="39C12AB7" w14:textId="77777777" w:rsidTr="004B1D86">
        <w:trPr>
          <w:jc w:val="center"/>
        </w:trPr>
        <w:tc>
          <w:tcPr>
            <w:tcW w:w="1603" w:type="dxa"/>
          </w:tcPr>
          <w:p w14:paraId="229C425A" w14:textId="77777777" w:rsidR="00F46786" w:rsidRDefault="00F46786" w:rsidP="00F46786">
            <w:pPr>
              <w:pStyle w:val="TAL"/>
            </w:pPr>
            <w:proofErr w:type="spellStart"/>
            <w:r>
              <w:rPr>
                <w:lang w:eastAsia="zh-CN"/>
              </w:rPr>
              <w:t>appServerAddrs</w:t>
            </w:r>
            <w:proofErr w:type="spellEnd"/>
          </w:p>
        </w:tc>
        <w:tc>
          <w:tcPr>
            <w:tcW w:w="1366" w:type="dxa"/>
          </w:tcPr>
          <w:p w14:paraId="5FAA2C31" w14:textId="77777777" w:rsidR="00F46786" w:rsidRDefault="00F46786" w:rsidP="00F46786">
            <w:pPr>
              <w:pStyle w:val="TAL"/>
            </w:pPr>
            <w:proofErr w:type="gramStart"/>
            <w:r>
              <w:rPr>
                <w:rFonts w:eastAsia="等线"/>
              </w:rPr>
              <w:t>array(</w:t>
            </w:r>
            <w:proofErr w:type="spellStart"/>
            <w:proofErr w:type="gramEnd"/>
            <w:r>
              <w:rPr>
                <w:rFonts w:hint="eastAsia"/>
                <w:lang w:eastAsia="zh-CN"/>
              </w:rPr>
              <w:t>A</w:t>
            </w:r>
            <w:r>
              <w:rPr>
                <w:lang w:eastAsia="zh-CN"/>
              </w:rPr>
              <w:t>ddrFqdn</w:t>
            </w:r>
            <w:proofErr w:type="spellEnd"/>
            <w:r>
              <w:rPr>
                <w:lang w:eastAsia="zh-CN"/>
              </w:rPr>
              <w:t>)</w:t>
            </w:r>
          </w:p>
        </w:tc>
        <w:tc>
          <w:tcPr>
            <w:tcW w:w="284" w:type="dxa"/>
          </w:tcPr>
          <w:p w14:paraId="1E6E482B" w14:textId="77777777" w:rsidR="00F46786" w:rsidRDefault="00F46786" w:rsidP="00F46786">
            <w:pPr>
              <w:pStyle w:val="TAC"/>
              <w:rPr>
                <w:rFonts w:cs="Arial"/>
                <w:szCs w:val="18"/>
                <w:lang w:eastAsia="zh-CN"/>
              </w:rPr>
            </w:pPr>
            <w:r>
              <w:rPr>
                <w:rFonts w:cs="Arial"/>
                <w:szCs w:val="18"/>
                <w:lang w:eastAsia="zh-CN"/>
              </w:rPr>
              <w:t>C</w:t>
            </w:r>
          </w:p>
        </w:tc>
        <w:tc>
          <w:tcPr>
            <w:tcW w:w="567" w:type="dxa"/>
          </w:tcPr>
          <w:p w14:paraId="07D35079" w14:textId="77777777" w:rsidR="00F46786" w:rsidRDefault="00F46786" w:rsidP="00F46786">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260" w:type="dxa"/>
          </w:tcPr>
          <w:p w14:paraId="50C2E3EF" w14:textId="77777777" w:rsidR="00F46786" w:rsidRDefault="00F46786" w:rsidP="00F46786">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2059" w:type="dxa"/>
          </w:tcPr>
          <w:p w14:paraId="5FAF2795" w14:textId="77777777" w:rsidR="00F46786" w:rsidRDefault="00F46786" w:rsidP="00F46786">
            <w:pPr>
              <w:pStyle w:val="TAL"/>
            </w:pPr>
            <w:proofErr w:type="spellStart"/>
            <w:r>
              <w:t>ServiceExperienceExt</w:t>
            </w:r>
            <w:proofErr w:type="spellEnd"/>
          </w:p>
          <w:p w14:paraId="5D8E5E36" w14:textId="77777777" w:rsidR="00F46786" w:rsidRDefault="00F46786" w:rsidP="00F46786">
            <w:pPr>
              <w:pStyle w:val="TAL"/>
            </w:pPr>
            <w:proofErr w:type="spellStart"/>
            <w:r>
              <w:t>DnPerformance</w:t>
            </w:r>
            <w:proofErr w:type="spellEnd"/>
          </w:p>
        </w:tc>
      </w:tr>
      <w:tr w:rsidR="00F46786" w14:paraId="7F40CE63" w14:textId="77777777" w:rsidTr="004B1D86">
        <w:trPr>
          <w:jc w:val="center"/>
        </w:trPr>
        <w:tc>
          <w:tcPr>
            <w:tcW w:w="1603" w:type="dxa"/>
          </w:tcPr>
          <w:p w14:paraId="429073F0" w14:textId="77777777" w:rsidR="00F46786" w:rsidRDefault="00F46786" w:rsidP="00F46786">
            <w:pPr>
              <w:pStyle w:val="TAL"/>
              <w:rPr>
                <w:lang w:eastAsia="zh-CN"/>
              </w:rPr>
            </w:pPr>
            <w:proofErr w:type="spellStart"/>
            <w:r>
              <w:rPr>
                <w:lang w:eastAsia="zh-CN"/>
              </w:rPr>
              <w:t>dnPerfReqs</w:t>
            </w:r>
            <w:proofErr w:type="spellEnd"/>
          </w:p>
        </w:tc>
        <w:tc>
          <w:tcPr>
            <w:tcW w:w="1366" w:type="dxa"/>
          </w:tcPr>
          <w:p w14:paraId="3ABCA6A3" w14:textId="77777777" w:rsidR="00F46786" w:rsidRDefault="00F46786" w:rsidP="00F46786">
            <w:pPr>
              <w:pStyle w:val="TAL"/>
              <w:rPr>
                <w:rFonts w:eastAsia="等线"/>
              </w:rPr>
            </w:pPr>
            <w:proofErr w:type="gramStart"/>
            <w:r>
              <w:rPr>
                <w:rFonts w:eastAsia="等线"/>
              </w:rPr>
              <w:t>array(</w:t>
            </w:r>
            <w:proofErr w:type="spellStart"/>
            <w:proofErr w:type="gramEnd"/>
            <w:r>
              <w:rPr>
                <w:rFonts w:eastAsia="等线"/>
              </w:rPr>
              <w:t>DnPerformanceReq</w:t>
            </w:r>
            <w:proofErr w:type="spellEnd"/>
            <w:r>
              <w:rPr>
                <w:rFonts w:eastAsia="等线"/>
              </w:rPr>
              <w:t>)</w:t>
            </w:r>
          </w:p>
        </w:tc>
        <w:tc>
          <w:tcPr>
            <w:tcW w:w="284" w:type="dxa"/>
          </w:tcPr>
          <w:p w14:paraId="72519CFE"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4000BE0D" w14:textId="77777777" w:rsidR="00F46786" w:rsidRDefault="00F46786" w:rsidP="00F46786">
            <w:pPr>
              <w:pStyle w:val="TAL"/>
              <w:rPr>
                <w:rFonts w:cs="Arial"/>
                <w:szCs w:val="18"/>
                <w:lang w:eastAsia="zh-CN"/>
              </w:rPr>
            </w:pPr>
            <w:proofErr w:type="gramStart"/>
            <w:r>
              <w:rPr>
                <w:rFonts w:cs="Arial"/>
                <w:szCs w:val="18"/>
                <w:lang w:eastAsia="zh-CN"/>
              </w:rPr>
              <w:t>1..N</w:t>
            </w:r>
            <w:proofErr w:type="gramEnd"/>
          </w:p>
        </w:tc>
        <w:tc>
          <w:tcPr>
            <w:tcW w:w="3260" w:type="dxa"/>
          </w:tcPr>
          <w:p w14:paraId="7787C346" w14:textId="77777777" w:rsidR="00F46786" w:rsidRDefault="00F46786" w:rsidP="00F46786">
            <w:pPr>
              <w:pStyle w:val="TAL"/>
              <w:rPr>
                <w:lang w:eastAsia="zh-CN"/>
              </w:rPr>
            </w:pPr>
            <w:r>
              <w:rPr>
                <w:lang w:val="en-US" w:eastAsia="zh-CN"/>
              </w:rPr>
              <w:t>Represents the DN performance analytics requirements.</w:t>
            </w:r>
          </w:p>
        </w:tc>
        <w:tc>
          <w:tcPr>
            <w:tcW w:w="2059" w:type="dxa"/>
          </w:tcPr>
          <w:p w14:paraId="2E5B4A5E" w14:textId="77777777" w:rsidR="00F46786" w:rsidRDefault="00F46786" w:rsidP="00F46786">
            <w:pPr>
              <w:pStyle w:val="TAL"/>
            </w:pPr>
            <w:proofErr w:type="spellStart"/>
            <w:r>
              <w:rPr>
                <w:rFonts w:hint="eastAsia"/>
                <w:lang w:eastAsia="zh-CN"/>
              </w:rPr>
              <w:t>Dn</w:t>
            </w:r>
            <w:r>
              <w:t>Performance</w:t>
            </w:r>
            <w:proofErr w:type="spellEnd"/>
          </w:p>
        </w:tc>
      </w:tr>
      <w:tr w:rsidR="00F46786" w14:paraId="530B6B08" w14:textId="77777777" w:rsidTr="004B1D86">
        <w:trPr>
          <w:jc w:val="center"/>
        </w:trPr>
        <w:tc>
          <w:tcPr>
            <w:tcW w:w="1603" w:type="dxa"/>
          </w:tcPr>
          <w:p w14:paraId="743AAEC9" w14:textId="77777777" w:rsidR="00F46786" w:rsidRDefault="00F46786" w:rsidP="00F46786">
            <w:pPr>
              <w:pStyle w:val="TAL"/>
              <w:rPr>
                <w:lang w:eastAsia="zh-CN"/>
              </w:rPr>
            </w:pPr>
            <w:proofErr w:type="spellStart"/>
            <w:r>
              <w:rPr>
                <w:lang w:eastAsia="zh-CN"/>
              </w:rPr>
              <w:t>pduSesInfos</w:t>
            </w:r>
            <w:proofErr w:type="spellEnd"/>
          </w:p>
        </w:tc>
        <w:tc>
          <w:tcPr>
            <w:tcW w:w="1366" w:type="dxa"/>
          </w:tcPr>
          <w:p w14:paraId="0A505AEC" w14:textId="77777777" w:rsidR="00F46786" w:rsidRDefault="00F46786" w:rsidP="00F46786">
            <w:pPr>
              <w:pStyle w:val="TAL"/>
              <w:rPr>
                <w:rFonts w:eastAsia="等线"/>
              </w:rPr>
            </w:pPr>
            <w:proofErr w:type="gramStart"/>
            <w:r>
              <w:rPr>
                <w:rFonts w:eastAsia="等线"/>
              </w:rPr>
              <w:t>array(</w:t>
            </w:r>
            <w:proofErr w:type="spellStart"/>
            <w:proofErr w:type="gramEnd"/>
            <w:r>
              <w:rPr>
                <w:rFonts w:eastAsia="等线"/>
              </w:rPr>
              <w:t>PduSessionInfo</w:t>
            </w:r>
            <w:proofErr w:type="spellEnd"/>
            <w:r>
              <w:rPr>
                <w:rFonts w:eastAsia="等线"/>
              </w:rPr>
              <w:t>)</w:t>
            </w:r>
          </w:p>
        </w:tc>
        <w:tc>
          <w:tcPr>
            <w:tcW w:w="284" w:type="dxa"/>
          </w:tcPr>
          <w:p w14:paraId="47BCB3A0" w14:textId="77777777" w:rsidR="00F46786" w:rsidRDefault="00F46786" w:rsidP="00F46786">
            <w:pPr>
              <w:pStyle w:val="TAC"/>
              <w:rPr>
                <w:rFonts w:cs="Arial"/>
                <w:szCs w:val="18"/>
                <w:lang w:eastAsia="zh-CN"/>
              </w:rPr>
            </w:pPr>
            <w:r>
              <w:rPr>
                <w:rFonts w:cs="Arial"/>
                <w:szCs w:val="18"/>
                <w:lang w:eastAsia="zh-CN"/>
              </w:rPr>
              <w:t>C</w:t>
            </w:r>
          </w:p>
        </w:tc>
        <w:tc>
          <w:tcPr>
            <w:tcW w:w="567" w:type="dxa"/>
          </w:tcPr>
          <w:p w14:paraId="2D43DB31" w14:textId="77777777" w:rsidR="00F46786" w:rsidRDefault="00F46786" w:rsidP="00F46786">
            <w:pPr>
              <w:pStyle w:val="TAL"/>
              <w:rPr>
                <w:rFonts w:cs="Arial"/>
                <w:szCs w:val="18"/>
                <w:lang w:eastAsia="zh-CN"/>
              </w:rPr>
            </w:pPr>
            <w:proofErr w:type="gramStart"/>
            <w:r>
              <w:rPr>
                <w:rFonts w:cs="Arial"/>
                <w:szCs w:val="18"/>
                <w:lang w:eastAsia="zh-CN"/>
              </w:rPr>
              <w:t>1..N</w:t>
            </w:r>
            <w:proofErr w:type="gramEnd"/>
          </w:p>
        </w:tc>
        <w:tc>
          <w:tcPr>
            <w:tcW w:w="3260" w:type="dxa"/>
          </w:tcPr>
          <w:p w14:paraId="1F3CA704" w14:textId="77777777" w:rsidR="00F46786" w:rsidRDefault="00F46786" w:rsidP="00F46786">
            <w:pPr>
              <w:pStyle w:val="TAL"/>
              <w:rPr>
                <w:lang w:val="en-US" w:eastAsia="zh-CN"/>
              </w:rPr>
            </w:pPr>
            <w:r>
              <w:rPr>
                <w:lang w:eastAsia="zh-CN"/>
              </w:rPr>
              <w:t>Represents combination of PDU Session parameter(s).</w:t>
            </w:r>
            <w:r>
              <w:t xml:space="preserve"> (NOTE 15)</w:t>
            </w:r>
          </w:p>
        </w:tc>
        <w:tc>
          <w:tcPr>
            <w:tcW w:w="2059" w:type="dxa"/>
          </w:tcPr>
          <w:p w14:paraId="74E0117A" w14:textId="77777777" w:rsidR="00F46786" w:rsidRDefault="00F46786" w:rsidP="00F46786">
            <w:pPr>
              <w:pStyle w:val="TAL"/>
              <w:rPr>
                <w:lang w:eastAsia="zh-CN"/>
              </w:rPr>
            </w:pPr>
            <w:r>
              <w:rPr>
                <w:lang w:eastAsia="zh-CN"/>
              </w:rPr>
              <w:t>ServiceExperienceExt2_eNA</w:t>
            </w:r>
          </w:p>
        </w:tc>
      </w:tr>
      <w:tr w:rsidR="00F46786" w14:paraId="553AEFE3" w14:textId="77777777" w:rsidTr="004B1D86">
        <w:trPr>
          <w:jc w:val="center"/>
        </w:trPr>
        <w:tc>
          <w:tcPr>
            <w:tcW w:w="1603" w:type="dxa"/>
          </w:tcPr>
          <w:p w14:paraId="7815F987" w14:textId="77777777" w:rsidR="00F46786" w:rsidRDefault="00F46786" w:rsidP="00F46786">
            <w:pPr>
              <w:pStyle w:val="TAL"/>
              <w:rPr>
                <w:lang w:eastAsia="zh-CN"/>
              </w:rPr>
            </w:pPr>
            <w:proofErr w:type="spellStart"/>
            <w:r>
              <w:rPr>
                <w:lang w:eastAsia="zh-CN"/>
              </w:rPr>
              <w:lastRenderedPageBreak/>
              <w:t>useCaseCxt</w:t>
            </w:r>
            <w:proofErr w:type="spellEnd"/>
          </w:p>
        </w:tc>
        <w:tc>
          <w:tcPr>
            <w:tcW w:w="1366" w:type="dxa"/>
          </w:tcPr>
          <w:p w14:paraId="7E12B842" w14:textId="77777777" w:rsidR="00F46786" w:rsidRDefault="00F46786" w:rsidP="00F46786">
            <w:pPr>
              <w:pStyle w:val="TAL"/>
              <w:rPr>
                <w:rFonts w:eastAsia="等线"/>
              </w:rPr>
            </w:pPr>
            <w:r>
              <w:rPr>
                <w:rFonts w:eastAsia="等线"/>
              </w:rPr>
              <w:t>string</w:t>
            </w:r>
          </w:p>
        </w:tc>
        <w:tc>
          <w:tcPr>
            <w:tcW w:w="284" w:type="dxa"/>
          </w:tcPr>
          <w:p w14:paraId="2F33C4DF"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70147374" w14:textId="77777777" w:rsidR="00F46786" w:rsidRDefault="00F46786" w:rsidP="00F46786">
            <w:pPr>
              <w:pStyle w:val="TAL"/>
              <w:rPr>
                <w:rFonts w:cs="Arial"/>
                <w:szCs w:val="18"/>
                <w:lang w:eastAsia="zh-CN"/>
              </w:rPr>
            </w:pPr>
            <w:r>
              <w:rPr>
                <w:rFonts w:cs="Arial"/>
                <w:szCs w:val="18"/>
                <w:lang w:eastAsia="zh-CN"/>
              </w:rPr>
              <w:t>0..1</w:t>
            </w:r>
          </w:p>
        </w:tc>
        <w:tc>
          <w:tcPr>
            <w:tcW w:w="3260" w:type="dxa"/>
          </w:tcPr>
          <w:p w14:paraId="5B9E1E2D" w14:textId="77777777" w:rsidR="00F46786" w:rsidRDefault="00F46786" w:rsidP="00F46786">
            <w:pPr>
              <w:pStyle w:val="TAL"/>
              <w:rPr>
                <w:lang w:eastAsia="zh-CN"/>
              </w:rPr>
            </w:pPr>
            <w:r>
              <w:rPr>
                <w:lang w:eastAsia="zh-CN"/>
              </w:rPr>
              <w:t>Indicates the context of usage of the analytics.</w:t>
            </w:r>
          </w:p>
          <w:p w14:paraId="5BF89A0F" w14:textId="77777777" w:rsidR="00F46786" w:rsidRDefault="00F46786" w:rsidP="00F46786">
            <w:pPr>
              <w:pStyle w:val="TAL"/>
              <w:rPr>
                <w:lang w:eastAsia="zh-CN"/>
              </w:rPr>
            </w:pPr>
            <w:r>
              <w:rPr>
                <w:lang w:eastAsia="zh-CN"/>
              </w:rPr>
              <w:t>The value and format of this parameter are not standardized.</w:t>
            </w:r>
          </w:p>
        </w:tc>
        <w:tc>
          <w:tcPr>
            <w:tcW w:w="2059" w:type="dxa"/>
          </w:tcPr>
          <w:p w14:paraId="6B3B18FF" w14:textId="77777777" w:rsidR="00F46786" w:rsidRDefault="00F46786" w:rsidP="00F46786">
            <w:pPr>
              <w:pStyle w:val="TAL"/>
              <w:rPr>
                <w:lang w:eastAsia="zh-CN"/>
              </w:rPr>
            </w:pPr>
            <w:proofErr w:type="spellStart"/>
            <w:r>
              <w:rPr>
                <w:lang w:eastAsia="zh-CN"/>
              </w:rPr>
              <w:t>ENAExt</w:t>
            </w:r>
            <w:proofErr w:type="spellEnd"/>
          </w:p>
        </w:tc>
      </w:tr>
      <w:tr w:rsidR="00F46786" w14:paraId="77EA531E" w14:textId="77777777" w:rsidTr="004B1D86">
        <w:trPr>
          <w:trHeight w:val="90"/>
          <w:jc w:val="center"/>
        </w:trPr>
        <w:tc>
          <w:tcPr>
            <w:tcW w:w="1603" w:type="dxa"/>
          </w:tcPr>
          <w:p w14:paraId="5111BE0A" w14:textId="77777777" w:rsidR="00F46786" w:rsidRDefault="00F46786" w:rsidP="00F46786">
            <w:pPr>
              <w:pStyle w:val="TAL"/>
              <w:rPr>
                <w:lang w:eastAsia="zh-CN"/>
              </w:rPr>
            </w:pPr>
            <w:proofErr w:type="spellStart"/>
            <w:r>
              <w:rPr>
                <w:lang w:eastAsia="zh-CN"/>
              </w:rPr>
              <w:t>pduSesTrafReqs</w:t>
            </w:r>
            <w:proofErr w:type="spellEnd"/>
          </w:p>
        </w:tc>
        <w:tc>
          <w:tcPr>
            <w:tcW w:w="1366" w:type="dxa"/>
          </w:tcPr>
          <w:p w14:paraId="30B47906" w14:textId="77777777" w:rsidR="00F46786" w:rsidRDefault="00F46786" w:rsidP="00F46786">
            <w:pPr>
              <w:pStyle w:val="TAL"/>
              <w:rPr>
                <w:rFonts w:eastAsia="等线"/>
              </w:rPr>
            </w:pPr>
            <w:proofErr w:type="gramStart"/>
            <w:r>
              <w:rPr>
                <w:rFonts w:eastAsia="等线"/>
              </w:rPr>
              <w:t>array(</w:t>
            </w:r>
            <w:proofErr w:type="spellStart"/>
            <w:proofErr w:type="gramEnd"/>
            <w:r>
              <w:rPr>
                <w:lang w:eastAsia="zh-CN"/>
              </w:rPr>
              <w:t>PduSesTrafficReq</w:t>
            </w:r>
            <w:proofErr w:type="spellEnd"/>
            <w:r>
              <w:rPr>
                <w:rFonts w:eastAsia="等线"/>
              </w:rPr>
              <w:t>)</w:t>
            </w:r>
          </w:p>
        </w:tc>
        <w:tc>
          <w:tcPr>
            <w:tcW w:w="284" w:type="dxa"/>
          </w:tcPr>
          <w:p w14:paraId="1693AA88" w14:textId="77777777" w:rsidR="00F46786" w:rsidRDefault="00F46786" w:rsidP="00F46786">
            <w:pPr>
              <w:pStyle w:val="TAC"/>
              <w:rPr>
                <w:rFonts w:cs="Arial"/>
                <w:szCs w:val="18"/>
                <w:lang w:eastAsia="zh-CN"/>
              </w:rPr>
            </w:pPr>
            <w:r>
              <w:rPr>
                <w:rFonts w:cs="Arial"/>
                <w:szCs w:val="18"/>
                <w:lang w:eastAsia="zh-CN"/>
              </w:rPr>
              <w:t>C</w:t>
            </w:r>
          </w:p>
        </w:tc>
        <w:tc>
          <w:tcPr>
            <w:tcW w:w="567" w:type="dxa"/>
          </w:tcPr>
          <w:p w14:paraId="3A01E498" w14:textId="77777777" w:rsidR="00F46786" w:rsidRDefault="00F46786" w:rsidP="00F46786">
            <w:pPr>
              <w:pStyle w:val="TAL"/>
              <w:rPr>
                <w:rFonts w:cs="Arial"/>
                <w:szCs w:val="18"/>
                <w:lang w:eastAsia="zh-CN"/>
              </w:rPr>
            </w:pPr>
            <w:proofErr w:type="gramStart"/>
            <w:r>
              <w:rPr>
                <w:rFonts w:cs="Arial"/>
                <w:szCs w:val="18"/>
                <w:lang w:eastAsia="zh-CN"/>
              </w:rPr>
              <w:t>1..N</w:t>
            </w:r>
            <w:proofErr w:type="gramEnd"/>
          </w:p>
        </w:tc>
        <w:tc>
          <w:tcPr>
            <w:tcW w:w="3260" w:type="dxa"/>
          </w:tcPr>
          <w:p w14:paraId="75AB761B" w14:textId="77777777" w:rsidR="00F46786" w:rsidRDefault="00F46786" w:rsidP="00F46786">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2059" w:type="dxa"/>
          </w:tcPr>
          <w:p w14:paraId="4DDED04F" w14:textId="77777777" w:rsidR="00F46786" w:rsidRDefault="00F46786" w:rsidP="00F46786">
            <w:pPr>
              <w:pStyle w:val="TAL"/>
              <w:rPr>
                <w:lang w:eastAsia="zh-CN"/>
              </w:rPr>
            </w:pPr>
            <w:proofErr w:type="spellStart"/>
            <w:r>
              <w:t>PduSesTraffic</w:t>
            </w:r>
            <w:proofErr w:type="spellEnd"/>
          </w:p>
        </w:tc>
      </w:tr>
      <w:tr w:rsidR="00F46786" w14:paraId="27AEF0D7" w14:textId="77777777" w:rsidTr="004B1D86">
        <w:trPr>
          <w:trHeight w:val="90"/>
          <w:jc w:val="center"/>
        </w:trPr>
        <w:tc>
          <w:tcPr>
            <w:tcW w:w="1603" w:type="dxa"/>
          </w:tcPr>
          <w:p w14:paraId="73839FBB" w14:textId="77777777" w:rsidR="00F46786" w:rsidRDefault="00F46786" w:rsidP="00F46786">
            <w:pPr>
              <w:pStyle w:val="TAL"/>
              <w:rPr>
                <w:lang w:eastAsia="zh-CN"/>
              </w:rPr>
            </w:pPr>
            <w:proofErr w:type="spellStart"/>
            <w:r>
              <w:rPr>
                <w:lang w:eastAsia="zh-CN"/>
              </w:rPr>
              <w:t>locAccReqs</w:t>
            </w:r>
            <w:proofErr w:type="spellEnd"/>
          </w:p>
        </w:tc>
        <w:tc>
          <w:tcPr>
            <w:tcW w:w="1366" w:type="dxa"/>
          </w:tcPr>
          <w:p w14:paraId="1B93B043" w14:textId="77777777" w:rsidR="00F46786" w:rsidRDefault="00F46786" w:rsidP="00F46786">
            <w:pPr>
              <w:pStyle w:val="TAL"/>
              <w:rPr>
                <w:rFonts w:eastAsia="等线"/>
              </w:rPr>
            </w:pPr>
            <w:proofErr w:type="gramStart"/>
            <w:r>
              <w:rPr>
                <w:rFonts w:eastAsia="等线"/>
              </w:rPr>
              <w:t>array(</w:t>
            </w:r>
            <w:proofErr w:type="spellStart"/>
            <w:proofErr w:type="gramEnd"/>
            <w:r>
              <w:rPr>
                <w:rFonts w:eastAsia="等线"/>
              </w:rPr>
              <w:t>LocAccuracyReq</w:t>
            </w:r>
            <w:proofErr w:type="spellEnd"/>
            <w:r>
              <w:rPr>
                <w:rFonts w:eastAsia="等线"/>
              </w:rPr>
              <w:t>)</w:t>
            </w:r>
          </w:p>
        </w:tc>
        <w:tc>
          <w:tcPr>
            <w:tcW w:w="284" w:type="dxa"/>
          </w:tcPr>
          <w:p w14:paraId="0BDDC067"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552ADC86" w14:textId="77777777" w:rsidR="00F46786" w:rsidRDefault="00F46786" w:rsidP="00F46786">
            <w:pPr>
              <w:pStyle w:val="TAL"/>
              <w:rPr>
                <w:rFonts w:cs="Arial"/>
                <w:szCs w:val="18"/>
                <w:lang w:eastAsia="zh-CN"/>
              </w:rPr>
            </w:pPr>
            <w:proofErr w:type="gramStart"/>
            <w:r>
              <w:rPr>
                <w:rFonts w:cs="Arial"/>
                <w:szCs w:val="18"/>
                <w:lang w:eastAsia="zh-CN"/>
              </w:rPr>
              <w:t>1..N</w:t>
            </w:r>
            <w:proofErr w:type="gramEnd"/>
          </w:p>
        </w:tc>
        <w:tc>
          <w:tcPr>
            <w:tcW w:w="3260" w:type="dxa"/>
          </w:tcPr>
          <w:p w14:paraId="685AE7DB" w14:textId="77777777" w:rsidR="00F46786" w:rsidRDefault="00F46786" w:rsidP="00F46786">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2059" w:type="dxa"/>
          </w:tcPr>
          <w:p w14:paraId="027D9AF9" w14:textId="77777777" w:rsidR="00F46786" w:rsidRDefault="00F46786" w:rsidP="00F46786">
            <w:pPr>
              <w:pStyle w:val="TAL"/>
            </w:pPr>
            <w:proofErr w:type="spellStart"/>
            <w:r>
              <w:t>LocAccuracy</w:t>
            </w:r>
            <w:proofErr w:type="spellEnd"/>
          </w:p>
        </w:tc>
      </w:tr>
      <w:tr w:rsidR="00F46786" w14:paraId="588FC845" w14:textId="77777777" w:rsidTr="004B1D86">
        <w:trPr>
          <w:trHeight w:val="90"/>
          <w:jc w:val="center"/>
        </w:trPr>
        <w:tc>
          <w:tcPr>
            <w:tcW w:w="1603" w:type="dxa"/>
          </w:tcPr>
          <w:p w14:paraId="7D5A2C4A" w14:textId="77777777" w:rsidR="00F46786" w:rsidRDefault="00F46786" w:rsidP="00F46786">
            <w:pPr>
              <w:pStyle w:val="TAL"/>
              <w:rPr>
                <w:lang w:eastAsia="zh-CN"/>
              </w:rPr>
            </w:pPr>
            <w:proofErr w:type="spellStart"/>
            <w:r>
              <w:rPr>
                <w:lang w:eastAsia="zh-CN"/>
              </w:rPr>
              <w:t>locGranularity</w:t>
            </w:r>
            <w:proofErr w:type="spellEnd"/>
          </w:p>
        </w:tc>
        <w:tc>
          <w:tcPr>
            <w:tcW w:w="1366" w:type="dxa"/>
          </w:tcPr>
          <w:p w14:paraId="07620EF8" w14:textId="77777777" w:rsidR="00F46786" w:rsidRDefault="00F46786" w:rsidP="00F46786">
            <w:pPr>
              <w:pStyle w:val="TAL"/>
              <w:rPr>
                <w:rFonts w:eastAsia="等线"/>
              </w:rPr>
            </w:pPr>
            <w:proofErr w:type="spellStart"/>
            <w:r>
              <w:rPr>
                <w:lang w:eastAsia="zh-CN"/>
              </w:rPr>
              <w:t>LocInfoGranularity</w:t>
            </w:r>
            <w:proofErr w:type="spellEnd"/>
          </w:p>
        </w:tc>
        <w:tc>
          <w:tcPr>
            <w:tcW w:w="284" w:type="dxa"/>
          </w:tcPr>
          <w:p w14:paraId="57E4EBC7" w14:textId="77777777" w:rsidR="00F46786" w:rsidRDefault="00F46786" w:rsidP="00F46786">
            <w:pPr>
              <w:pStyle w:val="TAC"/>
              <w:rPr>
                <w:rFonts w:cs="Arial"/>
                <w:szCs w:val="18"/>
                <w:lang w:eastAsia="zh-CN"/>
              </w:rPr>
            </w:pPr>
            <w:r>
              <w:rPr>
                <w:lang w:eastAsia="zh-CN"/>
              </w:rPr>
              <w:t>O</w:t>
            </w:r>
          </w:p>
        </w:tc>
        <w:tc>
          <w:tcPr>
            <w:tcW w:w="567" w:type="dxa"/>
          </w:tcPr>
          <w:p w14:paraId="0436072A" w14:textId="77777777" w:rsidR="00F46786" w:rsidRDefault="00F46786" w:rsidP="00F46786">
            <w:pPr>
              <w:pStyle w:val="TAL"/>
              <w:rPr>
                <w:rFonts w:cs="Arial"/>
                <w:szCs w:val="18"/>
                <w:lang w:eastAsia="zh-CN"/>
              </w:rPr>
            </w:pPr>
            <w:r>
              <w:t>0..1</w:t>
            </w:r>
          </w:p>
        </w:tc>
        <w:tc>
          <w:tcPr>
            <w:tcW w:w="3260" w:type="dxa"/>
          </w:tcPr>
          <w:p w14:paraId="27BD8FE1" w14:textId="77777777" w:rsidR="00F46786" w:rsidRDefault="00F46786" w:rsidP="00F46786">
            <w:pPr>
              <w:pStyle w:val="TAL"/>
            </w:pPr>
            <w:r>
              <w:rPr>
                <w:lang w:eastAsia="zh-CN"/>
              </w:rPr>
              <w:t xml:space="preserve">The </w:t>
            </w:r>
            <w:r>
              <w:t>preferred granularity of UE location information.</w:t>
            </w:r>
          </w:p>
          <w:p w14:paraId="2E45785E" w14:textId="77777777" w:rsidR="00F46786" w:rsidRDefault="00F46786" w:rsidP="00F46786">
            <w:pPr>
              <w:pStyle w:val="TAL"/>
              <w:rPr>
                <w:lang w:eastAsia="zh-CN"/>
              </w:rPr>
            </w:pPr>
            <w:r>
              <w:t>(NOTE 21)</w:t>
            </w:r>
          </w:p>
        </w:tc>
        <w:tc>
          <w:tcPr>
            <w:tcW w:w="2059" w:type="dxa"/>
          </w:tcPr>
          <w:p w14:paraId="3A276885" w14:textId="77777777" w:rsidR="00F46786" w:rsidRDefault="00F46786" w:rsidP="00F46786">
            <w:pPr>
              <w:pStyle w:val="TAL"/>
              <w:rPr>
                <w:lang w:eastAsia="zh-CN"/>
              </w:rPr>
            </w:pPr>
            <w:r>
              <w:rPr>
                <w:rFonts w:hint="eastAsia"/>
              </w:rPr>
              <w:t>S</w:t>
            </w:r>
            <w:r>
              <w:t>erviceExperienceExt</w:t>
            </w:r>
            <w:r>
              <w:rPr>
                <w:lang w:eastAsia="zh-CN"/>
              </w:rPr>
              <w:t>2_eNA</w:t>
            </w:r>
          </w:p>
          <w:p w14:paraId="14E17CE7" w14:textId="77777777" w:rsidR="00F46786" w:rsidRDefault="00F46786" w:rsidP="00F46786">
            <w:pPr>
              <w:pStyle w:val="TAL"/>
              <w:rPr>
                <w:lang w:eastAsia="zh-CN"/>
              </w:rPr>
            </w:pPr>
            <w:r>
              <w:t>UeMobility</w:t>
            </w:r>
            <w:r>
              <w:rPr>
                <w:lang w:eastAsia="zh-CN"/>
              </w:rPr>
              <w:t>Ext2_eNA</w:t>
            </w:r>
          </w:p>
          <w:p w14:paraId="29816171" w14:textId="77777777" w:rsidR="00F46786" w:rsidRDefault="00F46786" w:rsidP="00F46786">
            <w:pPr>
              <w:pStyle w:val="TAL"/>
              <w:rPr>
                <w:lang w:eastAsia="zh-CN"/>
              </w:rPr>
            </w:pPr>
            <w:proofErr w:type="spellStart"/>
            <w:r>
              <w:t>DispersionExt</w:t>
            </w:r>
            <w:r>
              <w:rPr>
                <w:lang w:eastAsia="zh-CN"/>
              </w:rPr>
              <w:t>_eNA</w:t>
            </w:r>
            <w:proofErr w:type="spellEnd"/>
          </w:p>
          <w:p w14:paraId="6383F661" w14:textId="77777777" w:rsidR="00F46786" w:rsidRDefault="00F46786" w:rsidP="00F46786">
            <w:pPr>
              <w:pStyle w:val="TAL"/>
              <w:rPr>
                <w:lang w:eastAsia="zh-CN"/>
              </w:rPr>
            </w:pPr>
            <w:proofErr w:type="spellStart"/>
            <w:r>
              <w:rPr>
                <w:lang w:eastAsia="zh-CN"/>
              </w:rPr>
              <w:t>MovementBehaviour</w:t>
            </w:r>
            <w:proofErr w:type="spellEnd"/>
          </w:p>
        </w:tc>
      </w:tr>
      <w:tr w:rsidR="00F46786" w14:paraId="1A263E99"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1F02E186" w14:textId="77777777" w:rsidR="00F46786" w:rsidRDefault="00F46786" w:rsidP="00F46786">
            <w:pPr>
              <w:pStyle w:val="TAL"/>
              <w:rPr>
                <w:lang w:eastAsia="zh-CN"/>
              </w:rPr>
            </w:pPr>
            <w:proofErr w:type="spellStart"/>
            <w:r>
              <w:rPr>
                <w:lang w:eastAsia="zh-CN"/>
              </w:rPr>
              <w:t>locOrientation</w:t>
            </w:r>
            <w:proofErr w:type="spellEnd"/>
          </w:p>
        </w:tc>
        <w:tc>
          <w:tcPr>
            <w:tcW w:w="1366" w:type="dxa"/>
            <w:tcBorders>
              <w:top w:val="single" w:sz="6" w:space="0" w:color="auto"/>
              <w:left w:val="single" w:sz="6" w:space="0" w:color="auto"/>
              <w:bottom w:val="single" w:sz="6" w:space="0" w:color="auto"/>
              <w:right w:val="single" w:sz="6" w:space="0" w:color="auto"/>
            </w:tcBorders>
          </w:tcPr>
          <w:p w14:paraId="4C929F15" w14:textId="77777777" w:rsidR="00F46786" w:rsidRDefault="00F46786" w:rsidP="00F46786">
            <w:pPr>
              <w:pStyle w:val="TAL"/>
              <w:rPr>
                <w:lang w:eastAsia="zh-CN"/>
              </w:rPr>
            </w:pPr>
            <w:proofErr w:type="spellStart"/>
            <w:r>
              <w:rPr>
                <w:lang w:eastAsia="zh-CN"/>
              </w:rPr>
              <w:t>LocationOrientation</w:t>
            </w:r>
            <w:proofErr w:type="spellEnd"/>
          </w:p>
        </w:tc>
        <w:tc>
          <w:tcPr>
            <w:tcW w:w="284" w:type="dxa"/>
            <w:tcBorders>
              <w:top w:val="single" w:sz="6" w:space="0" w:color="auto"/>
              <w:left w:val="single" w:sz="6" w:space="0" w:color="auto"/>
              <w:bottom w:val="single" w:sz="6" w:space="0" w:color="auto"/>
              <w:right w:val="single" w:sz="6" w:space="0" w:color="auto"/>
            </w:tcBorders>
          </w:tcPr>
          <w:p w14:paraId="2FEDB475" w14:textId="77777777" w:rsidR="00F46786" w:rsidRDefault="00F46786" w:rsidP="00F46786">
            <w:pPr>
              <w:pStyle w:val="TAC"/>
              <w:rPr>
                <w:lang w:eastAsia="zh-CN"/>
              </w:rPr>
            </w:pPr>
            <w:r>
              <w:rPr>
                <w:lang w:eastAsia="zh-CN"/>
              </w:rPr>
              <w:t>O</w:t>
            </w:r>
          </w:p>
        </w:tc>
        <w:tc>
          <w:tcPr>
            <w:tcW w:w="567" w:type="dxa"/>
            <w:tcBorders>
              <w:top w:val="single" w:sz="6" w:space="0" w:color="auto"/>
              <w:left w:val="single" w:sz="6" w:space="0" w:color="auto"/>
              <w:bottom w:val="single" w:sz="6" w:space="0" w:color="auto"/>
              <w:right w:val="single" w:sz="6" w:space="0" w:color="auto"/>
            </w:tcBorders>
          </w:tcPr>
          <w:p w14:paraId="4D30BF73" w14:textId="77777777" w:rsidR="00F46786" w:rsidRDefault="00F46786" w:rsidP="00F46786">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622D7B89" w14:textId="77777777" w:rsidR="00F46786" w:rsidRDefault="00F46786" w:rsidP="00F46786">
            <w:pPr>
              <w:pStyle w:val="TAL"/>
              <w:rPr>
                <w:lang w:eastAsia="zh-CN"/>
              </w:rPr>
            </w:pPr>
            <w:r>
              <w:rPr>
                <w:lang w:eastAsia="zh-CN"/>
              </w:rPr>
              <w:t>Indicates the preferred orientation of location information.</w:t>
            </w:r>
          </w:p>
        </w:tc>
        <w:tc>
          <w:tcPr>
            <w:tcW w:w="2059" w:type="dxa"/>
            <w:tcBorders>
              <w:top w:val="single" w:sz="6" w:space="0" w:color="auto"/>
              <w:left w:val="single" w:sz="6" w:space="0" w:color="auto"/>
              <w:bottom w:val="single" w:sz="6" w:space="0" w:color="auto"/>
              <w:right w:val="single" w:sz="6" w:space="0" w:color="auto"/>
            </w:tcBorders>
          </w:tcPr>
          <w:p w14:paraId="05E93208" w14:textId="77777777" w:rsidR="00F46786" w:rsidRDefault="00F46786" w:rsidP="00F46786">
            <w:pPr>
              <w:pStyle w:val="TAL"/>
            </w:pPr>
            <w:proofErr w:type="spellStart"/>
            <w:r>
              <w:t>MovementBehaviour</w:t>
            </w:r>
            <w:proofErr w:type="spellEnd"/>
          </w:p>
          <w:p w14:paraId="5E3108AA" w14:textId="77777777" w:rsidR="00F46786" w:rsidRDefault="00F46786" w:rsidP="00F46786">
            <w:pPr>
              <w:pStyle w:val="TAL"/>
            </w:pPr>
            <w:r>
              <w:t>UeMobilityExt2_eNA</w:t>
            </w:r>
          </w:p>
        </w:tc>
      </w:tr>
      <w:tr w:rsidR="00F46786" w14:paraId="0CA11358" w14:textId="77777777" w:rsidTr="004B1D86">
        <w:trPr>
          <w:trHeight w:val="90"/>
          <w:jc w:val="center"/>
        </w:trPr>
        <w:tc>
          <w:tcPr>
            <w:tcW w:w="1603" w:type="dxa"/>
          </w:tcPr>
          <w:p w14:paraId="483C2915" w14:textId="77777777" w:rsidR="00F46786" w:rsidRDefault="00F46786" w:rsidP="00F46786">
            <w:pPr>
              <w:pStyle w:val="TAL"/>
              <w:rPr>
                <w:lang w:eastAsia="zh-CN"/>
              </w:rPr>
            </w:pPr>
            <w:proofErr w:type="spellStart"/>
            <w:r>
              <w:rPr>
                <w:rFonts w:hint="eastAsia"/>
                <w:lang w:eastAsia="zh-CN"/>
              </w:rPr>
              <w:t>a</w:t>
            </w:r>
            <w:r>
              <w:rPr>
                <w:lang w:eastAsia="zh-CN"/>
              </w:rPr>
              <w:t>ccuReq</w:t>
            </w:r>
            <w:proofErr w:type="spellEnd"/>
          </w:p>
        </w:tc>
        <w:tc>
          <w:tcPr>
            <w:tcW w:w="1366" w:type="dxa"/>
          </w:tcPr>
          <w:p w14:paraId="4700D8A1" w14:textId="77777777" w:rsidR="00F46786" w:rsidRDefault="00F46786" w:rsidP="00F46786">
            <w:pPr>
              <w:pStyle w:val="TAL"/>
              <w:rPr>
                <w:lang w:eastAsia="zh-CN"/>
              </w:rPr>
            </w:pPr>
            <w:proofErr w:type="spellStart"/>
            <w:r>
              <w:t>AccuracyReq</w:t>
            </w:r>
            <w:proofErr w:type="spellEnd"/>
          </w:p>
        </w:tc>
        <w:tc>
          <w:tcPr>
            <w:tcW w:w="284" w:type="dxa"/>
          </w:tcPr>
          <w:p w14:paraId="068375B4" w14:textId="77777777" w:rsidR="00F46786" w:rsidRDefault="00F46786" w:rsidP="00F46786">
            <w:pPr>
              <w:pStyle w:val="TAC"/>
              <w:rPr>
                <w:lang w:eastAsia="zh-CN"/>
              </w:rPr>
            </w:pPr>
            <w:r>
              <w:rPr>
                <w:rFonts w:hint="eastAsia"/>
                <w:lang w:eastAsia="zh-CN"/>
              </w:rPr>
              <w:t>O</w:t>
            </w:r>
          </w:p>
        </w:tc>
        <w:tc>
          <w:tcPr>
            <w:tcW w:w="567" w:type="dxa"/>
          </w:tcPr>
          <w:p w14:paraId="7C472C5D" w14:textId="77777777" w:rsidR="00F46786" w:rsidRDefault="00F46786" w:rsidP="00F46786">
            <w:pPr>
              <w:pStyle w:val="TAL"/>
            </w:pPr>
            <w:r>
              <w:t>0..1</w:t>
            </w:r>
          </w:p>
        </w:tc>
        <w:tc>
          <w:tcPr>
            <w:tcW w:w="3260" w:type="dxa"/>
          </w:tcPr>
          <w:p w14:paraId="517DF1E8" w14:textId="77777777" w:rsidR="00F46786" w:rsidRDefault="00F46786" w:rsidP="00F46786">
            <w:pPr>
              <w:pStyle w:val="TAL"/>
              <w:rPr>
                <w:lang w:val="en-US" w:eastAsia="zh-CN"/>
              </w:rPr>
            </w:pPr>
            <w:r>
              <w:rPr>
                <w:lang w:val="en-US" w:eastAsia="zh-CN"/>
              </w:rPr>
              <w:t xml:space="preserve">Represents the </w:t>
            </w:r>
            <w:r>
              <w:t>analytics accuracy requirement information</w:t>
            </w:r>
            <w:r>
              <w:rPr>
                <w:lang w:val="en-US" w:eastAsia="zh-CN"/>
              </w:rPr>
              <w:t>.</w:t>
            </w:r>
          </w:p>
          <w:p w14:paraId="67B63083" w14:textId="77777777" w:rsidR="00F46786" w:rsidRDefault="00F46786" w:rsidP="00F46786">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2059" w:type="dxa"/>
          </w:tcPr>
          <w:p w14:paraId="53700C9F" w14:textId="77777777" w:rsidR="00F46786" w:rsidRDefault="00F46786" w:rsidP="00F46786">
            <w:pPr>
              <w:pStyle w:val="TAL"/>
            </w:pPr>
            <w:proofErr w:type="spellStart"/>
            <w:r>
              <w:rPr>
                <w:lang w:eastAsia="zh-CN"/>
              </w:rPr>
              <w:t>Analytics</w:t>
            </w:r>
            <w:r>
              <w:rPr>
                <w:rFonts w:hint="eastAsia"/>
                <w:lang w:eastAsia="zh-CN"/>
              </w:rPr>
              <w:t>A</w:t>
            </w:r>
            <w:r>
              <w:rPr>
                <w:lang w:eastAsia="zh-CN"/>
              </w:rPr>
              <w:t>ccuracy</w:t>
            </w:r>
            <w:proofErr w:type="spellEnd"/>
          </w:p>
        </w:tc>
      </w:tr>
      <w:tr w:rsidR="00F46786" w14:paraId="2A124D0B"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1A6FD9CF" w14:textId="77777777" w:rsidR="00F46786" w:rsidRDefault="00F46786" w:rsidP="00F46786">
            <w:pPr>
              <w:pStyle w:val="TAL"/>
              <w:rPr>
                <w:lang w:eastAsia="zh-CN"/>
              </w:rPr>
            </w:pPr>
            <w:proofErr w:type="spellStart"/>
            <w:r>
              <w:rPr>
                <w:lang w:eastAsia="zh-CN"/>
              </w:rPr>
              <w:t>movBehavReqs</w:t>
            </w:r>
            <w:proofErr w:type="spellEnd"/>
          </w:p>
        </w:tc>
        <w:tc>
          <w:tcPr>
            <w:tcW w:w="1366" w:type="dxa"/>
            <w:tcBorders>
              <w:top w:val="single" w:sz="6" w:space="0" w:color="auto"/>
              <w:left w:val="single" w:sz="6" w:space="0" w:color="auto"/>
              <w:bottom w:val="single" w:sz="6" w:space="0" w:color="auto"/>
              <w:right w:val="single" w:sz="6" w:space="0" w:color="auto"/>
            </w:tcBorders>
          </w:tcPr>
          <w:p w14:paraId="50038E93" w14:textId="77777777" w:rsidR="00F46786" w:rsidRDefault="00F46786" w:rsidP="00F46786">
            <w:pPr>
              <w:pStyle w:val="TAL"/>
            </w:pPr>
            <w:proofErr w:type="gramStart"/>
            <w:r>
              <w:t>array(</w:t>
            </w:r>
            <w:proofErr w:type="spellStart"/>
            <w:proofErr w:type="gramEnd"/>
            <w:r>
              <w:t>MovBehavReq</w:t>
            </w:r>
            <w:proofErr w:type="spellEnd"/>
            <w:r>
              <w:t>)</w:t>
            </w:r>
          </w:p>
        </w:tc>
        <w:tc>
          <w:tcPr>
            <w:tcW w:w="284" w:type="dxa"/>
            <w:tcBorders>
              <w:top w:val="single" w:sz="6" w:space="0" w:color="auto"/>
              <w:left w:val="single" w:sz="6" w:space="0" w:color="auto"/>
              <w:bottom w:val="single" w:sz="6" w:space="0" w:color="auto"/>
              <w:right w:val="single" w:sz="6" w:space="0" w:color="auto"/>
            </w:tcBorders>
          </w:tcPr>
          <w:p w14:paraId="338175F8" w14:textId="77777777" w:rsidR="00F46786" w:rsidRDefault="00F46786" w:rsidP="00F46786">
            <w:pPr>
              <w:pStyle w:val="TAC"/>
              <w:rPr>
                <w:lang w:eastAsia="zh-CN"/>
              </w:rPr>
            </w:pPr>
            <w:r>
              <w:rPr>
                <w:lang w:eastAsia="zh-CN"/>
              </w:rPr>
              <w:t>O</w:t>
            </w:r>
          </w:p>
        </w:tc>
        <w:tc>
          <w:tcPr>
            <w:tcW w:w="567" w:type="dxa"/>
            <w:tcBorders>
              <w:top w:val="single" w:sz="6" w:space="0" w:color="auto"/>
              <w:left w:val="single" w:sz="6" w:space="0" w:color="auto"/>
              <w:bottom w:val="single" w:sz="6" w:space="0" w:color="auto"/>
              <w:right w:val="single" w:sz="6" w:space="0" w:color="auto"/>
            </w:tcBorders>
          </w:tcPr>
          <w:p w14:paraId="08977966" w14:textId="77777777" w:rsidR="00F46786" w:rsidRDefault="00F46786" w:rsidP="00F46786">
            <w:pPr>
              <w:pStyle w:val="TAL"/>
            </w:pPr>
            <w:proofErr w:type="gramStart"/>
            <w:r>
              <w:t>1..N</w:t>
            </w:r>
            <w:proofErr w:type="gramEnd"/>
          </w:p>
        </w:tc>
        <w:tc>
          <w:tcPr>
            <w:tcW w:w="3260" w:type="dxa"/>
            <w:tcBorders>
              <w:top w:val="single" w:sz="6" w:space="0" w:color="auto"/>
              <w:left w:val="single" w:sz="6" w:space="0" w:color="auto"/>
              <w:bottom w:val="single" w:sz="6" w:space="0" w:color="auto"/>
              <w:right w:val="single" w:sz="6" w:space="0" w:color="auto"/>
            </w:tcBorders>
          </w:tcPr>
          <w:p w14:paraId="3618EA6A" w14:textId="77777777" w:rsidR="00F46786" w:rsidRDefault="00F46786" w:rsidP="00F46786">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2059" w:type="dxa"/>
            <w:tcBorders>
              <w:top w:val="single" w:sz="6" w:space="0" w:color="auto"/>
              <w:left w:val="single" w:sz="6" w:space="0" w:color="auto"/>
              <w:bottom w:val="single" w:sz="6" w:space="0" w:color="auto"/>
              <w:right w:val="single" w:sz="6" w:space="0" w:color="auto"/>
            </w:tcBorders>
          </w:tcPr>
          <w:p w14:paraId="74E5AC5C" w14:textId="77777777" w:rsidR="00F46786" w:rsidRDefault="00F46786" w:rsidP="00F46786">
            <w:pPr>
              <w:pStyle w:val="TAL"/>
              <w:rPr>
                <w:lang w:eastAsia="zh-CN"/>
              </w:rPr>
            </w:pPr>
            <w:proofErr w:type="spellStart"/>
            <w:r>
              <w:rPr>
                <w:lang w:eastAsia="zh-CN"/>
              </w:rPr>
              <w:t>MovementBehaviour</w:t>
            </w:r>
            <w:proofErr w:type="spellEnd"/>
          </w:p>
        </w:tc>
      </w:tr>
      <w:tr w:rsidR="00F46786" w14:paraId="5E288319"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1B227025" w14:textId="77777777" w:rsidR="00F46786" w:rsidRDefault="00F46786" w:rsidP="00F46786">
            <w:pPr>
              <w:pStyle w:val="TAL"/>
              <w:rPr>
                <w:lang w:eastAsia="zh-CN"/>
              </w:rPr>
            </w:pPr>
            <w:proofErr w:type="spellStart"/>
            <w:r>
              <w:rPr>
                <w:lang w:eastAsia="zh-CN"/>
              </w:rPr>
              <w:t>relProxReqs</w:t>
            </w:r>
            <w:proofErr w:type="spellEnd"/>
          </w:p>
        </w:tc>
        <w:tc>
          <w:tcPr>
            <w:tcW w:w="1366" w:type="dxa"/>
            <w:tcBorders>
              <w:top w:val="single" w:sz="6" w:space="0" w:color="auto"/>
              <w:left w:val="single" w:sz="6" w:space="0" w:color="auto"/>
              <w:bottom w:val="single" w:sz="6" w:space="0" w:color="auto"/>
              <w:right w:val="single" w:sz="6" w:space="0" w:color="auto"/>
            </w:tcBorders>
          </w:tcPr>
          <w:p w14:paraId="13350A6B" w14:textId="77777777" w:rsidR="00F46786" w:rsidRDefault="00F46786" w:rsidP="00F46786">
            <w:pPr>
              <w:pStyle w:val="TAL"/>
            </w:pPr>
            <w:proofErr w:type="gramStart"/>
            <w:r>
              <w:t>array(</w:t>
            </w:r>
            <w:proofErr w:type="spellStart"/>
            <w:proofErr w:type="gramEnd"/>
            <w:r>
              <w:t>RelProxReq</w:t>
            </w:r>
            <w:proofErr w:type="spellEnd"/>
            <w:r>
              <w:t>)</w:t>
            </w:r>
          </w:p>
        </w:tc>
        <w:tc>
          <w:tcPr>
            <w:tcW w:w="284" w:type="dxa"/>
            <w:tcBorders>
              <w:top w:val="single" w:sz="6" w:space="0" w:color="auto"/>
              <w:left w:val="single" w:sz="6" w:space="0" w:color="auto"/>
              <w:bottom w:val="single" w:sz="6" w:space="0" w:color="auto"/>
              <w:right w:val="single" w:sz="6" w:space="0" w:color="auto"/>
            </w:tcBorders>
          </w:tcPr>
          <w:p w14:paraId="74DD6F94" w14:textId="77777777" w:rsidR="00F46786" w:rsidRDefault="00F46786" w:rsidP="00F46786">
            <w:pPr>
              <w:pStyle w:val="TAC"/>
              <w:rPr>
                <w:lang w:eastAsia="zh-CN"/>
              </w:rPr>
            </w:pPr>
            <w:r>
              <w:rPr>
                <w:lang w:eastAsia="zh-CN"/>
              </w:rPr>
              <w:t>O</w:t>
            </w:r>
          </w:p>
        </w:tc>
        <w:tc>
          <w:tcPr>
            <w:tcW w:w="567" w:type="dxa"/>
            <w:tcBorders>
              <w:top w:val="single" w:sz="6" w:space="0" w:color="auto"/>
              <w:left w:val="single" w:sz="6" w:space="0" w:color="auto"/>
              <w:bottom w:val="single" w:sz="6" w:space="0" w:color="auto"/>
              <w:right w:val="single" w:sz="6" w:space="0" w:color="auto"/>
            </w:tcBorders>
          </w:tcPr>
          <w:p w14:paraId="6E0E7042" w14:textId="77777777" w:rsidR="00F46786" w:rsidRDefault="00F46786" w:rsidP="00F46786">
            <w:pPr>
              <w:pStyle w:val="TAL"/>
            </w:pPr>
            <w:proofErr w:type="gramStart"/>
            <w:r>
              <w:t>1..N</w:t>
            </w:r>
            <w:proofErr w:type="gramEnd"/>
          </w:p>
        </w:tc>
        <w:tc>
          <w:tcPr>
            <w:tcW w:w="3260" w:type="dxa"/>
            <w:tcBorders>
              <w:top w:val="single" w:sz="6" w:space="0" w:color="auto"/>
              <w:left w:val="single" w:sz="6" w:space="0" w:color="auto"/>
              <w:bottom w:val="single" w:sz="6" w:space="0" w:color="auto"/>
              <w:right w:val="single" w:sz="6" w:space="0" w:color="auto"/>
            </w:tcBorders>
          </w:tcPr>
          <w:p w14:paraId="3AF5789B" w14:textId="77777777" w:rsidR="00F46786" w:rsidRDefault="00F46786" w:rsidP="00F46786">
            <w:pPr>
              <w:pStyle w:val="TAL"/>
              <w:rPr>
                <w:lang w:val="en-US" w:eastAsia="zh-CN"/>
              </w:rPr>
            </w:pPr>
            <w:r>
              <w:rPr>
                <w:lang w:val="en-US" w:eastAsia="zh-CN"/>
              </w:rPr>
              <w:t>Represents the Relative Proximity analytics requirements.</w:t>
            </w:r>
          </w:p>
        </w:tc>
        <w:tc>
          <w:tcPr>
            <w:tcW w:w="2059" w:type="dxa"/>
            <w:tcBorders>
              <w:top w:val="single" w:sz="6" w:space="0" w:color="auto"/>
              <w:left w:val="single" w:sz="6" w:space="0" w:color="auto"/>
              <w:bottom w:val="single" w:sz="6" w:space="0" w:color="auto"/>
              <w:right w:val="single" w:sz="6" w:space="0" w:color="auto"/>
            </w:tcBorders>
          </w:tcPr>
          <w:p w14:paraId="7620AA0C" w14:textId="77777777" w:rsidR="00F46786" w:rsidRDefault="00F46786" w:rsidP="00F46786">
            <w:pPr>
              <w:pStyle w:val="TAL"/>
              <w:rPr>
                <w:lang w:eastAsia="zh-CN"/>
              </w:rPr>
            </w:pPr>
            <w:proofErr w:type="spellStart"/>
            <w:r>
              <w:rPr>
                <w:lang w:eastAsia="zh-CN"/>
              </w:rPr>
              <w:t>RelativeProximity</w:t>
            </w:r>
            <w:proofErr w:type="spellEnd"/>
          </w:p>
        </w:tc>
      </w:tr>
      <w:tr w:rsidR="004B1D86" w14:paraId="36DDFFEF"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7F34C6E1" w14:textId="15EA5A2E" w:rsidR="004B1D86" w:rsidRDefault="004B1D86" w:rsidP="004B1D86">
            <w:pPr>
              <w:pStyle w:val="TAL"/>
              <w:rPr>
                <w:lang w:eastAsia="zh-CN"/>
              </w:rPr>
            </w:pPr>
            <w:proofErr w:type="spellStart"/>
            <w:r>
              <w:rPr>
                <w:lang w:eastAsia="zh-CN"/>
              </w:rPr>
              <w:t>pauseFlg</w:t>
            </w:r>
            <w:proofErr w:type="spellEnd"/>
          </w:p>
        </w:tc>
        <w:tc>
          <w:tcPr>
            <w:tcW w:w="1366" w:type="dxa"/>
            <w:tcBorders>
              <w:top w:val="single" w:sz="6" w:space="0" w:color="auto"/>
              <w:left w:val="single" w:sz="6" w:space="0" w:color="auto"/>
              <w:bottom w:val="single" w:sz="6" w:space="0" w:color="auto"/>
              <w:right w:val="single" w:sz="6" w:space="0" w:color="auto"/>
            </w:tcBorders>
          </w:tcPr>
          <w:p w14:paraId="26BE9349" w14:textId="5A925E31" w:rsidR="004B1D86" w:rsidRDefault="004B1D86" w:rsidP="004B1D86">
            <w:pPr>
              <w:pStyle w:val="TAL"/>
            </w:pPr>
            <w:proofErr w:type="spellStart"/>
            <w:r>
              <w:t>boolean</w:t>
            </w:r>
            <w:proofErr w:type="spellEnd"/>
          </w:p>
        </w:tc>
        <w:tc>
          <w:tcPr>
            <w:tcW w:w="284" w:type="dxa"/>
            <w:tcBorders>
              <w:top w:val="single" w:sz="6" w:space="0" w:color="auto"/>
              <w:left w:val="single" w:sz="6" w:space="0" w:color="auto"/>
              <w:bottom w:val="single" w:sz="6" w:space="0" w:color="auto"/>
              <w:right w:val="single" w:sz="6" w:space="0" w:color="auto"/>
            </w:tcBorders>
          </w:tcPr>
          <w:p w14:paraId="78252092" w14:textId="3C346294" w:rsidR="004B1D86" w:rsidRDefault="004B1D86" w:rsidP="004B1D86">
            <w:pPr>
              <w:pStyle w:val="TAC"/>
              <w:rPr>
                <w:lang w:eastAsia="zh-CN"/>
              </w:rPr>
            </w:pPr>
            <w:r>
              <w:t>O</w:t>
            </w:r>
          </w:p>
        </w:tc>
        <w:tc>
          <w:tcPr>
            <w:tcW w:w="567" w:type="dxa"/>
            <w:tcBorders>
              <w:top w:val="single" w:sz="6" w:space="0" w:color="auto"/>
              <w:left w:val="single" w:sz="6" w:space="0" w:color="auto"/>
              <w:bottom w:val="single" w:sz="6" w:space="0" w:color="auto"/>
              <w:right w:val="single" w:sz="6" w:space="0" w:color="auto"/>
            </w:tcBorders>
          </w:tcPr>
          <w:p w14:paraId="435F8510" w14:textId="40B6AD5E" w:rsidR="004B1D86" w:rsidRDefault="004B1D86" w:rsidP="004B1D86">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3B25D4AD" w14:textId="77777777" w:rsidR="004B1D86" w:rsidRDefault="004B1D86" w:rsidP="004B1D86">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55CCF68" w14:textId="77777777" w:rsidR="004B1D86" w:rsidRDefault="004B1D86" w:rsidP="004B1D86">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48DAB76" w14:textId="77777777" w:rsidR="004B1D86" w:rsidRDefault="004B1D86" w:rsidP="004B1D86">
            <w:pPr>
              <w:pStyle w:val="TAL"/>
              <w:rPr>
                <w:lang w:val="en-US" w:eastAsia="zh-CN"/>
              </w:rPr>
            </w:pPr>
          </w:p>
          <w:p w14:paraId="428092C0" w14:textId="09F7B02D" w:rsidR="004B1D86" w:rsidRDefault="004B1D86" w:rsidP="004B1D86">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2059" w:type="dxa"/>
            <w:tcBorders>
              <w:top w:val="single" w:sz="6" w:space="0" w:color="auto"/>
              <w:left w:val="single" w:sz="6" w:space="0" w:color="auto"/>
              <w:bottom w:val="single" w:sz="6" w:space="0" w:color="auto"/>
              <w:right w:val="single" w:sz="6" w:space="0" w:color="auto"/>
            </w:tcBorders>
          </w:tcPr>
          <w:p w14:paraId="598AA4B8" w14:textId="7E2E6DCF" w:rsidR="004B1D86" w:rsidRDefault="004B1D86" w:rsidP="004B1D86">
            <w:pPr>
              <w:pStyle w:val="TAL"/>
              <w:rPr>
                <w:lang w:eastAsia="zh-CN"/>
              </w:rPr>
            </w:pPr>
            <w:proofErr w:type="spellStart"/>
            <w:r>
              <w:rPr>
                <w:lang w:eastAsia="zh-CN"/>
              </w:rPr>
              <w:t>AnalyticsAccuracy</w:t>
            </w:r>
            <w:proofErr w:type="spellEnd"/>
          </w:p>
        </w:tc>
      </w:tr>
      <w:tr w:rsidR="004B1D86" w14:paraId="331526C6"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44730CFE" w14:textId="563798A2" w:rsidR="004B1D86" w:rsidRDefault="004B1D86" w:rsidP="004B1D86">
            <w:pPr>
              <w:pStyle w:val="TAL"/>
              <w:rPr>
                <w:lang w:eastAsia="zh-CN"/>
              </w:rPr>
            </w:pPr>
            <w:proofErr w:type="spellStart"/>
            <w:r>
              <w:rPr>
                <w:lang w:eastAsia="zh-CN"/>
              </w:rPr>
              <w:t>resumeFlg</w:t>
            </w:r>
            <w:proofErr w:type="spellEnd"/>
          </w:p>
        </w:tc>
        <w:tc>
          <w:tcPr>
            <w:tcW w:w="1366" w:type="dxa"/>
            <w:tcBorders>
              <w:top w:val="single" w:sz="6" w:space="0" w:color="auto"/>
              <w:left w:val="single" w:sz="6" w:space="0" w:color="auto"/>
              <w:bottom w:val="single" w:sz="6" w:space="0" w:color="auto"/>
              <w:right w:val="single" w:sz="6" w:space="0" w:color="auto"/>
            </w:tcBorders>
          </w:tcPr>
          <w:p w14:paraId="0CC64AFC" w14:textId="2DE75133" w:rsidR="004B1D86" w:rsidRDefault="004B1D86" w:rsidP="004B1D86">
            <w:pPr>
              <w:pStyle w:val="TAL"/>
            </w:pPr>
            <w:proofErr w:type="spellStart"/>
            <w:r>
              <w:t>boolean</w:t>
            </w:r>
            <w:proofErr w:type="spellEnd"/>
          </w:p>
        </w:tc>
        <w:tc>
          <w:tcPr>
            <w:tcW w:w="284" w:type="dxa"/>
            <w:tcBorders>
              <w:top w:val="single" w:sz="6" w:space="0" w:color="auto"/>
              <w:left w:val="single" w:sz="6" w:space="0" w:color="auto"/>
              <w:bottom w:val="single" w:sz="6" w:space="0" w:color="auto"/>
              <w:right w:val="single" w:sz="6" w:space="0" w:color="auto"/>
            </w:tcBorders>
          </w:tcPr>
          <w:p w14:paraId="2E376FCD" w14:textId="1E22DCE8" w:rsidR="004B1D86" w:rsidRDefault="004B1D86" w:rsidP="004B1D86">
            <w:pPr>
              <w:pStyle w:val="TAC"/>
              <w:rPr>
                <w:lang w:eastAsia="zh-CN"/>
              </w:rPr>
            </w:pPr>
            <w:r>
              <w:t>O</w:t>
            </w:r>
          </w:p>
        </w:tc>
        <w:tc>
          <w:tcPr>
            <w:tcW w:w="567" w:type="dxa"/>
            <w:tcBorders>
              <w:top w:val="single" w:sz="6" w:space="0" w:color="auto"/>
              <w:left w:val="single" w:sz="6" w:space="0" w:color="auto"/>
              <w:bottom w:val="single" w:sz="6" w:space="0" w:color="auto"/>
              <w:right w:val="single" w:sz="6" w:space="0" w:color="auto"/>
            </w:tcBorders>
          </w:tcPr>
          <w:p w14:paraId="1FC8E58A" w14:textId="3A817FC8" w:rsidR="004B1D86" w:rsidRDefault="004B1D86" w:rsidP="004B1D86">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150FEAC9" w14:textId="77777777" w:rsidR="004B1D86" w:rsidRDefault="004B1D86" w:rsidP="004B1D86">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1EAECD4E" w14:textId="77777777" w:rsidR="004B1D86" w:rsidRDefault="004B1D86" w:rsidP="004B1D86">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306EA3A" w14:textId="77777777" w:rsidR="004B1D86" w:rsidRDefault="004B1D86" w:rsidP="004B1D86">
            <w:pPr>
              <w:pStyle w:val="TAL"/>
              <w:rPr>
                <w:lang w:val="en-US" w:eastAsia="zh-CN"/>
              </w:rPr>
            </w:pPr>
          </w:p>
          <w:p w14:paraId="791A9F58" w14:textId="2B547216" w:rsidR="004B1D86" w:rsidRDefault="004B1D86" w:rsidP="004B1D86">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2059" w:type="dxa"/>
            <w:tcBorders>
              <w:top w:val="single" w:sz="6" w:space="0" w:color="auto"/>
              <w:left w:val="single" w:sz="6" w:space="0" w:color="auto"/>
              <w:bottom w:val="single" w:sz="6" w:space="0" w:color="auto"/>
              <w:right w:val="single" w:sz="6" w:space="0" w:color="auto"/>
            </w:tcBorders>
          </w:tcPr>
          <w:p w14:paraId="0D5FE65D" w14:textId="61A9869D" w:rsidR="004B1D86" w:rsidRDefault="004B1D86" w:rsidP="004B1D86">
            <w:pPr>
              <w:pStyle w:val="TAL"/>
              <w:rPr>
                <w:lang w:eastAsia="zh-CN"/>
              </w:rPr>
            </w:pPr>
            <w:proofErr w:type="spellStart"/>
            <w:r>
              <w:rPr>
                <w:lang w:eastAsia="zh-CN"/>
              </w:rPr>
              <w:t>AnalyticsAccuracy</w:t>
            </w:r>
            <w:proofErr w:type="spellEnd"/>
          </w:p>
        </w:tc>
      </w:tr>
      <w:tr w:rsidR="004B1D86" w14:paraId="7C2BDB1B"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64CE53AA" w14:textId="3F9E1FF5" w:rsidR="004B1D86" w:rsidRDefault="004B1D86" w:rsidP="004B1D86">
            <w:pPr>
              <w:pStyle w:val="TAL"/>
              <w:rPr>
                <w:lang w:eastAsia="zh-CN"/>
              </w:rPr>
            </w:pPr>
            <w:r>
              <w:rPr>
                <w:lang w:eastAsia="zh-CN"/>
              </w:rPr>
              <w:t>feedback</w:t>
            </w:r>
          </w:p>
        </w:tc>
        <w:tc>
          <w:tcPr>
            <w:tcW w:w="1366" w:type="dxa"/>
            <w:tcBorders>
              <w:top w:val="single" w:sz="6" w:space="0" w:color="auto"/>
              <w:left w:val="single" w:sz="6" w:space="0" w:color="auto"/>
              <w:bottom w:val="single" w:sz="6" w:space="0" w:color="auto"/>
              <w:right w:val="single" w:sz="6" w:space="0" w:color="auto"/>
            </w:tcBorders>
          </w:tcPr>
          <w:p w14:paraId="5A6C9BDD" w14:textId="303CDB90" w:rsidR="004B1D86" w:rsidRDefault="004B1D86" w:rsidP="004B1D86">
            <w:pPr>
              <w:pStyle w:val="TAL"/>
            </w:pPr>
            <w:proofErr w:type="spellStart"/>
            <w:r>
              <w:t>AnalyticsFeedbackInfo</w:t>
            </w:r>
            <w:proofErr w:type="spellEnd"/>
          </w:p>
        </w:tc>
        <w:tc>
          <w:tcPr>
            <w:tcW w:w="284" w:type="dxa"/>
            <w:tcBorders>
              <w:top w:val="single" w:sz="6" w:space="0" w:color="auto"/>
              <w:left w:val="single" w:sz="6" w:space="0" w:color="auto"/>
              <w:bottom w:val="single" w:sz="6" w:space="0" w:color="auto"/>
              <w:right w:val="single" w:sz="6" w:space="0" w:color="auto"/>
            </w:tcBorders>
          </w:tcPr>
          <w:p w14:paraId="13A457D6" w14:textId="29BFE9D2" w:rsidR="004B1D86" w:rsidRDefault="004B1D86" w:rsidP="004B1D86">
            <w:pPr>
              <w:pStyle w:val="TAC"/>
              <w:rPr>
                <w:lang w:eastAsia="zh-CN"/>
              </w:rPr>
            </w:pPr>
            <w:r>
              <w:t>O</w:t>
            </w:r>
          </w:p>
        </w:tc>
        <w:tc>
          <w:tcPr>
            <w:tcW w:w="567" w:type="dxa"/>
            <w:tcBorders>
              <w:top w:val="single" w:sz="6" w:space="0" w:color="auto"/>
              <w:left w:val="single" w:sz="6" w:space="0" w:color="auto"/>
              <w:bottom w:val="single" w:sz="6" w:space="0" w:color="auto"/>
              <w:right w:val="single" w:sz="6" w:space="0" w:color="auto"/>
            </w:tcBorders>
          </w:tcPr>
          <w:p w14:paraId="22CA6B76" w14:textId="4279F435" w:rsidR="004B1D86" w:rsidRDefault="004B1D86" w:rsidP="004B1D86">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4A89429E" w14:textId="5B9A63B4" w:rsidR="004B1D86" w:rsidRDefault="004B1D86" w:rsidP="004B1D86">
            <w:pPr>
              <w:pStyle w:val="TAL"/>
              <w:rPr>
                <w:lang w:val="en-US" w:eastAsia="zh-CN"/>
              </w:rPr>
            </w:pPr>
            <w:r>
              <w:t>Analytics feedback information. It may only be provided in requests to update an existing analytics subscription for predictions.</w:t>
            </w:r>
          </w:p>
        </w:tc>
        <w:tc>
          <w:tcPr>
            <w:tcW w:w="2059" w:type="dxa"/>
            <w:tcBorders>
              <w:top w:val="single" w:sz="6" w:space="0" w:color="auto"/>
              <w:left w:val="single" w:sz="6" w:space="0" w:color="auto"/>
              <w:bottom w:val="single" w:sz="6" w:space="0" w:color="auto"/>
              <w:right w:val="single" w:sz="6" w:space="0" w:color="auto"/>
            </w:tcBorders>
          </w:tcPr>
          <w:p w14:paraId="0ECD7C72" w14:textId="4CEFD10C" w:rsidR="004B1D86" w:rsidRDefault="004B1D86" w:rsidP="004B1D86">
            <w:pPr>
              <w:pStyle w:val="TAL"/>
              <w:rPr>
                <w:lang w:eastAsia="zh-CN"/>
              </w:rPr>
            </w:pPr>
            <w:proofErr w:type="spellStart"/>
            <w:r>
              <w:rPr>
                <w:lang w:eastAsia="zh-CN"/>
              </w:rPr>
              <w:t>AnalyticsAccuracy</w:t>
            </w:r>
            <w:proofErr w:type="spellEnd"/>
          </w:p>
        </w:tc>
      </w:tr>
      <w:tr w:rsidR="004B1D86" w14:paraId="119C608F" w14:textId="77777777" w:rsidTr="004B1D86">
        <w:trPr>
          <w:trHeight w:val="90"/>
          <w:jc w:val="center"/>
          <w:ins w:id="397" w:author="Huawei" w:date="2024-10-31T12:52:00Z"/>
        </w:trPr>
        <w:tc>
          <w:tcPr>
            <w:tcW w:w="1603" w:type="dxa"/>
            <w:tcBorders>
              <w:top w:val="single" w:sz="6" w:space="0" w:color="auto"/>
              <w:left w:val="single" w:sz="6" w:space="0" w:color="auto"/>
              <w:bottom w:val="single" w:sz="6" w:space="0" w:color="auto"/>
              <w:right w:val="single" w:sz="6" w:space="0" w:color="auto"/>
            </w:tcBorders>
          </w:tcPr>
          <w:p w14:paraId="312DA463" w14:textId="70BE04EC" w:rsidR="004B1D86" w:rsidRDefault="004F1679" w:rsidP="004F1679">
            <w:pPr>
              <w:pStyle w:val="TAL"/>
              <w:rPr>
                <w:ins w:id="398" w:author="Huawei" w:date="2024-10-31T12:52:00Z"/>
                <w:lang w:eastAsia="zh-CN"/>
              </w:rPr>
            </w:pPr>
            <w:proofErr w:type="spellStart"/>
            <w:ins w:id="399" w:author="Huawei" w:date="2024-10-31T12:54:00Z">
              <w:r>
                <w:rPr>
                  <w:lang w:eastAsia="zh-CN"/>
                </w:rPr>
                <w:t>sigStorm</w:t>
              </w:r>
            </w:ins>
            <w:ins w:id="400" w:author="Huawei" w:date="2024-10-31T12:52:00Z">
              <w:r w:rsidR="004B1D86">
                <w:rPr>
                  <w:lang w:eastAsia="zh-CN"/>
                </w:rPr>
                <w:t>Reqs</w:t>
              </w:r>
              <w:proofErr w:type="spellEnd"/>
            </w:ins>
          </w:p>
        </w:tc>
        <w:tc>
          <w:tcPr>
            <w:tcW w:w="1366" w:type="dxa"/>
            <w:tcBorders>
              <w:top w:val="single" w:sz="6" w:space="0" w:color="auto"/>
              <w:left w:val="single" w:sz="6" w:space="0" w:color="auto"/>
              <w:bottom w:val="single" w:sz="6" w:space="0" w:color="auto"/>
              <w:right w:val="single" w:sz="6" w:space="0" w:color="auto"/>
            </w:tcBorders>
          </w:tcPr>
          <w:p w14:paraId="3F082B01" w14:textId="5DB653AE" w:rsidR="004B1D86" w:rsidRDefault="004B1D86" w:rsidP="004B1D86">
            <w:pPr>
              <w:pStyle w:val="TAL"/>
              <w:rPr>
                <w:ins w:id="401" w:author="Huawei" w:date="2024-10-31T12:52:00Z"/>
              </w:rPr>
            </w:pPr>
            <w:proofErr w:type="gramStart"/>
            <w:ins w:id="402" w:author="Huawei" w:date="2024-10-31T12:52:00Z">
              <w:r>
                <w:t>array(</w:t>
              </w:r>
            </w:ins>
            <w:proofErr w:type="spellStart"/>
            <w:proofErr w:type="gramEnd"/>
            <w:ins w:id="403" w:author="Huawei" w:date="2024-10-31T12:53:00Z">
              <w:r>
                <w:t>SignalStormReq</w:t>
              </w:r>
            </w:ins>
            <w:proofErr w:type="spellEnd"/>
            <w:ins w:id="404" w:author="Huawei" w:date="2024-10-31T12:52:00Z">
              <w:r>
                <w:t>)</w:t>
              </w:r>
            </w:ins>
          </w:p>
        </w:tc>
        <w:tc>
          <w:tcPr>
            <w:tcW w:w="284" w:type="dxa"/>
            <w:tcBorders>
              <w:top w:val="single" w:sz="6" w:space="0" w:color="auto"/>
              <w:left w:val="single" w:sz="6" w:space="0" w:color="auto"/>
              <w:bottom w:val="single" w:sz="6" w:space="0" w:color="auto"/>
              <w:right w:val="single" w:sz="6" w:space="0" w:color="auto"/>
            </w:tcBorders>
          </w:tcPr>
          <w:p w14:paraId="37669251" w14:textId="35DE51B4" w:rsidR="004B1D86" w:rsidRDefault="004B1D86" w:rsidP="004B1D86">
            <w:pPr>
              <w:pStyle w:val="TAC"/>
              <w:rPr>
                <w:ins w:id="405" w:author="Huawei" w:date="2024-10-31T12:52:00Z"/>
              </w:rPr>
            </w:pPr>
            <w:ins w:id="406" w:author="Huawei" w:date="2024-10-31T12:52:00Z">
              <w:r>
                <w:rPr>
                  <w:lang w:eastAsia="zh-CN"/>
                </w:rPr>
                <w:t>O</w:t>
              </w:r>
            </w:ins>
          </w:p>
        </w:tc>
        <w:tc>
          <w:tcPr>
            <w:tcW w:w="567" w:type="dxa"/>
            <w:tcBorders>
              <w:top w:val="single" w:sz="6" w:space="0" w:color="auto"/>
              <w:left w:val="single" w:sz="6" w:space="0" w:color="auto"/>
              <w:bottom w:val="single" w:sz="6" w:space="0" w:color="auto"/>
              <w:right w:val="single" w:sz="6" w:space="0" w:color="auto"/>
            </w:tcBorders>
          </w:tcPr>
          <w:p w14:paraId="7507F5CE" w14:textId="2CF148FF" w:rsidR="004B1D86" w:rsidRDefault="004B1D86" w:rsidP="004B1D86">
            <w:pPr>
              <w:pStyle w:val="TAL"/>
              <w:rPr>
                <w:ins w:id="407" w:author="Huawei" w:date="2024-10-31T12:52:00Z"/>
              </w:rPr>
            </w:pPr>
            <w:proofErr w:type="gramStart"/>
            <w:ins w:id="408" w:author="Huawei" w:date="2024-10-31T12:52:00Z">
              <w:r>
                <w:t>1..N</w:t>
              </w:r>
              <w:proofErr w:type="gramEnd"/>
            </w:ins>
          </w:p>
        </w:tc>
        <w:tc>
          <w:tcPr>
            <w:tcW w:w="3260" w:type="dxa"/>
            <w:tcBorders>
              <w:top w:val="single" w:sz="6" w:space="0" w:color="auto"/>
              <w:left w:val="single" w:sz="6" w:space="0" w:color="auto"/>
              <w:bottom w:val="single" w:sz="6" w:space="0" w:color="auto"/>
              <w:right w:val="single" w:sz="6" w:space="0" w:color="auto"/>
            </w:tcBorders>
          </w:tcPr>
          <w:p w14:paraId="4D6DCB82" w14:textId="170C5933" w:rsidR="004B1D86" w:rsidRPr="004B1D86" w:rsidRDefault="004B1D86" w:rsidP="004B1D86">
            <w:pPr>
              <w:pStyle w:val="TAL"/>
              <w:rPr>
                <w:ins w:id="409" w:author="Huawei" w:date="2024-10-31T12:52:00Z"/>
              </w:rPr>
            </w:pPr>
            <w:ins w:id="410" w:author="Huawei" w:date="2024-10-31T12:53:00Z">
              <w:r>
                <w:t xml:space="preserve">Represents the </w:t>
              </w:r>
              <w:r>
                <w:rPr>
                  <w:rFonts w:eastAsia="Malgun Gothic"/>
                  <w:lang w:eastAsia="ko-KR"/>
                </w:rPr>
                <w:t>signalling storm</w:t>
              </w:r>
              <w:r>
                <w:t xml:space="preserve"> </w:t>
              </w:r>
            </w:ins>
            <w:ins w:id="411" w:author="Huawei" w:date="2024-10-31T12:54:00Z">
              <w:r>
                <w:rPr>
                  <w:lang w:val="en-US" w:eastAsia="zh-CN"/>
                </w:rPr>
                <w:t xml:space="preserve">analytics </w:t>
              </w:r>
            </w:ins>
            <w:ins w:id="412" w:author="Huawei" w:date="2024-10-31T12:53:00Z">
              <w:r>
                <w:t>requirements. This attribute may be included when the subscribed event is "</w:t>
              </w:r>
            </w:ins>
            <w:ins w:id="413" w:author="Huawei" w:date="2024-11-05T15:25:00Z">
              <w:r w:rsidR="006D10BA">
                <w:t>SIGNALLING_STORM</w:t>
              </w:r>
            </w:ins>
            <w:ins w:id="414" w:author="Huawei" w:date="2024-10-31T12:53:00Z">
              <w:r>
                <w:t>".</w:t>
              </w:r>
            </w:ins>
          </w:p>
        </w:tc>
        <w:tc>
          <w:tcPr>
            <w:tcW w:w="2059" w:type="dxa"/>
            <w:tcBorders>
              <w:top w:val="single" w:sz="6" w:space="0" w:color="auto"/>
              <w:left w:val="single" w:sz="6" w:space="0" w:color="auto"/>
              <w:bottom w:val="single" w:sz="6" w:space="0" w:color="auto"/>
              <w:right w:val="single" w:sz="6" w:space="0" w:color="auto"/>
            </w:tcBorders>
          </w:tcPr>
          <w:p w14:paraId="082514D2" w14:textId="2E32EB44" w:rsidR="004B1D86" w:rsidRDefault="004B1D86" w:rsidP="004B1D86">
            <w:pPr>
              <w:pStyle w:val="TAL"/>
              <w:rPr>
                <w:ins w:id="415" w:author="Huawei" w:date="2024-10-31T12:52:00Z"/>
                <w:lang w:eastAsia="zh-CN"/>
              </w:rPr>
            </w:pPr>
            <w:proofErr w:type="spellStart"/>
            <w:ins w:id="416" w:author="Huawei" w:date="2024-10-31T12:54:00Z">
              <w:r>
                <w:t>S</w:t>
              </w:r>
              <w:r w:rsidRPr="001C406B">
                <w:t>ignalling</w:t>
              </w:r>
              <w:r>
                <w:t>S</w:t>
              </w:r>
              <w:r w:rsidRPr="001C406B">
                <w:t>torm</w:t>
              </w:r>
            </w:ins>
            <w:proofErr w:type="spellEnd"/>
          </w:p>
        </w:tc>
      </w:tr>
      <w:tr w:rsidR="004B1D86" w14:paraId="2D4C4CB0" w14:textId="77777777" w:rsidTr="004B1D86">
        <w:trPr>
          <w:jc w:val="center"/>
        </w:trPr>
        <w:tc>
          <w:tcPr>
            <w:tcW w:w="9139" w:type="dxa"/>
            <w:gridSpan w:val="6"/>
          </w:tcPr>
          <w:p w14:paraId="5B9811EE" w14:textId="524E5664" w:rsidR="004B1D86" w:rsidRDefault="004B1D86" w:rsidP="004B1D86">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"PFD_DETERMINATION"</w:t>
            </w:r>
            <w:ins w:id="417" w:author="Huawei" w:date="2024-11-05T15:17:00Z">
              <w:r w:rsidR="00174001">
                <w:t>,</w:t>
              </w:r>
            </w:ins>
            <w:del w:id="418" w:author="Huawei" w:date="2024-11-05T15:17:00Z">
              <w:r w:rsidDel="00174001">
                <w:delText xml:space="preserve"> or</w:delText>
              </w:r>
            </w:del>
            <w:r>
              <w:t xml:space="preserve"> "RELATIVE_PROXIMITY"</w:t>
            </w:r>
            <w:ins w:id="419" w:author="Huawei" w:date="2024-11-05T15:17:00Z">
              <w:r w:rsidR="00174001">
                <w:t xml:space="preserve"> or "SIGNALLING_STORM"</w:t>
              </w:r>
            </w:ins>
            <w:r>
              <w:t>,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73F4BC50" w14:textId="77777777" w:rsidR="004B1D86" w:rsidRDefault="004B1D86" w:rsidP="004B1D86">
            <w:pPr>
              <w:pStyle w:val="TAN"/>
            </w:pPr>
            <w:r>
              <w:t>NOTE 2:</w:t>
            </w:r>
            <w:r>
              <w:tab/>
              <w:t xml:space="preserve">When </w:t>
            </w:r>
            <w:proofErr w:type="spellStart"/>
            <w:r>
              <w:t>notificationMethod</w:t>
            </w:r>
            <w:proofErr w:type="spellEnd"/>
            <w:r>
              <w:t xml:space="preserve"> is not supplied, the default value is "THRESHOLD".</w:t>
            </w:r>
          </w:p>
          <w:p w14:paraId="0EE935A3" w14:textId="77777777" w:rsidR="004B1D86" w:rsidRDefault="004B1D86" w:rsidP="004B1D86">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proofErr w:type="spellStart"/>
            <w:r>
              <w:rPr>
                <w:rFonts w:ascii="Arial" w:hAnsi="Arial" w:cs="Arial"/>
                <w:sz w:val="18"/>
                <w:szCs w:val="18"/>
              </w:rPr>
              <w:t>RoamingAnalytics</w:t>
            </w:r>
            <w:proofErr w:type="spellEnd"/>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23BB6956" w14:textId="77777777" w:rsidR="004B1D86" w:rsidRDefault="004B1D86" w:rsidP="004B1D86">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7C4C7C7" w14:textId="77777777" w:rsidR="004B1D86" w:rsidRDefault="004B1D86" w:rsidP="004B1D86">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3311EB3" w14:textId="77777777" w:rsidR="004B1D86" w:rsidRDefault="004B1D86" w:rsidP="004B1D86">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0E7360BE" w14:textId="77777777" w:rsidR="004B1D86" w:rsidRDefault="004B1D86" w:rsidP="004B1D86">
            <w:pPr>
              <w:pStyle w:val="TAN"/>
              <w:ind w:left="900" w:hangingChars="500" w:hanging="900"/>
              <w:rPr>
                <w:rFonts w:cs="Arial"/>
                <w:szCs w:val="18"/>
              </w:rPr>
            </w:pPr>
            <w:r>
              <w:t>NOTE 7:</w:t>
            </w:r>
            <w:r>
              <w:tab/>
              <w:t>For different events, the following rules apply:</w:t>
            </w:r>
            <w:r>
              <w:rPr>
                <w:rFonts w:cs="Arial"/>
                <w:szCs w:val="18"/>
              </w:rPr>
              <w:t xml:space="preserve"> </w:t>
            </w:r>
          </w:p>
          <w:p w14:paraId="7B5316D7" w14:textId="77777777" w:rsidR="004B1D86" w:rsidRDefault="004B1D86" w:rsidP="004B1D86">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3DA02154" w14:textId="77777777" w:rsidR="004B1D86" w:rsidRDefault="004B1D86" w:rsidP="004B1D86">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432B6AA8" w14:textId="77777777" w:rsidR="004B1D86" w:rsidRDefault="004B1D86" w:rsidP="004B1D86">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73A79262" w14:textId="77777777" w:rsidR="004B1D86" w:rsidRDefault="004B1D86" w:rsidP="004B1D86">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7EA7B441" w14:textId="77777777" w:rsidR="004B1D86" w:rsidRDefault="004B1D86" w:rsidP="004B1D86">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02BB2F28" w14:textId="77777777" w:rsidR="004B1D86" w:rsidRDefault="004B1D86" w:rsidP="004B1D86">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20CC9A7" w14:textId="77777777" w:rsidR="004B1D86" w:rsidRDefault="004B1D86" w:rsidP="004B1D86">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1FA0E763" w14:textId="77777777" w:rsidR="004B1D86" w:rsidRDefault="004B1D86" w:rsidP="004B1D86">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7AD971AA" w14:textId="77777777" w:rsidR="004B1D86" w:rsidRDefault="004B1D86" w:rsidP="004B1D86">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02EA8983" w14:textId="77777777" w:rsidR="004B1D86" w:rsidRDefault="004B1D86" w:rsidP="004B1D86">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7AAA18B7" w14:textId="77777777" w:rsidR="004B1D86" w:rsidRDefault="004B1D86" w:rsidP="004B1D86">
            <w:pPr>
              <w:pStyle w:val="TAN"/>
            </w:pPr>
            <w:r>
              <w:t>NOTE 10:</w:t>
            </w:r>
            <w:r>
              <w:tab/>
              <w:t>If this attribute is provided, the analytics target period shall be a past time period (</w:t>
            </w:r>
            <w:proofErr w:type="gramStart"/>
            <w:r>
              <w:t>i.e.</w:t>
            </w:r>
            <w:proofErr w:type="gramEnd"/>
            <w:r>
              <w:t xml:space="preserve"> only statistics is supported).</w:t>
            </w:r>
          </w:p>
          <w:p w14:paraId="6A83122D" w14:textId="77777777" w:rsidR="004B1D86" w:rsidRDefault="004B1D86" w:rsidP="004B1D86">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15D3645" w14:textId="77777777" w:rsidR="004B1D86" w:rsidRDefault="004B1D86" w:rsidP="004B1D86">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FF7BA74" w14:textId="77777777" w:rsidR="004B1D86" w:rsidRDefault="004B1D86" w:rsidP="004B1D86">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DB8AF42" w14:textId="77777777" w:rsidR="004B1D86" w:rsidRDefault="004B1D86" w:rsidP="004B1D86">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1285CE1" w14:textId="77777777" w:rsidR="004B1D86" w:rsidRDefault="004B1D86" w:rsidP="004B1D86">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47FFEC7" w14:textId="77777777" w:rsidR="004B1D86" w:rsidRDefault="004B1D86" w:rsidP="004B1D86">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7D5DE65D" w14:textId="77777777" w:rsidR="004B1D86" w:rsidRDefault="004B1D86" w:rsidP="004B1D86">
            <w:pPr>
              <w:pStyle w:val="TAN"/>
              <w:rPr>
                <w:lang w:eastAsia="ko-KR"/>
              </w:rPr>
            </w:pPr>
            <w:r>
              <w:lastRenderedPageBreak/>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165B8855" w14:textId="77777777" w:rsidR="004B1D86" w:rsidRDefault="004B1D86" w:rsidP="004B1D86">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089D2CF" w14:textId="77777777" w:rsidR="004B1D86" w:rsidRDefault="004B1D86" w:rsidP="004B1D86">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269364D" w14:textId="77777777" w:rsidR="004B1D86" w:rsidRDefault="004B1D86" w:rsidP="004B1D86">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954FF6A" w14:textId="77777777" w:rsidR="004B1D86" w:rsidRDefault="004B1D86" w:rsidP="004B1D86">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CD75E60" w14:textId="77777777" w:rsidR="004B1D86" w:rsidRDefault="004B1D86" w:rsidP="004B1D86">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6326BE2C" w14:textId="77777777" w:rsidR="00F46786" w:rsidRDefault="00F46786" w:rsidP="00F46786"/>
    <w:p w14:paraId="597D7FEF" w14:textId="77777777" w:rsidR="00174001" w:rsidRPr="00B61815" w:rsidRDefault="00174001" w:rsidP="001740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685C0C" w14:textId="77777777" w:rsidR="00174001" w:rsidRDefault="00174001" w:rsidP="00174001">
      <w:pPr>
        <w:pStyle w:val="50"/>
      </w:pPr>
      <w:bookmarkStart w:id="420" w:name="_Toc50031976"/>
      <w:bookmarkStart w:id="421" w:name="_Toc94064252"/>
      <w:bookmarkStart w:id="422" w:name="_Toc90655869"/>
      <w:bookmarkStart w:id="423" w:name="_Toc28012818"/>
      <w:bookmarkStart w:id="424" w:name="_Toc136562374"/>
      <w:bookmarkStart w:id="425" w:name="_Toc83233073"/>
      <w:bookmarkStart w:id="426" w:name="_Toc43563501"/>
      <w:bookmarkStart w:id="427" w:name="_Toc36102459"/>
      <w:bookmarkStart w:id="428" w:name="_Toc112951128"/>
      <w:bookmarkStart w:id="429" w:name="_Toc104539006"/>
      <w:bookmarkStart w:id="430" w:name="_Toc70550627"/>
      <w:bookmarkStart w:id="431" w:name="_Toc88667584"/>
      <w:bookmarkStart w:id="432" w:name="_Toc85557082"/>
      <w:bookmarkStart w:id="433" w:name="_Toc66231799"/>
      <w:bookmarkStart w:id="434" w:name="_Toc101244413"/>
      <w:bookmarkStart w:id="435" w:name="_Toc34266288"/>
      <w:bookmarkStart w:id="436" w:name="_Toc59017931"/>
      <w:bookmarkStart w:id="437" w:name="_Toc85552983"/>
      <w:bookmarkStart w:id="438" w:name="_Toc148522599"/>
      <w:bookmarkStart w:id="439" w:name="_Toc56640963"/>
      <w:bookmarkStart w:id="440" w:name="_Toc51762896"/>
      <w:bookmarkStart w:id="441" w:name="_Toc98233637"/>
      <w:bookmarkStart w:id="442" w:name="_Toc114133807"/>
      <w:bookmarkStart w:id="443" w:name="_Toc45134044"/>
      <w:bookmarkStart w:id="444" w:name="_Toc138754208"/>
      <w:bookmarkStart w:id="445" w:name="_Toc145705695"/>
      <w:bookmarkStart w:id="446" w:name="_Toc120702307"/>
      <w:bookmarkStart w:id="447" w:name="_Toc68168960"/>
      <w:bookmarkStart w:id="448" w:name="_Toc113031668"/>
      <w:bookmarkStart w:id="449" w:name="_Toc164920779"/>
      <w:bookmarkStart w:id="450" w:name="_Toc170120321"/>
      <w:bookmarkStart w:id="451" w:name="_Toc175858566"/>
      <w:bookmarkStart w:id="452" w:name="_Toc175859639"/>
      <w:r>
        <w:lastRenderedPageBreak/>
        <w:t>5.1.6.2.5</w:t>
      </w:r>
      <w:r>
        <w:tab/>
        <w:t xml:space="preserve">Type </w:t>
      </w:r>
      <w:proofErr w:type="spellStart"/>
      <w:r>
        <w:t>EventNotification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roofErr w:type="spellEnd"/>
    </w:p>
    <w:p w14:paraId="08A02409" w14:textId="77777777" w:rsidR="00174001" w:rsidRDefault="00174001" w:rsidP="00174001">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174001" w14:paraId="76465A89" w14:textId="77777777" w:rsidTr="00012C18">
        <w:trPr>
          <w:jc w:val="center"/>
        </w:trPr>
        <w:tc>
          <w:tcPr>
            <w:tcW w:w="1531" w:type="dxa"/>
            <w:shd w:val="clear" w:color="auto" w:fill="C0C0C0"/>
          </w:tcPr>
          <w:p w14:paraId="0293216C" w14:textId="77777777" w:rsidR="00174001" w:rsidRDefault="00174001" w:rsidP="00F116DF">
            <w:pPr>
              <w:pStyle w:val="TAH"/>
            </w:pPr>
            <w:r>
              <w:lastRenderedPageBreak/>
              <w:t>Attribute name</w:t>
            </w:r>
          </w:p>
        </w:tc>
        <w:tc>
          <w:tcPr>
            <w:tcW w:w="1559" w:type="dxa"/>
            <w:shd w:val="clear" w:color="auto" w:fill="C0C0C0"/>
          </w:tcPr>
          <w:p w14:paraId="6175EFE5" w14:textId="77777777" w:rsidR="00174001" w:rsidRDefault="00174001" w:rsidP="00F116DF">
            <w:pPr>
              <w:pStyle w:val="TAH"/>
            </w:pPr>
            <w:r>
              <w:t>Data type</w:t>
            </w:r>
          </w:p>
        </w:tc>
        <w:tc>
          <w:tcPr>
            <w:tcW w:w="425" w:type="dxa"/>
            <w:shd w:val="clear" w:color="auto" w:fill="C0C0C0"/>
          </w:tcPr>
          <w:p w14:paraId="0480FEDC" w14:textId="77777777" w:rsidR="00174001" w:rsidRDefault="00174001" w:rsidP="00F116DF">
            <w:pPr>
              <w:pStyle w:val="TAH"/>
            </w:pPr>
            <w:r>
              <w:t>P</w:t>
            </w:r>
          </w:p>
        </w:tc>
        <w:tc>
          <w:tcPr>
            <w:tcW w:w="1134" w:type="dxa"/>
            <w:shd w:val="clear" w:color="auto" w:fill="C0C0C0"/>
          </w:tcPr>
          <w:p w14:paraId="63BE0028" w14:textId="77777777" w:rsidR="00174001" w:rsidRDefault="00174001" w:rsidP="00F116DF">
            <w:pPr>
              <w:pStyle w:val="TAH"/>
            </w:pPr>
            <w:r>
              <w:t>Cardinality</w:t>
            </w:r>
          </w:p>
        </w:tc>
        <w:tc>
          <w:tcPr>
            <w:tcW w:w="2856" w:type="dxa"/>
            <w:shd w:val="clear" w:color="auto" w:fill="C0C0C0"/>
          </w:tcPr>
          <w:p w14:paraId="0B18EE41" w14:textId="77777777" w:rsidR="00174001" w:rsidRDefault="00174001" w:rsidP="00F116DF">
            <w:pPr>
              <w:pStyle w:val="TAH"/>
              <w:rPr>
                <w:rFonts w:cs="Arial"/>
                <w:szCs w:val="18"/>
              </w:rPr>
            </w:pPr>
            <w:r>
              <w:rPr>
                <w:rFonts w:cs="Arial"/>
                <w:szCs w:val="18"/>
              </w:rPr>
              <w:t>Description</w:t>
            </w:r>
          </w:p>
        </w:tc>
        <w:tc>
          <w:tcPr>
            <w:tcW w:w="1843" w:type="dxa"/>
            <w:shd w:val="clear" w:color="auto" w:fill="C0C0C0"/>
          </w:tcPr>
          <w:p w14:paraId="5678E06B" w14:textId="77777777" w:rsidR="00174001" w:rsidRDefault="00174001" w:rsidP="00F116DF">
            <w:pPr>
              <w:pStyle w:val="TAH"/>
              <w:rPr>
                <w:rFonts w:cs="Arial"/>
                <w:szCs w:val="18"/>
              </w:rPr>
            </w:pPr>
            <w:r>
              <w:rPr>
                <w:rFonts w:cs="Arial"/>
                <w:szCs w:val="18"/>
              </w:rPr>
              <w:t>Applicability</w:t>
            </w:r>
          </w:p>
        </w:tc>
      </w:tr>
      <w:tr w:rsidR="00174001" w14:paraId="7AC29DF4" w14:textId="77777777" w:rsidTr="00012C18">
        <w:trPr>
          <w:jc w:val="center"/>
        </w:trPr>
        <w:tc>
          <w:tcPr>
            <w:tcW w:w="1531" w:type="dxa"/>
          </w:tcPr>
          <w:p w14:paraId="040C28AB" w14:textId="77777777" w:rsidR="00174001" w:rsidRDefault="00174001" w:rsidP="00F116DF">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6180D500" w14:textId="77777777" w:rsidR="00174001" w:rsidRDefault="00174001" w:rsidP="00F116DF">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267859A3" w14:textId="77777777" w:rsidR="00174001" w:rsidRDefault="00174001" w:rsidP="00F116DF">
            <w:pPr>
              <w:pStyle w:val="TAC"/>
            </w:pPr>
            <w:r>
              <w:rPr>
                <w:rFonts w:hint="eastAsia"/>
              </w:rPr>
              <w:t>M</w:t>
            </w:r>
          </w:p>
        </w:tc>
        <w:tc>
          <w:tcPr>
            <w:tcW w:w="1134" w:type="dxa"/>
          </w:tcPr>
          <w:p w14:paraId="7213869F" w14:textId="77777777" w:rsidR="00174001" w:rsidRDefault="00174001" w:rsidP="00F116DF">
            <w:pPr>
              <w:keepNext/>
              <w:keepLines/>
              <w:spacing w:after="0"/>
              <w:rPr>
                <w:rFonts w:ascii="Arial" w:hAnsi="Arial"/>
                <w:sz w:val="18"/>
              </w:rPr>
            </w:pPr>
            <w:r>
              <w:rPr>
                <w:rFonts w:ascii="Arial" w:hAnsi="Arial" w:hint="eastAsia"/>
                <w:sz w:val="18"/>
              </w:rPr>
              <w:t>1</w:t>
            </w:r>
          </w:p>
        </w:tc>
        <w:tc>
          <w:tcPr>
            <w:tcW w:w="2856" w:type="dxa"/>
          </w:tcPr>
          <w:p w14:paraId="72207BBE" w14:textId="77777777" w:rsidR="00174001" w:rsidRDefault="00174001" w:rsidP="00F116DF">
            <w:pPr>
              <w:keepNext/>
              <w:keepLines/>
              <w:spacing w:after="0"/>
              <w:rPr>
                <w:rFonts w:ascii="Arial" w:hAnsi="Arial"/>
                <w:sz w:val="18"/>
              </w:rPr>
            </w:pPr>
            <w:r>
              <w:rPr>
                <w:rFonts w:ascii="Arial" w:hAnsi="Arial"/>
                <w:sz w:val="18"/>
              </w:rPr>
              <w:t>Event that is notified.</w:t>
            </w:r>
          </w:p>
        </w:tc>
        <w:tc>
          <w:tcPr>
            <w:tcW w:w="1843" w:type="dxa"/>
          </w:tcPr>
          <w:p w14:paraId="63381D22" w14:textId="77777777" w:rsidR="00174001" w:rsidRDefault="00174001" w:rsidP="00F116DF">
            <w:pPr>
              <w:keepNext/>
              <w:keepLines/>
              <w:spacing w:after="0"/>
              <w:rPr>
                <w:rFonts w:ascii="Arial" w:hAnsi="Arial" w:cs="Arial"/>
                <w:sz w:val="18"/>
                <w:szCs w:val="18"/>
              </w:rPr>
            </w:pPr>
          </w:p>
        </w:tc>
      </w:tr>
      <w:tr w:rsidR="00174001" w14:paraId="6CE4C372" w14:textId="77777777" w:rsidTr="00012C18">
        <w:trPr>
          <w:jc w:val="center"/>
        </w:trPr>
        <w:tc>
          <w:tcPr>
            <w:tcW w:w="1531" w:type="dxa"/>
          </w:tcPr>
          <w:p w14:paraId="17329C78" w14:textId="77777777" w:rsidR="00174001" w:rsidRDefault="00174001" w:rsidP="00F116DF">
            <w:pPr>
              <w:pStyle w:val="TAL"/>
            </w:pPr>
            <w:r>
              <w:t>start</w:t>
            </w:r>
          </w:p>
        </w:tc>
        <w:tc>
          <w:tcPr>
            <w:tcW w:w="1559" w:type="dxa"/>
          </w:tcPr>
          <w:p w14:paraId="0BA960C4" w14:textId="77777777" w:rsidR="00174001" w:rsidRDefault="00174001" w:rsidP="00F116DF">
            <w:pPr>
              <w:pStyle w:val="TAL"/>
            </w:pPr>
            <w:proofErr w:type="spellStart"/>
            <w:r>
              <w:t>DateTime</w:t>
            </w:r>
            <w:proofErr w:type="spellEnd"/>
          </w:p>
        </w:tc>
        <w:tc>
          <w:tcPr>
            <w:tcW w:w="425" w:type="dxa"/>
          </w:tcPr>
          <w:p w14:paraId="7BF20961" w14:textId="77777777" w:rsidR="00174001" w:rsidRDefault="00174001" w:rsidP="00F116DF">
            <w:pPr>
              <w:pStyle w:val="TAC"/>
            </w:pPr>
            <w:r>
              <w:t>O</w:t>
            </w:r>
          </w:p>
        </w:tc>
        <w:tc>
          <w:tcPr>
            <w:tcW w:w="1134" w:type="dxa"/>
          </w:tcPr>
          <w:p w14:paraId="0F5EC7B3" w14:textId="77777777" w:rsidR="00174001" w:rsidRDefault="00174001" w:rsidP="00F116DF">
            <w:pPr>
              <w:pStyle w:val="TAL"/>
            </w:pPr>
            <w:r>
              <w:t>0..1</w:t>
            </w:r>
          </w:p>
        </w:tc>
        <w:tc>
          <w:tcPr>
            <w:tcW w:w="2856" w:type="dxa"/>
          </w:tcPr>
          <w:p w14:paraId="421FE270" w14:textId="77777777" w:rsidR="00174001" w:rsidRDefault="00174001" w:rsidP="00F116DF">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5C3EB64E" w14:textId="77777777" w:rsidR="00174001" w:rsidRDefault="00174001" w:rsidP="00F116DF">
            <w:pPr>
              <w:pStyle w:val="TAL"/>
              <w:rPr>
                <w:rFonts w:cs="Arial"/>
                <w:szCs w:val="18"/>
              </w:rPr>
            </w:pPr>
          </w:p>
        </w:tc>
      </w:tr>
      <w:tr w:rsidR="00174001" w14:paraId="10F4419F" w14:textId="77777777" w:rsidTr="00012C18">
        <w:trPr>
          <w:jc w:val="center"/>
        </w:trPr>
        <w:tc>
          <w:tcPr>
            <w:tcW w:w="1531" w:type="dxa"/>
          </w:tcPr>
          <w:p w14:paraId="1F2AE8F2" w14:textId="77777777" w:rsidR="00174001" w:rsidRDefault="00174001" w:rsidP="00F116DF">
            <w:pPr>
              <w:pStyle w:val="TAL"/>
            </w:pPr>
            <w:proofErr w:type="spellStart"/>
            <w:r>
              <w:t>dataVlTrnsTmInfos</w:t>
            </w:r>
            <w:proofErr w:type="spellEnd"/>
          </w:p>
        </w:tc>
        <w:tc>
          <w:tcPr>
            <w:tcW w:w="1559" w:type="dxa"/>
          </w:tcPr>
          <w:p w14:paraId="4C37618F" w14:textId="77777777" w:rsidR="00174001" w:rsidRDefault="00174001" w:rsidP="00F116DF">
            <w:pPr>
              <w:pStyle w:val="TAL"/>
            </w:pPr>
            <w:r>
              <w:t>array(E2eDataVolTransTimeInfo)</w:t>
            </w:r>
          </w:p>
        </w:tc>
        <w:tc>
          <w:tcPr>
            <w:tcW w:w="425" w:type="dxa"/>
          </w:tcPr>
          <w:p w14:paraId="03A67608" w14:textId="77777777" w:rsidR="00174001" w:rsidRDefault="00174001" w:rsidP="00F116DF">
            <w:pPr>
              <w:pStyle w:val="TAC"/>
            </w:pPr>
            <w:r>
              <w:t>C</w:t>
            </w:r>
          </w:p>
        </w:tc>
        <w:tc>
          <w:tcPr>
            <w:tcW w:w="1134" w:type="dxa"/>
          </w:tcPr>
          <w:p w14:paraId="240AC489" w14:textId="77777777" w:rsidR="00174001" w:rsidRDefault="00174001" w:rsidP="00F116DF">
            <w:pPr>
              <w:pStyle w:val="TAL"/>
            </w:pPr>
            <w:proofErr w:type="gramStart"/>
            <w:r>
              <w:t>1..N</w:t>
            </w:r>
            <w:proofErr w:type="gramEnd"/>
          </w:p>
        </w:tc>
        <w:tc>
          <w:tcPr>
            <w:tcW w:w="2856" w:type="dxa"/>
          </w:tcPr>
          <w:p w14:paraId="4C227504" w14:textId="77777777" w:rsidR="00174001" w:rsidRDefault="00174001" w:rsidP="00F116DF">
            <w:pPr>
              <w:pStyle w:val="TAL"/>
            </w:pPr>
            <w:r>
              <w:t>E2E data volume transfer time information.</w:t>
            </w:r>
          </w:p>
          <w:p w14:paraId="60EFEB99" w14:textId="77777777" w:rsidR="00174001" w:rsidRDefault="00174001" w:rsidP="00F116DF">
            <w:pPr>
              <w:pStyle w:val="TAL"/>
            </w:pPr>
            <w:r>
              <w:t>Shall be present if the subscribed event is "E2E_DATA_VOL_TRANS_TIME".</w:t>
            </w:r>
          </w:p>
          <w:p w14:paraId="6F2E41EB" w14:textId="77777777" w:rsidR="00174001" w:rsidRDefault="00174001" w:rsidP="00F116DF">
            <w:pPr>
              <w:pStyle w:val="TAL"/>
            </w:pPr>
            <w:r>
              <w:t>(NOTE 5)</w:t>
            </w:r>
          </w:p>
        </w:tc>
        <w:tc>
          <w:tcPr>
            <w:tcW w:w="1843" w:type="dxa"/>
          </w:tcPr>
          <w:p w14:paraId="5CA3BF71" w14:textId="77777777" w:rsidR="00174001" w:rsidRDefault="00174001" w:rsidP="00F116DF">
            <w:pPr>
              <w:pStyle w:val="TAL"/>
              <w:rPr>
                <w:rFonts w:cs="Arial"/>
                <w:szCs w:val="18"/>
              </w:rPr>
            </w:pPr>
            <w:bookmarkStart w:id="453" w:name="_Hlk134712198"/>
            <w:r>
              <w:rPr>
                <w:rFonts w:cs="Arial"/>
                <w:szCs w:val="18"/>
              </w:rPr>
              <w:t>E2eDataVolTransTime</w:t>
            </w:r>
            <w:bookmarkEnd w:id="453"/>
          </w:p>
        </w:tc>
      </w:tr>
      <w:tr w:rsidR="00174001" w14:paraId="154506D0" w14:textId="77777777" w:rsidTr="00012C18">
        <w:trPr>
          <w:jc w:val="center"/>
        </w:trPr>
        <w:tc>
          <w:tcPr>
            <w:tcW w:w="1531" w:type="dxa"/>
          </w:tcPr>
          <w:p w14:paraId="05863600" w14:textId="77777777" w:rsidR="00174001" w:rsidRDefault="00174001" w:rsidP="00F116DF">
            <w:pPr>
              <w:pStyle w:val="TAL"/>
            </w:pPr>
            <w:r>
              <w:t>expiry</w:t>
            </w:r>
          </w:p>
        </w:tc>
        <w:tc>
          <w:tcPr>
            <w:tcW w:w="1559" w:type="dxa"/>
          </w:tcPr>
          <w:p w14:paraId="08D24B2F" w14:textId="77777777" w:rsidR="00174001" w:rsidRDefault="00174001" w:rsidP="00F116DF">
            <w:pPr>
              <w:pStyle w:val="TAL"/>
            </w:pPr>
            <w:proofErr w:type="spellStart"/>
            <w:r>
              <w:t>DateTime</w:t>
            </w:r>
            <w:proofErr w:type="spellEnd"/>
          </w:p>
        </w:tc>
        <w:tc>
          <w:tcPr>
            <w:tcW w:w="425" w:type="dxa"/>
          </w:tcPr>
          <w:p w14:paraId="069B11DC" w14:textId="77777777" w:rsidR="00174001" w:rsidRDefault="00174001" w:rsidP="00F116DF">
            <w:pPr>
              <w:pStyle w:val="TAC"/>
            </w:pPr>
            <w:r>
              <w:t>O</w:t>
            </w:r>
          </w:p>
        </w:tc>
        <w:tc>
          <w:tcPr>
            <w:tcW w:w="1134" w:type="dxa"/>
          </w:tcPr>
          <w:p w14:paraId="0608D8DA" w14:textId="77777777" w:rsidR="00174001" w:rsidRDefault="00174001" w:rsidP="00F116DF">
            <w:pPr>
              <w:pStyle w:val="TAL"/>
            </w:pPr>
            <w:r>
              <w:t>0..1</w:t>
            </w:r>
          </w:p>
        </w:tc>
        <w:tc>
          <w:tcPr>
            <w:tcW w:w="2856" w:type="dxa"/>
          </w:tcPr>
          <w:p w14:paraId="1C73D1F4" w14:textId="77777777" w:rsidR="00174001" w:rsidRDefault="00174001" w:rsidP="00F116DF">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224A3E4E" w14:textId="77777777" w:rsidR="00174001" w:rsidRDefault="00174001" w:rsidP="00F116DF">
            <w:pPr>
              <w:pStyle w:val="TAL"/>
              <w:rPr>
                <w:rFonts w:cs="Arial"/>
                <w:szCs w:val="18"/>
              </w:rPr>
            </w:pPr>
          </w:p>
        </w:tc>
      </w:tr>
      <w:tr w:rsidR="00174001" w14:paraId="0D70F4B6" w14:textId="77777777" w:rsidTr="00012C18">
        <w:trPr>
          <w:jc w:val="center"/>
        </w:trPr>
        <w:tc>
          <w:tcPr>
            <w:tcW w:w="1531" w:type="dxa"/>
          </w:tcPr>
          <w:p w14:paraId="14231030" w14:textId="77777777" w:rsidR="00174001" w:rsidRDefault="00174001" w:rsidP="00F116DF">
            <w:pPr>
              <w:pStyle w:val="TAL"/>
            </w:pPr>
            <w:proofErr w:type="spellStart"/>
            <w:r>
              <w:t>timeStampGen</w:t>
            </w:r>
            <w:proofErr w:type="spellEnd"/>
          </w:p>
        </w:tc>
        <w:tc>
          <w:tcPr>
            <w:tcW w:w="1559" w:type="dxa"/>
          </w:tcPr>
          <w:p w14:paraId="2030C4E0" w14:textId="77777777" w:rsidR="00174001" w:rsidRDefault="00174001" w:rsidP="00F116DF">
            <w:pPr>
              <w:pStyle w:val="TAL"/>
            </w:pPr>
            <w:proofErr w:type="spellStart"/>
            <w:r>
              <w:t>DateTime</w:t>
            </w:r>
            <w:proofErr w:type="spellEnd"/>
          </w:p>
        </w:tc>
        <w:tc>
          <w:tcPr>
            <w:tcW w:w="425" w:type="dxa"/>
          </w:tcPr>
          <w:p w14:paraId="09FD8B23" w14:textId="77777777" w:rsidR="00174001" w:rsidRDefault="00174001" w:rsidP="00F116DF">
            <w:pPr>
              <w:pStyle w:val="TAC"/>
            </w:pPr>
            <w:r>
              <w:t>C</w:t>
            </w:r>
          </w:p>
        </w:tc>
        <w:tc>
          <w:tcPr>
            <w:tcW w:w="1134" w:type="dxa"/>
          </w:tcPr>
          <w:p w14:paraId="5ECF754F" w14:textId="77777777" w:rsidR="00174001" w:rsidRDefault="00174001" w:rsidP="00F116DF">
            <w:pPr>
              <w:pStyle w:val="TAL"/>
            </w:pPr>
            <w:r>
              <w:t>0..1</w:t>
            </w:r>
          </w:p>
        </w:tc>
        <w:tc>
          <w:tcPr>
            <w:tcW w:w="2856" w:type="dxa"/>
          </w:tcPr>
          <w:p w14:paraId="57D44F5C" w14:textId="77777777" w:rsidR="00174001" w:rsidRDefault="00174001" w:rsidP="00F116DF">
            <w:pPr>
              <w:pStyle w:val="TAL"/>
            </w:pPr>
            <w:r>
              <w:t>It defines the timestamp of analytics generation. (NOTE 3)</w:t>
            </w:r>
          </w:p>
        </w:tc>
        <w:tc>
          <w:tcPr>
            <w:tcW w:w="1843" w:type="dxa"/>
          </w:tcPr>
          <w:p w14:paraId="06F55956" w14:textId="77777777" w:rsidR="00174001" w:rsidRDefault="00174001" w:rsidP="00F116DF">
            <w:pPr>
              <w:pStyle w:val="TAL"/>
            </w:pPr>
          </w:p>
        </w:tc>
      </w:tr>
      <w:tr w:rsidR="00012C18" w14:paraId="7D05805D" w14:textId="77777777" w:rsidTr="00012C18">
        <w:trPr>
          <w:jc w:val="center"/>
        </w:trPr>
        <w:tc>
          <w:tcPr>
            <w:tcW w:w="1531" w:type="dxa"/>
            <w:tcBorders>
              <w:top w:val="single" w:sz="6" w:space="0" w:color="auto"/>
              <w:left w:val="single" w:sz="6" w:space="0" w:color="auto"/>
              <w:bottom w:val="single" w:sz="6" w:space="0" w:color="auto"/>
              <w:right w:val="single" w:sz="6" w:space="0" w:color="auto"/>
            </w:tcBorders>
          </w:tcPr>
          <w:p w14:paraId="5BCFC139" w14:textId="77777777" w:rsidR="00012C18" w:rsidRDefault="00012C18" w:rsidP="0054760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4C3489F0" w14:textId="77777777" w:rsidR="00012C18" w:rsidRDefault="00012C18" w:rsidP="0054760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69C9B0D" w14:textId="77777777" w:rsidR="00012C18" w:rsidRDefault="00012C18" w:rsidP="005476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0F4F38E" w14:textId="77777777" w:rsidR="00012C18" w:rsidRDefault="00012C18" w:rsidP="0054760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0303A0C" w14:textId="77777777" w:rsidR="00012C18" w:rsidRPr="00012C18" w:rsidRDefault="00012C18" w:rsidP="00547605">
            <w:pPr>
              <w:pStyle w:val="TAL"/>
            </w:pPr>
            <w:r w:rsidRPr="00012C18">
              <w:t>Identifies the failure reason for the event notification.</w:t>
            </w:r>
          </w:p>
          <w:p w14:paraId="752F9F52" w14:textId="77777777" w:rsidR="00012C18" w:rsidRPr="00012C18" w:rsidRDefault="00012C18" w:rsidP="00547605">
            <w:pPr>
              <w:pStyle w:val="TAL"/>
            </w:pPr>
            <w:r w:rsidRPr="00012C18">
              <w:t>It shall only be included if the event notification is failed or the analytics information is not ready.</w:t>
            </w:r>
            <w:r w:rsidRPr="00012C18">
              <w:rPr>
                <w:rFonts w:hint="eastAsia"/>
              </w:rPr>
              <w:t xml:space="preserve"> </w:t>
            </w:r>
            <w:r w:rsidRPr="00012C18">
              <w:t>(NOTE 2)</w:t>
            </w:r>
          </w:p>
        </w:tc>
        <w:tc>
          <w:tcPr>
            <w:tcW w:w="1843" w:type="dxa"/>
            <w:tcBorders>
              <w:top w:val="single" w:sz="6" w:space="0" w:color="auto"/>
              <w:left w:val="single" w:sz="6" w:space="0" w:color="auto"/>
              <w:bottom w:val="single" w:sz="6" w:space="0" w:color="auto"/>
              <w:right w:val="single" w:sz="6" w:space="0" w:color="auto"/>
            </w:tcBorders>
          </w:tcPr>
          <w:p w14:paraId="3EFFF923" w14:textId="77777777" w:rsidR="00012C18" w:rsidRDefault="00012C18" w:rsidP="00547605">
            <w:pPr>
              <w:pStyle w:val="TAL"/>
            </w:pPr>
            <w:proofErr w:type="spellStart"/>
            <w:r>
              <w:t>EneNA</w:t>
            </w:r>
            <w:proofErr w:type="spellEnd"/>
          </w:p>
        </w:tc>
      </w:tr>
      <w:tr w:rsidR="00012C18" w14:paraId="4D193F67" w14:textId="77777777" w:rsidTr="00012C18">
        <w:trPr>
          <w:jc w:val="center"/>
        </w:trPr>
        <w:tc>
          <w:tcPr>
            <w:tcW w:w="1531" w:type="dxa"/>
            <w:tcBorders>
              <w:top w:val="single" w:sz="6" w:space="0" w:color="auto"/>
              <w:left w:val="single" w:sz="6" w:space="0" w:color="auto"/>
              <w:bottom w:val="single" w:sz="6" w:space="0" w:color="auto"/>
              <w:right w:val="single" w:sz="6" w:space="0" w:color="auto"/>
            </w:tcBorders>
          </w:tcPr>
          <w:p w14:paraId="571A6905" w14:textId="77777777" w:rsidR="00012C18" w:rsidRDefault="00012C18" w:rsidP="0054760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2B3BBAC3" w14:textId="77777777" w:rsidR="00012C18" w:rsidRDefault="00012C18" w:rsidP="0054760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2D788B6E" w14:textId="77777777" w:rsidR="00012C18" w:rsidRDefault="00012C18" w:rsidP="0054760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489C478" w14:textId="77777777" w:rsidR="00012C18" w:rsidRDefault="00012C18" w:rsidP="0054760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442EA57" w14:textId="77777777" w:rsidR="00012C18" w:rsidRDefault="00012C18" w:rsidP="00547605">
            <w:pPr>
              <w:pStyle w:val="TAL"/>
            </w:pPr>
            <w:r>
              <w:t xml:space="preserve">Indicate a recommended time interval (in seconds) which is used to determine the time when analytics information is needed in similar future event subscriptions. It may only be included if the </w:t>
            </w:r>
            <w:r w:rsidRPr="00012C18">
              <w:t>"</w:t>
            </w:r>
            <w:proofErr w:type="spellStart"/>
            <w:r>
              <w:t>failNotifyCode</w:t>
            </w:r>
            <w:proofErr w:type="spellEnd"/>
            <w:r w:rsidRPr="00012C18">
              <w:t>" attribute sets to "</w:t>
            </w:r>
            <w:r>
              <w:t>UNSATISFIED_REQUESTED_ANALYTICS_TIME</w:t>
            </w:r>
            <w:r w:rsidRPr="00012C18">
              <w:t>"</w:t>
            </w:r>
            <w:r>
              <w:t>.</w:t>
            </w:r>
          </w:p>
        </w:tc>
        <w:tc>
          <w:tcPr>
            <w:tcW w:w="1843" w:type="dxa"/>
            <w:tcBorders>
              <w:top w:val="single" w:sz="6" w:space="0" w:color="auto"/>
              <w:left w:val="single" w:sz="6" w:space="0" w:color="auto"/>
              <w:bottom w:val="single" w:sz="6" w:space="0" w:color="auto"/>
              <w:right w:val="single" w:sz="6" w:space="0" w:color="auto"/>
            </w:tcBorders>
          </w:tcPr>
          <w:p w14:paraId="0624CEAC" w14:textId="77777777" w:rsidR="00012C18" w:rsidRDefault="00012C18" w:rsidP="00547605">
            <w:pPr>
              <w:pStyle w:val="TAL"/>
            </w:pPr>
            <w:proofErr w:type="spellStart"/>
            <w:r>
              <w:t>EneNA</w:t>
            </w:r>
            <w:proofErr w:type="spellEnd"/>
          </w:p>
        </w:tc>
      </w:tr>
      <w:tr w:rsidR="00012C18" w14:paraId="11285E95" w14:textId="77777777" w:rsidTr="00012C18">
        <w:trPr>
          <w:jc w:val="center"/>
        </w:trPr>
        <w:tc>
          <w:tcPr>
            <w:tcW w:w="1531" w:type="dxa"/>
            <w:tcBorders>
              <w:top w:val="single" w:sz="6" w:space="0" w:color="auto"/>
              <w:left w:val="single" w:sz="6" w:space="0" w:color="auto"/>
              <w:bottom w:val="single" w:sz="6" w:space="0" w:color="auto"/>
              <w:right w:val="single" w:sz="6" w:space="0" w:color="auto"/>
            </w:tcBorders>
          </w:tcPr>
          <w:p w14:paraId="5CA21E9E" w14:textId="77777777" w:rsidR="00012C18" w:rsidRDefault="00012C18" w:rsidP="0054760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527D892F" w14:textId="77777777" w:rsidR="00012C18" w:rsidRDefault="00012C18" w:rsidP="0054760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3504BE98" w14:textId="77777777" w:rsidR="00012C18" w:rsidRDefault="00012C18" w:rsidP="005476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210A3FD" w14:textId="77777777" w:rsidR="00012C18" w:rsidRDefault="00012C18" w:rsidP="0054760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36FE16D" w14:textId="77777777" w:rsidR="00012C18" w:rsidRDefault="00012C18" w:rsidP="00547605">
            <w:pPr>
              <w:pStyle w:val="TAL"/>
            </w:pPr>
            <w:r>
              <w:t>Contains information about analytics metadata required to aggregate the analytics. It shall be present if the "</w:t>
            </w:r>
            <w:proofErr w:type="spellStart"/>
            <w:r>
              <w:t>anaMeta</w:t>
            </w:r>
            <w:proofErr w:type="spellEnd"/>
            <w:r>
              <w:t>" attribute was included in the subscription, containing the information indicated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1627D523" w14:textId="77777777" w:rsidR="00012C18" w:rsidRDefault="00012C18" w:rsidP="00547605">
            <w:pPr>
              <w:pStyle w:val="TAL"/>
            </w:pPr>
            <w:r>
              <w:t>Aggregation</w:t>
            </w:r>
          </w:p>
        </w:tc>
      </w:tr>
      <w:tr w:rsidR="00174001" w14:paraId="2D57BEB4" w14:textId="77777777" w:rsidTr="00012C18">
        <w:trPr>
          <w:jc w:val="center"/>
        </w:trPr>
        <w:tc>
          <w:tcPr>
            <w:tcW w:w="1531" w:type="dxa"/>
          </w:tcPr>
          <w:p w14:paraId="0D5AE605" w14:textId="77777777" w:rsidR="00174001" w:rsidRDefault="00174001" w:rsidP="00F116DF">
            <w:pPr>
              <w:pStyle w:val="TAL"/>
            </w:pPr>
            <w:proofErr w:type="spellStart"/>
            <w:r>
              <w:t>nwPerfs</w:t>
            </w:r>
            <w:proofErr w:type="spellEnd"/>
          </w:p>
        </w:tc>
        <w:tc>
          <w:tcPr>
            <w:tcW w:w="1559" w:type="dxa"/>
          </w:tcPr>
          <w:p w14:paraId="73371598" w14:textId="77777777" w:rsidR="00174001" w:rsidRDefault="00174001" w:rsidP="00F116DF">
            <w:pPr>
              <w:pStyle w:val="TAL"/>
            </w:pPr>
            <w:proofErr w:type="gramStart"/>
            <w:r>
              <w:t>array(</w:t>
            </w:r>
            <w:proofErr w:type="spellStart"/>
            <w:proofErr w:type="gramEnd"/>
            <w:r>
              <w:t>NetworkPerfInfo</w:t>
            </w:r>
            <w:proofErr w:type="spellEnd"/>
            <w:r>
              <w:t>)</w:t>
            </w:r>
          </w:p>
        </w:tc>
        <w:tc>
          <w:tcPr>
            <w:tcW w:w="425" w:type="dxa"/>
          </w:tcPr>
          <w:p w14:paraId="234468DF" w14:textId="77777777" w:rsidR="00174001" w:rsidRDefault="00174001" w:rsidP="00F116DF">
            <w:pPr>
              <w:pStyle w:val="TAC"/>
            </w:pPr>
            <w:r>
              <w:t>C</w:t>
            </w:r>
          </w:p>
        </w:tc>
        <w:tc>
          <w:tcPr>
            <w:tcW w:w="1134" w:type="dxa"/>
          </w:tcPr>
          <w:p w14:paraId="12780835" w14:textId="77777777" w:rsidR="00174001" w:rsidRDefault="00174001" w:rsidP="00F116DF">
            <w:pPr>
              <w:pStyle w:val="TAL"/>
            </w:pPr>
            <w:proofErr w:type="gramStart"/>
            <w:r>
              <w:t>1..N</w:t>
            </w:r>
            <w:proofErr w:type="gramEnd"/>
          </w:p>
        </w:tc>
        <w:tc>
          <w:tcPr>
            <w:tcW w:w="2856" w:type="dxa"/>
          </w:tcPr>
          <w:p w14:paraId="21DFA0E3" w14:textId="77777777" w:rsidR="00174001" w:rsidRDefault="00174001" w:rsidP="00F116DF">
            <w:pPr>
              <w:pStyle w:val="TAL"/>
            </w:pPr>
            <w:r>
              <w:t>The network performance information.</w:t>
            </w:r>
          </w:p>
          <w:p w14:paraId="1B2BF0D2" w14:textId="77777777" w:rsidR="00174001" w:rsidRDefault="00174001" w:rsidP="00F116DF">
            <w:pPr>
              <w:pStyle w:val="TAL"/>
            </w:pPr>
            <w:r>
              <w:t xml:space="preserve">Shall be present when </w:t>
            </w:r>
            <w:r>
              <w:rPr>
                <w:rFonts w:cs="Arial"/>
                <w:szCs w:val="18"/>
              </w:rPr>
              <w:t>subscribed even</w:t>
            </w:r>
            <w:r>
              <w:t xml:space="preserve"> is "NETWORK_PERFORMANCE".</w:t>
            </w:r>
          </w:p>
          <w:p w14:paraId="7FC25F48" w14:textId="77777777" w:rsidR="00174001" w:rsidRDefault="00174001" w:rsidP="00F116DF">
            <w:pPr>
              <w:pStyle w:val="TAL"/>
              <w:rPr>
                <w:rFonts w:cs="Arial"/>
                <w:szCs w:val="18"/>
              </w:rPr>
            </w:pPr>
            <w:r>
              <w:t>(NOTE 5)</w:t>
            </w:r>
          </w:p>
        </w:tc>
        <w:tc>
          <w:tcPr>
            <w:tcW w:w="1843" w:type="dxa"/>
          </w:tcPr>
          <w:p w14:paraId="5ECE59CC" w14:textId="77777777" w:rsidR="00174001" w:rsidRDefault="00174001" w:rsidP="00F116DF">
            <w:pPr>
              <w:pStyle w:val="TAL"/>
              <w:rPr>
                <w:rFonts w:cs="Arial"/>
                <w:szCs w:val="18"/>
              </w:rPr>
            </w:pPr>
            <w:proofErr w:type="spellStart"/>
            <w:r>
              <w:t>NetworkPerformance</w:t>
            </w:r>
            <w:proofErr w:type="spellEnd"/>
          </w:p>
        </w:tc>
      </w:tr>
      <w:tr w:rsidR="00174001" w14:paraId="1C3C2657" w14:textId="77777777" w:rsidTr="00012C18">
        <w:trPr>
          <w:jc w:val="center"/>
        </w:trPr>
        <w:tc>
          <w:tcPr>
            <w:tcW w:w="1531" w:type="dxa"/>
          </w:tcPr>
          <w:p w14:paraId="1A3BBFD5" w14:textId="77777777" w:rsidR="00174001" w:rsidRDefault="00174001" w:rsidP="00F116DF">
            <w:pPr>
              <w:pStyle w:val="TAL"/>
            </w:pPr>
            <w:proofErr w:type="spellStart"/>
            <w:r>
              <w:t>nfLoadLevelInfos</w:t>
            </w:r>
            <w:proofErr w:type="spellEnd"/>
          </w:p>
        </w:tc>
        <w:tc>
          <w:tcPr>
            <w:tcW w:w="1559" w:type="dxa"/>
          </w:tcPr>
          <w:p w14:paraId="013B09F3" w14:textId="77777777" w:rsidR="00174001" w:rsidRDefault="00174001" w:rsidP="00F116DF">
            <w:pPr>
              <w:pStyle w:val="TAL"/>
            </w:pPr>
            <w:proofErr w:type="gramStart"/>
            <w:r>
              <w:t>array(</w:t>
            </w:r>
            <w:proofErr w:type="spellStart"/>
            <w:proofErr w:type="gramEnd"/>
            <w:r>
              <w:t>NfLoadLevelInformation</w:t>
            </w:r>
            <w:proofErr w:type="spellEnd"/>
            <w:r>
              <w:t>)</w:t>
            </w:r>
          </w:p>
        </w:tc>
        <w:tc>
          <w:tcPr>
            <w:tcW w:w="425" w:type="dxa"/>
          </w:tcPr>
          <w:p w14:paraId="50F97243" w14:textId="77777777" w:rsidR="00174001" w:rsidRDefault="00174001" w:rsidP="00F116DF">
            <w:pPr>
              <w:pStyle w:val="TAC"/>
            </w:pPr>
            <w:r>
              <w:t>C</w:t>
            </w:r>
          </w:p>
        </w:tc>
        <w:tc>
          <w:tcPr>
            <w:tcW w:w="1134" w:type="dxa"/>
          </w:tcPr>
          <w:p w14:paraId="0CA15D05" w14:textId="77777777" w:rsidR="00174001" w:rsidRDefault="00174001" w:rsidP="00F116DF">
            <w:pPr>
              <w:pStyle w:val="TAL"/>
            </w:pPr>
            <w:proofErr w:type="gramStart"/>
            <w:r>
              <w:t>1..N</w:t>
            </w:r>
            <w:proofErr w:type="gramEnd"/>
          </w:p>
        </w:tc>
        <w:tc>
          <w:tcPr>
            <w:tcW w:w="2856" w:type="dxa"/>
          </w:tcPr>
          <w:p w14:paraId="257A3E3E" w14:textId="77777777" w:rsidR="00174001" w:rsidRDefault="00174001" w:rsidP="00F116DF">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5DB2978E" w14:textId="77777777" w:rsidR="00174001" w:rsidRDefault="00174001" w:rsidP="00F116DF">
            <w:pPr>
              <w:pStyle w:val="TAL"/>
            </w:pPr>
            <w:r>
              <w:t>(NOTE 5)</w:t>
            </w:r>
          </w:p>
        </w:tc>
        <w:tc>
          <w:tcPr>
            <w:tcW w:w="1843" w:type="dxa"/>
          </w:tcPr>
          <w:p w14:paraId="276D03EB" w14:textId="77777777" w:rsidR="00174001" w:rsidRDefault="00174001" w:rsidP="00F116DF">
            <w:pPr>
              <w:pStyle w:val="TAL"/>
              <w:rPr>
                <w:rFonts w:cs="Arial"/>
                <w:szCs w:val="18"/>
              </w:rPr>
            </w:pPr>
            <w:proofErr w:type="spellStart"/>
            <w:r>
              <w:rPr>
                <w:rFonts w:cs="Arial"/>
                <w:szCs w:val="18"/>
              </w:rPr>
              <w:t>NfLoad</w:t>
            </w:r>
            <w:proofErr w:type="spellEnd"/>
          </w:p>
        </w:tc>
      </w:tr>
      <w:tr w:rsidR="00174001" w14:paraId="38283134" w14:textId="77777777" w:rsidTr="00012C18">
        <w:trPr>
          <w:jc w:val="center"/>
        </w:trPr>
        <w:tc>
          <w:tcPr>
            <w:tcW w:w="1531" w:type="dxa"/>
          </w:tcPr>
          <w:p w14:paraId="4A979486" w14:textId="77777777" w:rsidR="00174001" w:rsidRDefault="00174001" w:rsidP="00F116DF">
            <w:pPr>
              <w:pStyle w:val="TAL"/>
            </w:pPr>
            <w:proofErr w:type="spellStart"/>
            <w:r>
              <w:t>nsiLoadLevelInfos</w:t>
            </w:r>
            <w:proofErr w:type="spellEnd"/>
          </w:p>
        </w:tc>
        <w:tc>
          <w:tcPr>
            <w:tcW w:w="1559" w:type="dxa"/>
          </w:tcPr>
          <w:p w14:paraId="3429A602" w14:textId="77777777" w:rsidR="00174001" w:rsidRDefault="00174001" w:rsidP="00F116DF">
            <w:pPr>
              <w:pStyle w:val="TAL"/>
            </w:pPr>
            <w:proofErr w:type="gramStart"/>
            <w:r>
              <w:t>array(</w:t>
            </w:r>
            <w:proofErr w:type="spellStart"/>
            <w:proofErr w:type="gramEnd"/>
            <w:r>
              <w:t>NsiLoadLevelInfo</w:t>
            </w:r>
            <w:proofErr w:type="spellEnd"/>
            <w:r>
              <w:t>)</w:t>
            </w:r>
          </w:p>
        </w:tc>
        <w:tc>
          <w:tcPr>
            <w:tcW w:w="425" w:type="dxa"/>
          </w:tcPr>
          <w:p w14:paraId="3CD25F96" w14:textId="77777777" w:rsidR="00174001" w:rsidRDefault="00174001" w:rsidP="00F116DF">
            <w:pPr>
              <w:pStyle w:val="TAC"/>
            </w:pPr>
            <w:r>
              <w:t>C</w:t>
            </w:r>
          </w:p>
        </w:tc>
        <w:tc>
          <w:tcPr>
            <w:tcW w:w="1134" w:type="dxa"/>
          </w:tcPr>
          <w:p w14:paraId="6DA9D48E" w14:textId="77777777" w:rsidR="00174001" w:rsidRDefault="00174001" w:rsidP="00F116DF">
            <w:pPr>
              <w:pStyle w:val="TAL"/>
            </w:pPr>
            <w:proofErr w:type="gramStart"/>
            <w:r>
              <w:t>1..N</w:t>
            </w:r>
            <w:proofErr w:type="gramEnd"/>
          </w:p>
        </w:tc>
        <w:tc>
          <w:tcPr>
            <w:tcW w:w="2856" w:type="dxa"/>
          </w:tcPr>
          <w:p w14:paraId="274C4E56" w14:textId="77777777" w:rsidR="00174001" w:rsidRDefault="00174001" w:rsidP="00F116DF">
            <w:pPr>
              <w:pStyle w:val="TAL"/>
              <w:rPr>
                <w:rFonts w:cs="Arial"/>
                <w:szCs w:val="18"/>
              </w:rPr>
            </w:pPr>
            <w:r>
              <w:rPr>
                <w:rFonts w:cs="Arial"/>
                <w:szCs w:val="18"/>
              </w:rPr>
              <w:t>Each element identifies the load level information for each S-NSSAI and the optionally associated network slice instance.</w:t>
            </w:r>
          </w:p>
          <w:p w14:paraId="356611BC" w14:textId="77777777" w:rsidR="00174001" w:rsidRDefault="00174001" w:rsidP="00F116DF">
            <w:pPr>
              <w:pStyle w:val="TAL"/>
            </w:pPr>
            <w:r>
              <w:t>Shall be included when subscribed event is "</w:t>
            </w:r>
            <w:r>
              <w:rPr>
                <w:lang w:eastAsia="zh-CN"/>
              </w:rPr>
              <w:t>NSI_LOAD_LEVEL</w:t>
            </w:r>
            <w:r>
              <w:t>".</w:t>
            </w:r>
          </w:p>
          <w:p w14:paraId="27C320A1" w14:textId="77777777" w:rsidR="00174001" w:rsidRDefault="00174001" w:rsidP="00F116DF">
            <w:pPr>
              <w:pStyle w:val="TAL"/>
              <w:rPr>
                <w:rFonts w:cs="Arial"/>
                <w:szCs w:val="18"/>
              </w:rPr>
            </w:pPr>
            <w:r>
              <w:t>(NOTE 5)</w:t>
            </w:r>
          </w:p>
        </w:tc>
        <w:tc>
          <w:tcPr>
            <w:tcW w:w="1843" w:type="dxa"/>
          </w:tcPr>
          <w:p w14:paraId="03C79756" w14:textId="77777777" w:rsidR="00174001" w:rsidRDefault="00174001" w:rsidP="00F116DF">
            <w:pPr>
              <w:pStyle w:val="TAL"/>
              <w:rPr>
                <w:lang w:eastAsia="zh-CN"/>
              </w:rPr>
            </w:pPr>
            <w:proofErr w:type="spellStart"/>
            <w:r>
              <w:rPr>
                <w:lang w:eastAsia="zh-CN"/>
              </w:rPr>
              <w:t>NsiLoad</w:t>
            </w:r>
            <w:proofErr w:type="spellEnd"/>
            <w:r>
              <w:t xml:space="preserve"> </w:t>
            </w:r>
          </w:p>
          <w:p w14:paraId="1B055F5D" w14:textId="77777777" w:rsidR="00174001" w:rsidRDefault="00174001" w:rsidP="00F116DF">
            <w:pPr>
              <w:pStyle w:val="TAL"/>
              <w:rPr>
                <w:rFonts w:cs="Arial"/>
                <w:szCs w:val="18"/>
              </w:rPr>
            </w:pPr>
          </w:p>
        </w:tc>
      </w:tr>
      <w:tr w:rsidR="00174001" w14:paraId="210128F5" w14:textId="77777777" w:rsidTr="00012C18">
        <w:trPr>
          <w:jc w:val="center"/>
        </w:trPr>
        <w:tc>
          <w:tcPr>
            <w:tcW w:w="1531" w:type="dxa"/>
          </w:tcPr>
          <w:p w14:paraId="78F45721" w14:textId="77777777" w:rsidR="00174001" w:rsidRDefault="00174001" w:rsidP="00F116DF">
            <w:pPr>
              <w:pStyle w:val="TAL"/>
            </w:pPr>
            <w:proofErr w:type="spellStart"/>
            <w:r>
              <w:lastRenderedPageBreak/>
              <w:t>pfdDetermInfos</w:t>
            </w:r>
            <w:proofErr w:type="spellEnd"/>
          </w:p>
        </w:tc>
        <w:tc>
          <w:tcPr>
            <w:tcW w:w="1559" w:type="dxa"/>
          </w:tcPr>
          <w:p w14:paraId="50BF7284" w14:textId="77777777" w:rsidR="00174001" w:rsidRDefault="00174001" w:rsidP="00F116DF">
            <w:pPr>
              <w:pStyle w:val="TAL"/>
            </w:pPr>
            <w:proofErr w:type="gramStart"/>
            <w:r>
              <w:t>array(</w:t>
            </w:r>
            <w:proofErr w:type="spellStart"/>
            <w:proofErr w:type="gramEnd"/>
            <w:r>
              <w:t>PfdDeterminationInfo</w:t>
            </w:r>
            <w:proofErr w:type="spellEnd"/>
            <w:r>
              <w:t>)</w:t>
            </w:r>
          </w:p>
        </w:tc>
        <w:tc>
          <w:tcPr>
            <w:tcW w:w="425" w:type="dxa"/>
          </w:tcPr>
          <w:p w14:paraId="5B991096" w14:textId="77777777" w:rsidR="00174001" w:rsidRDefault="00174001" w:rsidP="00F116DF">
            <w:pPr>
              <w:pStyle w:val="TAC"/>
            </w:pPr>
            <w:r>
              <w:t>C</w:t>
            </w:r>
          </w:p>
        </w:tc>
        <w:tc>
          <w:tcPr>
            <w:tcW w:w="1134" w:type="dxa"/>
          </w:tcPr>
          <w:p w14:paraId="1A1E3425" w14:textId="77777777" w:rsidR="00174001" w:rsidRDefault="00174001" w:rsidP="00F116DF">
            <w:pPr>
              <w:pStyle w:val="TAL"/>
            </w:pPr>
            <w:proofErr w:type="gramStart"/>
            <w:r>
              <w:t>1..N</w:t>
            </w:r>
            <w:proofErr w:type="gramEnd"/>
          </w:p>
        </w:tc>
        <w:tc>
          <w:tcPr>
            <w:tcW w:w="2856" w:type="dxa"/>
          </w:tcPr>
          <w:p w14:paraId="13C32744" w14:textId="77777777" w:rsidR="00174001" w:rsidRDefault="00174001" w:rsidP="00F116DF">
            <w:pPr>
              <w:pStyle w:val="TAL"/>
            </w:pPr>
            <w:r>
              <w:t>Represents the PFD Determination information for a known application identifier.</w:t>
            </w:r>
          </w:p>
          <w:p w14:paraId="40C61B8B" w14:textId="77777777" w:rsidR="00174001" w:rsidRDefault="00174001" w:rsidP="00F116DF">
            <w:pPr>
              <w:pStyle w:val="TAL"/>
            </w:pPr>
            <w:r>
              <w:t>Shall be included when subscribed event is "PFD_DETERMINATION".</w:t>
            </w:r>
          </w:p>
          <w:p w14:paraId="0B1B740C" w14:textId="77777777" w:rsidR="00174001" w:rsidRDefault="00174001" w:rsidP="00F116DF">
            <w:pPr>
              <w:pStyle w:val="TAL"/>
            </w:pPr>
            <w:r>
              <w:t>(NOTE 5)</w:t>
            </w:r>
          </w:p>
        </w:tc>
        <w:tc>
          <w:tcPr>
            <w:tcW w:w="1843" w:type="dxa"/>
          </w:tcPr>
          <w:p w14:paraId="373FADF4" w14:textId="77777777" w:rsidR="00174001" w:rsidRDefault="00174001" w:rsidP="00F116DF">
            <w:pPr>
              <w:pStyle w:val="TAL"/>
              <w:rPr>
                <w:rFonts w:cs="Arial"/>
                <w:szCs w:val="18"/>
              </w:rPr>
            </w:pPr>
            <w:proofErr w:type="spellStart"/>
            <w:r>
              <w:rPr>
                <w:lang w:eastAsia="zh-CN"/>
              </w:rPr>
              <w:t>PfdDetermination</w:t>
            </w:r>
            <w:proofErr w:type="spellEnd"/>
          </w:p>
        </w:tc>
      </w:tr>
      <w:tr w:rsidR="00174001" w14:paraId="6C321540" w14:textId="77777777" w:rsidTr="00012C18">
        <w:trPr>
          <w:jc w:val="center"/>
        </w:trPr>
        <w:tc>
          <w:tcPr>
            <w:tcW w:w="1531" w:type="dxa"/>
          </w:tcPr>
          <w:p w14:paraId="448D0523" w14:textId="77777777" w:rsidR="00174001" w:rsidRDefault="00174001" w:rsidP="00F116DF">
            <w:pPr>
              <w:keepNext/>
              <w:keepLines/>
              <w:spacing w:after="0"/>
              <w:rPr>
                <w:rFonts w:ascii="Arial" w:hAnsi="Arial"/>
                <w:sz w:val="18"/>
              </w:rPr>
            </w:pPr>
            <w:proofErr w:type="spellStart"/>
            <w:r>
              <w:rPr>
                <w:rFonts w:ascii="Arial" w:hAnsi="Arial"/>
                <w:sz w:val="18"/>
              </w:rPr>
              <w:t>qosSustainInfos</w:t>
            </w:r>
            <w:proofErr w:type="spellEnd"/>
          </w:p>
        </w:tc>
        <w:tc>
          <w:tcPr>
            <w:tcW w:w="1559" w:type="dxa"/>
          </w:tcPr>
          <w:p w14:paraId="710AEA27" w14:textId="77777777" w:rsidR="00174001" w:rsidRDefault="00174001" w:rsidP="00F116D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4AC5BD39" w14:textId="77777777" w:rsidR="00174001" w:rsidRDefault="00174001" w:rsidP="00F116DF">
            <w:pPr>
              <w:pStyle w:val="TAC"/>
              <w:rPr>
                <w:lang w:eastAsia="zh-CN"/>
              </w:rPr>
            </w:pPr>
            <w:r>
              <w:t>C</w:t>
            </w:r>
          </w:p>
        </w:tc>
        <w:tc>
          <w:tcPr>
            <w:tcW w:w="1134" w:type="dxa"/>
          </w:tcPr>
          <w:p w14:paraId="1EF912A5" w14:textId="77777777" w:rsidR="00174001" w:rsidRDefault="00174001" w:rsidP="00F116DF">
            <w:pPr>
              <w:pStyle w:val="TAL"/>
            </w:pPr>
            <w:proofErr w:type="gramStart"/>
            <w:r>
              <w:t>1..N</w:t>
            </w:r>
            <w:proofErr w:type="gramEnd"/>
          </w:p>
        </w:tc>
        <w:tc>
          <w:tcPr>
            <w:tcW w:w="2856" w:type="dxa"/>
          </w:tcPr>
          <w:p w14:paraId="544CFCBC" w14:textId="77777777" w:rsidR="00174001" w:rsidRDefault="00174001" w:rsidP="00F116DF">
            <w:pPr>
              <w:pStyle w:val="TAL"/>
            </w:pPr>
            <w:r>
              <w:t>The QoS sustainability information.</w:t>
            </w:r>
          </w:p>
          <w:p w14:paraId="2888AC5D" w14:textId="77777777" w:rsidR="00174001" w:rsidRDefault="00174001" w:rsidP="00F116DF">
            <w:pPr>
              <w:pStyle w:val="TAL"/>
            </w:pPr>
            <w:r>
              <w:t xml:space="preserve">When subscribed event is "QOS_SUSTAINABILITY", the </w:t>
            </w:r>
            <w:proofErr w:type="spellStart"/>
            <w:r>
              <w:t>qosSustainInfos</w:t>
            </w:r>
            <w:proofErr w:type="spellEnd"/>
            <w:r>
              <w:t xml:space="preserve"> shall be included.</w:t>
            </w:r>
          </w:p>
          <w:p w14:paraId="1E492D20" w14:textId="77777777" w:rsidR="00174001" w:rsidRDefault="00174001" w:rsidP="00F116DF">
            <w:pPr>
              <w:pStyle w:val="TAL"/>
            </w:pPr>
            <w:r>
              <w:t>(NOTE 5)</w:t>
            </w:r>
          </w:p>
        </w:tc>
        <w:tc>
          <w:tcPr>
            <w:tcW w:w="1843" w:type="dxa"/>
          </w:tcPr>
          <w:p w14:paraId="7854E715" w14:textId="77777777" w:rsidR="00174001" w:rsidRDefault="00174001" w:rsidP="00F116DF">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174001" w14:paraId="41E79D3F" w14:textId="77777777" w:rsidTr="00012C18">
        <w:trPr>
          <w:jc w:val="center"/>
        </w:trPr>
        <w:tc>
          <w:tcPr>
            <w:tcW w:w="1531" w:type="dxa"/>
          </w:tcPr>
          <w:p w14:paraId="58662592" w14:textId="77777777" w:rsidR="00174001" w:rsidRDefault="00174001" w:rsidP="00F116DF">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61BC2C7A" w14:textId="77777777" w:rsidR="00174001" w:rsidRDefault="00174001" w:rsidP="00F116DF">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0B032761" w14:textId="77777777" w:rsidR="00174001" w:rsidRDefault="00174001" w:rsidP="00F116DF">
            <w:pPr>
              <w:pStyle w:val="TAC"/>
            </w:pPr>
            <w:r>
              <w:rPr>
                <w:rFonts w:hint="eastAsia"/>
                <w:lang w:eastAsia="zh-CN"/>
              </w:rPr>
              <w:t>C</w:t>
            </w:r>
          </w:p>
        </w:tc>
        <w:tc>
          <w:tcPr>
            <w:tcW w:w="1134" w:type="dxa"/>
          </w:tcPr>
          <w:p w14:paraId="130A6CAA" w14:textId="77777777" w:rsidR="00174001" w:rsidRDefault="00174001" w:rsidP="00F116DF">
            <w:pPr>
              <w:pStyle w:val="TAL"/>
            </w:pPr>
            <w:r>
              <w:t>0..</w:t>
            </w:r>
            <w:r>
              <w:rPr>
                <w:rFonts w:hint="eastAsia"/>
              </w:rPr>
              <w:t>1</w:t>
            </w:r>
          </w:p>
        </w:tc>
        <w:tc>
          <w:tcPr>
            <w:tcW w:w="2856" w:type="dxa"/>
          </w:tcPr>
          <w:p w14:paraId="11F7609F" w14:textId="77777777" w:rsidR="00174001" w:rsidRDefault="00174001" w:rsidP="00F116DF">
            <w:pPr>
              <w:pStyle w:val="TAL"/>
            </w:pPr>
            <w:r>
              <w:t>The slices and the load level information.</w:t>
            </w:r>
          </w:p>
          <w:p w14:paraId="5A426357" w14:textId="77777777" w:rsidR="00174001" w:rsidRDefault="00174001" w:rsidP="00F116DF">
            <w:pPr>
              <w:pStyle w:val="TAL"/>
            </w:pPr>
            <w:r>
              <w:t xml:space="preserve">When subscribed event is "SLICE_LOAD_LEVEL", the </w:t>
            </w:r>
            <w:proofErr w:type="spellStart"/>
            <w:r>
              <w:t>sliceLoadLevelInfo</w:t>
            </w:r>
            <w:proofErr w:type="spellEnd"/>
            <w:r>
              <w:t xml:space="preserve"> shall be included.</w:t>
            </w:r>
          </w:p>
          <w:p w14:paraId="3FE9E78F" w14:textId="77777777" w:rsidR="00174001" w:rsidRDefault="00174001" w:rsidP="00F116DF">
            <w:pPr>
              <w:pStyle w:val="TAL"/>
            </w:pPr>
            <w:r>
              <w:t>(NOTE 5)</w:t>
            </w:r>
          </w:p>
        </w:tc>
        <w:tc>
          <w:tcPr>
            <w:tcW w:w="1843" w:type="dxa"/>
          </w:tcPr>
          <w:p w14:paraId="0B652275" w14:textId="77777777" w:rsidR="00174001" w:rsidRDefault="00174001" w:rsidP="00F116DF">
            <w:pPr>
              <w:keepNext/>
              <w:keepLines/>
              <w:spacing w:after="0"/>
              <w:rPr>
                <w:rFonts w:ascii="Arial" w:hAnsi="Arial" w:cs="Arial"/>
                <w:sz w:val="18"/>
                <w:szCs w:val="18"/>
              </w:rPr>
            </w:pPr>
          </w:p>
        </w:tc>
      </w:tr>
      <w:tr w:rsidR="00174001" w14:paraId="3ABA92A9" w14:textId="77777777" w:rsidTr="00012C18">
        <w:trPr>
          <w:jc w:val="center"/>
        </w:trPr>
        <w:tc>
          <w:tcPr>
            <w:tcW w:w="1531" w:type="dxa"/>
          </w:tcPr>
          <w:p w14:paraId="6D88634F" w14:textId="77777777" w:rsidR="00174001" w:rsidRDefault="00174001" w:rsidP="00F116DF">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2456BD58" w14:textId="77777777" w:rsidR="00174001" w:rsidRDefault="00174001" w:rsidP="00F116D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2EAAA552" w14:textId="77777777" w:rsidR="00174001" w:rsidRDefault="00174001" w:rsidP="00F116DF">
            <w:pPr>
              <w:pStyle w:val="TAC"/>
              <w:rPr>
                <w:lang w:eastAsia="zh-CN"/>
              </w:rPr>
            </w:pPr>
            <w:r>
              <w:t>C</w:t>
            </w:r>
          </w:p>
        </w:tc>
        <w:tc>
          <w:tcPr>
            <w:tcW w:w="1134" w:type="dxa"/>
          </w:tcPr>
          <w:p w14:paraId="63951826" w14:textId="77777777" w:rsidR="00174001" w:rsidRDefault="00174001" w:rsidP="00F116DF">
            <w:pPr>
              <w:pStyle w:val="TAL"/>
            </w:pPr>
            <w:proofErr w:type="gramStart"/>
            <w:r>
              <w:rPr>
                <w:rFonts w:hint="eastAsia"/>
              </w:rPr>
              <w:t>1</w:t>
            </w:r>
            <w:r>
              <w:t>..N</w:t>
            </w:r>
            <w:proofErr w:type="gramEnd"/>
          </w:p>
        </w:tc>
        <w:tc>
          <w:tcPr>
            <w:tcW w:w="2856" w:type="dxa"/>
          </w:tcPr>
          <w:p w14:paraId="69CC5014" w14:textId="77777777" w:rsidR="00174001" w:rsidRDefault="00174001" w:rsidP="00F116DF">
            <w:pPr>
              <w:pStyle w:val="TAL"/>
            </w:pPr>
            <w:r>
              <w:t>The service experience information.</w:t>
            </w:r>
          </w:p>
          <w:p w14:paraId="5E290D25" w14:textId="77777777" w:rsidR="00174001" w:rsidRDefault="00174001" w:rsidP="00F116DF">
            <w:pPr>
              <w:pStyle w:val="TAL"/>
            </w:pPr>
            <w:r>
              <w:t xml:space="preserve">When subscribed event is "SERVICE_EXPERIENCE", the </w:t>
            </w:r>
            <w:proofErr w:type="spellStart"/>
            <w:r>
              <w:t>svcExps</w:t>
            </w:r>
            <w:proofErr w:type="spellEnd"/>
            <w:r>
              <w:t xml:space="preserve"> shall be included.</w:t>
            </w:r>
          </w:p>
          <w:p w14:paraId="67EA2446" w14:textId="77777777" w:rsidR="00174001" w:rsidRDefault="00174001" w:rsidP="00F116DF">
            <w:pPr>
              <w:pStyle w:val="TAL"/>
            </w:pPr>
            <w:r>
              <w:t>(NOTE 5)</w:t>
            </w:r>
          </w:p>
        </w:tc>
        <w:tc>
          <w:tcPr>
            <w:tcW w:w="1843" w:type="dxa"/>
          </w:tcPr>
          <w:p w14:paraId="1C7E777C" w14:textId="77777777" w:rsidR="00174001" w:rsidRDefault="00174001" w:rsidP="00F116DF">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174001" w14:paraId="0C9A4C83" w14:textId="77777777" w:rsidTr="00012C18">
        <w:trPr>
          <w:jc w:val="center"/>
        </w:trPr>
        <w:tc>
          <w:tcPr>
            <w:tcW w:w="1531" w:type="dxa"/>
          </w:tcPr>
          <w:p w14:paraId="2299233B" w14:textId="77777777" w:rsidR="00174001" w:rsidRDefault="00174001" w:rsidP="00F116DF">
            <w:pPr>
              <w:pStyle w:val="TAL"/>
            </w:pPr>
            <w:proofErr w:type="spellStart"/>
            <w:r>
              <w:rPr>
                <w:lang w:eastAsia="zh-CN"/>
              </w:rPr>
              <w:t>ueComms</w:t>
            </w:r>
            <w:proofErr w:type="spellEnd"/>
          </w:p>
        </w:tc>
        <w:tc>
          <w:tcPr>
            <w:tcW w:w="1559" w:type="dxa"/>
          </w:tcPr>
          <w:p w14:paraId="67E94CFF" w14:textId="77777777" w:rsidR="00174001" w:rsidRDefault="00174001" w:rsidP="00F116DF">
            <w:pPr>
              <w:pStyle w:val="TAL"/>
            </w:pPr>
            <w:proofErr w:type="gramStart"/>
            <w:r>
              <w:t>array(</w:t>
            </w:r>
            <w:proofErr w:type="spellStart"/>
            <w:proofErr w:type="gramEnd"/>
            <w:r>
              <w:t>UeCommunication</w:t>
            </w:r>
            <w:proofErr w:type="spellEnd"/>
            <w:r>
              <w:t>)</w:t>
            </w:r>
          </w:p>
        </w:tc>
        <w:tc>
          <w:tcPr>
            <w:tcW w:w="425" w:type="dxa"/>
          </w:tcPr>
          <w:p w14:paraId="7C3BC62C" w14:textId="77777777" w:rsidR="00174001" w:rsidRDefault="00174001" w:rsidP="00F116DF">
            <w:pPr>
              <w:pStyle w:val="TAC"/>
            </w:pPr>
            <w:r>
              <w:t>C</w:t>
            </w:r>
          </w:p>
        </w:tc>
        <w:tc>
          <w:tcPr>
            <w:tcW w:w="1134" w:type="dxa"/>
          </w:tcPr>
          <w:p w14:paraId="1C2E89A3" w14:textId="77777777" w:rsidR="00174001" w:rsidRDefault="00174001" w:rsidP="00F116DF">
            <w:pPr>
              <w:pStyle w:val="TAL"/>
            </w:pPr>
            <w:proofErr w:type="gramStart"/>
            <w:r>
              <w:t>1..N</w:t>
            </w:r>
            <w:proofErr w:type="gramEnd"/>
          </w:p>
        </w:tc>
        <w:tc>
          <w:tcPr>
            <w:tcW w:w="2856" w:type="dxa"/>
          </w:tcPr>
          <w:p w14:paraId="4062EB3C" w14:textId="77777777" w:rsidR="00174001" w:rsidRDefault="00174001" w:rsidP="00F116DF">
            <w:pPr>
              <w:pStyle w:val="TAL"/>
            </w:pPr>
            <w:r>
              <w:t>The UE communication information.</w:t>
            </w:r>
          </w:p>
          <w:p w14:paraId="2DE73F67" w14:textId="77777777" w:rsidR="00174001" w:rsidRDefault="00174001" w:rsidP="00F116DF">
            <w:pPr>
              <w:pStyle w:val="TAL"/>
            </w:pPr>
            <w:r>
              <w:t xml:space="preserve">When subscribed event is "UE_COMM", the </w:t>
            </w:r>
            <w:proofErr w:type="spellStart"/>
            <w:r>
              <w:t>ueComms</w:t>
            </w:r>
            <w:proofErr w:type="spellEnd"/>
            <w:r>
              <w:t xml:space="preserve"> shall be included.</w:t>
            </w:r>
          </w:p>
          <w:p w14:paraId="1B782DC2" w14:textId="77777777" w:rsidR="00174001" w:rsidRDefault="00174001" w:rsidP="00F116DF">
            <w:pPr>
              <w:pStyle w:val="TAL"/>
              <w:rPr>
                <w:rFonts w:cs="Arial"/>
                <w:szCs w:val="18"/>
              </w:rPr>
            </w:pPr>
            <w:r>
              <w:t>(NOTE 5)</w:t>
            </w:r>
          </w:p>
        </w:tc>
        <w:tc>
          <w:tcPr>
            <w:tcW w:w="1843" w:type="dxa"/>
          </w:tcPr>
          <w:p w14:paraId="6C802F0F" w14:textId="77777777" w:rsidR="00174001" w:rsidRDefault="00174001" w:rsidP="00F116DF">
            <w:pPr>
              <w:pStyle w:val="TAL"/>
              <w:rPr>
                <w:rFonts w:cs="Arial"/>
                <w:szCs w:val="18"/>
              </w:rPr>
            </w:pPr>
            <w:proofErr w:type="spellStart"/>
            <w:r>
              <w:t>UeCommunication</w:t>
            </w:r>
            <w:proofErr w:type="spellEnd"/>
          </w:p>
        </w:tc>
      </w:tr>
      <w:tr w:rsidR="00174001" w14:paraId="592FEDC5" w14:textId="77777777" w:rsidTr="00012C18">
        <w:trPr>
          <w:jc w:val="center"/>
        </w:trPr>
        <w:tc>
          <w:tcPr>
            <w:tcW w:w="1531" w:type="dxa"/>
          </w:tcPr>
          <w:p w14:paraId="1675ED06" w14:textId="77777777" w:rsidR="00174001" w:rsidRDefault="00174001" w:rsidP="00F116DF">
            <w:pPr>
              <w:pStyle w:val="TAL"/>
            </w:pPr>
            <w:proofErr w:type="spellStart"/>
            <w:r>
              <w:rPr>
                <w:lang w:eastAsia="zh-CN"/>
              </w:rPr>
              <w:t>ueMobs</w:t>
            </w:r>
            <w:proofErr w:type="spellEnd"/>
          </w:p>
        </w:tc>
        <w:tc>
          <w:tcPr>
            <w:tcW w:w="1559" w:type="dxa"/>
          </w:tcPr>
          <w:p w14:paraId="4512B1D5" w14:textId="77777777" w:rsidR="00174001" w:rsidRDefault="00174001" w:rsidP="00F116DF">
            <w:pPr>
              <w:pStyle w:val="TAL"/>
            </w:pPr>
            <w:proofErr w:type="gramStart"/>
            <w:r>
              <w:t>array(</w:t>
            </w:r>
            <w:proofErr w:type="spellStart"/>
            <w:proofErr w:type="gramEnd"/>
            <w:r>
              <w:t>UeMobility</w:t>
            </w:r>
            <w:proofErr w:type="spellEnd"/>
            <w:r>
              <w:t>)</w:t>
            </w:r>
          </w:p>
        </w:tc>
        <w:tc>
          <w:tcPr>
            <w:tcW w:w="425" w:type="dxa"/>
          </w:tcPr>
          <w:p w14:paraId="793D0A1F" w14:textId="77777777" w:rsidR="00174001" w:rsidRDefault="00174001" w:rsidP="00F116DF">
            <w:pPr>
              <w:pStyle w:val="TAC"/>
            </w:pPr>
            <w:r>
              <w:t>C</w:t>
            </w:r>
          </w:p>
        </w:tc>
        <w:tc>
          <w:tcPr>
            <w:tcW w:w="1134" w:type="dxa"/>
          </w:tcPr>
          <w:p w14:paraId="35BA4DFC" w14:textId="77777777" w:rsidR="00174001" w:rsidRDefault="00174001" w:rsidP="00F116DF">
            <w:pPr>
              <w:pStyle w:val="TAL"/>
            </w:pPr>
            <w:proofErr w:type="gramStart"/>
            <w:r>
              <w:t>1..N</w:t>
            </w:r>
            <w:proofErr w:type="gramEnd"/>
          </w:p>
        </w:tc>
        <w:tc>
          <w:tcPr>
            <w:tcW w:w="2856" w:type="dxa"/>
          </w:tcPr>
          <w:p w14:paraId="474E86CD" w14:textId="77777777" w:rsidR="00174001" w:rsidRDefault="00174001" w:rsidP="00F116DF">
            <w:pPr>
              <w:pStyle w:val="TAL"/>
            </w:pPr>
            <w:r>
              <w:t>The UE mobility information.</w:t>
            </w:r>
          </w:p>
          <w:p w14:paraId="2A96408A" w14:textId="77777777" w:rsidR="00174001" w:rsidRDefault="00174001" w:rsidP="00F116DF">
            <w:pPr>
              <w:pStyle w:val="TAL"/>
            </w:pPr>
            <w:r>
              <w:t xml:space="preserve">When subscribed event is "UE_MOBILITY", the </w:t>
            </w:r>
            <w:proofErr w:type="spellStart"/>
            <w:r>
              <w:t>ueMobs</w:t>
            </w:r>
            <w:proofErr w:type="spellEnd"/>
            <w:r>
              <w:t xml:space="preserve"> shall be included.</w:t>
            </w:r>
          </w:p>
          <w:p w14:paraId="6136AE58" w14:textId="77777777" w:rsidR="00174001" w:rsidRDefault="00174001" w:rsidP="00F116DF">
            <w:pPr>
              <w:pStyle w:val="TAL"/>
              <w:rPr>
                <w:rFonts w:cs="Arial"/>
                <w:szCs w:val="18"/>
              </w:rPr>
            </w:pPr>
            <w:r>
              <w:t>(NOTE 5)</w:t>
            </w:r>
          </w:p>
        </w:tc>
        <w:tc>
          <w:tcPr>
            <w:tcW w:w="1843" w:type="dxa"/>
          </w:tcPr>
          <w:p w14:paraId="09CB595D" w14:textId="77777777" w:rsidR="00174001" w:rsidRDefault="00174001" w:rsidP="00F116DF">
            <w:pPr>
              <w:pStyle w:val="TAL"/>
              <w:rPr>
                <w:rFonts w:cs="Arial"/>
                <w:szCs w:val="18"/>
              </w:rPr>
            </w:pPr>
            <w:proofErr w:type="spellStart"/>
            <w:r>
              <w:t>UeMobility</w:t>
            </w:r>
            <w:proofErr w:type="spellEnd"/>
          </w:p>
        </w:tc>
      </w:tr>
      <w:tr w:rsidR="00174001" w14:paraId="2EAFD7DF" w14:textId="77777777" w:rsidTr="00012C18">
        <w:trPr>
          <w:jc w:val="center"/>
        </w:trPr>
        <w:tc>
          <w:tcPr>
            <w:tcW w:w="1531" w:type="dxa"/>
          </w:tcPr>
          <w:p w14:paraId="1EC1861F" w14:textId="77777777" w:rsidR="00174001" w:rsidRDefault="00174001" w:rsidP="00F116DF">
            <w:pPr>
              <w:pStyle w:val="TAL"/>
              <w:rPr>
                <w:lang w:eastAsia="zh-CN"/>
              </w:rPr>
            </w:pPr>
            <w:proofErr w:type="spellStart"/>
            <w:r>
              <w:t>abnorBehavrs</w:t>
            </w:r>
            <w:proofErr w:type="spellEnd"/>
          </w:p>
        </w:tc>
        <w:tc>
          <w:tcPr>
            <w:tcW w:w="1559" w:type="dxa"/>
          </w:tcPr>
          <w:p w14:paraId="014307CA" w14:textId="77777777" w:rsidR="00174001" w:rsidRDefault="00174001" w:rsidP="00F116DF">
            <w:pPr>
              <w:pStyle w:val="TAL"/>
            </w:pPr>
            <w:proofErr w:type="gramStart"/>
            <w:r>
              <w:t>array(</w:t>
            </w:r>
            <w:proofErr w:type="spellStart"/>
            <w:proofErr w:type="gramEnd"/>
            <w:r>
              <w:t>AbnormalBehaviour</w:t>
            </w:r>
            <w:proofErr w:type="spellEnd"/>
            <w:r>
              <w:t>)</w:t>
            </w:r>
          </w:p>
        </w:tc>
        <w:tc>
          <w:tcPr>
            <w:tcW w:w="425" w:type="dxa"/>
          </w:tcPr>
          <w:p w14:paraId="038E9087" w14:textId="77777777" w:rsidR="00174001" w:rsidRDefault="00174001" w:rsidP="00F116DF">
            <w:pPr>
              <w:pStyle w:val="TAC"/>
            </w:pPr>
            <w:r>
              <w:t>C</w:t>
            </w:r>
          </w:p>
        </w:tc>
        <w:tc>
          <w:tcPr>
            <w:tcW w:w="1134" w:type="dxa"/>
          </w:tcPr>
          <w:p w14:paraId="0F4B2ABE" w14:textId="77777777" w:rsidR="00174001" w:rsidRDefault="00174001" w:rsidP="00F116DF">
            <w:pPr>
              <w:pStyle w:val="TAL"/>
            </w:pPr>
            <w:proofErr w:type="gramStart"/>
            <w:r>
              <w:t>1..N</w:t>
            </w:r>
            <w:proofErr w:type="gramEnd"/>
          </w:p>
        </w:tc>
        <w:tc>
          <w:tcPr>
            <w:tcW w:w="2856" w:type="dxa"/>
          </w:tcPr>
          <w:p w14:paraId="51B373A0" w14:textId="77777777" w:rsidR="00174001" w:rsidRDefault="00174001" w:rsidP="00F116DF">
            <w:pPr>
              <w:pStyle w:val="TAL"/>
            </w:pPr>
            <w:r>
              <w:t>The Abnormal Behaviour information.</w:t>
            </w:r>
          </w:p>
          <w:p w14:paraId="6C67AF53" w14:textId="77777777" w:rsidR="00174001" w:rsidRDefault="00174001" w:rsidP="00F116DF">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60BDEC46" w14:textId="77777777" w:rsidR="00174001" w:rsidRDefault="00174001" w:rsidP="00F116DF">
            <w:pPr>
              <w:pStyle w:val="TAL"/>
            </w:pPr>
            <w:r>
              <w:t>(NOTE 5)</w:t>
            </w:r>
          </w:p>
        </w:tc>
        <w:tc>
          <w:tcPr>
            <w:tcW w:w="1843" w:type="dxa"/>
          </w:tcPr>
          <w:p w14:paraId="711E33A3" w14:textId="77777777" w:rsidR="00174001" w:rsidRDefault="00174001" w:rsidP="00F116DF">
            <w:pPr>
              <w:pStyle w:val="TAL"/>
            </w:pPr>
            <w:proofErr w:type="spellStart"/>
            <w:r>
              <w:t>AbnormalBehaviour</w:t>
            </w:r>
            <w:proofErr w:type="spellEnd"/>
          </w:p>
        </w:tc>
      </w:tr>
      <w:tr w:rsidR="00174001" w14:paraId="6CE7FF96" w14:textId="77777777" w:rsidTr="00012C18">
        <w:trPr>
          <w:jc w:val="center"/>
        </w:trPr>
        <w:tc>
          <w:tcPr>
            <w:tcW w:w="1531" w:type="dxa"/>
          </w:tcPr>
          <w:p w14:paraId="2AF94FF8" w14:textId="77777777" w:rsidR="00174001" w:rsidRDefault="00174001" w:rsidP="00F116DF">
            <w:pPr>
              <w:pStyle w:val="TAL"/>
            </w:pPr>
            <w:proofErr w:type="spellStart"/>
            <w:r>
              <w:rPr>
                <w:lang w:eastAsia="zh-CN"/>
              </w:rPr>
              <w:t>userDataCongInfos</w:t>
            </w:r>
            <w:proofErr w:type="spellEnd"/>
          </w:p>
        </w:tc>
        <w:tc>
          <w:tcPr>
            <w:tcW w:w="1559" w:type="dxa"/>
          </w:tcPr>
          <w:p w14:paraId="397D9B49" w14:textId="77777777" w:rsidR="00174001" w:rsidRDefault="00174001" w:rsidP="00F116DF">
            <w:pPr>
              <w:pStyle w:val="TAL"/>
            </w:pPr>
            <w:proofErr w:type="gramStart"/>
            <w:r>
              <w:t>array(</w:t>
            </w:r>
            <w:proofErr w:type="spellStart"/>
            <w:proofErr w:type="gramEnd"/>
            <w:r>
              <w:t>UserDataCongestionInfo</w:t>
            </w:r>
            <w:proofErr w:type="spellEnd"/>
            <w:r>
              <w:t>)</w:t>
            </w:r>
          </w:p>
        </w:tc>
        <w:tc>
          <w:tcPr>
            <w:tcW w:w="425" w:type="dxa"/>
          </w:tcPr>
          <w:p w14:paraId="22BB1038" w14:textId="77777777" w:rsidR="00174001" w:rsidRDefault="00174001" w:rsidP="00F116DF">
            <w:pPr>
              <w:pStyle w:val="TAC"/>
            </w:pPr>
            <w:r>
              <w:t>C</w:t>
            </w:r>
          </w:p>
        </w:tc>
        <w:tc>
          <w:tcPr>
            <w:tcW w:w="1134" w:type="dxa"/>
          </w:tcPr>
          <w:p w14:paraId="7D69FFDE" w14:textId="77777777" w:rsidR="00174001" w:rsidRDefault="00174001" w:rsidP="00F116DF">
            <w:pPr>
              <w:pStyle w:val="TAL"/>
            </w:pPr>
            <w:proofErr w:type="gramStart"/>
            <w:r>
              <w:t>1..N</w:t>
            </w:r>
            <w:proofErr w:type="gramEnd"/>
          </w:p>
        </w:tc>
        <w:tc>
          <w:tcPr>
            <w:tcW w:w="2856" w:type="dxa"/>
          </w:tcPr>
          <w:p w14:paraId="6689EB72" w14:textId="77777777" w:rsidR="00174001" w:rsidRDefault="00174001" w:rsidP="00F116DF">
            <w:pPr>
              <w:pStyle w:val="TAL"/>
            </w:pPr>
            <w:r>
              <w:t xml:space="preserve">The location and user data congestion information. </w:t>
            </w:r>
          </w:p>
          <w:p w14:paraId="541A61BC" w14:textId="77777777" w:rsidR="00174001" w:rsidRDefault="00174001" w:rsidP="00F116DF">
            <w:pPr>
              <w:pStyle w:val="TAL"/>
            </w:pPr>
            <w:r>
              <w:t>Shall be present if the subscribed event is "USER_DATA_CONGESTION".</w:t>
            </w:r>
          </w:p>
          <w:p w14:paraId="132443AA" w14:textId="77777777" w:rsidR="00174001" w:rsidRDefault="00174001" w:rsidP="00F116DF">
            <w:pPr>
              <w:pStyle w:val="TAL"/>
            </w:pPr>
            <w:r>
              <w:t>(NOTE 5)</w:t>
            </w:r>
          </w:p>
        </w:tc>
        <w:tc>
          <w:tcPr>
            <w:tcW w:w="1843" w:type="dxa"/>
          </w:tcPr>
          <w:p w14:paraId="7144867B" w14:textId="77777777" w:rsidR="00174001" w:rsidRDefault="00174001" w:rsidP="00F116DF">
            <w:pPr>
              <w:pStyle w:val="TAL"/>
            </w:pPr>
            <w:proofErr w:type="spellStart"/>
            <w:r>
              <w:t>UserDataCongestion</w:t>
            </w:r>
            <w:proofErr w:type="spellEnd"/>
          </w:p>
        </w:tc>
      </w:tr>
      <w:tr w:rsidR="00174001" w14:paraId="25F6968E" w14:textId="77777777" w:rsidTr="00012C18">
        <w:trPr>
          <w:jc w:val="center"/>
        </w:trPr>
        <w:tc>
          <w:tcPr>
            <w:tcW w:w="1531" w:type="dxa"/>
          </w:tcPr>
          <w:p w14:paraId="1B4514B5" w14:textId="77777777" w:rsidR="00174001" w:rsidRDefault="00174001" w:rsidP="00F116DF">
            <w:pPr>
              <w:pStyle w:val="TAL"/>
              <w:rPr>
                <w:lang w:eastAsia="zh-CN"/>
              </w:rPr>
            </w:pPr>
            <w:proofErr w:type="spellStart"/>
            <w:r>
              <w:rPr>
                <w:lang w:eastAsia="zh-CN"/>
              </w:rPr>
              <w:t>dnPerfInfos</w:t>
            </w:r>
            <w:proofErr w:type="spellEnd"/>
          </w:p>
        </w:tc>
        <w:tc>
          <w:tcPr>
            <w:tcW w:w="1559" w:type="dxa"/>
          </w:tcPr>
          <w:p w14:paraId="443816EE" w14:textId="77777777" w:rsidR="00174001" w:rsidRDefault="00174001" w:rsidP="00F116DF">
            <w:pPr>
              <w:pStyle w:val="TAL"/>
            </w:pPr>
            <w:proofErr w:type="gramStart"/>
            <w:r>
              <w:t>array(</w:t>
            </w:r>
            <w:proofErr w:type="spellStart"/>
            <w:proofErr w:type="gramEnd"/>
            <w:r>
              <w:t>DnPerfInfo</w:t>
            </w:r>
            <w:proofErr w:type="spellEnd"/>
            <w:r>
              <w:t>)</w:t>
            </w:r>
          </w:p>
        </w:tc>
        <w:tc>
          <w:tcPr>
            <w:tcW w:w="425" w:type="dxa"/>
          </w:tcPr>
          <w:p w14:paraId="36D484A0" w14:textId="77777777" w:rsidR="00174001" w:rsidRDefault="00174001" w:rsidP="00F116DF">
            <w:pPr>
              <w:pStyle w:val="TAC"/>
            </w:pPr>
            <w:r>
              <w:t>C</w:t>
            </w:r>
          </w:p>
        </w:tc>
        <w:tc>
          <w:tcPr>
            <w:tcW w:w="1134" w:type="dxa"/>
          </w:tcPr>
          <w:p w14:paraId="11F0B1A3" w14:textId="77777777" w:rsidR="00174001" w:rsidRDefault="00174001" w:rsidP="00F116DF">
            <w:pPr>
              <w:pStyle w:val="TAL"/>
            </w:pPr>
            <w:proofErr w:type="gramStart"/>
            <w:r>
              <w:t>1..N</w:t>
            </w:r>
            <w:proofErr w:type="gramEnd"/>
          </w:p>
        </w:tc>
        <w:tc>
          <w:tcPr>
            <w:tcW w:w="2856" w:type="dxa"/>
          </w:tcPr>
          <w:p w14:paraId="59DB86F1" w14:textId="77777777" w:rsidR="00174001" w:rsidRDefault="00174001" w:rsidP="00F116DF">
            <w:pPr>
              <w:pStyle w:val="TAL"/>
            </w:pPr>
            <w:r>
              <w:t>The DN performance information.</w:t>
            </w:r>
          </w:p>
          <w:p w14:paraId="55D4A564" w14:textId="77777777" w:rsidR="00174001" w:rsidRDefault="00174001" w:rsidP="00F116DF">
            <w:pPr>
              <w:pStyle w:val="TAL"/>
            </w:pPr>
            <w:r>
              <w:t>Shall be present if the subscribed event is "</w:t>
            </w:r>
            <w:r>
              <w:rPr>
                <w:rFonts w:hint="eastAsia"/>
                <w:lang w:eastAsia="zh-CN"/>
              </w:rPr>
              <w:t>D</w:t>
            </w:r>
            <w:r>
              <w:rPr>
                <w:lang w:eastAsia="zh-CN"/>
              </w:rPr>
              <w:t>N_PERFORMANCE</w:t>
            </w:r>
            <w:r>
              <w:t>".</w:t>
            </w:r>
          </w:p>
          <w:p w14:paraId="59D9BF00" w14:textId="77777777" w:rsidR="00174001" w:rsidRDefault="00174001" w:rsidP="00F116DF">
            <w:pPr>
              <w:pStyle w:val="TAL"/>
            </w:pPr>
            <w:r>
              <w:t>(NOTE 5)</w:t>
            </w:r>
          </w:p>
        </w:tc>
        <w:tc>
          <w:tcPr>
            <w:tcW w:w="1843" w:type="dxa"/>
          </w:tcPr>
          <w:p w14:paraId="11813C65" w14:textId="77777777" w:rsidR="00174001" w:rsidRDefault="00174001" w:rsidP="00F116DF">
            <w:pPr>
              <w:pStyle w:val="TAL"/>
            </w:pPr>
            <w:proofErr w:type="spellStart"/>
            <w:r>
              <w:rPr>
                <w:rFonts w:hint="eastAsia"/>
                <w:lang w:eastAsia="zh-CN"/>
              </w:rPr>
              <w:t>Dn</w:t>
            </w:r>
            <w:r>
              <w:t>Performance</w:t>
            </w:r>
            <w:proofErr w:type="spellEnd"/>
          </w:p>
        </w:tc>
      </w:tr>
      <w:tr w:rsidR="00174001" w14:paraId="20446D09" w14:textId="77777777" w:rsidTr="00012C18">
        <w:trPr>
          <w:jc w:val="center"/>
        </w:trPr>
        <w:tc>
          <w:tcPr>
            <w:tcW w:w="1531" w:type="dxa"/>
          </w:tcPr>
          <w:p w14:paraId="7FFA9156" w14:textId="77777777" w:rsidR="00174001" w:rsidRDefault="00174001" w:rsidP="00F116DF">
            <w:pPr>
              <w:pStyle w:val="TAL"/>
              <w:rPr>
                <w:lang w:eastAsia="zh-CN"/>
              </w:rPr>
            </w:pPr>
            <w:proofErr w:type="spellStart"/>
            <w:r>
              <w:rPr>
                <w:lang w:eastAsia="zh-CN"/>
              </w:rPr>
              <w:t>disperInfos</w:t>
            </w:r>
            <w:proofErr w:type="spellEnd"/>
          </w:p>
        </w:tc>
        <w:tc>
          <w:tcPr>
            <w:tcW w:w="1559" w:type="dxa"/>
          </w:tcPr>
          <w:p w14:paraId="4AA68295" w14:textId="77777777" w:rsidR="00174001" w:rsidRDefault="00174001" w:rsidP="00F116DF">
            <w:pPr>
              <w:pStyle w:val="TAL"/>
            </w:pPr>
            <w:proofErr w:type="gramStart"/>
            <w:r>
              <w:t>array(</w:t>
            </w:r>
            <w:proofErr w:type="spellStart"/>
            <w:proofErr w:type="gramEnd"/>
            <w:r>
              <w:t>DispersionInfo</w:t>
            </w:r>
            <w:proofErr w:type="spellEnd"/>
            <w:r>
              <w:t>)</w:t>
            </w:r>
          </w:p>
        </w:tc>
        <w:tc>
          <w:tcPr>
            <w:tcW w:w="425" w:type="dxa"/>
          </w:tcPr>
          <w:p w14:paraId="70EC6F29" w14:textId="77777777" w:rsidR="00174001" w:rsidRDefault="00174001" w:rsidP="00F116DF">
            <w:pPr>
              <w:pStyle w:val="TAC"/>
            </w:pPr>
            <w:r>
              <w:t>C</w:t>
            </w:r>
          </w:p>
        </w:tc>
        <w:tc>
          <w:tcPr>
            <w:tcW w:w="1134" w:type="dxa"/>
          </w:tcPr>
          <w:p w14:paraId="39715A5A" w14:textId="77777777" w:rsidR="00174001" w:rsidRDefault="00174001" w:rsidP="00F116DF">
            <w:pPr>
              <w:pStyle w:val="TAL"/>
            </w:pPr>
            <w:proofErr w:type="gramStart"/>
            <w:r>
              <w:t>1..N</w:t>
            </w:r>
            <w:proofErr w:type="gramEnd"/>
          </w:p>
        </w:tc>
        <w:tc>
          <w:tcPr>
            <w:tcW w:w="2856" w:type="dxa"/>
          </w:tcPr>
          <w:p w14:paraId="4CA3FC3F" w14:textId="77777777" w:rsidR="00174001" w:rsidRDefault="00174001" w:rsidP="00F116DF">
            <w:pPr>
              <w:pStyle w:val="TAL"/>
            </w:pPr>
            <w:r>
              <w:t>The Dispersion information.</w:t>
            </w:r>
          </w:p>
          <w:p w14:paraId="4A10D6A7" w14:textId="77777777" w:rsidR="00174001" w:rsidRDefault="00174001" w:rsidP="00F116DF">
            <w:pPr>
              <w:pStyle w:val="TAL"/>
            </w:pPr>
            <w:r>
              <w:t>When subscribed event is "DISPERSION", the "</w:t>
            </w:r>
            <w:proofErr w:type="spellStart"/>
            <w:r>
              <w:t>disperInfos</w:t>
            </w:r>
            <w:proofErr w:type="spellEnd"/>
            <w:r>
              <w:t>" attribute shall be included.</w:t>
            </w:r>
          </w:p>
          <w:p w14:paraId="03078F60" w14:textId="77777777" w:rsidR="00174001" w:rsidRDefault="00174001" w:rsidP="00F116DF">
            <w:pPr>
              <w:pStyle w:val="TAL"/>
            </w:pPr>
            <w:r>
              <w:t>(NOTE 5)</w:t>
            </w:r>
          </w:p>
        </w:tc>
        <w:tc>
          <w:tcPr>
            <w:tcW w:w="1843" w:type="dxa"/>
          </w:tcPr>
          <w:p w14:paraId="54140D05" w14:textId="77777777" w:rsidR="00174001" w:rsidRDefault="00174001" w:rsidP="00F116DF">
            <w:pPr>
              <w:pStyle w:val="TAL"/>
              <w:rPr>
                <w:lang w:eastAsia="zh-CN"/>
              </w:rPr>
            </w:pPr>
            <w:r>
              <w:rPr>
                <w:lang w:eastAsia="zh-CN"/>
              </w:rPr>
              <w:t>Dispersion</w:t>
            </w:r>
          </w:p>
        </w:tc>
      </w:tr>
      <w:tr w:rsidR="00174001" w14:paraId="7CB37C2F" w14:textId="77777777" w:rsidTr="00012C18">
        <w:trPr>
          <w:jc w:val="center"/>
        </w:trPr>
        <w:tc>
          <w:tcPr>
            <w:tcW w:w="1531" w:type="dxa"/>
          </w:tcPr>
          <w:p w14:paraId="7C17B22E" w14:textId="77777777" w:rsidR="00174001" w:rsidRDefault="00174001" w:rsidP="00F116DF">
            <w:pPr>
              <w:pStyle w:val="TAL"/>
              <w:rPr>
                <w:lang w:eastAsia="zh-CN"/>
              </w:rPr>
            </w:pPr>
            <w:proofErr w:type="spellStart"/>
            <w:r>
              <w:rPr>
                <w:lang w:eastAsia="zh-CN"/>
              </w:rPr>
              <w:t>redTransInfos</w:t>
            </w:r>
            <w:proofErr w:type="spellEnd"/>
          </w:p>
        </w:tc>
        <w:tc>
          <w:tcPr>
            <w:tcW w:w="1559" w:type="dxa"/>
          </w:tcPr>
          <w:p w14:paraId="341B8C97" w14:textId="77777777" w:rsidR="00174001" w:rsidRDefault="00174001" w:rsidP="00F116DF">
            <w:pPr>
              <w:pStyle w:val="TAL"/>
            </w:pPr>
            <w:proofErr w:type="gramStart"/>
            <w:r>
              <w:t>array(</w:t>
            </w:r>
            <w:proofErr w:type="spellStart"/>
            <w:proofErr w:type="gramEnd"/>
            <w:r>
              <w:t>RedundantTransmissionExpInfo</w:t>
            </w:r>
            <w:proofErr w:type="spellEnd"/>
            <w:r>
              <w:t>)</w:t>
            </w:r>
          </w:p>
        </w:tc>
        <w:tc>
          <w:tcPr>
            <w:tcW w:w="425" w:type="dxa"/>
          </w:tcPr>
          <w:p w14:paraId="1FED5CB1" w14:textId="77777777" w:rsidR="00174001" w:rsidRDefault="00174001" w:rsidP="00F116DF">
            <w:pPr>
              <w:pStyle w:val="TAC"/>
            </w:pPr>
            <w:r>
              <w:t>C</w:t>
            </w:r>
          </w:p>
        </w:tc>
        <w:tc>
          <w:tcPr>
            <w:tcW w:w="1134" w:type="dxa"/>
          </w:tcPr>
          <w:p w14:paraId="7009B1FD" w14:textId="77777777" w:rsidR="00174001" w:rsidRDefault="00174001" w:rsidP="00F116DF">
            <w:pPr>
              <w:pStyle w:val="TAL"/>
            </w:pPr>
            <w:proofErr w:type="gramStart"/>
            <w:r>
              <w:t>1..N</w:t>
            </w:r>
            <w:proofErr w:type="gramEnd"/>
          </w:p>
        </w:tc>
        <w:tc>
          <w:tcPr>
            <w:tcW w:w="2856" w:type="dxa"/>
          </w:tcPr>
          <w:p w14:paraId="3EFE1FE3" w14:textId="77777777" w:rsidR="00174001" w:rsidRDefault="00174001" w:rsidP="00F116DF">
            <w:pPr>
              <w:pStyle w:val="TAL"/>
            </w:pPr>
            <w:r>
              <w:t>The redundant transmission experience related information.</w:t>
            </w:r>
          </w:p>
          <w:p w14:paraId="361A0D60" w14:textId="77777777" w:rsidR="00174001" w:rsidRDefault="00174001" w:rsidP="00F116DF">
            <w:pPr>
              <w:pStyle w:val="TAL"/>
            </w:pPr>
            <w:r>
              <w:t>When subscribed event is "RED_TRANS_EXP", the "</w:t>
            </w:r>
            <w:proofErr w:type="spellStart"/>
            <w:r>
              <w:t>redTransInfos</w:t>
            </w:r>
            <w:proofErr w:type="spellEnd"/>
            <w:r>
              <w:t>" attribute shall be included.</w:t>
            </w:r>
          </w:p>
          <w:p w14:paraId="207FE169" w14:textId="77777777" w:rsidR="00174001" w:rsidRDefault="00174001" w:rsidP="00F116DF">
            <w:pPr>
              <w:pStyle w:val="TAL"/>
            </w:pPr>
            <w:r>
              <w:t>(NOTE 5)</w:t>
            </w:r>
          </w:p>
        </w:tc>
        <w:tc>
          <w:tcPr>
            <w:tcW w:w="1843" w:type="dxa"/>
          </w:tcPr>
          <w:p w14:paraId="64F74233" w14:textId="77777777" w:rsidR="00174001" w:rsidRDefault="00174001" w:rsidP="00F116DF">
            <w:pPr>
              <w:pStyle w:val="TAL"/>
              <w:rPr>
                <w:lang w:eastAsia="zh-CN"/>
              </w:rPr>
            </w:pPr>
            <w:proofErr w:type="spellStart"/>
            <w:r>
              <w:rPr>
                <w:lang w:eastAsia="zh-CN"/>
              </w:rPr>
              <w:t>RedundantTransmissionExp</w:t>
            </w:r>
            <w:proofErr w:type="spellEnd"/>
          </w:p>
        </w:tc>
      </w:tr>
      <w:tr w:rsidR="00174001" w14:paraId="7833F438" w14:textId="77777777" w:rsidTr="00012C18">
        <w:trPr>
          <w:jc w:val="center"/>
        </w:trPr>
        <w:tc>
          <w:tcPr>
            <w:tcW w:w="1531" w:type="dxa"/>
          </w:tcPr>
          <w:p w14:paraId="0CB0193A" w14:textId="77777777" w:rsidR="00174001" w:rsidRDefault="00174001" w:rsidP="00F116DF">
            <w:pPr>
              <w:pStyle w:val="TAL"/>
              <w:rPr>
                <w:lang w:eastAsia="zh-CN"/>
              </w:rPr>
            </w:pPr>
            <w:proofErr w:type="spellStart"/>
            <w:r>
              <w:rPr>
                <w:lang w:eastAsia="zh-CN"/>
              </w:rPr>
              <w:lastRenderedPageBreak/>
              <w:t>wlanInfos</w:t>
            </w:r>
            <w:proofErr w:type="spellEnd"/>
          </w:p>
        </w:tc>
        <w:tc>
          <w:tcPr>
            <w:tcW w:w="1559" w:type="dxa"/>
          </w:tcPr>
          <w:p w14:paraId="5AC48D2D" w14:textId="77777777" w:rsidR="00174001" w:rsidRDefault="00174001" w:rsidP="00F116DF">
            <w:pPr>
              <w:pStyle w:val="TAL"/>
            </w:pPr>
            <w:proofErr w:type="gramStart"/>
            <w:r>
              <w:t>array(</w:t>
            </w:r>
            <w:proofErr w:type="spellStart"/>
            <w:proofErr w:type="gramEnd"/>
            <w:r>
              <w:t>WlanPerformanceInfo</w:t>
            </w:r>
            <w:proofErr w:type="spellEnd"/>
            <w:r>
              <w:t>)</w:t>
            </w:r>
          </w:p>
        </w:tc>
        <w:tc>
          <w:tcPr>
            <w:tcW w:w="425" w:type="dxa"/>
          </w:tcPr>
          <w:p w14:paraId="4168DFA6" w14:textId="77777777" w:rsidR="00174001" w:rsidRDefault="00174001" w:rsidP="00F116DF">
            <w:pPr>
              <w:pStyle w:val="TAC"/>
            </w:pPr>
            <w:r>
              <w:t>C</w:t>
            </w:r>
          </w:p>
        </w:tc>
        <w:tc>
          <w:tcPr>
            <w:tcW w:w="1134" w:type="dxa"/>
          </w:tcPr>
          <w:p w14:paraId="6F58B726" w14:textId="77777777" w:rsidR="00174001" w:rsidRDefault="00174001" w:rsidP="00F116DF">
            <w:pPr>
              <w:pStyle w:val="TAL"/>
            </w:pPr>
            <w:proofErr w:type="gramStart"/>
            <w:r>
              <w:t>1..N</w:t>
            </w:r>
            <w:proofErr w:type="gramEnd"/>
          </w:p>
        </w:tc>
        <w:tc>
          <w:tcPr>
            <w:tcW w:w="2856" w:type="dxa"/>
          </w:tcPr>
          <w:p w14:paraId="39771076" w14:textId="77777777" w:rsidR="00174001" w:rsidRDefault="00174001" w:rsidP="00F116DF">
            <w:pPr>
              <w:pStyle w:val="TAL"/>
            </w:pPr>
            <w:r>
              <w:t>The WLAN performance related information.</w:t>
            </w:r>
          </w:p>
          <w:p w14:paraId="27BF48D3" w14:textId="77777777" w:rsidR="00174001" w:rsidRDefault="00174001" w:rsidP="00F116DF">
            <w:pPr>
              <w:pStyle w:val="TAL"/>
            </w:pPr>
            <w:r>
              <w:t>When subscribed event is "WLAN_PERFORMANCE", the "</w:t>
            </w:r>
            <w:proofErr w:type="spellStart"/>
            <w:r>
              <w:t>wlanInfos</w:t>
            </w:r>
            <w:proofErr w:type="spellEnd"/>
            <w:r>
              <w:t>" attribute shall be included.</w:t>
            </w:r>
          </w:p>
          <w:p w14:paraId="705984D7" w14:textId="77777777" w:rsidR="00174001" w:rsidRDefault="00174001" w:rsidP="00F116DF">
            <w:pPr>
              <w:pStyle w:val="TAL"/>
            </w:pPr>
            <w:r>
              <w:t>(NOTE 5)</w:t>
            </w:r>
          </w:p>
        </w:tc>
        <w:tc>
          <w:tcPr>
            <w:tcW w:w="1843" w:type="dxa"/>
          </w:tcPr>
          <w:p w14:paraId="354A232B" w14:textId="77777777" w:rsidR="00174001" w:rsidRDefault="00174001" w:rsidP="00F116DF">
            <w:pPr>
              <w:pStyle w:val="TAL"/>
              <w:rPr>
                <w:lang w:eastAsia="zh-CN"/>
              </w:rPr>
            </w:pPr>
            <w:proofErr w:type="spellStart"/>
            <w:r>
              <w:rPr>
                <w:lang w:eastAsia="zh-CN"/>
              </w:rPr>
              <w:t>WlanPerformance</w:t>
            </w:r>
            <w:proofErr w:type="spellEnd"/>
          </w:p>
        </w:tc>
      </w:tr>
      <w:tr w:rsidR="00174001" w14:paraId="65C044DB" w14:textId="77777777" w:rsidTr="00012C18">
        <w:trPr>
          <w:jc w:val="center"/>
        </w:trPr>
        <w:tc>
          <w:tcPr>
            <w:tcW w:w="1531" w:type="dxa"/>
          </w:tcPr>
          <w:p w14:paraId="7C2D131C" w14:textId="77777777" w:rsidR="00174001" w:rsidRDefault="00174001" w:rsidP="00F116DF">
            <w:pPr>
              <w:pStyle w:val="TAL"/>
              <w:rPr>
                <w:lang w:eastAsia="zh-CN"/>
              </w:rPr>
            </w:pPr>
            <w:proofErr w:type="spellStart"/>
            <w:r>
              <w:rPr>
                <w:rFonts w:hint="eastAsia"/>
                <w:lang w:eastAsia="ko-KR"/>
              </w:rPr>
              <w:t>smcc</w:t>
            </w:r>
            <w:r>
              <w:rPr>
                <w:lang w:eastAsia="ko-KR"/>
              </w:rPr>
              <w:t>Exps</w:t>
            </w:r>
            <w:proofErr w:type="spellEnd"/>
          </w:p>
        </w:tc>
        <w:tc>
          <w:tcPr>
            <w:tcW w:w="1559" w:type="dxa"/>
          </w:tcPr>
          <w:p w14:paraId="6843024B" w14:textId="77777777" w:rsidR="00174001" w:rsidRDefault="00174001" w:rsidP="00F116DF">
            <w:pPr>
              <w:pStyle w:val="TAL"/>
            </w:pPr>
            <w:proofErr w:type="gramStart"/>
            <w:r>
              <w:t>array(</w:t>
            </w:r>
            <w:proofErr w:type="spellStart"/>
            <w:proofErr w:type="gramEnd"/>
            <w:r>
              <w:t>SmcceInfo</w:t>
            </w:r>
            <w:proofErr w:type="spellEnd"/>
            <w:r>
              <w:t>)</w:t>
            </w:r>
          </w:p>
        </w:tc>
        <w:tc>
          <w:tcPr>
            <w:tcW w:w="425" w:type="dxa"/>
          </w:tcPr>
          <w:p w14:paraId="6DBBF174" w14:textId="77777777" w:rsidR="00174001" w:rsidRDefault="00174001" w:rsidP="00F116DF">
            <w:pPr>
              <w:pStyle w:val="TAC"/>
            </w:pPr>
            <w:r>
              <w:t>C</w:t>
            </w:r>
          </w:p>
        </w:tc>
        <w:tc>
          <w:tcPr>
            <w:tcW w:w="1134" w:type="dxa"/>
          </w:tcPr>
          <w:p w14:paraId="5E2AD2CB" w14:textId="77777777" w:rsidR="00174001" w:rsidRDefault="00174001" w:rsidP="00F116DF">
            <w:pPr>
              <w:pStyle w:val="TAL"/>
            </w:pPr>
            <w:proofErr w:type="gramStart"/>
            <w:r>
              <w:t>1..N</w:t>
            </w:r>
            <w:proofErr w:type="gramEnd"/>
          </w:p>
        </w:tc>
        <w:tc>
          <w:tcPr>
            <w:tcW w:w="2856" w:type="dxa"/>
          </w:tcPr>
          <w:p w14:paraId="2BE5A611" w14:textId="77777777" w:rsidR="00174001" w:rsidRDefault="00174001" w:rsidP="00F116DF">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420985E" w14:textId="77777777" w:rsidR="00174001" w:rsidRDefault="00174001" w:rsidP="00F116DF">
            <w:pPr>
              <w:pStyle w:val="TAL"/>
            </w:pPr>
            <w:r>
              <w:t>Shall be present when the requested event is "</w:t>
            </w:r>
            <w:r>
              <w:rPr>
                <w:rFonts w:hint="eastAsia"/>
                <w:lang w:eastAsia="zh-CN"/>
              </w:rPr>
              <w:t>S</w:t>
            </w:r>
            <w:r>
              <w:rPr>
                <w:lang w:eastAsia="zh-CN"/>
              </w:rPr>
              <w:t>M_</w:t>
            </w:r>
            <w:r>
              <w:t>CONGESTION".</w:t>
            </w:r>
          </w:p>
          <w:p w14:paraId="11821ED9" w14:textId="77777777" w:rsidR="00174001" w:rsidRDefault="00174001" w:rsidP="00F116DF">
            <w:pPr>
              <w:pStyle w:val="TAL"/>
            </w:pPr>
            <w:r>
              <w:t>(NOTE 5)</w:t>
            </w:r>
          </w:p>
        </w:tc>
        <w:tc>
          <w:tcPr>
            <w:tcW w:w="1843" w:type="dxa"/>
          </w:tcPr>
          <w:p w14:paraId="47E6365C" w14:textId="77777777" w:rsidR="00174001" w:rsidRDefault="00174001" w:rsidP="00F116DF">
            <w:pPr>
              <w:pStyle w:val="TAL"/>
              <w:rPr>
                <w:lang w:eastAsia="zh-CN"/>
              </w:rPr>
            </w:pPr>
            <w:r>
              <w:rPr>
                <w:rFonts w:hint="eastAsia"/>
                <w:lang w:eastAsia="zh-CN"/>
              </w:rPr>
              <w:t>S</w:t>
            </w:r>
            <w:r>
              <w:rPr>
                <w:lang w:eastAsia="zh-CN"/>
              </w:rPr>
              <w:t>MCCE</w:t>
            </w:r>
          </w:p>
        </w:tc>
      </w:tr>
      <w:tr w:rsidR="00174001" w14:paraId="68155148" w14:textId="77777777" w:rsidTr="00012C18">
        <w:trPr>
          <w:jc w:val="center"/>
        </w:trPr>
        <w:tc>
          <w:tcPr>
            <w:tcW w:w="1531" w:type="dxa"/>
          </w:tcPr>
          <w:p w14:paraId="1C1E72CE" w14:textId="77777777" w:rsidR="00174001" w:rsidRDefault="00174001" w:rsidP="00F116DF">
            <w:pPr>
              <w:pStyle w:val="TAL"/>
              <w:rPr>
                <w:lang w:eastAsia="ko-KR"/>
              </w:rPr>
            </w:pPr>
            <w:proofErr w:type="spellStart"/>
            <w:r>
              <w:rPr>
                <w:lang w:eastAsia="zh-CN"/>
              </w:rPr>
              <w:t>pduSesTrafInfos</w:t>
            </w:r>
            <w:proofErr w:type="spellEnd"/>
          </w:p>
        </w:tc>
        <w:tc>
          <w:tcPr>
            <w:tcW w:w="1559" w:type="dxa"/>
          </w:tcPr>
          <w:p w14:paraId="57271C3B" w14:textId="77777777" w:rsidR="00174001" w:rsidRDefault="00174001" w:rsidP="00F116DF">
            <w:pPr>
              <w:pStyle w:val="TAL"/>
            </w:pPr>
            <w:proofErr w:type="gramStart"/>
            <w:r>
              <w:t>array(</w:t>
            </w:r>
            <w:proofErr w:type="spellStart"/>
            <w:proofErr w:type="gramEnd"/>
            <w:r>
              <w:t>PduSesTrafficInfo</w:t>
            </w:r>
            <w:proofErr w:type="spellEnd"/>
            <w:r>
              <w:t>)</w:t>
            </w:r>
          </w:p>
        </w:tc>
        <w:tc>
          <w:tcPr>
            <w:tcW w:w="425" w:type="dxa"/>
          </w:tcPr>
          <w:p w14:paraId="1272E3A5" w14:textId="77777777" w:rsidR="00174001" w:rsidRDefault="00174001" w:rsidP="00F116DF">
            <w:pPr>
              <w:pStyle w:val="TAC"/>
            </w:pPr>
            <w:r>
              <w:t>C</w:t>
            </w:r>
          </w:p>
        </w:tc>
        <w:tc>
          <w:tcPr>
            <w:tcW w:w="1134" w:type="dxa"/>
          </w:tcPr>
          <w:p w14:paraId="5C93ED1B" w14:textId="77777777" w:rsidR="00174001" w:rsidRDefault="00174001" w:rsidP="00F116DF">
            <w:pPr>
              <w:pStyle w:val="TAL"/>
            </w:pPr>
            <w:proofErr w:type="gramStart"/>
            <w:r>
              <w:t>1..N</w:t>
            </w:r>
            <w:proofErr w:type="gramEnd"/>
          </w:p>
        </w:tc>
        <w:tc>
          <w:tcPr>
            <w:tcW w:w="2856" w:type="dxa"/>
          </w:tcPr>
          <w:p w14:paraId="31FC1F8B" w14:textId="77777777" w:rsidR="00174001" w:rsidRDefault="00174001" w:rsidP="00F116DF">
            <w:pPr>
              <w:pStyle w:val="TAL"/>
            </w:pPr>
            <w:r>
              <w:t>The PDU Session traffic related information.</w:t>
            </w:r>
          </w:p>
          <w:p w14:paraId="3052DF34" w14:textId="77777777" w:rsidR="00174001" w:rsidRDefault="00174001" w:rsidP="00F116DF">
            <w:pPr>
              <w:pStyle w:val="TAL"/>
            </w:pPr>
            <w:r>
              <w:t>When subscribed event is "PDU_SESSION_TRAFFIC", the "</w:t>
            </w:r>
            <w:proofErr w:type="spellStart"/>
            <w:r>
              <w:rPr>
                <w:lang w:eastAsia="zh-CN"/>
              </w:rPr>
              <w:t>pduSesTrafInfos</w:t>
            </w:r>
            <w:proofErr w:type="spellEnd"/>
            <w:r>
              <w:t>" attribute shall be included.</w:t>
            </w:r>
          </w:p>
          <w:p w14:paraId="7649A135" w14:textId="77777777" w:rsidR="00174001" w:rsidRDefault="00174001" w:rsidP="00F116DF">
            <w:pPr>
              <w:pStyle w:val="TAL"/>
            </w:pPr>
            <w:r>
              <w:t>(NOTE 5)</w:t>
            </w:r>
          </w:p>
        </w:tc>
        <w:tc>
          <w:tcPr>
            <w:tcW w:w="1843" w:type="dxa"/>
          </w:tcPr>
          <w:p w14:paraId="01BA6DDC" w14:textId="77777777" w:rsidR="00174001" w:rsidRDefault="00174001" w:rsidP="00F116DF">
            <w:pPr>
              <w:pStyle w:val="TAL"/>
              <w:rPr>
                <w:lang w:eastAsia="zh-CN"/>
              </w:rPr>
            </w:pPr>
            <w:proofErr w:type="spellStart"/>
            <w:r>
              <w:rPr>
                <w:lang w:eastAsia="zh-CN"/>
              </w:rPr>
              <w:t>PduSesTraffic</w:t>
            </w:r>
            <w:proofErr w:type="spellEnd"/>
          </w:p>
        </w:tc>
      </w:tr>
      <w:tr w:rsidR="00174001" w14:paraId="6EE3AD37" w14:textId="77777777" w:rsidTr="00012C18">
        <w:trPr>
          <w:jc w:val="center"/>
        </w:trPr>
        <w:tc>
          <w:tcPr>
            <w:tcW w:w="1531" w:type="dxa"/>
          </w:tcPr>
          <w:p w14:paraId="14DC387D" w14:textId="77777777" w:rsidR="00174001" w:rsidRDefault="00174001" w:rsidP="00F116DF">
            <w:pPr>
              <w:pStyle w:val="TAL"/>
              <w:rPr>
                <w:lang w:eastAsia="zh-CN"/>
              </w:rPr>
            </w:pPr>
            <w:proofErr w:type="spellStart"/>
            <w:r>
              <w:rPr>
                <w:lang w:eastAsia="zh-CN"/>
              </w:rPr>
              <w:t>accuInfo</w:t>
            </w:r>
            <w:proofErr w:type="spellEnd"/>
          </w:p>
        </w:tc>
        <w:tc>
          <w:tcPr>
            <w:tcW w:w="1559" w:type="dxa"/>
          </w:tcPr>
          <w:p w14:paraId="5F6FCB28" w14:textId="77777777" w:rsidR="00174001" w:rsidRDefault="00174001" w:rsidP="00F116DF">
            <w:pPr>
              <w:pStyle w:val="TAL"/>
            </w:pPr>
            <w:proofErr w:type="spellStart"/>
            <w:r>
              <w:t>AccuracyInfo</w:t>
            </w:r>
            <w:proofErr w:type="spellEnd"/>
          </w:p>
        </w:tc>
        <w:tc>
          <w:tcPr>
            <w:tcW w:w="425" w:type="dxa"/>
          </w:tcPr>
          <w:p w14:paraId="5ED19CC3" w14:textId="77777777" w:rsidR="00174001" w:rsidRDefault="00174001" w:rsidP="00F116DF">
            <w:pPr>
              <w:pStyle w:val="TAC"/>
            </w:pPr>
            <w:r>
              <w:rPr>
                <w:lang w:eastAsia="zh-CN"/>
              </w:rPr>
              <w:t>C</w:t>
            </w:r>
          </w:p>
        </w:tc>
        <w:tc>
          <w:tcPr>
            <w:tcW w:w="1134" w:type="dxa"/>
          </w:tcPr>
          <w:p w14:paraId="2A77DFE0" w14:textId="77777777" w:rsidR="00174001" w:rsidRDefault="00174001" w:rsidP="00F116DF">
            <w:pPr>
              <w:pStyle w:val="TAL"/>
            </w:pPr>
            <w:r>
              <w:t>0..1</w:t>
            </w:r>
          </w:p>
        </w:tc>
        <w:tc>
          <w:tcPr>
            <w:tcW w:w="2856" w:type="dxa"/>
          </w:tcPr>
          <w:p w14:paraId="53D45197" w14:textId="77777777" w:rsidR="00174001" w:rsidRDefault="00174001" w:rsidP="00F116DF">
            <w:pPr>
              <w:pStyle w:val="TAL"/>
            </w:pPr>
            <w:r>
              <w:rPr>
                <w:lang w:eastAsia="zh-CN"/>
              </w:rPr>
              <w:t xml:space="preserve">The </w:t>
            </w:r>
            <w:r>
              <w:t>analytics accuracy information.</w:t>
            </w:r>
          </w:p>
          <w:p w14:paraId="134AF70F" w14:textId="77777777" w:rsidR="00174001" w:rsidRDefault="00174001" w:rsidP="00F116DF">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3DF4AED3" w14:textId="77777777" w:rsidR="00174001" w:rsidRDefault="00174001" w:rsidP="00F116DF">
            <w:pPr>
              <w:pStyle w:val="TAL"/>
              <w:rPr>
                <w:lang w:eastAsia="zh-CN"/>
              </w:rPr>
            </w:pPr>
            <w:proofErr w:type="spellStart"/>
            <w:r>
              <w:rPr>
                <w:lang w:eastAsia="zh-CN"/>
              </w:rPr>
              <w:t>AnalyticsAccuracy</w:t>
            </w:r>
            <w:proofErr w:type="spellEnd"/>
          </w:p>
        </w:tc>
      </w:tr>
      <w:tr w:rsidR="00174001" w14:paraId="11DB93C7" w14:textId="77777777" w:rsidTr="00012C18">
        <w:trPr>
          <w:jc w:val="center"/>
        </w:trPr>
        <w:tc>
          <w:tcPr>
            <w:tcW w:w="1531" w:type="dxa"/>
          </w:tcPr>
          <w:p w14:paraId="3C63FAF5" w14:textId="1EFDF22F" w:rsidR="00174001" w:rsidRDefault="00174001" w:rsidP="00174001">
            <w:pPr>
              <w:pStyle w:val="TAL"/>
              <w:rPr>
                <w:lang w:eastAsia="zh-CN"/>
              </w:rPr>
            </w:pPr>
            <w:proofErr w:type="spellStart"/>
            <w:r>
              <w:rPr>
                <w:lang w:eastAsia="zh-CN"/>
              </w:rPr>
              <w:t>cancelAccuInd</w:t>
            </w:r>
            <w:proofErr w:type="spellEnd"/>
          </w:p>
        </w:tc>
        <w:tc>
          <w:tcPr>
            <w:tcW w:w="1559" w:type="dxa"/>
          </w:tcPr>
          <w:p w14:paraId="629F6B02" w14:textId="0F40BE48" w:rsidR="00174001" w:rsidRDefault="00174001" w:rsidP="00174001">
            <w:pPr>
              <w:pStyle w:val="TAL"/>
            </w:pPr>
            <w:proofErr w:type="spellStart"/>
            <w:r>
              <w:t>boolean</w:t>
            </w:r>
            <w:proofErr w:type="spellEnd"/>
          </w:p>
        </w:tc>
        <w:tc>
          <w:tcPr>
            <w:tcW w:w="425" w:type="dxa"/>
          </w:tcPr>
          <w:p w14:paraId="18D91C0C" w14:textId="41D09564" w:rsidR="00174001" w:rsidRDefault="00174001" w:rsidP="00174001">
            <w:pPr>
              <w:pStyle w:val="TAC"/>
              <w:rPr>
                <w:lang w:eastAsia="zh-CN"/>
              </w:rPr>
            </w:pPr>
            <w:r>
              <w:rPr>
                <w:lang w:eastAsia="zh-CN"/>
              </w:rPr>
              <w:t>O</w:t>
            </w:r>
          </w:p>
        </w:tc>
        <w:tc>
          <w:tcPr>
            <w:tcW w:w="1134" w:type="dxa"/>
          </w:tcPr>
          <w:p w14:paraId="5C15B68C" w14:textId="79FFF0DF" w:rsidR="00174001" w:rsidRDefault="00174001" w:rsidP="00174001">
            <w:pPr>
              <w:pStyle w:val="TAL"/>
            </w:pPr>
            <w:r>
              <w:t>0..1</w:t>
            </w:r>
          </w:p>
        </w:tc>
        <w:tc>
          <w:tcPr>
            <w:tcW w:w="2856" w:type="dxa"/>
          </w:tcPr>
          <w:p w14:paraId="6AC88927" w14:textId="77777777" w:rsidR="00174001" w:rsidRDefault="00174001" w:rsidP="00174001">
            <w:pPr>
              <w:pStyle w:val="TAL"/>
              <w:rPr>
                <w:lang w:eastAsia="zh-CN"/>
              </w:rPr>
            </w:pPr>
            <w:r>
              <w:rPr>
                <w:lang w:eastAsia="zh-CN"/>
              </w:rPr>
              <w:t>Indicates cancelled subscription of the analytics accuracy information.</w:t>
            </w:r>
          </w:p>
          <w:p w14:paraId="2A429DF9" w14:textId="77777777" w:rsidR="00174001" w:rsidRDefault="00174001" w:rsidP="00174001">
            <w:pPr>
              <w:pStyle w:val="TAL"/>
              <w:rPr>
                <w:lang w:eastAsia="zh-CN"/>
              </w:rPr>
            </w:pPr>
            <w:r>
              <w:rPr>
                <w:lang w:eastAsia="zh-CN"/>
              </w:rPr>
              <w:t>Set to "true" indicates the NWDAF cancelled subscription of analytics accuracy information as the NWDAF does not support the accuracy checking capability.</w:t>
            </w:r>
          </w:p>
          <w:p w14:paraId="48090FEC" w14:textId="58B31639" w:rsidR="00174001" w:rsidRDefault="00174001" w:rsidP="00174001">
            <w:pPr>
              <w:pStyle w:val="TAL"/>
              <w:rPr>
                <w:lang w:eastAsia="zh-CN"/>
              </w:rPr>
            </w:pPr>
            <w:r>
              <w:rPr>
                <w:rFonts w:cs="Arial"/>
                <w:szCs w:val="18"/>
              </w:rPr>
              <w:t>Otherwise set to "false". Default value is "false" if omitted.</w:t>
            </w:r>
          </w:p>
        </w:tc>
        <w:tc>
          <w:tcPr>
            <w:tcW w:w="1843" w:type="dxa"/>
          </w:tcPr>
          <w:p w14:paraId="1EB49C44" w14:textId="69686E75" w:rsidR="00174001" w:rsidRDefault="00174001" w:rsidP="00174001">
            <w:pPr>
              <w:pStyle w:val="TAL"/>
              <w:rPr>
                <w:lang w:eastAsia="zh-CN"/>
              </w:rPr>
            </w:pPr>
            <w:proofErr w:type="spellStart"/>
            <w:r>
              <w:rPr>
                <w:lang w:eastAsia="zh-CN"/>
              </w:rPr>
              <w:t>AnalyticsAccuracy</w:t>
            </w:r>
            <w:proofErr w:type="spellEnd"/>
          </w:p>
        </w:tc>
      </w:tr>
      <w:tr w:rsidR="00174001" w14:paraId="31D8D030" w14:textId="77777777" w:rsidTr="00012C18">
        <w:trPr>
          <w:jc w:val="center"/>
        </w:trPr>
        <w:tc>
          <w:tcPr>
            <w:tcW w:w="1531" w:type="dxa"/>
          </w:tcPr>
          <w:p w14:paraId="5F373E75" w14:textId="666271F7" w:rsidR="00174001" w:rsidRDefault="00174001" w:rsidP="00174001">
            <w:pPr>
              <w:pStyle w:val="TAL"/>
              <w:rPr>
                <w:lang w:eastAsia="zh-CN"/>
              </w:rPr>
            </w:pPr>
            <w:proofErr w:type="spellStart"/>
            <w:r>
              <w:rPr>
                <w:lang w:eastAsia="zh-CN"/>
              </w:rPr>
              <w:t>pauseInd</w:t>
            </w:r>
            <w:proofErr w:type="spellEnd"/>
          </w:p>
        </w:tc>
        <w:tc>
          <w:tcPr>
            <w:tcW w:w="1559" w:type="dxa"/>
          </w:tcPr>
          <w:p w14:paraId="65640A35" w14:textId="69BB0D69" w:rsidR="00174001" w:rsidRDefault="00174001" w:rsidP="00174001">
            <w:pPr>
              <w:pStyle w:val="TAL"/>
            </w:pPr>
            <w:proofErr w:type="spellStart"/>
            <w:r>
              <w:t>boolean</w:t>
            </w:r>
            <w:proofErr w:type="spellEnd"/>
          </w:p>
        </w:tc>
        <w:tc>
          <w:tcPr>
            <w:tcW w:w="425" w:type="dxa"/>
          </w:tcPr>
          <w:p w14:paraId="49E88F2F" w14:textId="47FE5893" w:rsidR="00174001" w:rsidRDefault="00174001" w:rsidP="00174001">
            <w:pPr>
              <w:pStyle w:val="TAC"/>
              <w:rPr>
                <w:lang w:eastAsia="zh-CN"/>
              </w:rPr>
            </w:pPr>
            <w:r>
              <w:t>O</w:t>
            </w:r>
          </w:p>
        </w:tc>
        <w:tc>
          <w:tcPr>
            <w:tcW w:w="1134" w:type="dxa"/>
          </w:tcPr>
          <w:p w14:paraId="79C9E88B" w14:textId="0398DAAB" w:rsidR="00174001" w:rsidRDefault="00174001" w:rsidP="00174001">
            <w:pPr>
              <w:pStyle w:val="TAL"/>
            </w:pPr>
            <w:r>
              <w:t>0..1</w:t>
            </w:r>
          </w:p>
        </w:tc>
        <w:tc>
          <w:tcPr>
            <w:tcW w:w="2856" w:type="dxa"/>
          </w:tcPr>
          <w:p w14:paraId="1A098EBE" w14:textId="77777777" w:rsidR="00174001" w:rsidRDefault="00174001" w:rsidP="00174001">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7BB5C079" w14:textId="77777777" w:rsidR="00174001" w:rsidRDefault="00174001" w:rsidP="00174001">
            <w:pPr>
              <w:pStyle w:val="TAL"/>
            </w:pPr>
          </w:p>
          <w:p w14:paraId="51EB20F8" w14:textId="06A5DDAB" w:rsidR="00174001" w:rsidRDefault="00174001" w:rsidP="00174001">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445CA954" w14:textId="24359867" w:rsidR="00174001" w:rsidRDefault="00174001" w:rsidP="00174001">
            <w:pPr>
              <w:pStyle w:val="TAL"/>
              <w:rPr>
                <w:lang w:eastAsia="zh-CN"/>
              </w:rPr>
            </w:pPr>
            <w:proofErr w:type="spellStart"/>
            <w:r>
              <w:rPr>
                <w:lang w:eastAsia="zh-CN"/>
              </w:rPr>
              <w:t>AnalyticsAccuracy</w:t>
            </w:r>
            <w:proofErr w:type="spellEnd"/>
          </w:p>
        </w:tc>
      </w:tr>
      <w:tr w:rsidR="00174001" w14:paraId="0873FB46" w14:textId="77777777" w:rsidTr="00012C18">
        <w:trPr>
          <w:jc w:val="center"/>
        </w:trPr>
        <w:tc>
          <w:tcPr>
            <w:tcW w:w="1531" w:type="dxa"/>
          </w:tcPr>
          <w:p w14:paraId="20605EED" w14:textId="3724727F" w:rsidR="00174001" w:rsidRDefault="00174001" w:rsidP="00174001">
            <w:pPr>
              <w:pStyle w:val="TAL"/>
              <w:rPr>
                <w:lang w:eastAsia="zh-CN"/>
              </w:rPr>
            </w:pPr>
            <w:proofErr w:type="spellStart"/>
            <w:r>
              <w:rPr>
                <w:lang w:eastAsia="zh-CN"/>
              </w:rPr>
              <w:t>resumeInd</w:t>
            </w:r>
            <w:proofErr w:type="spellEnd"/>
          </w:p>
        </w:tc>
        <w:tc>
          <w:tcPr>
            <w:tcW w:w="1559" w:type="dxa"/>
          </w:tcPr>
          <w:p w14:paraId="2C266571" w14:textId="0C494C21" w:rsidR="00174001" w:rsidRDefault="00174001" w:rsidP="00174001">
            <w:pPr>
              <w:pStyle w:val="TAL"/>
            </w:pPr>
            <w:proofErr w:type="spellStart"/>
            <w:r>
              <w:t>boolean</w:t>
            </w:r>
            <w:proofErr w:type="spellEnd"/>
          </w:p>
        </w:tc>
        <w:tc>
          <w:tcPr>
            <w:tcW w:w="425" w:type="dxa"/>
          </w:tcPr>
          <w:p w14:paraId="580E747E" w14:textId="72FA473B" w:rsidR="00174001" w:rsidRDefault="00174001" w:rsidP="00174001">
            <w:pPr>
              <w:pStyle w:val="TAC"/>
              <w:rPr>
                <w:lang w:eastAsia="zh-CN"/>
              </w:rPr>
            </w:pPr>
            <w:r>
              <w:t>O</w:t>
            </w:r>
          </w:p>
        </w:tc>
        <w:tc>
          <w:tcPr>
            <w:tcW w:w="1134" w:type="dxa"/>
          </w:tcPr>
          <w:p w14:paraId="3D97FAD0" w14:textId="068B99F3" w:rsidR="00174001" w:rsidRDefault="00174001" w:rsidP="00174001">
            <w:pPr>
              <w:pStyle w:val="TAL"/>
            </w:pPr>
            <w:r>
              <w:t>0..1</w:t>
            </w:r>
          </w:p>
        </w:tc>
        <w:tc>
          <w:tcPr>
            <w:tcW w:w="2856" w:type="dxa"/>
          </w:tcPr>
          <w:p w14:paraId="349DA7F7" w14:textId="77777777" w:rsidR="00174001" w:rsidRDefault="00174001" w:rsidP="00174001">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1F417A69" w14:textId="77777777" w:rsidR="00174001" w:rsidRDefault="00174001" w:rsidP="00174001">
            <w:pPr>
              <w:pStyle w:val="TAL"/>
            </w:pPr>
          </w:p>
          <w:p w14:paraId="0A7DCCC4" w14:textId="2E01D328" w:rsidR="00174001" w:rsidRDefault="00174001" w:rsidP="00174001">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17252E75" w14:textId="170E642D" w:rsidR="00174001" w:rsidRDefault="00174001" w:rsidP="00174001">
            <w:pPr>
              <w:pStyle w:val="TAL"/>
              <w:rPr>
                <w:lang w:eastAsia="zh-CN"/>
              </w:rPr>
            </w:pPr>
            <w:proofErr w:type="spellStart"/>
            <w:r>
              <w:rPr>
                <w:lang w:eastAsia="zh-CN"/>
              </w:rPr>
              <w:t>AnalyticsAccuracy</w:t>
            </w:r>
            <w:proofErr w:type="spellEnd"/>
          </w:p>
        </w:tc>
      </w:tr>
      <w:tr w:rsidR="00174001" w14:paraId="13C28523" w14:textId="77777777" w:rsidTr="00012C18">
        <w:trPr>
          <w:jc w:val="center"/>
        </w:trPr>
        <w:tc>
          <w:tcPr>
            <w:tcW w:w="1531" w:type="dxa"/>
          </w:tcPr>
          <w:p w14:paraId="34612C92" w14:textId="7232EBEC" w:rsidR="00174001" w:rsidRDefault="00174001" w:rsidP="00174001">
            <w:pPr>
              <w:pStyle w:val="TAL"/>
              <w:rPr>
                <w:lang w:eastAsia="zh-CN"/>
              </w:rPr>
            </w:pPr>
            <w:bookmarkStart w:id="454" w:name="_Hlk138711559"/>
            <w:proofErr w:type="spellStart"/>
            <w:r>
              <w:rPr>
                <w:lang w:eastAsia="zh-CN"/>
              </w:rPr>
              <w:t>movBehavInfos</w:t>
            </w:r>
            <w:bookmarkEnd w:id="454"/>
            <w:proofErr w:type="spellEnd"/>
          </w:p>
        </w:tc>
        <w:tc>
          <w:tcPr>
            <w:tcW w:w="1559" w:type="dxa"/>
          </w:tcPr>
          <w:p w14:paraId="0EF7B2E9" w14:textId="2691B54C" w:rsidR="00174001" w:rsidRDefault="00174001" w:rsidP="00174001">
            <w:pPr>
              <w:pStyle w:val="TAL"/>
            </w:pPr>
            <w:proofErr w:type="gramStart"/>
            <w:r>
              <w:t>array(</w:t>
            </w:r>
            <w:bookmarkStart w:id="455" w:name="_Hlk138711575"/>
            <w:proofErr w:type="spellStart"/>
            <w:proofErr w:type="gramEnd"/>
            <w:r>
              <w:rPr>
                <w:lang w:eastAsia="zh-CN"/>
              </w:rPr>
              <w:t>MovBehavInfo</w:t>
            </w:r>
            <w:bookmarkEnd w:id="455"/>
            <w:proofErr w:type="spellEnd"/>
            <w:r>
              <w:rPr>
                <w:lang w:eastAsia="zh-CN"/>
              </w:rPr>
              <w:t>)</w:t>
            </w:r>
          </w:p>
        </w:tc>
        <w:tc>
          <w:tcPr>
            <w:tcW w:w="425" w:type="dxa"/>
          </w:tcPr>
          <w:p w14:paraId="4F974E44" w14:textId="3EE4E220" w:rsidR="00174001" w:rsidRDefault="00174001" w:rsidP="00174001">
            <w:pPr>
              <w:pStyle w:val="TAC"/>
              <w:rPr>
                <w:lang w:eastAsia="zh-CN"/>
              </w:rPr>
            </w:pPr>
            <w:r>
              <w:rPr>
                <w:lang w:eastAsia="zh-CN"/>
              </w:rPr>
              <w:t>C</w:t>
            </w:r>
          </w:p>
        </w:tc>
        <w:tc>
          <w:tcPr>
            <w:tcW w:w="1134" w:type="dxa"/>
          </w:tcPr>
          <w:p w14:paraId="7AA25453" w14:textId="6DC3C455" w:rsidR="00174001" w:rsidRDefault="00174001" w:rsidP="00174001">
            <w:pPr>
              <w:pStyle w:val="TAL"/>
            </w:pPr>
            <w:proofErr w:type="gramStart"/>
            <w:r>
              <w:t>1..N</w:t>
            </w:r>
            <w:proofErr w:type="gramEnd"/>
          </w:p>
        </w:tc>
        <w:tc>
          <w:tcPr>
            <w:tcW w:w="2856" w:type="dxa"/>
          </w:tcPr>
          <w:p w14:paraId="0A4FE180" w14:textId="77777777" w:rsidR="00174001" w:rsidRDefault="00174001" w:rsidP="00174001">
            <w:pPr>
              <w:pStyle w:val="TAL"/>
              <w:rPr>
                <w:lang w:eastAsia="zh-CN"/>
              </w:rPr>
            </w:pPr>
            <w:r>
              <w:rPr>
                <w:lang w:eastAsia="zh-CN"/>
              </w:rPr>
              <w:t>The Movement Behaviour information.</w:t>
            </w:r>
          </w:p>
          <w:p w14:paraId="358A9F47" w14:textId="77777777" w:rsidR="00174001" w:rsidRDefault="00174001" w:rsidP="00174001">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4089FB40" w14:textId="220D2DFA" w:rsidR="00174001" w:rsidRDefault="00174001" w:rsidP="00174001">
            <w:pPr>
              <w:pStyle w:val="TAL"/>
              <w:rPr>
                <w:lang w:eastAsia="zh-CN"/>
              </w:rPr>
            </w:pPr>
            <w:r>
              <w:rPr>
                <w:lang w:eastAsia="zh-CN"/>
              </w:rPr>
              <w:t>(NOTE 5)</w:t>
            </w:r>
          </w:p>
        </w:tc>
        <w:tc>
          <w:tcPr>
            <w:tcW w:w="1843" w:type="dxa"/>
          </w:tcPr>
          <w:p w14:paraId="08788CE9" w14:textId="6EA998B9" w:rsidR="00174001" w:rsidRDefault="00174001" w:rsidP="00174001">
            <w:pPr>
              <w:pStyle w:val="TAL"/>
              <w:rPr>
                <w:lang w:eastAsia="zh-CN"/>
              </w:rPr>
            </w:pPr>
            <w:proofErr w:type="spellStart"/>
            <w:r>
              <w:rPr>
                <w:lang w:eastAsia="zh-CN"/>
              </w:rPr>
              <w:t>MovementBehaviour</w:t>
            </w:r>
            <w:proofErr w:type="spellEnd"/>
          </w:p>
        </w:tc>
      </w:tr>
      <w:tr w:rsidR="00174001" w14:paraId="72A86CA9" w14:textId="77777777" w:rsidTr="00012C18">
        <w:trPr>
          <w:jc w:val="center"/>
        </w:trPr>
        <w:tc>
          <w:tcPr>
            <w:tcW w:w="1531" w:type="dxa"/>
          </w:tcPr>
          <w:p w14:paraId="799F11B0" w14:textId="7B54E74A" w:rsidR="00174001" w:rsidRDefault="00174001" w:rsidP="00174001">
            <w:pPr>
              <w:pStyle w:val="TAL"/>
              <w:rPr>
                <w:lang w:eastAsia="zh-CN"/>
              </w:rPr>
            </w:pPr>
            <w:proofErr w:type="spellStart"/>
            <w:r>
              <w:rPr>
                <w:lang w:eastAsia="zh-CN"/>
              </w:rPr>
              <w:lastRenderedPageBreak/>
              <w:t>relProxInfos</w:t>
            </w:r>
            <w:proofErr w:type="spellEnd"/>
          </w:p>
        </w:tc>
        <w:tc>
          <w:tcPr>
            <w:tcW w:w="1559" w:type="dxa"/>
          </w:tcPr>
          <w:p w14:paraId="66768D4A" w14:textId="033A0C48" w:rsidR="00174001" w:rsidRDefault="00174001" w:rsidP="00174001">
            <w:pPr>
              <w:pStyle w:val="TAL"/>
            </w:pPr>
            <w:proofErr w:type="gramStart"/>
            <w:r>
              <w:rPr>
                <w:lang w:eastAsia="ja-JP"/>
              </w:rPr>
              <w:t>array(</w:t>
            </w:r>
            <w:proofErr w:type="spellStart"/>
            <w:proofErr w:type="gramEnd"/>
            <w:r>
              <w:rPr>
                <w:lang w:eastAsia="ja-JP"/>
              </w:rPr>
              <w:t>RelProximityInfo</w:t>
            </w:r>
            <w:proofErr w:type="spellEnd"/>
            <w:r>
              <w:rPr>
                <w:lang w:eastAsia="ja-JP"/>
              </w:rPr>
              <w:t>)</w:t>
            </w:r>
          </w:p>
        </w:tc>
        <w:tc>
          <w:tcPr>
            <w:tcW w:w="425" w:type="dxa"/>
          </w:tcPr>
          <w:p w14:paraId="6D172F90" w14:textId="64F5C626" w:rsidR="00174001" w:rsidRDefault="00174001" w:rsidP="00174001">
            <w:pPr>
              <w:pStyle w:val="TAC"/>
              <w:rPr>
                <w:lang w:eastAsia="zh-CN"/>
              </w:rPr>
            </w:pPr>
            <w:r>
              <w:rPr>
                <w:lang w:eastAsia="zh-CN"/>
              </w:rPr>
              <w:t>C</w:t>
            </w:r>
          </w:p>
        </w:tc>
        <w:tc>
          <w:tcPr>
            <w:tcW w:w="1134" w:type="dxa"/>
          </w:tcPr>
          <w:p w14:paraId="2D88A5CB" w14:textId="43BF8F27" w:rsidR="00174001" w:rsidRDefault="00174001" w:rsidP="00174001">
            <w:pPr>
              <w:pStyle w:val="TAL"/>
            </w:pPr>
            <w:proofErr w:type="gramStart"/>
            <w:r>
              <w:t>1..N</w:t>
            </w:r>
            <w:proofErr w:type="gramEnd"/>
          </w:p>
        </w:tc>
        <w:tc>
          <w:tcPr>
            <w:tcW w:w="2856" w:type="dxa"/>
          </w:tcPr>
          <w:p w14:paraId="26E39280" w14:textId="77777777" w:rsidR="00174001" w:rsidRDefault="00174001" w:rsidP="00174001">
            <w:pPr>
              <w:pStyle w:val="TAL"/>
            </w:pPr>
            <w:r>
              <w:rPr>
                <w:lang w:eastAsia="zh-CN"/>
              </w:rPr>
              <w:t xml:space="preserve">The </w:t>
            </w:r>
            <w:r>
              <w:t>Relative Proximity information.</w:t>
            </w:r>
          </w:p>
          <w:p w14:paraId="03780F59" w14:textId="77777777" w:rsidR="00174001" w:rsidRDefault="00174001" w:rsidP="00174001">
            <w:pPr>
              <w:pStyle w:val="TAL"/>
            </w:pPr>
            <w:r>
              <w:t>When subscribed event is "RELATIVE_PROXIMITY", the "</w:t>
            </w:r>
            <w:proofErr w:type="spellStart"/>
            <w:r>
              <w:rPr>
                <w:lang w:eastAsia="zh-CN"/>
              </w:rPr>
              <w:t>relProxInfos</w:t>
            </w:r>
            <w:proofErr w:type="spellEnd"/>
            <w:r>
              <w:t>" attribute shall be included.</w:t>
            </w:r>
          </w:p>
          <w:p w14:paraId="6E4D2799" w14:textId="2FF16A74" w:rsidR="00174001" w:rsidRDefault="00174001" w:rsidP="00174001">
            <w:pPr>
              <w:pStyle w:val="TAL"/>
              <w:rPr>
                <w:lang w:eastAsia="zh-CN"/>
              </w:rPr>
            </w:pPr>
            <w:r>
              <w:t>(NOTE 5)</w:t>
            </w:r>
          </w:p>
        </w:tc>
        <w:tc>
          <w:tcPr>
            <w:tcW w:w="1843" w:type="dxa"/>
          </w:tcPr>
          <w:p w14:paraId="20F50408" w14:textId="5B8DA28E" w:rsidR="00174001" w:rsidRDefault="00174001" w:rsidP="00174001">
            <w:pPr>
              <w:pStyle w:val="TAL"/>
              <w:rPr>
                <w:lang w:eastAsia="zh-CN"/>
              </w:rPr>
            </w:pPr>
            <w:proofErr w:type="spellStart"/>
            <w:r>
              <w:rPr>
                <w:lang w:eastAsia="zh-CN"/>
              </w:rPr>
              <w:t>RelativeProximity</w:t>
            </w:r>
            <w:proofErr w:type="spellEnd"/>
          </w:p>
        </w:tc>
      </w:tr>
      <w:tr w:rsidR="00174001" w14:paraId="26698C54" w14:textId="77777777" w:rsidTr="00012C18">
        <w:trPr>
          <w:jc w:val="center"/>
        </w:trPr>
        <w:tc>
          <w:tcPr>
            <w:tcW w:w="1531" w:type="dxa"/>
          </w:tcPr>
          <w:p w14:paraId="36B290C1" w14:textId="63A20730" w:rsidR="00174001" w:rsidRDefault="00174001" w:rsidP="00174001">
            <w:pPr>
              <w:pStyle w:val="TAL"/>
              <w:rPr>
                <w:lang w:eastAsia="zh-CN"/>
              </w:rPr>
            </w:pPr>
            <w:proofErr w:type="spellStart"/>
            <w:r>
              <w:rPr>
                <w:lang w:eastAsia="zh-CN"/>
              </w:rPr>
              <w:t>locAccInfos</w:t>
            </w:r>
            <w:proofErr w:type="spellEnd"/>
          </w:p>
        </w:tc>
        <w:tc>
          <w:tcPr>
            <w:tcW w:w="1559" w:type="dxa"/>
          </w:tcPr>
          <w:p w14:paraId="7B681F8A" w14:textId="59FAA1F7" w:rsidR="00174001" w:rsidRDefault="00174001" w:rsidP="00174001">
            <w:pPr>
              <w:pStyle w:val="TAL"/>
            </w:pPr>
            <w:proofErr w:type="gramStart"/>
            <w:r>
              <w:t>array(</w:t>
            </w:r>
            <w:proofErr w:type="spellStart"/>
            <w:proofErr w:type="gramEnd"/>
            <w:r>
              <w:t>LocAccuracyInfo</w:t>
            </w:r>
            <w:proofErr w:type="spellEnd"/>
            <w:r>
              <w:t>)</w:t>
            </w:r>
          </w:p>
        </w:tc>
        <w:tc>
          <w:tcPr>
            <w:tcW w:w="425" w:type="dxa"/>
          </w:tcPr>
          <w:p w14:paraId="648EF2C2" w14:textId="7F245F49" w:rsidR="00174001" w:rsidRDefault="00174001" w:rsidP="00174001">
            <w:pPr>
              <w:pStyle w:val="TAC"/>
              <w:rPr>
                <w:lang w:eastAsia="zh-CN"/>
              </w:rPr>
            </w:pPr>
            <w:r>
              <w:t>C</w:t>
            </w:r>
          </w:p>
        </w:tc>
        <w:tc>
          <w:tcPr>
            <w:tcW w:w="1134" w:type="dxa"/>
          </w:tcPr>
          <w:p w14:paraId="5B03DF9B" w14:textId="31687C91" w:rsidR="00174001" w:rsidRDefault="00174001" w:rsidP="00174001">
            <w:pPr>
              <w:pStyle w:val="TAL"/>
            </w:pPr>
            <w:proofErr w:type="gramStart"/>
            <w:r>
              <w:t>1..N</w:t>
            </w:r>
            <w:proofErr w:type="gramEnd"/>
          </w:p>
        </w:tc>
        <w:tc>
          <w:tcPr>
            <w:tcW w:w="2856" w:type="dxa"/>
          </w:tcPr>
          <w:p w14:paraId="107F82B2" w14:textId="77777777" w:rsidR="00174001" w:rsidRDefault="00174001" w:rsidP="00174001">
            <w:pPr>
              <w:pStyle w:val="TAL"/>
            </w:pPr>
            <w:r>
              <w:t>The Location Accuracy related information.</w:t>
            </w:r>
          </w:p>
          <w:p w14:paraId="06C5AD1A" w14:textId="77777777" w:rsidR="00174001" w:rsidRDefault="00174001" w:rsidP="00174001">
            <w:pPr>
              <w:pStyle w:val="TAL"/>
            </w:pPr>
            <w:r>
              <w:t>It shall be present when the subscribed event is "LOC_ACCURACY".</w:t>
            </w:r>
          </w:p>
          <w:p w14:paraId="3EA62310" w14:textId="688E6807" w:rsidR="00174001" w:rsidRDefault="00174001" w:rsidP="00174001">
            <w:pPr>
              <w:pStyle w:val="TAL"/>
              <w:rPr>
                <w:lang w:eastAsia="zh-CN"/>
              </w:rPr>
            </w:pPr>
            <w:r>
              <w:t>(NOTE 5)</w:t>
            </w:r>
          </w:p>
        </w:tc>
        <w:tc>
          <w:tcPr>
            <w:tcW w:w="1843" w:type="dxa"/>
          </w:tcPr>
          <w:p w14:paraId="069BE9EB" w14:textId="3A39CD7A" w:rsidR="00174001" w:rsidRDefault="00174001" w:rsidP="00174001">
            <w:pPr>
              <w:pStyle w:val="TAL"/>
              <w:rPr>
                <w:lang w:eastAsia="zh-CN"/>
              </w:rPr>
            </w:pPr>
            <w:proofErr w:type="spellStart"/>
            <w:r>
              <w:rPr>
                <w:lang w:eastAsia="zh-CN"/>
              </w:rPr>
              <w:t>LocAccuracy</w:t>
            </w:r>
            <w:proofErr w:type="spellEnd"/>
          </w:p>
        </w:tc>
      </w:tr>
      <w:tr w:rsidR="00174001" w14:paraId="7D93FF8F" w14:textId="77777777" w:rsidTr="00012C18">
        <w:trPr>
          <w:jc w:val="center"/>
          <w:ins w:id="456" w:author="Huawei" w:date="2024-11-05T15:16:00Z"/>
        </w:trPr>
        <w:tc>
          <w:tcPr>
            <w:tcW w:w="1531" w:type="dxa"/>
          </w:tcPr>
          <w:p w14:paraId="14CD4DDD" w14:textId="1FCFBC8A" w:rsidR="00174001" w:rsidRDefault="00174001" w:rsidP="00174001">
            <w:pPr>
              <w:pStyle w:val="TAL"/>
              <w:rPr>
                <w:ins w:id="457" w:author="Huawei" w:date="2024-11-05T15:16:00Z"/>
                <w:lang w:eastAsia="zh-CN"/>
              </w:rPr>
            </w:pPr>
            <w:proofErr w:type="spellStart"/>
            <w:ins w:id="458" w:author="Huawei" w:date="2024-11-05T15:18:00Z">
              <w:r>
                <w:t>signalStorm</w:t>
              </w:r>
            </w:ins>
            <w:ins w:id="459" w:author="Ericsson_Maria Liang_r1" w:date="2024-11-20T08:32:00Z">
              <w:r w:rsidR="000C516A">
                <w:t>Info</w:t>
              </w:r>
            </w:ins>
            <w:ins w:id="460" w:author="Huawei" w:date="2024-11-05T15:18:00Z">
              <w:r>
                <w:t>s</w:t>
              </w:r>
            </w:ins>
            <w:proofErr w:type="spellEnd"/>
          </w:p>
        </w:tc>
        <w:tc>
          <w:tcPr>
            <w:tcW w:w="1559" w:type="dxa"/>
          </w:tcPr>
          <w:p w14:paraId="2330C9F0" w14:textId="2C588645" w:rsidR="00174001" w:rsidRDefault="00174001" w:rsidP="00174001">
            <w:pPr>
              <w:pStyle w:val="TAL"/>
              <w:rPr>
                <w:ins w:id="461" w:author="Huawei" w:date="2024-11-05T15:16:00Z"/>
              </w:rPr>
            </w:pPr>
            <w:proofErr w:type="gramStart"/>
            <w:ins w:id="462" w:author="Huawei" w:date="2024-11-05T15:18:00Z">
              <w:r>
                <w:t>array(</w:t>
              </w:r>
              <w:proofErr w:type="spellStart"/>
              <w:proofErr w:type="gramEnd"/>
              <w:r>
                <w:t>SignalStormInfo</w:t>
              </w:r>
              <w:proofErr w:type="spellEnd"/>
              <w:r>
                <w:t>)</w:t>
              </w:r>
            </w:ins>
          </w:p>
        </w:tc>
        <w:tc>
          <w:tcPr>
            <w:tcW w:w="425" w:type="dxa"/>
          </w:tcPr>
          <w:p w14:paraId="21BFCDF0" w14:textId="44E17DC4" w:rsidR="00174001" w:rsidRDefault="00174001" w:rsidP="00174001">
            <w:pPr>
              <w:pStyle w:val="TAC"/>
              <w:rPr>
                <w:ins w:id="463" w:author="Huawei" w:date="2024-11-05T15:16:00Z"/>
              </w:rPr>
            </w:pPr>
            <w:ins w:id="464" w:author="Huawei" w:date="2024-11-05T15:18:00Z">
              <w:r>
                <w:t>C</w:t>
              </w:r>
            </w:ins>
          </w:p>
        </w:tc>
        <w:tc>
          <w:tcPr>
            <w:tcW w:w="1134" w:type="dxa"/>
          </w:tcPr>
          <w:p w14:paraId="564C2A2E" w14:textId="19A2AB56" w:rsidR="00174001" w:rsidRDefault="00174001" w:rsidP="00174001">
            <w:pPr>
              <w:pStyle w:val="TAL"/>
              <w:rPr>
                <w:ins w:id="465" w:author="Huawei" w:date="2024-11-05T15:16:00Z"/>
              </w:rPr>
            </w:pPr>
            <w:proofErr w:type="gramStart"/>
            <w:ins w:id="466" w:author="Huawei" w:date="2024-11-05T15:18:00Z">
              <w:r>
                <w:t>1..N</w:t>
              </w:r>
            </w:ins>
            <w:proofErr w:type="gramEnd"/>
          </w:p>
        </w:tc>
        <w:tc>
          <w:tcPr>
            <w:tcW w:w="2856" w:type="dxa"/>
          </w:tcPr>
          <w:p w14:paraId="42FB172E" w14:textId="6221DE79" w:rsidR="00174001" w:rsidRDefault="00174001" w:rsidP="00174001">
            <w:pPr>
              <w:pStyle w:val="TAL"/>
              <w:rPr>
                <w:ins w:id="467" w:author="Huawei" w:date="2024-11-05T15:16:00Z"/>
              </w:rPr>
            </w:pPr>
            <w:ins w:id="468" w:author="Huawei" w:date="2024-11-05T15:18:00Z">
              <w:r>
                <w:t>The signalling storm information. It shall be present when the subscribed event is "SIGNALLING_STORM".</w:t>
              </w:r>
            </w:ins>
          </w:p>
        </w:tc>
        <w:tc>
          <w:tcPr>
            <w:tcW w:w="1843" w:type="dxa"/>
          </w:tcPr>
          <w:p w14:paraId="35B50BD7" w14:textId="4395223E" w:rsidR="00174001" w:rsidRDefault="00174001" w:rsidP="00174001">
            <w:pPr>
              <w:pStyle w:val="TAL"/>
              <w:rPr>
                <w:ins w:id="469" w:author="Huawei" w:date="2024-11-05T15:16:00Z"/>
                <w:lang w:eastAsia="zh-CN"/>
              </w:rPr>
            </w:pPr>
            <w:proofErr w:type="spellStart"/>
            <w:ins w:id="470" w:author="Huawei" w:date="2024-11-05T15:18:00Z">
              <w:r>
                <w:t>SignallingStorm</w:t>
              </w:r>
            </w:ins>
            <w:proofErr w:type="spellEnd"/>
          </w:p>
        </w:tc>
      </w:tr>
      <w:tr w:rsidR="00174001" w14:paraId="35B82802" w14:textId="77777777" w:rsidTr="00012C18">
        <w:trPr>
          <w:jc w:val="center"/>
        </w:trPr>
        <w:tc>
          <w:tcPr>
            <w:tcW w:w="9348" w:type="dxa"/>
            <w:gridSpan w:val="6"/>
          </w:tcPr>
          <w:p w14:paraId="1DD1E33B" w14:textId="77777777" w:rsidR="00174001" w:rsidRDefault="00174001" w:rsidP="00174001">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18071398" w14:textId="77777777" w:rsidR="00174001" w:rsidRDefault="00174001" w:rsidP="0017400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62877ACB" w14:textId="77777777" w:rsidR="00174001" w:rsidRDefault="00174001" w:rsidP="00174001">
            <w:pPr>
              <w:pStyle w:val="TAN"/>
            </w:pPr>
            <w:r>
              <w:t xml:space="preserve">NOTE 3: </w:t>
            </w:r>
            <w:r>
              <w:tab/>
              <w:t xml:space="preserve">This attribute shall be included </w:t>
            </w:r>
            <w:r>
              <w:rPr>
                <w:lang w:eastAsia="zh-CN"/>
              </w:rPr>
              <w:t>when</w:t>
            </w:r>
            <w:r>
              <w:t xml:space="preserve"> ADRF is deployed.</w:t>
            </w:r>
          </w:p>
          <w:p w14:paraId="027EB004" w14:textId="77777777" w:rsidR="00174001" w:rsidRDefault="00174001" w:rsidP="0017400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1333D01" w14:textId="77777777" w:rsidR="00174001" w:rsidRDefault="00174001" w:rsidP="00174001">
            <w:pPr>
              <w:pStyle w:val="TAN"/>
            </w:pPr>
            <w:r>
              <w:t xml:space="preserve">NOTE 5: </w:t>
            </w:r>
            <w:r>
              <w:tab/>
              <w:t xml:space="preserve">If </w:t>
            </w:r>
            <w:r>
              <w:rPr>
                <w:lang w:val="en-US" w:eastAsia="zh-CN"/>
              </w:rPr>
              <w:t xml:space="preserve">the </w:t>
            </w:r>
            <w:proofErr w:type="spellStart"/>
            <w:r>
              <w:rPr>
                <w:lang w:eastAsia="zh-CN"/>
              </w:rPr>
              <w:t>AnalyticsAccuracy</w:t>
            </w:r>
            <w:proofErr w:type="spellEnd"/>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7F396FA8" w14:textId="77777777" w:rsidR="00174001" w:rsidRPr="00174001" w:rsidRDefault="00174001" w:rsidP="00F46786"/>
    <w:p w14:paraId="1AF01D81" w14:textId="77777777" w:rsidR="00222074" w:rsidRPr="00B61815" w:rsidRDefault="00222074" w:rsidP="002220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573AB0" w14:textId="77777777" w:rsidR="00222074" w:rsidRDefault="00222074" w:rsidP="00222074">
      <w:pPr>
        <w:pStyle w:val="50"/>
      </w:pPr>
      <w:bookmarkStart w:id="471" w:name="_Toc136562376"/>
      <w:bookmarkStart w:id="472" w:name="_Toc98233639"/>
      <w:bookmarkStart w:id="473" w:name="_Toc85552985"/>
      <w:bookmarkStart w:id="474" w:name="_Toc120702309"/>
      <w:bookmarkStart w:id="475" w:name="_Toc51762898"/>
      <w:bookmarkStart w:id="476" w:name="_Toc113031670"/>
      <w:bookmarkStart w:id="477" w:name="_Toc70550629"/>
      <w:bookmarkStart w:id="478" w:name="_Toc28012820"/>
      <w:bookmarkStart w:id="479" w:name="_Toc85557084"/>
      <w:bookmarkStart w:id="480" w:name="_Toc34266290"/>
      <w:bookmarkStart w:id="481" w:name="_Toc104539008"/>
      <w:bookmarkStart w:id="482" w:name="_Toc83233075"/>
      <w:bookmarkStart w:id="483" w:name="_Toc45134046"/>
      <w:bookmarkStart w:id="484" w:name="_Toc94064254"/>
      <w:bookmarkStart w:id="485" w:name="_Toc66231801"/>
      <w:bookmarkStart w:id="486" w:name="_Toc68168962"/>
      <w:bookmarkStart w:id="487" w:name="_Toc36102461"/>
      <w:bookmarkStart w:id="488" w:name="_Toc138754210"/>
      <w:bookmarkStart w:id="489" w:name="_Toc90655871"/>
      <w:bookmarkStart w:id="490" w:name="_Toc114133809"/>
      <w:bookmarkStart w:id="491" w:name="_Toc112951130"/>
      <w:bookmarkStart w:id="492" w:name="_Toc145705697"/>
      <w:bookmarkStart w:id="493" w:name="_Toc101244415"/>
      <w:bookmarkStart w:id="494" w:name="_Toc59017933"/>
      <w:bookmarkStart w:id="495" w:name="_Toc56640965"/>
      <w:bookmarkStart w:id="496" w:name="_Toc88667586"/>
      <w:bookmarkStart w:id="497" w:name="_Toc50031978"/>
      <w:bookmarkStart w:id="498" w:name="_Toc148522601"/>
      <w:bookmarkStart w:id="499" w:name="_Toc43563503"/>
      <w:bookmarkStart w:id="500" w:name="_Toc164920781"/>
      <w:bookmarkStart w:id="501" w:name="_Toc170120323"/>
      <w:bookmarkStart w:id="502" w:name="_Toc175858568"/>
      <w:bookmarkStart w:id="503" w:name="_Toc175859641"/>
      <w:r>
        <w:lastRenderedPageBreak/>
        <w:t>5.1.6.2.7</w:t>
      </w:r>
      <w:r>
        <w:tab/>
        <w:t xml:space="preserve">Type </w:t>
      </w:r>
      <w:proofErr w:type="spellStart"/>
      <w:r>
        <w:t>EventReportingRequirement</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roofErr w:type="spellEnd"/>
    </w:p>
    <w:p w14:paraId="5973306D" w14:textId="77777777" w:rsidR="00222074" w:rsidRDefault="00222074" w:rsidP="00222074">
      <w:pPr>
        <w:pStyle w:val="TH"/>
      </w:pPr>
      <w:r>
        <w:t xml:space="preserve">Table 5.1.6.2.7-1: Definition of type </w:t>
      </w:r>
      <w:proofErr w:type="spellStart"/>
      <w:r>
        <w:t>EventReportingRequirement</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222074" w14:paraId="01EE40CD" w14:textId="77777777" w:rsidTr="00561AD0">
        <w:trPr>
          <w:jc w:val="center"/>
        </w:trPr>
        <w:tc>
          <w:tcPr>
            <w:tcW w:w="1749" w:type="dxa"/>
            <w:shd w:val="clear" w:color="auto" w:fill="C0C0C0"/>
          </w:tcPr>
          <w:p w14:paraId="3315B22B" w14:textId="77777777" w:rsidR="00222074" w:rsidRDefault="00222074" w:rsidP="00561AD0">
            <w:pPr>
              <w:pStyle w:val="TAH"/>
            </w:pPr>
            <w:r>
              <w:lastRenderedPageBreak/>
              <w:t>Attribute name</w:t>
            </w:r>
          </w:p>
        </w:tc>
        <w:tc>
          <w:tcPr>
            <w:tcW w:w="1559" w:type="dxa"/>
            <w:shd w:val="clear" w:color="auto" w:fill="C0C0C0"/>
          </w:tcPr>
          <w:p w14:paraId="6260FD07" w14:textId="77777777" w:rsidR="00222074" w:rsidRDefault="00222074" w:rsidP="00561AD0">
            <w:pPr>
              <w:pStyle w:val="TAH"/>
            </w:pPr>
            <w:r>
              <w:t>Data type</w:t>
            </w:r>
          </w:p>
        </w:tc>
        <w:tc>
          <w:tcPr>
            <w:tcW w:w="425" w:type="dxa"/>
            <w:shd w:val="clear" w:color="auto" w:fill="C0C0C0"/>
          </w:tcPr>
          <w:p w14:paraId="3DD7D47A" w14:textId="77777777" w:rsidR="00222074" w:rsidRDefault="00222074" w:rsidP="00561AD0">
            <w:pPr>
              <w:pStyle w:val="TAH"/>
            </w:pPr>
            <w:r>
              <w:t>P</w:t>
            </w:r>
          </w:p>
        </w:tc>
        <w:tc>
          <w:tcPr>
            <w:tcW w:w="1134" w:type="dxa"/>
            <w:shd w:val="clear" w:color="auto" w:fill="C0C0C0"/>
          </w:tcPr>
          <w:p w14:paraId="1BFF2B7B" w14:textId="77777777" w:rsidR="00222074" w:rsidRDefault="00222074" w:rsidP="00561AD0">
            <w:pPr>
              <w:pStyle w:val="TAH"/>
            </w:pPr>
            <w:r>
              <w:t>Cardinality</w:t>
            </w:r>
          </w:p>
        </w:tc>
        <w:tc>
          <w:tcPr>
            <w:tcW w:w="2856" w:type="dxa"/>
            <w:shd w:val="clear" w:color="auto" w:fill="C0C0C0"/>
          </w:tcPr>
          <w:p w14:paraId="2733DB63" w14:textId="77777777" w:rsidR="00222074" w:rsidRDefault="00222074" w:rsidP="00561AD0">
            <w:pPr>
              <w:pStyle w:val="TAH"/>
            </w:pPr>
            <w:r>
              <w:t>Description</w:t>
            </w:r>
          </w:p>
        </w:tc>
        <w:tc>
          <w:tcPr>
            <w:tcW w:w="1843" w:type="dxa"/>
            <w:shd w:val="clear" w:color="auto" w:fill="C0C0C0"/>
          </w:tcPr>
          <w:p w14:paraId="0B74264E" w14:textId="77777777" w:rsidR="00222074" w:rsidRDefault="00222074" w:rsidP="00561AD0">
            <w:pPr>
              <w:pStyle w:val="TAH"/>
            </w:pPr>
            <w:r>
              <w:t>Applicability</w:t>
            </w:r>
          </w:p>
        </w:tc>
      </w:tr>
      <w:tr w:rsidR="00222074" w14:paraId="52FAD25F" w14:textId="77777777" w:rsidTr="00561AD0">
        <w:trPr>
          <w:jc w:val="center"/>
        </w:trPr>
        <w:tc>
          <w:tcPr>
            <w:tcW w:w="1749" w:type="dxa"/>
          </w:tcPr>
          <w:p w14:paraId="2C38B05F" w14:textId="77777777" w:rsidR="00222074" w:rsidRDefault="00222074" w:rsidP="00561AD0">
            <w:pPr>
              <w:pStyle w:val="TAL"/>
            </w:pPr>
            <w:r>
              <w:rPr>
                <w:lang w:eastAsia="zh-CN"/>
              </w:rPr>
              <w:t>accuracy</w:t>
            </w:r>
          </w:p>
        </w:tc>
        <w:tc>
          <w:tcPr>
            <w:tcW w:w="1559" w:type="dxa"/>
          </w:tcPr>
          <w:p w14:paraId="15D2F353" w14:textId="77777777" w:rsidR="00222074" w:rsidRDefault="00222074" w:rsidP="00561AD0">
            <w:pPr>
              <w:pStyle w:val="TAL"/>
            </w:pPr>
            <w:r>
              <w:t>Accuracy</w:t>
            </w:r>
          </w:p>
        </w:tc>
        <w:tc>
          <w:tcPr>
            <w:tcW w:w="425" w:type="dxa"/>
          </w:tcPr>
          <w:p w14:paraId="58CD7438" w14:textId="77777777" w:rsidR="00222074" w:rsidRDefault="00222074" w:rsidP="00561AD0">
            <w:pPr>
              <w:pStyle w:val="TAC"/>
            </w:pPr>
            <w:r>
              <w:t>O</w:t>
            </w:r>
          </w:p>
        </w:tc>
        <w:tc>
          <w:tcPr>
            <w:tcW w:w="1134" w:type="dxa"/>
          </w:tcPr>
          <w:p w14:paraId="5CF0639B" w14:textId="77777777" w:rsidR="00222074" w:rsidRDefault="00222074" w:rsidP="00561AD0">
            <w:pPr>
              <w:pStyle w:val="TAL"/>
            </w:pPr>
            <w:r>
              <w:t>0..1</w:t>
            </w:r>
          </w:p>
        </w:tc>
        <w:tc>
          <w:tcPr>
            <w:tcW w:w="2856" w:type="dxa"/>
          </w:tcPr>
          <w:p w14:paraId="0D2A144B" w14:textId="77777777" w:rsidR="00222074" w:rsidRDefault="00222074" w:rsidP="00561AD0">
            <w:pPr>
              <w:pStyle w:val="TAL"/>
            </w:pPr>
            <w:r>
              <w:t>Preferred level of accuracy of the analytics.</w:t>
            </w:r>
            <w:r>
              <w:rPr>
                <w:rFonts w:cs="Arial"/>
                <w:szCs w:val="18"/>
              </w:rPr>
              <w:t xml:space="preserve"> (NOTE 5)</w:t>
            </w:r>
          </w:p>
        </w:tc>
        <w:tc>
          <w:tcPr>
            <w:tcW w:w="1843" w:type="dxa"/>
          </w:tcPr>
          <w:p w14:paraId="225932B3" w14:textId="77777777" w:rsidR="00222074" w:rsidRDefault="00222074" w:rsidP="00561AD0">
            <w:pPr>
              <w:pStyle w:val="TAL"/>
            </w:pPr>
          </w:p>
        </w:tc>
      </w:tr>
      <w:tr w:rsidR="00222074" w14:paraId="0012EFCE" w14:textId="77777777" w:rsidTr="00561AD0">
        <w:trPr>
          <w:jc w:val="center"/>
        </w:trPr>
        <w:tc>
          <w:tcPr>
            <w:tcW w:w="1749" w:type="dxa"/>
          </w:tcPr>
          <w:p w14:paraId="7B655C14" w14:textId="77777777" w:rsidR="00222074" w:rsidRDefault="00222074" w:rsidP="00561AD0">
            <w:pPr>
              <w:pStyle w:val="TAL"/>
              <w:rPr>
                <w:lang w:eastAsia="zh-CN"/>
              </w:rPr>
            </w:pPr>
            <w:proofErr w:type="spellStart"/>
            <w:r>
              <w:rPr>
                <w:lang w:eastAsia="zh-CN"/>
              </w:rPr>
              <w:t>accPerSubset</w:t>
            </w:r>
            <w:proofErr w:type="spellEnd"/>
          </w:p>
        </w:tc>
        <w:tc>
          <w:tcPr>
            <w:tcW w:w="1559" w:type="dxa"/>
          </w:tcPr>
          <w:p w14:paraId="7A8A55BC" w14:textId="77777777" w:rsidR="00222074" w:rsidRDefault="00222074" w:rsidP="00561AD0">
            <w:pPr>
              <w:pStyle w:val="TAL"/>
            </w:pPr>
            <w:proofErr w:type="gramStart"/>
            <w:r>
              <w:rPr>
                <w:lang w:eastAsia="zh-CN"/>
              </w:rPr>
              <w:t>array(</w:t>
            </w:r>
            <w:proofErr w:type="gramEnd"/>
            <w:r>
              <w:rPr>
                <w:lang w:eastAsia="zh-CN"/>
              </w:rPr>
              <w:t>Accuracy)</w:t>
            </w:r>
          </w:p>
        </w:tc>
        <w:tc>
          <w:tcPr>
            <w:tcW w:w="425" w:type="dxa"/>
          </w:tcPr>
          <w:p w14:paraId="280811D9" w14:textId="77777777" w:rsidR="00222074" w:rsidRDefault="00222074" w:rsidP="00561AD0">
            <w:pPr>
              <w:pStyle w:val="TAC"/>
            </w:pPr>
            <w:r>
              <w:t>O</w:t>
            </w:r>
          </w:p>
        </w:tc>
        <w:tc>
          <w:tcPr>
            <w:tcW w:w="1134" w:type="dxa"/>
          </w:tcPr>
          <w:p w14:paraId="58A171BF" w14:textId="77777777" w:rsidR="00222074" w:rsidRDefault="00222074" w:rsidP="00561AD0">
            <w:pPr>
              <w:pStyle w:val="TAL"/>
            </w:pPr>
            <w:proofErr w:type="gramStart"/>
            <w:r>
              <w:rPr>
                <w:rFonts w:cs="Arial"/>
                <w:szCs w:val="18"/>
              </w:rPr>
              <w:t>1..N</w:t>
            </w:r>
            <w:proofErr w:type="gramEnd"/>
          </w:p>
        </w:tc>
        <w:tc>
          <w:tcPr>
            <w:tcW w:w="2856" w:type="dxa"/>
          </w:tcPr>
          <w:p w14:paraId="449583E7" w14:textId="77777777" w:rsidR="00222074" w:rsidRDefault="00222074" w:rsidP="00561AD0">
            <w:pPr>
              <w:pStyle w:val="TAL"/>
            </w:pPr>
            <w:r>
              <w:rPr>
                <w:rFonts w:cs="Arial"/>
                <w:szCs w:val="18"/>
              </w:rPr>
              <w:t>Each element indicates the preferred accuracy level per analytics subset. It may be present if the "</w:t>
            </w:r>
            <w:proofErr w:type="spellStart"/>
            <w:r>
              <w:t>listOfAnaSubsets</w:t>
            </w:r>
            <w:proofErr w:type="spellEnd"/>
            <w:r>
              <w:rPr>
                <w:rFonts w:cs="Arial"/>
                <w:szCs w:val="18"/>
              </w:rPr>
              <w:t>" attribute is present in the subscription request (NOTE 4, NOTE 5)</w:t>
            </w:r>
          </w:p>
        </w:tc>
        <w:tc>
          <w:tcPr>
            <w:tcW w:w="1843" w:type="dxa"/>
          </w:tcPr>
          <w:p w14:paraId="36F214C1" w14:textId="77777777" w:rsidR="00222074" w:rsidRDefault="00222074" w:rsidP="00561AD0">
            <w:pPr>
              <w:pStyle w:val="TAL"/>
            </w:pPr>
            <w:proofErr w:type="spellStart"/>
            <w:r>
              <w:t>EneNA</w:t>
            </w:r>
            <w:proofErr w:type="spellEnd"/>
          </w:p>
        </w:tc>
      </w:tr>
      <w:tr w:rsidR="00222074" w14:paraId="5F18B638" w14:textId="77777777" w:rsidTr="00561AD0">
        <w:trPr>
          <w:jc w:val="center"/>
        </w:trPr>
        <w:tc>
          <w:tcPr>
            <w:tcW w:w="1749" w:type="dxa"/>
          </w:tcPr>
          <w:p w14:paraId="71867472" w14:textId="77777777" w:rsidR="00222074" w:rsidRDefault="00222074" w:rsidP="00561AD0">
            <w:pPr>
              <w:pStyle w:val="TAL"/>
              <w:rPr>
                <w:lang w:eastAsia="zh-CN"/>
              </w:rPr>
            </w:pPr>
            <w:proofErr w:type="spellStart"/>
            <w:r>
              <w:t>startTs</w:t>
            </w:r>
            <w:proofErr w:type="spellEnd"/>
          </w:p>
        </w:tc>
        <w:tc>
          <w:tcPr>
            <w:tcW w:w="1559" w:type="dxa"/>
          </w:tcPr>
          <w:p w14:paraId="4E2E259D" w14:textId="77777777" w:rsidR="00222074" w:rsidRDefault="00222074" w:rsidP="00561AD0">
            <w:pPr>
              <w:pStyle w:val="TAL"/>
              <w:rPr>
                <w:lang w:eastAsia="zh-CN"/>
              </w:rPr>
            </w:pPr>
            <w:proofErr w:type="spellStart"/>
            <w:r>
              <w:t>DateTime</w:t>
            </w:r>
            <w:proofErr w:type="spellEnd"/>
          </w:p>
        </w:tc>
        <w:tc>
          <w:tcPr>
            <w:tcW w:w="425" w:type="dxa"/>
          </w:tcPr>
          <w:p w14:paraId="5B65C463" w14:textId="77777777" w:rsidR="00222074" w:rsidRDefault="00222074" w:rsidP="00561AD0">
            <w:pPr>
              <w:pStyle w:val="TAC"/>
              <w:rPr>
                <w:rFonts w:eastAsia="Times New Roman"/>
              </w:rPr>
            </w:pPr>
            <w:r>
              <w:t>O</w:t>
            </w:r>
          </w:p>
        </w:tc>
        <w:tc>
          <w:tcPr>
            <w:tcW w:w="1134" w:type="dxa"/>
          </w:tcPr>
          <w:p w14:paraId="6A2BE753" w14:textId="77777777" w:rsidR="00222074" w:rsidRDefault="00222074" w:rsidP="00561AD0">
            <w:pPr>
              <w:pStyle w:val="TAL"/>
              <w:rPr>
                <w:rFonts w:eastAsia="Times New Roman"/>
              </w:rPr>
            </w:pPr>
            <w:r>
              <w:t>0..1</w:t>
            </w:r>
          </w:p>
        </w:tc>
        <w:tc>
          <w:tcPr>
            <w:tcW w:w="2856" w:type="dxa"/>
          </w:tcPr>
          <w:p w14:paraId="3156416E" w14:textId="77777777" w:rsidR="00222074" w:rsidRDefault="00222074" w:rsidP="00561AD0">
            <w:pPr>
              <w:pStyle w:val="TAL"/>
            </w:pPr>
            <w:r>
              <w:t>UTC time indicating the start time of the observation period.</w:t>
            </w:r>
          </w:p>
          <w:p w14:paraId="5518F07A" w14:textId="77777777" w:rsidR="00222074" w:rsidRDefault="00222074" w:rsidP="00561AD0">
            <w:pPr>
              <w:pStyle w:val="TAL"/>
            </w:pPr>
            <w:r>
              <w:t>The absence of this attribute means subscription at the present time unless the "</w:t>
            </w:r>
            <w:proofErr w:type="spellStart"/>
            <w:r>
              <w:t>offsetPeriod</w:t>
            </w:r>
            <w:proofErr w:type="spellEnd"/>
            <w:r>
              <w:t>" attribute is included. (NOTE 3)</w:t>
            </w:r>
          </w:p>
        </w:tc>
        <w:tc>
          <w:tcPr>
            <w:tcW w:w="1843" w:type="dxa"/>
          </w:tcPr>
          <w:p w14:paraId="38CE5828" w14:textId="77777777" w:rsidR="00222074" w:rsidRDefault="00222074" w:rsidP="00561AD0">
            <w:pPr>
              <w:pStyle w:val="TAL"/>
              <w:rPr>
                <w:rFonts w:cs="Arial"/>
                <w:szCs w:val="18"/>
              </w:rPr>
            </w:pPr>
          </w:p>
        </w:tc>
      </w:tr>
      <w:tr w:rsidR="00222074" w14:paraId="58A3B925" w14:textId="77777777" w:rsidTr="00561AD0">
        <w:trPr>
          <w:jc w:val="center"/>
        </w:trPr>
        <w:tc>
          <w:tcPr>
            <w:tcW w:w="1749" w:type="dxa"/>
          </w:tcPr>
          <w:p w14:paraId="52136B51" w14:textId="77777777" w:rsidR="00222074" w:rsidRDefault="00222074" w:rsidP="00561AD0">
            <w:pPr>
              <w:pStyle w:val="TAL"/>
              <w:rPr>
                <w:lang w:eastAsia="zh-CN"/>
              </w:rPr>
            </w:pPr>
            <w:proofErr w:type="spellStart"/>
            <w:r>
              <w:t>endTs</w:t>
            </w:r>
            <w:proofErr w:type="spellEnd"/>
          </w:p>
        </w:tc>
        <w:tc>
          <w:tcPr>
            <w:tcW w:w="1559" w:type="dxa"/>
          </w:tcPr>
          <w:p w14:paraId="4E08EE9F" w14:textId="77777777" w:rsidR="00222074" w:rsidRDefault="00222074" w:rsidP="00561AD0">
            <w:pPr>
              <w:pStyle w:val="TAL"/>
              <w:rPr>
                <w:lang w:eastAsia="zh-CN"/>
              </w:rPr>
            </w:pPr>
            <w:proofErr w:type="spellStart"/>
            <w:r>
              <w:t>DateTime</w:t>
            </w:r>
            <w:proofErr w:type="spellEnd"/>
          </w:p>
        </w:tc>
        <w:tc>
          <w:tcPr>
            <w:tcW w:w="425" w:type="dxa"/>
          </w:tcPr>
          <w:p w14:paraId="47B72EB1" w14:textId="77777777" w:rsidR="00222074" w:rsidRDefault="00222074" w:rsidP="00561AD0">
            <w:pPr>
              <w:pStyle w:val="TAC"/>
              <w:rPr>
                <w:rFonts w:eastAsia="Times New Roman"/>
              </w:rPr>
            </w:pPr>
            <w:r>
              <w:rPr>
                <w:rFonts w:cs="Arial"/>
                <w:szCs w:val="18"/>
                <w:lang w:eastAsia="zh-CN"/>
              </w:rPr>
              <w:t>O</w:t>
            </w:r>
          </w:p>
        </w:tc>
        <w:tc>
          <w:tcPr>
            <w:tcW w:w="1134" w:type="dxa"/>
          </w:tcPr>
          <w:p w14:paraId="5987097A" w14:textId="77777777" w:rsidR="00222074" w:rsidRDefault="00222074" w:rsidP="00561AD0">
            <w:pPr>
              <w:pStyle w:val="TAL"/>
              <w:rPr>
                <w:rFonts w:eastAsia="Times New Roman"/>
              </w:rPr>
            </w:pPr>
            <w:r>
              <w:rPr>
                <w:rFonts w:cs="Arial"/>
                <w:szCs w:val="18"/>
                <w:lang w:eastAsia="zh-CN"/>
              </w:rPr>
              <w:t>0..1</w:t>
            </w:r>
          </w:p>
        </w:tc>
        <w:tc>
          <w:tcPr>
            <w:tcW w:w="2856" w:type="dxa"/>
          </w:tcPr>
          <w:p w14:paraId="2C836A9C" w14:textId="77777777" w:rsidR="00222074" w:rsidRDefault="00222074" w:rsidP="00561AD0">
            <w:pPr>
              <w:pStyle w:val="TAL"/>
            </w:pPr>
            <w:r>
              <w:t>UTC time indicating the end time of the observation period.</w:t>
            </w:r>
          </w:p>
          <w:p w14:paraId="489D9B9E" w14:textId="77777777" w:rsidR="00222074" w:rsidRDefault="00222074" w:rsidP="00561AD0">
            <w:pPr>
              <w:pStyle w:val="TAL"/>
            </w:pPr>
            <w:r>
              <w:t xml:space="preserve">If the start time is in the past, then </w:t>
            </w:r>
            <w:r>
              <w:rPr>
                <w:rFonts w:hint="eastAsia"/>
                <w:lang w:eastAsia="zh-CN"/>
              </w:rPr>
              <w:t>t</w:t>
            </w:r>
            <w:r>
              <w:t>he absence of this attribute means that the end time of the subscription is at the present time, unless the "</w:t>
            </w:r>
            <w:proofErr w:type="spellStart"/>
            <w:r>
              <w:t>offsetPeriod</w:t>
            </w:r>
            <w:proofErr w:type="spellEnd"/>
            <w:r>
              <w:t>" attribute is included.</w:t>
            </w:r>
          </w:p>
          <w:p w14:paraId="6167D809" w14:textId="77777777" w:rsidR="00222074" w:rsidRDefault="00222074" w:rsidP="00561AD0">
            <w:pPr>
              <w:pStyle w:val="TAL"/>
            </w:pPr>
            <w:r>
              <w:t>If provided, it shall not be less than the start time. (NOTE 3)</w:t>
            </w:r>
          </w:p>
        </w:tc>
        <w:tc>
          <w:tcPr>
            <w:tcW w:w="1843" w:type="dxa"/>
          </w:tcPr>
          <w:p w14:paraId="67D7B0BA" w14:textId="77777777" w:rsidR="00222074" w:rsidRDefault="00222074" w:rsidP="00561AD0">
            <w:pPr>
              <w:pStyle w:val="TAL"/>
              <w:rPr>
                <w:rFonts w:cs="Arial"/>
                <w:szCs w:val="18"/>
              </w:rPr>
            </w:pPr>
          </w:p>
        </w:tc>
      </w:tr>
      <w:tr w:rsidR="00222074" w14:paraId="39005F56" w14:textId="77777777" w:rsidTr="00561AD0">
        <w:trPr>
          <w:jc w:val="center"/>
        </w:trPr>
        <w:tc>
          <w:tcPr>
            <w:tcW w:w="1749" w:type="dxa"/>
          </w:tcPr>
          <w:p w14:paraId="1C0297A9" w14:textId="77777777" w:rsidR="00222074" w:rsidRDefault="00222074" w:rsidP="00561AD0">
            <w:pPr>
              <w:pStyle w:val="TAL"/>
            </w:pPr>
            <w:proofErr w:type="spellStart"/>
            <w:r>
              <w:t>offsetPeriod</w:t>
            </w:r>
            <w:proofErr w:type="spellEnd"/>
          </w:p>
        </w:tc>
        <w:tc>
          <w:tcPr>
            <w:tcW w:w="1559" w:type="dxa"/>
          </w:tcPr>
          <w:p w14:paraId="2A80F25B" w14:textId="77777777" w:rsidR="00222074" w:rsidRDefault="00222074" w:rsidP="00561AD0">
            <w:pPr>
              <w:pStyle w:val="TAL"/>
            </w:pPr>
            <w:r>
              <w:t>integer</w:t>
            </w:r>
          </w:p>
        </w:tc>
        <w:tc>
          <w:tcPr>
            <w:tcW w:w="425" w:type="dxa"/>
          </w:tcPr>
          <w:p w14:paraId="2FDE5D3C" w14:textId="77777777" w:rsidR="00222074" w:rsidRDefault="00222074" w:rsidP="00561AD0">
            <w:pPr>
              <w:pStyle w:val="TAC"/>
              <w:rPr>
                <w:rFonts w:cs="Arial"/>
                <w:szCs w:val="18"/>
                <w:lang w:eastAsia="zh-CN"/>
              </w:rPr>
            </w:pPr>
            <w:r>
              <w:rPr>
                <w:rFonts w:cs="Arial"/>
                <w:szCs w:val="18"/>
                <w:lang w:eastAsia="zh-CN"/>
              </w:rPr>
              <w:t>O</w:t>
            </w:r>
          </w:p>
        </w:tc>
        <w:tc>
          <w:tcPr>
            <w:tcW w:w="1134" w:type="dxa"/>
          </w:tcPr>
          <w:p w14:paraId="00AB87EA" w14:textId="77777777" w:rsidR="00222074" w:rsidRDefault="00222074" w:rsidP="00561AD0">
            <w:pPr>
              <w:pStyle w:val="TAL"/>
              <w:rPr>
                <w:rFonts w:cs="Arial"/>
                <w:szCs w:val="18"/>
                <w:lang w:eastAsia="zh-CN"/>
              </w:rPr>
            </w:pPr>
            <w:r>
              <w:rPr>
                <w:rFonts w:cs="Arial"/>
                <w:szCs w:val="18"/>
                <w:lang w:eastAsia="zh-CN"/>
              </w:rPr>
              <w:t>0..1</w:t>
            </w:r>
          </w:p>
        </w:tc>
        <w:tc>
          <w:tcPr>
            <w:tcW w:w="2856" w:type="dxa"/>
          </w:tcPr>
          <w:p w14:paraId="4F89C990" w14:textId="77777777" w:rsidR="00222074" w:rsidRDefault="00222074" w:rsidP="00561AD0">
            <w:pPr>
              <w:pStyle w:val="TAL"/>
            </w:pPr>
            <w:r>
              <w:t>Offset period in units of seconds to the reporting time, if the value is negative means statistics in the past offset period, otherwise a positive value means prediction in the future offset period. May be present if the "</w:t>
            </w:r>
            <w:proofErr w:type="spellStart"/>
            <w:r>
              <w:t>repPeriod</w:t>
            </w:r>
            <w:proofErr w:type="spellEnd"/>
            <w:r>
              <w:t>" attribute is included within the "</w:t>
            </w:r>
            <w:proofErr w:type="spellStart"/>
            <w:r>
              <w:t>evtReq</w:t>
            </w:r>
            <w:proofErr w:type="spellEnd"/>
            <w:r>
              <w:t>" attribute or the "</w:t>
            </w:r>
            <w:proofErr w:type="spellStart"/>
            <w:r>
              <w:t>repetitionPeriod</w:t>
            </w:r>
            <w:proofErr w:type="spellEnd"/>
            <w:r>
              <w:t xml:space="preserve">" attribute is included within the </w:t>
            </w:r>
            <w:proofErr w:type="spellStart"/>
            <w:r>
              <w:t>EventSubscription</w:t>
            </w:r>
            <w:proofErr w:type="spellEnd"/>
            <w:r>
              <w:t xml:space="preserve"> type. (NOTE 3)</w:t>
            </w:r>
          </w:p>
        </w:tc>
        <w:tc>
          <w:tcPr>
            <w:tcW w:w="1843" w:type="dxa"/>
          </w:tcPr>
          <w:p w14:paraId="740683EF" w14:textId="77777777" w:rsidR="00222074" w:rsidRDefault="00222074" w:rsidP="00561AD0">
            <w:pPr>
              <w:pStyle w:val="TAL"/>
              <w:rPr>
                <w:rFonts w:cs="Arial"/>
                <w:szCs w:val="18"/>
              </w:rPr>
            </w:pPr>
            <w:proofErr w:type="spellStart"/>
            <w:r>
              <w:rPr>
                <w:rFonts w:cs="Arial"/>
                <w:szCs w:val="18"/>
              </w:rPr>
              <w:t>EneNA</w:t>
            </w:r>
            <w:proofErr w:type="spellEnd"/>
          </w:p>
        </w:tc>
      </w:tr>
      <w:tr w:rsidR="00222074" w14:paraId="64D7832D" w14:textId="77777777" w:rsidTr="00561AD0">
        <w:trPr>
          <w:jc w:val="center"/>
        </w:trPr>
        <w:tc>
          <w:tcPr>
            <w:tcW w:w="1749" w:type="dxa"/>
          </w:tcPr>
          <w:p w14:paraId="5E56354A" w14:textId="77777777" w:rsidR="00222074" w:rsidRDefault="00222074" w:rsidP="00561AD0">
            <w:pPr>
              <w:pStyle w:val="TAL"/>
            </w:pPr>
            <w:proofErr w:type="spellStart"/>
            <w:r>
              <w:rPr>
                <w:rFonts w:cs="Arial"/>
                <w:szCs w:val="18"/>
                <w:lang w:eastAsia="zh-CN"/>
              </w:rPr>
              <w:t>sampRatio</w:t>
            </w:r>
            <w:proofErr w:type="spellEnd"/>
          </w:p>
        </w:tc>
        <w:tc>
          <w:tcPr>
            <w:tcW w:w="1559" w:type="dxa"/>
          </w:tcPr>
          <w:p w14:paraId="2C4749ED" w14:textId="77777777" w:rsidR="00222074" w:rsidRDefault="00222074" w:rsidP="00561AD0">
            <w:pPr>
              <w:pStyle w:val="TAL"/>
            </w:pPr>
            <w:proofErr w:type="spellStart"/>
            <w:r>
              <w:t>SamplingRatio</w:t>
            </w:r>
            <w:proofErr w:type="spellEnd"/>
          </w:p>
        </w:tc>
        <w:tc>
          <w:tcPr>
            <w:tcW w:w="425" w:type="dxa"/>
          </w:tcPr>
          <w:p w14:paraId="45EBCE1B" w14:textId="77777777" w:rsidR="00222074" w:rsidRDefault="00222074" w:rsidP="00561AD0">
            <w:pPr>
              <w:pStyle w:val="TAC"/>
              <w:rPr>
                <w:rFonts w:cs="Arial"/>
                <w:szCs w:val="18"/>
                <w:lang w:eastAsia="zh-CN"/>
              </w:rPr>
            </w:pPr>
            <w:r>
              <w:rPr>
                <w:rFonts w:cs="Arial"/>
                <w:szCs w:val="18"/>
                <w:lang w:eastAsia="zh-CN"/>
              </w:rPr>
              <w:t>O</w:t>
            </w:r>
          </w:p>
        </w:tc>
        <w:tc>
          <w:tcPr>
            <w:tcW w:w="1134" w:type="dxa"/>
          </w:tcPr>
          <w:p w14:paraId="024EC6D1" w14:textId="77777777" w:rsidR="00222074" w:rsidRDefault="00222074" w:rsidP="00561AD0">
            <w:pPr>
              <w:pStyle w:val="TAL"/>
              <w:rPr>
                <w:rFonts w:cs="Arial"/>
                <w:szCs w:val="18"/>
                <w:lang w:eastAsia="zh-CN"/>
              </w:rPr>
            </w:pPr>
            <w:r>
              <w:rPr>
                <w:rFonts w:cs="Arial"/>
                <w:szCs w:val="18"/>
                <w:lang w:eastAsia="zh-CN"/>
              </w:rPr>
              <w:t>0..1</w:t>
            </w:r>
          </w:p>
        </w:tc>
        <w:tc>
          <w:tcPr>
            <w:tcW w:w="2856" w:type="dxa"/>
          </w:tcPr>
          <w:p w14:paraId="232DEDB6" w14:textId="77777777" w:rsidR="00222074" w:rsidRDefault="00222074" w:rsidP="00561AD0">
            <w:pPr>
              <w:pStyle w:val="TAL"/>
            </w:pPr>
            <w:r>
              <w:t>Percentage of sampling (1%...100%) among impacted UEs.</w:t>
            </w:r>
          </w:p>
          <w:p w14:paraId="340511EC" w14:textId="77777777" w:rsidR="00222074" w:rsidRDefault="00222074" w:rsidP="00561AD0">
            <w:pPr>
              <w:pStyle w:val="TAL"/>
            </w:pPr>
            <w:r>
              <w:t>Applicable to event targeting a group of UEs or any UE.</w:t>
            </w:r>
          </w:p>
          <w:p w14:paraId="418D5B0F" w14:textId="77777777" w:rsidR="00222074" w:rsidRDefault="00222074" w:rsidP="00561AD0">
            <w:pPr>
              <w:pStyle w:val="TAL"/>
            </w:pPr>
            <w:r>
              <w:t>(NOTE 1)</w:t>
            </w:r>
          </w:p>
        </w:tc>
        <w:tc>
          <w:tcPr>
            <w:tcW w:w="1843" w:type="dxa"/>
          </w:tcPr>
          <w:p w14:paraId="66EB1D7F" w14:textId="77777777" w:rsidR="00222074" w:rsidRDefault="00222074" w:rsidP="00561AD0">
            <w:pPr>
              <w:pStyle w:val="TAL"/>
              <w:rPr>
                <w:rFonts w:cs="Arial"/>
                <w:szCs w:val="18"/>
              </w:rPr>
            </w:pPr>
          </w:p>
        </w:tc>
      </w:tr>
      <w:tr w:rsidR="00222074" w14:paraId="4FE7EC59" w14:textId="77777777" w:rsidTr="00561AD0">
        <w:trPr>
          <w:jc w:val="center"/>
        </w:trPr>
        <w:tc>
          <w:tcPr>
            <w:tcW w:w="1749" w:type="dxa"/>
          </w:tcPr>
          <w:p w14:paraId="3AD040B8" w14:textId="77777777" w:rsidR="00222074" w:rsidRDefault="00222074" w:rsidP="00561AD0">
            <w:pPr>
              <w:pStyle w:val="TAL"/>
            </w:pPr>
            <w:proofErr w:type="spellStart"/>
            <w:r>
              <w:rPr>
                <w:rFonts w:hint="eastAsia"/>
                <w:lang w:eastAsia="zh-CN"/>
              </w:rPr>
              <w:t>m</w:t>
            </w:r>
            <w:r>
              <w:rPr>
                <w:lang w:eastAsia="zh-CN"/>
              </w:rPr>
              <w:t>axSupiNbr</w:t>
            </w:r>
            <w:proofErr w:type="spellEnd"/>
          </w:p>
        </w:tc>
        <w:tc>
          <w:tcPr>
            <w:tcW w:w="1559" w:type="dxa"/>
          </w:tcPr>
          <w:p w14:paraId="624FB7D8" w14:textId="77777777" w:rsidR="00222074" w:rsidRDefault="00222074" w:rsidP="00561AD0">
            <w:pPr>
              <w:pStyle w:val="TAL"/>
            </w:pPr>
            <w:proofErr w:type="spellStart"/>
            <w:r>
              <w:rPr>
                <w:lang w:eastAsia="zh-CN"/>
              </w:rPr>
              <w:t>Uinteger</w:t>
            </w:r>
            <w:proofErr w:type="spellEnd"/>
          </w:p>
        </w:tc>
        <w:tc>
          <w:tcPr>
            <w:tcW w:w="425" w:type="dxa"/>
          </w:tcPr>
          <w:p w14:paraId="274CD3FA" w14:textId="77777777" w:rsidR="00222074" w:rsidRDefault="00222074" w:rsidP="00561AD0">
            <w:pPr>
              <w:pStyle w:val="TAC"/>
              <w:rPr>
                <w:rFonts w:cs="Arial"/>
                <w:szCs w:val="18"/>
                <w:lang w:eastAsia="zh-CN"/>
              </w:rPr>
            </w:pPr>
            <w:r>
              <w:rPr>
                <w:rFonts w:cs="Arial" w:hint="eastAsia"/>
                <w:szCs w:val="18"/>
                <w:lang w:eastAsia="zh-CN"/>
              </w:rPr>
              <w:t>O</w:t>
            </w:r>
          </w:p>
        </w:tc>
        <w:tc>
          <w:tcPr>
            <w:tcW w:w="1134" w:type="dxa"/>
          </w:tcPr>
          <w:p w14:paraId="496CF6FC" w14:textId="77777777" w:rsidR="00222074" w:rsidRDefault="00222074" w:rsidP="00561AD0">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744C013A" w14:textId="77777777" w:rsidR="00222074" w:rsidRDefault="00222074" w:rsidP="00561AD0">
            <w:pPr>
              <w:pStyle w:val="TAL"/>
            </w:pPr>
            <w:r>
              <w:rPr>
                <w:lang w:val="en-US" w:eastAsia="zh-CN"/>
              </w:rPr>
              <w:t>Represents the maximum number of SUPIs</w:t>
            </w:r>
            <w:r>
              <w:t xml:space="preserve"> expected in an object. </w:t>
            </w:r>
          </w:p>
          <w:p w14:paraId="22D80C8D" w14:textId="77777777" w:rsidR="00222074" w:rsidRDefault="00222074" w:rsidP="00561AD0">
            <w:pPr>
              <w:pStyle w:val="TAL"/>
            </w:pPr>
            <w:r>
              <w:t>Applicable for the event(s) providing a list of SUPIs during the analytics response.</w:t>
            </w:r>
          </w:p>
        </w:tc>
        <w:tc>
          <w:tcPr>
            <w:tcW w:w="1843" w:type="dxa"/>
          </w:tcPr>
          <w:p w14:paraId="55664813" w14:textId="77777777" w:rsidR="00222074" w:rsidRDefault="00222074" w:rsidP="00561AD0">
            <w:pPr>
              <w:pStyle w:val="TAL"/>
              <w:rPr>
                <w:rFonts w:cs="Arial"/>
                <w:szCs w:val="18"/>
              </w:rPr>
            </w:pPr>
          </w:p>
        </w:tc>
      </w:tr>
      <w:tr w:rsidR="00222074" w14:paraId="28D97DEC" w14:textId="77777777" w:rsidTr="00561AD0">
        <w:trPr>
          <w:jc w:val="center"/>
        </w:trPr>
        <w:tc>
          <w:tcPr>
            <w:tcW w:w="1749" w:type="dxa"/>
          </w:tcPr>
          <w:p w14:paraId="0F62FE4F" w14:textId="77777777" w:rsidR="00222074" w:rsidRDefault="00222074" w:rsidP="00561AD0">
            <w:pPr>
              <w:pStyle w:val="TAL"/>
              <w:rPr>
                <w:lang w:eastAsia="zh-CN"/>
              </w:rPr>
            </w:pPr>
            <w:proofErr w:type="spellStart"/>
            <w:r>
              <w:t>maxObjectNbr</w:t>
            </w:r>
            <w:proofErr w:type="spellEnd"/>
          </w:p>
        </w:tc>
        <w:tc>
          <w:tcPr>
            <w:tcW w:w="1559" w:type="dxa"/>
          </w:tcPr>
          <w:p w14:paraId="63C2C65C" w14:textId="77777777" w:rsidR="00222074" w:rsidRDefault="00222074" w:rsidP="00561AD0">
            <w:pPr>
              <w:pStyle w:val="TAL"/>
              <w:rPr>
                <w:lang w:eastAsia="zh-CN"/>
              </w:rPr>
            </w:pPr>
            <w:proofErr w:type="spellStart"/>
            <w:r>
              <w:t>Uinteger</w:t>
            </w:r>
            <w:proofErr w:type="spellEnd"/>
          </w:p>
        </w:tc>
        <w:tc>
          <w:tcPr>
            <w:tcW w:w="425" w:type="dxa"/>
          </w:tcPr>
          <w:p w14:paraId="424090F6" w14:textId="77777777" w:rsidR="00222074" w:rsidRDefault="00222074" w:rsidP="00561AD0">
            <w:pPr>
              <w:pStyle w:val="TAC"/>
              <w:rPr>
                <w:rFonts w:cs="Arial"/>
                <w:szCs w:val="18"/>
                <w:lang w:eastAsia="zh-CN"/>
              </w:rPr>
            </w:pPr>
            <w:r>
              <w:t>O</w:t>
            </w:r>
          </w:p>
        </w:tc>
        <w:tc>
          <w:tcPr>
            <w:tcW w:w="1134" w:type="dxa"/>
          </w:tcPr>
          <w:p w14:paraId="42060987" w14:textId="77777777" w:rsidR="00222074" w:rsidRDefault="00222074" w:rsidP="00561AD0">
            <w:pPr>
              <w:pStyle w:val="TAL"/>
              <w:rPr>
                <w:rFonts w:cs="Arial"/>
                <w:szCs w:val="18"/>
                <w:lang w:eastAsia="zh-CN"/>
              </w:rPr>
            </w:pPr>
            <w:r>
              <w:t>0..1</w:t>
            </w:r>
          </w:p>
        </w:tc>
        <w:tc>
          <w:tcPr>
            <w:tcW w:w="2856" w:type="dxa"/>
          </w:tcPr>
          <w:p w14:paraId="7CA869EA" w14:textId="77777777" w:rsidR="00222074" w:rsidRDefault="00222074" w:rsidP="00561AD0">
            <w:pPr>
              <w:pStyle w:val="TAL"/>
              <w:rPr>
                <w:lang w:val="en-US" w:eastAsia="zh-CN"/>
              </w:rPr>
            </w:pPr>
            <w:r>
              <w:t xml:space="preserve">Maximum number of objects expected for an analytics report. It's only applicable for the event(s) which may provide more than one </w:t>
            </w:r>
            <w:proofErr w:type="gramStart"/>
            <w:r>
              <w:t>entries</w:t>
            </w:r>
            <w:proofErr w:type="gramEnd"/>
            <w:r>
              <w:t xml:space="preserve"> or objects during event notification.</w:t>
            </w:r>
          </w:p>
        </w:tc>
        <w:tc>
          <w:tcPr>
            <w:tcW w:w="1843" w:type="dxa"/>
          </w:tcPr>
          <w:p w14:paraId="63F42919" w14:textId="77777777" w:rsidR="00222074" w:rsidRDefault="00222074" w:rsidP="00561AD0">
            <w:pPr>
              <w:pStyle w:val="TAL"/>
              <w:rPr>
                <w:rFonts w:cs="Arial"/>
                <w:szCs w:val="18"/>
              </w:rPr>
            </w:pPr>
          </w:p>
        </w:tc>
      </w:tr>
      <w:tr w:rsidR="00222074" w14:paraId="13A355C5" w14:textId="77777777" w:rsidTr="00561AD0">
        <w:trPr>
          <w:jc w:val="center"/>
        </w:trPr>
        <w:tc>
          <w:tcPr>
            <w:tcW w:w="1749" w:type="dxa"/>
          </w:tcPr>
          <w:p w14:paraId="3AC09868" w14:textId="77777777" w:rsidR="00222074" w:rsidRDefault="00222074" w:rsidP="00561AD0">
            <w:pPr>
              <w:pStyle w:val="TAL"/>
            </w:pPr>
            <w:proofErr w:type="spellStart"/>
            <w:r>
              <w:t>timeAnaNeeded</w:t>
            </w:r>
            <w:proofErr w:type="spellEnd"/>
          </w:p>
        </w:tc>
        <w:tc>
          <w:tcPr>
            <w:tcW w:w="1559" w:type="dxa"/>
          </w:tcPr>
          <w:p w14:paraId="09A3A72D" w14:textId="77777777" w:rsidR="00222074" w:rsidRDefault="00222074" w:rsidP="00561AD0">
            <w:pPr>
              <w:pStyle w:val="TAL"/>
            </w:pPr>
            <w:proofErr w:type="spellStart"/>
            <w:r>
              <w:t>DateTime</w:t>
            </w:r>
            <w:proofErr w:type="spellEnd"/>
          </w:p>
        </w:tc>
        <w:tc>
          <w:tcPr>
            <w:tcW w:w="425" w:type="dxa"/>
          </w:tcPr>
          <w:p w14:paraId="66511135" w14:textId="77777777" w:rsidR="00222074" w:rsidRDefault="00222074" w:rsidP="00561AD0">
            <w:pPr>
              <w:pStyle w:val="TAC"/>
            </w:pPr>
            <w:r>
              <w:t>O</w:t>
            </w:r>
          </w:p>
        </w:tc>
        <w:tc>
          <w:tcPr>
            <w:tcW w:w="1134" w:type="dxa"/>
          </w:tcPr>
          <w:p w14:paraId="4F0E105E" w14:textId="77777777" w:rsidR="00222074" w:rsidRDefault="00222074" w:rsidP="00561AD0">
            <w:pPr>
              <w:pStyle w:val="TAL"/>
            </w:pPr>
            <w:r>
              <w:t>0..1</w:t>
            </w:r>
          </w:p>
        </w:tc>
        <w:tc>
          <w:tcPr>
            <w:tcW w:w="2856" w:type="dxa"/>
          </w:tcPr>
          <w:p w14:paraId="6996D87D" w14:textId="77777777" w:rsidR="00222074" w:rsidRDefault="00222074" w:rsidP="00561AD0">
            <w:pPr>
              <w:pStyle w:val="TAL"/>
            </w:pPr>
            <w:r>
              <w:t xml:space="preserve">UTC time indicating the time when </w:t>
            </w:r>
            <w:proofErr w:type="spellStart"/>
            <w:r>
              <w:t>analytcs</w:t>
            </w:r>
            <w:proofErr w:type="spellEnd"/>
            <w:r>
              <w:t xml:space="preserve"> information is needed.</w:t>
            </w:r>
          </w:p>
        </w:tc>
        <w:tc>
          <w:tcPr>
            <w:tcW w:w="1843" w:type="dxa"/>
          </w:tcPr>
          <w:p w14:paraId="5AFC144B" w14:textId="4C1DBE84" w:rsidR="00222074" w:rsidRDefault="00222074" w:rsidP="00561AD0">
            <w:pPr>
              <w:pStyle w:val="TAL"/>
              <w:rPr>
                <w:rFonts w:cs="Arial"/>
                <w:szCs w:val="18"/>
              </w:rPr>
            </w:pPr>
            <w:proofErr w:type="spellStart"/>
            <w:r>
              <w:rPr>
                <w:rFonts w:cs="Arial"/>
                <w:szCs w:val="18"/>
              </w:rPr>
              <w:t>EneNA</w:t>
            </w:r>
            <w:proofErr w:type="spellEnd"/>
          </w:p>
        </w:tc>
      </w:tr>
      <w:tr w:rsidR="00222074" w14:paraId="2C5B2969" w14:textId="77777777" w:rsidTr="00561AD0">
        <w:trPr>
          <w:jc w:val="center"/>
        </w:trPr>
        <w:tc>
          <w:tcPr>
            <w:tcW w:w="1749" w:type="dxa"/>
          </w:tcPr>
          <w:p w14:paraId="7C1E15D8" w14:textId="77777777" w:rsidR="00222074" w:rsidRDefault="00222074" w:rsidP="00561AD0">
            <w:pPr>
              <w:pStyle w:val="TAL"/>
            </w:pPr>
            <w:proofErr w:type="spellStart"/>
            <w:r>
              <w:t>anaMeta</w:t>
            </w:r>
            <w:proofErr w:type="spellEnd"/>
          </w:p>
        </w:tc>
        <w:tc>
          <w:tcPr>
            <w:tcW w:w="1559" w:type="dxa"/>
          </w:tcPr>
          <w:p w14:paraId="2938F0E9" w14:textId="77777777" w:rsidR="00222074" w:rsidRDefault="00222074" w:rsidP="00561AD0">
            <w:pPr>
              <w:pStyle w:val="TAL"/>
            </w:pPr>
            <w:proofErr w:type="gramStart"/>
            <w:r>
              <w:t>array(</w:t>
            </w:r>
            <w:proofErr w:type="spellStart"/>
            <w:proofErr w:type="gramEnd"/>
            <w:r>
              <w:t>AnalyticsMetadata</w:t>
            </w:r>
            <w:proofErr w:type="spellEnd"/>
            <w:r>
              <w:t>)</w:t>
            </w:r>
          </w:p>
        </w:tc>
        <w:tc>
          <w:tcPr>
            <w:tcW w:w="425" w:type="dxa"/>
          </w:tcPr>
          <w:p w14:paraId="087EF4C9" w14:textId="77777777" w:rsidR="00222074" w:rsidRDefault="00222074" w:rsidP="00561AD0">
            <w:pPr>
              <w:pStyle w:val="TAC"/>
            </w:pPr>
            <w:r>
              <w:t>O</w:t>
            </w:r>
          </w:p>
        </w:tc>
        <w:tc>
          <w:tcPr>
            <w:tcW w:w="1134" w:type="dxa"/>
          </w:tcPr>
          <w:p w14:paraId="09818A34" w14:textId="77777777" w:rsidR="00222074" w:rsidRDefault="00222074" w:rsidP="00561AD0">
            <w:pPr>
              <w:pStyle w:val="TAL"/>
            </w:pPr>
            <w:proofErr w:type="gramStart"/>
            <w:r>
              <w:t>1..N</w:t>
            </w:r>
            <w:proofErr w:type="gramEnd"/>
          </w:p>
        </w:tc>
        <w:tc>
          <w:tcPr>
            <w:tcW w:w="2856" w:type="dxa"/>
          </w:tcPr>
          <w:p w14:paraId="499FB5CC" w14:textId="77777777" w:rsidR="00222074" w:rsidRDefault="00222074" w:rsidP="00561AD0">
            <w:pPr>
              <w:pStyle w:val="TAL"/>
            </w:pPr>
            <w:r>
              <w:t>List of analytics metadata that are requested to be included.</w:t>
            </w:r>
          </w:p>
        </w:tc>
        <w:tc>
          <w:tcPr>
            <w:tcW w:w="1843" w:type="dxa"/>
          </w:tcPr>
          <w:p w14:paraId="0F0E22D6" w14:textId="77777777" w:rsidR="00222074" w:rsidRDefault="00222074" w:rsidP="00561AD0">
            <w:pPr>
              <w:pStyle w:val="TAL"/>
              <w:rPr>
                <w:rFonts w:cs="Arial"/>
                <w:szCs w:val="18"/>
              </w:rPr>
            </w:pPr>
            <w:r>
              <w:t>Aggregation</w:t>
            </w:r>
          </w:p>
        </w:tc>
      </w:tr>
      <w:tr w:rsidR="00222074" w14:paraId="126B0B02" w14:textId="77777777" w:rsidTr="00561AD0">
        <w:trPr>
          <w:jc w:val="center"/>
        </w:trPr>
        <w:tc>
          <w:tcPr>
            <w:tcW w:w="1749" w:type="dxa"/>
          </w:tcPr>
          <w:p w14:paraId="4050676D" w14:textId="77777777" w:rsidR="00222074" w:rsidRDefault="00222074" w:rsidP="00561AD0">
            <w:pPr>
              <w:pStyle w:val="TAL"/>
            </w:pPr>
            <w:proofErr w:type="spellStart"/>
            <w:r>
              <w:t>anaMetaInd</w:t>
            </w:r>
            <w:proofErr w:type="spellEnd"/>
          </w:p>
        </w:tc>
        <w:tc>
          <w:tcPr>
            <w:tcW w:w="1559" w:type="dxa"/>
          </w:tcPr>
          <w:p w14:paraId="679CA8F8" w14:textId="77777777" w:rsidR="00222074" w:rsidRDefault="00222074" w:rsidP="00561AD0">
            <w:pPr>
              <w:pStyle w:val="TAL"/>
            </w:pPr>
            <w:proofErr w:type="spellStart"/>
            <w:r>
              <w:t>AnalyticsMetadataIndication</w:t>
            </w:r>
            <w:proofErr w:type="spellEnd"/>
          </w:p>
        </w:tc>
        <w:tc>
          <w:tcPr>
            <w:tcW w:w="425" w:type="dxa"/>
          </w:tcPr>
          <w:p w14:paraId="000B3346" w14:textId="77777777" w:rsidR="00222074" w:rsidRDefault="00222074" w:rsidP="00561AD0">
            <w:pPr>
              <w:pStyle w:val="TAC"/>
            </w:pPr>
            <w:r>
              <w:t>O</w:t>
            </w:r>
          </w:p>
        </w:tc>
        <w:tc>
          <w:tcPr>
            <w:tcW w:w="1134" w:type="dxa"/>
          </w:tcPr>
          <w:p w14:paraId="48BABD9A" w14:textId="77777777" w:rsidR="00222074" w:rsidRDefault="00222074" w:rsidP="00561AD0">
            <w:pPr>
              <w:pStyle w:val="TAL"/>
            </w:pPr>
            <w:r>
              <w:t>0..1</w:t>
            </w:r>
          </w:p>
        </w:tc>
        <w:tc>
          <w:tcPr>
            <w:tcW w:w="2856" w:type="dxa"/>
          </w:tcPr>
          <w:p w14:paraId="3F088720" w14:textId="77777777" w:rsidR="00222074" w:rsidRDefault="00222074" w:rsidP="00561AD0">
            <w:pPr>
              <w:pStyle w:val="TAL"/>
            </w:pPr>
            <w:r>
              <w:t>Contains values for the analytics metadata that the NF service consumer wants to be used for generating the analytics</w:t>
            </w:r>
            <w:r>
              <w:rPr>
                <w:lang w:eastAsia="ko-KR"/>
              </w:rPr>
              <w:t>.</w:t>
            </w:r>
          </w:p>
        </w:tc>
        <w:tc>
          <w:tcPr>
            <w:tcW w:w="1843" w:type="dxa"/>
          </w:tcPr>
          <w:p w14:paraId="4534B75C" w14:textId="77777777" w:rsidR="00222074" w:rsidRDefault="00222074" w:rsidP="00561AD0">
            <w:pPr>
              <w:pStyle w:val="TAL"/>
              <w:rPr>
                <w:rFonts w:cs="Arial"/>
                <w:szCs w:val="18"/>
              </w:rPr>
            </w:pPr>
            <w:r>
              <w:t>Aggregation</w:t>
            </w:r>
          </w:p>
        </w:tc>
      </w:tr>
      <w:tr w:rsidR="00222074" w14:paraId="6CD3BCA9" w14:textId="77777777" w:rsidTr="00561AD0">
        <w:trPr>
          <w:jc w:val="center"/>
        </w:trPr>
        <w:tc>
          <w:tcPr>
            <w:tcW w:w="1749" w:type="dxa"/>
          </w:tcPr>
          <w:p w14:paraId="2F920340" w14:textId="77777777" w:rsidR="00222074" w:rsidRDefault="00222074" w:rsidP="00561AD0">
            <w:pPr>
              <w:pStyle w:val="TAL"/>
            </w:pPr>
            <w:proofErr w:type="spellStart"/>
            <w:r>
              <w:rPr>
                <w:lang w:eastAsia="zh-CN"/>
              </w:rPr>
              <w:lastRenderedPageBreak/>
              <w:t>histAnaTimePeriod</w:t>
            </w:r>
            <w:proofErr w:type="spellEnd"/>
          </w:p>
        </w:tc>
        <w:tc>
          <w:tcPr>
            <w:tcW w:w="1559" w:type="dxa"/>
          </w:tcPr>
          <w:p w14:paraId="0F937895" w14:textId="77777777" w:rsidR="00222074" w:rsidRDefault="00222074" w:rsidP="00561AD0">
            <w:pPr>
              <w:pStyle w:val="TAL"/>
            </w:pPr>
            <w:proofErr w:type="spellStart"/>
            <w:r>
              <w:rPr>
                <w:rFonts w:eastAsia="等线"/>
                <w:lang w:eastAsia="zh-CN"/>
              </w:rPr>
              <w:t>TimeWindow</w:t>
            </w:r>
            <w:proofErr w:type="spellEnd"/>
          </w:p>
        </w:tc>
        <w:tc>
          <w:tcPr>
            <w:tcW w:w="425" w:type="dxa"/>
          </w:tcPr>
          <w:p w14:paraId="2785A6CD" w14:textId="77777777" w:rsidR="00222074" w:rsidRDefault="00222074" w:rsidP="00561AD0">
            <w:pPr>
              <w:pStyle w:val="TAC"/>
            </w:pPr>
            <w:r>
              <w:t>O</w:t>
            </w:r>
          </w:p>
        </w:tc>
        <w:tc>
          <w:tcPr>
            <w:tcW w:w="1134" w:type="dxa"/>
          </w:tcPr>
          <w:p w14:paraId="4D5CC291" w14:textId="77777777" w:rsidR="00222074" w:rsidRDefault="00222074" w:rsidP="00561AD0">
            <w:pPr>
              <w:pStyle w:val="TAL"/>
            </w:pPr>
            <w:r>
              <w:rPr>
                <w:rFonts w:eastAsia="Yu Mincho"/>
                <w:lang w:eastAsia="ja-JP"/>
              </w:rPr>
              <w:t>0..1</w:t>
            </w:r>
          </w:p>
        </w:tc>
        <w:tc>
          <w:tcPr>
            <w:tcW w:w="2856" w:type="dxa"/>
          </w:tcPr>
          <w:p w14:paraId="7AA10213" w14:textId="77777777" w:rsidR="00222074" w:rsidRDefault="00222074" w:rsidP="00561AD0">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0DD98519" w14:textId="77777777" w:rsidR="00222074" w:rsidRDefault="00222074" w:rsidP="00561AD0">
            <w:pPr>
              <w:pStyle w:val="TAL"/>
            </w:pPr>
            <w:proofErr w:type="spellStart"/>
            <w:r>
              <w:rPr>
                <w:rFonts w:cs="Arial"/>
                <w:szCs w:val="18"/>
              </w:rPr>
              <w:t>EneNA</w:t>
            </w:r>
            <w:proofErr w:type="spellEnd"/>
          </w:p>
        </w:tc>
      </w:tr>
      <w:tr w:rsidR="00222074" w14:paraId="3A7CF1BD" w14:textId="77777777" w:rsidTr="00561AD0">
        <w:trPr>
          <w:jc w:val="center"/>
        </w:trPr>
        <w:tc>
          <w:tcPr>
            <w:tcW w:w="9566" w:type="dxa"/>
            <w:gridSpan w:val="6"/>
          </w:tcPr>
          <w:p w14:paraId="11F9A286" w14:textId="77777777" w:rsidR="00222074" w:rsidRDefault="00222074" w:rsidP="00561AD0">
            <w:pPr>
              <w:pStyle w:val="TAN"/>
            </w:pPr>
            <w:r>
              <w:rPr>
                <w:rFonts w:cs="Arial"/>
                <w:szCs w:val="18"/>
              </w:rPr>
              <w:t>NOTE 1:</w:t>
            </w:r>
            <w:r>
              <w:tab/>
              <w:t>The "</w:t>
            </w:r>
            <w:proofErr w:type="spellStart"/>
            <w:r>
              <w:t>sampRatio</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p w14:paraId="30DC9D5C" w14:textId="77777777" w:rsidR="00222074" w:rsidRDefault="00222074" w:rsidP="00561AD0">
            <w:pPr>
              <w:pStyle w:val="TAN"/>
            </w:pPr>
            <w:r>
              <w:rPr>
                <w:rFonts w:cs="Arial"/>
                <w:szCs w:val="18"/>
              </w:rPr>
              <w:t>NOTE 2:</w:t>
            </w:r>
            <w:r>
              <w:tab/>
              <w:t>Void.</w:t>
            </w:r>
          </w:p>
          <w:p w14:paraId="1A8DB27C" w14:textId="77777777" w:rsidR="00222074" w:rsidRDefault="00222074" w:rsidP="00561AD0">
            <w:pPr>
              <w:pStyle w:val="TAN"/>
            </w:pPr>
            <w:r>
              <w:t>NOTE 3:</w:t>
            </w:r>
            <w:r>
              <w:tab/>
              <w:t>When the "</w:t>
            </w:r>
            <w:proofErr w:type="spellStart"/>
            <w:r>
              <w:t>offsetPeriod</w:t>
            </w:r>
            <w:proofErr w:type="spellEnd"/>
            <w:r>
              <w:t>" attribute is included, the "</w:t>
            </w:r>
            <w:proofErr w:type="spellStart"/>
            <w:r>
              <w:t>startTs</w:t>
            </w:r>
            <w:proofErr w:type="spellEnd"/>
            <w:r>
              <w:t>" and "</w:t>
            </w:r>
            <w:proofErr w:type="spellStart"/>
            <w:r>
              <w:t>endTs</w:t>
            </w:r>
            <w:proofErr w:type="spellEnd"/>
            <w:r>
              <w:t>" attributes shall not be included. If the analytics target period is indicated either by providing a "</w:t>
            </w:r>
            <w:proofErr w:type="spellStart"/>
            <w:r>
              <w:t>startTs</w:t>
            </w:r>
            <w:proofErr w:type="spellEnd"/>
            <w:r>
              <w:t>" attribute and an "</w:t>
            </w:r>
            <w:proofErr w:type="spellStart"/>
            <w:r>
              <w:t>endTs</w:t>
            </w:r>
            <w:proofErr w:type="spellEnd"/>
            <w:r>
              <w:t>" attribute that are equal, or by providing an "</w:t>
            </w:r>
            <w:proofErr w:type="spellStart"/>
            <w:r>
              <w:t>offsetPeriod</w:t>
            </w:r>
            <w:proofErr w:type="spellEnd"/>
            <w:r>
              <w:t>" attribute equal to zero (which means there is no offset to the periodic reporting time indicated by the "</w:t>
            </w:r>
            <w:proofErr w:type="spellStart"/>
            <w:r>
              <w:t>repPeriod</w:t>
            </w:r>
            <w:proofErr w:type="spellEnd"/>
            <w:r>
              <w:t>" attribute or "</w:t>
            </w:r>
            <w:proofErr w:type="spellStart"/>
            <w:r>
              <w:t>repetitionPeriod</w:t>
            </w:r>
            <w:proofErr w:type="spellEnd"/>
            <w:r>
              <w:t>" attribute), then this is a request for analytics for a specific time of the same "</w:t>
            </w:r>
            <w:proofErr w:type="spellStart"/>
            <w:r>
              <w:t>startTs</w:t>
            </w:r>
            <w:proofErr w:type="spellEnd"/>
            <w:r>
              <w:t>" attribute and "</w:t>
            </w:r>
            <w:proofErr w:type="spellStart"/>
            <w:r>
              <w:t>endTs</w:t>
            </w:r>
            <w:proofErr w:type="spellEnd"/>
            <w:r>
              <w:t>" attribute or each specific time periodically indicated by the "</w:t>
            </w:r>
            <w:proofErr w:type="spellStart"/>
            <w:r>
              <w:t>repPeriod</w:t>
            </w:r>
            <w:proofErr w:type="spellEnd"/>
            <w:r>
              <w:t>" attribute , rather than for a time interval. If none of the attributes "</w:t>
            </w:r>
            <w:proofErr w:type="spellStart"/>
            <w:r>
              <w:t>startTs</w:t>
            </w:r>
            <w:proofErr w:type="spellEnd"/>
            <w:r>
              <w:t>", "</w:t>
            </w:r>
            <w:proofErr w:type="spellStart"/>
            <w:r>
              <w:t>endTs</w:t>
            </w:r>
            <w:proofErr w:type="spellEnd"/>
            <w:r>
              <w:t>" and "</w:t>
            </w:r>
            <w:proofErr w:type="spellStart"/>
            <w:r>
              <w:t>offsetPeriod</w:t>
            </w:r>
            <w:proofErr w:type="spellEnd"/>
            <w:r>
              <w:t>" is provided, the analytics target period starts at the present time and there is no specified end time.</w:t>
            </w:r>
          </w:p>
          <w:p w14:paraId="4904ED47" w14:textId="77777777" w:rsidR="00222074" w:rsidRDefault="00222074" w:rsidP="00561AD0">
            <w:pPr>
              <w:pStyle w:val="TAN"/>
            </w:pPr>
            <w:r>
              <w:t>NOTE</w:t>
            </w:r>
            <w:r>
              <w:rPr>
                <w:lang w:eastAsia="zh-CN"/>
              </w:rPr>
              <w:t> 4</w:t>
            </w:r>
            <w:r>
              <w:t>:</w:t>
            </w:r>
            <w:r>
              <w:tab/>
              <w:t>If multiple accuracy entries are included, the order of the entries of the "</w:t>
            </w:r>
            <w:proofErr w:type="spellStart"/>
            <w:r>
              <w:t>accPerSubset</w:t>
            </w:r>
            <w:proofErr w:type="spellEnd"/>
            <w:r>
              <w:t>" attribute corresponds with the order of the entries of the "</w:t>
            </w:r>
            <w:proofErr w:type="spellStart"/>
            <w:r>
              <w:t>listOfAnaSubsets</w:t>
            </w:r>
            <w:proofErr w:type="spellEnd"/>
            <w:r>
              <w:t xml:space="preserve">" attribute, </w:t>
            </w:r>
            <w:proofErr w:type="gramStart"/>
            <w:r>
              <w:t>i.e.</w:t>
            </w:r>
            <w:proofErr w:type="gramEnd"/>
            <w:r>
              <w:t xml:space="preserve"> the first entry of the "</w:t>
            </w:r>
            <w:proofErr w:type="spellStart"/>
            <w:r>
              <w:t>accPerSubset</w:t>
            </w:r>
            <w:proofErr w:type="spellEnd"/>
            <w:r>
              <w:t>" attribute holds the requested accuracy for the analytics subset that is indicated by the first entry of the "</w:t>
            </w:r>
            <w:proofErr w:type="spellStart"/>
            <w:r>
              <w:t>listOfAnaSubsets</w:t>
            </w:r>
            <w:proofErr w:type="spellEnd"/>
            <w:r>
              <w:t>" attribute, and so on.</w:t>
            </w:r>
          </w:p>
          <w:p w14:paraId="5D0F9967" w14:textId="77777777" w:rsidR="00222074" w:rsidRDefault="00222074" w:rsidP="00561AD0">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w:t>
            </w:r>
            <w:proofErr w:type="spellStart"/>
            <w:r>
              <w:t>accPerSubset</w:t>
            </w:r>
            <w:proofErr w:type="spellEnd"/>
            <w:r>
              <w:t>" attribute were provided in the request, the "</w:t>
            </w:r>
            <w:proofErr w:type="spellStart"/>
            <w:r>
              <w:t>accPerSubset</w:t>
            </w:r>
            <w:proofErr w:type="spellEnd"/>
            <w:r>
              <w:t>" attribute takes precedence over the "</w:t>
            </w:r>
            <w:r>
              <w:rPr>
                <w:lang w:eastAsia="zh-CN"/>
              </w:rPr>
              <w:t>accuracy</w:t>
            </w:r>
            <w:r>
              <w:t>" attribute.</w:t>
            </w:r>
          </w:p>
        </w:tc>
      </w:tr>
    </w:tbl>
    <w:p w14:paraId="6616FCE0" w14:textId="77777777" w:rsidR="00222074" w:rsidRPr="00222074" w:rsidRDefault="00222074" w:rsidP="00F46786"/>
    <w:p w14:paraId="0841EECF" w14:textId="77777777" w:rsidR="00222074" w:rsidRPr="00B61815" w:rsidRDefault="00222074" w:rsidP="002220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C2649E" w14:textId="77777777" w:rsidR="00222074" w:rsidRDefault="00222074" w:rsidP="00222074">
      <w:pPr>
        <w:pStyle w:val="50"/>
      </w:pPr>
      <w:bookmarkStart w:id="504" w:name="_Toc56640966"/>
      <w:bookmarkStart w:id="505" w:name="_Toc120702310"/>
      <w:bookmarkStart w:id="506" w:name="_Toc85552986"/>
      <w:bookmarkStart w:id="507" w:name="_Toc104539009"/>
      <w:bookmarkStart w:id="508" w:name="_Toc145705698"/>
      <w:bookmarkStart w:id="509" w:name="_Toc148522602"/>
      <w:bookmarkStart w:id="510" w:name="_Toc51762899"/>
      <w:bookmarkStart w:id="511" w:name="_Toc94064255"/>
      <w:bookmarkStart w:id="512" w:name="_Toc36102462"/>
      <w:bookmarkStart w:id="513" w:name="_Toc43563504"/>
      <w:bookmarkStart w:id="514" w:name="_Toc90655872"/>
      <w:bookmarkStart w:id="515" w:name="_Toc85557085"/>
      <w:bookmarkStart w:id="516" w:name="_Toc83233076"/>
      <w:bookmarkStart w:id="517" w:name="_Toc45134047"/>
      <w:bookmarkStart w:id="518" w:name="_Toc70550630"/>
      <w:bookmarkStart w:id="519" w:name="_Toc98233640"/>
      <w:bookmarkStart w:id="520" w:name="_Toc112951131"/>
      <w:bookmarkStart w:id="521" w:name="_Toc114133810"/>
      <w:bookmarkStart w:id="522" w:name="_Toc50031979"/>
      <w:bookmarkStart w:id="523" w:name="_Toc88667587"/>
      <w:bookmarkStart w:id="524" w:name="_Toc28012821"/>
      <w:bookmarkStart w:id="525" w:name="_Toc68168963"/>
      <w:bookmarkStart w:id="526" w:name="_Toc59017934"/>
      <w:bookmarkStart w:id="527" w:name="_Toc101244416"/>
      <w:bookmarkStart w:id="528" w:name="_Toc138754211"/>
      <w:bookmarkStart w:id="529" w:name="_Toc136562377"/>
      <w:bookmarkStart w:id="530" w:name="_Toc113031671"/>
      <w:bookmarkStart w:id="531" w:name="_Toc34266291"/>
      <w:bookmarkStart w:id="532" w:name="_Toc66231802"/>
      <w:bookmarkStart w:id="533" w:name="_Toc164920782"/>
      <w:bookmarkStart w:id="534" w:name="_Toc170120324"/>
      <w:bookmarkStart w:id="535" w:name="_Toc175858569"/>
      <w:bookmarkStart w:id="536" w:name="_Toc175859642"/>
      <w:r>
        <w:lastRenderedPageBreak/>
        <w:t>5.1.6.2.8</w:t>
      </w:r>
      <w:r>
        <w:tab/>
        <w:t xml:space="preserve">Type </w:t>
      </w:r>
      <w:proofErr w:type="spellStart"/>
      <w:r>
        <w:t>TargetUeInformation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roofErr w:type="spellEnd"/>
    </w:p>
    <w:p w14:paraId="209ACA15" w14:textId="77777777" w:rsidR="00222074" w:rsidRDefault="00222074" w:rsidP="00222074">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222074" w14:paraId="0EC64D06" w14:textId="77777777" w:rsidTr="00561AD0">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6D474272" w14:textId="77777777" w:rsidR="00222074" w:rsidRDefault="00222074" w:rsidP="00561AD0">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61CCFFCE" w14:textId="77777777" w:rsidR="00222074" w:rsidRDefault="00222074" w:rsidP="00561AD0">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07E6D5C" w14:textId="77777777" w:rsidR="00222074" w:rsidRDefault="00222074" w:rsidP="00561AD0">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5D362EFF" w14:textId="77777777" w:rsidR="00222074" w:rsidRDefault="00222074" w:rsidP="00561AD0">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02B5DEE8" w14:textId="77777777" w:rsidR="00222074" w:rsidRDefault="00222074" w:rsidP="00561AD0">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16351DD6" w14:textId="77777777" w:rsidR="00222074" w:rsidRDefault="00222074" w:rsidP="00561AD0">
            <w:pPr>
              <w:keepNext/>
              <w:keepLines/>
              <w:spacing w:after="0"/>
              <w:jc w:val="center"/>
              <w:rPr>
                <w:rFonts w:ascii="Arial" w:hAnsi="Arial"/>
                <w:b/>
                <w:sz w:val="18"/>
              </w:rPr>
            </w:pPr>
            <w:r>
              <w:rPr>
                <w:rFonts w:ascii="Arial" w:hAnsi="Arial"/>
                <w:b/>
                <w:sz w:val="18"/>
              </w:rPr>
              <w:t>Applicability</w:t>
            </w:r>
          </w:p>
        </w:tc>
      </w:tr>
      <w:tr w:rsidR="00222074" w14:paraId="1F4091CB" w14:textId="77777777" w:rsidTr="00561AD0">
        <w:trPr>
          <w:jc w:val="center"/>
        </w:trPr>
        <w:tc>
          <w:tcPr>
            <w:tcW w:w="1700" w:type="dxa"/>
            <w:tcBorders>
              <w:top w:val="single" w:sz="6" w:space="0" w:color="auto"/>
              <w:left w:val="single" w:sz="6" w:space="0" w:color="auto"/>
              <w:bottom w:val="single" w:sz="6" w:space="0" w:color="auto"/>
              <w:right w:val="single" w:sz="6" w:space="0" w:color="auto"/>
            </w:tcBorders>
          </w:tcPr>
          <w:p w14:paraId="6885A516" w14:textId="77777777" w:rsidR="00222074" w:rsidRDefault="00222074" w:rsidP="00561AD0">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6A1B28E3" w14:textId="77777777" w:rsidR="00222074" w:rsidRDefault="00222074" w:rsidP="00561AD0">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2EFC7BE2" w14:textId="77777777" w:rsidR="00222074" w:rsidRDefault="00222074" w:rsidP="00561A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7296AC4" w14:textId="77777777" w:rsidR="00222074" w:rsidRDefault="00222074" w:rsidP="00561AD0">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7AF196A0" w14:textId="77777777" w:rsidR="00222074" w:rsidRDefault="00222074" w:rsidP="00561AD0">
            <w:pPr>
              <w:pStyle w:val="TAL"/>
            </w:pPr>
            <w:r>
              <w:t>Identifies whether any UE is applicable.</w:t>
            </w:r>
          </w:p>
          <w:p w14:paraId="212C6586" w14:textId="77777777" w:rsidR="00222074" w:rsidRDefault="00222074" w:rsidP="00561AD0">
            <w:pPr>
              <w:pStyle w:val="TAL"/>
            </w:pPr>
          </w:p>
          <w:p w14:paraId="3F3F80A6" w14:textId="77777777" w:rsidR="00222074" w:rsidRDefault="00222074" w:rsidP="00561AD0">
            <w:pPr>
              <w:pStyle w:val="TAL"/>
              <w:spacing w:afterLines="50" w:after="120"/>
              <w:rPr>
                <w:lang w:eastAsia="zh-CN"/>
              </w:rPr>
            </w:pPr>
            <w:r w:rsidRPr="00786DE5">
              <w:rPr>
                <w:rFonts w:eastAsia="Malgun Gothic"/>
              </w:rPr>
              <w:t>-</w:t>
            </w:r>
            <w:r>
              <w:rPr>
                <w:rFonts w:eastAsia="Malgun Gothic"/>
              </w:rPr>
              <w:tab/>
            </w:r>
            <w:r>
              <w:rPr>
                <w:rFonts w:cs="Arial"/>
                <w:szCs w:val="18"/>
              </w:rPr>
              <w:t xml:space="preserve">Set to </w:t>
            </w:r>
            <w:r>
              <w:rPr>
                <w:lang w:eastAsia="zh-CN"/>
              </w:rPr>
              <w:t>"true" if applicable for any UE.</w:t>
            </w:r>
          </w:p>
          <w:p w14:paraId="02373846" w14:textId="77777777" w:rsidR="00222074" w:rsidRDefault="00222074" w:rsidP="00561AD0">
            <w:pPr>
              <w:pStyle w:val="TAL"/>
              <w:spacing w:afterLines="50" w:after="120"/>
              <w:rPr>
                <w:lang w:eastAsia="zh-CN"/>
              </w:rPr>
            </w:pPr>
            <w:r w:rsidRPr="00786DE5">
              <w:rPr>
                <w:rFonts w:eastAsia="Malgun Gothic"/>
              </w:rPr>
              <w:t>-</w:t>
            </w:r>
            <w:r>
              <w:rPr>
                <w:rFonts w:eastAsia="Malgun Gothic"/>
              </w:rPr>
              <w:tab/>
            </w:r>
            <w:r>
              <w:rPr>
                <w:lang w:eastAsia="zh-CN"/>
              </w:rPr>
              <w:t>Set to "false" if not applicable for any UE.</w:t>
            </w:r>
          </w:p>
          <w:p w14:paraId="1B769259" w14:textId="77777777" w:rsidR="00222074" w:rsidRDefault="00222074" w:rsidP="00561AD0">
            <w:pPr>
              <w:pStyle w:val="TAL"/>
              <w:rPr>
                <w:rFonts w:eastAsia="Times New Roman" w:cs="Arial"/>
                <w:szCs w:val="18"/>
              </w:rPr>
            </w:pPr>
            <w:r w:rsidRPr="00786DE5">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2ED92DA9" w14:textId="77777777" w:rsidR="00222074" w:rsidRDefault="00222074" w:rsidP="00561AD0">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5CB98841" w14:textId="77777777" w:rsidR="00222074" w:rsidRDefault="00222074" w:rsidP="00561AD0">
            <w:pPr>
              <w:pStyle w:val="TAL"/>
              <w:rPr>
                <w:rFonts w:cs="Arial"/>
                <w:szCs w:val="18"/>
              </w:rPr>
            </w:pPr>
            <w:proofErr w:type="spellStart"/>
            <w:r>
              <w:rPr>
                <w:rFonts w:cs="Arial"/>
                <w:szCs w:val="18"/>
              </w:rPr>
              <w:t>ServiceExperience</w:t>
            </w:r>
            <w:proofErr w:type="spellEnd"/>
          </w:p>
          <w:p w14:paraId="54AD19FA" w14:textId="77777777" w:rsidR="00222074" w:rsidRDefault="00222074" w:rsidP="00561AD0">
            <w:pPr>
              <w:pStyle w:val="TAL"/>
              <w:rPr>
                <w:rFonts w:cs="Arial"/>
                <w:szCs w:val="18"/>
              </w:rPr>
            </w:pPr>
            <w:proofErr w:type="spellStart"/>
            <w:r>
              <w:rPr>
                <w:rFonts w:cs="Arial"/>
                <w:szCs w:val="18"/>
              </w:rPr>
              <w:t>NetworkPerformance</w:t>
            </w:r>
            <w:proofErr w:type="spellEnd"/>
          </w:p>
          <w:p w14:paraId="0FCA6909" w14:textId="77777777" w:rsidR="00222074" w:rsidRDefault="00222074" w:rsidP="00561AD0">
            <w:pPr>
              <w:pStyle w:val="TAL"/>
              <w:rPr>
                <w:rFonts w:cs="Arial"/>
                <w:szCs w:val="18"/>
              </w:rPr>
            </w:pPr>
            <w:proofErr w:type="spellStart"/>
            <w:r>
              <w:rPr>
                <w:rFonts w:cs="Arial"/>
                <w:szCs w:val="18"/>
              </w:rPr>
              <w:t>NfLoad</w:t>
            </w:r>
            <w:proofErr w:type="spellEnd"/>
          </w:p>
          <w:p w14:paraId="632C303F" w14:textId="77777777" w:rsidR="00222074" w:rsidRDefault="00222074" w:rsidP="00561AD0">
            <w:pPr>
              <w:pStyle w:val="TAL"/>
              <w:rPr>
                <w:rFonts w:cs="Arial"/>
                <w:szCs w:val="18"/>
              </w:rPr>
            </w:pPr>
            <w:proofErr w:type="spellStart"/>
            <w:r>
              <w:rPr>
                <w:rFonts w:cs="Arial"/>
                <w:szCs w:val="18"/>
              </w:rPr>
              <w:t>UserDataCongestion</w:t>
            </w:r>
            <w:proofErr w:type="spellEnd"/>
          </w:p>
          <w:p w14:paraId="3143C0A5" w14:textId="77777777" w:rsidR="00222074" w:rsidRDefault="00222074" w:rsidP="00561AD0">
            <w:pPr>
              <w:pStyle w:val="TAL"/>
              <w:rPr>
                <w:rFonts w:cs="Arial"/>
                <w:szCs w:val="18"/>
              </w:rPr>
            </w:pPr>
            <w:proofErr w:type="spellStart"/>
            <w:r>
              <w:rPr>
                <w:rFonts w:cs="Arial"/>
                <w:szCs w:val="18"/>
              </w:rPr>
              <w:t>AbnormalBehaviour</w:t>
            </w:r>
            <w:proofErr w:type="spellEnd"/>
          </w:p>
          <w:p w14:paraId="0F425907" w14:textId="77777777" w:rsidR="00222074" w:rsidRDefault="00222074" w:rsidP="00561AD0">
            <w:pPr>
              <w:pStyle w:val="TAL"/>
              <w:rPr>
                <w:rFonts w:cs="Arial"/>
                <w:szCs w:val="18"/>
              </w:rPr>
            </w:pPr>
            <w:proofErr w:type="spellStart"/>
            <w:r>
              <w:rPr>
                <w:rFonts w:cs="Arial"/>
                <w:szCs w:val="18"/>
              </w:rPr>
              <w:t>QoSSustainability</w:t>
            </w:r>
            <w:proofErr w:type="spellEnd"/>
          </w:p>
          <w:p w14:paraId="7F5E2846" w14:textId="77777777" w:rsidR="00222074" w:rsidRDefault="00222074" w:rsidP="00561AD0">
            <w:pPr>
              <w:pStyle w:val="TAL"/>
              <w:rPr>
                <w:rFonts w:cs="Arial"/>
                <w:szCs w:val="18"/>
              </w:rPr>
            </w:pPr>
            <w:r>
              <w:rPr>
                <w:rFonts w:cs="Arial"/>
                <w:szCs w:val="18"/>
              </w:rPr>
              <w:t>Dispersion</w:t>
            </w:r>
          </w:p>
          <w:p w14:paraId="5A3BF140" w14:textId="77777777" w:rsidR="00222074" w:rsidRDefault="00222074" w:rsidP="00561AD0">
            <w:pPr>
              <w:pStyle w:val="TAL"/>
              <w:rPr>
                <w:rFonts w:cs="Arial"/>
                <w:szCs w:val="18"/>
              </w:rPr>
            </w:pPr>
            <w:proofErr w:type="spellStart"/>
            <w:r>
              <w:rPr>
                <w:rFonts w:cs="Arial"/>
                <w:szCs w:val="18"/>
              </w:rPr>
              <w:t>RedundantTransmissionExp</w:t>
            </w:r>
            <w:proofErr w:type="spellEnd"/>
          </w:p>
          <w:p w14:paraId="48A30CC6" w14:textId="77777777" w:rsidR="00222074" w:rsidRDefault="00222074" w:rsidP="00561AD0">
            <w:pPr>
              <w:pStyle w:val="TAL"/>
              <w:rPr>
                <w:rFonts w:cs="Arial"/>
                <w:szCs w:val="18"/>
              </w:rPr>
            </w:pPr>
            <w:proofErr w:type="spellStart"/>
            <w:r>
              <w:rPr>
                <w:rFonts w:cs="Arial"/>
                <w:szCs w:val="18"/>
              </w:rPr>
              <w:t>WlanPerformance</w:t>
            </w:r>
            <w:proofErr w:type="spellEnd"/>
          </w:p>
          <w:p w14:paraId="322DF0AE" w14:textId="77777777" w:rsidR="00222074" w:rsidRDefault="00222074" w:rsidP="00561AD0">
            <w:pPr>
              <w:pStyle w:val="TAL"/>
            </w:pPr>
            <w:proofErr w:type="spellStart"/>
            <w:r>
              <w:rPr>
                <w:lang w:eastAsia="zh-CN"/>
              </w:rPr>
              <w:t>Dn</w:t>
            </w:r>
            <w:r>
              <w:t>Performance</w:t>
            </w:r>
            <w:proofErr w:type="spellEnd"/>
          </w:p>
          <w:p w14:paraId="27771A81" w14:textId="77777777" w:rsidR="00222074" w:rsidRDefault="00222074" w:rsidP="00561AD0">
            <w:pPr>
              <w:pStyle w:val="TAL"/>
            </w:pPr>
            <w:proofErr w:type="spellStart"/>
            <w:r>
              <w:rPr>
                <w:rFonts w:cs="Arial"/>
                <w:szCs w:val="18"/>
              </w:rPr>
              <w:t>PduSesTraffic</w:t>
            </w:r>
            <w:proofErr w:type="spellEnd"/>
          </w:p>
        </w:tc>
      </w:tr>
      <w:tr w:rsidR="00222074" w14:paraId="44A42BA2" w14:textId="77777777" w:rsidTr="00561AD0">
        <w:trPr>
          <w:jc w:val="center"/>
        </w:trPr>
        <w:tc>
          <w:tcPr>
            <w:tcW w:w="1700" w:type="dxa"/>
            <w:tcBorders>
              <w:top w:val="single" w:sz="6" w:space="0" w:color="auto"/>
              <w:left w:val="single" w:sz="6" w:space="0" w:color="auto"/>
              <w:bottom w:val="single" w:sz="6" w:space="0" w:color="auto"/>
              <w:right w:val="single" w:sz="6" w:space="0" w:color="auto"/>
            </w:tcBorders>
          </w:tcPr>
          <w:p w14:paraId="0B25E4CD" w14:textId="77777777" w:rsidR="00222074" w:rsidRDefault="00222074" w:rsidP="00561AD0">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47C74DF6" w14:textId="77777777" w:rsidR="00222074" w:rsidRDefault="00222074" w:rsidP="00561AD0">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4406A6C4" w14:textId="77777777" w:rsidR="00222074" w:rsidRDefault="00222074" w:rsidP="00561AD0">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4E388338" w14:textId="77777777" w:rsidR="00222074" w:rsidRDefault="00222074" w:rsidP="00561AD0">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690EE943" w14:textId="77777777" w:rsidR="00222074" w:rsidRDefault="00222074" w:rsidP="00561AD0">
            <w:pPr>
              <w:pStyle w:val="TAL"/>
            </w:pPr>
            <w:r>
              <w:rPr>
                <w:rFonts w:cs="Arial"/>
                <w:szCs w:val="18"/>
              </w:rPr>
              <w:t>Each element</w:t>
            </w:r>
            <w:r>
              <w:t xml:space="preserve"> represents a SUPI for a UE.</w:t>
            </w:r>
          </w:p>
          <w:p w14:paraId="7C179B15" w14:textId="77777777" w:rsidR="00222074" w:rsidRDefault="00222074" w:rsidP="00561A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0A57C7A" w14:textId="77777777" w:rsidR="00222074" w:rsidRDefault="00222074" w:rsidP="00561AD0">
            <w:pPr>
              <w:pStyle w:val="TAL"/>
              <w:rPr>
                <w:rFonts w:cs="Arial"/>
                <w:szCs w:val="18"/>
              </w:rPr>
            </w:pPr>
            <w:proofErr w:type="spellStart"/>
            <w:r>
              <w:rPr>
                <w:rFonts w:cs="Arial"/>
                <w:szCs w:val="18"/>
              </w:rPr>
              <w:t>UeMobility</w:t>
            </w:r>
            <w:proofErr w:type="spellEnd"/>
          </w:p>
          <w:p w14:paraId="57A513EF" w14:textId="77777777" w:rsidR="00222074" w:rsidRDefault="00222074" w:rsidP="00561AD0">
            <w:pPr>
              <w:pStyle w:val="TAL"/>
              <w:rPr>
                <w:rFonts w:cs="Arial"/>
                <w:szCs w:val="18"/>
              </w:rPr>
            </w:pPr>
            <w:proofErr w:type="spellStart"/>
            <w:r>
              <w:rPr>
                <w:rFonts w:cs="Arial"/>
                <w:szCs w:val="18"/>
              </w:rPr>
              <w:t>UeCommunication</w:t>
            </w:r>
            <w:proofErr w:type="spellEnd"/>
          </w:p>
          <w:p w14:paraId="72FA99D4" w14:textId="77777777" w:rsidR="00222074" w:rsidRDefault="00222074" w:rsidP="00561AD0">
            <w:pPr>
              <w:pStyle w:val="TAL"/>
              <w:rPr>
                <w:rFonts w:cs="Arial"/>
                <w:szCs w:val="18"/>
              </w:rPr>
            </w:pPr>
            <w:proofErr w:type="spellStart"/>
            <w:r>
              <w:rPr>
                <w:rFonts w:cs="Arial"/>
                <w:szCs w:val="18"/>
              </w:rPr>
              <w:t>NetworkPerformance</w:t>
            </w:r>
            <w:proofErr w:type="spellEnd"/>
            <w:r>
              <w:t xml:space="preserve"> </w:t>
            </w:r>
          </w:p>
          <w:p w14:paraId="12EC4A56" w14:textId="77777777" w:rsidR="00222074" w:rsidRDefault="00222074" w:rsidP="00561AD0">
            <w:pPr>
              <w:pStyle w:val="TAL"/>
              <w:rPr>
                <w:rFonts w:cs="Arial"/>
                <w:szCs w:val="18"/>
              </w:rPr>
            </w:pPr>
            <w:proofErr w:type="spellStart"/>
            <w:r>
              <w:rPr>
                <w:rFonts w:cs="Arial"/>
                <w:szCs w:val="18"/>
              </w:rPr>
              <w:t>AbnormalBehaviour</w:t>
            </w:r>
            <w:proofErr w:type="spellEnd"/>
          </w:p>
          <w:p w14:paraId="0DEC8383" w14:textId="77777777" w:rsidR="00222074" w:rsidRDefault="00222074" w:rsidP="00561AD0">
            <w:pPr>
              <w:pStyle w:val="TAL"/>
              <w:rPr>
                <w:rFonts w:cs="Arial"/>
                <w:szCs w:val="18"/>
              </w:rPr>
            </w:pPr>
            <w:proofErr w:type="spellStart"/>
            <w:r>
              <w:rPr>
                <w:rFonts w:cs="Arial"/>
                <w:szCs w:val="18"/>
              </w:rPr>
              <w:t>UserDataCongestion</w:t>
            </w:r>
            <w:proofErr w:type="spellEnd"/>
          </w:p>
          <w:p w14:paraId="457DE9E5" w14:textId="77777777" w:rsidR="00222074" w:rsidRDefault="00222074" w:rsidP="00561AD0">
            <w:pPr>
              <w:pStyle w:val="TAL"/>
              <w:rPr>
                <w:rFonts w:cs="Arial"/>
                <w:szCs w:val="18"/>
              </w:rPr>
            </w:pPr>
            <w:proofErr w:type="spellStart"/>
            <w:r>
              <w:rPr>
                <w:rFonts w:cs="Arial"/>
                <w:szCs w:val="18"/>
              </w:rPr>
              <w:t>NfLoad</w:t>
            </w:r>
            <w:proofErr w:type="spellEnd"/>
          </w:p>
          <w:p w14:paraId="0A82BD9A" w14:textId="77777777" w:rsidR="00222074" w:rsidRDefault="00222074" w:rsidP="00561AD0">
            <w:pPr>
              <w:pStyle w:val="TAL"/>
              <w:rPr>
                <w:rFonts w:cs="Arial"/>
                <w:szCs w:val="18"/>
              </w:rPr>
            </w:pPr>
            <w:proofErr w:type="spellStart"/>
            <w:r>
              <w:rPr>
                <w:rFonts w:cs="Arial"/>
                <w:szCs w:val="18"/>
              </w:rPr>
              <w:t>ServiceExperience</w:t>
            </w:r>
            <w:proofErr w:type="spellEnd"/>
          </w:p>
          <w:p w14:paraId="54B07464" w14:textId="77777777" w:rsidR="00222074" w:rsidRDefault="00222074" w:rsidP="00561AD0">
            <w:pPr>
              <w:pStyle w:val="TAL"/>
              <w:rPr>
                <w:rFonts w:cs="Arial"/>
                <w:szCs w:val="18"/>
              </w:rPr>
            </w:pPr>
            <w:r>
              <w:rPr>
                <w:rFonts w:cs="Arial"/>
                <w:szCs w:val="18"/>
              </w:rPr>
              <w:t>Dispersion</w:t>
            </w:r>
          </w:p>
          <w:p w14:paraId="106E0A0E" w14:textId="77777777" w:rsidR="00222074" w:rsidRDefault="00222074" w:rsidP="00561AD0">
            <w:pPr>
              <w:pStyle w:val="TAL"/>
              <w:rPr>
                <w:rFonts w:cs="Arial"/>
                <w:szCs w:val="18"/>
              </w:rPr>
            </w:pPr>
            <w:proofErr w:type="spellStart"/>
            <w:r>
              <w:rPr>
                <w:rFonts w:cs="Arial"/>
                <w:szCs w:val="18"/>
              </w:rPr>
              <w:t>RedundantTransmissionExp</w:t>
            </w:r>
            <w:proofErr w:type="spellEnd"/>
          </w:p>
          <w:p w14:paraId="688479E0" w14:textId="77777777" w:rsidR="00222074" w:rsidRDefault="00222074" w:rsidP="00561AD0">
            <w:pPr>
              <w:pStyle w:val="TAL"/>
              <w:rPr>
                <w:rFonts w:cs="Arial"/>
                <w:szCs w:val="18"/>
              </w:rPr>
            </w:pPr>
            <w:proofErr w:type="spellStart"/>
            <w:r>
              <w:rPr>
                <w:rFonts w:cs="Arial"/>
                <w:szCs w:val="18"/>
              </w:rPr>
              <w:t>WlanPerformance</w:t>
            </w:r>
            <w:proofErr w:type="spellEnd"/>
          </w:p>
          <w:p w14:paraId="3D446875" w14:textId="77777777" w:rsidR="00222074" w:rsidRDefault="00222074" w:rsidP="00561AD0">
            <w:pPr>
              <w:pStyle w:val="TAL"/>
              <w:rPr>
                <w:rFonts w:cs="Arial"/>
                <w:szCs w:val="18"/>
                <w:lang w:eastAsia="zh-CN"/>
              </w:rPr>
            </w:pPr>
            <w:r>
              <w:rPr>
                <w:rFonts w:cs="Arial"/>
                <w:szCs w:val="18"/>
                <w:lang w:eastAsia="zh-CN"/>
              </w:rPr>
              <w:t>SMCCE</w:t>
            </w:r>
          </w:p>
          <w:p w14:paraId="0468216E" w14:textId="77777777" w:rsidR="00222074" w:rsidRDefault="00222074" w:rsidP="00561AD0">
            <w:pPr>
              <w:pStyle w:val="TAL"/>
            </w:pPr>
            <w:proofErr w:type="spellStart"/>
            <w:r>
              <w:rPr>
                <w:lang w:eastAsia="zh-CN"/>
              </w:rPr>
              <w:t>Dn</w:t>
            </w:r>
            <w:r>
              <w:t>Performance</w:t>
            </w:r>
            <w:proofErr w:type="spellEnd"/>
          </w:p>
          <w:p w14:paraId="29D73308" w14:textId="77777777" w:rsidR="00222074" w:rsidRDefault="00222074" w:rsidP="00561AD0">
            <w:pPr>
              <w:pStyle w:val="TAL"/>
              <w:rPr>
                <w:rFonts w:cs="Arial"/>
                <w:szCs w:val="18"/>
              </w:rPr>
            </w:pPr>
            <w:proofErr w:type="spellStart"/>
            <w:r>
              <w:rPr>
                <w:rFonts w:cs="Arial"/>
                <w:szCs w:val="18"/>
              </w:rPr>
              <w:t>PduSesTraffic</w:t>
            </w:r>
            <w:proofErr w:type="spellEnd"/>
          </w:p>
          <w:p w14:paraId="3FCD8AFB" w14:textId="77777777" w:rsidR="00222074" w:rsidRDefault="00222074" w:rsidP="00561AD0">
            <w:pPr>
              <w:pStyle w:val="TAL"/>
              <w:rPr>
                <w:lang w:val="en-US" w:eastAsia="zh-CN"/>
              </w:rPr>
            </w:pPr>
            <w:proofErr w:type="spellStart"/>
            <w:r>
              <w:rPr>
                <w:lang w:val="en-US" w:eastAsia="zh-CN"/>
              </w:rPr>
              <w:t>RelativeProximity</w:t>
            </w:r>
            <w:proofErr w:type="spellEnd"/>
          </w:p>
          <w:p w14:paraId="4B598730" w14:textId="77777777" w:rsidR="00222074" w:rsidRDefault="00222074" w:rsidP="00561AD0">
            <w:pPr>
              <w:pStyle w:val="TAL"/>
              <w:rPr>
                <w:lang w:val="en-US" w:eastAsia="zh-CN"/>
              </w:rPr>
            </w:pPr>
            <w:r w:rsidRPr="00AA50BD">
              <w:rPr>
                <w:lang w:val="en-US" w:eastAsia="zh-CN"/>
              </w:rPr>
              <w:t>E2eDataVolTransTime</w:t>
            </w:r>
          </w:p>
        </w:tc>
      </w:tr>
      <w:tr w:rsidR="00222074" w14:paraId="6467E9B5" w14:textId="77777777" w:rsidTr="00561AD0">
        <w:trPr>
          <w:jc w:val="center"/>
        </w:trPr>
        <w:tc>
          <w:tcPr>
            <w:tcW w:w="1700" w:type="dxa"/>
            <w:tcBorders>
              <w:top w:val="single" w:sz="6" w:space="0" w:color="auto"/>
              <w:left w:val="single" w:sz="6" w:space="0" w:color="auto"/>
              <w:bottom w:val="single" w:sz="6" w:space="0" w:color="auto"/>
              <w:right w:val="single" w:sz="6" w:space="0" w:color="auto"/>
            </w:tcBorders>
          </w:tcPr>
          <w:p w14:paraId="692AAE9B" w14:textId="77777777" w:rsidR="00222074" w:rsidRDefault="00222074" w:rsidP="00561AD0">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25795876" w14:textId="77777777" w:rsidR="00222074" w:rsidRDefault="00222074" w:rsidP="00561AD0">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3B436CC7" w14:textId="77777777" w:rsidR="00222074" w:rsidRDefault="00222074" w:rsidP="00561A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4B0D3D4" w14:textId="77777777" w:rsidR="00222074" w:rsidRDefault="00222074" w:rsidP="00561AD0">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2EBB3512" w14:textId="77777777" w:rsidR="00222074" w:rsidRDefault="00222074" w:rsidP="00561AD0">
            <w:pPr>
              <w:pStyle w:val="TAL"/>
            </w:pPr>
            <w:r>
              <w:rPr>
                <w:rFonts w:cs="Arial"/>
                <w:szCs w:val="18"/>
              </w:rPr>
              <w:t>Each element</w:t>
            </w:r>
            <w:r>
              <w:t xml:space="preserve"> represents a </w:t>
            </w:r>
            <w:r>
              <w:rPr>
                <w:lang w:eastAsia="zh-CN"/>
              </w:rPr>
              <w:t>GPSI</w:t>
            </w:r>
            <w:r>
              <w:t xml:space="preserve"> for a UE.</w:t>
            </w:r>
          </w:p>
          <w:p w14:paraId="5EEFD133" w14:textId="77777777" w:rsidR="00222074" w:rsidRDefault="00222074" w:rsidP="00561AD0">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1396D51" w14:textId="77777777" w:rsidR="00222074" w:rsidRDefault="00222074" w:rsidP="00561AD0">
            <w:pPr>
              <w:pStyle w:val="TAL"/>
              <w:rPr>
                <w:rFonts w:cs="Arial"/>
                <w:szCs w:val="18"/>
              </w:rPr>
            </w:pPr>
            <w:proofErr w:type="spellStart"/>
            <w:r>
              <w:rPr>
                <w:rFonts w:cs="Arial"/>
                <w:szCs w:val="18"/>
              </w:rPr>
              <w:t>UserDataCongestionExt</w:t>
            </w:r>
            <w:proofErr w:type="spellEnd"/>
          </w:p>
          <w:p w14:paraId="03238376" w14:textId="77777777" w:rsidR="00222074" w:rsidRDefault="00222074" w:rsidP="00561AD0">
            <w:pPr>
              <w:pStyle w:val="TAL"/>
            </w:pPr>
            <w:proofErr w:type="spellStart"/>
            <w:r>
              <w:rPr>
                <w:lang w:eastAsia="zh-CN"/>
              </w:rPr>
              <w:t>Dn</w:t>
            </w:r>
            <w:r>
              <w:t>Performance</w:t>
            </w:r>
            <w:proofErr w:type="spellEnd"/>
          </w:p>
          <w:p w14:paraId="047700D7" w14:textId="77777777" w:rsidR="00222074" w:rsidRDefault="00222074" w:rsidP="00561AD0">
            <w:pPr>
              <w:pStyle w:val="TAL"/>
              <w:rPr>
                <w:rFonts w:cs="Arial"/>
                <w:szCs w:val="18"/>
              </w:rPr>
            </w:pPr>
            <w:r w:rsidRPr="00AA50BD">
              <w:rPr>
                <w:rFonts w:cs="Arial"/>
                <w:szCs w:val="18"/>
              </w:rPr>
              <w:t>E2eDataVolTransTime</w:t>
            </w:r>
          </w:p>
        </w:tc>
      </w:tr>
      <w:tr w:rsidR="00222074" w14:paraId="4F5881A6" w14:textId="77777777" w:rsidTr="00561AD0">
        <w:trPr>
          <w:jc w:val="center"/>
        </w:trPr>
        <w:tc>
          <w:tcPr>
            <w:tcW w:w="1700" w:type="dxa"/>
            <w:tcBorders>
              <w:top w:val="single" w:sz="6" w:space="0" w:color="auto"/>
              <w:left w:val="single" w:sz="6" w:space="0" w:color="auto"/>
              <w:bottom w:val="single" w:sz="6" w:space="0" w:color="auto"/>
              <w:right w:val="single" w:sz="6" w:space="0" w:color="auto"/>
            </w:tcBorders>
          </w:tcPr>
          <w:p w14:paraId="017DBF08" w14:textId="77777777" w:rsidR="00222074" w:rsidRDefault="00222074" w:rsidP="00561AD0">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50164AE1" w14:textId="77777777" w:rsidR="00222074" w:rsidRDefault="00222074" w:rsidP="00561AD0">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024383B1" w14:textId="77777777" w:rsidR="00222074" w:rsidRDefault="00222074" w:rsidP="00561AD0">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731FD618" w14:textId="77777777" w:rsidR="00222074" w:rsidRDefault="00222074" w:rsidP="00561AD0">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27654AC9" w14:textId="77777777" w:rsidR="00222074" w:rsidRDefault="00222074" w:rsidP="00561AD0">
            <w:pPr>
              <w:pStyle w:val="TAL"/>
            </w:pPr>
            <w:r>
              <w:rPr>
                <w:rFonts w:cs="Arial"/>
                <w:szCs w:val="18"/>
              </w:rPr>
              <w:t>Each element</w:t>
            </w:r>
            <w:r>
              <w:t xml:space="preserve"> represents an internal group identifier and identifies a group of UEs.</w:t>
            </w:r>
          </w:p>
          <w:p w14:paraId="73F2D95B" w14:textId="77777777" w:rsidR="00222074" w:rsidRDefault="00222074" w:rsidP="00561A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6897E2E" w14:textId="77777777" w:rsidR="00222074" w:rsidRDefault="00222074" w:rsidP="00561AD0">
            <w:pPr>
              <w:pStyle w:val="TAL"/>
              <w:rPr>
                <w:rFonts w:cs="Arial"/>
                <w:szCs w:val="18"/>
              </w:rPr>
            </w:pPr>
            <w:proofErr w:type="spellStart"/>
            <w:r>
              <w:rPr>
                <w:rFonts w:cs="Arial"/>
                <w:szCs w:val="18"/>
              </w:rPr>
              <w:t>UeMobility</w:t>
            </w:r>
            <w:proofErr w:type="spellEnd"/>
          </w:p>
          <w:p w14:paraId="23BA89F2" w14:textId="77777777" w:rsidR="00222074" w:rsidRDefault="00222074" w:rsidP="00561AD0">
            <w:pPr>
              <w:pStyle w:val="TAL"/>
              <w:rPr>
                <w:rFonts w:cs="Arial"/>
                <w:szCs w:val="18"/>
              </w:rPr>
            </w:pPr>
            <w:proofErr w:type="spellStart"/>
            <w:r>
              <w:rPr>
                <w:rFonts w:cs="Arial"/>
                <w:szCs w:val="18"/>
              </w:rPr>
              <w:t>UeCommunication</w:t>
            </w:r>
            <w:proofErr w:type="spellEnd"/>
          </w:p>
          <w:p w14:paraId="464ADD95" w14:textId="77777777" w:rsidR="00222074" w:rsidRDefault="00222074" w:rsidP="00561AD0">
            <w:pPr>
              <w:pStyle w:val="TAL"/>
              <w:rPr>
                <w:rFonts w:cs="Arial"/>
                <w:szCs w:val="18"/>
              </w:rPr>
            </w:pPr>
            <w:proofErr w:type="spellStart"/>
            <w:r>
              <w:rPr>
                <w:rFonts w:cs="Arial"/>
                <w:szCs w:val="18"/>
              </w:rPr>
              <w:t>NetworkPerformance</w:t>
            </w:r>
            <w:proofErr w:type="spellEnd"/>
            <w:r>
              <w:t xml:space="preserve"> </w:t>
            </w:r>
          </w:p>
          <w:p w14:paraId="412380B5" w14:textId="77777777" w:rsidR="00222074" w:rsidRDefault="00222074" w:rsidP="00561AD0">
            <w:pPr>
              <w:pStyle w:val="TAL"/>
              <w:rPr>
                <w:rFonts w:cs="Arial"/>
                <w:szCs w:val="18"/>
              </w:rPr>
            </w:pPr>
            <w:proofErr w:type="spellStart"/>
            <w:r>
              <w:rPr>
                <w:rFonts w:cs="Arial"/>
                <w:szCs w:val="18"/>
              </w:rPr>
              <w:t>AbnormalBehaviour</w:t>
            </w:r>
            <w:proofErr w:type="spellEnd"/>
          </w:p>
          <w:p w14:paraId="0A0D88F5" w14:textId="77777777" w:rsidR="00222074" w:rsidRDefault="00222074" w:rsidP="00561AD0">
            <w:pPr>
              <w:pStyle w:val="TAL"/>
              <w:rPr>
                <w:rFonts w:cs="Arial"/>
                <w:szCs w:val="18"/>
              </w:rPr>
            </w:pPr>
            <w:proofErr w:type="spellStart"/>
            <w:r>
              <w:rPr>
                <w:rFonts w:cs="Arial"/>
                <w:szCs w:val="18"/>
              </w:rPr>
              <w:t>ServiceExperience</w:t>
            </w:r>
            <w:proofErr w:type="spellEnd"/>
          </w:p>
          <w:p w14:paraId="444BD361" w14:textId="77777777" w:rsidR="00222074" w:rsidRDefault="00222074" w:rsidP="00561AD0">
            <w:pPr>
              <w:pStyle w:val="TAL"/>
              <w:rPr>
                <w:rFonts w:cs="Arial"/>
                <w:szCs w:val="18"/>
              </w:rPr>
            </w:pPr>
            <w:r>
              <w:rPr>
                <w:rFonts w:cs="Arial"/>
                <w:szCs w:val="18"/>
              </w:rPr>
              <w:t>Dispersion</w:t>
            </w:r>
          </w:p>
          <w:p w14:paraId="2BF908CE" w14:textId="77777777" w:rsidR="00222074" w:rsidRDefault="00222074" w:rsidP="00561AD0">
            <w:pPr>
              <w:pStyle w:val="TAL"/>
              <w:rPr>
                <w:rFonts w:cs="Arial"/>
                <w:szCs w:val="18"/>
              </w:rPr>
            </w:pPr>
            <w:proofErr w:type="spellStart"/>
            <w:r>
              <w:rPr>
                <w:rFonts w:cs="Arial"/>
                <w:szCs w:val="18"/>
              </w:rPr>
              <w:t>RedundantTransmissionExp</w:t>
            </w:r>
            <w:proofErr w:type="spellEnd"/>
          </w:p>
          <w:p w14:paraId="0BD39524" w14:textId="77777777" w:rsidR="00222074" w:rsidRDefault="00222074" w:rsidP="00561AD0">
            <w:pPr>
              <w:pStyle w:val="TAL"/>
              <w:rPr>
                <w:rFonts w:cs="Arial"/>
                <w:szCs w:val="18"/>
              </w:rPr>
            </w:pPr>
            <w:proofErr w:type="spellStart"/>
            <w:r>
              <w:rPr>
                <w:rFonts w:cs="Arial"/>
                <w:szCs w:val="18"/>
              </w:rPr>
              <w:t>WlanPerformance</w:t>
            </w:r>
            <w:proofErr w:type="spellEnd"/>
          </w:p>
          <w:p w14:paraId="4F0D326F" w14:textId="77777777" w:rsidR="00222074" w:rsidRDefault="00222074" w:rsidP="00561AD0">
            <w:pPr>
              <w:pStyle w:val="TAL"/>
            </w:pPr>
            <w:proofErr w:type="spellStart"/>
            <w:r>
              <w:rPr>
                <w:lang w:eastAsia="zh-CN"/>
              </w:rPr>
              <w:t>Dn</w:t>
            </w:r>
            <w:r>
              <w:t>Performance</w:t>
            </w:r>
            <w:proofErr w:type="spellEnd"/>
          </w:p>
          <w:p w14:paraId="4854BA8B" w14:textId="77777777" w:rsidR="00222074" w:rsidRDefault="00222074" w:rsidP="00561AD0">
            <w:pPr>
              <w:pStyle w:val="TAL"/>
              <w:rPr>
                <w:rFonts w:cs="Arial"/>
                <w:szCs w:val="18"/>
              </w:rPr>
            </w:pPr>
            <w:proofErr w:type="spellStart"/>
            <w:r>
              <w:rPr>
                <w:rFonts w:cs="Arial"/>
                <w:szCs w:val="18"/>
              </w:rPr>
              <w:t>PduSesTraffic</w:t>
            </w:r>
            <w:proofErr w:type="spellEnd"/>
          </w:p>
          <w:p w14:paraId="758547C0" w14:textId="77777777" w:rsidR="00222074" w:rsidRDefault="00222074" w:rsidP="00561AD0">
            <w:pPr>
              <w:pStyle w:val="TAL"/>
              <w:rPr>
                <w:ins w:id="537" w:author="Huawei" w:date="2024-10-31T08:22:00Z"/>
                <w:lang w:val="en-US" w:eastAsia="zh-CN"/>
              </w:rPr>
            </w:pPr>
            <w:proofErr w:type="spellStart"/>
            <w:r>
              <w:rPr>
                <w:lang w:val="en-US" w:eastAsia="zh-CN"/>
              </w:rPr>
              <w:t>RelativeProximity</w:t>
            </w:r>
            <w:proofErr w:type="spellEnd"/>
          </w:p>
          <w:p w14:paraId="151E881D" w14:textId="77777777" w:rsidR="00222074" w:rsidRPr="003B2EE2" w:rsidRDefault="00222074" w:rsidP="00561AD0">
            <w:pPr>
              <w:pStyle w:val="TAL"/>
              <w:rPr>
                <w:lang w:val="en-US" w:eastAsia="zh-CN"/>
              </w:rPr>
            </w:pPr>
            <w:proofErr w:type="spellStart"/>
            <w:ins w:id="538" w:author="Huawei" w:date="2024-10-31T08:22:00Z">
              <w:r>
                <w:t>S</w:t>
              </w:r>
              <w:r w:rsidRPr="001C406B">
                <w:t>ignalling</w:t>
              </w:r>
              <w:r>
                <w:t>S</w:t>
              </w:r>
              <w:r w:rsidRPr="001C406B">
                <w:t>torm</w:t>
              </w:r>
            </w:ins>
            <w:proofErr w:type="spellEnd"/>
          </w:p>
        </w:tc>
      </w:tr>
      <w:tr w:rsidR="00222074" w14:paraId="7E715773" w14:textId="77777777" w:rsidTr="00561AD0">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172913A" w14:textId="77777777" w:rsidR="00222074" w:rsidRDefault="00222074" w:rsidP="00561AD0">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733A2254" w14:textId="77777777" w:rsidR="00222074" w:rsidRDefault="00222074" w:rsidP="00561AD0">
            <w:pPr>
              <w:pStyle w:val="TAN"/>
            </w:pPr>
            <w:r>
              <w:t>NOTE 2:</w:t>
            </w:r>
            <w:r>
              <w:tab/>
              <w:t>Only one element in the attribute shall be provided for the applicable events except the "SERVICE_EXPERIENCE" event, the "DISPERSION" event and/or the "SMCCE" event.</w:t>
            </w:r>
          </w:p>
          <w:p w14:paraId="1843DC91" w14:textId="77777777" w:rsidR="00222074" w:rsidRDefault="00222074" w:rsidP="00561AD0">
            <w:pPr>
              <w:pStyle w:val="TAN"/>
            </w:pPr>
            <w:r>
              <w:t>NOTE 3:</w:t>
            </w:r>
            <w:r>
              <w:tab/>
              <w:t>For feature "Dispersion", any UE is only supported in combination with S-NSSAI, Area of Interest and/or Dispersion Class.</w:t>
            </w:r>
          </w:p>
        </w:tc>
      </w:tr>
    </w:tbl>
    <w:p w14:paraId="4AC00B61" w14:textId="77777777" w:rsidR="000847BF" w:rsidRDefault="000847BF" w:rsidP="002172AA">
      <w:pPr>
        <w:rPr>
          <w:lang w:eastAsia="zh-CN"/>
        </w:rPr>
      </w:pPr>
    </w:p>
    <w:p w14:paraId="0926D031" w14:textId="77777777" w:rsidR="00222074" w:rsidRPr="00B61815" w:rsidRDefault="00222074" w:rsidP="002220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C1BEBD" w14:textId="77777777" w:rsidR="004E7873" w:rsidRDefault="004E7873" w:rsidP="004E7873">
      <w:pPr>
        <w:pStyle w:val="50"/>
        <w:rPr>
          <w:ins w:id="539" w:author="Huawei" w:date="2024-10-31T12:49:00Z"/>
        </w:rPr>
      </w:pPr>
      <w:bookmarkStart w:id="540" w:name="_Toc164920873"/>
      <w:bookmarkStart w:id="541" w:name="_Toc170120415"/>
      <w:bookmarkStart w:id="542" w:name="_Toc175858660"/>
      <w:bookmarkStart w:id="543" w:name="_Toc175859733"/>
      <w:ins w:id="544" w:author="Huawei" w:date="2024-10-31T12:49:00Z">
        <w:r>
          <w:lastRenderedPageBreak/>
          <w:t>5.1.6.2.108</w:t>
        </w:r>
        <w:r>
          <w:tab/>
          <w:t xml:space="preserve">Type </w:t>
        </w:r>
        <w:proofErr w:type="spellStart"/>
        <w:r>
          <w:t>SignalStormReq</w:t>
        </w:r>
        <w:bookmarkEnd w:id="540"/>
        <w:bookmarkEnd w:id="541"/>
        <w:bookmarkEnd w:id="542"/>
        <w:bookmarkEnd w:id="543"/>
        <w:proofErr w:type="spellEnd"/>
      </w:ins>
    </w:p>
    <w:p w14:paraId="75BF58B6" w14:textId="77777777" w:rsidR="004E7873" w:rsidRDefault="004E7873" w:rsidP="004E7873">
      <w:pPr>
        <w:pStyle w:val="TH"/>
        <w:rPr>
          <w:ins w:id="545" w:author="Huawei" w:date="2024-10-31T12:49:00Z"/>
        </w:rPr>
      </w:pPr>
      <w:ins w:id="546" w:author="Huawei" w:date="2024-10-31T12:49:00Z">
        <w:r>
          <w:t xml:space="preserve">Table 5.1.6.2.108-1: Definition of type </w:t>
        </w:r>
        <w:proofErr w:type="spellStart"/>
        <w:r>
          <w:t>SignalStormReq</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4E7873" w14:paraId="0FEA53C1" w14:textId="77777777" w:rsidTr="00561AD0">
        <w:trPr>
          <w:jc w:val="center"/>
          <w:ins w:id="547" w:author="Huawei" w:date="2024-10-31T12:4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48BB284A" w14:textId="77777777" w:rsidR="004E7873" w:rsidRDefault="004E7873" w:rsidP="00561AD0">
            <w:pPr>
              <w:pStyle w:val="TAH"/>
              <w:ind w:left="400" w:hanging="400"/>
              <w:rPr>
                <w:ins w:id="548" w:author="Huawei" w:date="2024-10-31T12:49:00Z"/>
              </w:rPr>
            </w:pPr>
            <w:ins w:id="549" w:author="Huawei" w:date="2024-10-31T12:4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F05878F" w14:textId="77777777" w:rsidR="004E7873" w:rsidRDefault="004E7873" w:rsidP="00561AD0">
            <w:pPr>
              <w:pStyle w:val="TAH"/>
              <w:ind w:left="400" w:hanging="400"/>
              <w:rPr>
                <w:ins w:id="550" w:author="Huawei" w:date="2024-10-31T12:49:00Z"/>
              </w:rPr>
            </w:pPr>
            <w:ins w:id="551" w:author="Huawei" w:date="2024-10-31T12:4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22E4946" w14:textId="77777777" w:rsidR="004E7873" w:rsidRDefault="004E7873" w:rsidP="00561AD0">
            <w:pPr>
              <w:pStyle w:val="TAH"/>
              <w:ind w:left="400" w:hanging="400"/>
              <w:rPr>
                <w:ins w:id="552" w:author="Huawei" w:date="2024-10-31T12:49:00Z"/>
              </w:rPr>
            </w:pPr>
            <w:ins w:id="553" w:author="Huawei" w:date="2024-10-31T12:4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4BDD17A" w14:textId="77777777" w:rsidR="004E7873" w:rsidRDefault="004E7873" w:rsidP="00561AD0">
            <w:pPr>
              <w:pStyle w:val="TAH"/>
              <w:ind w:left="400" w:hanging="400"/>
              <w:rPr>
                <w:ins w:id="554" w:author="Huawei" w:date="2024-10-31T12:49:00Z"/>
              </w:rPr>
            </w:pPr>
            <w:ins w:id="555" w:author="Huawei" w:date="2024-10-31T12:4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11A275C" w14:textId="77777777" w:rsidR="004E7873" w:rsidRDefault="004E7873" w:rsidP="00561AD0">
            <w:pPr>
              <w:pStyle w:val="TAH"/>
              <w:ind w:left="400" w:hanging="400"/>
              <w:rPr>
                <w:ins w:id="556" w:author="Huawei" w:date="2024-10-31T12:49:00Z"/>
              </w:rPr>
            </w:pPr>
            <w:ins w:id="557" w:author="Huawei" w:date="2024-10-31T12:4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364DFCB" w14:textId="77777777" w:rsidR="004E7873" w:rsidRDefault="004E7873" w:rsidP="00561AD0">
            <w:pPr>
              <w:pStyle w:val="TAH"/>
              <w:ind w:left="400" w:hanging="400"/>
              <w:rPr>
                <w:ins w:id="558" w:author="Huawei" w:date="2024-10-31T12:49:00Z"/>
              </w:rPr>
            </w:pPr>
            <w:ins w:id="559" w:author="Huawei" w:date="2024-10-31T12:49:00Z">
              <w:r>
                <w:t>Applicability</w:t>
              </w:r>
            </w:ins>
          </w:p>
        </w:tc>
      </w:tr>
      <w:tr w:rsidR="004E7873" w14:paraId="75AE1140" w14:textId="77777777" w:rsidTr="00561AD0">
        <w:trPr>
          <w:jc w:val="center"/>
          <w:ins w:id="560"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2B9BC0E5" w14:textId="00B54189" w:rsidR="004E7873" w:rsidRDefault="00830571" w:rsidP="00561AD0">
            <w:pPr>
              <w:pStyle w:val="TAL"/>
              <w:rPr>
                <w:ins w:id="561" w:author="Huawei" w:date="2024-10-31T12:49:00Z"/>
                <w:lang w:eastAsia="zh-CN"/>
              </w:rPr>
            </w:pPr>
            <w:proofErr w:type="spellStart"/>
            <w:ins w:id="562" w:author="Ericsson_Maria Liang_r1" w:date="2024-11-20T08:25:00Z">
              <w:r>
                <w:rPr>
                  <w:lang w:eastAsia="zh-CN"/>
                </w:rPr>
                <w:t>tgt</w:t>
              </w:r>
            </w:ins>
            <w:ins w:id="563" w:author="Huawei" w:date="2024-10-31T12:49:00Z">
              <w:r w:rsidR="004E7873">
                <w:rPr>
                  <w:lang w:eastAsia="zh-CN"/>
                </w:rPr>
                <w:t>incidentId</w:t>
              </w:r>
            </w:ins>
            <w:ins w:id="564" w:author="Huawei" w:date="2024-10-31T13:02:00Z">
              <w:r w:rsidR="00561AD0">
                <w:rPr>
                  <w:lang w:eastAsia="zh-CN"/>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143EA5C" w14:textId="69582135" w:rsidR="004E7873" w:rsidRDefault="004E7873" w:rsidP="00561AD0">
            <w:pPr>
              <w:pStyle w:val="TAL"/>
              <w:rPr>
                <w:ins w:id="565" w:author="Huawei" w:date="2024-10-31T12:49:00Z"/>
                <w:lang w:eastAsia="zh-CN"/>
              </w:rPr>
            </w:pPr>
            <w:proofErr w:type="gramStart"/>
            <w:ins w:id="566" w:author="Huawei" w:date="2024-10-31T12:49:00Z">
              <w:r>
                <w:rPr>
                  <w:lang w:eastAsia="zh-CN"/>
                </w:rPr>
                <w:t>array(</w:t>
              </w:r>
            </w:ins>
            <w:proofErr w:type="spellStart"/>
            <w:proofErr w:type="gramEnd"/>
            <w:ins w:id="567" w:author="Ericsson_Maria Liang_r1" w:date="2024-11-20T19:03:00Z">
              <w:r w:rsidR="006B5E08">
                <w:rPr>
                  <w:lang w:eastAsia="zh-CN"/>
                </w:rPr>
                <w:t>Target</w:t>
              </w:r>
            </w:ins>
            <w:ins w:id="568" w:author="Huawei" w:date="2024-10-31T12:49:00Z">
              <w:r>
                <w:t>IncidentId</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758284BD" w14:textId="77777777" w:rsidR="004E7873" w:rsidRDefault="004E7873" w:rsidP="00561AD0">
            <w:pPr>
              <w:pStyle w:val="TAC"/>
              <w:rPr>
                <w:ins w:id="569" w:author="Huawei" w:date="2024-10-31T12:49:00Z"/>
                <w:lang w:eastAsia="zh-CN"/>
              </w:rPr>
            </w:pPr>
            <w:ins w:id="570"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2B2B4524" w14:textId="77777777" w:rsidR="004E7873" w:rsidRDefault="004E7873" w:rsidP="00561AD0">
            <w:pPr>
              <w:pStyle w:val="TAL"/>
              <w:rPr>
                <w:ins w:id="571" w:author="Huawei" w:date="2024-10-31T12:49:00Z"/>
                <w:lang w:eastAsia="zh-CN"/>
              </w:rPr>
            </w:pPr>
            <w:proofErr w:type="gramStart"/>
            <w:ins w:id="572" w:author="Huawei" w:date="2024-10-31T12:49:00Z">
              <w:r>
                <w:rPr>
                  <w:rFonts w:cs="Arial"/>
                  <w:szCs w:val="18"/>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360840EF" w14:textId="77777777" w:rsidR="004E7873" w:rsidRDefault="004E7873" w:rsidP="00561AD0">
            <w:pPr>
              <w:pStyle w:val="TAL"/>
              <w:rPr>
                <w:ins w:id="573" w:author="Huawei" w:date="2024-10-31T12:49:00Z"/>
                <w:rFonts w:cs="Arial"/>
                <w:szCs w:val="18"/>
                <w:lang w:eastAsia="zh-CN"/>
              </w:rPr>
            </w:pPr>
            <w:ins w:id="574" w:author="Huawei" w:date="2024-10-31T12:49:00Z">
              <w:r>
                <w:rPr>
                  <w:rFonts w:cs="Arial"/>
                  <w:szCs w:val="18"/>
                  <w:lang w:eastAsia="zh-CN"/>
                </w:rPr>
                <w:t>Indicates the</w:t>
              </w:r>
              <w:r>
                <w:t xml:space="preserve"> </w:t>
              </w:r>
              <w:r>
                <w:rPr>
                  <w:rFonts w:cs="Arial"/>
                  <w:szCs w:val="18"/>
                  <w:lang w:eastAsia="zh-CN"/>
                </w:rPr>
                <w:t xml:space="preserve">target </w:t>
              </w:r>
              <w:r>
                <w:rPr>
                  <w:rFonts w:hint="eastAsia"/>
                  <w:lang w:eastAsia="ko-KR"/>
                </w:rPr>
                <w:t>Incident ID(s)</w:t>
              </w:r>
              <w:r>
                <w:rPr>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75AFD5E8" w14:textId="77777777" w:rsidR="004E7873" w:rsidRDefault="004E7873" w:rsidP="00561AD0">
            <w:pPr>
              <w:pStyle w:val="TAL"/>
              <w:rPr>
                <w:ins w:id="575" w:author="Huawei" w:date="2024-10-31T12:49:00Z"/>
                <w:rFonts w:cs="Arial"/>
                <w:szCs w:val="18"/>
              </w:rPr>
            </w:pPr>
          </w:p>
        </w:tc>
      </w:tr>
      <w:tr w:rsidR="00012C18" w14:paraId="19A12675" w14:textId="77777777" w:rsidTr="00561AD0">
        <w:trPr>
          <w:jc w:val="center"/>
          <w:ins w:id="576" w:author="Ericsson_Maria Liang_r1" w:date="2024-11-20T18:46:00Z"/>
        </w:trPr>
        <w:tc>
          <w:tcPr>
            <w:tcW w:w="1552" w:type="dxa"/>
            <w:tcBorders>
              <w:top w:val="single" w:sz="6" w:space="0" w:color="auto"/>
              <w:left w:val="single" w:sz="6" w:space="0" w:color="auto"/>
              <w:bottom w:val="single" w:sz="6" w:space="0" w:color="auto"/>
              <w:right w:val="single" w:sz="6" w:space="0" w:color="auto"/>
            </w:tcBorders>
          </w:tcPr>
          <w:p w14:paraId="1C2FFA1A" w14:textId="0808E24D" w:rsidR="00012C18" w:rsidRDefault="00012C18" w:rsidP="00561AD0">
            <w:pPr>
              <w:pStyle w:val="TAL"/>
              <w:rPr>
                <w:ins w:id="577" w:author="Ericsson_Maria Liang_r1" w:date="2024-11-20T18:46:00Z"/>
                <w:lang w:eastAsia="zh-CN"/>
              </w:rPr>
            </w:pPr>
            <w:proofErr w:type="spellStart"/>
            <w:ins w:id="578" w:author="Ericsson_Maria Liang_r1" w:date="2024-11-20T18:47:00Z">
              <w:r>
                <w:rPr>
                  <w:lang w:eastAsia="zh-CN"/>
                </w:rPr>
                <w:t>thrPeriod</w:t>
              </w:r>
            </w:ins>
            <w:proofErr w:type="spellEnd"/>
          </w:p>
        </w:tc>
        <w:tc>
          <w:tcPr>
            <w:tcW w:w="1752" w:type="dxa"/>
            <w:tcBorders>
              <w:top w:val="single" w:sz="6" w:space="0" w:color="auto"/>
              <w:left w:val="single" w:sz="6" w:space="0" w:color="auto"/>
              <w:bottom w:val="single" w:sz="6" w:space="0" w:color="auto"/>
              <w:right w:val="single" w:sz="6" w:space="0" w:color="auto"/>
            </w:tcBorders>
          </w:tcPr>
          <w:p w14:paraId="779A84C5" w14:textId="7DDF8E4E" w:rsidR="00012C18" w:rsidRDefault="00012C18" w:rsidP="00561AD0">
            <w:pPr>
              <w:pStyle w:val="TAL"/>
              <w:rPr>
                <w:ins w:id="579" w:author="Ericsson_Maria Liang_r1" w:date="2024-11-20T18:46:00Z"/>
                <w:lang w:eastAsia="zh-CN"/>
              </w:rPr>
            </w:pPr>
            <w:proofErr w:type="spellStart"/>
            <w:ins w:id="580" w:author="Ericsson_Maria Liang_r1" w:date="2024-11-20T18:47:00Z">
              <w:r>
                <w:rPr>
                  <w:lang w:eastAsia="zh-CN"/>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7DE464C9" w14:textId="12B20013" w:rsidR="00012C18" w:rsidRDefault="00012C18" w:rsidP="00561AD0">
            <w:pPr>
              <w:pStyle w:val="TAC"/>
              <w:rPr>
                <w:ins w:id="581" w:author="Ericsson_Maria Liang_r1" w:date="2024-11-20T18:46:00Z"/>
              </w:rPr>
            </w:pPr>
            <w:ins w:id="582" w:author="Ericsson_Maria Liang_r1" w:date="2024-11-20T18:47:00Z">
              <w:r>
                <w:t>O</w:t>
              </w:r>
            </w:ins>
          </w:p>
        </w:tc>
        <w:tc>
          <w:tcPr>
            <w:tcW w:w="1130" w:type="dxa"/>
            <w:tcBorders>
              <w:top w:val="single" w:sz="6" w:space="0" w:color="auto"/>
              <w:left w:val="single" w:sz="6" w:space="0" w:color="auto"/>
              <w:bottom w:val="single" w:sz="6" w:space="0" w:color="auto"/>
              <w:right w:val="single" w:sz="6" w:space="0" w:color="auto"/>
            </w:tcBorders>
          </w:tcPr>
          <w:p w14:paraId="3DFB7086" w14:textId="25F7F32C" w:rsidR="00012C18" w:rsidRDefault="00012C18" w:rsidP="00561AD0">
            <w:pPr>
              <w:pStyle w:val="TAL"/>
              <w:rPr>
                <w:ins w:id="583" w:author="Ericsson_Maria Liang_r1" w:date="2024-11-20T18:46:00Z"/>
                <w:rFonts w:cs="Arial"/>
                <w:szCs w:val="18"/>
              </w:rPr>
            </w:pPr>
            <w:ins w:id="584" w:author="Ericsson_Maria Liang_r1" w:date="2024-11-20T18:4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6B4AEFC2" w14:textId="77777777" w:rsidR="00012C18" w:rsidRDefault="00012C18" w:rsidP="00561AD0">
            <w:pPr>
              <w:pStyle w:val="TAL"/>
              <w:rPr>
                <w:ins w:id="585" w:author="Ericsson_Maria Liang_r1" w:date="2024-11-20T18:49:00Z"/>
                <w:rFonts w:cs="Arial"/>
                <w:szCs w:val="18"/>
                <w:lang w:eastAsia="zh-CN"/>
              </w:rPr>
            </w:pPr>
            <w:ins w:id="586" w:author="Ericsson_Maria Liang_r1" w:date="2024-11-20T18:47:00Z">
              <w:r>
                <w:rPr>
                  <w:rFonts w:cs="Arial"/>
                  <w:szCs w:val="18"/>
                  <w:lang w:eastAsia="zh-CN"/>
                </w:rPr>
                <w:t xml:space="preserve">Indicates the time period for the </w:t>
              </w:r>
              <w:r w:rsidR="00C900BE">
                <w:rPr>
                  <w:rFonts w:cs="Arial"/>
                  <w:szCs w:val="18"/>
                  <w:lang w:eastAsia="zh-CN"/>
                </w:rPr>
                <w:t>fr</w:t>
              </w:r>
            </w:ins>
            <w:ins w:id="587" w:author="Ericsson_Maria Liang_r1" w:date="2024-11-20T18:48:00Z">
              <w:r w:rsidR="00C900BE">
                <w:rPr>
                  <w:rFonts w:cs="Arial"/>
                  <w:szCs w:val="18"/>
                  <w:lang w:eastAsia="zh-CN"/>
                </w:rPr>
                <w:t xml:space="preserve">equency threshold(s) to be counted within </w:t>
              </w:r>
            </w:ins>
            <w:ins w:id="588" w:author="Ericsson_Maria Liang_r1" w:date="2024-11-20T18:49:00Z">
              <w:r w:rsidR="00C900BE">
                <w:rPr>
                  <w:rFonts w:cs="Arial"/>
                  <w:szCs w:val="18"/>
                  <w:lang w:eastAsia="zh-CN"/>
                </w:rPr>
                <w:t>the time period scope</w:t>
              </w:r>
            </w:ins>
            <w:ins w:id="589" w:author="Ericsson_Maria Liang_r1" w:date="2024-11-20T18:48:00Z">
              <w:r w:rsidR="00C900BE">
                <w:rPr>
                  <w:rFonts w:cs="Arial"/>
                  <w:szCs w:val="18"/>
                  <w:lang w:eastAsia="zh-CN"/>
                </w:rPr>
                <w:t>.</w:t>
              </w:r>
            </w:ins>
            <w:ins w:id="590" w:author="Ericsson_Maria Liang_r1" w:date="2024-11-20T18:49:00Z">
              <w:r w:rsidR="00C900BE">
                <w:rPr>
                  <w:rFonts w:cs="Arial"/>
                  <w:szCs w:val="18"/>
                  <w:lang w:eastAsia="zh-CN"/>
                </w:rPr>
                <w:t xml:space="preserve"> </w:t>
              </w:r>
            </w:ins>
          </w:p>
          <w:p w14:paraId="7218A81B" w14:textId="5711C4EF" w:rsidR="00C900BE" w:rsidRDefault="00C900BE" w:rsidP="00561AD0">
            <w:pPr>
              <w:pStyle w:val="TAL"/>
              <w:rPr>
                <w:ins w:id="591" w:author="Ericsson_Maria Liang_r1" w:date="2024-11-20T18:46:00Z"/>
                <w:rFonts w:cs="Arial"/>
                <w:szCs w:val="18"/>
                <w:lang w:eastAsia="zh-CN"/>
              </w:rPr>
            </w:pPr>
            <w:ins w:id="592" w:author="Ericsson_Maria Liang_r1" w:date="2024-11-20T18:49:00Z">
              <w:r>
                <w:rPr>
                  <w:rFonts w:cs="Arial"/>
                  <w:szCs w:val="18"/>
                  <w:lang w:eastAsia="zh-CN"/>
                </w:rPr>
                <w:t xml:space="preserve">Default </w:t>
              </w:r>
            </w:ins>
            <w:ins w:id="593" w:author="Ericsson_Maria Liang_r1" w:date="2024-11-20T18:52:00Z">
              <w:r>
                <w:rPr>
                  <w:rFonts w:cs="Arial"/>
                  <w:szCs w:val="18"/>
                  <w:lang w:eastAsia="zh-CN"/>
                </w:rPr>
                <w:t>value</w:t>
              </w:r>
            </w:ins>
            <w:ins w:id="594" w:author="Ericsson_Maria Liang_r1" w:date="2024-11-20T18:49:00Z">
              <w:r>
                <w:rPr>
                  <w:rFonts w:cs="Arial"/>
                  <w:szCs w:val="18"/>
                  <w:lang w:eastAsia="zh-CN"/>
                </w:rPr>
                <w:t xml:space="preserve"> is per second if this attribute is not provided.</w:t>
              </w:r>
            </w:ins>
          </w:p>
        </w:tc>
        <w:tc>
          <w:tcPr>
            <w:tcW w:w="1837" w:type="dxa"/>
            <w:tcBorders>
              <w:top w:val="single" w:sz="6" w:space="0" w:color="auto"/>
              <w:left w:val="single" w:sz="6" w:space="0" w:color="auto"/>
              <w:bottom w:val="single" w:sz="6" w:space="0" w:color="auto"/>
              <w:right w:val="single" w:sz="6" w:space="0" w:color="auto"/>
            </w:tcBorders>
          </w:tcPr>
          <w:p w14:paraId="36F6156F" w14:textId="77777777" w:rsidR="00012C18" w:rsidRDefault="00012C18" w:rsidP="00561AD0">
            <w:pPr>
              <w:pStyle w:val="TAL"/>
              <w:rPr>
                <w:ins w:id="595" w:author="Ericsson_Maria Liang_r1" w:date="2024-11-20T18:46:00Z"/>
                <w:rFonts w:cs="Arial"/>
                <w:szCs w:val="18"/>
              </w:rPr>
            </w:pPr>
          </w:p>
        </w:tc>
      </w:tr>
      <w:tr w:rsidR="004E7873" w14:paraId="71BD2666" w14:textId="77777777" w:rsidTr="00561AD0">
        <w:trPr>
          <w:jc w:val="center"/>
          <w:ins w:id="596"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31D8BAB6" w14:textId="5631E875" w:rsidR="004E7873" w:rsidRDefault="00012C18" w:rsidP="00561AD0">
            <w:pPr>
              <w:pStyle w:val="TAL"/>
              <w:rPr>
                <w:ins w:id="597" w:author="Huawei" w:date="2024-10-31T12:49:00Z"/>
                <w:lang w:eastAsia="zh-CN"/>
              </w:rPr>
            </w:pPr>
            <w:proofErr w:type="spellStart"/>
            <w:ins w:id="598" w:author="Ericsson_Maria Liang_r1" w:date="2024-11-20T18:44:00Z">
              <w:r>
                <w:rPr>
                  <w:lang w:eastAsia="zh-CN"/>
                </w:rPr>
                <w:t>sigF</w:t>
              </w:r>
            </w:ins>
            <w:ins w:id="599" w:author="Huawei" w:date="2024-10-31T12:49:00Z">
              <w:r w:rsidR="004E7873">
                <w:rPr>
                  <w:lang w:eastAsia="zh-CN"/>
                </w:rPr>
                <w:t>reqThr</w:t>
              </w:r>
              <w:proofErr w:type="spellEnd"/>
            </w:ins>
          </w:p>
        </w:tc>
        <w:tc>
          <w:tcPr>
            <w:tcW w:w="1752" w:type="dxa"/>
            <w:tcBorders>
              <w:top w:val="single" w:sz="6" w:space="0" w:color="auto"/>
              <w:left w:val="single" w:sz="6" w:space="0" w:color="auto"/>
              <w:bottom w:val="single" w:sz="6" w:space="0" w:color="auto"/>
              <w:right w:val="single" w:sz="6" w:space="0" w:color="auto"/>
            </w:tcBorders>
          </w:tcPr>
          <w:p w14:paraId="627FB8B3" w14:textId="77777777" w:rsidR="004E7873" w:rsidRDefault="004E7873" w:rsidP="00561AD0">
            <w:pPr>
              <w:pStyle w:val="TAL"/>
              <w:rPr>
                <w:ins w:id="600" w:author="Huawei" w:date="2024-10-31T12:49:00Z"/>
                <w:lang w:eastAsia="zh-CN"/>
              </w:rPr>
            </w:pPr>
            <w:proofErr w:type="spellStart"/>
            <w:ins w:id="601" w:author="Huawei" w:date="2024-10-31T12:49: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58DD8A09" w14:textId="77777777" w:rsidR="004E7873" w:rsidRDefault="004E7873" w:rsidP="00561AD0">
            <w:pPr>
              <w:pStyle w:val="TAC"/>
              <w:rPr>
                <w:ins w:id="602" w:author="Huawei" w:date="2024-10-31T12:49:00Z"/>
                <w:lang w:eastAsia="zh-CN"/>
              </w:rPr>
            </w:pPr>
            <w:ins w:id="603"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46056166" w14:textId="77777777" w:rsidR="004E7873" w:rsidRDefault="004E7873" w:rsidP="00561AD0">
            <w:pPr>
              <w:pStyle w:val="TAL"/>
              <w:rPr>
                <w:ins w:id="604" w:author="Huawei" w:date="2024-10-31T12:49:00Z"/>
                <w:lang w:eastAsia="zh-CN"/>
              </w:rPr>
            </w:pPr>
            <w:ins w:id="605" w:author="Huawei" w:date="2024-10-31T12:49: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CB57146" w14:textId="15410281" w:rsidR="004E7873" w:rsidRDefault="004E7873" w:rsidP="00561AD0">
            <w:pPr>
              <w:pStyle w:val="TAL"/>
              <w:rPr>
                <w:ins w:id="606" w:author="Huawei" w:date="2024-11-20T16:22:00Z"/>
              </w:rPr>
            </w:pPr>
            <w:ins w:id="607" w:author="Huawei" w:date="2024-10-31T12:49:00Z">
              <w:r>
                <w:rPr>
                  <w:rFonts w:eastAsia="等线" w:hint="eastAsia"/>
                  <w:lang w:eastAsia="zh-CN"/>
                </w:rPr>
                <w:t>I</w:t>
              </w:r>
              <w:r>
                <w:rPr>
                  <w:rFonts w:eastAsia="等线"/>
                  <w:lang w:eastAsia="zh-CN"/>
                </w:rPr>
                <w:t xml:space="preserve">ndicates the </w:t>
              </w:r>
              <w:r>
                <w:t>s</w:t>
              </w:r>
              <w:r w:rsidRPr="001B2ACF">
                <w:t>ignalling frequency threshold</w:t>
              </w:r>
              <w:r>
                <w:t>, i.e., the</w:t>
              </w:r>
              <w:r>
                <w:rPr>
                  <w:rFonts w:cs="Arial"/>
                  <w:szCs w:val="18"/>
                  <w:lang w:eastAsia="zh-CN"/>
                </w:rPr>
                <w:t xml:space="preserve"> </w:t>
              </w:r>
              <w:r>
                <w:rPr>
                  <w:rFonts w:eastAsia="等线"/>
                  <w:lang w:eastAsia="zh-CN"/>
                </w:rPr>
                <w:t xml:space="preserve">number of </w:t>
              </w:r>
              <w:r w:rsidRPr="001B2ACF">
                <w:t>received</w:t>
              </w:r>
              <w:r>
                <w:t xml:space="preserve"> </w:t>
              </w:r>
              <w:r w:rsidRPr="001B2ACF">
                <w:t xml:space="preserve">signalling </w:t>
              </w:r>
            </w:ins>
            <w:ins w:id="608" w:author="Ericsson_Maria Liang_r1" w:date="2024-11-20T18:51:00Z">
              <w:r w:rsidR="00C900BE">
                <w:t xml:space="preserve">within the time period provided in the </w:t>
              </w:r>
            </w:ins>
            <w:ins w:id="609" w:author="Ericsson_Maria Liang_r1" w:date="2024-11-20T18:52:00Z">
              <w:r w:rsidR="00C900BE" w:rsidRPr="00C900BE">
                <w:t>"</w:t>
              </w:r>
              <w:proofErr w:type="spellStart"/>
              <w:r w:rsidR="00C900BE">
                <w:t>thrPeriod</w:t>
              </w:r>
              <w:proofErr w:type="spellEnd"/>
              <w:r w:rsidR="00C900BE" w:rsidRPr="00C900BE">
                <w:t>"</w:t>
              </w:r>
              <w:r w:rsidR="00C900BE">
                <w:t xml:space="preserve"> attribute</w:t>
              </w:r>
            </w:ins>
            <w:ins w:id="610" w:author="Huawei" w:date="2024-10-31T12:49:00Z">
              <w:r>
                <w:t>.</w:t>
              </w:r>
            </w:ins>
          </w:p>
          <w:p w14:paraId="7A09C808" w14:textId="77777777" w:rsidR="00224688" w:rsidRDefault="00224688" w:rsidP="00561AD0">
            <w:pPr>
              <w:pStyle w:val="TAL"/>
              <w:rPr>
                <w:ins w:id="611" w:author="Huawei" w:date="2024-11-20T16:20:00Z"/>
              </w:rPr>
            </w:pPr>
          </w:p>
          <w:p w14:paraId="57764FA2" w14:textId="4CE9D2A2" w:rsidR="00224688" w:rsidRPr="0076721C" w:rsidRDefault="00224688" w:rsidP="00561AD0">
            <w:pPr>
              <w:pStyle w:val="TAL"/>
              <w:rPr>
                <w:ins w:id="612" w:author="Huawei" w:date="2024-10-31T12:49:00Z"/>
                <w:rFonts w:eastAsia="等线"/>
                <w:lang w:eastAsia="zh-CN"/>
              </w:rPr>
            </w:pPr>
            <w:ins w:id="613" w:author="Huawei" w:date="2024-11-20T16:20:00Z">
              <w:r w:rsidRPr="00224688">
                <w:rPr>
                  <w:rFonts w:eastAsia="等线"/>
                  <w:lang w:eastAsia="zh-CN"/>
                </w:rPr>
                <w:t xml:space="preserve">If the number of </w:t>
              </w:r>
              <w:r>
                <w:t>s</w:t>
              </w:r>
              <w:r w:rsidRPr="001B2ACF">
                <w:t xml:space="preserve">ignalling </w:t>
              </w:r>
              <w:r w:rsidRPr="00224688">
                <w:rPr>
                  <w:rFonts w:eastAsia="等线"/>
                  <w:lang w:eastAsia="zh-CN"/>
                </w:rPr>
                <w:t>is higher than the value of this attribute</w:t>
              </w:r>
            </w:ins>
            <w:ins w:id="614" w:author="Huawei" w:date="2024-11-20T16:21:00Z">
              <w:r>
                <w:rPr>
                  <w:rFonts w:eastAsia="等线" w:hint="eastAsia"/>
                  <w:lang w:eastAsia="zh-CN"/>
                </w:rPr>
                <w:t>,</w:t>
              </w:r>
            </w:ins>
            <w:ins w:id="615" w:author="Huawei" w:date="2024-11-20T16:20:00Z">
              <w:r w:rsidRPr="00224688">
                <w:rPr>
                  <w:rFonts w:eastAsia="等线"/>
                  <w:lang w:eastAsia="zh-CN"/>
                </w:rPr>
                <w:t xml:space="preserve"> then the NWDAF </w:t>
              </w:r>
            </w:ins>
            <w:ins w:id="616" w:author="Huawei" w:date="2024-11-20T16:21:00Z">
              <w:r>
                <w:rPr>
                  <w:rFonts w:eastAsia="等线"/>
                  <w:lang w:eastAsia="zh-CN"/>
                </w:rPr>
                <w:t xml:space="preserve">will provide the </w:t>
              </w:r>
            </w:ins>
            <w:ins w:id="617" w:author="Huawei" w:date="2024-11-20T16:22:00Z">
              <w:r>
                <w:t>signalling storm analytics</w:t>
              </w:r>
            </w:ins>
            <w:ins w:id="618" w:author="Huawei" w:date="2024-11-20T16:21:00Z">
              <w:r>
                <w:rPr>
                  <w:rFonts w:eastAsia="等线"/>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70D9E1ED" w14:textId="77777777" w:rsidR="004E7873" w:rsidRDefault="004E7873" w:rsidP="00561AD0">
            <w:pPr>
              <w:pStyle w:val="TAL"/>
              <w:rPr>
                <w:ins w:id="619" w:author="Huawei" w:date="2024-10-31T12:49:00Z"/>
                <w:rFonts w:cs="Arial"/>
                <w:szCs w:val="18"/>
              </w:rPr>
            </w:pPr>
          </w:p>
        </w:tc>
      </w:tr>
      <w:tr w:rsidR="004E7873" w14:paraId="12704E77" w14:textId="77777777" w:rsidTr="00561AD0">
        <w:trPr>
          <w:jc w:val="center"/>
          <w:ins w:id="620"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00770714" w14:textId="77777777" w:rsidR="004E7873" w:rsidRDefault="004E7873" w:rsidP="00561AD0">
            <w:pPr>
              <w:pStyle w:val="TAL"/>
              <w:rPr>
                <w:ins w:id="621" w:author="Huawei" w:date="2024-10-31T12:49:00Z"/>
                <w:lang w:eastAsia="zh-CN"/>
              </w:rPr>
            </w:pPr>
            <w:proofErr w:type="spellStart"/>
            <w:ins w:id="622" w:author="Huawei" w:date="2024-10-31T12:49:00Z">
              <w:r>
                <w:rPr>
                  <w:rFonts w:hint="eastAsia"/>
                  <w:lang w:eastAsia="zh-CN"/>
                </w:rPr>
                <w:t>u</w:t>
              </w:r>
              <w:r>
                <w:rPr>
                  <w:lang w:eastAsia="zh-CN"/>
                </w:rPr>
                <w:t>eReqThr</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1572CA8" w14:textId="77777777" w:rsidR="004E7873" w:rsidRDefault="004E7873" w:rsidP="00561AD0">
            <w:pPr>
              <w:pStyle w:val="TAL"/>
              <w:rPr>
                <w:ins w:id="623" w:author="Huawei" w:date="2024-10-31T12:49:00Z"/>
              </w:rPr>
            </w:pPr>
            <w:proofErr w:type="spellStart"/>
            <w:ins w:id="624" w:author="Huawei" w:date="2024-10-31T12:49: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3859112F" w14:textId="77777777" w:rsidR="004E7873" w:rsidRDefault="004E7873" w:rsidP="00561AD0">
            <w:pPr>
              <w:pStyle w:val="TAC"/>
              <w:rPr>
                <w:ins w:id="625" w:author="Huawei" w:date="2024-10-31T12:49:00Z"/>
              </w:rPr>
            </w:pPr>
            <w:ins w:id="626"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4BF50985" w14:textId="77777777" w:rsidR="004E7873" w:rsidRDefault="004E7873" w:rsidP="00561AD0">
            <w:pPr>
              <w:pStyle w:val="TAL"/>
              <w:rPr>
                <w:ins w:id="627" w:author="Huawei" w:date="2024-10-31T12:49:00Z"/>
              </w:rPr>
            </w:pPr>
            <w:ins w:id="628"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3EAA7C82" w14:textId="77777777" w:rsidR="004E7873" w:rsidRDefault="004E7873" w:rsidP="00561AD0">
            <w:pPr>
              <w:pStyle w:val="TAL"/>
              <w:rPr>
                <w:ins w:id="629" w:author="Huawei" w:date="2024-11-20T16:22:00Z"/>
                <w:lang w:eastAsia="zh-CN"/>
              </w:rPr>
            </w:pPr>
            <w:ins w:id="630" w:author="Huawei" w:date="2024-10-31T12:49:00Z">
              <w:r>
                <w:rPr>
                  <w:rFonts w:eastAsia="等线" w:hint="eastAsia"/>
                  <w:lang w:eastAsia="zh-CN"/>
                </w:rPr>
                <w:t>I</w:t>
              </w:r>
              <w:r>
                <w:rPr>
                  <w:rFonts w:eastAsia="等线"/>
                  <w:lang w:eastAsia="zh-CN"/>
                </w:rPr>
                <w:t>ndicates the</w:t>
              </w:r>
              <w:r w:rsidRPr="001B2ACF">
                <w:t xml:space="preserve"> </w:t>
              </w:r>
              <w:r>
                <w:t>f</w:t>
              </w:r>
              <w:r w:rsidRPr="001B2ACF">
                <w:t>requency threshold</w:t>
              </w:r>
              <w:r>
                <w:t xml:space="preserve"> of</w:t>
              </w:r>
              <w:r w:rsidRPr="001B2ACF">
                <w:t xml:space="preserve"> UE requests</w:t>
              </w:r>
              <w:r>
                <w:t xml:space="preserve">, </w:t>
              </w:r>
              <w:proofErr w:type="gramStart"/>
              <w:r>
                <w:t>i.e.</w:t>
              </w:r>
              <w:proofErr w:type="gramEnd"/>
              <w:r>
                <w:t xml:space="preserve"> the</w:t>
              </w:r>
              <w:r>
                <w:rPr>
                  <w:rFonts w:eastAsia="等线"/>
                  <w:lang w:eastAsia="zh-CN"/>
                </w:rPr>
                <w:t xml:space="preserve"> number of </w:t>
              </w:r>
              <w:r w:rsidRPr="001B2ACF">
                <w:t xml:space="preserve">request messages </w:t>
              </w:r>
              <w:r>
                <w:t>received from the UE</w:t>
              </w:r>
            </w:ins>
            <w:ins w:id="631" w:author="Ericsson_Maria Liang_r1" w:date="2024-11-20T18:53:00Z">
              <w:r w:rsidR="00C900BE">
                <w:t xml:space="preserve"> </w:t>
              </w:r>
              <w:r w:rsidR="00C900BE" w:rsidRPr="00C900BE">
                <w:t>within the time period provided in the "</w:t>
              </w:r>
              <w:proofErr w:type="spellStart"/>
              <w:r w:rsidR="00C900BE" w:rsidRPr="00C900BE">
                <w:t>thrPeriod</w:t>
              </w:r>
              <w:proofErr w:type="spellEnd"/>
              <w:r w:rsidR="00C900BE" w:rsidRPr="00C900BE">
                <w:t>" attribute</w:t>
              </w:r>
            </w:ins>
            <w:ins w:id="632" w:author="Huawei" w:date="2024-10-31T12:49:00Z">
              <w:r>
                <w:rPr>
                  <w:rFonts w:hint="eastAsia"/>
                  <w:lang w:eastAsia="zh-CN"/>
                </w:rPr>
                <w:t>.</w:t>
              </w:r>
            </w:ins>
          </w:p>
          <w:p w14:paraId="54F97BB2" w14:textId="77777777" w:rsidR="00224688" w:rsidRDefault="00224688" w:rsidP="00561AD0">
            <w:pPr>
              <w:pStyle w:val="TAL"/>
              <w:rPr>
                <w:ins w:id="633" w:author="Huawei" w:date="2024-11-20T16:22:00Z"/>
                <w:lang w:eastAsia="zh-CN"/>
              </w:rPr>
            </w:pPr>
          </w:p>
          <w:p w14:paraId="127B1E2B" w14:textId="674B6D37" w:rsidR="00224688" w:rsidRDefault="00224688" w:rsidP="00561AD0">
            <w:pPr>
              <w:pStyle w:val="TAL"/>
              <w:rPr>
                <w:ins w:id="634" w:author="Huawei" w:date="2024-10-31T12:49:00Z"/>
                <w:lang w:eastAsia="zh-CN"/>
              </w:rPr>
            </w:pPr>
            <w:ins w:id="635" w:author="Huawei" w:date="2024-11-20T16:22:00Z">
              <w:r w:rsidRPr="00224688">
                <w:rPr>
                  <w:rFonts w:eastAsia="等线"/>
                  <w:lang w:eastAsia="zh-CN"/>
                </w:rPr>
                <w:t xml:space="preserve">If the number of </w:t>
              </w:r>
              <w:r w:rsidRPr="001B2ACF">
                <w:t>UE requests</w:t>
              </w:r>
              <w:r w:rsidRPr="00224688">
                <w:rPr>
                  <w:rFonts w:eastAsia="等线"/>
                  <w:lang w:eastAsia="zh-CN"/>
                </w:rPr>
                <w:t xml:space="preserve"> is higher than the value of this attribute</w:t>
              </w:r>
              <w:r>
                <w:rPr>
                  <w:rFonts w:eastAsia="等线" w:hint="eastAsia"/>
                  <w:lang w:eastAsia="zh-CN"/>
                </w:rPr>
                <w:t>,</w:t>
              </w:r>
              <w:r w:rsidRPr="00224688">
                <w:rPr>
                  <w:rFonts w:eastAsia="等线"/>
                  <w:lang w:eastAsia="zh-CN"/>
                </w:rPr>
                <w:t xml:space="preserve"> then the NWDAF </w:t>
              </w:r>
              <w:r>
                <w:rPr>
                  <w:rFonts w:eastAsia="等线"/>
                  <w:lang w:eastAsia="zh-CN"/>
                </w:rPr>
                <w:t xml:space="preserve">will provide the </w:t>
              </w:r>
              <w:r>
                <w:t>signalling storm analytics</w:t>
              </w:r>
              <w:r>
                <w:rPr>
                  <w:rFonts w:eastAsia="等线"/>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18410BD9" w14:textId="77777777" w:rsidR="004E7873" w:rsidRDefault="004E7873" w:rsidP="00561AD0">
            <w:pPr>
              <w:pStyle w:val="TAL"/>
              <w:rPr>
                <w:ins w:id="636" w:author="Huawei" w:date="2024-10-31T12:49:00Z"/>
                <w:rFonts w:cs="Arial"/>
                <w:szCs w:val="18"/>
              </w:rPr>
            </w:pPr>
          </w:p>
        </w:tc>
      </w:tr>
      <w:tr w:rsidR="004E7873" w14:paraId="73E37FDC" w14:textId="77777777" w:rsidTr="00561AD0">
        <w:trPr>
          <w:jc w:val="center"/>
          <w:ins w:id="637"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797EDB68" w14:textId="77777777" w:rsidR="004E7873" w:rsidRDefault="004E7873" w:rsidP="00561AD0">
            <w:pPr>
              <w:pStyle w:val="TAL"/>
              <w:rPr>
                <w:ins w:id="638" w:author="Huawei" w:date="2024-10-31T12:49:00Z"/>
                <w:lang w:eastAsia="zh-CN"/>
              </w:rPr>
            </w:pPr>
            <w:proofErr w:type="spellStart"/>
            <w:ins w:id="639" w:author="Huawei" w:date="2024-10-31T12:49:00Z">
              <w:r>
                <w:rPr>
                  <w:rFonts w:hint="eastAsia"/>
                  <w:lang w:eastAsia="zh-CN"/>
                </w:rPr>
                <w:t>u</w:t>
              </w:r>
              <w:r>
                <w:rPr>
                  <w:lang w:eastAsia="zh-CN"/>
                </w:rPr>
                <w:t>eNumThr</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2B41D1F" w14:textId="77777777" w:rsidR="004E7873" w:rsidRDefault="004E7873" w:rsidP="00561AD0">
            <w:pPr>
              <w:pStyle w:val="TAL"/>
              <w:rPr>
                <w:ins w:id="640" w:author="Huawei" w:date="2024-10-31T12:49:00Z"/>
              </w:rPr>
            </w:pPr>
            <w:proofErr w:type="spellStart"/>
            <w:ins w:id="641" w:author="Huawei" w:date="2024-10-31T12:49: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22CDD6F3" w14:textId="77777777" w:rsidR="004E7873" w:rsidRDefault="004E7873" w:rsidP="00561AD0">
            <w:pPr>
              <w:pStyle w:val="TAC"/>
              <w:rPr>
                <w:ins w:id="642" w:author="Huawei" w:date="2024-10-31T12:49:00Z"/>
              </w:rPr>
            </w:pPr>
            <w:ins w:id="643"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4DBBF3F4" w14:textId="77777777" w:rsidR="004E7873" w:rsidRDefault="004E7873" w:rsidP="00561AD0">
            <w:pPr>
              <w:pStyle w:val="TAL"/>
              <w:rPr>
                <w:ins w:id="644" w:author="Huawei" w:date="2024-10-31T12:49:00Z"/>
              </w:rPr>
            </w:pPr>
            <w:ins w:id="645"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60FDE119" w14:textId="77777777" w:rsidR="004E7873" w:rsidRDefault="004E7873" w:rsidP="00561AD0">
            <w:pPr>
              <w:pStyle w:val="TAL"/>
              <w:rPr>
                <w:ins w:id="646" w:author="Huawei" w:date="2024-11-20T16:22:00Z"/>
                <w:lang w:eastAsia="zh-CN"/>
              </w:rPr>
            </w:pPr>
            <w:ins w:id="647" w:author="Huawei" w:date="2024-10-31T12:49:00Z">
              <w:r>
                <w:rPr>
                  <w:rFonts w:eastAsia="等线" w:hint="eastAsia"/>
                  <w:lang w:eastAsia="zh-CN"/>
                </w:rPr>
                <w:t>I</w:t>
              </w:r>
              <w:r>
                <w:rPr>
                  <w:rFonts w:eastAsia="等线"/>
                  <w:lang w:eastAsia="zh-CN"/>
                </w:rPr>
                <w:t xml:space="preserve">ndicates the number of UEs that exceeds the </w:t>
              </w:r>
              <w:r>
                <w:t>f</w:t>
              </w:r>
              <w:r w:rsidRPr="001B2ACF">
                <w:t>requency threshold</w:t>
              </w:r>
              <w:r>
                <w:t xml:space="preserve"> of</w:t>
              </w:r>
              <w:r w:rsidRPr="001B2ACF">
                <w:t xml:space="preserve"> UE requests</w:t>
              </w:r>
              <w:r>
                <w:rPr>
                  <w:rFonts w:eastAsia="等线"/>
                  <w:lang w:eastAsia="zh-CN"/>
                </w:rPr>
                <w:t xml:space="preserve"> indicated by the </w:t>
              </w:r>
              <w:r w:rsidRPr="008558A9">
                <w:t>"</w:t>
              </w:r>
              <w:proofErr w:type="spellStart"/>
              <w:r>
                <w:rPr>
                  <w:rFonts w:hint="eastAsia"/>
                  <w:lang w:eastAsia="zh-CN"/>
                </w:rPr>
                <w:t>u</w:t>
              </w:r>
              <w:r>
                <w:rPr>
                  <w:lang w:eastAsia="zh-CN"/>
                </w:rPr>
                <w:t>eReqThr</w:t>
              </w:r>
              <w:proofErr w:type="spellEnd"/>
              <w:r w:rsidRPr="008558A9">
                <w:t>"</w:t>
              </w:r>
              <w:r>
                <w:rPr>
                  <w:lang w:eastAsia="zh-CN"/>
                </w:rPr>
                <w:t xml:space="preserve"> attribute</w:t>
              </w:r>
            </w:ins>
            <w:ins w:id="648" w:author="Ericsson_Maria Liang_r1" w:date="2024-11-20T18:56:00Z">
              <w:r w:rsidR="00C900BE">
                <w:t xml:space="preserve"> </w:t>
              </w:r>
              <w:r w:rsidR="00C900BE" w:rsidRPr="00C900BE">
                <w:rPr>
                  <w:lang w:eastAsia="zh-CN"/>
                </w:rPr>
                <w:t>within the time period provided in the "</w:t>
              </w:r>
              <w:proofErr w:type="spellStart"/>
              <w:r w:rsidR="00C900BE" w:rsidRPr="00C900BE">
                <w:rPr>
                  <w:lang w:eastAsia="zh-CN"/>
                </w:rPr>
                <w:t>thrPeriod</w:t>
              </w:r>
              <w:proofErr w:type="spellEnd"/>
              <w:r w:rsidR="00C900BE" w:rsidRPr="00C900BE">
                <w:rPr>
                  <w:lang w:eastAsia="zh-CN"/>
                </w:rPr>
                <w:t>" attribute</w:t>
              </w:r>
            </w:ins>
            <w:ins w:id="649" w:author="Huawei" w:date="2024-10-31T12:49:00Z">
              <w:r>
                <w:rPr>
                  <w:lang w:eastAsia="zh-CN"/>
                </w:rPr>
                <w:t>.</w:t>
              </w:r>
            </w:ins>
          </w:p>
          <w:p w14:paraId="60C63C07" w14:textId="77777777" w:rsidR="00224688" w:rsidRDefault="00224688" w:rsidP="00561AD0">
            <w:pPr>
              <w:pStyle w:val="TAL"/>
              <w:rPr>
                <w:ins w:id="650" w:author="Huawei" w:date="2024-11-20T16:22:00Z"/>
                <w:lang w:eastAsia="zh-CN"/>
              </w:rPr>
            </w:pPr>
          </w:p>
          <w:p w14:paraId="3E8AC303" w14:textId="421479F8" w:rsidR="00224688" w:rsidRDefault="00224688" w:rsidP="00561AD0">
            <w:pPr>
              <w:pStyle w:val="TAL"/>
              <w:rPr>
                <w:ins w:id="651" w:author="Huawei" w:date="2024-10-31T12:49:00Z"/>
                <w:lang w:eastAsia="zh-CN"/>
              </w:rPr>
            </w:pPr>
            <w:ins w:id="652" w:author="Huawei" w:date="2024-11-20T16:22:00Z">
              <w:r w:rsidRPr="00224688">
                <w:rPr>
                  <w:rFonts w:eastAsia="等线"/>
                  <w:lang w:eastAsia="zh-CN"/>
                </w:rPr>
                <w:t xml:space="preserve">If the number of </w:t>
              </w:r>
              <w:r w:rsidRPr="001B2ACF">
                <w:t xml:space="preserve">UE </w:t>
              </w:r>
            </w:ins>
            <w:ins w:id="653" w:author="Huawei" w:date="2024-11-20T16:23:00Z">
              <w:r>
                <w:rPr>
                  <w:rFonts w:eastAsia="等线"/>
                  <w:lang w:eastAsia="zh-CN"/>
                </w:rPr>
                <w:t xml:space="preserve">that exceeds the </w:t>
              </w:r>
              <w:r>
                <w:t>f</w:t>
              </w:r>
              <w:r w:rsidRPr="001B2ACF">
                <w:t>requency threshold</w:t>
              </w:r>
              <w:r>
                <w:t xml:space="preserve"> of</w:t>
              </w:r>
              <w:r w:rsidRPr="001B2ACF">
                <w:t xml:space="preserve"> UE requests</w:t>
              </w:r>
            </w:ins>
            <w:ins w:id="654" w:author="Huawei" w:date="2024-11-20T16:22:00Z">
              <w:r w:rsidRPr="00224688">
                <w:rPr>
                  <w:rFonts w:eastAsia="等线"/>
                  <w:lang w:eastAsia="zh-CN"/>
                </w:rPr>
                <w:t xml:space="preserve"> is higher than the value of this attribute</w:t>
              </w:r>
              <w:r>
                <w:rPr>
                  <w:rFonts w:eastAsia="等线" w:hint="eastAsia"/>
                  <w:lang w:eastAsia="zh-CN"/>
                </w:rPr>
                <w:t>,</w:t>
              </w:r>
              <w:r w:rsidRPr="00224688">
                <w:rPr>
                  <w:rFonts w:eastAsia="等线"/>
                  <w:lang w:eastAsia="zh-CN"/>
                </w:rPr>
                <w:t xml:space="preserve"> then the NWDAF </w:t>
              </w:r>
              <w:r>
                <w:rPr>
                  <w:rFonts w:eastAsia="等线"/>
                  <w:lang w:eastAsia="zh-CN"/>
                </w:rPr>
                <w:t xml:space="preserve">will provide the </w:t>
              </w:r>
              <w:r>
                <w:t>signalling storm analytics</w:t>
              </w:r>
              <w:r>
                <w:rPr>
                  <w:rFonts w:eastAsia="等线"/>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C682F17" w14:textId="77777777" w:rsidR="004E7873" w:rsidRDefault="004E7873" w:rsidP="00561AD0">
            <w:pPr>
              <w:pStyle w:val="TAL"/>
              <w:rPr>
                <w:ins w:id="655" w:author="Huawei" w:date="2024-10-31T12:49:00Z"/>
                <w:rFonts w:cs="Arial"/>
                <w:szCs w:val="18"/>
              </w:rPr>
            </w:pPr>
          </w:p>
        </w:tc>
      </w:tr>
    </w:tbl>
    <w:p w14:paraId="3D40A09D" w14:textId="55DEB432" w:rsidR="00F32631" w:rsidRDefault="00F32631" w:rsidP="002172AA">
      <w:pPr>
        <w:rPr>
          <w:ins w:id="656" w:author="Ericsson_Maria Liang_r1" w:date="2024-11-20T18:58:00Z"/>
          <w:lang w:eastAsia="zh-CN"/>
        </w:rPr>
      </w:pPr>
    </w:p>
    <w:p w14:paraId="50A91224" w14:textId="786245F8" w:rsidR="0028065A" w:rsidRPr="004528FC" w:rsidRDefault="0028065A" w:rsidP="0028065A">
      <w:pPr>
        <w:pStyle w:val="EditorsNote"/>
        <w:rPr>
          <w:ins w:id="657" w:author="Ericsson_Maria Liang_r1" w:date="2024-11-20T18:58:00Z"/>
        </w:rPr>
      </w:pPr>
      <w:ins w:id="658" w:author="Ericsson_Maria Liang_r1" w:date="2024-11-20T18:58: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ins>
      <w:ins w:id="659" w:author="Ericsson_Maria Liang_r1" w:date="2024-11-20T18:59:00Z">
        <w:r>
          <w:t>FFS on additional parame</w:t>
        </w:r>
      </w:ins>
      <w:ins w:id="660" w:author="Ericsson_Maria Liang_r1" w:date="2024-11-20T19:00:00Z">
        <w:r>
          <w:t xml:space="preserve">ters in the </w:t>
        </w:r>
        <w:proofErr w:type="spellStart"/>
        <w:r>
          <w:t>SignalStormReq</w:t>
        </w:r>
        <w:proofErr w:type="spellEnd"/>
        <w:r>
          <w:t xml:space="preserve"> data type depends on stage 2 requirements</w:t>
        </w:r>
      </w:ins>
      <w:ins w:id="661" w:author="Ericsson_Maria Liang_r1" w:date="2024-11-20T18:58:00Z">
        <w:r w:rsidRPr="004528FC">
          <w:rPr>
            <w:rFonts w:hint="eastAsia"/>
          </w:rPr>
          <w:t>.</w:t>
        </w:r>
      </w:ins>
    </w:p>
    <w:p w14:paraId="6A09CDE2" w14:textId="77777777" w:rsidR="0028065A" w:rsidRDefault="0028065A" w:rsidP="002172AA">
      <w:pPr>
        <w:rPr>
          <w:lang w:eastAsia="zh-CN"/>
        </w:rPr>
      </w:pPr>
    </w:p>
    <w:p w14:paraId="7B732B3F" w14:textId="77777777" w:rsidR="00053327" w:rsidRPr="00B61815" w:rsidRDefault="00053327" w:rsidP="000533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7586B7" w14:textId="7ED06931" w:rsidR="00053327" w:rsidRDefault="00053327" w:rsidP="00053327">
      <w:pPr>
        <w:pStyle w:val="50"/>
        <w:rPr>
          <w:ins w:id="662" w:author="Huawei" w:date="2024-10-31T12:49:00Z"/>
        </w:rPr>
      </w:pPr>
      <w:ins w:id="663" w:author="Huawei" w:date="2024-10-31T12:49:00Z">
        <w:r>
          <w:lastRenderedPageBreak/>
          <w:t>5.1.6.2.10</w:t>
        </w:r>
      </w:ins>
      <w:ins w:id="664" w:author="Huawei" w:date="2024-10-31T12:56:00Z">
        <w:r>
          <w:t>9</w:t>
        </w:r>
      </w:ins>
      <w:ins w:id="665" w:author="Huawei" w:date="2024-10-31T12:49:00Z">
        <w:r>
          <w:tab/>
          <w:t xml:space="preserve">Type </w:t>
        </w:r>
        <w:proofErr w:type="spellStart"/>
        <w:r>
          <w:t>SignalStorm</w:t>
        </w:r>
      </w:ins>
      <w:ins w:id="666" w:author="Huawei" w:date="2024-10-31T12:55:00Z">
        <w:r>
          <w:t>Info</w:t>
        </w:r>
      </w:ins>
      <w:proofErr w:type="spellEnd"/>
    </w:p>
    <w:p w14:paraId="7DBE264B" w14:textId="00B93C4A" w:rsidR="00053327" w:rsidRDefault="00053327" w:rsidP="00053327">
      <w:pPr>
        <w:pStyle w:val="TH"/>
        <w:rPr>
          <w:ins w:id="667" w:author="Huawei" w:date="2024-10-31T12:49:00Z"/>
        </w:rPr>
      </w:pPr>
      <w:ins w:id="668" w:author="Huawei" w:date="2024-10-31T12:49:00Z">
        <w:r>
          <w:t>Table 5.1.6.2.10</w:t>
        </w:r>
      </w:ins>
      <w:ins w:id="669" w:author="Huawei" w:date="2024-10-31T12:56:00Z">
        <w:r>
          <w:t>9</w:t>
        </w:r>
      </w:ins>
      <w:ins w:id="670" w:author="Huawei" w:date="2024-10-31T12:49:00Z">
        <w:r>
          <w:t xml:space="preserve">-1: Definition of type </w:t>
        </w:r>
      </w:ins>
      <w:proofErr w:type="spellStart"/>
      <w:ins w:id="671" w:author="Huawei" w:date="2024-10-31T12:56:00Z">
        <w:r>
          <w:t>SignalStormInfo</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053327" w14:paraId="5BF40A70" w14:textId="77777777" w:rsidTr="00561AD0">
        <w:trPr>
          <w:jc w:val="center"/>
          <w:ins w:id="672" w:author="Huawei" w:date="2024-10-31T12:4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2D0095B" w14:textId="77777777" w:rsidR="00053327" w:rsidRDefault="00053327" w:rsidP="00561AD0">
            <w:pPr>
              <w:pStyle w:val="TAH"/>
              <w:ind w:left="400" w:hanging="400"/>
              <w:rPr>
                <w:ins w:id="673" w:author="Huawei" w:date="2024-10-31T12:49:00Z"/>
              </w:rPr>
            </w:pPr>
            <w:ins w:id="674" w:author="Huawei" w:date="2024-10-31T12:4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2039026" w14:textId="77777777" w:rsidR="00053327" w:rsidRDefault="00053327" w:rsidP="00561AD0">
            <w:pPr>
              <w:pStyle w:val="TAH"/>
              <w:ind w:left="400" w:hanging="400"/>
              <w:rPr>
                <w:ins w:id="675" w:author="Huawei" w:date="2024-10-31T12:49:00Z"/>
              </w:rPr>
            </w:pPr>
            <w:ins w:id="676" w:author="Huawei" w:date="2024-10-31T12:4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DBDBC1A" w14:textId="77777777" w:rsidR="00053327" w:rsidRDefault="00053327" w:rsidP="00561AD0">
            <w:pPr>
              <w:pStyle w:val="TAH"/>
              <w:ind w:left="400" w:hanging="400"/>
              <w:rPr>
                <w:ins w:id="677" w:author="Huawei" w:date="2024-10-31T12:49:00Z"/>
              </w:rPr>
            </w:pPr>
            <w:ins w:id="678" w:author="Huawei" w:date="2024-10-31T12:4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2E6080F" w14:textId="77777777" w:rsidR="00053327" w:rsidRDefault="00053327" w:rsidP="00561AD0">
            <w:pPr>
              <w:pStyle w:val="TAH"/>
              <w:ind w:left="400" w:hanging="400"/>
              <w:rPr>
                <w:ins w:id="679" w:author="Huawei" w:date="2024-10-31T12:49:00Z"/>
              </w:rPr>
            </w:pPr>
            <w:ins w:id="680" w:author="Huawei" w:date="2024-10-31T12:4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5DCFF8BF" w14:textId="77777777" w:rsidR="00053327" w:rsidRDefault="00053327" w:rsidP="00561AD0">
            <w:pPr>
              <w:pStyle w:val="TAH"/>
              <w:ind w:left="400" w:hanging="400"/>
              <w:rPr>
                <w:ins w:id="681" w:author="Huawei" w:date="2024-10-31T12:49:00Z"/>
              </w:rPr>
            </w:pPr>
            <w:ins w:id="682" w:author="Huawei" w:date="2024-10-31T12:4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E86944D" w14:textId="77777777" w:rsidR="00053327" w:rsidRDefault="00053327" w:rsidP="00561AD0">
            <w:pPr>
              <w:pStyle w:val="TAH"/>
              <w:ind w:left="400" w:hanging="400"/>
              <w:rPr>
                <w:ins w:id="683" w:author="Huawei" w:date="2024-10-31T12:49:00Z"/>
              </w:rPr>
            </w:pPr>
            <w:ins w:id="684" w:author="Huawei" w:date="2024-10-31T12:49:00Z">
              <w:r>
                <w:t>Applicability</w:t>
              </w:r>
            </w:ins>
          </w:p>
        </w:tc>
      </w:tr>
      <w:tr w:rsidR="00053327" w14:paraId="053FD79E" w14:textId="77777777" w:rsidTr="00561AD0">
        <w:trPr>
          <w:jc w:val="center"/>
          <w:ins w:id="685"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3C415AEE" w14:textId="6C94EA51" w:rsidR="00053327" w:rsidRDefault="00053327" w:rsidP="00053327">
            <w:pPr>
              <w:pStyle w:val="TAL"/>
              <w:rPr>
                <w:ins w:id="686" w:author="Huawei" w:date="2024-10-31T12:49:00Z"/>
                <w:lang w:eastAsia="zh-CN"/>
              </w:rPr>
            </w:pPr>
            <w:proofErr w:type="spellStart"/>
            <w:ins w:id="687" w:author="Huawei" w:date="2024-10-31T12:56:00Z">
              <w:r>
                <w:t>nfInstanceIds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24A3A0C" w14:textId="27EE03EA" w:rsidR="00053327" w:rsidRDefault="00053327" w:rsidP="00053327">
            <w:pPr>
              <w:pStyle w:val="TAL"/>
              <w:rPr>
                <w:ins w:id="688" w:author="Huawei" w:date="2024-10-31T12:49:00Z"/>
                <w:lang w:eastAsia="zh-CN"/>
              </w:rPr>
            </w:pPr>
            <w:proofErr w:type="gramStart"/>
            <w:ins w:id="689" w:author="Huawei" w:date="2024-10-31T12:56:00Z">
              <w:r>
                <w:t>array(</w:t>
              </w:r>
              <w:proofErr w:type="spellStart"/>
              <w:proofErr w:type="gramEnd"/>
              <w:r>
                <w:t>NfInstanceId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4A1B32D" w14:textId="58F973B8" w:rsidR="00053327" w:rsidRDefault="00783C93" w:rsidP="00053327">
            <w:pPr>
              <w:pStyle w:val="TAC"/>
              <w:rPr>
                <w:ins w:id="690" w:author="Huawei" w:date="2024-10-31T12:49:00Z"/>
                <w:lang w:eastAsia="zh-CN"/>
              </w:rPr>
            </w:pPr>
            <w:ins w:id="691" w:author="Huawei" w:date="2024-11-05T15:59:00Z">
              <w:r>
                <w:t>C</w:t>
              </w:r>
            </w:ins>
          </w:p>
        </w:tc>
        <w:tc>
          <w:tcPr>
            <w:tcW w:w="1130" w:type="dxa"/>
            <w:tcBorders>
              <w:top w:val="single" w:sz="6" w:space="0" w:color="auto"/>
              <w:left w:val="single" w:sz="6" w:space="0" w:color="auto"/>
              <w:bottom w:val="single" w:sz="6" w:space="0" w:color="auto"/>
              <w:right w:val="single" w:sz="6" w:space="0" w:color="auto"/>
            </w:tcBorders>
          </w:tcPr>
          <w:p w14:paraId="2A63B6DE" w14:textId="61F3B25B" w:rsidR="00053327" w:rsidRDefault="00053327" w:rsidP="00053327">
            <w:pPr>
              <w:pStyle w:val="TAL"/>
              <w:rPr>
                <w:ins w:id="692" w:author="Huawei" w:date="2024-10-31T12:49:00Z"/>
                <w:lang w:eastAsia="zh-CN"/>
              </w:rPr>
            </w:pPr>
            <w:proofErr w:type="gramStart"/>
            <w:ins w:id="693" w:author="Huawei" w:date="2024-10-31T12:56:00Z">
              <w: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3DFF06E4" w14:textId="77777777" w:rsidR="00053327" w:rsidRDefault="003E0FA0" w:rsidP="00053327">
            <w:pPr>
              <w:pStyle w:val="TAL"/>
              <w:rPr>
                <w:ins w:id="694" w:author="Huawei" w:date="2024-11-05T16:00:00Z"/>
              </w:rPr>
            </w:pPr>
            <w:ins w:id="695" w:author="Huawei" w:date="2024-11-05T11:25:00Z">
              <w:r>
                <w:t>T</w:t>
              </w:r>
            </w:ins>
            <w:ins w:id="696" w:author="Huawei" w:date="2024-10-31T13:01:00Z">
              <w:r w:rsidR="00053327">
                <w:t>he NF instance ID</w:t>
              </w:r>
              <w:r w:rsidR="00053327" w:rsidRPr="00053327">
                <w:t>(s) of the NF</w:t>
              </w:r>
              <w:r w:rsidR="00053327">
                <w:t>s</w:t>
              </w:r>
              <w:r w:rsidR="00053327" w:rsidRPr="00053327">
                <w:t xml:space="preserve"> </w:t>
              </w:r>
              <w:r w:rsidR="00053327">
                <w:t>impacted</w:t>
              </w:r>
              <w:r w:rsidR="00053327" w:rsidRPr="00053327">
                <w:t xml:space="preserve"> by the </w:t>
              </w:r>
              <w:proofErr w:type="spellStart"/>
              <w:r w:rsidR="00053327" w:rsidRPr="00053327">
                <w:t>signaling</w:t>
              </w:r>
              <w:proofErr w:type="spellEnd"/>
              <w:r w:rsidR="00053327" w:rsidRPr="00053327">
                <w:t xml:space="preserve"> storm.</w:t>
              </w:r>
            </w:ins>
          </w:p>
          <w:p w14:paraId="58745C28" w14:textId="77777777" w:rsidR="00783C93" w:rsidRDefault="00783C93" w:rsidP="00053327">
            <w:pPr>
              <w:pStyle w:val="TAL"/>
              <w:rPr>
                <w:ins w:id="697" w:author="Huawei" w:date="2024-11-05T16:00:00Z"/>
              </w:rPr>
            </w:pPr>
          </w:p>
          <w:p w14:paraId="4E6B1D3E" w14:textId="0D007187" w:rsidR="00783C93" w:rsidRDefault="00783C93" w:rsidP="00053327">
            <w:pPr>
              <w:pStyle w:val="TAL"/>
              <w:rPr>
                <w:ins w:id="698" w:author="Huawei" w:date="2024-10-31T12:49:00Z"/>
                <w:rFonts w:cs="Arial"/>
                <w:szCs w:val="18"/>
                <w:lang w:eastAsia="zh-CN"/>
              </w:rPr>
            </w:pPr>
            <w:ins w:id="699" w:author="Huawei" w:date="2024-11-05T16:00:00Z">
              <w:r>
                <w:rPr>
                  <w:lang w:eastAsia="zh-CN"/>
                </w:rPr>
                <w:t>(NOTE</w:t>
              </w:r>
              <w:r>
                <w:rPr>
                  <w:lang w:val="en-US" w:eastAsia="zh-CN"/>
                </w:rPr>
                <w:t> 1</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7E4DAF02" w14:textId="79C21D87" w:rsidR="00053327" w:rsidRDefault="00053327" w:rsidP="00053327">
            <w:pPr>
              <w:pStyle w:val="TAL"/>
              <w:rPr>
                <w:ins w:id="700" w:author="Huawei" w:date="2024-10-31T12:49:00Z"/>
                <w:rFonts w:cs="Arial"/>
                <w:szCs w:val="18"/>
              </w:rPr>
            </w:pPr>
          </w:p>
        </w:tc>
      </w:tr>
      <w:tr w:rsidR="00053327" w14:paraId="14BDBDAB" w14:textId="77777777" w:rsidTr="00561AD0">
        <w:trPr>
          <w:jc w:val="center"/>
          <w:ins w:id="701"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7D3F6D7C" w14:textId="5739025E" w:rsidR="00053327" w:rsidRDefault="00053327" w:rsidP="00053327">
            <w:pPr>
              <w:pStyle w:val="TAL"/>
              <w:rPr>
                <w:ins w:id="702" w:author="Huawei" w:date="2024-10-31T12:49:00Z"/>
                <w:lang w:eastAsia="zh-CN"/>
              </w:rPr>
            </w:pPr>
            <w:proofErr w:type="spellStart"/>
            <w:ins w:id="703" w:author="Huawei" w:date="2024-10-31T12:56:00Z">
              <w:r>
                <w:t>nfSetIds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05582AE2" w14:textId="411CBB5F" w:rsidR="00053327" w:rsidRDefault="00053327" w:rsidP="00053327">
            <w:pPr>
              <w:pStyle w:val="TAL"/>
              <w:rPr>
                <w:ins w:id="704" w:author="Huawei" w:date="2024-10-31T12:49:00Z"/>
                <w:lang w:eastAsia="zh-CN"/>
              </w:rPr>
            </w:pPr>
            <w:proofErr w:type="gramStart"/>
            <w:ins w:id="705" w:author="Huawei" w:date="2024-10-31T12:56:00Z">
              <w:r>
                <w:t>array(</w:t>
              </w:r>
              <w:proofErr w:type="spellStart"/>
              <w:proofErr w:type="gramEnd"/>
              <w:r>
                <w:t>NfSetId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2271C4E5" w14:textId="4E300325" w:rsidR="00053327" w:rsidRDefault="00783C93" w:rsidP="00053327">
            <w:pPr>
              <w:pStyle w:val="TAC"/>
              <w:rPr>
                <w:ins w:id="706" w:author="Huawei" w:date="2024-10-31T12:49:00Z"/>
                <w:lang w:eastAsia="zh-CN"/>
              </w:rPr>
            </w:pPr>
            <w:ins w:id="707" w:author="Huawei" w:date="2024-11-05T15:59:00Z">
              <w:r>
                <w:t>C</w:t>
              </w:r>
            </w:ins>
          </w:p>
        </w:tc>
        <w:tc>
          <w:tcPr>
            <w:tcW w:w="1130" w:type="dxa"/>
            <w:tcBorders>
              <w:top w:val="single" w:sz="6" w:space="0" w:color="auto"/>
              <w:left w:val="single" w:sz="6" w:space="0" w:color="auto"/>
              <w:bottom w:val="single" w:sz="6" w:space="0" w:color="auto"/>
              <w:right w:val="single" w:sz="6" w:space="0" w:color="auto"/>
            </w:tcBorders>
          </w:tcPr>
          <w:p w14:paraId="019B3FCA" w14:textId="5368C427" w:rsidR="00053327" w:rsidRDefault="00053327" w:rsidP="00053327">
            <w:pPr>
              <w:pStyle w:val="TAL"/>
              <w:rPr>
                <w:ins w:id="708" w:author="Huawei" w:date="2024-10-31T12:49:00Z"/>
                <w:lang w:eastAsia="zh-CN"/>
              </w:rPr>
            </w:pPr>
            <w:proofErr w:type="gramStart"/>
            <w:ins w:id="709" w:author="Huawei" w:date="2024-10-31T12:56:00Z">
              <w: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15D11BF7" w14:textId="77777777" w:rsidR="00053327" w:rsidRDefault="003E0FA0" w:rsidP="00053327">
            <w:pPr>
              <w:pStyle w:val="TAL"/>
              <w:rPr>
                <w:ins w:id="710" w:author="Huawei" w:date="2024-11-05T16:00:00Z"/>
              </w:rPr>
            </w:pPr>
            <w:ins w:id="711" w:author="Huawei" w:date="2024-11-05T11:25:00Z">
              <w:r>
                <w:t>T</w:t>
              </w:r>
            </w:ins>
            <w:ins w:id="712" w:author="Huawei" w:date="2024-10-31T13:01:00Z">
              <w:r w:rsidR="00053327">
                <w:t>he NF set ID</w:t>
              </w:r>
              <w:r w:rsidR="00053327" w:rsidRPr="00053327">
                <w:t>(s) of the NF</w:t>
              </w:r>
              <w:r w:rsidR="00053327">
                <w:t>s</w:t>
              </w:r>
              <w:r w:rsidR="00053327" w:rsidRPr="00053327">
                <w:t xml:space="preserve"> </w:t>
              </w:r>
              <w:r w:rsidR="00053327">
                <w:t>impacted</w:t>
              </w:r>
              <w:r w:rsidR="00053327" w:rsidRPr="00053327">
                <w:t xml:space="preserve"> by the signa</w:t>
              </w:r>
            </w:ins>
            <w:ins w:id="713" w:author="Huawei" w:date="2024-11-05T15:51:00Z">
              <w:r w:rsidR="00081F64">
                <w:t>l</w:t>
              </w:r>
            </w:ins>
            <w:ins w:id="714" w:author="Huawei" w:date="2024-10-31T13:01:00Z">
              <w:r w:rsidR="00053327" w:rsidRPr="00053327">
                <w:t>ling storm.</w:t>
              </w:r>
            </w:ins>
          </w:p>
          <w:p w14:paraId="03004F17" w14:textId="77777777" w:rsidR="00783C93" w:rsidRDefault="00783C93" w:rsidP="00053327">
            <w:pPr>
              <w:pStyle w:val="TAL"/>
              <w:rPr>
                <w:ins w:id="715" w:author="Huawei" w:date="2024-11-05T16:00:00Z"/>
              </w:rPr>
            </w:pPr>
          </w:p>
          <w:p w14:paraId="3BEADD82" w14:textId="31E606D8" w:rsidR="00783C93" w:rsidRPr="0076721C" w:rsidRDefault="00783C93" w:rsidP="00053327">
            <w:pPr>
              <w:pStyle w:val="TAL"/>
              <w:rPr>
                <w:ins w:id="716" w:author="Huawei" w:date="2024-10-31T12:49:00Z"/>
                <w:rFonts w:eastAsia="等线"/>
                <w:lang w:eastAsia="zh-CN"/>
              </w:rPr>
            </w:pPr>
            <w:ins w:id="717" w:author="Huawei" w:date="2024-11-05T16:00:00Z">
              <w:r>
                <w:rPr>
                  <w:lang w:eastAsia="zh-CN"/>
                </w:rPr>
                <w:t>(NOTE</w:t>
              </w:r>
              <w:r>
                <w:rPr>
                  <w:lang w:val="en-US" w:eastAsia="zh-CN"/>
                </w:rPr>
                <w:t> 1</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3C4095C0" w14:textId="1AF1B55C" w:rsidR="00053327" w:rsidRDefault="00053327" w:rsidP="00053327">
            <w:pPr>
              <w:pStyle w:val="TAL"/>
              <w:rPr>
                <w:ins w:id="718" w:author="Huawei" w:date="2024-10-31T12:49:00Z"/>
                <w:rFonts w:cs="Arial"/>
                <w:szCs w:val="18"/>
              </w:rPr>
            </w:pPr>
          </w:p>
        </w:tc>
      </w:tr>
      <w:tr w:rsidR="00561AD0" w14:paraId="270F1AAA" w14:textId="77777777" w:rsidTr="00561AD0">
        <w:trPr>
          <w:jc w:val="center"/>
          <w:ins w:id="719"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4E221792" w14:textId="01247960" w:rsidR="00561AD0" w:rsidRDefault="00561AD0" w:rsidP="00561AD0">
            <w:pPr>
              <w:pStyle w:val="TAL"/>
              <w:rPr>
                <w:ins w:id="720" w:author="Huawei" w:date="2024-10-31T12:49:00Z"/>
                <w:lang w:eastAsia="zh-CN"/>
              </w:rPr>
            </w:pPr>
            <w:proofErr w:type="spellStart"/>
            <w:ins w:id="721" w:author="Huawei" w:date="2024-10-31T13:03:00Z">
              <w:r>
                <w:rPr>
                  <w:lang w:eastAsia="zh-CN"/>
                </w:rPr>
                <w:t>sigStormCauses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0CEF1CB3" w14:textId="7F170527" w:rsidR="00561AD0" w:rsidRDefault="00561AD0" w:rsidP="00561AD0">
            <w:pPr>
              <w:pStyle w:val="TAL"/>
              <w:rPr>
                <w:ins w:id="722" w:author="Huawei" w:date="2024-10-31T12:49:00Z"/>
              </w:rPr>
            </w:pPr>
            <w:proofErr w:type="gramStart"/>
            <w:ins w:id="723" w:author="Huawei" w:date="2024-10-31T13:02:00Z">
              <w:r>
                <w:rPr>
                  <w:lang w:eastAsia="zh-CN"/>
                </w:rPr>
                <w:t>array(</w:t>
              </w:r>
            </w:ins>
            <w:proofErr w:type="spellStart"/>
            <w:proofErr w:type="gramEnd"/>
            <w:ins w:id="724" w:author="Ericsson_Maria Liang_r1" w:date="2024-11-20T19:04:00Z">
              <w:r w:rsidR="006B5E08">
                <w:rPr>
                  <w:lang w:eastAsia="zh-CN"/>
                </w:rPr>
                <w:t>Target</w:t>
              </w:r>
            </w:ins>
            <w:ins w:id="725" w:author="Huawei" w:date="2024-10-31T13:02:00Z">
              <w:r>
                <w:t>IncidentId</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4C2CBEA4" w14:textId="5820DFFC" w:rsidR="00561AD0" w:rsidRDefault="00783C93" w:rsidP="00561AD0">
            <w:pPr>
              <w:pStyle w:val="TAC"/>
              <w:rPr>
                <w:ins w:id="726" w:author="Huawei" w:date="2024-10-31T12:49:00Z"/>
              </w:rPr>
            </w:pPr>
            <w:ins w:id="727" w:author="Huawei" w:date="2024-11-05T15:59:00Z">
              <w:r>
                <w:t>M</w:t>
              </w:r>
            </w:ins>
          </w:p>
        </w:tc>
        <w:tc>
          <w:tcPr>
            <w:tcW w:w="1130" w:type="dxa"/>
            <w:tcBorders>
              <w:top w:val="single" w:sz="6" w:space="0" w:color="auto"/>
              <w:left w:val="single" w:sz="6" w:space="0" w:color="auto"/>
              <w:bottom w:val="single" w:sz="6" w:space="0" w:color="auto"/>
              <w:right w:val="single" w:sz="6" w:space="0" w:color="auto"/>
            </w:tcBorders>
          </w:tcPr>
          <w:p w14:paraId="6B9A7B95" w14:textId="51F0B505" w:rsidR="00561AD0" w:rsidRDefault="00561AD0" w:rsidP="00561AD0">
            <w:pPr>
              <w:pStyle w:val="TAL"/>
              <w:rPr>
                <w:ins w:id="728" w:author="Huawei" w:date="2024-10-31T12:49:00Z"/>
              </w:rPr>
            </w:pPr>
            <w:proofErr w:type="gramStart"/>
            <w:ins w:id="729" w:author="Huawei" w:date="2024-10-31T13:03:00Z">
              <w: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2083F373" w14:textId="629C7045" w:rsidR="00561AD0" w:rsidRDefault="003E0FA0" w:rsidP="00561AD0">
            <w:pPr>
              <w:pStyle w:val="TAL"/>
              <w:rPr>
                <w:ins w:id="730" w:author="Huawei" w:date="2024-10-31T12:49:00Z"/>
                <w:lang w:eastAsia="zh-CN"/>
              </w:rPr>
            </w:pPr>
            <w:ins w:id="731" w:author="Huawei" w:date="2024-11-05T11:25:00Z">
              <w:r>
                <w:t>Represents</w:t>
              </w:r>
            </w:ins>
            <w:ins w:id="732" w:author="Huawei" w:date="2024-10-31T13:03:00Z">
              <w:r w:rsidR="00561AD0">
                <w:t xml:space="preserve"> the potential cause</w:t>
              </w:r>
            </w:ins>
            <w:ins w:id="733" w:author="Huawei" w:date="2024-10-31T13:04:00Z">
              <w:r w:rsidR="00561AD0">
                <w:t>s</w:t>
              </w:r>
            </w:ins>
            <w:ins w:id="734" w:author="Huawei" w:date="2024-10-31T13:03:00Z">
              <w:r w:rsidR="00561AD0">
                <w:t xml:space="preserve"> of the </w:t>
              </w:r>
            </w:ins>
            <w:ins w:id="735" w:author="Huawei" w:date="2024-10-31T13:04:00Z">
              <w:r w:rsidR="00561AD0" w:rsidRPr="00053327">
                <w:t>signa</w:t>
              </w:r>
            </w:ins>
            <w:ins w:id="736" w:author="Huawei" w:date="2024-11-05T15:51:00Z">
              <w:r w:rsidR="00081F64">
                <w:t>l</w:t>
              </w:r>
            </w:ins>
            <w:ins w:id="737" w:author="Huawei" w:date="2024-10-31T13:04:00Z">
              <w:r w:rsidR="00561AD0" w:rsidRPr="00053327">
                <w:t>ling storm</w:t>
              </w:r>
              <w:r w:rsidR="00561AD0">
                <w:t>.</w:t>
              </w:r>
            </w:ins>
          </w:p>
        </w:tc>
        <w:tc>
          <w:tcPr>
            <w:tcW w:w="1837" w:type="dxa"/>
            <w:tcBorders>
              <w:top w:val="single" w:sz="6" w:space="0" w:color="auto"/>
              <w:left w:val="single" w:sz="6" w:space="0" w:color="auto"/>
              <w:bottom w:val="single" w:sz="6" w:space="0" w:color="auto"/>
              <w:right w:val="single" w:sz="6" w:space="0" w:color="auto"/>
            </w:tcBorders>
          </w:tcPr>
          <w:p w14:paraId="011F410C" w14:textId="77777777" w:rsidR="00561AD0" w:rsidRDefault="00561AD0" w:rsidP="00561AD0">
            <w:pPr>
              <w:pStyle w:val="TAL"/>
              <w:rPr>
                <w:ins w:id="738" w:author="Huawei" w:date="2024-10-31T12:49:00Z"/>
                <w:rFonts w:cs="Arial"/>
                <w:szCs w:val="18"/>
              </w:rPr>
            </w:pPr>
          </w:p>
        </w:tc>
      </w:tr>
      <w:tr w:rsidR="004A7374" w14:paraId="1344446F" w14:textId="77777777" w:rsidTr="00561AD0">
        <w:trPr>
          <w:jc w:val="center"/>
          <w:ins w:id="739"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097EB32B" w14:textId="7FE2A0A3" w:rsidR="004A7374" w:rsidRDefault="004A7374" w:rsidP="004A7374">
            <w:pPr>
              <w:pStyle w:val="TAL"/>
              <w:rPr>
                <w:ins w:id="740" w:author="Huawei" w:date="2024-10-31T12:49:00Z"/>
                <w:lang w:eastAsia="zh-CN"/>
              </w:rPr>
            </w:pPr>
            <w:proofErr w:type="spellStart"/>
            <w:ins w:id="741" w:author="Huawei" w:date="2024-11-05T10:28:00Z">
              <w:r>
                <w:rPr>
                  <w:lang w:eastAsia="zh-CN"/>
                </w:rPr>
                <w:t>srcNfInstanceIds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CAC3B91" w14:textId="295989A5" w:rsidR="004A7374" w:rsidRDefault="004A7374" w:rsidP="004A7374">
            <w:pPr>
              <w:pStyle w:val="TAL"/>
              <w:rPr>
                <w:ins w:id="742" w:author="Huawei" w:date="2024-10-31T12:49:00Z"/>
              </w:rPr>
            </w:pPr>
            <w:proofErr w:type="gramStart"/>
            <w:ins w:id="743" w:author="Huawei" w:date="2024-11-05T10:29:00Z">
              <w:r>
                <w:t>array(</w:t>
              </w:r>
              <w:proofErr w:type="spellStart"/>
              <w:proofErr w:type="gramEnd"/>
              <w:r>
                <w:t>NfInstanceId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5676220C" w14:textId="40D58EFF" w:rsidR="004A7374" w:rsidRDefault="00783C93" w:rsidP="004A7374">
            <w:pPr>
              <w:pStyle w:val="TAC"/>
              <w:rPr>
                <w:ins w:id="744" w:author="Huawei" w:date="2024-10-31T12:49:00Z"/>
              </w:rPr>
            </w:pPr>
            <w:ins w:id="745" w:author="Huawei" w:date="2024-11-05T15:59:00Z">
              <w:r>
                <w:t>C</w:t>
              </w:r>
            </w:ins>
          </w:p>
        </w:tc>
        <w:tc>
          <w:tcPr>
            <w:tcW w:w="1130" w:type="dxa"/>
            <w:tcBorders>
              <w:top w:val="single" w:sz="6" w:space="0" w:color="auto"/>
              <w:left w:val="single" w:sz="6" w:space="0" w:color="auto"/>
              <w:bottom w:val="single" w:sz="6" w:space="0" w:color="auto"/>
              <w:right w:val="single" w:sz="6" w:space="0" w:color="auto"/>
            </w:tcBorders>
          </w:tcPr>
          <w:p w14:paraId="0D050BF7" w14:textId="53F8039F" w:rsidR="004A7374" w:rsidRDefault="004A7374" w:rsidP="004A7374">
            <w:pPr>
              <w:pStyle w:val="TAL"/>
              <w:rPr>
                <w:ins w:id="746" w:author="Huawei" w:date="2024-10-31T12:49:00Z"/>
              </w:rPr>
            </w:pPr>
            <w:proofErr w:type="gramStart"/>
            <w:ins w:id="747" w:author="Huawei" w:date="2024-11-05T10:29:00Z">
              <w: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5D482986" w14:textId="77777777" w:rsidR="004A7374" w:rsidRDefault="003E0FA0" w:rsidP="004A7374">
            <w:pPr>
              <w:pStyle w:val="TAL"/>
              <w:rPr>
                <w:ins w:id="748" w:author="Huawei" w:date="2024-11-05T16:01:00Z"/>
              </w:rPr>
            </w:pPr>
            <w:ins w:id="749" w:author="Huawei" w:date="2024-11-05T11:25:00Z">
              <w:r>
                <w:t>T</w:t>
              </w:r>
            </w:ins>
            <w:ins w:id="750" w:author="Huawei" w:date="2024-11-05T10:29:00Z">
              <w:r w:rsidR="004A7374">
                <w:t>he NF instance ID</w:t>
              </w:r>
              <w:r w:rsidR="004A7374" w:rsidRPr="00053327">
                <w:t>(s) of the NF</w:t>
              </w:r>
              <w:r w:rsidR="004A7374">
                <w:t>s</w:t>
              </w:r>
              <w:r w:rsidR="004A7374" w:rsidRPr="001B2ACF">
                <w:t xml:space="preserve"> which cause the signalling storm</w:t>
              </w:r>
              <w:r w:rsidR="004A7374" w:rsidRPr="00053327">
                <w:t>.</w:t>
              </w:r>
            </w:ins>
          </w:p>
          <w:p w14:paraId="3DE6CFB1" w14:textId="77777777" w:rsidR="00783C93" w:rsidRDefault="00783C93" w:rsidP="004A7374">
            <w:pPr>
              <w:pStyle w:val="TAL"/>
              <w:rPr>
                <w:ins w:id="751" w:author="Huawei" w:date="2024-11-05T16:00:00Z"/>
              </w:rPr>
            </w:pPr>
          </w:p>
          <w:p w14:paraId="15A8C1E6" w14:textId="66D44E70" w:rsidR="00783C93" w:rsidRDefault="00783C93" w:rsidP="00783C93">
            <w:pPr>
              <w:pStyle w:val="TAL"/>
              <w:rPr>
                <w:ins w:id="752" w:author="Huawei" w:date="2024-10-31T12:49:00Z"/>
                <w:lang w:eastAsia="zh-CN"/>
              </w:rPr>
            </w:pPr>
            <w:ins w:id="753" w:author="Huawei" w:date="2024-11-05T16:00:00Z">
              <w:r>
                <w:rPr>
                  <w:lang w:eastAsia="zh-CN"/>
                </w:rPr>
                <w:t>(NOTE</w:t>
              </w:r>
              <w:r>
                <w:rPr>
                  <w:lang w:val="en-US" w:eastAsia="zh-CN"/>
                </w:rPr>
                <w:t> 2</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06234CC1" w14:textId="77777777" w:rsidR="004A7374" w:rsidRDefault="004A7374" w:rsidP="004A7374">
            <w:pPr>
              <w:pStyle w:val="TAL"/>
              <w:rPr>
                <w:ins w:id="754" w:author="Huawei" w:date="2024-10-31T12:49:00Z"/>
                <w:rFonts w:cs="Arial"/>
                <w:szCs w:val="18"/>
              </w:rPr>
            </w:pPr>
          </w:p>
        </w:tc>
      </w:tr>
      <w:tr w:rsidR="004A7374" w14:paraId="3661A871" w14:textId="77777777" w:rsidTr="00561AD0">
        <w:trPr>
          <w:jc w:val="center"/>
          <w:ins w:id="755" w:author="Huawei" w:date="2024-11-05T10:29:00Z"/>
        </w:trPr>
        <w:tc>
          <w:tcPr>
            <w:tcW w:w="1552" w:type="dxa"/>
            <w:tcBorders>
              <w:top w:val="single" w:sz="6" w:space="0" w:color="auto"/>
              <w:left w:val="single" w:sz="6" w:space="0" w:color="auto"/>
              <w:bottom w:val="single" w:sz="6" w:space="0" w:color="auto"/>
              <w:right w:val="single" w:sz="6" w:space="0" w:color="auto"/>
            </w:tcBorders>
          </w:tcPr>
          <w:p w14:paraId="0D5911AC" w14:textId="17C4CF99" w:rsidR="004A7374" w:rsidRDefault="004A7374" w:rsidP="004A7374">
            <w:pPr>
              <w:pStyle w:val="TAL"/>
              <w:rPr>
                <w:ins w:id="756" w:author="Huawei" w:date="2024-11-05T10:29:00Z"/>
                <w:lang w:eastAsia="zh-CN"/>
              </w:rPr>
            </w:pPr>
            <w:proofErr w:type="spellStart"/>
            <w:ins w:id="757" w:author="Huawei" w:date="2024-11-05T10:29:00Z">
              <w:r>
                <w:rPr>
                  <w:lang w:eastAsia="zh-CN"/>
                </w:rPr>
                <w:t>srcNfSetIds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D07B32D" w14:textId="2E72157B" w:rsidR="004A7374" w:rsidRDefault="004A7374" w:rsidP="004A7374">
            <w:pPr>
              <w:pStyle w:val="TAL"/>
              <w:rPr>
                <w:ins w:id="758" w:author="Huawei" w:date="2024-11-05T10:29:00Z"/>
              </w:rPr>
            </w:pPr>
            <w:proofErr w:type="gramStart"/>
            <w:ins w:id="759" w:author="Huawei" w:date="2024-11-05T10:29:00Z">
              <w:r>
                <w:t>array(</w:t>
              </w:r>
              <w:proofErr w:type="spellStart"/>
              <w:proofErr w:type="gramEnd"/>
              <w:r>
                <w:t>NfSetId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1B7187F6" w14:textId="16A50FF1" w:rsidR="004A7374" w:rsidRDefault="00783C93" w:rsidP="004A7374">
            <w:pPr>
              <w:pStyle w:val="TAC"/>
              <w:rPr>
                <w:ins w:id="760" w:author="Huawei" w:date="2024-11-05T10:29:00Z"/>
              </w:rPr>
            </w:pPr>
            <w:ins w:id="761" w:author="Huawei" w:date="2024-11-05T15:59:00Z">
              <w:r>
                <w:t>C</w:t>
              </w:r>
            </w:ins>
          </w:p>
        </w:tc>
        <w:tc>
          <w:tcPr>
            <w:tcW w:w="1130" w:type="dxa"/>
            <w:tcBorders>
              <w:top w:val="single" w:sz="6" w:space="0" w:color="auto"/>
              <w:left w:val="single" w:sz="6" w:space="0" w:color="auto"/>
              <w:bottom w:val="single" w:sz="6" w:space="0" w:color="auto"/>
              <w:right w:val="single" w:sz="6" w:space="0" w:color="auto"/>
            </w:tcBorders>
          </w:tcPr>
          <w:p w14:paraId="6D79AE33" w14:textId="73B228D6" w:rsidR="004A7374" w:rsidRDefault="004A7374" w:rsidP="004A7374">
            <w:pPr>
              <w:pStyle w:val="TAL"/>
              <w:rPr>
                <w:ins w:id="762" w:author="Huawei" w:date="2024-11-05T10:29:00Z"/>
              </w:rPr>
            </w:pPr>
            <w:proofErr w:type="gramStart"/>
            <w:ins w:id="763" w:author="Huawei" w:date="2024-11-05T10:29:00Z">
              <w: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78F2F1F6" w14:textId="77777777" w:rsidR="004A7374" w:rsidRDefault="003E0FA0" w:rsidP="004A7374">
            <w:pPr>
              <w:pStyle w:val="TAL"/>
              <w:rPr>
                <w:ins w:id="764" w:author="Huawei" w:date="2024-11-05T16:01:00Z"/>
              </w:rPr>
            </w:pPr>
            <w:ins w:id="765" w:author="Huawei" w:date="2024-11-05T11:25:00Z">
              <w:r>
                <w:t>T</w:t>
              </w:r>
            </w:ins>
            <w:ins w:id="766" w:author="Huawei" w:date="2024-11-05T10:29:00Z">
              <w:r w:rsidR="004A7374">
                <w:t>he NF set ID</w:t>
              </w:r>
              <w:r w:rsidR="004A7374" w:rsidRPr="00053327">
                <w:t>(s) of the NF</w:t>
              </w:r>
              <w:r w:rsidR="004A7374">
                <w:t>s</w:t>
              </w:r>
            </w:ins>
            <w:ins w:id="767" w:author="Huawei" w:date="2024-11-05T10:30:00Z">
              <w:r w:rsidR="004A7374" w:rsidRPr="001B2ACF">
                <w:t xml:space="preserve"> which cause the signalling storm</w:t>
              </w:r>
            </w:ins>
            <w:ins w:id="768" w:author="Huawei" w:date="2024-11-05T10:29:00Z">
              <w:r w:rsidR="004A7374" w:rsidRPr="00053327">
                <w:t>.</w:t>
              </w:r>
            </w:ins>
          </w:p>
          <w:p w14:paraId="5ABA84D4" w14:textId="77777777" w:rsidR="00783C93" w:rsidRDefault="00783C93" w:rsidP="004A7374">
            <w:pPr>
              <w:pStyle w:val="TAL"/>
              <w:rPr>
                <w:ins w:id="769" w:author="Huawei" w:date="2024-11-05T16:00:00Z"/>
              </w:rPr>
            </w:pPr>
          </w:p>
          <w:p w14:paraId="701CBF74" w14:textId="0909CFC5" w:rsidR="00783C93" w:rsidRDefault="00783C93" w:rsidP="00783C93">
            <w:pPr>
              <w:pStyle w:val="TAL"/>
              <w:rPr>
                <w:ins w:id="770" w:author="Huawei" w:date="2024-11-05T10:29:00Z"/>
                <w:lang w:eastAsia="zh-CN"/>
              </w:rPr>
            </w:pPr>
            <w:ins w:id="771" w:author="Huawei" w:date="2024-11-05T16:00:00Z">
              <w:r>
                <w:rPr>
                  <w:lang w:eastAsia="zh-CN"/>
                </w:rPr>
                <w:t>(NOTE</w:t>
              </w:r>
              <w:r>
                <w:rPr>
                  <w:lang w:val="en-US" w:eastAsia="zh-CN"/>
                </w:rPr>
                <w:t> 2</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19E9B8C2" w14:textId="77777777" w:rsidR="004A7374" w:rsidRDefault="004A7374" w:rsidP="004A7374">
            <w:pPr>
              <w:pStyle w:val="TAL"/>
              <w:rPr>
                <w:ins w:id="772" w:author="Huawei" w:date="2024-11-05T10:29:00Z"/>
                <w:rFonts w:cs="Arial"/>
                <w:szCs w:val="18"/>
              </w:rPr>
            </w:pPr>
          </w:p>
        </w:tc>
      </w:tr>
      <w:tr w:rsidR="00224688" w14:paraId="550E7D36" w14:textId="77777777" w:rsidTr="00561AD0">
        <w:trPr>
          <w:jc w:val="center"/>
          <w:ins w:id="773" w:author="Huawei" w:date="2024-11-20T16:24:00Z"/>
        </w:trPr>
        <w:tc>
          <w:tcPr>
            <w:tcW w:w="1552" w:type="dxa"/>
            <w:tcBorders>
              <w:top w:val="single" w:sz="6" w:space="0" w:color="auto"/>
              <w:left w:val="single" w:sz="6" w:space="0" w:color="auto"/>
              <w:bottom w:val="single" w:sz="6" w:space="0" w:color="auto"/>
              <w:right w:val="single" w:sz="6" w:space="0" w:color="auto"/>
            </w:tcBorders>
          </w:tcPr>
          <w:p w14:paraId="2B65974D" w14:textId="1927C3E5" w:rsidR="00224688" w:rsidRDefault="00224688" w:rsidP="00224688">
            <w:pPr>
              <w:pStyle w:val="TAL"/>
              <w:rPr>
                <w:ins w:id="774" w:author="Huawei" w:date="2024-11-20T16:24:00Z"/>
                <w:lang w:eastAsia="zh-CN"/>
              </w:rPr>
            </w:pPr>
            <w:proofErr w:type="spellStart"/>
            <w:ins w:id="775" w:author="Huawei" w:date="2024-11-20T16:25:00Z">
              <w:r>
                <w:t>intGroupIds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736A1DD7" w14:textId="2592DCF1" w:rsidR="00224688" w:rsidRDefault="00224688" w:rsidP="00224688">
            <w:pPr>
              <w:pStyle w:val="TAL"/>
              <w:rPr>
                <w:ins w:id="776" w:author="Huawei" w:date="2024-11-20T16:24:00Z"/>
              </w:rPr>
            </w:pPr>
            <w:proofErr w:type="gramStart"/>
            <w:ins w:id="777" w:author="Huawei" w:date="2024-11-20T16:25:00Z">
              <w:r>
                <w:t>array(</w:t>
              </w:r>
              <w:proofErr w:type="spellStart"/>
              <w:proofErr w:type="gramEnd"/>
              <w: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4907BC23" w14:textId="0E32DE99" w:rsidR="00224688" w:rsidRDefault="00224688" w:rsidP="00224688">
            <w:pPr>
              <w:pStyle w:val="TAC"/>
              <w:rPr>
                <w:ins w:id="778" w:author="Huawei" w:date="2024-11-20T16:24:00Z"/>
              </w:rPr>
            </w:pPr>
            <w:ins w:id="779" w:author="Huawei" w:date="2024-11-20T16:25: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8C96E72" w14:textId="50924D47" w:rsidR="00224688" w:rsidRDefault="00224688" w:rsidP="00224688">
            <w:pPr>
              <w:pStyle w:val="TAL"/>
              <w:rPr>
                <w:ins w:id="780" w:author="Huawei" w:date="2024-11-20T16:24:00Z"/>
              </w:rPr>
            </w:pPr>
            <w:proofErr w:type="gramStart"/>
            <w:ins w:id="781" w:author="Huawei" w:date="2024-11-20T16:25:00Z">
              <w:r>
                <w:rPr>
                  <w:rFonts w:cs="Arial"/>
                  <w:szCs w:val="18"/>
                  <w:lang w:eastAsia="zh-CN"/>
                </w:rP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17AB7164" w14:textId="44B1867C" w:rsidR="00224688" w:rsidRDefault="00224688" w:rsidP="00224688">
            <w:pPr>
              <w:pStyle w:val="TAL"/>
              <w:rPr>
                <w:ins w:id="782" w:author="Huawei" w:date="2024-11-20T16:25:00Z"/>
              </w:rPr>
            </w:pPr>
            <w:ins w:id="783" w:author="Huawei" w:date="2024-11-20T16:25:00Z">
              <w:r>
                <w:rPr>
                  <w:rFonts w:cs="Arial"/>
                  <w:szCs w:val="18"/>
                </w:rPr>
                <w:t>Each element</w:t>
              </w:r>
              <w:r>
                <w:t xml:space="preserve"> represents an internal group identifier </w:t>
              </w:r>
            </w:ins>
            <w:ins w:id="784" w:author="Huawei" w:date="2024-11-20T16:26:00Z">
              <w:r>
                <w:t xml:space="preserve">of the UEs </w:t>
              </w:r>
            </w:ins>
            <w:ins w:id="785" w:author="Huawei" w:date="2024-11-20T16:25:00Z">
              <w:r w:rsidRPr="001B2ACF">
                <w:t>which cause the signalling storm</w:t>
              </w:r>
              <w:r>
                <w:t>.</w:t>
              </w:r>
            </w:ins>
          </w:p>
          <w:p w14:paraId="729EDC2F" w14:textId="2729BF94" w:rsidR="00224688" w:rsidRDefault="00224688" w:rsidP="00224688">
            <w:pPr>
              <w:pStyle w:val="TAL"/>
              <w:rPr>
                <w:ins w:id="786" w:author="Huawei" w:date="2024-11-20T16:24:00Z"/>
              </w:rPr>
            </w:pPr>
            <w:ins w:id="787" w:author="Huawei" w:date="2024-11-20T16:25:00Z">
              <w:r>
                <w:rPr>
                  <w:rFonts w:eastAsia="Times New Roman" w:cs="Arial"/>
                  <w:szCs w:val="18"/>
                </w:rPr>
                <w:t>(NOTE 2)</w:t>
              </w:r>
            </w:ins>
          </w:p>
        </w:tc>
        <w:tc>
          <w:tcPr>
            <w:tcW w:w="1837" w:type="dxa"/>
            <w:tcBorders>
              <w:top w:val="single" w:sz="6" w:space="0" w:color="auto"/>
              <w:left w:val="single" w:sz="6" w:space="0" w:color="auto"/>
              <w:bottom w:val="single" w:sz="6" w:space="0" w:color="auto"/>
              <w:right w:val="single" w:sz="6" w:space="0" w:color="auto"/>
            </w:tcBorders>
          </w:tcPr>
          <w:p w14:paraId="5371EFEF" w14:textId="77777777" w:rsidR="00224688" w:rsidRDefault="00224688" w:rsidP="00224688">
            <w:pPr>
              <w:pStyle w:val="TAL"/>
              <w:rPr>
                <w:ins w:id="788" w:author="Huawei" w:date="2024-11-20T16:24:00Z"/>
                <w:rFonts w:cs="Arial"/>
                <w:szCs w:val="18"/>
              </w:rPr>
            </w:pPr>
          </w:p>
        </w:tc>
      </w:tr>
      <w:tr w:rsidR="00224688" w14:paraId="6F9A7EA5" w14:textId="77777777" w:rsidTr="00561AD0">
        <w:trPr>
          <w:jc w:val="center"/>
          <w:ins w:id="789" w:author="Huawei" w:date="2024-11-05T10:29:00Z"/>
        </w:trPr>
        <w:tc>
          <w:tcPr>
            <w:tcW w:w="1552" w:type="dxa"/>
            <w:tcBorders>
              <w:top w:val="single" w:sz="6" w:space="0" w:color="auto"/>
              <w:left w:val="single" w:sz="6" w:space="0" w:color="auto"/>
              <w:bottom w:val="single" w:sz="6" w:space="0" w:color="auto"/>
              <w:right w:val="single" w:sz="6" w:space="0" w:color="auto"/>
            </w:tcBorders>
          </w:tcPr>
          <w:p w14:paraId="34D1E078" w14:textId="684D4CE6" w:rsidR="00224688" w:rsidRDefault="00224688" w:rsidP="00224688">
            <w:pPr>
              <w:pStyle w:val="TAL"/>
              <w:rPr>
                <w:ins w:id="790" w:author="Huawei" w:date="2024-11-05T10:29:00Z"/>
                <w:lang w:eastAsia="zh-CN"/>
              </w:rPr>
            </w:pPr>
            <w:proofErr w:type="spellStart"/>
            <w:ins w:id="791" w:author="Huawei" w:date="2024-11-05T11:22:00Z">
              <w:r>
                <w:rPr>
                  <w:rFonts w:hint="eastAsia"/>
                  <w:lang w:eastAsia="zh-CN"/>
                </w:rPr>
                <w:t>s</w:t>
              </w:r>
              <w:r>
                <w:rPr>
                  <w:lang w:eastAsia="zh-CN"/>
                </w:rPr>
                <w:t>igInfo</w:t>
              </w:r>
            </w:ins>
            <w:proofErr w:type="spellEnd"/>
          </w:p>
        </w:tc>
        <w:tc>
          <w:tcPr>
            <w:tcW w:w="1752" w:type="dxa"/>
            <w:tcBorders>
              <w:top w:val="single" w:sz="6" w:space="0" w:color="auto"/>
              <w:left w:val="single" w:sz="6" w:space="0" w:color="auto"/>
              <w:bottom w:val="single" w:sz="6" w:space="0" w:color="auto"/>
              <w:right w:val="single" w:sz="6" w:space="0" w:color="auto"/>
            </w:tcBorders>
          </w:tcPr>
          <w:p w14:paraId="729D24DF" w14:textId="347CDB1C" w:rsidR="00224688" w:rsidRDefault="00224688" w:rsidP="00224688">
            <w:pPr>
              <w:pStyle w:val="TAL"/>
              <w:rPr>
                <w:ins w:id="792" w:author="Huawei" w:date="2024-11-05T10:29:00Z"/>
              </w:rPr>
            </w:pPr>
            <w:proofErr w:type="gramStart"/>
            <w:ins w:id="793" w:author="Huawei" w:date="2024-11-05T11:22:00Z">
              <w:r>
                <w:t>array(</w:t>
              </w:r>
              <w:proofErr w:type="spellStart"/>
              <w:proofErr w:type="gramEnd"/>
              <w:r>
                <w:t>SignalInfo</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119C7195" w14:textId="43772E85" w:rsidR="00224688" w:rsidRDefault="00224688" w:rsidP="00224688">
            <w:pPr>
              <w:pStyle w:val="TAC"/>
              <w:rPr>
                <w:ins w:id="794" w:author="Huawei" w:date="2024-11-05T10:29:00Z"/>
              </w:rPr>
            </w:pPr>
            <w:ins w:id="795" w:author="Huawei" w:date="2024-11-05T11:22:00Z">
              <w:r>
                <w:t>O</w:t>
              </w:r>
            </w:ins>
          </w:p>
        </w:tc>
        <w:tc>
          <w:tcPr>
            <w:tcW w:w="1130" w:type="dxa"/>
            <w:tcBorders>
              <w:top w:val="single" w:sz="6" w:space="0" w:color="auto"/>
              <w:left w:val="single" w:sz="6" w:space="0" w:color="auto"/>
              <w:bottom w:val="single" w:sz="6" w:space="0" w:color="auto"/>
              <w:right w:val="single" w:sz="6" w:space="0" w:color="auto"/>
            </w:tcBorders>
          </w:tcPr>
          <w:p w14:paraId="39BE0A44" w14:textId="4E406A39" w:rsidR="00224688" w:rsidRDefault="00224688" w:rsidP="00224688">
            <w:pPr>
              <w:pStyle w:val="TAL"/>
              <w:rPr>
                <w:ins w:id="796" w:author="Huawei" w:date="2024-11-05T10:29:00Z"/>
              </w:rPr>
            </w:pPr>
            <w:proofErr w:type="gramStart"/>
            <w:ins w:id="797" w:author="Huawei" w:date="2024-11-05T11:22:00Z">
              <w: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4A9CA1D4" w14:textId="4C34189D" w:rsidR="00224688" w:rsidRDefault="00224688" w:rsidP="00224688">
            <w:pPr>
              <w:pStyle w:val="TAL"/>
              <w:rPr>
                <w:ins w:id="798" w:author="Huawei" w:date="2024-11-05T10:29:00Z"/>
                <w:lang w:eastAsia="zh-CN"/>
              </w:rPr>
            </w:pPr>
            <w:ins w:id="799" w:author="Huawei" w:date="2024-11-05T11:25:00Z">
              <w:r>
                <w:t xml:space="preserve">Represents the </w:t>
              </w:r>
            </w:ins>
            <w:ins w:id="800" w:author="Huawei" w:date="2024-11-05T11:26:00Z">
              <w:r>
                <w:rPr>
                  <w:lang w:eastAsia="ko-KR"/>
                </w:rPr>
                <w:t>s</w:t>
              </w:r>
              <w:r>
                <w:rPr>
                  <w:rFonts w:hint="eastAsia"/>
                  <w:lang w:eastAsia="ko-KR"/>
                </w:rPr>
                <w:t>ignalling information</w:t>
              </w:r>
              <w:r>
                <w:rPr>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75F914A9" w14:textId="77777777" w:rsidR="00224688" w:rsidRDefault="00224688" w:rsidP="00224688">
            <w:pPr>
              <w:pStyle w:val="TAL"/>
              <w:rPr>
                <w:ins w:id="801" w:author="Huawei" w:date="2024-11-05T10:29:00Z"/>
                <w:rFonts w:cs="Arial"/>
                <w:szCs w:val="18"/>
              </w:rPr>
            </w:pPr>
          </w:p>
        </w:tc>
      </w:tr>
      <w:tr w:rsidR="00224688" w14:paraId="4E5339E8" w14:textId="77777777" w:rsidTr="00561AD0">
        <w:trPr>
          <w:jc w:val="center"/>
          <w:ins w:id="802" w:author="Huawei" w:date="2024-11-05T10:29:00Z"/>
        </w:trPr>
        <w:tc>
          <w:tcPr>
            <w:tcW w:w="1552" w:type="dxa"/>
            <w:tcBorders>
              <w:top w:val="single" w:sz="6" w:space="0" w:color="auto"/>
              <w:left w:val="single" w:sz="6" w:space="0" w:color="auto"/>
              <w:bottom w:val="single" w:sz="6" w:space="0" w:color="auto"/>
              <w:right w:val="single" w:sz="6" w:space="0" w:color="auto"/>
            </w:tcBorders>
          </w:tcPr>
          <w:p w14:paraId="1FB93BB0" w14:textId="34E54361" w:rsidR="00224688" w:rsidRDefault="00224688" w:rsidP="00224688">
            <w:pPr>
              <w:pStyle w:val="TAL"/>
              <w:rPr>
                <w:ins w:id="803" w:author="Huawei" w:date="2024-11-05T10:29:00Z"/>
                <w:lang w:eastAsia="zh-CN"/>
              </w:rPr>
            </w:pPr>
            <w:proofErr w:type="spellStart"/>
            <w:ins w:id="804" w:author="Huawei" w:date="2024-11-05T12:40:00Z">
              <w:r>
                <w:rPr>
                  <w:rFonts w:hint="eastAsia"/>
                  <w:lang w:eastAsia="zh-CN"/>
                </w:rPr>
                <w:t>t</w:t>
              </w:r>
              <w:r>
                <w:rPr>
                  <w:lang w:eastAsia="zh-CN"/>
                </w:rPr>
                <w:t>imerInfo</w:t>
              </w:r>
            </w:ins>
            <w:proofErr w:type="spellEnd"/>
          </w:p>
        </w:tc>
        <w:tc>
          <w:tcPr>
            <w:tcW w:w="1752" w:type="dxa"/>
            <w:tcBorders>
              <w:top w:val="single" w:sz="6" w:space="0" w:color="auto"/>
              <w:left w:val="single" w:sz="6" w:space="0" w:color="auto"/>
              <w:bottom w:val="single" w:sz="6" w:space="0" w:color="auto"/>
              <w:right w:val="single" w:sz="6" w:space="0" w:color="auto"/>
            </w:tcBorders>
          </w:tcPr>
          <w:p w14:paraId="203395D2" w14:textId="21614417" w:rsidR="00224688" w:rsidRDefault="00224688" w:rsidP="00224688">
            <w:pPr>
              <w:pStyle w:val="TAL"/>
              <w:rPr>
                <w:ins w:id="805" w:author="Huawei" w:date="2024-11-05T10:29:00Z"/>
              </w:rPr>
            </w:pPr>
            <w:proofErr w:type="gramStart"/>
            <w:ins w:id="806" w:author="Huawei" w:date="2024-11-05T12:40:00Z">
              <w:r>
                <w:t>array(</w:t>
              </w:r>
              <w:proofErr w:type="spellStart"/>
              <w:proofErr w:type="gramEnd"/>
              <w:r>
                <w:rPr>
                  <w:rFonts w:hint="eastAsia"/>
                  <w:lang w:eastAsia="zh-CN"/>
                </w:rPr>
                <w:t>Timer</w:t>
              </w:r>
              <w:r>
                <w:t>Info</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76076CAE" w14:textId="160AE85B" w:rsidR="00224688" w:rsidRDefault="00224688" w:rsidP="00224688">
            <w:pPr>
              <w:pStyle w:val="TAC"/>
              <w:rPr>
                <w:ins w:id="807" w:author="Huawei" w:date="2024-11-05T10:29:00Z"/>
              </w:rPr>
            </w:pPr>
            <w:ins w:id="808" w:author="Huawei" w:date="2024-11-05T12:40:00Z">
              <w:r>
                <w:t>O</w:t>
              </w:r>
            </w:ins>
          </w:p>
        </w:tc>
        <w:tc>
          <w:tcPr>
            <w:tcW w:w="1130" w:type="dxa"/>
            <w:tcBorders>
              <w:top w:val="single" w:sz="6" w:space="0" w:color="auto"/>
              <w:left w:val="single" w:sz="6" w:space="0" w:color="auto"/>
              <w:bottom w:val="single" w:sz="6" w:space="0" w:color="auto"/>
              <w:right w:val="single" w:sz="6" w:space="0" w:color="auto"/>
            </w:tcBorders>
          </w:tcPr>
          <w:p w14:paraId="15E155C9" w14:textId="3B80A368" w:rsidR="00224688" w:rsidRDefault="00224688" w:rsidP="00224688">
            <w:pPr>
              <w:pStyle w:val="TAL"/>
              <w:rPr>
                <w:ins w:id="809" w:author="Huawei" w:date="2024-11-05T10:29:00Z"/>
              </w:rPr>
            </w:pPr>
            <w:proofErr w:type="gramStart"/>
            <w:ins w:id="810" w:author="Huawei" w:date="2024-11-05T12:40:00Z">
              <w: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00A4BC31" w14:textId="741EEDA5" w:rsidR="00224688" w:rsidRPr="000459A5" w:rsidRDefault="00224688" w:rsidP="00224688">
            <w:pPr>
              <w:pStyle w:val="TAL"/>
              <w:rPr>
                <w:ins w:id="811" w:author="Huawei" w:date="2024-11-05T10:29:00Z"/>
                <w:rFonts w:eastAsiaTheme="minorEastAsia"/>
                <w:lang w:eastAsia="ko-KR"/>
              </w:rPr>
            </w:pPr>
            <w:ins w:id="812" w:author="Huawei" w:date="2024-11-05T12:40:00Z">
              <w:r>
                <w:t xml:space="preserve">Represents the </w:t>
              </w:r>
              <w:r>
                <w:rPr>
                  <w:lang w:eastAsia="ko-KR"/>
                </w:rPr>
                <w:t>timer</w:t>
              </w:r>
              <w:r>
                <w:rPr>
                  <w:rFonts w:hint="eastAsia"/>
                  <w:lang w:eastAsia="ko-KR"/>
                </w:rPr>
                <w:t xml:space="preserve"> information</w:t>
              </w:r>
              <w:r>
                <w:rPr>
                  <w:lang w:eastAsia="ko-KR"/>
                </w:rPr>
                <w:t>.</w:t>
              </w:r>
            </w:ins>
            <w:ins w:id="813" w:author="Huawei" w:date="2024-11-05T12:55:00Z">
              <w:r>
                <w:t xml:space="preserve"> This attribute may be present </w:t>
              </w:r>
            </w:ins>
            <w:ins w:id="814" w:author="Huawei" w:date="2024-11-05T12:57:00Z">
              <w:r>
                <w:t xml:space="preserve">only </w:t>
              </w:r>
            </w:ins>
            <w:ins w:id="815" w:author="Huawei" w:date="2024-11-05T12:55:00Z">
              <w:r>
                <w:t>if the "</w:t>
              </w:r>
              <w:proofErr w:type="spellStart"/>
              <w:r>
                <w:rPr>
                  <w:lang w:eastAsia="zh-CN"/>
                </w:rPr>
                <w:t>sigStormCauses</w:t>
              </w:r>
              <w:proofErr w:type="spellEnd"/>
              <w:r>
                <w:t>"</w:t>
              </w:r>
              <w:r>
                <w:rPr>
                  <w:lang w:eastAsia="zh-CN"/>
                </w:rPr>
                <w:t xml:space="preserve"> attribute</w:t>
              </w:r>
              <w:r>
                <w:t xml:space="preserve"> includes "SIGNALLING_STORM_CAUSED_BY_UE".</w:t>
              </w:r>
            </w:ins>
          </w:p>
        </w:tc>
        <w:tc>
          <w:tcPr>
            <w:tcW w:w="1837" w:type="dxa"/>
            <w:tcBorders>
              <w:top w:val="single" w:sz="6" w:space="0" w:color="auto"/>
              <w:left w:val="single" w:sz="6" w:space="0" w:color="auto"/>
              <w:bottom w:val="single" w:sz="6" w:space="0" w:color="auto"/>
              <w:right w:val="single" w:sz="6" w:space="0" w:color="auto"/>
            </w:tcBorders>
          </w:tcPr>
          <w:p w14:paraId="4AD451CE" w14:textId="77777777" w:rsidR="00224688" w:rsidRDefault="00224688" w:rsidP="00224688">
            <w:pPr>
              <w:pStyle w:val="TAL"/>
              <w:rPr>
                <w:ins w:id="816" w:author="Huawei" w:date="2024-11-05T10:29:00Z"/>
                <w:rFonts w:cs="Arial"/>
                <w:szCs w:val="18"/>
              </w:rPr>
            </w:pPr>
          </w:p>
        </w:tc>
      </w:tr>
      <w:tr w:rsidR="00224688" w14:paraId="5A5E72D0" w14:textId="77777777" w:rsidTr="00561AD0">
        <w:trPr>
          <w:jc w:val="center"/>
          <w:ins w:id="817" w:author="Huawei" w:date="2024-11-05T10:29:00Z"/>
        </w:trPr>
        <w:tc>
          <w:tcPr>
            <w:tcW w:w="1552" w:type="dxa"/>
            <w:tcBorders>
              <w:top w:val="single" w:sz="6" w:space="0" w:color="auto"/>
              <w:left w:val="single" w:sz="6" w:space="0" w:color="auto"/>
              <w:bottom w:val="single" w:sz="6" w:space="0" w:color="auto"/>
              <w:right w:val="single" w:sz="6" w:space="0" w:color="auto"/>
            </w:tcBorders>
          </w:tcPr>
          <w:p w14:paraId="7127A62A" w14:textId="74143D81" w:rsidR="00224688" w:rsidRDefault="00224688" w:rsidP="00224688">
            <w:pPr>
              <w:pStyle w:val="TAL"/>
              <w:rPr>
                <w:ins w:id="818" w:author="Huawei" w:date="2024-11-05T10:29:00Z"/>
                <w:lang w:eastAsia="zh-CN"/>
              </w:rPr>
            </w:pPr>
            <w:ins w:id="819" w:author="Huawei" w:date="2024-11-05T12:42:00Z">
              <w:r w:rsidRPr="00690A26">
                <w:t>priority</w:t>
              </w:r>
            </w:ins>
          </w:p>
        </w:tc>
        <w:tc>
          <w:tcPr>
            <w:tcW w:w="1752" w:type="dxa"/>
            <w:tcBorders>
              <w:top w:val="single" w:sz="6" w:space="0" w:color="auto"/>
              <w:left w:val="single" w:sz="6" w:space="0" w:color="auto"/>
              <w:bottom w:val="single" w:sz="6" w:space="0" w:color="auto"/>
              <w:right w:val="single" w:sz="6" w:space="0" w:color="auto"/>
            </w:tcBorders>
          </w:tcPr>
          <w:p w14:paraId="191E85FB" w14:textId="5E451858" w:rsidR="00224688" w:rsidRDefault="00224688" w:rsidP="00224688">
            <w:pPr>
              <w:pStyle w:val="TAL"/>
              <w:rPr>
                <w:ins w:id="820" w:author="Huawei" w:date="2024-11-05T10:29:00Z"/>
              </w:rPr>
            </w:pPr>
            <w:ins w:id="821" w:author="Huawei" w:date="2024-11-05T12:42:00Z">
              <w:r w:rsidRPr="00690A26">
                <w:t>integer</w:t>
              </w:r>
            </w:ins>
          </w:p>
        </w:tc>
        <w:tc>
          <w:tcPr>
            <w:tcW w:w="424" w:type="dxa"/>
            <w:tcBorders>
              <w:top w:val="single" w:sz="6" w:space="0" w:color="auto"/>
              <w:left w:val="single" w:sz="6" w:space="0" w:color="auto"/>
              <w:bottom w:val="single" w:sz="6" w:space="0" w:color="auto"/>
              <w:right w:val="single" w:sz="6" w:space="0" w:color="auto"/>
            </w:tcBorders>
          </w:tcPr>
          <w:p w14:paraId="4306B73D" w14:textId="1BC3DB23" w:rsidR="00224688" w:rsidRDefault="00224688" w:rsidP="00224688">
            <w:pPr>
              <w:pStyle w:val="TAC"/>
              <w:rPr>
                <w:ins w:id="822" w:author="Huawei" w:date="2024-11-05T10:29:00Z"/>
              </w:rPr>
            </w:pPr>
            <w:ins w:id="823" w:author="Huawei" w:date="2024-11-05T12:42:00Z">
              <w:r w:rsidRPr="00690A26">
                <w:t>O</w:t>
              </w:r>
            </w:ins>
          </w:p>
        </w:tc>
        <w:tc>
          <w:tcPr>
            <w:tcW w:w="1130" w:type="dxa"/>
            <w:tcBorders>
              <w:top w:val="single" w:sz="6" w:space="0" w:color="auto"/>
              <w:left w:val="single" w:sz="6" w:space="0" w:color="auto"/>
              <w:bottom w:val="single" w:sz="6" w:space="0" w:color="auto"/>
              <w:right w:val="single" w:sz="6" w:space="0" w:color="auto"/>
            </w:tcBorders>
          </w:tcPr>
          <w:p w14:paraId="73B07CD1" w14:textId="43BA8829" w:rsidR="00224688" w:rsidRDefault="00224688" w:rsidP="00224688">
            <w:pPr>
              <w:pStyle w:val="TAL"/>
              <w:rPr>
                <w:ins w:id="824" w:author="Huawei" w:date="2024-11-05T10:29:00Z"/>
              </w:rPr>
            </w:pPr>
            <w:ins w:id="825" w:author="Huawei" w:date="2024-11-05T12:42:00Z">
              <w:r w:rsidRPr="00690A26">
                <w:t>0..1</w:t>
              </w:r>
            </w:ins>
          </w:p>
        </w:tc>
        <w:tc>
          <w:tcPr>
            <w:tcW w:w="2845" w:type="dxa"/>
            <w:tcBorders>
              <w:top w:val="single" w:sz="6" w:space="0" w:color="auto"/>
              <w:left w:val="single" w:sz="6" w:space="0" w:color="auto"/>
              <w:bottom w:val="single" w:sz="6" w:space="0" w:color="auto"/>
              <w:right w:val="single" w:sz="6" w:space="0" w:color="auto"/>
            </w:tcBorders>
          </w:tcPr>
          <w:p w14:paraId="54B16013" w14:textId="6D1DCB0F" w:rsidR="00224688" w:rsidRDefault="00224688" w:rsidP="00224688">
            <w:pPr>
              <w:pStyle w:val="TAL"/>
              <w:rPr>
                <w:ins w:id="826" w:author="Huawei" w:date="2024-11-05T10:29:00Z"/>
                <w:lang w:eastAsia="zh-CN"/>
              </w:rPr>
            </w:pPr>
            <w:ins w:id="827" w:author="Huawei" w:date="2024-11-05T12:42:00Z">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ins>
            <w:ins w:id="828" w:author="Huawei" w:date="2024-11-05T12:43: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33BFA660" w14:textId="77777777" w:rsidR="00224688" w:rsidRDefault="00224688" w:rsidP="00224688">
            <w:pPr>
              <w:pStyle w:val="TAL"/>
              <w:rPr>
                <w:ins w:id="829" w:author="Huawei" w:date="2024-11-05T10:29:00Z"/>
                <w:rFonts w:cs="Arial"/>
                <w:szCs w:val="18"/>
              </w:rPr>
            </w:pPr>
          </w:p>
        </w:tc>
      </w:tr>
      <w:tr w:rsidR="00224688" w14:paraId="0CF03561" w14:textId="77777777" w:rsidTr="00561AD0">
        <w:trPr>
          <w:jc w:val="center"/>
          <w:ins w:id="830" w:author="Huawei" w:date="2024-11-05T10:29:00Z"/>
        </w:trPr>
        <w:tc>
          <w:tcPr>
            <w:tcW w:w="1552" w:type="dxa"/>
            <w:tcBorders>
              <w:top w:val="single" w:sz="6" w:space="0" w:color="auto"/>
              <w:left w:val="single" w:sz="6" w:space="0" w:color="auto"/>
              <w:bottom w:val="single" w:sz="6" w:space="0" w:color="auto"/>
              <w:right w:val="single" w:sz="6" w:space="0" w:color="auto"/>
            </w:tcBorders>
          </w:tcPr>
          <w:p w14:paraId="2B9E5DC7" w14:textId="77D2E9B4" w:rsidR="00224688" w:rsidRDefault="00224688" w:rsidP="00224688">
            <w:pPr>
              <w:pStyle w:val="TAL"/>
              <w:rPr>
                <w:ins w:id="831" w:author="Huawei" w:date="2024-11-05T10:29:00Z"/>
                <w:lang w:eastAsia="zh-CN"/>
              </w:rPr>
            </w:pPr>
            <w:ins w:id="832" w:author="Huawei" w:date="2024-11-05T12:43:00Z">
              <w:r w:rsidRPr="00690A26">
                <w:t>capacity</w:t>
              </w:r>
            </w:ins>
          </w:p>
        </w:tc>
        <w:tc>
          <w:tcPr>
            <w:tcW w:w="1752" w:type="dxa"/>
            <w:tcBorders>
              <w:top w:val="single" w:sz="6" w:space="0" w:color="auto"/>
              <w:left w:val="single" w:sz="6" w:space="0" w:color="auto"/>
              <w:bottom w:val="single" w:sz="6" w:space="0" w:color="auto"/>
              <w:right w:val="single" w:sz="6" w:space="0" w:color="auto"/>
            </w:tcBorders>
          </w:tcPr>
          <w:p w14:paraId="75806399" w14:textId="715C8A0F" w:rsidR="00224688" w:rsidRDefault="00224688" w:rsidP="00224688">
            <w:pPr>
              <w:pStyle w:val="TAL"/>
              <w:rPr>
                <w:ins w:id="833" w:author="Huawei" w:date="2024-11-05T10:29:00Z"/>
              </w:rPr>
            </w:pPr>
            <w:ins w:id="834" w:author="Huawei" w:date="2024-11-05T12:43:00Z">
              <w:r w:rsidRPr="00690A26">
                <w:t>integer</w:t>
              </w:r>
            </w:ins>
          </w:p>
        </w:tc>
        <w:tc>
          <w:tcPr>
            <w:tcW w:w="424" w:type="dxa"/>
            <w:tcBorders>
              <w:top w:val="single" w:sz="6" w:space="0" w:color="auto"/>
              <w:left w:val="single" w:sz="6" w:space="0" w:color="auto"/>
              <w:bottom w:val="single" w:sz="6" w:space="0" w:color="auto"/>
              <w:right w:val="single" w:sz="6" w:space="0" w:color="auto"/>
            </w:tcBorders>
          </w:tcPr>
          <w:p w14:paraId="5979C949" w14:textId="06296268" w:rsidR="00224688" w:rsidRDefault="00224688" w:rsidP="00224688">
            <w:pPr>
              <w:pStyle w:val="TAC"/>
              <w:rPr>
                <w:ins w:id="835" w:author="Huawei" w:date="2024-11-05T10:29:00Z"/>
              </w:rPr>
            </w:pPr>
            <w:ins w:id="836" w:author="Huawei" w:date="2024-11-05T12:43:00Z">
              <w:r w:rsidRPr="00690A26">
                <w:t>O</w:t>
              </w:r>
            </w:ins>
          </w:p>
        </w:tc>
        <w:tc>
          <w:tcPr>
            <w:tcW w:w="1130" w:type="dxa"/>
            <w:tcBorders>
              <w:top w:val="single" w:sz="6" w:space="0" w:color="auto"/>
              <w:left w:val="single" w:sz="6" w:space="0" w:color="auto"/>
              <w:bottom w:val="single" w:sz="6" w:space="0" w:color="auto"/>
              <w:right w:val="single" w:sz="6" w:space="0" w:color="auto"/>
            </w:tcBorders>
          </w:tcPr>
          <w:p w14:paraId="302BD428" w14:textId="7CB0D41E" w:rsidR="00224688" w:rsidRDefault="00224688" w:rsidP="00224688">
            <w:pPr>
              <w:pStyle w:val="TAL"/>
              <w:rPr>
                <w:ins w:id="837" w:author="Huawei" w:date="2024-11-05T10:29:00Z"/>
              </w:rPr>
            </w:pPr>
            <w:ins w:id="838" w:author="Huawei" w:date="2024-11-05T12:43:00Z">
              <w:r w:rsidRPr="00690A26">
                <w:t>0..1</w:t>
              </w:r>
            </w:ins>
          </w:p>
        </w:tc>
        <w:tc>
          <w:tcPr>
            <w:tcW w:w="2845" w:type="dxa"/>
            <w:tcBorders>
              <w:top w:val="single" w:sz="6" w:space="0" w:color="auto"/>
              <w:left w:val="single" w:sz="6" w:space="0" w:color="auto"/>
              <w:bottom w:val="single" w:sz="6" w:space="0" w:color="auto"/>
              <w:right w:val="single" w:sz="6" w:space="0" w:color="auto"/>
            </w:tcBorders>
          </w:tcPr>
          <w:p w14:paraId="1C76C5D2" w14:textId="2B03E9F9" w:rsidR="00224688" w:rsidRDefault="00224688" w:rsidP="00224688">
            <w:pPr>
              <w:pStyle w:val="TAL"/>
              <w:rPr>
                <w:ins w:id="839" w:author="Huawei" w:date="2024-11-05T10:29:00Z"/>
                <w:lang w:eastAsia="zh-CN"/>
              </w:rPr>
            </w:pPr>
            <w:ins w:id="840" w:author="Huawei" w:date="2024-11-05T12:43:00Z">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ins>
            <w:ins w:id="841" w:author="Huawei" w:date="2024-11-05T12:44: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138FC11D" w14:textId="77777777" w:rsidR="00224688" w:rsidRDefault="00224688" w:rsidP="00224688">
            <w:pPr>
              <w:pStyle w:val="TAL"/>
              <w:rPr>
                <w:ins w:id="842" w:author="Huawei" w:date="2024-11-05T10:29:00Z"/>
                <w:rFonts w:cs="Arial"/>
                <w:szCs w:val="18"/>
              </w:rPr>
            </w:pPr>
          </w:p>
        </w:tc>
      </w:tr>
      <w:tr w:rsidR="00224688" w14:paraId="6E088308" w14:textId="77777777" w:rsidTr="00561AD0">
        <w:trPr>
          <w:jc w:val="center"/>
          <w:ins w:id="843" w:author="Huawei" w:date="2024-11-05T12:44:00Z"/>
        </w:trPr>
        <w:tc>
          <w:tcPr>
            <w:tcW w:w="1552" w:type="dxa"/>
            <w:tcBorders>
              <w:top w:val="single" w:sz="6" w:space="0" w:color="auto"/>
              <w:left w:val="single" w:sz="6" w:space="0" w:color="auto"/>
              <w:bottom w:val="single" w:sz="6" w:space="0" w:color="auto"/>
              <w:right w:val="single" w:sz="6" w:space="0" w:color="auto"/>
            </w:tcBorders>
          </w:tcPr>
          <w:p w14:paraId="40D43BB0" w14:textId="273A4A16" w:rsidR="00224688" w:rsidRPr="00690A26" w:rsidRDefault="00224688" w:rsidP="00224688">
            <w:pPr>
              <w:pStyle w:val="TAL"/>
              <w:rPr>
                <w:ins w:id="844" w:author="Huawei" w:date="2024-11-05T12:44:00Z"/>
              </w:rPr>
            </w:pPr>
            <w:ins w:id="845" w:author="Huawei" w:date="2024-11-05T12:44:00Z">
              <w:r>
                <w:rPr>
                  <w:lang w:eastAsia="zh-CN"/>
                </w:rPr>
                <w:t>confidence</w:t>
              </w:r>
            </w:ins>
          </w:p>
        </w:tc>
        <w:tc>
          <w:tcPr>
            <w:tcW w:w="1752" w:type="dxa"/>
            <w:tcBorders>
              <w:top w:val="single" w:sz="6" w:space="0" w:color="auto"/>
              <w:left w:val="single" w:sz="6" w:space="0" w:color="auto"/>
              <w:bottom w:val="single" w:sz="6" w:space="0" w:color="auto"/>
              <w:right w:val="single" w:sz="6" w:space="0" w:color="auto"/>
            </w:tcBorders>
          </w:tcPr>
          <w:p w14:paraId="2902978C" w14:textId="0238FACC" w:rsidR="00224688" w:rsidRPr="00690A26" w:rsidRDefault="00224688" w:rsidP="00224688">
            <w:pPr>
              <w:pStyle w:val="TAL"/>
              <w:rPr>
                <w:ins w:id="846" w:author="Huawei" w:date="2024-11-05T12:44:00Z"/>
              </w:rPr>
            </w:pPr>
            <w:proofErr w:type="spellStart"/>
            <w:ins w:id="847" w:author="Huawei" w:date="2024-11-05T12:44:00Z">
              <w:r>
                <w:rPr>
                  <w:lang w:eastAsia="zh-CN"/>
                </w:rP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637CA0B6" w14:textId="5EFA1E8D" w:rsidR="00224688" w:rsidRPr="00690A26" w:rsidRDefault="00224688" w:rsidP="00224688">
            <w:pPr>
              <w:pStyle w:val="TAC"/>
              <w:rPr>
                <w:ins w:id="848" w:author="Huawei" w:date="2024-11-05T12:44:00Z"/>
              </w:rPr>
            </w:pPr>
            <w:ins w:id="849" w:author="Huawei" w:date="2024-11-05T12:44: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F2E5191" w14:textId="3C72FB24" w:rsidR="00224688" w:rsidRPr="00690A26" w:rsidRDefault="00224688" w:rsidP="00224688">
            <w:pPr>
              <w:pStyle w:val="TAL"/>
              <w:rPr>
                <w:ins w:id="850" w:author="Huawei" w:date="2024-11-05T12:44:00Z"/>
              </w:rPr>
            </w:pPr>
            <w:ins w:id="851" w:author="Huawei" w:date="2024-11-05T12:44: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F1F15B0" w14:textId="67460F8F" w:rsidR="00224688" w:rsidRDefault="00224688" w:rsidP="00224688">
            <w:pPr>
              <w:pStyle w:val="TAL"/>
              <w:rPr>
                <w:ins w:id="852" w:author="Huawei" w:date="2024-11-05T12:46:00Z"/>
                <w:lang w:eastAsia="zh-CN"/>
              </w:rPr>
            </w:pPr>
            <w:ins w:id="853" w:author="Huawei" w:date="2024-11-05T12:44:00Z">
              <w:r>
                <w:rPr>
                  <w:lang w:eastAsia="zh-CN"/>
                </w:rPr>
                <w:t>Indicates the confidence of the prediction.</w:t>
              </w:r>
            </w:ins>
          </w:p>
          <w:p w14:paraId="2FD4937C" w14:textId="0256007C" w:rsidR="00224688" w:rsidRDefault="00224688" w:rsidP="00224688">
            <w:pPr>
              <w:pStyle w:val="TAL"/>
              <w:rPr>
                <w:ins w:id="854" w:author="Huawei" w:date="2024-11-05T12:46:00Z"/>
                <w:lang w:eastAsia="zh-CN"/>
              </w:rPr>
            </w:pPr>
            <w:ins w:id="855" w:author="Huawei" w:date="2024-11-05T12:44:00Z">
              <w:r>
                <w:rPr>
                  <w:lang w:eastAsia="zh-CN"/>
                </w:rPr>
                <w:t>Minimum = 0. Maximum = 100.</w:t>
              </w:r>
            </w:ins>
          </w:p>
          <w:p w14:paraId="385D45E7" w14:textId="77777777" w:rsidR="00224688" w:rsidRDefault="00224688" w:rsidP="00224688">
            <w:pPr>
              <w:pStyle w:val="TAL"/>
              <w:rPr>
                <w:ins w:id="856" w:author="Huawei" w:date="2024-11-05T12:46:00Z"/>
                <w:lang w:eastAsia="zh-CN"/>
              </w:rPr>
            </w:pPr>
          </w:p>
          <w:p w14:paraId="6EFBED48" w14:textId="61371C74" w:rsidR="00224688" w:rsidRDefault="00224688" w:rsidP="00224688">
            <w:pPr>
              <w:pStyle w:val="TAL"/>
              <w:rPr>
                <w:ins w:id="857" w:author="Huawei" w:date="2024-11-05T12:44:00Z"/>
                <w:lang w:eastAsia="zh-CN"/>
              </w:rPr>
            </w:pPr>
            <w:ins w:id="858" w:author="Huawei" w:date="2024-11-05T12:46:00Z">
              <w:r>
                <w:rPr>
                  <w:lang w:eastAsia="zh-CN"/>
                </w:rPr>
                <w:t>(NOTE</w:t>
              </w:r>
            </w:ins>
            <w:ins w:id="859" w:author="Huawei" w:date="2024-11-05T16:01:00Z">
              <w:r>
                <w:rPr>
                  <w:lang w:val="en-US" w:eastAsia="zh-CN"/>
                </w:rPr>
                <w:t> 3</w:t>
              </w:r>
            </w:ins>
            <w:ins w:id="860" w:author="Huawei" w:date="2024-11-05T12:46:00Z">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51CAD98B" w14:textId="77777777" w:rsidR="00224688" w:rsidRDefault="00224688" w:rsidP="00224688">
            <w:pPr>
              <w:pStyle w:val="TAL"/>
              <w:rPr>
                <w:ins w:id="861" w:author="Huawei" w:date="2024-11-05T12:44:00Z"/>
                <w:rFonts w:cs="Arial"/>
                <w:szCs w:val="18"/>
              </w:rPr>
            </w:pPr>
          </w:p>
        </w:tc>
      </w:tr>
      <w:tr w:rsidR="00224688" w14:paraId="6DAC3C80" w14:textId="77777777" w:rsidTr="00F116DF">
        <w:trPr>
          <w:jc w:val="center"/>
          <w:ins w:id="862" w:author="Huawei" w:date="2024-11-05T12:45:00Z"/>
        </w:trPr>
        <w:tc>
          <w:tcPr>
            <w:tcW w:w="9540" w:type="dxa"/>
            <w:gridSpan w:val="6"/>
            <w:tcBorders>
              <w:top w:val="single" w:sz="6" w:space="0" w:color="auto"/>
              <w:left w:val="single" w:sz="6" w:space="0" w:color="auto"/>
              <w:bottom w:val="single" w:sz="6" w:space="0" w:color="auto"/>
              <w:right w:val="single" w:sz="6" w:space="0" w:color="auto"/>
            </w:tcBorders>
          </w:tcPr>
          <w:p w14:paraId="4BBEC8EF" w14:textId="60AC0455" w:rsidR="00224688" w:rsidRDefault="00224688" w:rsidP="00224688">
            <w:pPr>
              <w:pStyle w:val="TAN"/>
              <w:rPr>
                <w:ins w:id="863" w:author="Huawei" w:date="2024-11-05T16:11:00Z"/>
                <w:lang w:eastAsia="zh-CN"/>
              </w:rPr>
            </w:pPr>
            <w:ins w:id="864" w:author="Huawei" w:date="2024-11-05T16:00:00Z">
              <w:r>
                <w:t>N</w:t>
              </w:r>
              <w:r>
                <w:rPr>
                  <w:lang w:eastAsia="zh-CN"/>
                </w:rPr>
                <w:t>OTE</w:t>
              </w:r>
            </w:ins>
            <w:ins w:id="865" w:author="Huawei" w:date="2024-11-05T16:01:00Z">
              <w:r w:rsidRPr="00C40562">
                <w:rPr>
                  <w:lang w:eastAsia="zh-CN"/>
                </w:rPr>
                <w:t> 1</w:t>
              </w:r>
            </w:ins>
            <w:ins w:id="866" w:author="Huawei" w:date="2024-11-05T16:00:00Z">
              <w:r>
                <w:rPr>
                  <w:lang w:eastAsia="zh-CN"/>
                </w:rPr>
                <w:t>:</w:t>
              </w:r>
              <w:r>
                <w:rPr>
                  <w:lang w:eastAsia="zh-CN"/>
                </w:rPr>
                <w:tab/>
              </w:r>
            </w:ins>
            <w:ins w:id="867" w:author="Huawei" w:date="2024-11-05T16:05:00Z">
              <w:r>
                <w:rPr>
                  <w:rFonts w:hint="eastAsia"/>
                  <w:lang w:eastAsia="zh-CN"/>
                </w:rPr>
                <w:t>Either</w:t>
              </w:r>
              <w:r>
                <w:rPr>
                  <w:lang w:eastAsia="zh-CN"/>
                </w:rPr>
                <w:t xml:space="preserve"> the </w:t>
              </w:r>
            </w:ins>
            <w:ins w:id="868" w:author="Huawei" w:date="2024-11-05T16:10:00Z">
              <w:r>
                <w:rPr>
                  <w:lang w:eastAsia="zh-CN"/>
                </w:rPr>
                <w:t>"</w:t>
              </w:r>
            </w:ins>
            <w:proofErr w:type="spellStart"/>
            <w:ins w:id="869" w:author="Huawei" w:date="2024-11-05T16:05:00Z">
              <w:r>
                <w:rPr>
                  <w:lang w:eastAsia="zh-CN"/>
                </w:rPr>
                <w:t>nfInstanceIds</w:t>
              </w:r>
            </w:ins>
            <w:proofErr w:type="spellEnd"/>
            <w:ins w:id="870" w:author="Huawei" w:date="2024-11-05T16:10:00Z">
              <w:r>
                <w:rPr>
                  <w:lang w:eastAsia="zh-CN"/>
                </w:rPr>
                <w:t>"</w:t>
              </w:r>
            </w:ins>
            <w:ins w:id="871" w:author="Huawei" w:date="2024-11-05T16:05:00Z">
              <w:r>
                <w:rPr>
                  <w:lang w:eastAsia="zh-CN"/>
                </w:rPr>
                <w:t xml:space="preserve"> or </w:t>
              </w:r>
            </w:ins>
            <w:ins w:id="872" w:author="Huawei" w:date="2024-11-05T16:10:00Z">
              <w:r>
                <w:rPr>
                  <w:lang w:eastAsia="zh-CN"/>
                </w:rPr>
                <w:t>"</w:t>
              </w:r>
            </w:ins>
            <w:proofErr w:type="spellStart"/>
            <w:ins w:id="873" w:author="Huawei" w:date="2024-11-05T16:05:00Z">
              <w:r>
                <w:rPr>
                  <w:lang w:eastAsia="zh-CN"/>
                </w:rPr>
                <w:t>nfSetIds</w:t>
              </w:r>
            </w:ins>
            <w:proofErr w:type="spellEnd"/>
            <w:ins w:id="874" w:author="Huawei" w:date="2024-11-05T16:10:00Z">
              <w:r>
                <w:rPr>
                  <w:lang w:eastAsia="zh-CN"/>
                </w:rPr>
                <w:t xml:space="preserve">" </w:t>
              </w:r>
            </w:ins>
            <w:ins w:id="875" w:author="Huawei" w:date="2024-11-05T16:11:00Z">
              <w:r>
                <w:rPr>
                  <w:lang w:eastAsia="zh-CN"/>
                </w:rPr>
                <w:t>shall be provided</w:t>
              </w:r>
            </w:ins>
            <w:ins w:id="876" w:author="Huawei" w:date="2024-11-05T16:00:00Z">
              <w:r>
                <w:rPr>
                  <w:lang w:eastAsia="zh-CN"/>
                </w:rPr>
                <w:t>.</w:t>
              </w:r>
            </w:ins>
          </w:p>
          <w:p w14:paraId="60CF598A" w14:textId="51B84B90" w:rsidR="00224688" w:rsidRPr="00C40562" w:rsidRDefault="00224688" w:rsidP="00224688">
            <w:pPr>
              <w:pStyle w:val="TAN"/>
              <w:rPr>
                <w:ins w:id="877" w:author="Huawei" w:date="2024-11-05T16:00:00Z"/>
              </w:rPr>
            </w:pPr>
            <w:ins w:id="878" w:author="Huawei" w:date="2024-11-05T16:11:00Z">
              <w:r>
                <w:rPr>
                  <w:lang w:eastAsia="zh-CN"/>
                </w:rPr>
                <w:t>NOTE</w:t>
              </w:r>
              <w:r w:rsidRPr="00C40562">
                <w:rPr>
                  <w:lang w:eastAsia="zh-CN"/>
                </w:rPr>
                <w:t> </w:t>
              </w:r>
            </w:ins>
            <w:ins w:id="879" w:author="Huawei" w:date="2024-11-05T16:12:00Z">
              <w:r>
                <w:rPr>
                  <w:lang w:eastAsia="zh-CN"/>
                </w:rPr>
                <w:t>2</w:t>
              </w:r>
            </w:ins>
            <w:ins w:id="880" w:author="Huawei" w:date="2024-11-05T16:11:00Z">
              <w:r>
                <w:rPr>
                  <w:lang w:eastAsia="zh-CN"/>
                </w:rPr>
                <w:t>:</w:t>
              </w:r>
              <w:r>
                <w:rPr>
                  <w:lang w:eastAsia="zh-CN"/>
                </w:rPr>
                <w:tab/>
              </w:r>
              <w:r>
                <w:rPr>
                  <w:rFonts w:hint="eastAsia"/>
                  <w:lang w:eastAsia="zh-CN"/>
                </w:rPr>
                <w:t>Either</w:t>
              </w:r>
              <w:r>
                <w:t xml:space="preserve"> the "</w:t>
              </w:r>
              <w:proofErr w:type="spellStart"/>
              <w:r>
                <w:rPr>
                  <w:lang w:eastAsia="zh-CN"/>
                </w:rPr>
                <w:t>srcNfInstanceIds</w:t>
              </w:r>
              <w:proofErr w:type="spellEnd"/>
              <w:r>
                <w:t>"</w:t>
              </w:r>
            </w:ins>
            <w:ins w:id="881" w:author="Huawei" w:date="2024-11-20T16:26:00Z">
              <w:r>
                <w:t>,</w:t>
              </w:r>
            </w:ins>
            <w:ins w:id="882" w:author="Huawei" w:date="2024-11-05T16:11:00Z">
              <w:r>
                <w:t xml:space="preserve"> "</w:t>
              </w:r>
              <w:proofErr w:type="spellStart"/>
              <w:r>
                <w:rPr>
                  <w:lang w:eastAsia="zh-CN"/>
                </w:rPr>
                <w:t>srcNfSetIds</w:t>
              </w:r>
              <w:proofErr w:type="spellEnd"/>
              <w:r>
                <w:t xml:space="preserve">" </w:t>
              </w:r>
            </w:ins>
            <w:ins w:id="883" w:author="Huawei" w:date="2024-11-20T16:26:00Z">
              <w:r>
                <w:t>or "</w:t>
              </w:r>
              <w:proofErr w:type="spellStart"/>
              <w:r>
                <w:t>intGroupIds</w:t>
              </w:r>
              <w:proofErr w:type="spellEnd"/>
              <w:r>
                <w:t xml:space="preserve">" </w:t>
              </w:r>
            </w:ins>
            <w:ins w:id="884" w:author="Huawei" w:date="2024-11-05T16:11:00Z">
              <w:r>
                <w:t>shall be provided.</w:t>
              </w:r>
            </w:ins>
          </w:p>
          <w:p w14:paraId="4F223085" w14:textId="7FE5638B" w:rsidR="00224688" w:rsidRPr="000459A5" w:rsidRDefault="00224688" w:rsidP="00224688">
            <w:pPr>
              <w:pStyle w:val="TAN"/>
              <w:rPr>
                <w:ins w:id="885" w:author="Huawei" w:date="2024-11-05T12:45:00Z"/>
              </w:rPr>
            </w:pPr>
            <w:ins w:id="886" w:author="Huawei" w:date="2024-11-05T12:45:00Z">
              <w:r>
                <w:t>NOTE</w:t>
              </w:r>
            </w:ins>
            <w:ins w:id="887" w:author="Huawei" w:date="2024-11-05T16:12:00Z">
              <w:r>
                <w:t> 3</w:t>
              </w:r>
            </w:ins>
            <w:ins w:id="888" w:author="Huawei" w:date="2024-11-05T12:45:00Z">
              <w:r>
                <w:t>:</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ins>
          </w:p>
        </w:tc>
      </w:tr>
    </w:tbl>
    <w:p w14:paraId="24A22506" w14:textId="31FBB132" w:rsidR="00053327" w:rsidRDefault="00053327" w:rsidP="002172AA">
      <w:pPr>
        <w:rPr>
          <w:ins w:id="889" w:author="Huawei" w:date="2024-11-21T16:24:00Z"/>
          <w:lang w:eastAsia="zh-CN"/>
        </w:rPr>
      </w:pPr>
    </w:p>
    <w:p w14:paraId="1FC98649" w14:textId="065B761F" w:rsidR="002921C2" w:rsidRPr="002921C2" w:rsidRDefault="002921C2" w:rsidP="002921C2">
      <w:pPr>
        <w:keepLines/>
        <w:ind w:left="1135" w:hanging="851"/>
        <w:rPr>
          <w:ins w:id="890" w:author="Huawei" w:date="2024-11-21T16:24:00Z"/>
          <w:rFonts w:eastAsia="等线"/>
          <w:color w:val="FF0000"/>
        </w:rPr>
      </w:pPr>
      <w:ins w:id="891" w:author="Huawei" w:date="2024-11-21T16:24:00Z">
        <w:r w:rsidRPr="00F710E9">
          <w:rPr>
            <w:rFonts w:eastAsia="等线"/>
            <w:color w:val="FF0000"/>
          </w:rPr>
          <w:t xml:space="preserve">Editor's Note: </w:t>
        </w:r>
      </w:ins>
      <w:ins w:id="892" w:author="Huawei" w:date="2024-11-21T16:25:00Z">
        <w:r>
          <w:rPr>
            <w:rFonts w:eastAsia="等线"/>
            <w:color w:val="FF0000"/>
          </w:rPr>
          <w:t>Whether t</w:t>
        </w:r>
      </w:ins>
      <w:ins w:id="893" w:author="Huawei" w:date="2024-11-21T16:24:00Z">
        <w:r w:rsidRPr="00F710E9">
          <w:rPr>
            <w:rFonts w:eastAsia="等线"/>
            <w:color w:val="FF0000"/>
          </w:rPr>
          <w:t>he</w:t>
        </w:r>
      </w:ins>
      <w:ins w:id="894" w:author="Huawei" w:date="2024-11-21T16:25:00Z">
        <w:r w:rsidRPr="002921C2">
          <w:t xml:space="preserve"> </w:t>
        </w:r>
        <w:r w:rsidRPr="001B2ACF">
          <w:t>slice ID</w:t>
        </w:r>
        <w:r>
          <w:t xml:space="preserve"> is needed </w:t>
        </w:r>
      </w:ins>
      <w:ins w:id="895" w:author="Huawei" w:date="2024-11-21T16:26:00Z">
        <w:r>
          <w:t xml:space="preserve">in </w:t>
        </w:r>
        <w:proofErr w:type="spellStart"/>
        <w:r>
          <w:t>SignalStormInfo</w:t>
        </w:r>
        <w:proofErr w:type="spellEnd"/>
        <w:r>
          <w:t xml:space="preserve"> data type </w:t>
        </w:r>
      </w:ins>
      <w:ins w:id="896" w:author="Huawei" w:date="2024-11-21T16:25:00Z">
        <w:r>
          <w:t>is FFS</w:t>
        </w:r>
      </w:ins>
      <w:ins w:id="897" w:author="Huawei" w:date="2024-11-21T16:24:00Z">
        <w:r w:rsidRPr="00F710E9">
          <w:rPr>
            <w:rFonts w:eastAsia="等线"/>
            <w:color w:val="FF0000"/>
          </w:rPr>
          <w:t>.</w:t>
        </w:r>
      </w:ins>
    </w:p>
    <w:p w14:paraId="2DF2407D" w14:textId="77777777" w:rsidR="002921C2" w:rsidRDefault="002921C2" w:rsidP="002172AA">
      <w:pPr>
        <w:rPr>
          <w:lang w:eastAsia="zh-CN"/>
        </w:rPr>
      </w:pPr>
    </w:p>
    <w:p w14:paraId="4B03B728" w14:textId="77777777" w:rsidR="005F19CA" w:rsidRPr="00B61815" w:rsidRDefault="005F19CA" w:rsidP="005F19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4151CD" w14:textId="77777777" w:rsidR="005F19CA" w:rsidRDefault="005F19CA" w:rsidP="005F19CA">
      <w:pPr>
        <w:pStyle w:val="50"/>
        <w:rPr>
          <w:ins w:id="898" w:author="Huawei" w:date="2024-10-31T12:49:00Z"/>
        </w:rPr>
      </w:pPr>
      <w:ins w:id="899" w:author="Huawei" w:date="2024-10-31T12:49:00Z">
        <w:r>
          <w:lastRenderedPageBreak/>
          <w:t>5.1.6.2.110</w:t>
        </w:r>
        <w:r>
          <w:tab/>
          <w:t xml:space="preserve">Type </w:t>
        </w:r>
        <w:proofErr w:type="spellStart"/>
        <w:r>
          <w:t>SignalInfo</w:t>
        </w:r>
        <w:proofErr w:type="spellEnd"/>
      </w:ins>
    </w:p>
    <w:p w14:paraId="43EC132B" w14:textId="77777777" w:rsidR="005F19CA" w:rsidRDefault="005F19CA" w:rsidP="005F19CA">
      <w:pPr>
        <w:pStyle w:val="TH"/>
        <w:rPr>
          <w:ins w:id="900" w:author="Huawei" w:date="2024-10-31T12:49:00Z"/>
        </w:rPr>
      </w:pPr>
      <w:ins w:id="901" w:author="Huawei" w:date="2024-10-31T12:49:00Z">
        <w:r>
          <w:t xml:space="preserve">Table 5.1.6.2.110-1: Definition of type </w:t>
        </w:r>
        <w:proofErr w:type="spellStart"/>
        <w:r>
          <w:t>SignalInfo</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F19CA" w14:paraId="6B52AF76" w14:textId="77777777" w:rsidTr="00F116DF">
        <w:trPr>
          <w:jc w:val="center"/>
          <w:ins w:id="902" w:author="Huawei" w:date="2024-10-31T12:4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2A82F76" w14:textId="77777777" w:rsidR="005F19CA" w:rsidRDefault="005F19CA" w:rsidP="00F116DF">
            <w:pPr>
              <w:pStyle w:val="TAH"/>
              <w:ind w:left="400" w:hanging="400"/>
              <w:rPr>
                <w:ins w:id="903" w:author="Huawei" w:date="2024-10-31T12:49:00Z"/>
              </w:rPr>
            </w:pPr>
            <w:ins w:id="904" w:author="Huawei" w:date="2024-10-31T12:4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1931AFB7" w14:textId="77777777" w:rsidR="005F19CA" w:rsidRDefault="005F19CA" w:rsidP="00F116DF">
            <w:pPr>
              <w:pStyle w:val="TAH"/>
              <w:ind w:left="400" w:hanging="400"/>
              <w:rPr>
                <w:ins w:id="905" w:author="Huawei" w:date="2024-10-31T12:49:00Z"/>
              </w:rPr>
            </w:pPr>
            <w:ins w:id="906" w:author="Huawei" w:date="2024-10-31T12:4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22EBDE6" w14:textId="77777777" w:rsidR="005F19CA" w:rsidRDefault="005F19CA" w:rsidP="00F116DF">
            <w:pPr>
              <w:pStyle w:val="TAH"/>
              <w:ind w:left="400" w:hanging="400"/>
              <w:rPr>
                <w:ins w:id="907" w:author="Huawei" w:date="2024-10-31T12:49:00Z"/>
              </w:rPr>
            </w:pPr>
            <w:ins w:id="908" w:author="Huawei" w:date="2024-10-31T12:4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637DFCB" w14:textId="77777777" w:rsidR="005F19CA" w:rsidRDefault="005F19CA" w:rsidP="00F116DF">
            <w:pPr>
              <w:pStyle w:val="TAH"/>
              <w:ind w:left="400" w:hanging="400"/>
              <w:rPr>
                <w:ins w:id="909" w:author="Huawei" w:date="2024-10-31T12:49:00Z"/>
              </w:rPr>
            </w:pPr>
            <w:ins w:id="910" w:author="Huawei" w:date="2024-10-31T12:4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58915446" w14:textId="77777777" w:rsidR="005F19CA" w:rsidRDefault="005F19CA" w:rsidP="00F116DF">
            <w:pPr>
              <w:pStyle w:val="TAH"/>
              <w:ind w:left="400" w:hanging="400"/>
              <w:rPr>
                <w:ins w:id="911" w:author="Huawei" w:date="2024-10-31T12:49:00Z"/>
              </w:rPr>
            </w:pPr>
            <w:ins w:id="912" w:author="Huawei" w:date="2024-10-31T12:4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A5AE010" w14:textId="77777777" w:rsidR="005F19CA" w:rsidRDefault="005F19CA" w:rsidP="00F116DF">
            <w:pPr>
              <w:pStyle w:val="TAH"/>
              <w:ind w:left="400" w:hanging="400"/>
              <w:rPr>
                <w:ins w:id="913" w:author="Huawei" w:date="2024-10-31T12:49:00Z"/>
              </w:rPr>
            </w:pPr>
            <w:ins w:id="914" w:author="Huawei" w:date="2024-10-31T12:49:00Z">
              <w:r>
                <w:t>Applicability</w:t>
              </w:r>
            </w:ins>
          </w:p>
        </w:tc>
      </w:tr>
      <w:tr w:rsidR="005F19CA" w14:paraId="5FCD98C9" w14:textId="77777777" w:rsidTr="00F116DF">
        <w:trPr>
          <w:jc w:val="center"/>
          <w:ins w:id="915"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5E22200D" w14:textId="77777777" w:rsidR="005F19CA" w:rsidRDefault="005F19CA" w:rsidP="00F116DF">
            <w:pPr>
              <w:pStyle w:val="TAL"/>
              <w:rPr>
                <w:ins w:id="916" w:author="Huawei" w:date="2024-10-31T12:49:00Z"/>
                <w:lang w:eastAsia="zh-CN"/>
              </w:rPr>
            </w:pPr>
            <w:proofErr w:type="spellStart"/>
            <w:ins w:id="917" w:author="Huawei" w:date="2024-10-31T12:49:00Z">
              <w:r>
                <w:rPr>
                  <w:lang w:eastAsia="zh-CN"/>
                </w:rPr>
                <w:t>impactRefPoints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E347900" w14:textId="77777777" w:rsidR="005F19CA" w:rsidRDefault="005F19CA" w:rsidP="00F116DF">
            <w:pPr>
              <w:pStyle w:val="TAL"/>
              <w:rPr>
                <w:ins w:id="918" w:author="Huawei" w:date="2024-10-31T12:49:00Z"/>
                <w:lang w:eastAsia="zh-CN"/>
              </w:rPr>
            </w:pPr>
            <w:ins w:id="919" w:author="Huawei" w:date="2024-10-31T12:49:00Z">
              <w:r>
                <w:rPr>
                  <w:lang w:eastAsia="zh-CN"/>
                </w:rPr>
                <w:t>array(string)</w:t>
              </w:r>
            </w:ins>
          </w:p>
        </w:tc>
        <w:tc>
          <w:tcPr>
            <w:tcW w:w="424" w:type="dxa"/>
            <w:tcBorders>
              <w:top w:val="single" w:sz="6" w:space="0" w:color="auto"/>
              <w:left w:val="single" w:sz="6" w:space="0" w:color="auto"/>
              <w:bottom w:val="single" w:sz="6" w:space="0" w:color="auto"/>
              <w:right w:val="single" w:sz="6" w:space="0" w:color="auto"/>
            </w:tcBorders>
          </w:tcPr>
          <w:p w14:paraId="1E12CC85" w14:textId="77777777" w:rsidR="005F19CA" w:rsidRDefault="005F19CA" w:rsidP="00F116DF">
            <w:pPr>
              <w:pStyle w:val="TAC"/>
              <w:rPr>
                <w:ins w:id="920" w:author="Huawei" w:date="2024-10-31T12:49:00Z"/>
                <w:lang w:eastAsia="zh-CN"/>
              </w:rPr>
            </w:pPr>
            <w:ins w:id="921" w:author="Huawei" w:date="2024-10-31T12:49: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23CC3C9" w14:textId="77777777" w:rsidR="005F19CA" w:rsidRPr="00C72842" w:rsidRDefault="005F19CA" w:rsidP="00F116DF">
            <w:pPr>
              <w:pStyle w:val="TAL"/>
              <w:rPr>
                <w:ins w:id="922" w:author="Huawei" w:date="2024-10-31T12:49:00Z"/>
                <w:rFonts w:cs="Arial"/>
                <w:szCs w:val="18"/>
              </w:rPr>
            </w:pPr>
            <w:proofErr w:type="gramStart"/>
            <w:ins w:id="923" w:author="Huawei" w:date="2024-10-31T12:49:00Z">
              <w: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002FDC13" w14:textId="77777777" w:rsidR="005F19CA" w:rsidRDefault="005F19CA" w:rsidP="00F116DF">
            <w:pPr>
              <w:pStyle w:val="TAL"/>
              <w:rPr>
                <w:ins w:id="924" w:author="Huawei" w:date="2024-10-31T12:49:00Z"/>
                <w:lang w:eastAsia="ko-KR"/>
              </w:rPr>
            </w:pPr>
            <w:ins w:id="925" w:author="Huawei" w:date="2024-10-31T12:49:00Z">
              <w:r>
                <w:rPr>
                  <w:lang w:eastAsia="ko-KR"/>
                </w:rPr>
                <w:t xml:space="preserve">The </w:t>
              </w:r>
              <w:r w:rsidRPr="001B2ACF">
                <w:rPr>
                  <w:rFonts w:hint="eastAsia"/>
                  <w:lang w:eastAsia="ko-KR"/>
                </w:rPr>
                <w:t>impacted reference point</w:t>
              </w:r>
              <w:r>
                <w:rPr>
                  <w:lang w:eastAsia="ko-KR"/>
                </w:rPr>
                <w:t>(s).</w:t>
              </w:r>
            </w:ins>
          </w:p>
        </w:tc>
        <w:tc>
          <w:tcPr>
            <w:tcW w:w="1837" w:type="dxa"/>
            <w:tcBorders>
              <w:top w:val="single" w:sz="6" w:space="0" w:color="auto"/>
              <w:left w:val="single" w:sz="6" w:space="0" w:color="auto"/>
              <w:bottom w:val="single" w:sz="6" w:space="0" w:color="auto"/>
              <w:right w:val="single" w:sz="6" w:space="0" w:color="auto"/>
            </w:tcBorders>
          </w:tcPr>
          <w:p w14:paraId="471A8783" w14:textId="77777777" w:rsidR="005F19CA" w:rsidRDefault="005F19CA" w:rsidP="00F116DF">
            <w:pPr>
              <w:pStyle w:val="TAL"/>
              <w:rPr>
                <w:ins w:id="926" w:author="Huawei" w:date="2024-10-31T12:49:00Z"/>
                <w:rFonts w:cs="Arial"/>
                <w:szCs w:val="18"/>
              </w:rPr>
            </w:pPr>
          </w:p>
        </w:tc>
      </w:tr>
      <w:tr w:rsidR="005F19CA" w14:paraId="2A1A70FC" w14:textId="77777777" w:rsidTr="00F116DF">
        <w:trPr>
          <w:jc w:val="center"/>
          <w:ins w:id="927"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6D6B4A55" w14:textId="77777777" w:rsidR="005F19CA" w:rsidRDefault="005F19CA" w:rsidP="00F116DF">
            <w:pPr>
              <w:pStyle w:val="TAL"/>
              <w:rPr>
                <w:ins w:id="928" w:author="Huawei" w:date="2024-10-31T12:49:00Z"/>
                <w:lang w:eastAsia="zh-CN"/>
              </w:rPr>
            </w:pPr>
            <w:proofErr w:type="spellStart"/>
            <w:ins w:id="929" w:author="Huawei" w:date="2024-10-31T12:49:00Z">
              <w:r>
                <w:rPr>
                  <w:lang w:eastAsia="zh-CN"/>
                </w:rPr>
                <w:t>impactSrvOps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80F8D9F" w14:textId="77777777" w:rsidR="005F19CA" w:rsidRDefault="005F19CA" w:rsidP="00F116DF">
            <w:pPr>
              <w:pStyle w:val="TAL"/>
              <w:rPr>
                <w:ins w:id="930" w:author="Huawei" w:date="2024-10-31T12:49:00Z"/>
              </w:rPr>
            </w:pPr>
            <w:ins w:id="931" w:author="Huawei" w:date="2024-10-31T12:49:00Z">
              <w:r>
                <w:rPr>
                  <w:lang w:eastAsia="zh-CN"/>
                </w:rPr>
                <w:t>array(string)</w:t>
              </w:r>
            </w:ins>
          </w:p>
        </w:tc>
        <w:tc>
          <w:tcPr>
            <w:tcW w:w="424" w:type="dxa"/>
            <w:tcBorders>
              <w:top w:val="single" w:sz="6" w:space="0" w:color="auto"/>
              <w:left w:val="single" w:sz="6" w:space="0" w:color="auto"/>
              <w:bottom w:val="single" w:sz="6" w:space="0" w:color="auto"/>
              <w:right w:val="single" w:sz="6" w:space="0" w:color="auto"/>
            </w:tcBorders>
          </w:tcPr>
          <w:p w14:paraId="17B8F896" w14:textId="77777777" w:rsidR="005F19CA" w:rsidRDefault="005F19CA" w:rsidP="00F116DF">
            <w:pPr>
              <w:pStyle w:val="TAC"/>
              <w:rPr>
                <w:ins w:id="932" w:author="Huawei" w:date="2024-10-31T12:49:00Z"/>
                <w:lang w:eastAsia="zh-CN"/>
              </w:rPr>
            </w:pPr>
            <w:ins w:id="933" w:author="Huawei" w:date="2024-10-31T12:49: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E255495" w14:textId="77777777" w:rsidR="005F19CA" w:rsidRPr="00C72842" w:rsidRDefault="005F19CA" w:rsidP="00F116DF">
            <w:pPr>
              <w:pStyle w:val="TAL"/>
              <w:rPr>
                <w:ins w:id="934" w:author="Huawei" w:date="2024-10-31T12:49:00Z"/>
                <w:rFonts w:cs="Arial"/>
                <w:szCs w:val="18"/>
              </w:rPr>
            </w:pPr>
            <w:proofErr w:type="gramStart"/>
            <w:ins w:id="935" w:author="Huawei" w:date="2024-10-31T12:49:00Z">
              <w: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692A938B" w14:textId="77777777" w:rsidR="005F19CA" w:rsidRDefault="005F19CA" w:rsidP="00F116DF">
            <w:pPr>
              <w:pStyle w:val="TAL"/>
              <w:rPr>
                <w:ins w:id="936" w:author="Huawei" w:date="2024-10-31T12:49:00Z"/>
                <w:lang w:eastAsia="ko-KR"/>
              </w:rPr>
            </w:pPr>
            <w:ins w:id="937" w:author="Huawei" w:date="2024-10-31T12:49:00Z">
              <w:r>
                <w:rPr>
                  <w:lang w:eastAsia="ko-KR"/>
                </w:rPr>
                <w:t xml:space="preserve">The </w:t>
              </w:r>
              <w:r w:rsidRPr="001B2ACF">
                <w:rPr>
                  <w:rFonts w:hint="eastAsia"/>
                  <w:lang w:eastAsia="ko-KR"/>
                </w:rPr>
                <w:t xml:space="preserve">impacted </w:t>
              </w:r>
              <w:r w:rsidRPr="003214F6">
                <w:rPr>
                  <w:lang w:eastAsia="ko-KR"/>
                </w:rPr>
                <w:t>s</w:t>
              </w:r>
              <w:r w:rsidRPr="003214F6">
                <w:rPr>
                  <w:rFonts w:hint="eastAsia"/>
                  <w:lang w:eastAsia="ko-KR"/>
                </w:rPr>
                <w:t xml:space="preserve">ervice </w:t>
              </w:r>
              <w:r w:rsidRPr="003214F6">
                <w:rPr>
                  <w:lang w:eastAsia="ko-KR"/>
                </w:rPr>
                <w:t>o</w:t>
              </w:r>
              <w:r w:rsidRPr="003214F6">
                <w:rPr>
                  <w:rFonts w:hint="eastAsia"/>
                  <w:lang w:eastAsia="ko-KR"/>
                </w:rPr>
                <w:t>peration(s)</w:t>
              </w:r>
              <w:r>
                <w:rPr>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216B3D46" w14:textId="77777777" w:rsidR="005F19CA" w:rsidRDefault="005F19CA" w:rsidP="00F116DF">
            <w:pPr>
              <w:pStyle w:val="TAL"/>
              <w:rPr>
                <w:ins w:id="938" w:author="Huawei" w:date="2024-10-31T12:49:00Z"/>
                <w:rFonts w:cs="Arial"/>
                <w:szCs w:val="18"/>
              </w:rPr>
            </w:pPr>
          </w:p>
        </w:tc>
      </w:tr>
      <w:tr w:rsidR="005F19CA" w14:paraId="5AB431C0" w14:textId="77777777" w:rsidTr="00F116DF">
        <w:trPr>
          <w:jc w:val="center"/>
          <w:ins w:id="939"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536D431F" w14:textId="77777777" w:rsidR="005F19CA" w:rsidRDefault="005F19CA" w:rsidP="00F116DF">
            <w:pPr>
              <w:pStyle w:val="TAL"/>
              <w:rPr>
                <w:ins w:id="940" w:author="Huawei" w:date="2024-10-31T12:49:00Z"/>
                <w:lang w:eastAsia="zh-CN"/>
              </w:rPr>
            </w:pPr>
            <w:proofErr w:type="spellStart"/>
            <w:ins w:id="941" w:author="Huawei" w:date="2024-10-31T12:49:00Z">
              <w:r>
                <w:rPr>
                  <w:lang w:eastAsia="zh-CN"/>
                </w:rPr>
                <w:t>sigAnalytics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1B4D25B" w14:textId="77777777" w:rsidR="005F19CA" w:rsidRDefault="005F19CA" w:rsidP="00F116DF">
            <w:pPr>
              <w:pStyle w:val="TAL"/>
              <w:rPr>
                <w:ins w:id="942" w:author="Huawei" w:date="2024-10-31T12:49:00Z"/>
                <w:lang w:eastAsia="zh-CN"/>
              </w:rPr>
            </w:pPr>
            <w:proofErr w:type="gramStart"/>
            <w:ins w:id="943" w:author="Huawei" w:date="2024-10-31T12:49:00Z">
              <w:r>
                <w:rPr>
                  <w:lang w:eastAsia="zh-CN"/>
                </w:rPr>
                <w:t>array(</w:t>
              </w:r>
              <w:proofErr w:type="spellStart"/>
              <w:proofErr w:type="gramEnd"/>
              <w:r>
                <w:t>SignalAnalytics</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30F6BB96" w14:textId="77777777" w:rsidR="005F19CA" w:rsidRDefault="005F19CA" w:rsidP="00F116DF">
            <w:pPr>
              <w:pStyle w:val="TAC"/>
              <w:rPr>
                <w:ins w:id="944" w:author="Huawei" w:date="2024-10-31T12:49:00Z"/>
                <w:lang w:eastAsia="zh-CN"/>
              </w:rPr>
            </w:pPr>
            <w:ins w:id="945"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04872AC2" w14:textId="77777777" w:rsidR="005F19CA" w:rsidRDefault="005F19CA" w:rsidP="00F116DF">
            <w:pPr>
              <w:pStyle w:val="TAL"/>
              <w:rPr>
                <w:ins w:id="946" w:author="Huawei" w:date="2024-10-31T12:49:00Z"/>
                <w:lang w:eastAsia="zh-CN"/>
              </w:rPr>
            </w:pPr>
            <w:proofErr w:type="gramStart"/>
            <w:ins w:id="947" w:author="Huawei" w:date="2024-10-31T12:49:00Z">
              <w: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50800FF8" w14:textId="77777777" w:rsidR="005F19CA" w:rsidRDefault="005F19CA" w:rsidP="00F116DF">
            <w:pPr>
              <w:pStyle w:val="TAL"/>
              <w:rPr>
                <w:ins w:id="948" w:author="Huawei" w:date="2024-10-31T12:49:00Z"/>
                <w:rFonts w:cs="Arial"/>
                <w:szCs w:val="18"/>
                <w:lang w:eastAsia="zh-CN"/>
              </w:rPr>
            </w:pPr>
            <w:ins w:id="949" w:author="Huawei" w:date="2024-10-31T12:49:00Z">
              <w:r>
                <w:rPr>
                  <w:lang w:eastAsia="ko-KR"/>
                </w:rPr>
                <w:t>Indicates the r</w:t>
              </w:r>
              <w:r w:rsidRPr="001B2ACF">
                <w:rPr>
                  <w:lang w:eastAsia="ko-KR"/>
                </w:rPr>
                <w:t xml:space="preserve">eceived </w:t>
              </w:r>
              <w:r>
                <w:rPr>
                  <w:lang w:eastAsia="ko-KR"/>
                </w:rPr>
                <w:t>s</w:t>
              </w:r>
              <w:r w:rsidRPr="001B2ACF">
                <w:rPr>
                  <w:lang w:eastAsia="ko-KR"/>
                </w:rPr>
                <w:t xml:space="preserve">ignalling </w:t>
              </w:r>
              <w:r>
                <w:rPr>
                  <w:lang w:eastAsia="ko-KR"/>
                </w:rPr>
                <w:t>a</w:t>
              </w:r>
              <w:r w:rsidRPr="001B2ACF">
                <w:rPr>
                  <w:lang w:eastAsia="ko-KR"/>
                </w:rPr>
                <w:t>nalytics.</w:t>
              </w:r>
            </w:ins>
          </w:p>
        </w:tc>
        <w:tc>
          <w:tcPr>
            <w:tcW w:w="1837" w:type="dxa"/>
            <w:tcBorders>
              <w:top w:val="single" w:sz="6" w:space="0" w:color="auto"/>
              <w:left w:val="single" w:sz="6" w:space="0" w:color="auto"/>
              <w:bottom w:val="single" w:sz="6" w:space="0" w:color="auto"/>
              <w:right w:val="single" w:sz="6" w:space="0" w:color="auto"/>
            </w:tcBorders>
          </w:tcPr>
          <w:p w14:paraId="5BF17F79" w14:textId="77777777" w:rsidR="005F19CA" w:rsidRDefault="005F19CA" w:rsidP="00F116DF">
            <w:pPr>
              <w:pStyle w:val="TAL"/>
              <w:rPr>
                <w:ins w:id="950" w:author="Huawei" w:date="2024-10-31T12:49:00Z"/>
                <w:rFonts w:cs="Arial"/>
                <w:szCs w:val="18"/>
              </w:rPr>
            </w:pPr>
          </w:p>
        </w:tc>
      </w:tr>
    </w:tbl>
    <w:p w14:paraId="31D82065" w14:textId="1E422991" w:rsidR="0021694C" w:rsidRPr="005F19CA" w:rsidRDefault="0021694C" w:rsidP="002172AA">
      <w:pPr>
        <w:rPr>
          <w:lang w:eastAsia="zh-CN"/>
        </w:rPr>
      </w:pPr>
    </w:p>
    <w:p w14:paraId="6A1D5447" w14:textId="77777777" w:rsidR="005F19CA" w:rsidRPr="00B61815" w:rsidRDefault="005F19CA" w:rsidP="005F19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5E8ADE" w14:textId="77777777" w:rsidR="005F19CA" w:rsidRDefault="005F19CA" w:rsidP="005F19CA">
      <w:pPr>
        <w:pStyle w:val="50"/>
        <w:rPr>
          <w:ins w:id="951" w:author="Huawei" w:date="2024-10-31T12:49:00Z"/>
        </w:rPr>
      </w:pPr>
      <w:ins w:id="952" w:author="Huawei" w:date="2024-10-31T12:49:00Z">
        <w:r>
          <w:t>5.1.6.2.111</w:t>
        </w:r>
        <w:r>
          <w:tab/>
          <w:t xml:space="preserve">Type </w:t>
        </w:r>
        <w:proofErr w:type="spellStart"/>
        <w:r>
          <w:t>SignalAnalytics</w:t>
        </w:r>
        <w:proofErr w:type="spellEnd"/>
      </w:ins>
    </w:p>
    <w:p w14:paraId="1F023C4B" w14:textId="77777777" w:rsidR="005F19CA" w:rsidRDefault="005F19CA" w:rsidP="005F19CA">
      <w:pPr>
        <w:pStyle w:val="TH"/>
        <w:rPr>
          <w:ins w:id="953" w:author="Huawei" w:date="2024-10-31T12:49:00Z"/>
        </w:rPr>
      </w:pPr>
      <w:ins w:id="954" w:author="Huawei" w:date="2024-10-31T12:49:00Z">
        <w:r>
          <w:t xml:space="preserve">Table 5.1.6.2.111-1: Definition of type </w:t>
        </w:r>
        <w:proofErr w:type="spellStart"/>
        <w:r>
          <w:t>SignalAnalytics</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F19CA" w14:paraId="5D6180CD" w14:textId="77777777" w:rsidTr="00F116DF">
        <w:trPr>
          <w:jc w:val="center"/>
          <w:ins w:id="955" w:author="Huawei" w:date="2024-10-31T12:4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3CFD453" w14:textId="77777777" w:rsidR="005F19CA" w:rsidRDefault="005F19CA" w:rsidP="00F116DF">
            <w:pPr>
              <w:pStyle w:val="TAH"/>
              <w:ind w:left="400" w:hanging="400"/>
              <w:rPr>
                <w:ins w:id="956" w:author="Huawei" w:date="2024-10-31T12:49:00Z"/>
              </w:rPr>
            </w:pPr>
            <w:ins w:id="957" w:author="Huawei" w:date="2024-10-31T12:4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7114E24" w14:textId="77777777" w:rsidR="005F19CA" w:rsidRDefault="005F19CA" w:rsidP="00F116DF">
            <w:pPr>
              <w:pStyle w:val="TAH"/>
              <w:ind w:left="400" w:hanging="400"/>
              <w:rPr>
                <w:ins w:id="958" w:author="Huawei" w:date="2024-10-31T12:49:00Z"/>
              </w:rPr>
            </w:pPr>
            <w:ins w:id="959" w:author="Huawei" w:date="2024-10-31T12:4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EF9AAF" w14:textId="77777777" w:rsidR="005F19CA" w:rsidRDefault="005F19CA" w:rsidP="00F116DF">
            <w:pPr>
              <w:pStyle w:val="TAH"/>
              <w:ind w:left="400" w:hanging="400"/>
              <w:rPr>
                <w:ins w:id="960" w:author="Huawei" w:date="2024-10-31T12:49:00Z"/>
              </w:rPr>
            </w:pPr>
            <w:ins w:id="961" w:author="Huawei" w:date="2024-10-31T12:4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C0E2315" w14:textId="77777777" w:rsidR="005F19CA" w:rsidRDefault="005F19CA" w:rsidP="00F116DF">
            <w:pPr>
              <w:pStyle w:val="TAH"/>
              <w:ind w:left="400" w:hanging="400"/>
              <w:rPr>
                <w:ins w:id="962" w:author="Huawei" w:date="2024-10-31T12:49:00Z"/>
              </w:rPr>
            </w:pPr>
            <w:ins w:id="963" w:author="Huawei" w:date="2024-10-31T12:4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7564D20A" w14:textId="77777777" w:rsidR="005F19CA" w:rsidRDefault="005F19CA" w:rsidP="00F116DF">
            <w:pPr>
              <w:pStyle w:val="TAH"/>
              <w:ind w:left="400" w:hanging="400"/>
              <w:rPr>
                <w:ins w:id="964" w:author="Huawei" w:date="2024-10-31T12:49:00Z"/>
              </w:rPr>
            </w:pPr>
            <w:ins w:id="965" w:author="Huawei" w:date="2024-10-31T12:4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7DABBC0" w14:textId="77777777" w:rsidR="005F19CA" w:rsidRDefault="005F19CA" w:rsidP="00F116DF">
            <w:pPr>
              <w:pStyle w:val="TAH"/>
              <w:ind w:left="400" w:hanging="400"/>
              <w:rPr>
                <w:ins w:id="966" w:author="Huawei" w:date="2024-10-31T12:49:00Z"/>
              </w:rPr>
            </w:pPr>
            <w:ins w:id="967" w:author="Huawei" w:date="2024-10-31T12:49:00Z">
              <w:r>
                <w:t>Applicability</w:t>
              </w:r>
            </w:ins>
          </w:p>
        </w:tc>
      </w:tr>
      <w:tr w:rsidR="005F19CA" w14:paraId="1DC91DF8" w14:textId="77777777" w:rsidTr="00F116DF">
        <w:trPr>
          <w:jc w:val="center"/>
          <w:ins w:id="968"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00972054" w14:textId="77777777" w:rsidR="005F19CA" w:rsidRDefault="005F19CA" w:rsidP="00F116DF">
            <w:pPr>
              <w:pStyle w:val="TAL"/>
              <w:rPr>
                <w:ins w:id="969" w:author="Huawei" w:date="2024-10-31T12:49:00Z"/>
                <w:lang w:eastAsia="zh-CN"/>
              </w:rPr>
            </w:pPr>
            <w:proofErr w:type="spellStart"/>
            <w:ins w:id="970" w:author="Huawei" w:date="2024-10-31T12:49:00Z">
              <w:r>
                <w:rPr>
                  <w:lang w:eastAsia="zh-CN"/>
                </w:rPr>
                <w:t>recvSigNum</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0BFE08D" w14:textId="77777777" w:rsidR="005F19CA" w:rsidRDefault="005F19CA" w:rsidP="00F116DF">
            <w:pPr>
              <w:pStyle w:val="TAL"/>
              <w:rPr>
                <w:ins w:id="971" w:author="Huawei" w:date="2024-10-31T12:49:00Z"/>
                <w:lang w:eastAsia="zh-CN"/>
              </w:rPr>
            </w:pPr>
            <w:proofErr w:type="spellStart"/>
            <w:ins w:id="972" w:author="Huawei" w:date="2024-10-31T12:49: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1C16573E" w14:textId="77777777" w:rsidR="005F19CA" w:rsidRDefault="005F19CA" w:rsidP="00F116DF">
            <w:pPr>
              <w:pStyle w:val="TAC"/>
              <w:rPr>
                <w:ins w:id="973" w:author="Huawei" w:date="2024-10-31T12:49:00Z"/>
                <w:lang w:eastAsia="zh-CN"/>
              </w:rPr>
            </w:pPr>
            <w:ins w:id="974"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201DB88C" w14:textId="77777777" w:rsidR="005F19CA" w:rsidRDefault="005F19CA" w:rsidP="00F116DF">
            <w:pPr>
              <w:pStyle w:val="TAL"/>
              <w:rPr>
                <w:ins w:id="975" w:author="Huawei" w:date="2024-10-31T12:49:00Z"/>
                <w:lang w:eastAsia="zh-CN"/>
              </w:rPr>
            </w:pPr>
            <w:ins w:id="976"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F3D903A" w14:textId="77777777" w:rsidR="005F19CA" w:rsidRDefault="005F19CA" w:rsidP="00F116DF">
            <w:pPr>
              <w:pStyle w:val="TAL"/>
              <w:rPr>
                <w:ins w:id="977" w:author="Huawei" w:date="2024-10-31T12:49:00Z"/>
                <w:rFonts w:cs="Arial"/>
                <w:szCs w:val="18"/>
                <w:lang w:eastAsia="zh-CN"/>
              </w:rPr>
            </w:pPr>
            <w:ins w:id="978" w:author="Huawei" w:date="2024-10-31T12:49:00Z">
              <w:r>
                <w:t xml:space="preserve">Represents </w:t>
              </w:r>
              <w:r>
                <w:rPr>
                  <w:lang w:eastAsia="ko-KR"/>
                </w:rPr>
                <w:t>the r</w:t>
              </w:r>
              <w:r w:rsidRPr="001B2ACF">
                <w:rPr>
                  <w:lang w:eastAsia="ko-KR"/>
                </w:rPr>
                <w:t>eceived number of signalling.</w:t>
              </w:r>
            </w:ins>
          </w:p>
        </w:tc>
        <w:tc>
          <w:tcPr>
            <w:tcW w:w="1837" w:type="dxa"/>
            <w:tcBorders>
              <w:top w:val="single" w:sz="6" w:space="0" w:color="auto"/>
              <w:left w:val="single" w:sz="6" w:space="0" w:color="auto"/>
              <w:bottom w:val="single" w:sz="6" w:space="0" w:color="auto"/>
              <w:right w:val="single" w:sz="6" w:space="0" w:color="auto"/>
            </w:tcBorders>
          </w:tcPr>
          <w:p w14:paraId="67D2D1D7" w14:textId="77777777" w:rsidR="005F19CA" w:rsidRDefault="005F19CA" w:rsidP="00F116DF">
            <w:pPr>
              <w:pStyle w:val="TAL"/>
              <w:rPr>
                <w:ins w:id="979" w:author="Huawei" w:date="2024-10-31T12:49:00Z"/>
                <w:rFonts w:cs="Arial"/>
                <w:szCs w:val="18"/>
              </w:rPr>
            </w:pPr>
          </w:p>
        </w:tc>
      </w:tr>
      <w:tr w:rsidR="005F19CA" w14:paraId="70736B6B" w14:textId="77777777" w:rsidTr="00F116DF">
        <w:trPr>
          <w:jc w:val="center"/>
          <w:ins w:id="980"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478F660B" w14:textId="77777777" w:rsidR="005F19CA" w:rsidRDefault="005F19CA" w:rsidP="00F116DF">
            <w:pPr>
              <w:pStyle w:val="TAL"/>
              <w:rPr>
                <w:ins w:id="981" w:author="Huawei" w:date="2024-10-31T12:49:00Z"/>
                <w:lang w:eastAsia="zh-CN"/>
              </w:rPr>
            </w:pPr>
            <w:proofErr w:type="spellStart"/>
            <w:ins w:id="982" w:author="Huawei" w:date="2024-10-31T12:49:00Z">
              <w:r>
                <w:rPr>
                  <w:rFonts w:hint="eastAsia"/>
                  <w:lang w:eastAsia="zh-CN"/>
                </w:rPr>
                <w:t>s</w:t>
              </w:r>
              <w:r>
                <w:rPr>
                  <w:lang w:eastAsia="zh-CN"/>
                </w:rPr>
                <w:t>igGrowthRate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634AA19D" w14:textId="77777777" w:rsidR="005F19CA" w:rsidRDefault="005F19CA" w:rsidP="00F116DF">
            <w:pPr>
              <w:pStyle w:val="TAL"/>
              <w:rPr>
                <w:ins w:id="983" w:author="Huawei" w:date="2024-10-31T12:49:00Z"/>
                <w:lang w:eastAsia="zh-CN"/>
              </w:rPr>
            </w:pPr>
            <w:proofErr w:type="spellStart"/>
            <w:ins w:id="984" w:author="Huawei" w:date="2024-10-31T12:49: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4126FA46" w14:textId="77777777" w:rsidR="005F19CA" w:rsidRDefault="005F19CA" w:rsidP="00F116DF">
            <w:pPr>
              <w:pStyle w:val="TAC"/>
              <w:rPr>
                <w:ins w:id="985" w:author="Huawei" w:date="2024-10-31T12:49:00Z"/>
                <w:lang w:eastAsia="zh-CN"/>
              </w:rPr>
            </w:pPr>
            <w:ins w:id="986"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0F5C1B09" w14:textId="77777777" w:rsidR="005F19CA" w:rsidRDefault="005F19CA" w:rsidP="00F116DF">
            <w:pPr>
              <w:pStyle w:val="TAL"/>
              <w:rPr>
                <w:ins w:id="987" w:author="Huawei" w:date="2024-10-31T12:49:00Z"/>
                <w:lang w:eastAsia="zh-CN"/>
              </w:rPr>
            </w:pPr>
            <w:ins w:id="988"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B85E64F" w14:textId="77777777" w:rsidR="005F19CA" w:rsidRPr="0076721C" w:rsidRDefault="005F19CA" w:rsidP="00F116DF">
            <w:pPr>
              <w:pStyle w:val="TAL"/>
              <w:rPr>
                <w:ins w:id="989" w:author="Huawei" w:date="2024-10-31T12:49:00Z"/>
                <w:rFonts w:eastAsia="等线"/>
                <w:lang w:eastAsia="zh-CN"/>
              </w:rPr>
            </w:pPr>
            <w:ins w:id="990" w:author="Huawei" w:date="2024-10-31T12:49:00Z">
              <w:r>
                <w:t xml:space="preserve">Represents </w:t>
              </w:r>
              <w:r>
                <w:rPr>
                  <w:lang w:eastAsia="ko-KR"/>
                </w:rPr>
                <w:t>the growth rate</w:t>
              </w:r>
              <w:r w:rsidRPr="001B2ACF">
                <w:rPr>
                  <w:lang w:eastAsia="ko-KR"/>
                </w:rPr>
                <w:t xml:space="preserve"> of </w:t>
              </w:r>
              <w:r>
                <w:rPr>
                  <w:lang w:eastAsia="ko-KR"/>
                </w:rPr>
                <w:t>the r</w:t>
              </w:r>
              <w:r w:rsidRPr="001B2ACF">
                <w:rPr>
                  <w:lang w:eastAsia="ko-KR"/>
                </w:rPr>
                <w:t>eceived signalling.</w:t>
              </w:r>
            </w:ins>
          </w:p>
        </w:tc>
        <w:tc>
          <w:tcPr>
            <w:tcW w:w="1837" w:type="dxa"/>
            <w:tcBorders>
              <w:top w:val="single" w:sz="6" w:space="0" w:color="auto"/>
              <w:left w:val="single" w:sz="6" w:space="0" w:color="auto"/>
              <w:bottom w:val="single" w:sz="6" w:space="0" w:color="auto"/>
              <w:right w:val="single" w:sz="6" w:space="0" w:color="auto"/>
            </w:tcBorders>
          </w:tcPr>
          <w:p w14:paraId="3AE14DD3" w14:textId="77777777" w:rsidR="005F19CA" w:rsidRDefault="005F19CA" w:rsidP="00F116DF">
            <w:pPr>
              <w:pStyle w:val="TAL"/>
              <w:rPr>
                <w:ins w:id="991" w:author="Huawei" w:date="2024-10-31T12:49:00Z"/>
                <w:rFonts w:cs="Arial"/>
                <w:szCs w:val="18"/>
              </w:rPr>
            </w:pPr>
          </w:p>
        </w:tc>
      </w:tr>
      <w:tr w:rsidR="005F19CA" w14:paraId="28E4AAB2" w14:textId="77777777" w:rsidTr="00F116DF">
        <w:trPr>
          <w:jc w:val="center"/>
          <w:ins w:id="992"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16ECEAEC" w14:textId="77777777" w:rsidR="005F19CA" w:rsidRDefault="005F19CA" w:rsidP="00F116DF">
            <w:pPr>
              <w:pStyle w:val="TAL"/>
              <w:rPr>
                <w:ins w:id="993" w:author="Huawei" w:date="2024-10-31T12:49:00Z"/>
                <w:lang w:eastAsia="zh-CN"/>
              </w:rPr>
            </w:pPr>
            <w:proofErr w:type="spellStart"/>
            <w:ins w:id="994" w:author="Huawei" w:date="2024-10-31T12:49:00Z">
              <w:r>
                <w:rPr>
                  <w:lang w:eastAsia="zh-CN"/>
                </w:rPr>
                <w:t>recvSigNumFromUe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9FD2DBD" w14:textId="77777777" w:rsidR="005F19CA" w:rsidRDefault="005F19CA" w:rsidP="00F116DF">
            <w:pPr>
              <w:pStyle w:val="TAL"/>
              <w:rPr>
                <w:ins w:id="995" w:author="Huawei" w:date="2024-10-31T12:49:00Z"/>
                <w:lang w:eastAsia="zh-CN"/>
              </w:rPr>
            </w:pPr>
            <w:proofErr w:type="spellStart"/>
            <w:ins w:id="996" w:author="Huawei" w:date="2024-10-31T12:49: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20D06283" w14:textId="77777777" w:rsidR="005F19CA" w:rsidRDefault="005F19CA" w:rsidP="00F116DF">
            <w:pPr>
              <w:pStyle w:val="TAC"/>
              <w:rPr>
                <w:ins w:id="997" w:author="Huawei" w:date="2024-10-31T12:49:00Z"/>
                <w:lang w:eastAsia="zh-CN"/>
              </w:rPr>
            </w:pPr>
            <w:ins w:id="998"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755FED90" w14:textId="77777777" w:rsidR="005F19CA" w:rsidRDefault="005F19CA" w:rsidP="00F116DF">
            <w:pPr>
              <w:pStyle w:val="TAL"/>
              <w:rPr>
                <w:ins w:id="999" w:author="Huawei" w:date="2024-10-31T12:49:00Z"/>
                <w:lang w:eastAsia="zh-CN"/>
              </w:rPr>
            </w:pPr>
            <w:ins w:id="1000"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C29B36E" w14:textId="6F576782" w:rsidR="005F19CA" w:rsidRPr="0076721C" w:rsidRDefault="005F19CA" w:rsidP="00A1056E">
            <w:pPr>
              <w:pStyle w:val="TAL"/>
              <w:rPr>
                <w:ins w:id="1001" w:author="Huawei" w:date="2024-10-31T12:49:00Z"/>
                <w:rFonts w:eastAsia="等线"/>
                <w:lang w:eastAsia="zh-CN"/>
              </w:rPr>
            </w:pPr>
            <w:ins w:id="1002" w:author="Huawei" w:date="2024-10-31T12:49:00Z">
              <w:r>
                <w:t xml:space="preserve">Represents </w:t>
              </w:r>
              <w:r>
                <w:rPr>
                  <w:lang w:eastAsia="ko-KR"/>
                </w:rPr>
                <w:t xml:space="preserve">the </w:t>
              </w:r>
              <w:r w:rsidRPr="001B2ACF">
                <w:rPr>
                  <w:lang w:eastAsia="ko-KR"/>
                </w:rPr>
                <w:t>number of signalling</w:t>
              </w:r>
              <w:r>
                <w:rPr>
                  <w:lang w:eastAsia="ko-KR"/>
                </w:rPr>
                <w:t xml:space="preserve"> r</w:t>
              </w:r>
              <w:r w:rsidRPr="001B2ACF">
                <w:rPr>
                  <w:lang w:eastAsia="ko-KR"/>
                </w:rPr>
                <w:t>eceived</w:t>
              </w:r>
              <w:r>
                <w:rPr>
                  <w:lang w:eastAsia="ko-KR"/>
                </w:rPr>
                <w:t xml:space="preserve"> from UEs</w:t>
              </w:r>
              <w:r w:rsidRPr="001B2ACF">
                <w:rPr>
                  <w:lang w:eastAsia="ko-KR"/>
                </w:rPr>
                <w:t>.</w:t>
              </w:r>
            </w:ins>
            <w:ins w:id="1003" w:author="Huawei" w:date="2024-11-05T12:57:00Z">
              <w:r w:rsidR="00A1056E">
                <w:t xml:space="preserve"> This attribute may be present only if the "</w:t>
              </w:r>
              <w:proofErr w:type="spellStart"/>
              <w:r w:rsidR="00A1056E">
                <w:rPr>
                  <w:lang w:eastAsia="zh-CN"/>
                </w:rPr>
                <w:t>sigStormCauses</w:t>
              </w:r>
              <w:proofErr w:type="spellEnd"/>
              <w:r w:rsidR="00A1056E">
                <w:t>"</w:t>
              </w:r>
              <w:r w:rsidR="00A1056E">
                <w:rPr>
                  <w:lang w:eastAsia="zh-CN"/>
                </w:rPr>
                <w:t xml:space="preserve"> attribute</w:t>
              </w:r>
              <w:r w:rsidR="00A1056E">
                <w:t xml:space="preserve"> </w:t>
              </w:r>
            </w:ins>
            <w:ins w:id="1004" w:author="Huawei" w:date="2024-11-05T12:58:00Z">
              <w:r w:rsidR="00A1056E">
                <w:t xml:space="preserve">contained in </w:t>
              </w:r>
              <w:proofErr w:type="spellStart"/>
              <w:r w:rsidR="00A1056E">
                <w:t>SignalStormInfo</w:t>
              </w:r>
              <w:proofErr w:type="spellEnd"/>
              <w:r w:rsidR="00A1056E">
                <w:t xml:space="preserve"> data type </w:t>
              </w:r>
            </w:ins>
            <w:ins w:id="1005" w:author="Huawei" w:date="2024-11-05T12:57:00Z">
              <w:r w:rsidR="00A1056E">
                <w:t>includes "SIGNALLING_STORM_CAUSED_BY_UE".</w:t>
              </w:r>
            </w:ins>
          </w:p>
        </w:tc>
        <w:tc>
          <w:tcPr>
            <w:tcW w:w="1837" w:type="dxa"/>
            <w:tcBorders>
              <w:top w:val="single" w:sz="6" w:space="0" w:color="auto"/>
              <w:left w:val="single" w:sz="6" w:space="0" w:color="auto"/>
              <w:bottom w:val="single" w:sz="6" w:space="0" w:color="auto"/>
              <w:right w:val="single" w:sz="6" w:space="0" w:color="auto"/>
            </w:tcBorders>
          </w:tcPr>
          <w:p w14:paraId="66D5888E" w14:textId="77777777" w:rsidR="005F19CA" w:rsidRDefault="005F19CA" w:rsidP="00F116DF">
            <w:pPr>
              <w:pStyle w:val="TAL"/>
              <w:rPr>
                <w:ins w:id="1006" w:author="Huawei" w:date="2024-10-31T12:49:00Z"/>
                <w:rFonts w:cs="Arial"/>
                <w:szCs w:val="18"/>
              </w:rPr>
            </w:pPr>
          </w:p>
        </w:tc>
      </w:tr>
    </w:tbl>
    <w:p w14:paraId="360F08C6" w14:textId="77777777" w:rsidR="003214F6" w:rsidRPr="005F19CA" w:rsidRDefault="003214F6" w:rsidP="003214F6">
      <w:pPr>
        <w:rPr>
          <w:lang w:eastAsia="zh-CN"/>
        </w:rPr>
      </w:pPr>
    </w:p>
    <w:p w14:paraId="14A245E1" w14:textId="77777777" w:rsidR="005F19CA" w:rsidRPr="00B61815" w:rsidRDefault="005F19CA" w:rsidP="005F19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4A7554" w14:textId="77777777" w:rsidR="005F19CA" w:rsidRDefault="005F19CA" w:rsidP="005F19CA">
      <w:pPr>
        <w:pStyle w:val="50"/>
        <w:rPr>
          <w:ins w:id="1007" w:author="Huawei" w:date="2024-10-31T12:49:00Z"/>
        </w:rPr>
      </w:pPr>
      <w:ins w:id="1008" w:author="Huawei" w:date="2024-10-31T12:49:00Z">
        <w:r>
          <w:t>5.1.6.2.112</w:t>
        </w:r>
        <w:r>
          <w:tab/>
          <w:t xml:space="preserve">Type </w:t>
        </w:r>
        <w:proofErr w:type="spellStart"/>
        <w:r>
          <w:rPr>
            <w:rFonts w:hint="eastAsia"/>
            <w:lang w:eastAsia="zh-CN"/>
          </w:rPr>
          <w:t>Timer</w:t>
        </w:r>
        <w:r>
          <w:t>Info</w:t>
        </w:r>
        <w:proofErr w:type="spellEnd"/>
      </w:ins>
    </w:p>
    <w:p w14:paraId="0883D975" w14:textId="77777777" w:rsidR="005F19CA" w:rsidRDefault="005F19CA" w:rsidP="005F19CA">
      <w:pPr>
        <w:pStyle w:val="TH"/>
        <w:rPr>
          <w:ins w:id="1009" w:author="Huawei" w:date="2024-10-31T12:49:00Z"/>
        </w:rPr>
      </w:pPr>
      <w:ins w:id="1010" w:author="Huawei" w:date="2024-10-31T12:49:00Z">
        <w:r>
          <w:t xml:space="preserve">Table 5.1.6.2.112-1: Definition of type </w:t>
        </w:r>
        <w:proofErr w:type="spellStart"/>
        <w:r>
          <w:rPr>
            <w:rFonts w:hint="eastAsia"/>
            <w:lang w:eastAsia="zh-CN"/>
          </w:rPr>
          <w:t>Timer</w:t>
        </w:r>
        <w:r>
          <w:t>Info</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F19CA" w14:paraId="7C359466" w14:textId="77777777" w:rsidTr="00F116DF">
        <w:trPr>
          <w:jc w:val="center"/>
          <w:ins w:id="1011" w:author="Huawei" w:date="2024-10-31T12:4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453A0AFC" w14:textId="77777777" w:rsidR="005F19CA" w:rsidRDefault="005F19CA" w:rsidP="00F116DF">
            <w:pPr>
              <w:pStyle w:val="TAH"/>
              <w:ind w:left="400" w:hanging="400"/>
              <w:rPr>
                <w:ins w:id="1012" w:author="Huawei" w:date="2024-10-31T12:49:00Z"/>
              </w:rPr>
            </w:pPr>
            <w:ins w:id="1013" w:author="Huawei" w:date="2024-10-31T12:4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EC44933" w14:textId="77777777" w:rsidR="005F19CA" w:rsidRDefault="005F19CA" w:rsidP="00F116DF">
            <w:pPr>
              <w:pStyle w:val="TAH"/>
              <w:ind w:left="400" w:hanging="400"/>
              <w:rPr>
                <w:ins w:id="1014" w:author="Huawei" w:date="2024-10-31T12:49:00Z"/>
              </w:rPr>
            </w:pPr>
            <w:ins w:id="1015" w:author="Huawei" w:date="2024-10-31T12:4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B3919B2" w14:textId="77777777" w:rsidR="005F19CA" w:rsidRDefault="005F19CA" w:rsidP="00F116DF">
            <w:pPr>
              <w:pStyle w:val="TAH"/>
              <w:ind w:left="400" w:hanging="400"/>
              <w:rPr>
                <w:ins w:id="1016" w:author="Huawei" w:date="2024-10-31T12:49:00Z"/>
              </w:rPr>
            </w:pPr>
            <w:ins w:id="1017" w:author="Huawei" w:date="2024-10-31T12:4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89B9848" w14:textId="77777777" w:rsidR="005F19CA" w:rsidRDefault="005F19CA" w:rsidP="00F116DF">
            <w:pPr>
              <w:pStyle w:val="TAH"/>
              <w:ind w:left="400" w:hanging="400"/>
              <w:rPr>
                <w:ins w:id="1018" w:author="Huawei" w:date="2024-10-31T12:49:00Z"/>
              </w:rPr>
            </w:pPr>
            <w:ins w:id="1019" w:author="Huawei" w:date="2024-10-31T12:4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42DDB19" w14:textId="77777777" w:rsidR="005F19CA" w:rsidRDefault="005F19CA" w:rsidP="00F116DF">
            <w:pPr>
              <w:pStyle w:val="TAH"/>
              <w:ind w:left="400" w:hanging="400"/>
              <w:rPr>
                <w:ins w:id="1020" w:author="Huawei" w:date="2024-10-31T12:49:00Z"/>
              </w:rPr>
            </w:pPr>
            <w:ins w:id="1021" w:author="Huawei" w:date="2024-10-31T12:4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E3B18DC" w14:textId="77777777" w:rsidR="005F19CA" w:rsidRDefault="005F19CA" w:rsidP="00F116DF">
            <w:pPr>
              <w:pStyle w:val="TAH"/>
              <w:ind w:left="400" w:hanging="400"/>
              <w:rPr>
                <w:ins w:id="1022" w:author="Huawei" w:date="2024-10-31T12:49:00Z"/>
              </w:rPr>
            </w:pPr>
            <w:ins w:id="1023" w:author="Huawei" w:date="2024-10-31T12:49:00Z">
              <w:r>
                <w:t>Applicability</w:t>
              </w:r>
            </w:ins>
          </w:p>
        </w:tc>
      </w:tr>
      <w:tr w:rsidR="005F19CA" w14:paraId="4F09928F" w14:textId="77777777" w:rsidTr="00F116DF">
        <w:trPr>
          <w:jc w:val="center"/>
          <w:ins w:id="1024"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2E8AFD26" w14:textId="77777777" w:rsidR="005F19CA" w:rsidRDefault="005F19CA" w:rsidP="00F116DF">
            <w:pPr>
              <w:pStyle w:val="TAL"/>
              <w:rPr>
                <w:ins w:id="1025" w:author="Huawei" w:date="2024-10-31T12:49:00Z"/>
                <w:lang w:eastAsia="zh-CN"/>
              </w:rPr>
            </w:pPr>
            <w:proofErr w:type="spellStart"/>
            <w:ins w:id="1026" w:author="Huawei" w:date="2024-10-31T12:49:00Z">
              <w:r>
                <w:rPr>
                  <w:rFonts w:hint="eastAsia"/>
                  <w:lang w:eastAsia="zh-CN"/>
                </w:rPr>
                <w:t>t</w:t>
              </w:r>
              <w:r>
                <w:t>imerType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51E6A75" w14:textId="77777777" w:rsidR="005F19CA" w:rsidRDefault="005F19CA" w:rsidP="00F116DF">
            <w:pPr>
              <w:pStyle w:val="TAL"/>
              <w:rPr>
                <w:ins w:id="1027" w:author="Huawei" w:date="2024-10-31T12:49:00Z"/>
                <w:lang w:eastAsia="zh-CN"/>
              </w:rPr>
            </w:pPr>
            <w:proofErr w:type="spellStart"/>
            <w:ins w:id="1028" w:author="Huawei" w:date="2024-10-31T12:49:00Z">
              <w:r>
                <w:t>TimerType</w:t>
              </w:r>
              <w:proofErr w:type="spellEnd"/>
            </w:ins>
          </w:p>
        </w:tc>
        <w:tc>
          <w:tcPr>
            <w:tcW w:w="424" w:type="dxa"/>
            <w:tcBorders>
              <w:top w:val="single" w:sz="6" w:space="0" w:color="auto"/>
              <w:left w:val="single" w:sz="6" w:space="0" w:color="auto"/>
              <w:bottom w:val="single" w:sz="6" w:space="0" w:color="auto"/>
              <w:right w:val="single" w:sz="6" w:space="0" w:color="auto"/>
            </w:tcBorders>
          </w:tcPr>
          <w:p w14:paraId="1AE6C134" w14:textId="77777777" w:rsidR="005F19CA" w:rsidRDefault="005F19CA" w:rsidP="00F116DF">
            <w:pPr>
              <w:pStyle w:val="TAC"/>
              <w:rPr>
                <w:ins w:id="1029" w:author="Huawei" w:date="2024-10-31T12:49:00Z"/>
                <w:lang w:eastAsia="zh-CN"/>
              </w:rPr>
            </w:pPr>
            <w:ins w:id="1030"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218EB24C" w14:textId="77777777" w:rsidR="005F19CA" w:rsidRDefault="005F19CA" w:rsidP="00F116DF">
            <w:pPr>
              <w:pStyle w:val="TAL"/>
              <w:rPr>
                <w:ins w:id="1031" w:author="Huawei" w:date="2024-10-31T12:49:00Z"/>
                <w:lang w:eastAsia="zh-CN"/>
              </w:rPr>
            </w:pPr>
            <w:ins w:id="1032"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A5ACF3E" w14:textId="77777777" w:rsidR="005F19CA" w:rsidRDefault="005F19CA" w:rsidP="00F116DF">
            <w:pPr>
              <w:pStyle w:val="TAL"/>
              <w:rPr>
                <w:ins w:id="1033" w:author="Huawei" w:date="2024-10-31T12:49:00Z"/>
                <w:rFonts w:cs="Arial"/>
                <w:szCs w:val="18"/>
                <w:lang w:eastAsia="zh-CN"/>
              </w:rPr>
            </w:pPr>
            <w:ins w:id="1034" w:author="Huawei" w:date="2024-10-31T12:49:00Z">
              <w:r>
                <w:t>Represents t</w:t>
              </w:r>
              <w:r w:rsidRPr="005F72A7">
                <w:t>he type of timer</w:t>
              </w:r>
              <w:r>
                <w:rPr>
                  <w:rFonts w:hint="eastAsia"/>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08CD823A" w14:textId="77777777" w:rsidR="005F19CA" w:rsidRDefault="005F19CA" w:rsidP="00F116DF">
            <w:pPr>
              <w:pStyle w:val="TAL"/>
              <w:rPr>
                <w:ins w:id="1035" w:author="Huawei" w:date="2024-10-31T12:49:00Z"/>
                <w:rFonts w:cs="Arial"/>
                <w:szCs w:val="18"/>
              </w:rPr>
            </w:pPr>
          </w:p>
        </w:tc>
      </w:tr>
      <w:tr w:rsidR="005F19CA" w14:paraId="15DB4F32" w14:textId="77777777" w:rsidTr="00F116DF">
        <w:trPr>
          <w:jc w:val="center"/>
          <w:ins w:id="1036"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3D484739" w14:textId="77777777" w:rsidR="005F19CA" w:rsidRDefault="005F19CA" w:rsidP="00F116DF">
            <w:pPr>
              <w:pStyle w:val="TAL"/>
              <w:rPr>
                <w:ins w:id="1037" w:author="Huawei" w:date="2024-10-31T12:49:00Z"/>
                <w:lang w:eastAsia="zh-CN"/>
              </w:rPr>
            </w:pPr>
            <w:proofErr w:type="spellStart"/>
            <w:ins w:id="1038" w:author="Huawei" w:date="2024-10-31T12:49:00Z">
              <w:r>
                <w:t>timerDur</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8E1364B" w14:textId="77777777" w:rsidR="005F19CA" w:rsidRDefault="005F19CA" w:rsidP="00F116DF">
            <w:pPr>
              <w:pStyle w:val="TAL"/>
              <w:rPr>
                <w:ins w:id="1039" w:author="Huawei" w:date="2024-10-31T12:49:00Z"/>
                <w:lang w:eastAsia="zh-CN"/>
              </w:rPr>
            </w:pPr>
            <w:proofErr w:type="spellStart"/>
            <w:ins w:id="1040" w:author="Huawei" w:date="2024-10-31T12:49:00Z">
              <w:r>
                <w:t>DurationSec</w:t>
              </w:r>
              <w:proofErr w:type="spellEnd"/>
            </w:ins>
          </w:p>
        </w:tc>
        <w:tc>
          <w:tcPr>
            <w:tcW w:w="424" w:type="dxa"/>
            <w:tcBorders>
              <w:top w:val="single" w:sz="6" w:space="0" w:color="auto"/>
              <w:left w:val="single" w:sz="6" w:space="0" w:color="auto"/>
              <w:bottom w:val="single" w:sz="6" w:space="0" w:color="auto"/>
              <w:right w:val="single" w:sz="6" w:space="0" w:color="auto"/>
            </w:tcBorders>
          </w:tcPr>
          <w:p w14:paraId="12EC93E5" w14:textId="77777777" w:rsidR="005F19CA" w:rsidRDefault="005F19CA" w:rsidP="00F116DF">
            <w:pPr>
              <w:pStyle w:val="TAC"/>
              <w:rPr>
                <w:ins w:id="1041" w:author="Huawei" w:date="2024-10-31T12:49:00Z"/>
                <w:lang w:eastAsia="zh-CN"/>
              </w:rPr>
            </w:pPr>
            <w:ins w:id="1042"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18F277F5" w14:textId="77777777" w:rsidR="005F19CA" w:rsidRDefault="005F19CA" w:rsidP="00F116DF">
            <w:pPr>
              <w:pStyle w:val="TAL"/>
              <w:rPr>
                <w:ins w:id="1043" w:author="Huawei" w:date="2024-10-31T12:49:00Z"/>
                <w:lang w:eastAsia="zh-CN"/>
              </w:rPr>
            </w:pPr>
            <w:ins w:id="1044"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8F0BB96" w14:textId="77777777" w:rsidR="005F19CA" w:rsidRPr="0076721C" w:rsidRDefault="005F19CA" w:rsidP="00F116DF">
            <w:pPr>
              <w:pStyle w:val="TAL"/>
              <w:rPr>
                <w:ins w:id="1045" w:author="Huawei" w:date="2024-10-31T12:49:00Z"/>
                <w:rFonts w:eastAsia="等线"/>
                <w:lang w:eastAsia="zh-CN"/>
              </w:rPr>
            </w:pPr>
            <w:ins w:id="1046" w:author="Huawei" w:date="2024-10-31T12:49:00Z">
              <w:r>
                <w:t>Represents the duration of the timer.</w:t>
              </w:r>
            </w:ins>
          </w:p>
        </w:tc>
        <w:tc>
          <w:tcPr>
            <w:tcW w:w="1837" w:type="dxa"/>
            <w:tcBorders>
              <w:top w:val="single" w:sz="6" w:space="0" w:color="auto"/>
              <w:left w:val="single" w:sz="6" w:space="0" w:color="auto"/>
              <w:bottom w:val="single" w:sz="6" w:space="0" w:color="auto"/>
              <w:right w:val="single" w:sz="6" w:space="0" w:color="auto"/>
            </w:tcBorders>
          </w:tcPr>
          <w:p w14:paraId="36592B35" w14:textId="77777777" w:rsidR="005F19CA" w:rsidRDefault="005F19CA" w:rsidP="00F116DF">
            <w:pPr>
              <w:pStyle w:val="TAL"/>
              <w:rPr>
                <w:ins w:id="1047" w:author="Huawei" w:date="2024-10-31T12:49:00Z"/>
                <w:rFonts w:cs="Arial"/>
                <w:szCs w:val="18"/>
              </w:rPr>
            </w:pPr>
          </w:p>
        </w:tc>
      </w:tr>
    </w:tbl>
    <w:p w14:paraId="6BC69FEF" w14:textId="77777777" w:rsidR="0021694C" w:rsidRPr="005F19CA" w:rsidRDefault="0021694C" w:rsidP="002172AA">
      <w:pPr>
        <w:rPr>
          <w:lang w:eastAsia="zh-CN"/>
        </w:rPr>
      </w:pPr>
    </w:p>
    <w:p w14:paraId="70221A73" w14:textId="77777777" w:rsidR="00222074" w:rsidRPr="00B61815" w:rsidRDefault="00222074" w:rsidP="002220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FA31BE" w14:textId="77777777" w:rsidR="00A36F59" w:rsidRDefault="00A36F59" w:rsidP="00A36F59">
      <w:pPr>
        <w:pStyle w:val="50"/>
      </w:pPr>
      <w:bookmarkStart w:id="1048" w:name="_Toc120702377"/>
      <w:bookmarkStart w:id="1049" w:name="_Toc51762930"/>
      <w:bookmarkStart w:id="1050" w:name="_Toc66231834"/>
      <w:bookmarkStart w:id="1051" w:name="_Toc98233703"/>
      <w:bookmarkStart w:id="1052" w:name="_Toc70550662"/>
      <w:bookmarkStart w:id="1053" w:name="_Toc83233112"/>
      <w:bookmarkStart w:id="1054" w:name="_Toc85553027"/>
      <w:bookmarkStart w:id="1055" w:name="_Toc36102491"/>
      <w:bookmarkStart w:id="1056" w:name="_Toc136562463"/>
      <w:bookmarkStart w:id="1057" w:name="_Toc85557126"/>
      <w:bookmarkStart w:id="1058" w:name="_Toc28012838"/>
      <w:bookmarkStart w:id="1059" w:name="_Toc43563535"/>
      <w:bookmarkStart w:id="1060" w:name="_Toc112951198"/>
      <w:bookmarkStart w:id="1061" w:name="_Toc56640998"/>
      <w:bookmarkStart w:id="1062" w:name="_Toc68168995"/>
      <w:bookmarkStart w:id="1063" w:name="_Toc45134078"/>
      <w:bookmarkStart w:id="1064" w:name="_Toc101244480"/>
      <w:bookmarkStart w:id="1065" w:name="_Toc138754297"/>
      <w:bookmarkStart w:id="1066" w:name="_Toc34266320"/>
      <w:bookmarkStart w:id="1067" w:name="_Toc104539075"/>
      <w:bookmarkStart w:id="1068" w:name="_Toc90655918"/>
      <w:bookmarkStart w:id="1069" w:name="_Toc50032010"/>
      <w:bookmarkStart w:id="1070" w:name="_Toc59017966"/>
      <w:bookmarkStart w:id="1071" w:name="_Toc88667633"/>
      <w:bookmarkStart w:id="1072" w:name="_Toc114133877"/>
      <w:bookmarkStart w:id="1073" w:name="_Toc113031738"/>
      <w:bookmarkStart w:id="1074" w:name="_Toc145705789"/>
      <w:bookmarkStart w:id="1075" w:name="_Toc148522699"/>
      <w:bookmarkStart w:id="1076" w:name="_Toc94064317"/>
      <w:bookmarkStart w:id="1077" w:name="_Toc164920886"/>
      <w:bookmarkStart w:id="1078" w:name="_Toc170120428"/>
      <w:bookmarkStart w:id="1079" w:name="_Toc175858673"/>
      <w:bookmarkStart w:id="1080" w:name="_Toc175859746"/>
      <w:r>
        <w:lastRenderedPageBreak/>
        <w:t>5.1.6.3.4</w:t>
      </w:r>
      <w:r>
        <w:tab/>
        <w:t xml:space="preserve">Enumeration: </w:t>
      </w:r>
      <w:proofErr w:type="spellStart"/>
      <w:r>
        <w:t>NwdafEvent</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roofErr w:type="spellEnd"/>
    </w:p>
    <w:p w14:paraId="06533346" w14:textId="77777777" w:rsidR="00A36F59" w:rsidRDefault="00A36F59" w:rsidP="00A36F59">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A36F59" w14:paraId="12DD21B2" w14:textId="77777777" w:rsidTr="00561AD0">
        <w:tc>
          <w:tcPr>
            <w:tcW w:w="1696" w:type="pct"/>
            <w:shd w:val="clear" w:color="auto" w:fill="C0C0C0"/>
            <w:tcMar>
              <w:top w:w="0" w:type="dxa"/>
              <w:left w:w="108" w:type="dxa"/>
              <w:bottom w:w="0" w:type="dxa"/>
              <w:right w:w="108" w:type="dxa"/>
            </w:tcMar>
          </w:tcPr>
          <w:p w14:paraId="40E2B176" w14:textId="77777777" w:rsidR="00A36F59" w:rsidRDefault="00A36F59" w:rsidP="00561AD0">
            <w:pPr>
              <w:pStyle w:val="TAH"/>
              <w:ind w:left="400" w:hanging="400"/>
            </w:pPr>
            <w:r>
              <w:t>Enumeration value</w:t>
            </w:r>
          </w:p>
        </w:tc>
        <w:tc>
          <w:tcPr>
            <w:tcW w:w="1968" w:type="pct"/>
            <w:shd w:val="clear" w:color="auto" w:fill="C0C0C0"/>
            <w:tcMar>
              <w:top w:w="0" w:type="dxa"/>
              <w:left w:w="108" w:type="dxa"/>
              <w:bottom w:w="0" w:type="dxa"/>
              <w:right w:w="108" w:type="dxa"/>
            </w:tcMar>
          </w:tcPr>
          <w:p w14:paraId="53BEDC13" w14:textId="77777777" w:rsidR="00A36F59" w:rsidRDefault="00A36F59" w:rsidP="00561AD0">
            <w:pPr>
              <w:pStyle w:val="TAH"/>
              <w:ind w:left="400" w:hanging="400"/>
            </w:pPr>
            <w:r>
              <w:t>Description</w:t>
            </w:r>
          </w:p>
        </w:tc>
        <w:tc>
          <w:tcPr>
            <w:tcW w:w="1336" w:type="pct"/>
            <w:shd w:val="clear" w:color="auto" w:fill="C0C0C0"/>
          </w:tcPr>
          <w:p w14:paraId="5C0DA76F" w14:textId="77777777" w:rsidR="00A36F59" w:rsidRDefault="00A36F59" w:rsidP="00561AD0">
            <w:pPr>
              <w:pStyle w:val="TAH"/>
              <w:ind w:left="400" w:hanging="400"/>
            </w:pPr>
            <w:r>
              <w:t>Applicability</w:t>
            </w:r>
          </w:p>
        </w:tc>
      </w:tr>
      <w:tr w:rsidR="00A36F59" w14:paraId="0805C40E" w14:textId="77777777" w:rsidTr="00561AD0">
        <w:tc>
          <w:tcPr>
            <w:tcW w:w="1696" w:type="pct"/>
            <w:tcMar>
              <w:top w:w="0" w:type="dxa"/>
              <w:left w:w="108" w:type="dxa"/>
              <w:bottom w:w="0" w:type="dxa"/>
              <w:right w:w="108" w:type="dxa"/>
            </w:tcMar>
          </w:tcPr>
          <w:p w14:paraId="4862715F" w14:textId="77777777" w:rsidR="00A36F59" w:rsidRDefault="00A36F59" w:rsidP="00561AD0">
            <w:pPr>
              <w:pStyle w:val="TAL"/>
            </w:pPr>
            <w:r>
              <w:t>NF_LOAD</w:t>
            </w:r>
          </w:p>
        </w:tc>
        <w:tc>
          <w:tcPr>
            <w:tcW w:w="1968" w:type="pct"/>
            <w:tcMar>
              <w:top w:w="0" w:type="dxa"/>
              <w:left w:w="108" w:type="dxa"/>
              <w:bottom w:w="0" w:type="dxa"/>
              <w:right w:w="108" w:type="dxa"/>
            </w:tcMar>
          </w:tcPr>
          <w:p w14:paraId="03A41CD6" w14:textId="77777777" w:rsidR="00A36F59" w:rsidRDefault="00A36F59" w:rsidP="00561AD0">
            <w:pPr>
              <w:pStyle w:val="TAL"/>
              <w:rPr>
                <w:lang w:eastAsia="zh-CN"/>
              </w:rPr>
            </w:pPr>
            <w:r>
              <w:t>Indicates that the event subscribed is NF Load.</w:t>
            </w:r>
          </w:p>
        </w:tc>
        <w:tc>
          <w:tcPr>
            <w:tcW w:w="1336" w:type="pct"/>
          </w:tcPr>
          <w:p w14:paraId="49F2F09E" w14:textId="77777777" w:rsidR="00A36F59" w:rsidRDefault="00A36F59" w:rsidP="00561AD0">
            <w:pPr>
              <w:pStyle w:val="TAL"/>
              <w:rPr>
                <w:rFonts w:eastAsia="Batang"/>
              </w:rPr>
            </w:pPr>
            <w:proofErr w:type="spellStart"/>
            <w:r>
              <w:t>NfLoad</w:t>
            </w:r>
            <w:proofErr w:type="spellEnd"/>
          </w:p>
        </w:tc>
      </w:tr>
      <w:tr w:rsidR="00A36F59" w14:paraId="25484EAC" w14:textId="77777777" w:rsidTr="00561AD0">
        <w:tc>
          <w:tcPr>
            <w:tcW w:w="1696" w:type="pct"/>
            <w:tcMar>
              <w:top w:w="0" w:type="dxa"/>
              <w:left w:w="108" w:type="dxa"/>
              <w:bottom w:w="0" w:type="dxa"/>
              <w:right w:w="108" w:type="dxa"/>
            </w:tcMar>
          </w:tcPr>
          <w:p w14:paraId="603EFAB7" w14:textId="77777777" w:rsidR="00A36F59" w:rsidRDefault="00A36F59" w:rsidP="00561AD0">
            <w:pPr>
              <w:pStyle w:val="TAL"/>
            </w:pPr>
            <w:r>
              <w:t>QOS_SUSTAINABILITY</w:t>
            </w:r>
          </w:p>
        </w:tc>
        <w:tc>
          <w:tcPr>
            <w:tcW w:w="1968" w:type="pct"/>
            <w:tcMar>
              <w:top w:w="0" w:type="dxa"/>
              <w:left w:w="108" w:type="dxa"/>
              <w:bottom w:w="0" w:type="dxa"/>
              <w:right w:w="108" w:type="dxa"/>
            </w:tcMar>
          </w:tcPr>
          <w:p w14:paraId="6B253012" w14:textId="77777777" w:rsidR="00A36F59" w:rsidRDefault="00A36F59" w:rsidP="00561AD0">
            <w:pPr>
              <w:pStyle w:val="TAL"/>
              <w:rPr>
                <w:lang w:eastAsia="zh-CN"/>
              </w:rPr>
            </w:pPr>
            <w:r>
              <w:rPr>
                <w:lang w:eastAsia="zh-CN"/>
              </w:rPr>
              <w:t>Indicates that the event subscribed is QoS sustainability.</w:t>
            </w:r>
          </w:p>
        </w:tc>
        <w:tc>
          <w:tcPr>
            <w:tcW w:w="1336" w:type="pct"/>
          </w:tcPr>
          <w:p w14:paraId="0CB20A78" w14:textId="77777777" w:rsidR="00A36F59" w:rsidRDefault="00A36F59" w:rsidP="00561AD0">
            <w:pPr>
              <w:pStyle w:val="TAL"/>
            </w:pPr>
            <w:proofErr w:type="spellStart"/>
            <w:r>
              <w:rPr>
                <w:rFonts w:eastAsia="Batang"/>
              </w:rPr>
              <w:t>QoSSustainability</w:t>
            </w:r>
            <w:proofErr w:type="spellEnd"/>
          </w:p>
        </w:tc>
      </w:tr>
      <w:tr w:rsidR="00A36F59" w14:paraId="3021D096" w14:textId="77777777" w:rsidTr="00561AD0">
        <w:tc>
          <w:tcPr>
            <w:tcW w:w="1696" w:type="pct"/>
            <w:tcMar>
              <w:top w:w="0" w:type="dxa"/>
              <w:left w:w="108" w:type="dxa"/>
              <w:bottom w:w="0" w:type="dxa"/>
              <w:right w:w="108" w:type="dxa"/>
            </w:tcMar>
          </w:tcPr>
          <w:p w14:paraId="61FEF559" w14:textId="77777777" w:rsidR="00A36F59" w:rsidRDefault="00A36F59" w:rsidP="00561AD0">
            <w:pPr>
              <w:pStyle w:val="TAL"/>
            </w:pPr>
            <w:r>
              <w:t>SLICE_LOAD_LEVEL</w:t>
            </w:r>
          </w:p>
        </w:tc>
        <w:tc>
          <w:tcPr>
            <w:tcW w:w="1968" w:type="pct"/>
            <w:tcMar>
              <w:top w:w="0" w:type="dxa"/>
              <w:left w:w="108" w:type="dxa"/>
              <w:bottom w:w="0" w:type="dxa"/>
              <w:right w:w="108" w:type="dxa"/>
            </w:tcMar>
          </w:tcPr>
          <w:p w14:paraId="0D174182" w14:textId="77777777" w:rsidR="00A36F59" w:rsidRDefault="00A36F59" w:rsidP="00561AD0">
            <w:pPr>
              <w:pStyle w:val="TAL"/>
              <w:rPr>
                <w:lang w:eastAsia="zh-CN"/>
              </w:rPr>
            </w:pPr>
            <w:r>
              <w:rPr>
                <w:lang w:eastAsia="zh-CN"/>
              </w:rPr>
              <w:t xml:space="preserve">Indicates that the event subscribed is load level information of Network Slice </w:t>
            </w:r>
          </w:p>
        </w:tc>
        <w:tc>
          <w:tcPr>
            <w:tcW w:w="1336" w:type="pct"/>
          </w:tcPr>
          <w:p w14:paraId="5038DA76" w14:textId="77777777" w:rsidR="00A36F59" w:rsidRDefault="00A36F59" w:rsidP="00561AD0">
            <w:pPr>
              <w:pStyle w:val="TAL"/>
            </w:pPr>
          </w:p>
        </w:tc>
      </w:tr>
      <w:tr w:rsidR="00A36F59" w14:paraId="36923737" w14:textId="77777777" w:rsidTr="00561AD0">
        <w:tc>
          <w:tcPr>
            <w:tcW w:w="1696" w:type="pct"/>
            <w:tcMar>
              <w:top w:w="0" w:type="dxa"/>
              <w:left w:w="108" w:type="dxa"/>
              <w:bottom w:w="0" w:type="dxa"/>
              <w:right w:w="108" w:type="dxa"/>
            </w:tcMar>
          </w:tcPr>
          <w:p w14:paraId="1C4BDDAA" w14:textId="77777777" w:rsidR="00A36F59" w:rsidRDefault="00A36F59" w:rsidP="00561AD0">
            <w:pPr>
              <w:pStyle w:val="TAL"/>
            </w:pPr>
            <w:r>
              <w:rPr>
                <w:rFonts w:hint="eastAsia"/>
              </w:rPr>
              <w:t>S</w:t>
            </w:r>
            <w:r>
              <w:t>ERVICE_EXPERIENCE</w:t>
            </w:r>
          </w:p>
        </w:tc>
        <w:tc>
          <w:tcPr>
            <w:tcW w:w="1968" w:type="pct"/>
            <w:tcMar>
              <w:top w:w="0" w:type="dxa"/>
              <w:left w:w="108" w:type="dxa"/>
              <w:bottom w:w="0" w:type="dxa"/>
              <w:right w:w="108" w:type="dxa"/>
            </w:tcMar>
          </w:tcPr>
          <w:p w14:paraId="25838E10" w14:textId="77777777" w:rsidR="00A36F59" w:rsidRDefault="00A36F59" w:rsidP="00561AD0">
            <w:pPr>
              <w:pStyle w:val="TAL"/>
              <w:rPr>
                <w:lang w:eastAsia="zh-CN"/>
              </w:rPr>
            </w:pPr>
            <w:r>
              <w:rPr>
                <w:rFonts w:hint="eastAsia"/>
                <w:lang w:eastAsia="zh-CN"/>
              </w:rPr>
              <w:t>I</w:t>
            </w:r>
            <w:r>
              <w:rPr>
                <w:lang w:eastAsia="zh-CN"/>
              </w:rPr>
              <w:t>ndicates that the event subscribed is service experience.</w:t>
            </w:r>
          </w:p>
        </w:tc>
        <w:tc>
          <w:tcPr>
            <w:tcW w:w="1336" w:type="pct"/>
          </w:tcPr>
          <w:p w14:paraId="42EDC458" w14:textId="77777777" w:rsidR="00A36F59" w:rsidRDefault="00A36F59" w:rsidP="00561AD0">
            <w:pPr>
              <w:pStyle w:val="TAL"/>
            </w:pPr>
            <w:proofErr w:type="spellStart"/>
            <w:r>
              <w:rPr>
                <w:rFonts w:eastAsia="Batang"/>
              </w:rPr>
              <w:t>ServiceExperience</w:t>
            </w:r>
            <w:proofErr w:type="spellEnd"/>
          </w:p>
        </w:tc>
      </w:tr>
      <w:tr w:rsidR="00A36F59" w14:paraId="46AD0539" w14:textId="77777777" w:rsidTr="00561AD0">
        <w:tc>
          <w:tcPr>
            <w:tcW w:w="1696" w:type="pct"/>
            <w:tcMar>
              <w:top w:w="0" w:type="dxa"/>
              <w:left w:w="108" w:type="dxa"/>
              <w:bottom w:w="0" w:type="dxa"/>
              <w:right w:w="108" w:type="dxa"/>
            </w:tcMar>
          </w:tcPr>
          <w:p w14:paraId="225D0B41" w14:textId="77777777" w:rsidR="00A36F59" w:rsidRDefault="00A36F59" w:rsidP="00561AD0">
            <w:pPr>
              <w:pStyle w:val="TAL"/>
            </w:pPr>
            <w:r>
              <w:t>UE_MOBILITY</w:t>
            </w:r>
          </w:p>
        </w:tc>
        <w:tc>
          <w:tcPr>
            <w:tcW w:w="1968" w:type="pct"/>
            <w:tcMar>
              <w:top w:w="0" w:type="dxa"/>
              <w:left w:w="108" w:type="dxa"/>
              <w:bottom w:w="0" w:type="dxa"/>
              <w:right w:w="108" w:type="dxa"/>
            </w:tcMar>
          </w:tcPr>
          <w:p w14:paraId="66858105" w14:textId="77777777" w:rsidR="00A36F59" w:rsidRDefault="00A36F59" w:rsidP="00561AD0">
            <w:pPr>
              <w:pStyle w:val="TAL"/>
              <w:rPr>
                <w:lang w:eastAsia="zh-CN"/>
              </w:rPr>
            </w:pPr>
            <w:r>
              <w:rPr>
                <w:lang w:eastAsia="zh-CN"/>
              </w:rPr>
              <w:t>Indicates that the event subscribed is UE mobility information.</w:t>
            </w:r>
          </w:p>
        </w:tc>
        <w:tc>
          <w:tcPr>
            <w:tcW w:w="1336" w:type="pct"/>
          </w:tcPr>
          <w:p w14:paraId="2AB396CD" w14:textId="77777777" w:rsidR="00A36F59" w:rsidRDefault="00A36F59" w:rsidP="00561AD0">
            <w:pPr>
              <w:pStyle w:val="TAL"/>
              <w:rPr>
                <w:rFonts w:eastAsia="Batang"/>
              </w:rPr>
            </w:pPr>
            <w:proofErr w:type="spellStart"/>
            <w:r>
              <w:t>UeMobility</w:t>
            </w:r>
            <w:proofErr w:type="spellEnd"/>
          </w:p>
        </w:tc>
      </w:tr>
      <w:tr w:rsidR="00A36F59" w14:paraId="52352D45" w14:textId="77777777" w:rsidTr="00561AD0">
        <w:tc>
          <w:tcPr>
            <w:tcW w:w="1696" w:type="pct"/>
            <w:tcMar>
              <w:top w:w="0" w:type="dxa"/>
              <w:left w:w="108" w:type="dxa"/>
              <w:bottom w:w="0" w:type="dxa"/>
              <w:right w:w="108" w:type="dxa"/>
            </w:tcMar>
          </w:tcPr>
          <w:p w14:paraId="76AE31DF" w14:textId="77777777" w:rsidR="00A36F59" w:rsidRDefault="00A36F59" w:rsidP="00561AD0">
            <w:pPr>
              <w:pStyle w:val="TAL"/>
            </w:pPr>
            <w:r>
              <w:t>UE_COMM</w:t>
            </w:r>
          </w:p>
        </w:tc>
        <w:tc>
          <w:tcPr>
            <w:tcW w:w="1968" w:type="pct"/>
            <w:tcMar>
              <w:top w:w="0" w:type="dxa"/>
              <w:left w:w="108" w:type="dxa"/>
              <w:bottom w:w="0" w:type="dxa"/>
              <w:right w:w="108" w:type="dxa"/>
            </w:tcMar>
          </w:tcPr>
          <w:p w14:paraId="13BC33DF" w14:textId="77777777" w:rsidR="00A36F59" w:rsidRDefault="00A36F59" w:rsidP="00561AD0">
            <w:pPr>
              <w:pStyle w:val="TAL"/>
              <w:rPr>
                <w:lang w:eastAsia="zh-CN"/>
              </w:rPr>
            </w:pPr>
            <w:r>
              <w:rPr>
                <w:lang w:eastAsia="zh-CN"/>
              </w:rPr>
              <w:t>Indicates that the event subscribed is UE communication information.</w:t>
            </w:r>
          </w:p>
        </w:tc>
        <w:tc>
          <w:tcPr>
            <w:tcW w:w="1336" w:type="pct"/>
          </w:tcPr>
          <w:p w14:paraId="361EAF3B" w14:textId="77777777" w:rsidR="00A36F59" w:rsidRDefault="00A36F59" w:rsidP="00561AD0">
            <w:pPr>
              <w:pStyle w:val="TAL"/>
              <w:rPr>
                <w:rFonts w:eastAsia="Batang"/>
              </w:rPr>
            </w:pPr>
            <w:proofErr w:type="spellStart"/>
            <w:r>
              <w:t>UeCommunication</w:t>
            </w:r>
            <w:proofErr w:type="spellEnd"/>
          </w:p>
        </w:tc>
      </w:tr>
      <w:tr w:rsidR="00A36F59" w14:paraId="7526EF90" w14:textId="77777777" w:rsidTr="00561AD0">
        <w:tc>
          <w:tcPr>
            <w:tcW w:w="1696" w:type="pct"/>
            <w:tcMar>
              <w:top w:w="0" w:type="dxa"/>
              <w:left w:w="108" w:type="dxa"/>
              <w:bottom w:w="0" w:type="dxa"/>
              <w:right w:w="108" w:type="dxa"/>
            </w:tcMar>
          </w:tcPr>
          <w:p w14:paraId="5D168ACE" w14:textId="77777777" w:rsidR="00A36F59" w:rsidRDefault="00A36F59" w:rsidP="00561AD0">
            <w:pPr>
              <w:pStyle w:val="TAL"/>
            </w:pPr>
            <w:r>
              <w:t>ABNORMAL_BEHAVIOUR</w:t>
            </w:r>
          </w:p>
        </w:tc>
        <w:tc>
          <w:tcPr>
            <w:tcW w:w="1968" w:type="pct"/>
            <w:tcMar>
              <w:top w:w="0" w:type="dxa"/>
              <w:left w:w="108" w:type="dxa"/>
              <w:bottom w:w="0" w:type="dxa"/>
              <w:right w:w="108" w:type="dxa"/>
            </w:tcMar>
          </w:tcPr>
          <w:p w14:paraId="44D7D967" w14:textId="77777777" w:rsidR="00A36F59" w:rsidRDefault="00A36F59" w:rsidP="00561AD0">
            <w:pPr>
              <w:pStyle w:val="TAL"/>
              <w:rPr>
                <w:lang w:eastAsia="zh-CN"/>
              </w:rPr>
            </w:pPr>
            <w:r>
              <w:rPr>
                <w:lang w:eastAsia="zh-CN"/>
              </w:rPr>
              <w:t>Indicates that the event subscribed is abnormal behaviour information.</w:t>
            </w:r>
          </w:p>
        </w:tc>
        <w:tc>
          <w:tcPr>
            <w:tcW w:w="1336" w:type="pct"/>
          </w:tcPr>
          <w:p w14:paraId="27BC12B8" w14:textId="77777777" w:rsidR="00A36F59" w:rsidRDefault="00A36F59" w:rsidP="00561AD0">
            <w:pPr>
              <w:pStyle w:val="TAL"/>
            </w:pPr>
            <w:proofErr w:type="spellStart"/>
            <w:r>
              <w:t>AbnormalBehaviour</w:t>
            </w:r>
            <w:proofErr w:type="spellEnd"/>
          </w:p>
        </w:tc>
      </w:tr>
      <w:tr w:rsidR="00A36F59" w14:paraId="005D7A48" w14:textId="77777777" w:rsidTr="00561AD0">
        <w:tc>
          <w:tcPr>
            <w:tcW w:w="1696" w:type="pct"/>
            <w:tcMar>
              <w:top w:w="0" w:type="dxa"/>
              <w:left w:w="108" w:type="dxa"/>
              <w:bottom w:w="0" w:type="dxa"/>
              <w:right w:w="108" w:type="dxa"/>
            </w:tcMar>
          </w:tcPr>
          <w:p w14:paraId="71C15588" w14:textId="77777777" w:rsidR="00A36F59" w:rsidRDefault="00A36F59" w:rsidP="00561AD0">
            <w:pPr>
              <w:pStyle w:val="TAL"/>
            </w:pPr>
            <w:r>
              <w:t>USER_DATA_CONGESTION</w:t>
            </w:r>
          </w:p>
        </w:tc>
        <w:tc>
          <w:tcPr>
            <w:tcW w:w="1968" w:type="pct"/>
            <w:tcMar>
              <w:top w:w="0" w:type="dxa"/>
              <w:left w:w="108" w:type="dxa"/>
              <w:bottom w:w="0" w:type="dxa"/>
              <w:right w:w="108" w:type="dxa"/>
            </w:tcMar>
          </w:tcPr>
          <w:p w14:paraId="20FB23BE" w14:textId="77777777" w:rsidR="00A36F59" w:rsidRDefault="00A36F59" w:rsidP="00561AD0">
            <w:pPr>
              <w:pStyle w:val="TAL"/>
              <w:rPr>
                <w:lang w:eastAsia="zh-CN"/>
              </w:rPr>
            </w:pPr>
            <w:r>
              <w:t>Indicates that the event subscribed is user data congestion information</w:t>
            </w:r>
          </w:p>
        </w:tc>
        <w:tc>
          <w:tcPr>
            <w:tcW w:w="1336" w:type="pct"/>
          </w:tcPr>
          <w:p w14:paraId="5D96E1B3" w14:textId="77777777" w:rsidR="00A36F59" w:rsidRDefault="00A36F59" w:rsidP="00561AD0">
            <w:pPr>
              <w:pStyle w:val="TAL"/>
            </w:pPr>
            <w:proofErr w:type="spellStart"/>
            <w:r>
              <w:t>UserDataCongestion</w:t>
            </w:r>
            <w:proofErr w:type="spellEnd"/>
          </w:p>
        </w:tc>
      </w:tr>
      <w:tr w:rsidR="00A36F59" w14:paraId="2AB033EC" w14:textId="77777777" w:rsidTr="00561AD0">
        <w:tc>
          <w:tcPr>
            <w:tcW w:w="1696" w:type="pct"/>
            <w:tcMar>
              <w:top w:w="0" w:type="dxa"/>
              <w:left w:w="108" w:type="dxa"/>
              <w:bottom w:w="0" w:type="dxa"/>
              <w:right w:w="108" w:type="dxa"/>
            </w:tcMar>
          </w:tcPr>
          <w:p w14:paraId="1D28BF00" w14:textId="77777777" w:rsidR="00A36F59" w:rsidRDefault="00A36F59" w:rsidP="00561AD0">
            <w:pPr>
              <w:pStyle w:val="TAL"/>
            </w:pPr>
            <w:r>
              <w:t>NETWORK_PERFORMANCE</w:t>
            </w:r>
          </w:p>
        </w:tc>
        <w:tc>
          <w:tcPr>
            <w:tcW w:w="1968" w:type="pct"/>
            <w:tcMar>
              <w:top w:w="0" w:type="dxa"/>
              <w:left w:w="108" w:type="dxa"/>
              <w:bottom w:w="0" w:type="dxa"/>
              <w:right w:w="108" w:type="dxa"/>
            </w:tcMar>
          </w:tcPr>
          <w:p w14:paraId="3F34283C" w14:textId="77777777" w:rsidR="00A36F59" w:rsidRDefault="00A36F59" w:rsidP="00561AD0">
            <w:pPr>
              <w:pStyle w:val="TAL"/>
            </w:pPr>
            <w:r>
              <w:t>Indicates that the event subscribed is network performance information</w:t>
            </w:r>
          </w:p>
        </w:tc>
        <w:tc>
          <w:tcPr>
            <w:tcW w:w="1336" w:type="pct"/>
          </w:tcPr>
          <w:p w14:paraId="4EF867BA" w14:textId="77777777" w:rsidR="00A36F59" w:rsidRDefault="00A36F59" w:rsidP="00561AD0">
            <w:pPr>
              <w:pStyle w:val="TAL"/>
            </w:pPr>
            <w:proofErr w:type="spellStart"/>
            <w:r>
              <w:t>NetworkPerformance</w:t>
            </w:r>
            <w:proofErr w:type="spellEnd"/>
          </w:p>
        </w:tc>
      </w:tr>
      <w:tr w:rsidR="00A36F59" w14:paraId="4E766CCD" w14:textId="77777777" w:rsidTr="00561AD0">
        <w:tc>
          <w:tcPr>
            <w:tcW w:w="1696" w:type="pct"/>
            <w:tcMar>
              <w:top w:w="0" w:type="dxa"/>
              <w:left w:w="108" w:type="dxa"/>
              <w:bottom w:w="0" w:type="dxa"/>
              <w:right w:w="108" w:type="dxa"/>
            </w:tcMar>
          </w:tcPr>
          <w:p w14:paraId="44C4A70C" w14:textId="77777777" w:rsidR="00A36F59" w:rsidRDefault="00A36F59" w:rsidP="00561AD0">
            <w:pPr>
              <w:pStyle w:val="TAL"/>
            </w:pPr>
            <w:r>
              <w:rPr>
                <w:lang w:eastAsia="zh-CN"/>
              </w:rPr>
              <w:t>NSI_LOAD_LEVEL</w:t>
            </w:r>
          </w:p>
        </w:tc>
        <w:tc>
          <w:tcPr>
            <w:tcW w:w="1968" w:type="pct"/>
            <w:tcMar>
              <w:top w:w="0" w:type="dxa"/>
              <w:left w:w="108" w:type="dxa"/>
              <w:bottom w:w="0" w:type="dxa"/>
              <w:right w:w="108" w:type="dxa"/>
            </w:tcMar>
          </w:tcPr>
          <w:p w14:paraId="474947AF" w14:textId="77777777" w:rsidR="00A36F59" w:rsidRDefault="00A36F59" w:rsidP="00561AD0">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614FD39F" w14:textId="77777777" w:rsidR="00A36F59" w:rsidRDefault="00A36F59" w:rsidP="00561AD0">
            <w:pPr>
              <w:pStyle w:val="TAL"/>
            </w:pPr>
            <w:proofErr w:type="spellStart"/>
            <w:r>
              <w:rPr>
                <w:lang w:eastAsia="zh-CN"/>
              </w:rPr>
              <w:t>NsiLoad</w:t>
            </w:r>
            <w:proofErr w:type="spellEnd"/>
          </w:p>
        </w:tc>
      </w:tr>
      <w:tr w:rsidR="00A36F59" w14:paraId="7829129B" w14:textId="77777777" w:rsidTr="00561AD0">
        <w:tc>
          <w:tcPr>
            <w:tcW w:w="1696" w:type="pct"/>
            <w:tcMar>
              <w:top w:w="0" w:type="dxa"/>
              <w:left w:w="108" w:type="dxa"/>
              <w:bottom w:w="0" w:type="dxa"/>
              <w:right w:w="108" w:type="dxa"/>
            </w:tcMar>
          </w:tcPr>
          <w:p w14:paraId="3038DFD9" w14:textId="77777777" w:rsidR="00A36F59" w:rsidRDefault="00A36F59" w:rsidP="00561AD0">
            <w:pPr>
              <w:pStyle w:val="TAL"/>
              <w:rPr>
                <w:lang w:eastAsia="zh-CN"/>
              </w:rPr>
            </w:pPr>
            <w:r>
              <w:rPr>
                <w:lang w:eastAsia="zh-CN"/>
              </w:rPr>
              <w:t>DISPERSION</w:t>
            </w:r>
          </w:p>
        </w:tc>
        <w:tc>
          <w:tcPr>
            <w:tcW w:w="1968" w:type="pct"/>
            <w:tcMar>
              <w:top w:w="0" w:type="dxa"/>
              <w:left w:w="108" w:type="dxa"/>
              <w:bottom w:w="0" w:type="dxa"/>
              <w:right w:w="108" w:type="dxa"/>
            </w:tcMar>
          </w:tcPr>
          <w:p w14:paraId="10F0467A" w14:textId="77777777" w:rsidR="00A36F59" w:rsidRDefault="00A36F59" w:rsidP="00561AD0">
            <w:pPr>
              <w:pStyle w:val="TAL"/>
              <w:rPr>
                <w:lang w:eastAsia="zh-CN"/>
              </w:rPr>
            </w:pPr>
            <w:r>
              <w:rPr>
                <w:lang w:eastAsia="zh-CN"/>
              </w:rPr>
              <w:t>Indicates that the event subscribed is dispersion information.</w:t>
            </w:r>
          </w:p>
        </w:tc>
        <w:tc>
          <w:tcPr>
            <w:tcW w:w="1336" w:type="pct"/>
          </w:tcPr>
          <w:p w14:paraId="6CCC6419" w14:textId="77777777" w:rsidR="00A36F59" w:rsidRDefault="00A36F59" w:rsidP="00561AD0">
            <w:pPr>
              <w:pStyle w:val="TAL"/>
              <w:rPr>
                <w:lang w:eastAsia="zh-CN"/>
              </w:rPr>
            </w:pPr>
            <w:r>
              <w:rPr>
                <w:lang w:eastAsia="zh-CN"/>
              </w:rPr>
              <w:t>Dispersion</w:t>
            </w:r>
          </w:p>
        </w:tc>
      </w:tr>
      <w:tr w:rsidR="00A36F59" w14:paraId="5F76E46B" w14:textId="77777777" w:rsidTr="00561AD0">
        <w:tc>
          <w:tcPr>
            <w:tcW w:w="1696" w:type="pct"/>
            <w:tcMar>
              <w:top w:w="0" w:type="dxa"/>
              <w:left w:w="108" w:type="dxa"/>
              <w:bottom w:w="0" w:type="dxa"/>
              <w:right w:w="108" w:type="dxa"/>
            </w:tcMar>
          </w:tcPr>
          <w:p w14:paraId="5ABBCA81" w14:textId="77777777" w:rsidR="00A36F59" w:rsidRDefault="00A36F59" w:rsidP="00561AD0">
            <w:pPr>
              <w:pStyle w:val="TAL"/>
              <w:rPr>
                <w:lang w:eastAsia="zh-CN"/>
              </w:rPr>
            </w:pPr>
            <w:r>
              <w:rPr>
                <w:lang w:eastAsia="zh-CN"/>
              </w:rPr>
              <w:t>RED_TRANS_EXP</w:t>
            </w:r>
          </w:p>
        </w:tc>
        <w:tc>
          <w:tcPr>
            <w:tcW w:w="1968" w:type="pct"/>
            <w:tcMar>
              <w:top w:w="0" w:type="dxa"/>
              <w:left w:w="108" w:type="dxa"/>
              <w:bottom w:w="0" w:type="dxa"/>
              <w:right w:w="108" w:type="dxa"/>
            </w:tcMar>
          </w:tcPr>
          <w:p w14:paraId="71549CFD" w14:textId="77777777" w:rsidR="00A36F59" w:rsidRDefault="00A36F59" w:rsidP="00561AD0">
            <w:pPr>
              <w:pStyle w:val="TAL"/>
              <w:rPr>
                <w:lang w:eastAsia="zh-CN"/>
              </w:rPr>
            </w:pPr>
            <w:r>
              <w:rPr>
                <w:lang w:eastAsia="zh-CN"/>
              </w:rPr>
              <w:t>Indicates that the event subscribed is redundant transmission experience.</w:t>
            </w:r>
          </w:p>
        </w:tc>
        <w:tc>
          <w:tcPr>
            <w:tcW w:w="1336" w:type="pct"/>
          </w:tcPr>
          <w:p w14:paraId="561785DA" w14:textId="77777777" w:rsidR="00A36F59" w:rsidRDefault="00A36F59" w:rsidP="00561AD0">
            <w:pPr>
              <w:pStyle w:val="TAL"/>
              <w:rPr>
                <w:lang w:eastAsia="zh-CN"/>
              </w:rPr>
            </w:pPr>
            <w:proofErr w:type="spellStart"/>
            <w:r>
              <w:rPr>
                <w:lang w:eastAsia="zh-CN"/>
              </w:rPr>
              <w:t>RedundantTransmissionExp</w:t>
            </w:r>
            <w:proofErr w:type="spellEnd"/>
          </w:p>
        </w:tc>
      </w:tr>
      <w:tr w:rsidR="00A36F59" w14:paraId="76BB11C3" w14:textId="77777777" w:rsidTr="00561AD0">
        <w:tc>
          <w:tcPr>
            <w:tcW w:w="1696" w:type="pct"/>
            <w:tcMar>
              <w:top w:w="0" w:type="dxa"/>
              <w:left w:w="108" w:type="dxa"/>
              <w:bottom w:w="0" w:type="dxa"/>
              <w:right w:w="108" w:type="dxa"/>
            </w:tcMar>
          </w:tcPr>
          <w:p w14:paraId="6F25D01C" w14:textId="77777777" w:rsidR="00A36F59" w:rsidRDefault="00A36F59" w:rsidP="00561AD0">
            <w:pPr>
              <w:pStyle w:val="TAL"/>
              <w:rPr>
                <w:lang w:eastAsia="zh-CN"/>
              </w:rPr>
            </w:pPr>
            <w:r>
              <w:rPr>
                <w:lang w:eastAsia="zh-CN"/>
              </w:rPr>
              <w:t>WLAN_PERFORMANCE</w:t>
            </w:r>
          </w:p>
        </w:tc>
        <w:tc>
          <w:tcPr>
            <w:tcW w:w="1968" w:type="pct"/>
            <w:tcMar>
              <w:top w:w="0" w:type="dxa"/>
              <w:left w:w="108" w:type="dxa"/>
              <w:bottom w:w="0" w:type="dxa"/>
              <w:right w:w="108" w:type="dxa"/>
            </w:tcMar>
          </w:tcPr>
          <w:p w14:paraId="18ADA9F3" w14:textId="77777777" w:rsidR="00A36F59" w:rsidRDefault="00A36F59" w:rsidP="00561AD0">
            <w:pPr>
              <w:pStyle w:val="TAL"/>
              <w:rPr>
                <w:lang w:eastAsia="zh-CN"/>
              </w:rPr>
            </w:pPr>
            <w:r>
              <w:rPr>
                <w:lang w:eastAsia="zh-CN"/>
              </w:rPr>
              <w:t>Indicates that the event subscribed is WLAN performance.</w:t>
            </w:r>
          </w:p>
        </w:tc>
        <w:tc>
          <w:tcPr>
            <w:tcW w:w="1336" w:type="pct"/>
          </w:tcPr>
          <w:p w14:paraId="595D98C8" w14:textId="77777777" w:rsidR="00A36F59" w:rsidRDefault="00A36F59" w:rsidP="00561AD0">
            <w:pPr>
              <w:pStyle w:val="TAL"/>
              <w:rPr>
                <w:lang w:eastAsia="zh-CN"/>
              </w:rPr>
            </w:pPr>
            <w:proofErr w:type="spellStart"/>
            <w:r>
              <w:rPr>
                <w:lang w:eastAsia="zh-CN"/>
              </w:rPr>
              <w:t>WlanPerformance</w:t>
            </w:r>
            <w:proofErr w:type="spellEnd"/>
          </w:p>
        </w:tc>
      </w:tr>
      <w:tr w:rsidR="00A36F59" w14:paraId="38D90988" w14:textId="77777777" w:rsidTr="00561AD0">
        <w:tc>
          <w:tcPr>
            <w:tcW w:w="1696" w:type="pct"/>
            <w:tcMar>
              <w:top w:w="0" w:type="dxa"/>
              <w:left w:w="108" w:type="dxa"/>
              <w:bottom w:w="0" w:type="dxa"/>
              <w:right w:w="108" w:type="dxa"/>
            </w:tcMar>
          </w:tcPr>
          <w:p w14:paraId="01A54F45" w14:textId="77777777" w:rsidR="00A36F59" w:rsidRDefault="00A36F59" w:rsidP="00561AD0">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3DDEAD0F" w14:textId="77777777" w:rsidR="00A36F59" w:rsidRDefault="00A36F59" w:rsidP="00561AD0">
            <w:pPr>
              <w:pStyle w:val="TAL"/>
              <w:rPr>
                <w:lang w:eastAsia="zh-CN"/>
              </w:rPr>
            </w:pPr>
            <w:r>
              <w:rPr>
                <w:lang w:eastAsia="zh-CN"/>
              </w:rPr>
              <w:t>Indicates that the event subscribed is DN performance information.</w:t>
            </w:r>
          </w:p>
        </w:tc>
        <w:tc>
          <w:tcPr>
            <w:tcW w:w="1336" w:type="pct"/>
          </w:tcPr>
          <w:p w14:paraId="22A1EB9F" w14:textId="77777777" w:rsidR="00A36F59" w:rsidRDefault="00A36F59" w:rsidP="00561AD0">
            <w:pPr>
              <w:pStyle w:val="TAL"/>
              <w:rPr>
                <w:lang w:eastAsia="zh-CN"/>
              </w:rPr>
            </w:pPr>
            <w:proofErr w:type="spellStart"/>
            <w:r>
              <w:rPr>
                <w:rFonts w:hint="eastAsia"/>
                <w:lang w:eastAsia="zh-CN"/>
              </w:rPr>
              <w:t>Dn</w:t>
            </w:r>
            <w:r>
              <w:rPr>
                <w:lang w:eastAsia="zh-CN"/>
              </w:rPr>
              <w:t>Performance</w:t>
            </w:r>
            <w:proofErr w:type="spellEnd"/>
          </w:p>
        </w:tc>
      </w:tr>
      <w:tr w:rsidR="00A36F59" w14:paraId="1E17105F" w14:textId="77777777" w:rsidTr="00561AD0">
        <w:tc>
          <w:tcPr>
            <w:tcW w:w="1696" w:type="pct"/>
            <w:tcMar>
              <w:top w:w="0" w:type="dxa"/>
              <w:left w:w="108" w:type="dxa"/>
              <w:bottom w:w="0" w:type="dxa"/>
              <w:right w:w="108" w:type="dxa"/>
            </w:tcMar>
          </w:tcPr>
          <w:p w14:paraId="794F66EB" w14:textId="77777777" w:rsidR="00A36F59" w:rsidRDefault="00A36F59" w:rsidP="00561AD0">
            <w:pPr>
              <w:pStyle w:val="TAL"/>
              <w:rPr>
                <w:lang w:eastAsia="zh-CN"/>
              </w:rPr>
            </w:pPr>
            <w:r>
              <w:rPr>
                <w:lang w:eastAsia="zh-CN"/>
              </w:rPr>
              <w:t>E2E_DATA_VOL_TRANS_TIME</w:t>
            </w:r>
          </w:p>
        </w:tc>
        <w:tc>
          <w:tcPr>
            <w:tcW w:w="1968" w:type="pct"/>
            <w:tcMar>
              <w:top w:w="0" w:type="dxa"/>
              <w:left w:w="108" w:type="dxa"/>
              <w:bottom w:w="0" w:type="dxa"/>
              <w:right w:w="108" w:type="dxa"/>
            </w:tcMar>
          </w:tcPr>
          <w:p w14:paraId="762C2E45" w14:textId="77777777" w:rsidR="00A36F59" w:rsidRDefault="00A36F59" w:rsidP="00561AD0">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7F7F24C" w14:textId="77777777" w:rsidR="00A36F59" w:rsidRDefault="00A36F59" w:rsidP="00561AD0">
            <w:pPr>
              <w:pStyle w:val="TAL"/>
              <w:rPr>
                <w:lang w:eastAsia="zh-CN"/>
              </w:rPr>
            </w:pPr>
            <w:r>
              <w:rPr>
                <w:lang w:eastAsia="zh-CN"/>
              </w:rPr>
              <w:t>E2eDataVolTransTime</w:t>
            </w:r>
          </w:p>
        </w:tc>
      </w:tr>
      <w:tr w:rsidR="00A36F59" w14:paraId="787A8ACD" w14:textId="77777777" w:rsidTr="00561AD0">
        <w:tc>
          <w:tcPr>
            <w:tcW w:w="1696" w:type="pct"/>
            <w:tcMar>
              <w:top w:w="0" w:type="dxa"/>
              <w:left w:w="108" w:type="dxa"/>
              <w:bottom w:w="0" w:type="dxa"/>
              <w:right w:w="108" w:type="dxa"/>
            </w:tcMar>
          </w:tcPr>
          <w:p w14:paraId="75DBE047" w14:textId="77777777" w:rsidR="00A36F59" w:rsidRDefault="00A36F59" w:rsidP="00561AD0">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0F3806D9" w14:textId="77777777" w:rsidR="00A36F59" w:rsidRDefault="00A36F59" w:rsidP="00561AD0">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736B5A77" w14:textId="77777777" w:rsidR="00A36F59" w:rsidRDefault="00A36F59" w:rsidP="00561AD0">
            <w:pPr>
              <w:pStyle w:val="TAL"/>
              <w:rPr>
                <w:lang w:eastAsia="zh-CN"/>
              </w:rPr>
            </w:pPr>
            <w:r>
              <w:rPr>
                <w:rFonts w:hint="eastAsia"/>
                <w:lang w:eastAsia="zh-CN"/>
              </w:rPr>
              <w:t>S</w:t>
            </w:r>
            <w:r>
              <w:rPr>
                <w:lang w:eastAsia="zh-CN"/>
              </w:rPr>
              <w:t>MCCE</w:t>
            </w:r>
          </w:p>
        </w:tc>
      </w:tr>
      <w:tr w:rsidR="00A36F59" w14:paraId="6EC6CEF6" w14:textId="77777777" w:rsidTr="00561AD0">
        <w:tc>
          <w:tcPr>
            <w:tcW w:w="1696" w:type="pct"/>
            <w:tcMar>
              <w:top w:w="0" w:type="dxa"/>
              <w:left w:w="108" w:type="dxa"/>
              <w:bottom w:w="0" w:type="dxa"/>
              <w:right w:w="108" w:type="dxa"/>
            </w:tcMar>
          </w:tcPr>
          <w:p w14:paraId="102BD92E" w14:textId="77777777" w:rsidR="00A36F59" w:rsidRDefault="00A36F59" w:rsidP="00561AD0">
            <w:pPr>
              <w:pStyle w:val="TAL"/>
              <w:rPr>
                <w:lang w:eastAsia="zh-CN"/>
              </w:rPr>
            </w:pPr>
            <w:r>
              <w:rPr>
                <w:lang w:eastAsia="zh-CN"/>
              </w:rPr>
              <w:t>PFD_DETERMINATION</w:t>
            </w:r>
          </w:p>
        </w:tc>
        <w:tc>
          <w:tcPr>
            <w:tcW w:w="1968" w:type="pct"/>
            <w:tcMar>
              <w:top w:w="0" w:type="dxa"/>
              <w:left w:w="108" w:type="dxa"/>
              <w:bottom w:w="0" w:type="dxa"/>
              <w:right w:w="108" w:type="dxa"/>
            </w:tcMar>
          </w:tcPr>
          <w:p w14:paraId="7D37732D" w14:textId="77777777" w:rsidR="00A36F59" w:rsidRDefault="00A36F59" w:rsidP="00561AD0">
            <w:pPr>
              <w:pStyle w:val="TAL"/>
              <w:rPr>
                <w:lang w:val="en-US"/>
              </w:rPr>
            </w:pPr>
            <w:r>
              <w:rPr>
                <w:lang w:val="en-US"/>
              </w:rPr>
              <w:t>Indicates that the event subscribed is the PFD Determination information for known application identifier(s).</w:t>
            </w:r>
          </w:p>
        </w:tc>
        <w:tc>
          <w:tcPr>
            <w:tcW w:w="1336" w:type="pct"/>
          </w:tcPr>
          <w:p w14:paraId="534A91C3" w14:textId="77777777" w:rsidR="00A36F59" w:rsidRDefault="00A36F59" w:rsidP="00561AD0">
            <w:pPr>
              <w:pStyle w:val="TAL"/>
              <w:rPr>
                <w:lang w:eastAsia="zh-CN"/>
              </w:rPr>
            </w:pPr>
            <w:proofErr w:type="spellStart"/>
            <w:r>
              <w:rPr>
                <w:lang w:eastAsia="zh-CN"/>
              </w:rPr>
              <w:t>PfdDetermination</w:t>
            </w:r>
            <w:proofErr w:type="spellEnd"/>
          </w:p>
        </w:tc>
      </w:tr>
      <w:tr w:rsidR="00A36F59" w14:paraId="492E40CF" w14:textId="77777777" w:rsidTr="00561AD0">
        <w:tc>
          <w:tcPr>
            <w:tcW w:w="1696" w:type="pct"/>
            <w:tcMar>
              <w:top w:w="0" w:type="dxa"/>
              <w:left w:w="108" w:type="dxa"/>
              <w:bottom w:w="0" w:type="dxa"/>
              <w:right w:w="108" w:type="dxa"/>
            </w:tcMar>
          </w:tcPr>
          <w:p w14:paraId="5BFEAD80" w14:textId="77777777" w:rsidR="00A36F59" w:rsidRDefault="00A36F59" w:rsidP="00561AD0">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5452E456" w14:textId="77777777" w:rsidR="00A36F59" w:rsidRDefault="00A36F59" w:rsidP="00561AD0">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0B0E931C" w14:textId="77777777" w:rsidR="00A36F59" w:rsidRDefault="00A36F59" w:rsidP="00561AD0">
            <w:pPr>
              <w:pStyle w:val="TAL"/>
              <w:rPr>
                <w:lang w:eastAsia="zh-CN"/>
              </w:rPr>
            </w:pPr>
            <w:proofErr w:type="spellStart"/>
            <w:r>
              <w:rPr>
                <w:lang w:eastAsia="zh-CN"/>
              </w:rPr>
              <w:t>PduSesTraffic</w:t>
            </w:r>
            <w:proofErr w:type="spellEnd"/>
          </w:p>
        </w:tc>
      </w:tr>
      <w:tr w:rsidR="00A36F59" w14:paraId="6072BFEB" w14:textId="77777777" w:rsidTr="00561AD0">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79226A" w14:textId="77777777" w:rsidR="00A36F59" w:rsidRDefault="00A36F59" w:rsidP="00561AD0">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29EE7C" w14:textId="77777777" w:rsidR="00A36F59" w:rsidRDefault="00A36F59" w:rsidP="00561AD0">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5BAEEACE" w14:textId="77777777" w:rsidR="00A36F59" w:rsidRDefault="00A36F59" w:rsidP="00561AD0">
            <w:pPr>
              <w:pStyle w:val="TAL"/>
              <w:rPr>
                <w:lang w:eastAsia="zh-CN"/>
              </w:rPr>
            </w:pPr>
            <w:proofErr w:type="spellStart"/>
            <w:r>
              <w:rPr>
                <w:lang w:eastAsia="zh-CN"/>
              </w:rPr>
              <w:t>MovementBehaviour</w:t>
            </w:r>
            <w:proofErr w:type="spellEnd"/>
          </w:p>
        </w:tc>
      </w:tr>
      <w:tr w:rsidR="00A36F59" w14:paraId="3B3534C4" w14:textId="77777777" w:rsidTr="00561AD0">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398778" w14:textId="77777777" w:rsidR="00A36F59" w:rsidRDefault="00A36F59" w:rsidP="00561AD0">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ECC0E" w14:textId="77777777" w:rsidR="00A36F59" w:rsidRDefault="00A36F59" w:rsidP="00561AD0">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39B6F72C" w14:textId="77777777" w:rsidR="00A36F59" w:rsidRDefault="00A36F59" w:rsidP="00561AD0">
            <w:pPr>
              <w:pStyle w:val="TAL"/>
              <w:rPr>
                <w:lang w:eastAsia="zh-CN"/>
              </w:rPr>
            </w:pPr>
            <w:proofErr w:type="spellStart"/>
            <w:r>
              <w:rPr>
                <w:lang w:eastAsia="zh-CN"/>
              </w:rPr>
              <w:t>LocAccuracy</w:t>
            </w:r>
            <w:proofErr w:type="spellEnd"/>
          </w:p>
        </w:tc>
      </w:tr>
      <w:tr w:rsidR="00A36F59" w14:paraId="66401013" w14:textId="77777777" w:rsidTr="00561AD0">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361E9F" w14:textId="77777777" w:rsidR="00A36F59" w:rsidRDefault="00A36F59" w:rsidP="00561AD0">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415DF4" w14:textId="77777777" w:rsidR="00A36F59" w:rsidRDefault="00A36F59" w:rsidP="00561AD0">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3CBE2938" w14:textId="77777777" w:rsidR="00A36F59" w:rsidRDefault="00A36F59" w:rsidP="00561AD0">
            <w:pPr>
              <w:pStyle w:val="TAL"/>
              <w:rPr>
                <w:lang w:eastAsia="zh-CN"/>
              </w:rPr>
            </w:pPr>
            <w:proofErr w:type="spellStart"/>
            <w:r>
              <w:rPr>
                <w:lang w:eastAsia="zh-CN"/>
              </w:rPr>
              <w:t>RelativeProximity</w:t>
            </w:r>
            <w:proofErr w:type="spellEnd"/>
          </w:p>
        </w:tc>
      </w:tr>
      <w:tr w:rsidR="00A36F59" w14:paraId="01DEA68A" w14:textId="77777777" w:rsidTr="00561AD0">
        <w:trPr>
          <w:ins w:id="1081" w:author="Huawei" w:date="2024-11-05T08:1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A8665F" w14:textId="3FBC08F5" w:rsidR="00A36F59" w:rsidRDefault="00A36F59" w:rsidP="006D10BA">
            <w:pPr>
              <w:pStyle w:val="TAL"/>
              <w:rPr>
                <w:ins w:id="1082" w:author="Huawei" w:date="2024-11-05T08:12:00Z"/>
                <w:lang w:eastAsia="ja-JP"/>
              </w:rPr>
            </w:pPr>
            <w:ins w:id="1083" w:author="Huawei" w:date="2024-10-25T08:13:00Z">
              <w:r>
                <w:t>S</w:t>
              </w:r>
            </w:ins>
            <w:ins w:id="1084" w:author="Huawei" w:date="2024-11-05T15:25:00Z">
              <w:r w:rsidR="006D10BA">
                <w:t>IGNALLING_STORM</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6C4072" w14:textId="503E3189" w:rsidR="00A36F59" w:rsidRDefault="00A36F59" w:rsidP="00561AD0">
            <w:pPr>
              <w:pStyle w:val="TAL"/>
              <w:rPr>
                <w:ins w:id="1085" w:author="Huawei" w:date="2024-11-05T08:12:00Z"/>
                <w:lang w:val="en-US"/>
              </w:rPr>
            </w:pPr>
            <w:ins w:id="1086" w:author="Huawei" w:date="2024-10-25T08:13:00Z">
              <w:r>
                <w:rPr>
                  <w:lang w:val="en-US"/>
                </w:rPr>
                <w:t xml:space="preserve">Indicates that the event subscribed is the </w:t>
              </w:r>
              <w:r>
                <w:t>S</w:t>
              </w:r>
              <w:r w:rsidRPr="001C406B">
                <w:t>ignalling</w:t>
              </w:r>
              <w:r>
                <w:t xml:space="preserve"> S</w:t>
              </w:r>
              <w:r w:rsidRPr="001C406B">
                <w:t>torm</w:t>
              </w:r>
              <w:r>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61F151DE" w14:textId="65432FB2" w:rsidR="00A36F59" w:rsidRDefault="00A36F59" w:rsidP="00561AD0">
            <w:pPr>
              <w:pStyle w:val="TAL"/>
              <w:rPr>
                <w:ins w:id="1087" w:author="Huawei" w:date="2024-11-05T08:12:00Z"/>
                <w:lang w:eastAsia="zh-CN"/>
              </w:rPr>
            </w:pPr>
            <w:proofErr w:type="spellStart"/>
            <w:ins w:id="1088" w:author="Huawei" w:date="2024-10-25T08:14:00Z">
              <w:r>
                <w:t>S</w:t>
              </w:r>
              <w:r w:rsidRPr="001C406B">
                <w:t>ignalling</w:t>
              </w:r>
              <w:r>
                <w:t>S</w:t>
              </w:r>
              <w:r w:rsidRPr="001C406B">
                <w:t>torm</w:t>
              </w:r>
            </w:ins>
            <w:proofErr w:type="spellEnd"/>
          </w:p>
        </w:tc>
      </w:tr>
    </w:tbl>
    <w:p w14:paraId="3188775B" w14:textId="77777777" w:rsidR="000847BF" w:rsidRDefault="000847BF" w:rsidP="002172AA">
      <w:pPr>
        <w:rPr>
          <w:lang w:eastAsia="zh-CN"/>
        </w:rPr>
      </w:pPr>
    </w:p>
    <w:p w14:paraId="47412DAA" w14:textId="77777777" w:rsidR="00852EE7" w:rsidRPr="00B61815" w:rsidRDefault="00852EE7" w:rsidP="00852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824BC8" w14:textId="7877C609" w:rsidR="00852EE7" w:rsidRDefault="00852EE7" w:rsidP="00852EE7">
      <w:pPr>
        <w:pStyle w:val="50"/>
        <w:rPr>
          <w:ins w:id="1089" w:author="Huawei" w:date="2024-10-31T12:49:00Z"/>
        </w:rPr>
      </w:pPr>
      <w:ins w:id="1090" w:author="Huawei" w:date="2024-10-31T12:49:00Z">
        <w:r>
          <w:t>5.1.6.3.41</w:t>
        </w:r>
        <w:r>
          <w:tab/>
          <w:t xml:space="preserve">Enumeration: </w:t>
        </w:r>
      </w:ins>
      <w:proofErr w:type="spellStart"/>
      <w:ins w:id="1091" w:author="Ericsson_Maria Liang_r1" w:date="2024-11-20T19:06:00Z">
        <w:r w:rsidR="006B5E08">
          <w:t>Target</w:t>
        </w:r>
      </w:ins>
      <w:ins w:id="1092" w:author="Huawei" w:date="2024-10-31T12:49:00Z">
        <w:r>
          <w:t>IncidentId</w:t>
        </w:r>
        <w:proofErr w:type="spellEnd"/>
      </w:ins>
    </w:p>
    <w:p w14:paraId="08A1EDAF" w14:textId="5CB9C669" w:rsidR="00852EE7" w:rsidRDefault="00852EE7" w:rsidP="00852EE7">
      <w:pPr>
        <w:pStyle w:val="TH"/>
        <w:rPr>
          <w:ins w:id="1093" w:author="Huawei" w:date="2024-10-31T12:49:00Z"/>
        </w:rPr>
      </w:pPr>
      <w:ins w:id="1094" w:author="Huawei" w:date="2024-10-31T12:49:00Z">
        <w:r>
          <w:t xml:space="preserve">Table 5.1.6.3.41-1: Enumeration </w:t>
        </w:r>
      </w:ins>
      <w:proofErr w:type="spellStart"/>
      <w:ins w:id="1095" w:author="Ericsson_Maria Liang_r1" w:date="2024-11-20T19:06:00Z">
        <w:r w:rsidR="006B5E08">
          <w:t>Target</w:t>
        </w:r>
      </w:ins>
      <w:ins w:id="1096" w:author="Huawei" w:date="2024-10-31T12:49:00Z">
        <w:r>
          <w:t>IncidentId</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0"/>
        <w:gridCol w:w="3402"/>
        <w:gridCol w:w="2072"/>
      </w:tblGrid>
      <w:tr w:rsidR="00852EE7" w14:paraId="58BC8E00" w14:textId="77777777" w:rsidTr="00A731D0">
        <w:trPr>
          <w:jc w:val="center"/>
          <w:ins w:id="1097" w:author="Huawei" w:date="2024-10-31T12:49:00Z"/>
        </w:trPr>
        <w:tc>
          <w:tcPr>
            <w:tcW w:w="3820" w:type="dxa"/>
            <w:shd w:val="clear" w:color="auto" w:fill="C0C0C0"/>
            <w:tcMar>
              <w:top w:w="0" w:type="dxa"/>
              <w:left w:w="108" w:type="dxa"/>
              <w:bottom w:w="0" w:type="dxa"/>
              <w:right w:w="108" w:type="dxa"/>
            </w:tcMar>
          </w:tcPr>
          <w:p w14:paraId="472804A0" w14:textId="77777777" w:rsidR="00852EE7" w:rsidRDefault="00852EE7" w:rsidP="00A731D0">
            <w:pPr>
              <w:keepNext/>
              <w:keepLines/>
              <w:spacing w:after="0"/>
              <w:jc w:val="center"/>
              <w:rPr>
                <w:ins w:id="1098" w:author="Huawei" w:date="2024-10-31T12:49:00Z"/>
                <w:rFonts w:ascii="Arial" w:hAnsi="Arial"/>
                <w:b/>
                <w:sz w:val="18"/>
              </w:rPr>
            </w:pPr>
            <w:ins w:id="1099" w:author="Huawei" w:date="2024-10-31T12:49:00Z">
              <w:r>
                <w:rPr>
                  <w:rFonts w:ascii="Arial" w:hAnsi="Arial"/>
                  <w:b/>
                  <w:sz w:val="18"/>
                </w:rPr>
                <w:t>Enumeration value</w:t>
              </w:r>
            </w:ins>
          </w:p>
        </w:tc>
        <w:tc>
          <w:tcPr>
            <w:tcW w:w="3402" w:type="dxa"/>
            <w:shd w:val="clear" w:color="auto" w:fill="C0C0C0"/>
            <w:tcMar>
              <w:top w:w="0" w:type="dxa"/>
              <w:left w:w="108" w:type="dxa"/>
              <w:bottom w:w="0" w:type="dxa"/>
              <w:right w:w="108" w:type="dxa"/>
            </w:tcMar>
          </w:tcPr>
          <w:p w14:paraId="654654DA" w14:textId="77777777" w:rsidR="00852EE7" w:rsidRDefault="00852EE7" w:rsidP="00A731D0">
            <w:pPr>
              <w:keepNext/>
              <w:keepLines/>
              <w:spacing w:after="0"/>
              <w:jc w:val="center"/>
              <w:rPr>
                <w:ins w:id="1100" w:author="Huawei" w:date="2024-10-31T12:49:00Z"/>
                <w:rFonts w:ascii="Arial" w:hAnsi="Arial"/>
                <w:b/>
                <w:sz w:val="18"/>
              </w:rPr>
            </w:pPr>
            <w:ins w:id="1101" w:author="Huawei" w:date="2024-10-31T12:49:00Z">
              <w:r>
                <w:rPr>
                  <w:rFonts w:ascii="Arial" w:hAnsi="Arial"/>
                  <w:b/>
                  <w:sz w:val="18"/>
                </w:rPr>
                <w:t>Description</w:t>
              </w:r>
            </w:ins>
          </w:p>
        </w:tc>
        <w:tc>
          <w:tcPr>
            <w:tcW w:w="2072" w:type="dxa"/>
            <w:shd w:val="clear" w:color="auto" w:fill="C0C0C0"/>
          </w:tcPr>
          <w:p w14:paraId="56320A28" w14:textId="77777777" w:rsidR="00852EE7" w:rsidRDefault="00852EE7" w:rsidP="00A731D0">
            <w:pPr>
              <w:keepNext/>
              <w:keepLines/>
              <w:spacing w:after="0"/>
              <w:jc w:val="center"/>
              <w:rPr>
                <w:ins w:id="1102" w:author="Huawei" w:date="2024-10-31T12:49:00Z"/>
                <w:rFonts w:ascii="Arial" w:hAnsi="Arial"/>
                <w:b/>
                <w:sz w:val="18"/>
              </w:rPr>
            </w:pPr>
            <w:ins w:id="1103" w:author="Huawei" w:date="2024-10-31T12:49:00Z">
              <w:r>
                <w:rPr>
                  <w:rFonts w:ascii="Arial" w:hAnsi="Arial"/>
                  <w:b/>
                  <w:sz w:val="18"/>
                </w:rPr>
                <w:t>Applicability</w:t>
              </w:r>
            </w:ins>
          </w:p>
        </w:tc>
      </w:tr>
      <w:tr w:rsidR="00852EE7" w14:paraId="136CD9F0" w14:textId="77777777" w:rsidTr="00A731D0">
        <w:trPr>
          <w:jc w:val="center"/>
          <w:ins w:id="1104" w:author="Huawei" w:date="2024-10-31T12:49:00Z"/>
        </w:trPr>
        <w:tc>
          <w:tcPr>
            <w:tcW w:w="3820" w:type="dxa"/>
            <w:tcMar>
              <w:top w:w="0" w:type="dxa"/>
              <w:left w:w="108" w:type="dxa"/>
              <w:bottom w:w="0" w:type="dxa"/>
              <w:right w:w="108" w:type="dxa"/>
            </w:tcMar>
          </w:tcPr>
          <w:p w14:paraId="54A07E4D" w14:textId="77777777" w:rsidR="00852EE7" w:rsidRDefault="00852EE7" w:rsidP="00A731D0">
            <w:pPr>
              <w:keepNext/>
              <w:keepLines/>
              <w:spacing w:after="0"/>
              <w:rPr>
                <w:ins w:id="1105" w:author="Huawei" w:date="2024-10-31T12:49:00Z"/>
                <w:rFonts w:ascii="Arial" w:hAnsi="Arial"/>
                <w:sz w:val="18"/>
              </w:rPr>
            </w:pPr>
            <w:ins w:id="1106" w:author="Huawei" w:date="2024-10-31T12:49:00Z">
              <w:r>
                <w:rPr>
                  <w:rFonts w:ascii="Arial" w:hAnsi="Arial"/>
                  <w:sz w:val="18"/>
                </w:rPr>
                <w:t>SIGNALLING_STORM_CAUSED_BY_UE</w:t>
              </w:r>
            </w:ins>
          </w:p>
        </w:tc>
        <w:tc>
          <w:tcPr>
            <w:tcW w:w="3402" w:type="dxa"/>
            <w:tcMar>
              <w:top w:w="0" w:type="dxa"/>
              <w:left w:w="108" w:type="dxa"/>
              <w:bottom w:w="0" w:type="dxa"/>
              <w:right w:w="108" w:type="dxa"/>
            </w:tcMar>
          </w:tcPr>
          <w:p w14:paraId="2C1A23D2" w14:textId="77777777" w:rsidR="00852EE7" w:rsidRDefault="00852EE7" w:rsidP="00A731D0">
            <w:pPr>
              <w:keepNext/>
              <w:keepLines/>
              <w:spacing w:after="0"/>
              <w:rPr>
                <w:ins w:id="1107" w:author="Huawei" w:date="2024-10-31T12:49:00Z"/>
                <w:rFonts w:ascii="Arial" w:hAnsi="Arial"/>
                <w:sz w:val="18"/>
              </w:rPr>
            </w:pPr>
            <w:ins w:id="1108" w:author="Huawei" w:date="2024-10-31T12:49:00Z">
              <w:r>
                <w:rPr>
                  <w:rFonts w:ascii="Arial" w:hAnsi="Arial"/>
                  <w:sz w:val="18"/>
                </w:rPr>
                <w:t xml:space="preserve">The </w:t>
              </w:r>
              <w:r w:rsidRPr="00A44C77">
                <w:rPr>
                  <w:rFonts w:ascii="Arial" w:hAnsi="Arial" w:hint="eastAsia"/>
                  <w:sz w:val="18"/>
                </w:rPr>
                <w:t xml:space="preserve">signalling storm </w:t>
              </w:r>
              <w:r w:rsidRPr="00A44C77">
                <w:rPr>
                  <w:rFonts w:ascii="Arial" w:hAnsi="Arial"/>
                  <w:sz w:val="18"/>
                </w:rPr>
                <w:t>is c</w:t>
              </w:r>
              <w:r w:rsidRPr="00A44C77">
                <w:rPr>
                  <w:rFonts w:ascii="Arial" w:hAnsi="Arial" w:hint="eastAsia"/>
                  <w:sz w:val="18"/>
                </w:rPr>
                <w:t>aused by UE</w:t>
              </w:r>
              <w:r>
                <w:rPr>
                  <w:rFonts w:ascii="Arial" w:hAnsi="Arial" w:hint="eastAsia"/>
                  <w:sz w:val="18"/>
                </w:rPr>
                <w:t>s</w:t>
              </w:r>
              <w:r>
                <w:rPr>
                  <w:rFonts w:ascii="Arial" w:hAnsi="Arial"/>
                  <w:sz w:val="18"/>
                </w:rPr>
                <w:t>.</w:t>
              </w:r>
            </w:ins>
          </w:p>
        </w:tc>
        <w:tc>
          <w:tcPr>
            <w:tcW w:w="2072" w:type="dxa"/>
          </w:tcPr>
          <w:p w14:paraId="01DCEC96" w14:textId="77777777" w:rsidR="00852EE7" w:rsidRDefault="00852EE7" w:rsidP="00A731D0">
            <w:pPr>
              <w:keepNext/>
              <w:keepLines/>
              <w:spacing w:after="0"/>
              <w:rPr>
                <w:ins w:id="1109" w:author="Huawei" w:date="2024-10-31T12:49:00Z"/>
                <w:rFonts w:ascii="Arial" w:hAnsi="Arial"/>
                <w:sz w:val="18"/>
                <w:lang w:eastAsia="zh-CN"/>
              </w:rPr>
            </w:pPr>
          </w:p>
        </w:tc>
      </w:tr>
      <w:tr w:rsidR="00852EE7" w14:paraId="7D5F0DA2" w14:textId="77777777" w:rsidTr="00A731D0">
        <w:trPr>
          <w:jc w:val="center"/>
          <w:ins w:id="1110" w:author="Huawei" w:date="2024-10-31T12:49:00Z"/>
        </w:trPr>
        <w:tc>
          <w:tcPr>
            <w:tcW w:w="3820" w:type="dxa"/>
            <w:tcMar>
              <w:top w:w="0" w:type="dxa"/>
              <w:left w:w="108" w:type="dxa"/>
              <w:bottom w:w="0" w:type="dxa"/>
              <w:right w:w="108" w:type="dxa"/>
            </w:tcMar>
          </w:tcPr>
          <w:p w14:paraId="51F17C71" w14:textId="77777777" w:rsidR="00852EE7" w:rsidRDefault="00852EE7" w:rsidP="00A731D0">
            <w:pPr>
              <w:keepNext/>
              <w:keepLines/>
              <w:spacing w:after="0"/>
              <w:rPr>
                <w:ins w:id="1111" w:author="Huawei" w:date="2024-10-31T12:49:00Z"/>
                <w:rFonts w:ascii="Arial" w:hAnsi="Arial"/>
                <w:sz w:val="18"/>
                <w:lang w:eastAsia="zh-CN"/>
              </w:rPr>
            </w:pPr>
            <w:ins w:id="1112" w:author="Huawei" w:date="2024-10-31T12:49:00Z">
              <w:r>
                <w:rPr>
                  <w:rFonts w:ascii="Arial" w:hAnsi="Arial"/>
                  <w:sz w:val="18"/>
                </w:rPr>
                <w:t>SIGNALLING_STORM_CAUSED_BY_NF</w:t>
              </w:r>
            </w:ins>
          </w:p>
        </w:tc>
        <w:tc>
          <w:tcPr>
            <w:tcW w:w="3402" w:type="dxa"/>
            <w:tcMar>
              <w:top w:w="0" w:type="dxa"/>
              <w:left w:w="108" w:type="dxa"/>
              <w:bottom w:w="0" w:type="dxa"/>
              <w:right w:w="108" w:type="dxa"/>
            </w:tcMar>
          </w:tcPr>
          <w:p w14:paraId="383FEAFF" w14:textId="77777777" w:rsidR="00852EE7" w:rsidRDefault="00852EE7" w:rsidP="00A731D0">
            <w:pPr>
              <w:keepNext/>
              <w:keepLines/>
              <w:spacing w:after="0"/>
              <w:rPr>
                <w:ins w:id="1113" w:author="Huawei" w:date="2024-10-31T12:49:00Z"/>
                <w:rFonts w:ascii="Arial" w:hAnsi="Arial"/>
                <w:sz w:val="18"/>
              </w:rPr>
            </w:pPr>
            <w:ins w:id="1114" w:author="Huawei" w:date="2024-10-31T12:49:00Z">
              <w:r>
                <w:rPr>
                  <w:rFonts w:ascii="Arial" w:hAnsi="Arial"/>
                  <w:sz w:val="18"/>
                </w:rPr>
                <w:t xml:space="preserve">The </w:t>
              </w:r>
              <w:r w:rsidRPr="00A44C77">
                <w:rPr>
                  <w:rFonts w:ascii="Arial" w:hAnsi="Arial" w:hint="eastAsia"/>
                  <w:sz w:val="18"/>
                </w:rPr>
                <w:t xml:space="preserve">signalling storm </w:t>
              </w:r>
              <w:r w:rsidRPr="00A44C77">
                <w:rPr>
                  <w:rFonts w:ascii="Arial" w:hAnsi="Arial"/>
                  <w:sz w:val="18"/>
                </w:rPr>
                <w:t>is c</w:t>
              </w:r>
              <w:r>
                <w:rPr>
                  <w:rFonts w:ascii="Arial" w:hAnsi="Arial" w:hint="eastAsia"/>
                  <w:sz w:val="18"/>
                </w:rPr>
                <w:t xml:space="preserve">aused by </w:t>
              </w:r>
              <w:r>
                <w:rPr>
                  <w:rFonts w:ascii="Arial" w:hAnsi="Arial"/>
                  <w:sz w:val="18"/>
                </w:rPr>
                <w:t>NF.</w:t>
              </w:r>
            </w:ins>
          </w:p>
        </w:tc>
        <w:tc>
          <w:tcPr>
            <w:tcW w:w="2072" w:type="dxa"/>
          </w:tcPr>
          <w:p w14:paraId="0726FA5A" w14:textId="77777777" w:rsidR="00852EE7" w:rsidRDefault="00852EE7" w:rsidP="00A731D0">
            <w:pPr>
              <w:keepNext/>
              <w:keepLines/>
              <w:spacing w:after="0"/>
              <w:rPr>
                <w:ins w:id="1115" w:author="Huawei" w:date="2024-10-31T12:49:00Z"/>
                <w:rFonts w:ascii="Arial" w:hAnsi="Arial"/>
                <w:sz w:val="18"/>
                <w:lang w:eastAsia="zh-CN"/>
              </w:rPr>
            </w:pPr>
          </w:p>
        </w:tc>
      </w:tr>
    </w:tbl>
    <w:p w14:paraId="429AEFDF" w14:textId="77777777" w:rsidR="00852EE7" w:rsidRDefault="00852EE7" w:rsidP="00852EE7">
      <w:pPr>
        <w:rPr>
          <w:lang w:eastAsia="zh-CN"/>
        </w:rPr>
      </w:pPr>
    </w:p>
    <w:p w14:paraId="4CF106C4" w14:textId="77777777" w:rsidR="00852EE7" w:rsidRPr="00B61815" w:rsidRDefault="00852EE7" w:rsidP="00852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59D755A" w14:textId="77777777" w:rsidR="00852EE7" w:rsidRDefault="00852EE7" w:rsidP="00852EE7">
      <w:pPr>
        <w:pStyle w:val="50"/>
        <w:rPr>
          <w:ins w:id="1116" w:author="Huawei" w:date="2024-10-31T12:50:00Z"/>
        </w:rPr>
      </w:pPr>
      <w:ins w:id="1117" w:author="Huawei" w:date="2024-10-31T12:50:00Z">
        <w:r>
          <w:t>5.1.6.3.42</w:t>
        </w:r>
        <w:r>
          <w:tab/>
          <w:t xml:space="preserve">Enumeration: </w:t>
        </w:r>
        <w:proofErr w:type="spellStart"/>
        <w:r>
          <w:t>TimerType</w:t>
        </w:r>
        <w:proofErr w:type="spellEnd"/>
      </w:ins>
    </w:p>
    <w:p w14:paraId="14ABE9F8" w14:textId="77777777" w:rsidR="00852EE7" w:rsidRDefault="00852EE7" w:rsidP="00852EE7">
      <w:pPr>
        <w:pStyle w:val="TH"/>
        <w:rPr>
          <w:ins w:id="1118" w:author="Huawei" w:date="2024-10-31T12:50:00Z"/>
        </w:rPr>
      </w:pPr>
      <w:ins w:id="1119" w:author="Huawei" w:date="2024-10-31T12:50:00Z">
        <w:r>
          <w:t xml:space="preserve">Table 5.1.6.3.42-1: Enumeration </w:t>
        </w:r>
        <w:proofErr w:type="spellStart"/>
        <w:r>
          <w:t>TimerType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0"/>
        <w:gridCol w:w="3402"/>
        <w:gridCol w:w="2072"/>
      </w:tblGrid>
      <w:tr w:rsidR="00852EE7" w14:paraId="10865952" w14:textId="77777777" w:rsidTr="00A731D0">
        <w:trPr>
          <w:jc w:val="center"/>
          <w:ins w:id="1120" w:author="Huawei" w:date="2024-10-31T12:50:00Z"/>
        </w:trPr>
        <w:tc>
          <w:tcPr>
            <w:tcW w:w="3820" w:type="dxa"/>
            <w:shd w:val="clear" w:color="auto" w:fill="C0C0C0"/>
            <w:tcMar>
              <w:top w:w="0" w:type="dxa"/>
              <w:left w:w="108" w:type="dxa"/>
              <w:bottom w:w="0" w:type="dxa"/>
              <w:right w:w="108" w:type="dxa"/>
            </w:tcMar>
          </w:tcPr>
          <w:p w14:paraId="223B94A1" w14:textId="77777777" w:rsidR="00852EE7" w:rsidRDefault="00852EE7" w:rsidP="00A731D0">
            <w:pPr>
              <w:keepNext/>
              <w:keepLines/>
              <w:spacing w:after="0"/>
              <w:jc w:val="center"/>
              <w:rPr>
                <w:ins w:id="1121" w:author="Huawei" w:date="2024-10-31T12:50:00Z"/>
                <w:rFonts w:ascii="Arial" w:hAnsi="Arial"/>
                <w:b/>
                <w:sz w:val="18"/>
              </w:rPr>
            </w:pPr>
            <w:ins w:id="1122" w:author="Huawei" w:date="2024-10-31T12:50:00Z">
              <w:r>
                <w:rPr>
                  <w:rFonts w:ascii="Arial" w:hAnsi="Arial"/>
                  <w:b/>
                  <w:sz w:val="18"/>
                </w:rPr>
                <w:t>Enumeration value</w:t>
              </w:r>
            </w:ins>
          </w:p>
        </w:tc>
        <w:tc>
          <w:tcPr>
            <w:tcW w:w="3402" w:type="dxa"/>
            <w:shd w:val="clear" w:color="auto" w:fill="C0C0C0"/>
            <w:tcMar>
              <w:top w:w="0" w:type="dxa"/>
              <w:left w:w="108" w:type="dxa"/>
              <w:bottom w:w="0" w:type="dxa"/>
              <w:right w:w="108" w:type="dxa"/>
            </w:tcMar>
          </w:tcPr>
          <w:p w14:paraId="62C1AD8B" w14:textId="77777777" w:rsidR="00852EE7" w:rsidRDefault="00852EE7" w:rsidP="00A731D0">
            <w:pPr>
              <w:keepNext/>
              <w:keepLines/>
              <w:spacing w:after="0"/>
              <w:jc w:val="center"/>
              <w:rPr>
                <w:ins w:id="1123" w:author="Huawei" w:date="2024-10-31T12:50:00Z"/>
                <w:rFonts w:ascii="Arial" w:hAnsi="Arial"/>
                <w:b/>
                <w:sz w:val="18"/>
              </w:rPr>
            </w:pPr>
            <w:ins w:id="1124" w:author="Huawei" w:date="2024-10-31T12:50:00Z">
              <w:r>
                <w:rPr>
                  <w:rFonts w:ascii="Arial" w:hAnsi="Arial"/>
                  <w:b/>
                  <w:sz w:val="18"/>
                </w:rPr>
                <w:t>Description</w:t>
              </w:r>
            </w:ins>
          </w:p>
        </w:tc>
        <w:tc>
          <w:tcPr>
            <w:tcW w:w="2072" w:type="dxa"/>
            <w:shd w:val="clear" w:color="auto" w:fill="C0C0C0"/>
          </w:tcPr>
          <w:p w14:paraId="3B2B8B28" w14:textId="77777777" w:rsidR="00852EE7" w:rsidRDefault="00852EE7" w:rsidP="00A731D0">
            <w:pPr>
              <w:keepNext/>
              <w:keepLines/>
              <w:spacing w:after="0"/>
              <w:jc w:val="center"/>
              <w:rPr>
                <w:ins w:id="1125" w:author="Huawei" w:date="2024-10-31T12:50:00Z"/>
                <w:rFonts w:ascii="Arial" w:hAnsi="Arial"/>
                <w:b/>
                <w:sz w:val="18"/>
              </w:rPr>
            </w:pPr>
            <w:ins w:id="1126" w:author="Huawei" w:date="2024-10-31T12:50:00Z">
              <w:r>
                <w:rPr>
                  <w:rFonts w:ascii="Arial" w:hAnsi="Arial"/>
                  <w:b/>
                  <w:sz w:val="18"/>
                </w:rPr>
                <w:t>Applicability</w:t>
              </w:r>
            </w:ins>
          </w:p>
        </w:tc>
      </w:tr>
      <w:tr w:rsidR="00852EE7" w14:paraId="5ADEBBD9" w14:textId="77777777" w:rsidTr="00A731D0">
        <w:trPr>
          <w:jc w:val="center"/>
          <w:ins w:id="1127" w:author="Huawei" w:date="2024-10-31T12:50:00Z"/>
        </w:trPr>
        <w:tc>
          <w:tcPr>
            <w:tcW w:w="3820" w:type="dxa"/>
            <w:tcMar>
              <w:top w:w="0" w:type="dxa"/>
              <w:left w:w="108" w:type="dxa"/>
              <w:bottom w:w="0" w:type="dxa"/>
              <w:right w:w="108" w:type="dxa"/>
            </w:tcMar>
          </w:tcPr>
          <w:p w14:paraId="0D1D65D3" w14:textId="77777777" w:rsidR="00852EE7" w:rsidRDefault="00852EE7" w:rsidP="00A731D0">
            <w:pPr>
              <w:keepNext/>
              <w:keepLines/>
              <w:spacing w:after="0"/>
              <w:rPr>
                <w:ins w:id="1128" w:author="Huawei" w:date="2024-10-31T12:50:00Z"/>
                <w:rFonts w:ascii="Arial" w:hAnsi="Arial"/>
                <w:sz w:val="18"/>
              </w:rPr>
            </w:pPr>
            <w:ins w:id="1129" w:author="Huawei" w:date="2024-10-31T12:50:00Z">
              <w:r>
                <w:rPr>
                  <w:rFonts w:ascii="Arial" w:hAnsi="Arial"/>
                  <w:sz w:val="18"/>
                </w:rPr>
                <w:t>PERIODICITY_TIMER</w:t>
              </w:r>
            </w:ins>
          </w:p>
        </w:tc>
        <w:tc>
          <w:tcPr>
            <w:tcW w:w="3402" w:type="dxa"/>
            <w:tcMar>
              <w:top w:w="0" w:type="dxa"/>
              <w:left w:w="108" w:type="dxa"/>
              <w:bottom w:w="0" w:type="dxa"/>
              <w:right w:w="108" w:type="dxa"/>
            </w:tcMar>
          </w:tcPr>
          <w:p w14:paraId="3BD80A9F" w14:textId="77777777" w:rsidR="00852EE7" w:rsidRDefault="00852EE7" w:rsidP="00A731D0">
            <w:pPr>
              <w:keepNext/>
              <w:keepLines/>
              <w:spacing w:after="0"/>
              <w:rPr>
                <w:ins w:id="1130" w:author="Huawei" w:date="2024-10-31T12:50:00Z"/>
                <w:rFonts w:ascii="Arial" w:hAnsi="Arial"/>
                <w:sz w:val="18"/>
              </w:rPr>
            </w:pPr>
            <w:ins w:id="1131" w:author="Huawei" w:date="2024-10-31T12:50:00Z">
              <w:r>
                <w:rPr>
                  <w:rFonts w:ascii="Arial" w:hAnsi="Arial"/>
                  <w:sz w:val="18"/>
                </w:rPr>
                <w:t>The type of the timer is periodicity</w:t>
              </w:r>
            </w:ins>
          </w:p>
        </w:tc>
        <w:tc>
          <w:tcPr>
            <w:tcW w:w="2072" w:type="dxa"/>
          </w:tcPr>
          <w:p w14:paraId="6A1C4DBA" w14:textId="77777777" w:rsidR="00852EE7" w:rsidRDefault="00852EE7" w:rsidP="00A731D0">
            <w:pPr>
              <w:keepNext/>
              <w:keepLines/>
              <w:spacing w:after="0"/>
              <w:rPr>
                <w:ins w:id="1132" w:author="Huawei" w:date="2024-10-31T12:50:00Z"/>
                <w:rFonts w:ascii="Arial" w:hAnsi="Arial"/>
                <w:sz w:val="18"/>
                <w:lang w:eastAsia="zh-CN"/>
              </w:rPr>
            </w:pPr>
          </w:p>
        </w:tc>
      </w:tr>
      <w:tr w:rsidR="00852EE7" w14:paraId="06B635EB" w14:textId="77777777" w:rsidTr="00A731D0">
        <w:trPr>
          <w:jc w:val="center"/>
          <w:ins w:id="1133" w:author="Huawei" w:date="2024-10-31T12:50:00Z"/>
        </w:trPr>
        <w:tc>
          <w:tcPr>
            <w:tcW w:w="3820" w:type="dxa"/>
            <w:tcMar>
              <w:top w:w="0" w:type="dxa"/>
              <w:left w:w="108" w:type="dxa"/>
              <w:bottom w:w="0" w:type="dxa"/>
              <w:right w:w="108" w:type="dxa"/>
            </w:tcMar>
          </w:tcPr>
          <w:p w14:paraId="2DD96786" w14:textId="77777777" w:rsidR="00852EE7" w:rsidRDefault="00852EE7" w:rsidP="00A731D0">
            <w:pPr>
              <w:keepNext/>
              <w:keepLines/>
              <w:spacing w:after="0"/>
              <w:rPr>
                <w:ins w:id="1134" w:author="Huawei" w:date="2024-10-31T12:50:00Z"/>
                <w:rFonts w:ascii="Arial" w:hAnsi="Arial"/>
                <w:sz w:val="18"/>
                <w:lang w:eastAsia="zh-CN"/>
              </w:rPr>
            </w:pPr>
            <w:ins w:id="1135" w:author="Huawei" w:date="2024-10-31T12:50:00Z">
              <w:r>
                <w:rPr>
                  <w:rFonts w:ascii="Arial" w:hAnsi="Arial"/>
                  <w:sz w:val="18"/>
                </w:rPr>
                <w:t>BACKOFF_TIMER</w:t>
              </w:r>
            </w:ins>
          </w:p>
        </w:tc>
        <w:tc>
          <w:tcPr>
            <w:tcW w:w="3402" w:type="dxa"/>
            <w:tcMar>
              <w:top w:w="0" w:type="dxa"/>
              <w:left w:w="108" w:type="dxa"/>
              <w:bottom w:w="0" w:type="dxa"/>
              <w:right w:w="108" w:type="dxa"/>
            </w:tcMar>
          </w:tcPr>
          <w:p w14:paraId="0865448B" w14:textId="77777777" w:rsidR="00852EE7" w:rsidRDefault="00852EE7" w:rsidP="00A731D0">
            <w:pPr>
              <w:keepNext/>
              <w:keepLines/>
              <w:spacing w:after="0"/>
              <w:rPr>
                <w:ins w:id="1136" w:author="Huawei" w:date="2024-10-31T12:50:00Z"/>
                <w:rFonts w:ascii="Arial" w:hAnsi="Arial"/>
                <w:sz w:val="18"/>
              </w:rPr>
            </w:pPr>
            <w:ins w:id="1137" w:author="Huawei" w:date="2024-10-31T12:50:00Z">
              <w:r>
                <w:rPr>
                  <w:rFonts w:ascii="Arial" w:hAnsi="Arial"/>
                  <w:sz w:val="18"/>
                </w:rPr>
                <w:t>The type of the timer is back-off.</w:t>
              </w:r>
            </w:ins>
          </w:p>
        </w:tc>
        <w:tc>
          <w:tcPr>
            <w:tcW w:w="2072" w:type="dxa"/>
          </w:tcPr>
          <w:p w14:paraId="30033933" w14:textId="77777777" w:rsidR="00852EE7" w:rsidRDefault="00852EE7" w:rsidP="00A731D0">
            <w:pPr>
              <w:keepNext/>
              <w:keepLines/>
              <w:spacing w:after="0"/>
              <w:rPr>
                <w:ins w:id="1138" w:author="Huawei" w:date="2024-10-31T12:50:00Z"/>
                <w:rFonts w:ascii="Arial" w:hAnsi="Arial"/>
                <w:sz w:val="18"/>
                <w:lang w:eastAsia="zh-CN"/>
              </w:rPr>
            </w:pPr>
          </w:p>
        </w:tc>
      </w:tr>
    </w:tbl>
    <w:p w14:paraId="731A0A7F" w14:textId="77777777" w:rsidR="00852EE7" w:rsidRDefault="00852EE7" w:rsidP="002172AA">
      <w:pPr>
        <w:rPr>
          <w:lang w:eastAsia="zh-CN"/>
        </w:rPr>
      </w:pPr>
    </w:p>
    <w:p w14:paraId="4880ED32" w14:textId="6B402B40"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ADC3ED" w14:textId="77777777" w:rsidR="008C419F" w:rsidRDefault="008C419F" w:rsidP="008C419F">
      <w:pPr>
        <w:pStyle w:val="30"/>
        <w:rPr>
          <w:lang w:eastAsia="zh-CN"/>
        </w:rPr>
      </w:pPr>
      <w:bookmarkStart w:id="1139" w:name="_Toc164920925"/>
      <w:bookmarkStart w:id="1140" w:name="_Toc170120467"/>
      <w:bookmarkStart w:id="1141" w:name="_Toc175858712"/>
      <w:bookmarkStart w:id="1142" w:name="_Toc175859785"/>
      <w:r>
        <w:rPr>
          <w:lang w:val="en-US"/>
        </w:rPr>
        <w:t>5.</w:t>
      </w:r>
      <w:r>
        <w:rPr>
          <w:rFonts w:hint="eastAsia"/>
          <w:lang w:val="en-US"/>
        </w:rPr>
        <w:t>1.</w:t>
      </w:r>
      <w:r>
        <w:rPr>
          <w:lang w:val="en-US"/>
        </w:rPr>
        <w:t>8</w:t>
      </w:r>
      <w:r>
        <w:rPr>
          <w:rFonts w:hint="eastAsia"/>
          <w:lang w:val="en-US"/>
        </w:rPr>
        <w:tab/>
      </w:r>
      <w:r>
        <w:rPr>
          <w:lang w:val="en-US"/>
        </w:rPr>
        <w:t>Feature negotiation</w:t>
      </w:r>
      <w:bookmarkEnd w:id="1139"/>
      <w:bookmarkEnd w:id="1140"/>
      <w:bookmarkEnd w:id="1141"/>
      <w:bookmarkEnd w:id="1142"/>
    </w:p>
    <w:p w14:paraId="27424486" w14:textId="77777777" w:rsidR="008C419F" w:rsidRDefault="008C419F" w:rsidP="008C419F">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344B91F6" w14:textId="77777777" w:rsidR="008C419F" w:rsidRDefault="008C419F" w:rsidP="008C419F">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8C419F" w14:paraId="12BD93BC" w14:textId="77777777" w:rsidTr="00561AD0">
        <w:trPr>
          <w:gridBefore w:val="1"/>
          <w:wBefore w:w="79" w:type="dxa"/>
          <w:jc w:val="center"/>
        </w:trPr>
        <w:tc>
          <w:tcPr>
            <w:tcW w:w="1419" w:type="dxa"/>
            <w:gridSpan w:val="3"/>
            <w:shd w:val="clear" w:color="auto" w:fill="C0C0C0"/>
          </w:tcPr>
          <w:p w14:paraId="522B5692" w14:textId="77777777" w:rsidR="008C419F" w:rsidRDefault="008C419F" w:rsidP="00561AD0">
            <w:pPr>
              <w:pStyle w:val="TAH"/>
            </w:pPr>
            <w:r>
              <w:lastRenderedPageBreak/>
              <w:t>Feature number</w:t>
            </w:r>
          </w:p>
        </w:tc>
        <w:tc>
          <w:tcPr>
            <w:tcW w:w="2897" w:type="dxa"/>
            <w:gridSpan w:val="3"/>
            <w:shd w:val="clear" w:color="auto" w:fill="C0C0C0"/>
          </w:tcPr>
          <w:p w14:paraId="63A4EE76" w14:textId="77777777" w:rsidR="008C419F" w:rsidRDefault="008C419F" w:rsidP="00561AD0">
            <w:pPr>
              <w:pStyle w:val="TAH"/>
            </w:pPr>
            <w:r>
              <w:t>Feature Name</w:t>
            </w:r>
          </w:p>
        </w:tc>
        <w:tc>
          <w:tcPr>
            <w:tcW w:w="5217" w:type="dxa"/>
            <w:gridSpan w:val="4"/>
            <w:shd w:val="clear" w:color="auto" w:fill="C0C0C0"/>
          </w:tcPr>
          <w:p w14:paraId="495D1363" w14:textId="77777777" w:rsidR="008C419F" w:rsidRDefault="008C419F" w:rsidP="00561AD0">
            <w:pPr>
              <w:pStyle w:val="TAH"/>
            </w:pPr>
            <w:r>
              <w:t>Description</w:t>
            </w:r>
          </w:p>
        </w:tc>
      </w:tr>
      <w:tr w:rsidR="008C419F" w14:paraId="35C6D0C0" w14:textId="77777777" w:rsidTr="00561AD0">
        <w:trPr>
          <w:gridBefore w:val="1"/>
          <w:wBefore w:w="79" w:type="dxa"/>
          <w:jc w:val="center"/>
        </w:trPr>
        <w:tc>
          <w:tcPr>
            <w:tcW w:w="1419" w:type="dxa"/>
            <w:gridSpan w:val="3"/>
          </w:tcPr>
          <w:p w14:paraId="0DD953D0" w14:textId="77777777" w:rsidR="008C419F" w:rsidRDefault="008C419F" w:rsidP="00561AD0">
            <w:pPr>
              <w:pStyle w:val="TAL"/>
            </w:pPr>
            <w:r>
              <w:t>1</w:t>
            </w:r>
          </w:p>
        </w:tc>
        <w:tc>
          <w:tcPr>
            <w:tcW w:w="2897" w:type="dxa"/>
            <w:gridSpan w:val="3"/>
          </w:tcPr>
          <w:p w14:paraId="65711519" w14:textId="77777777" w:rsidR="008C419F" w:rsidRDefault="008C419F" w:rsidP="00561AD0">
            <w:pPr>
              <w:pStyle w:val="TAL"/>
            </w:pPr>
            <w:proofErr w:type="spellStart"/>
            <w:r>
              <w:t>ServiceExperience</w:t>
            </w:r>
            <w:proofErr w:type="spellEnd"/>
          </w:p>
        </w:tc>
        <w:tc>
          <w:tcPr>
            <w:tcW w:w="5217" w:type="dxa"/>
            <w:gridSpan w:val="4"/>
          </w:tcPr>
          <w:p w14:paraId="3E434550" w14:textId="77777777" w:rsidR="008C419F" w:rsidRDefault="008C419F" w:rsidP="00561AD0">
            <w:pPr>
              <w:pStyle w:val="TAL"/>
            </w:pPr>
            <w:r>
              <w:t>This feature indicates support for the event related to service experience.</w:t>
            </w:r>
          </w:p>
        </w:tc>
      </w:tr>
      <w:tr w:rsidR="008C419F" w14:paraId="27419E45" w14:textId="77777777" w:rsidTr="00561AD0">
        <w:trPr>
          <w:gridBefore w:val="1"/>
          <w:wBefore w:w="79" w:type="dxa"/>
          <w:jc w:val="center"/>
        </w:trPr>
        <w:tc>
          <w:tcPr>
            <w:tcW w:w="1419" w:type="dxa"/>
            <w:gridSpan w:val="3"/>
          </w:tcPr>
          <w:p w14:paraId="2743228E" w14:textId="77777777" w:rsidR="008C419F" w:rsidRDefault="008C419F" w:rsidP="00561AD0">
            <w:pPr>
              <w:pStyle w:val="TAL"/>
            </w:pPr>
            <w:r>
              <w:t>2</w:t>
            </w:r>
          </w:p>
        </w:tc>
        <w:tc>
          <w:tcPr>
            <w:tcW w:w="2897" w:type="dxa"/>
            <w:gridSpan w:val="3"/>
          </w:tcPr>
          <w:p w14:paraId="55915C07" w14:textId="77777777" w:rsidR="008C419F" w:rsidRDefault="008C419F" w:rsidP="00561AD0">
            <w:pPr>
              <w:pStyle w:val="TAL"/>
            </w:pPr>
            <w:proofErr w:type="spellStart"/>
            <w:r>
              <w:t>UeMobility</w:t>
            </w:r>
            <w:proofErr w:type="spellEnd"/>
          </w:p>
        </w:tc>
        <w:tc>
          <w:tcPr>
            <w:tcW w:w="5217" w:type="dxa"/>
            <w:gridSpan w:val="4"/>
          </w:tcPr>
          <w:p w14:paraId="44846C75" w14:textId="77777777" w:rsidR="008C419F" w:rsidRDefault="008C419F" w:rsidP="00561AD0">
            <w:pPr>
              <w:pStyle w:val="TAL"/>
            </w:pPr>
            <w:r>
              <w:t>This feature indicates the support of analytics based on UE mobility information.</w:t>
            </w:r>
          </w:p>
        </w:tc>
      </w:tr>
      <w:tr w:rsidR="008C419F" w14:paraId="43FB252C" w14:textId="77777777" w:rsidTr="00561AD0">
        <w:trPr>
          <w:gridBefore w:val="1"/>
          <w:wBefore w:w="79" w:type="dxa"/>
          <w:jc w:val="center"/>
        </w:trPr>
        <w:tc>
          <w:tcPr>
            <w:tcW w:w="1419" w:type="dxa"/>
            <w:gridSpan w:val="3"/>
          </w:tcPr>
          <w:p w14:paraId="1B6187C6" w14:textId="77777777" w:rsidR="008C419F" w:rsidRDefault="008C419F" w:rsidP="00561AD0">
            <w:pPr>
              <w:pStyle w:val="TAL"/>
            </w:pPr>
            <w:r>
              <w:t>3</w:t>
            </w:r>
          </w:p>
        </w:tc>
        <w:tc>
          <w:tcPr>
            <w:tcW w:w="2897" w:type="dxa"/>
            <w:gridSpan w:val="3"/>
          </w:tcPr>
          <w:p w14:paraId="07A26E15" w14:textId="77777777" w:rsidR="008C419F" w:rsidRDefault="008C419F" w:rsidP="00561AD0">
            <w:pPr>
              <w:pStyle w:val="TAL"/>
            </w:pPr>
            <w:proofErr w:type="spellStart"/>
            <w:r>
              <w:t>UeCommunication</w:t>
            </w:r>
            <w:proofErr w:type="spellEnd"/>
          </w:p>
        </w:tc>
        <w:tc>
          <w:tcPr>
            <w:tcW w:w="5217" w:type="dxa"/>
            <w:gridSpan w:val="4"/>
          </w:tcPr>
          <w:p w14:paraId="7D65C31D" w14:textId="77777777" w:rsidR="008C419F" w:rsidRDefault="008C419F" w:rsidP="00561AD0">
            <w:pPr>
              <w:pStyle w:val="TAL"/>
            </w:pPr>
            <w:r>
              <w:t>This feature indicates the support of analytics based on UE communication information.</w:t>
            </w:r>
          </w:p>
        </w:tc>
      </w:tr>
      <w:tr w:rsidR="008C419F" w14:paraId="1EBD5461" w14:textId="77777777" w:rsidTr="00561AD0">
        <w:trPr>
          <w:gridBefore w:val="1"/>
          <w:wBefore w:w="79" w:type="dxa"/>
          <w:jc w:val="center"/>
        </w:trPr>
        <w:tc>
          <w:tcPr>
            <w:tcW w:w="1419" w:type="dxa"/>
            <w:gridSpan w:val="3"/>
          </w:tcPr>
          <w:p w14:paraId="14CDE9B8" w14:textId="77777777" w:rsidR="008C419F" w:rsidRDefault="008C419F" w:rsidP="00561AD0">
            <w:pPr>
              <w:pStyle w:val="TAL"/>
            </w:pPr>
            <w:r>
              <w:t>4</w:t>
            </w:r>
          </w:p>
        </w:tc>
        <w:tc>
          <w:tcPr>
            <w:tcW w:w="2897" w:type="dxa"/>
            <w:gridSpan w:val="3"/>
          </w:tcPr>
          <w:p w14:paraId="3A8BFE6D" w14:textId="77777777" w:rsidR="008C419F" w:rsidRDefault="008C419F" w:rsidP="00561AD0">
            <w:pPr>
              <w:pStyle w:val="TAL"/>
            </w:pPr>
            <w:proofErr w:type="spellStart"/>
            <w:r>
              <w:t>QoSSustainability</w:t>
            </w:r>
            <w:proofErr w:type="spellEnd"/>
          </w:p>
        </w:tc>
        <w:tc>
          <w:tcPr>
            <w:tcW w:w="5217" w:type="dxa"/>
            <w:gridSpan w:val="4"/>
          </w:tcPr>
          <w:p w14:paraId="27AC797C" w14:textId="77777777" w:rsidR="008C419F" w:rsidRDefault="008C419F" w:rsidP="00561AD0">
            <w:pPr>
              <w:pStyle w:val="TAL"/>
            </w:pPr>
            <w:r>
              <w:t>This feature indicates support for the event related to QoS sustainability.</w:t>
            </w:r>
          </w:p>
        </w:tc>
      </w:tr>
      <w:tr w:rsidR="008C419F" w14:paraId="45F50AA4" w14:textId="77777777" w:rsidTr="00561AD0">
        <w:trPr>
          <w:gridBefore w:val="1"/>
          <w:wBefore w:w="79" w:type="dxa"/>
          <w:jc w:val="center"/>
        </w:trPr>
        <w:tc>
          <w:tcPr>
            <w:tcW w:w="1419" w:type="dxa"/>
            <w:gridSpan w:val="3"/>
          </w:tcPr>
          <w:p w14:paraId="605AC7E8" w14:textId="77777777" w:rsidR="008C419F" w:rsidRDefault="008C419F" w:rsidP="00561AD0">
            <w:pPr>
              <w:pStyle w:val="TAL"/>
            </w:pPr>
            <w:r>
              <w:rPr>
                <w:rFonts w:hint="eastAsia"/>
              </w:rPr>
              <w:t>5</w:t>
            </w:r>
          </w:p>
        </w:tc>
        <w:tc>
          <w:tcPr>
            <w:tcW w:w="2897" w:type="dxa"/>
            <w:gridSpan w:val="3"/>
          </w:tcPr>
          <w:p w14:paraId="15B3F1BD" w14:textId="77777777" w:rsidR="008C419F" w:rsidRDefault="008C419F" w:rsidP="00561AD0">
            <w:pPr>
              <w:pStyle w:val="TAL"/>
            </w:pPr>
            <w:proofErr w:type="spellStart"/>
            <w:r>
              <w:t>AbnormalBehaviour</w:t>
            </w:r>
            <w:proofErr w:type="spellEnd"/>
          </w:p>
        </w:tc>
        <w:tc>
          <w:tcPr>
            <w:tcW w:w="5217" w:type="dxa"/>
            <w:gridSpan w:val="4"/>
          </w:tcPr>
          <w:p w14:paraId="334DAD10" w14:textId="77777777" w:rsidR="008C419F" w:rsidRDefault="008C419F" w:rsidP="00561AD0">
            <w:pPr>
              <w:pStyle w:val="TAL"/>
            </w:pPr>
            <w:r>
              <w:t>This feature indicates support for the event related to abnormal behaviour information.</w:t>
            </w:r>
          </w:p>
        </w:tc>
      </w:tr>
      <w:tr w:rsidR="008C419F" w14:paraId="133B4E0A" w14:textId="77777777" w:rsidTr="00561AD0">
        <w:trPr>
          <w:gridBefore w:val="1"/>
          <w:wBefore w:w="79" w:type="dxa"/>
          <w:jc w:val="center"/>
        </w:trPr>
        <w:tc>
          <w:tcPr>
            <w:tcW w:w="1419" w:type="dxa"/>
            <w:gridSpan w:val="3"/>
          </w:tcPr>
          <w:p w14:paraId="64A60886" w14:textId="77777777" w:rsidR="008C419F" w:rsidRDefault="008C419F" w:rsidP="00561AD0">
            <w:pPr>
              <w:pStyle w:val="TAL"/>
            </w:pPr>
            <w:r>
              <w:rPr>
                <w:rFonts w:hint="eastAsia"/>
              </w:rPr>
              <w:t>6</w:t>
            </w:r>
          </w:p>
        </w:tc>
        <w:tc>
          <w:tcPr>
            <w:tcW w:w="2897" w:type="dxa"/>
            <w:gridSpan w:val="3"/>
          </w:tcPr>
          <w:p w14:paraId="50A1D971" w14:textId="77777777" w:rsidR="008C419F" w:rsidRDefault="008C419F" w:rsidP="00561AD0">
            <w:pPr>
              <w:pStyle w:val="TAL"/>
            </w:pPr>
            <w:proofErr w:type="spellStart"/>
            <w:r>
              <w:t>UserDataCongestion</w:t>
            </w:r>
            <w:proofErr w:type="spellEnd"/>
          </w:p>
        </w:tc>
        <w:tc>
          <w:tcPr>
            <w:tcW w:w="5217" w:type="dxa"/>
            <w:gridSpan w:val="4"/>
          </w:tcPr>
          <w:p w14:paraId="6C1F98F1" w14:textId="77777777" w:rsidR="008C419F" w:rsidRDefault="008C419F" w:rsidP="00561AD0">
            <w:pPr>
              <w:pStyle w:val="TAL"/>
            </w:pPr>
            <w:r>
              <w:t>This feature indicates support for the event related to user data congestion.</w:t>
            </w:r>
          </w:p>
        </w:tc>
      </w:tr>
      <w:tr w:rsidR="008C419F" w14:paraId="392F5142" w14:textId="77777777" w:rsidTr="00561AD0">
        <w:trPr>
          <w:gridBefore w:val="1"/>
          <w:wBefore w:w="79" w:type="dxa"/>
          <w:jc w:val="center"/>
        </w:trPr>
        <w:tc>
          <w:tcPr>
            <w:tcW w:w="1419" w:type="dxa"/>
            <w:gridSpan w:val="3"/>
          </w:tcPr>
          <w:p w14:paraId="652D8C1B" w14:textId="77777777" w:rsidR="008C419F" w:rsidRDefault="008C419F" w:rsidP="00561AD0">
            <w:pPr>
              <w:pStyle w:val="TAL"/>
            </w:pPr>
            <w:r>
              <w:t>7</w:t>
            </w:r>
          </w:p>
        </w:tc>
        <w:tc>
          <w:tcPr>
            <w:tcW w:w="2897" w:type="dxa"/>
            <w:gridSpan w:val="3"/>
          </w:tcPr>
          <w:p w14:paraId="1F64C3AC" w14:textId="77777777" w:rsidR="008C419F" w:rsidRDefault="008C419F" w:rsidP="00561AD0">
            <w:pPr>
              <w:pStyle w:val="TAL"/>
            </w:pPr>
            <w:proofErr w:type="spellStart"/>
            <w:r>
              <w:t>NfLoad</w:t>
            </w:r>
            <w:proofErr w:type="spellEnd"/>
          </w:p>
        </w:tc>
        <w:tc>
          <w:tcPr>
            <w:tcW w:w="5217" w:type="dxa"/>
            <w:gridSpan w:val="4"/>
          </w:tcPr>
          <w:p w14:paraId="77B36B7B" w14:textId="77777777" w:rsidR="008C419F" w:rsidRDefault="008C419F" w:rsidP="00561AD0">
            <w:pPr>
              <w:pStyle w:val="TAL"/>
            </w:pPr>
            <w:r>
              <w:t>This feature indicates the support of the analytics related to the load of NF instances.</w:t>
            </w:r>
          </w:p>
        </w:tc>
      </w:tr>
      <w:tr w:rsidR="008C419F" w14:paraId="786F15A0" w14:textId="77777777" w:rsidTr="00561AD0">
        <w:trPr>
          <w:gridBefore w:val="1"/>
          <w:wBefore w:w="79" w:type="dxa"/>
          <w:jc w:val="center"/>
        </w:trPr>
        <w:tc>
          <w:tcPr>
            <w:tcW w:w="1419" w:type="dxa"/>
            <w:gridSpan w:val="3"/>
          </w:tcPr>
          <w:p w14:paraId="674D2951" w14:textId="77777777" w:rsidR="008C419F" w:rsidRDefault="008C419F" w:rsidP="00561AD0">
            <w:pPr>
              <w:pStyle w:val="TAL"/>
            </w:pPr>
            <w:r>
              <w:rPr>
                <w:rFonts w:hint="eastAsia"/>
              </w:rPr>
              <w:t>8</w:t>
            </w:r>
          </w:p>
        </w:tc>
        <w:tc>
          <w:tcPr>
            <w:tcW w:w="2897" w:type="dxa"/>
            <w:gridSpan w:val="3"/>
          </w:tcPr>
          <w:p w14:paraId="1636E830" w14:textId="77777777" w:rsidR="008C419F" w:rsidRDefault="008C419F" w:rsidP="00561AD0">
            <w:pPr>
              <w:pStyle w:val="TAL"/>
            </w:pPr>
            <w:proofErr w:type="spellStart"/>
            <w:r>
              <w:t>NetworkPerformance</w:t>
            </w:r>
            <w:proofErr w:type="spellEnd"/>
          </w:p>
        </w:tc>
        <w:tc>
          <w:tcPr>
            <w:tcW w:w="5217" w:type="dxa"/>
            <w:gridSpan w:val="4"/>
          </w:tcPr>
          <w:p w14:paraId="53763228" w14:textId="77777777" w:rsidR="008C419F" w:rsidRDefault="008C419F" w:rsidP="00561AD0">
            <w:pPr>
              <w:pStyle w:val="TAL"/>
            </w:pPr>
            <w:r>
              <w:t>This feature indicates the support of analytics based on network performance.</w:t>
            </w:r>
          </w:p>
        </w:tc>
      </w:tr>
      <w:tr w:rsidR="008C419F" w14:paraId="160816FB" w14:textId="77777777" w:rsidTr="00561AD0">
        <w:trPr>
          <w:gridBefore w:val="1"/>
          <w:wBefore w:w="79" w:type="dxa"/>
          <w:jc w:val="center"/>
        </w:trPr>
        <w:tc>
          <w:tcPr>
            <w:tcW w:w="1419" w:type="dxa"/>
            <w:gridSpan w:val="3"/>
          </w:tcPr>
          <w:p w14:paraId="589D86F2" w14:textId="77777777" w:rsidR="008C419F" w:rsidRDefault="008C419F" w:rsidP="00561AD0">
            <w:pPr>
              <w:pStyle w:val="TAL"/>
            </w:pPr>
            <w:r>
              <w:rPr>
                <w:rFonts w:hint="eastAsia"/>
              </w:rPr>
              <w:t>9</w:t>
            </w:r>
          </w:p>
        </w:tc>
        <w:tc>
          <w:tcPr>
            <w:tcW w:w="2897" w:type="dxa"/>
            <w:gridSpan w:val="3"/>
          </w:tcPr>
          <w:p w14:paraId="2E4EDA71" w14:textId="77777777" w:rsidR="008C419F" w:rsidRDefault="008C419F" w:rsidP="00561AD0">
            <w:pPr>
              <w:pStyle w:val="TAL"/>
            </w:pPr>
            <w:proofErr w:type="spellStart"/>
            <w:r>
              <w:t>NsiLoad</w:t>
            </w:r>
            <w:proofErr w:type="spellEnd"/>
          </w:p>
        </w:tc>
        <w:tc>
          <w:tcPr>
            <w:tcW w:w="5217" w:type="dxa"/>
            <w:gridSpan w:val="4"/>
          </w:tcPr>
          <w:p w14:paraId="221EE370" w14:textId="77777777" w:rsidR="008C419F" w:rsidRDefault="008C419F" w:rsidP="00561AD0">
            <w:pPr>
              <w:pStyle w:val="TAL"/>
            </w:pPr>
            <w:r>
              <w:t>This feature indicates the support of the event related to the load level of Network Slice and the optionally associated Network Slice Instance.</w:t>
            </w:r>
          </w:p>
        </w:tc>
      </w:tr>
      <w:tr w:rsidR="008C419F" w14:paraId="1A39DC5F" w14:textId="77777777" w:rsidTr="00561AD0">
        <w:trPr>
          <w:gridBefore w:val="1"/>
          <w:wBefore w:w="79" w:type="dxa"/>
          <w:jc w:val="center"/>
        </w:trPr>
        <w:tc>
          <w:tcPr>
            <w:tcW w:w="1419" w:type="dxa"/>
            <w:gridSpan w:val="3"/>
          </w:tcPr>
          <w:p w14:paraId="4F66661C" w14:textId="77777777" w:rsidR="008C419F" w:rsidRDefault="008C419F" w:rsidP="00561AD0">
            <w:pPr>
              <w:pStyle w:val="TAL"/>
            </w:pPr>
            <w:r>
              <w:t>10</w:t>
            </w:r>
          </w:p>
        </w:tc>
        <w:tc>
          <w:tcPr>
            <w:tcW w:w="2897" w:type="dxa"/>
            <w:gridSpan w:val="3"/>
          </w:tcPr>
          <w:p w14:paraId="26683297" w14:textId="77777777" w:rsidR="008C419F" w:rsidRDefault="008C419F" w:rsidP="00561AD0">
            <w:pPr>
              <w:pStyle w:val="TAL"/>
            </w:pPr>
            <w:r>
              <w:t>ES3XX</w:t>
            </w:r>
          </w:p>
        </w:tc>
        <w:tc>
          <w:tcPr>
            <w:tcW w:w="5217" w:type="dxa"/>
            <w:gridSpan w:val="4"/>
          </w:tcPr>
          <w:p w14:paraId="06698C59" w14:textId="77777777" w:rsidR="008C419F" w:rsidRDefault="008C419F" w:rsidP="00561AD0">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C419F" w14:paraId="1B453534" w14:textId="77777777" w:rsidTr="00561AD0">
        <w:trPr>
          <w:gridBefore w:val="1"/>
          <w:wBefore w:w="79" w:type="dxa"/>
          <w:jc w:val="center"/>
        </w:trPr>
        <w:tc>
          <w:tcPr>
            <w:tcW w:w="1419" w:type="dxa"/>
            <w:gridSpan w:val="3"/>
          </w:tcPr>
          <w:p w14:paraId="38C7D82B" w14:textId="77777777" w:rsidR="008C419F" w:rsidRDefault="008C419F" w:rsidP="00561AD0">
            <w:pPr>
              <w:pStyle w:val="TAL"/>
            </w:pPr>
            <w:r>
              <w:t>11</w:t>
            </w:r>
          </w:p>
        </w:tc>
        <w:tc>
          <w:tcPr>
            <w:tcW w:w="2897" w:type="dxa"/>
            <w:gridSpan w:val="3"/>
          </w:tcPr>
          <w:p w14:paraId="65BCB12D" w14:textId="77777777" w:rsidR="008C419F" w:rsidRDefault="008C419F" w:rsidP="00561AD0">
            <w:pPr>
              <w:pStyle w:val="TAL"/>
            </w:pPr>
            <w:proofErr w:type="spellStart"/>
            <w:r>
              <w:t>EneNA</w:t>
            </w:r>
            <w:proofErr w:type="spellEnd"/>
          </w:p>
        </w:tc>
        <w:tc>
          <w:tcPr>
            <w:tcW w:w="5217" w:type="dxa"/>
            <w:gridSpan w:val="4"/>
          </w:tcPr>
          <w:p w14:paraId="12E5F719" w14:textId="77777777" w:rsidR="008C419F" w:rsidRDefault="008C419F" w:rsidP="00561AD0">
            <w:pPr>
              <w:pStyle w:val="TAL"/>
            </w:pPr>
            <w:r>
              <w:t>This feature indicates support for the enhancements of network data analytics requirements.</w:t>
            </w:r>
          </w:p>
        </w:tc>
      </w:tr>
      <w:tr w:rsidR="008C419F" w14:paraId="3E98D915" w14:textId="77777777" w:rsidTr="00561AD0">
        <w:trPr>
          <w:gridBefore w:val="2"/>
          <w:wBefore w:w="112" w:type="dxa"/>
          <w:jc w:val="center"/>
        </w:trPr>
        <w:tc>
          <w:tcPr>
            <w:tcW w:w="1428" w:type="dxa"/>
            <w:gridSpan w:val="3"/>
          </w:tcPr>
          <w:p w14:paraId="4916CB6E" w14:textId="77777777" w:rsidR="008C419F" w:rsidRDefault="008C419F" w:rsidP="00561AD0">
            <w:pPr>
              <w:pStyle w:val="TAL"/>
            </w:pPr>
            <w:r>
              <w:rPr>
                <w:rFonts w:hint="eastAsia"/>
              </w:rPr>
              <w:t>1</w:t>
            </w:r>
            <w:r>
              <w:t>2</w:t>
            </w:r>
          </w:p>
        </w:tc>
        <w:tc>
          <w:tcPr>
            <w:tcW w:w="2888" w:type="dxa"/>
            <w:gridSpan w:val="3"/>
          </w:tcPr>
          <w:p w14:paraId="0A871601" w14:textId="77777777" w:rsidR="008C419F" w:rsidRDefault="008C419F" w:rsidP="00561AD0">
            <w:pPr>
              <w:pStyle w:val="TAL"/>
            </w:pPr>
            <w:proofErr w:type="spellStart"/>
            <w:r>
              <w:t>UserDataCongestionExt</w:t>
            </w:r>
            <w:proofErr w:type="spellEnd"/>
          </w:p>
        </w:tc>
        <w:tc>
          <w:tcPr>
            <w:tcW w:w="5184" w:type="dxa"/>
            <w:gridSpan w:val="3"/>
          </w:tcPr>
          <w:p w14:paraId="7B63CC12" w14:textId="77777777" w:rsidR="008C419F" w:rsidRDefault="008C419F" w:rsidP="00561AD0">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8C419F" w14:paraId="5303F2F0" w14:textId="77777777" w:rsidTr="00561AD0">
        <w:trPr>
          <w:gridBefore w:val="1"/>
          <w:gridAfter w:val="1"/>
          <w:wBefore w:w="79" w:type="dxa"/>
          <w:wAfter w:w="30" w:type="dxa"/>
          <w:jc w:val="center"/>
        </w:trPr>
        <w:tc>
          <w:tcPr>
            <w:tcW w:w="1419" w:type="dxa"/>
            <w:gridSpan w:val="3"/>
          </w:tcPr>
          <w:p w14:paraId="08CCCEED" w14:textId="77777777" w:rsidR="008C419F" w:rsidRDefault="008C419F" w:rsidP="00561AD0">
            <w:pPr>
              <w:pStyle w:val="TAL"/>
            </w:pPr>
            <w:r>
              <w:t>13</w:t>
            </w:r>
          </w:p>
        </w:tc>
        <w:tc>
          <w:tcPr>
            <w:tcW w:w="2897" w:type="dxa"/>
            <w:gridSpan w:val="3"/>
          </w:tcPr>
          <w:p w14:paraId="342B1AD6" w14:textId="77777777" w:rsidR="008C419F" w:rsidRDefault="008C419F" w:rsidP="00561AD0">
            <w:pPr>
              <w:pStyle w:val="TAL"/>
            </w:pPr>
            <w:r>
              <w:t>Aggregation</w:t>
            </w:r>
          </w:p>
        </w:tc>
        <w:tc>
          <w:tcPr>
            <w:tcW w:w="5187" w:type="dxa"/>
            <w:gridSpan w:val="3"/>
          </w:tcPr>
          <w:p w14:paraId="74B15B2E" w14:textId="77777777" w:rsidR="008C419F" w:rsidRDefault="008C419F" w:rsidP="00561AD0">
            <w:pPr>
              <w:pStyle w:val="TAL"/>
            </w:pPr>
            <w:r>
              <w:t>This feature indicates support for analytics aggregation.</w:t>
            </w:r>
          </w:p>
        </w:tc>
      </w:tr>
      <w:tr w:rsidR="008C419F" w14:paraId="105F4759" w14:textId="77777777" w:rsidTr="00561AD0">
        <w:trPr>
          <w:gridBefore w:val="1"/>
          <w:gridAfter w:val="1"/>
          <w:wBefore w:w="79" w:type="dxa"/>
          <w:wAfter w:w="30" w:type="dxa"/>
          <w:jc w:val="center"/>
        </w:trPr>
        <w:tc>
          <w:tcPr>
            <w:tcW w:w="1419" w:type="dxa"/>
            <w:gridSpan w:val="3"/>
          </w:tcPr>
          <w:p w14:paraId="598BCB82" w14:textId="77777777" w:rsidR="008C419F" w:rsidRDefault="008C419F" w:rsidP="00561AD0">
            <w:pPr>
              <w:pStyle w:val="TAL"/>
            </w:pPr>
            <w:r>
              <w:rPr>
                <w:rFonts w:hint="eastAsia"/>
              </w:rPr>
              <w:t>14</w:t>
            </w:r>
          </w:p>
        </w:tc>
        <w:tc>
          <w:tcPr>
            <w:tcW w:w="2897" w:type="dxa"/>
            <w:gridSpan w:val="3"/>
          </w:tcPr>
          <w:p w14:paraId="630B30C3" w14:textId="77777777" w:rsidR="008C419F" w:rsidRDefault="008C419F" w:rsidP="00561AD0">
            <w:pPr>
              <w:pStyle w:val="TAL"/>
            </w:pPr>
            <w:proofErr w:type="spellStart"/>
            <w:r>
              <w:t>NsiLoadExt</w:t>
            </w:r>
            <w:proofErr w:type="spellEnd"/>
          </w:p>
        </w:tc>
        <w:tc>
          <w:tcPr>
            <w:tcW w:w="5187" w:type="dxa"/>
            <w:gridSpan w:val="3"/>
          </w:tcPr>
          <w:p w14:paraId="3F5A9051" w14:textId="77777777" w:rsidR="008C419F" w:rsidRDefault="008C419F" w:rsidP="00561AD0">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8C419F" w14:paraId="75164923" w14:textId="77777777" w:rsidTr="00561AD0">
        <w:trPr>
          <w:gridBefore w:val="1"/>
          <w:gridAfter w:val="1"/>
          <w:wBefore w:w="79" w:type="dxa"/>
          <w:wAfter w:w="30" w:type="dxa"/>
          <w:jc w:val="center"/>
        </w:trPr>
        <w:tc>
          <w:tcPr>
            <w:tcW w:w="1419" w:type="dxa"/>
            <w:gridSpan w:val="3"/>
          </w:tcPr>
          <w:p w14:paraId="3240E598" w14:textId="77777777" w:rsidR="008C419F" w:rsidRDefault="008C419F" w:rsidP="00561AD0">
            <w:pPr>
              <w:pStyle w:val="TAL"/>
            </w:pPr>
            <w:r>
              <w:rPr>
                <w:rFonts w:hint="eastAsia"/>
              </w:rPr>
              <w:t>1</w:t>
            </w:r>
            <w:r>
              <w:t>5</w:t>
            </w:r>
          </w:p>
        </w:tc>
        <w:tc>
          <w:tcPr>
            <w:tcW w:w="2897" w:type="dxa"/>
            <w:gridSpan w:val="3"/>
          </w:tcPr>
          <w:p w14:paraId="7EB4BDE6" w14:textId="77777777" w:rsidR="008C419F" w:rsidRDefault="008C419F" w:rsidP="00561AD0">
            <w:pPr>
              <w:pStyle w:val="TAL"/>
            </w:pPr>
            <w:proofErr w:type="spellStart"/>
            <w:r>
              <w:rPr>
                <w:rFonts w:hint="eastAsia"/>
              </w:rPr>
              <w:t>S</w:t>
            </w:r>
            <w:r>
              <w:t>erviceExperienceExt</w:t>
            </w:r>
            <w:proofErr w:type="spellEnd"/>
          </w:p>
        </w:tc>
        <w:tc>
          <w:tcPr>
            <w:tcW w:w="5187" w:type="dxa"/>
            <w:gridSpan w:val="3"/>
          </w:tcPr>
          <w:p w14:paraId="76E61DE8" w14:textId="77777777" w:rsidR="008C419F" w:rsidRDefault="008C419F" w:rsidP="00561AD0">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8C419F" w14:paraId="2F5B4392" w14:textId="77777777" w:rsidTr="00561AD0">
        <w:trPr>
          <w:gridBefore w:val="1"/>
          <w:gridAfter w:val="1"/>
          <w:wBefore w:w="79" w:type="dxa"/>
          <w:wAfter w:w="30" w:type="dxa"/>
          <w:jc w:val="center"/>
        </w:trPr>
        <w:tc>
          <w:tcPr>
            <w:tcW w:w="1419" w:type="dxa"/>
            <w:gridSpan w:val="3"/>
          </w:tcPr>
          <w:p w14:paraId="7300A74B" w14:textId="77777777" w:rsidR="008C419F" w:rsidRDefault="008C419F" w:rsidP="00561AD0">
            <w:pPr>
              <w:pStyle w:val="TAL"/>
            </w:pPr>
            <w:r>
              <w:t>16</w:t>
            </w:r>
          </w:p>
        </w:tc>
        <w:tc>
          <w:tcPr>
            <w:tcW w:w="2897" w:type="dxa"/>
            <w:gridSpan w:val="3"/>
          </w:tcPr>
          <w:p w14:paraId="7B1ED184" w14:textId="77777777" w:rsidR="008C419F" w:rsidRDefault="008C419F" w:rsidP="00561AD0">
            <w:pPr>
              <w:pStyle w:val="TAL"/>
            </w:pPr>
            <w:proofErr w:type="spellStart"/>
            <w:r>
              <w:rPr>
                <w:rFonts w:hint="eastAsia"/>
              </w:rPr>
              <w:t>Dn</w:t>
            </w:r>
            <w:r>
              <w:t>Performance</w:t>
            </w:r>
            <w:proofErr w:type="spellEnd"/>
          </w:p>
        </w:tc>
        <w:tc>
          <w:tcPr>
            <w:tcW w:w="5187" w:type="dxa"/>
            <w:gridSpan w:val="3"/>
          </w:tcPr>
          <w:p w14:paraId="6858BD18" w14:textId="77777777" w:rsidR="008C419F" w:rsidRDefault="008C419F" w:rsidP="00561AD0">
            <w:pPr>
              <w:pStyle w:val="TAL"/>
            </w:pPr>
            <w:r>
              <w:t>This feature indicates the support of the analytics related to DN performance.</w:t>
            </w:r>
          </w:p>
        </w:tc>
      </w:tr>
      <w:tr w:rsidR="008C419F" w14:paraId="66AD967C" w14:textId="77777777" w:rsidTr="00561AD0">
        <w:trPr>
          <w:gridBefore w:val="1"/>
          <w:gridAfter w:val="1"/>
          <w:wBefore w:w="79" w:type="dxa"/>
          <w:wAfter w:w="30" w:type="dxa"/>
          <w:jc w:val="center"/>
        </w:trPr>
        <w:tc>
          <w:tcPr>
            <w:tcW w:w="1419" w:type="dxa"/>
            <w:gridSpan w:val="3"/>
          </w:tcPr>
          <w:p w14:paraId="5B3C098F" w14:textId="77777777" w:rsidR="008C419F" w:rsidRDefault="008C419F" w:rsidP="00561AD0">
            <w:pPr>
              <w:pStyle w:val="TAL"/>
            </w:pPr>
            <w:r>
              <w:rPr>
                <w:rFonts w:hint="eastAsia"/>
              </w:rPr>
              <w:t>1</w:t>
            </w:r>
            <w:r>
              <w:t>7</w:t>
            </w:r>
          </w:p>
        </w:tc>
        <w:tc>
          <w:tcPr>
            <w:tcW w:w="2897" w:type="dxa"/>
            <w:gridSpan w:val="3"/>
          </w:tcPr>
          <w:p w14:paraId="2947A4C4" w14:textId="77777777" w:rsidR="008C419F" w:rsidRDefault="008C419F" w:rsidP="00561AD0">
            <w:pPr>
              <w:pStyle w:val="TAL"/>
            </w:pPr>
            <w:proofErr w:type="spellStart"/>
            <w:r>
              <w:t>NfLoadExt</w:t>
            </w:r>
            <w:proofErr w:type="spellEnd"/>
          </w:p>
        </w:tc>
        <w:tc>
          <w:tcPr>
            <w:tcW w:w="5187" w:type="dxa"/>
            <w:gridSpan w:val="3"/>
          </w:tcPr>
          <w:p w14:paraId="3C88C9AC" w14:textId="77777777" w:rsidR="008C419F" w:rsidRDefault="008C419F" w:rsidP="00561AD0">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8C419F" w14:paraId="4D161966" w14:textId="77777777" w:rsidTr="00561AD0">
        <w:trPr>
          <w:gridBefore w:val="1"/>
          <w:gridAfter w:val="1"/>
          <w:wBefore w:w="79" w:type="dxa"/>
          <w:wAfter w:w="30" w:type="dxa"/>
          <w:jc w:val="center"/>
        </w:trPr>
        <w:tc>
          <w:tcPr>
            <w:tcW w:w="1419" w:type="dxa"/>
            <w:gridSpan w:val="3"/>
          </w:tcPr>
          <w:p w14:paraId="2C730C6F" w14:textId="77777777" w:rsidR="008C419F" w:rsidRDefault="008C419F" w:rsidP="00561AD0">
            <w:pPr>
              <w:pStyle w:val="TAL"/>
            </w:pPr>
            <w:r>
              <w:t>18</w:t>
            </w:r>
          </w:p>
        </w:tc>
        <w:tc>
          <w:tcPr>
            <w:tcW w:w="2897" w:type="dxa"/>
            <w:gridSpan w:val="3"/>
          </w:tcPr>
          <w:p w14:paraId="54B0BBB1" w14:textId="77777777" w:rsidR="008C419F" w:rsidRDefault="008C419F" w:rsidP="00561AD0">
            <w:pPr>
              <w:pStyle w:val="TAL"/>
            </w:pPr>
            <w:r>
              <w:t>Dispersion</w:t>
            </w:r>
          </w:p>
        </w:tc>
        <w:tc>
          <w:tcPr>
            <w:tcW w:w="5187" w:type="dxa"/>
            <w:gridSpan w:val="3"/>
          </w:tcPr>
          <w:p w14:paraId="1B1D4613" w14:textId="77777777" w:rsidR="008C419F" w:rsidRDefault="008C419F" w:rsidP="00561AD0">
            <w:pPr>
              <w:pStyle w:val="TAL"/>
            </w:pPr>
            <w:r>
              <w:t>This feature indicates support of the analytics related to dispersion analytics information.</w:t>
            </w:r>
          </w:p>
        </w:tc>
      </w:tr>
      <w:tr w:rsidR="008C419F" w14:paraId="33BF09A8" w14:textId="77777777" w:rsidTr="00561AD0">
        <w:trPr>
          <w:gridBefore w:val="1"/>
          <w:gridAfter w:val="1"/>
          <w:wBefore w:w="79" w:type="dxa"/>
          <w:wAfter w:w="30" w:type="dxa"/>
          <w:jc w:val="center"/>
        </w:trPr>
        <w:tc>
          <w:tcPr>
            <w:tcW w:w="1419" w:type="dxa"/>
            <w:gridSpan w:val="3"/>
          </w:tcPr>
          <w:p w14:paraId="63D9375E" w14:textId="77777777" w:rsidR="008C419F" w:rsidRDefault="008C419F" w:rsidP="00561AD0">
            <w:pPr>
              <w:pStyle w:val="TAL"/>
            </w:pPr>
            <w:r>
              <w:rPr>
                <w:rFonts w:hint="eastAsia"/>
              </w:rPr>
              <w:t>1</w:t>
            </w:r>
            <w:r>
              <w:t>9</w:t>
            </w:r>
          </w:p>
        </w:tc>
        <w:tc>
          <w:tcPr>
            <w:tcW w:w="2897" w:type="dxa"/>
            <w:gridSpan w:val="3"/>
          </w:tcPr>
          <w:p w14:paraId="1F2DFEC5" w14:textId="77777777" w:rsidR="008C419F" w:rsidRDefault="008C419F" w:rsidP="00561AD0">
            <w:pPr>
              <w:pStyle w:val="TAL"/>
            </w:pPr>
            <w:proofErr w:type="spellStart"/>
            <w:r>
              <w:t>RedundantTransmissionExp</w:t>
            </w:r>
            <w:proofErr w:type="spellEnd"/>
          </w:p>
        </w:tc>
        <w:tc>
          <w:tcPr>
            <w:tcW w:w="5187" w:type="dxa"/>
            <w:gridSpan w:val="3"/>
          </w:tcPr>
          <w:p w14:paraId="42939B71" w14:textId="77777777" w:rsidR="008C419F" w:rsidRDefault="008C419F" w:rsidP="00561AD0">
            <w:pPr>
              <w:pStyle w:val="TAL"/>
            </w:pPr>
            <w:r>
              <w:t>This feature indicates support of the analytics related to redundant transmission experience analytics information.</w:t>
            </w:r>
          </w:p>
        </w:tc>
      </w:tr>
      <w:tr w:rsidR="008C419F" w14:paraId="2513B3E2" w14:textId="77777777" w:rsidTr="00561AD0">
        <w:trPr>
          <w:gridBefore w:val="1"/>
          <w:gridAfter w:val="1"/>
          <w:wBefore w:w="79" w:type="dxa"/>
          <w:wAfter w:w="30" w:type="dxa"/>
          <w:jc w:val="center"/>
        </w:trPr>
        <w:tc>
          <w:tcPr>
            <w:tcW w:w="1419" w:type="dxa"/>
            <w:gridSpan w:val="3"/>
          </w:tcPr>
          <w:p w14:paraId="42E23012" w14:textId="77777777" w:rsidR="008C419F" w:rsidRDefault="008C419F" w:rsidP="00561AD0">
            <w:pPr>
              <w:pStyle w:val="TAL"/>
            </w:pPr>
            <w:r>
              <w:rPr>
                <w:rFonts w:hint="eastAsia"/>
              </w:rPr>
              <w:t>2</w:t>
            </w:r>
            <w:r>
              <w:t>0</w:t>
            </w:r>
          </w:p>
        </w:tc>
        <w:tc>
          <w:tcPr>
            <w:tcW w:w="2897" w:type="dxa"/>
            <w:gridSpan w:val="3"/>
          </w:tcPr>
          <w:p w14:paraId="7A5B0BA9" w14:textId="77777777" w:rsidR="008C419F" w:rsidRDefault="008C419F" w:rsidP="00561AD0">
            <w:pPr>
              <w:pStyle w:val="TAL"/>
            </w:pPr>
            <w:proofErr w:type="spellStart"/>
            <w:r>
              <w:t>WlanPerformance</w:t>
            </w:r>
            <w:proofErr w:type="spellEnd"/>
          </w:p>
        </w:tc>
        <w:tc>
          <w:tcPr>
            <w:tcW w:w="5187" w:type="dxa"/>
            <w:gridSpan w:val="3"/>
          </w:tcPr>
          <w:p w14:paraId="11DB4C88" w14:textId="77777777" w:rsidR="008C419F" w:rsidRDefault="008C419F" w:rsidP="00561AD0">
            <w:pPr>
              <w:pStyle w:val="TAL"/>
            </w:pPr>
            <w:r>
              <w:t>This feature indicates support of the analytics related to WLAN performance information.</w:t>
            </w:r>
          </w:p>
        </w:tc>
      </w:tr>
      <w:tr w:rsidR="008C419F" w14:paraId="00598C62" w14:textId="77777777" w:rsidTr="00561AD0">
        <w:trPr>
          <w:gridBefore w:val="1"/>
          <w:gridAfter w:val="1"/>
          <w:wBefore w:w="79" w:type="dxa"/>
          <w:wAfter w:w="30" w:type="dxa"/>
          <w:jc w:val="center"/>
        </w:trPr>
        <w:tc>
          <w:tcPr>
            <w:tcW w:w="1419" w:type="dxa"/>
            <w:gridSpan w:val="3"/>
          </w:tcPr>
          <w:p w14:paraId="7FE89A99" w14:textId="77777777" w:rsidR="008C419F" w:rsidRDefault="008C419F" w:rsidP="00561AD0">
            <w:pPr>
              <w:pStyle w:val="TAL"/>
            </w:pPr>
            <w:r>
              <w:rPr>
                <w:rFonts w:hint="eastAsia"/>
              </w:rPr>
              <w:t>2</w:t>
            </w:r>
            <w:r>
              <w:t>1</w:t>
            </w:r>
          </w:p>
        </w:tc>
        <w:tc>
          <w:tcPr>
            <w:tcW w:w="2897" w:type="dxa"/>
            <w:gridSpan w:val="3"/>
          </w:tcPr>
          <w:p w14:paraId="197FD3F3" w14:textId="77777777" w:rsidR="008C419F" w:rsidRDefault="008C419F" w:rsidP="00561AD0">
            <w:pPr>
              <w:pStyle w:val="TAL"/>
            </w:pPr>
            <w:proofErr w:type="spellStart"/>
            <w:r>
              <w:t>UeCommunicationExt</w:t>
            </w:r>
            <w:proofErr w:type="spellEnd"/>
          </w:p>
        </w:tc>
        <w:tc>
          <w:tcPr>
            <w:tcW w:w="5187" w:type="dxa"/>
            <w:gridSpan w:val="3"/>
          </w:tcPr>
          <w:p w14:paraId="57F2C833" w14:textId="77777777" w:rsidR="008C419F" w:rsidRDefault="008C419F" w:rsidP="00561AD0">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7F72BD7" w14:textId="77777777" w:rsidR="008C419F" w:rsidRDefault="008C419F" w:rsidP="00561AD0">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8C419F" w14:paraId="268BF36D" w14:textId="77777777" w:rsidTr="00561AD0">
        <w:trPr>
          <w:gridBefore w:val="1"/>
          <w:gridAfter w:val="1"/>
          <w:wBefore w:w="79" w:type="dxa"/>
          <w:wAfter w:w="30" w:type="dxa"/>
          <w:jc w:val="center"/>
        </w:trPr>
        <w:tc>
          <w:tcPr>
            <w:tcW w:w="1419" w:type="dxa"/>
            <w:gridSpan w:val="3"/>
          </w:tcPr>
          <w:p w14:paraId="066B44B3" w14:textId="77777777" w:rsidR="008C419F" w:rsidRDefault="008C419F" w:rsidP="00561AD0">
            <w:pPr>
              <w:pStyle w:val="TAL"/>
            </w:pPr>
            <w:r>
              <w:t>22</w:t>
            </w:r>
          </w:p>
        </w:tc>
        <w:tc>
          <w:tcPr>
            <w:tcW w:w="2897" w:type="dxa"/>
            <w:gridSpan w:val="3"/>
          </w:tcPr>
          <w:p w14:paraId="5C374A3D" w14:textId="77777777" w:rsidR="008C419F" w:rsidRDefault="008C419F" w:rsidP="00561AD0">
            <w:pPr>
              <w:pStyle w:val="TAL"/>
            </w:pPr>
            <w:proofErr w:type="spellStart"/>
            <w:r>
              <w:t>UeMobilityExt</w:t>
            </w:r>
            <w:proofErr w:type="spellEnd"/>
          </w:p>
        </w:tc>
        <w:tc>
          <w:tcPr>
            <w:tcW w:w="5187" w:type="dxa"/>
            <w:gridSpan w:val="3"/>
          </w:tcPr>
          <w:p w14:paraId="5027EBC0" w14:textId="77777777" w:rsidR="008C419F" w:rsidRDefault="008C419F" w:rsidP="00561AD0">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8C419F" w14:paraId="56D08EFE" w14:textId="77777777" w:rsidTr="00561AD0">
        <w:trPr>
          <w:gridBefore w:val="1"/>
          <w:gridAfter w:val="1"/>
          <w:wBefore w:w="79" w:type="dxa"/>
          <w:wAfter w:w="30" w:type="dxa"/>
          <w:jc w:val="center"/>
        </w:trPr>
        <w:tc>
          <w:tcPr>
            <w:tcW w:w="1419" w:type="dxa"/>
            <w:gridSpan w:val="3"/>
          </w:tcPr>
          <w:p w14:paraId="62066BCC" w14:textId="77777777" w:rsidR="008C419F" w:rsidRDefault="008C419F" w:rsidP="00561AD0">
            <w:pPr>
              <w:pStyle w:val="TAL"/>
            </w:pPr>
            <w:r>
              <w:lastRenderedPageBreak/>
              <w:t>23</w:t>
            </w:r>
          </w:p>
        </w:tc>
        <w:tc>
          <w:tcPr>
            <w:tcW w:w="2897" w:type="dxa"/>
            <w:gridSpan w:val="3"/>
          </w:tcPr>
          <w:p w14:paraId="2B624ABA" w14:textId="77777777" w:rsidR="008C419F" w:rsidRDefault="008C419F" w:rsidP="00561AD0">
            <w:pPr>
              <w:pStyle w:val="TAL"/>
            </w:pPr>
            <w:proofErr w:type="spellStart"/>
            <w:r>
              <w:t>AnaCtxTransfer</w:t>
            </w:r>
            <w:proofErr w:type="spellEnd"/>
          </w:p>
        </w:tc>
        <w:tc>
          <w:tcPr>
            <w:tcW w:w="5187" w:type="dxa"/>
            <w:gridSpan w:val="3"/>
          </w:tcPr>
          <w:p w14:paraId="74D97E56" w14:textId="77777777" w:rsidR="008C419F" w:rsidRDefault="008C419F" w:rsidP="00561AD0">
            <w:pPr>
              <w:pStyle w:val="TAL"/>
            </w:pPr>
            <w:r>
              <w:t>This feature indicates support for functionality related to Analytics Context Transfer.</w:t>
            </w:r>
          </w:p>
        </w:tc>
      </w:tr>
      <w:tr w:rsidR="008C419F" w14:paraId="6EEB29EA" w14:textId="77777777" w:rsidTr="00561AD0">
        <w:trPr>
          <w:gridBefore w:val="1"/>
          <w:gridAfter w:val="1"/>
          <w:wBefore w:w="79" w:type="dxa"/>
          <w:wAfter w:w="30" w:type="dxa"/>
          <w:jc w:val="center"/>
        </w:trPr>
        <w:tc>
          <w:tcPr>
            <w:tcW w:w="1419" w:type="dxa"/>
            <w:gridSpan w:val="3"/>
          </w:tcPr>
          <w:p w14:paraId="1A0A99E4" w14:textId="77777777" w:rsidR="008C419F" w:rsidRDefault="008C419F" w:rsidP="00561AD0">
            <w:pPr>
              <w:pStyle w:val="TAL"/>
            </w:pPr>
            <w:r>
              <w:t>24</w:t>
            </w:r>
          </w:p>
        </w:tc>
        <w:tc>
          <w:tcPr>
            <w:tcW w:w="2897" w:type="dxa"/>
            <w:gridSpan w:val="3"/>
          </w:tcPr>
          <w:p w14:paraId="23BE7DB9" w14:textId="77777777" w:rsidR="008C419F" w:rsidRDefault="008C419F" w:rsidP="00561AD0">
            <w:pPr>
              <w:pStyle w:val="TAL"/>
            </w:pPr>
            <w:proofErr w:type="spellStart"/>
            <w:r>
              <w:t>AnaSubTransfer</w:t>
            </w:r>
            <w:proofErr w:type="spellEnd"/>
          </w:p>
        </w:tc>
        <w:tc>
          <w:tcPr>
            <w:tcW w:w="5187" w:type="dxa"/>
            <w:gridSpan w:val="3"/>
          </w:tcPr>
          <w:p w14:paraId="5DE9D708" w14:textId="77777777" w:rsidR="008C419F" w:rsidRDefault="008C419F" w:rsidP="00561AD0">
            <w:pPr>
              <w:pStyle w:val="TAL"/>
            </w:pPr>
            <w:r>
              <w:t>This feature indicates support for Analytics Subscription Transfer initiated by the source NWDAF.</w:t>
            </w:r>
          </w:p>
        </w:tc>
      </w:tr>
      <w:tr w:rsidR="008C419F" w14:paraId="392C6A39" w14:textId="77777777" w:rsidTr="00561AD0">
        <w:trPr>
          <w:gridBefore w:val="1"/>
          <w:gridAfter w:val="1"/>
          <w:wBefore w:w="79" w:type="dxa"/>
          <w:wAfter w:w="30" w:type="dxa"/>
          <w:jc w:val="center"/>
        </w:trPr>
        <w:tc>
          <w:tcPr>
            <w:tcW w:w="1419" w:type="dxa"/>
            <w:gridSpan w:val="3"/>
          </w:tcPr>
          <w:p w14:paraId="4EB3F84F" w14:textId="77777777" w:rsidR="008C419F" w:rsidRDefault="008C419F" w:rsidP="00561AD0">
            <w:pPr>
              <w:pStyle w:val="TAL"/>
            </w:pPr>
            <w:r>
              <w:t>25</w:t>
            </w:r>
          </w:p>
        </w:tc>
        <w:tc>
          <w:tcPr>
            <w:tcW w:w="2897" w:type="dxa"/>
            <w:gridSpan w:val="3"/>
          </w:tcPr>
          <w:p w14:paraId="6949C3BE" w14:textId="77777777" w:rsidR="008C419F" w:rsidRDefault="008C419F" w:rsidP="00561AD0">
            <w:pPr>
              <w:pStyle w:val="TAL"/>
            </w:pPr>
            <w:proofErr w:type="spellStart"/>
            <w:r>
              <w:t>UserConsent</w:t>
            </w:r>
            <w:proofErr w:type="spellEnd"/>
          </w:p>
        </w:tc>
        <w:tc>
          <w:tcPr>
            <w:tcW w:w="5187" w:type="dxa"/>
            <w:gridSpan w:val="3"/>
          </w:tcPr>
          <w:p w14:paraId="4DE73015" w14:textId="77777777" w:rsidR="008C419F" w:rsidRDefault="008C419F" w:rsidP="00561AD0">
            <w:pPr>
              <w:pStyle w:val="TAL"/>
            </w:pPr>
            <w:r>
              <w:t xml:space="preserve">Indicates the support of detailed handling of user consent, </w:t>
            </w:r>
            <w:proofErr w:type="gramStart"/>
            <w:r>
              <w:t>e.g.</w:t>
            </w:r>
            <w:proofErr w:type="gramEnd"/>
            <w:r>
              <w:t xml:space="preserve"> error responses related to the lack of user consent.</w:t>
            </w:r>
          </w:p>
        </w:tc>
      </w:tr>
      <w:tr w:rsidR="008C419F" w14:paraId="497C93B5" w14:textId="77777777" w:rsidTr="00561AD0">
        <w:trPr>
          <w:gridBefore w:val="1"/>
          <w:gridAfter w:val="1"/>
          <w:wBefore w:w="79" w:type="dxa"/>
          <w:wAfter w:w="30" w:type="dxa"/>
          <w:jc w:val="center"/>
        </w:trPr>
        <w:tc>
          <w:tcPr>
            <w:tcW w:w="1419" w:type="dxa"/>
            <w:gridSpan w:val="3"/>
          </w:tcPr>
          <w:p w14:paraId="77F3E951" w14:textId="77777777" w:rsidR="008C419F" w:rsidRDefault="008C419F" w:rsidP="00561AD0">
            <w:pPr>
              <w:pStyle w:val="TAL"/>
            </w:pPr>
            <w:r>
              <w:rPr>
                <w:rFonts w:hint="eastAsia"/>
              </w:rPr>
              <w:t>2</w:t>
            </w:r>
            <w:r>
              <w:t>6</w:t>
            </w:r>
          </w:p>
        </w:tc>
        <w:tc>
          <w:tcPr>
            <w:tcW w:w="2897" w:type="dxa"/>
            <w:gridSpan w:val="3"/>
          </w:tcPr>
          <w:p w14:paraId="634AB5BF" w14:textId="77777777" w:rsidR="008C419F" w:rsidRDefault="008C419F" w:rsidP="00561AD0">
            <w:pPr>
              <w:pStyle w:val="TAL"/>
            </w:pPr>
            <w:proofErr w:type="spellStart"/>
            <w:r>
              <w:t>TermRequest</w:t>
            </w:r>
            <w:proofErr w:type="spellEnd"/>
          </w:p>
        </w:tc>
        <w:tc>
          <w:tcPr>
            <w:tcW w:w="5187" w:type="dxa"/>
            <w:gridSpan w:val="3"/>
          </w:tcPr>
          <w:p w14:paraId="442B3AD3" w14:textId="77777777" w:rsidR="008C419F" w:rsidRDefault="008C419F" w:rsidP="00561AD0">
            <w:pPr>
              <w:pStyle w:val="TAL"/>
            </w:pPr>
            <w:r>
              <w:t>This feature indicates support for Analytics Subscription termination requests sent by the NWDAF to the NF service consumer.</w:t>
            </w:r>
          </w:p>
        </w:tc>
      </w:tr>
      <w:tr w:rsidR="008C419F" w14:paraId="48C18BF4" w14:textId="77777777" w:rsidTr="00561AD0">
        <w:trPr>
          <w:gridBefore w:val="1"/>
          <w:gridAfter w:val="1"/>
          <w:wBefore w:w="79" w:type="dxa"/>
          <w:wAfter w:w="30" w:type="dxa"/>
          <w:jc w:val="center"/>
        </w:trPr>
        <w:tc>
          <w:tcPr>
            <w:tcW w:w="1419" w:type="dxa"/>
            <w:gridSpan w:val="3"/>
          </w:tcPr>
          <w:p w14:paraId="4B3B658A" w14:textId="77777777" w:rsidR="008C419F" w:rsidRDefault="008C419F" w:rsidP="00561AD0">
            <w:pPr>
              <w:pStyle w:val="TAL"/>
              <w:rPr>
                <w:lang w:eastAsia="zh-CN"/>
              </w:rPr>
            </w:pPr>
            <w:r>
              <w:rPr>
                <w:lang w:eastAsia="zh-CN"/>
              </w:rPr>
              <w:t>27</w:t>
            </w:r>
          </w:p>
        </w:tc>
        <w:tc>
          <w:tcPr>
            <w:tcW w:w="2897" w:type="dxa"/>
            <w:gridSpan w:val="3"/>
          </w:tcPr>
          <w:p w14:paraId="40B3305B" w14:textId="77777777" w:rsidR="008C419F" w:rsidRDefault="008C419F" w:rsidP="00561AD0">
            <w:pPr>
              <w:pStyle w:val="TAL"/>
              <w:rPr>
                <w:lang w:eastAsia="zh-CN"/>
              </w:rPr>
            </w:pPr>
            <w:proofErr w:type="spellStart"/>
            <w:r>
              <w:t>ENAExt</w:t>
            </w:r>
            <w:proofErr w:type="spellEnd"/>
          </w:p>
        </w:tc>
        <w:tc>
          <w:tcPr>
            <w:tcW w:w="5187" w:type="dxa"/>
            <w:gridSpan w:val="3"/>
          </w:tcPr>
          <w:p w14:paraId="3552E901" w14:textId="77777777" w:rsidR="008C419F" w:rsidRDefault="008C419F" w:rsidP="00561AD0">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8C419F" w14:paraId="1CAE02AD" w14:textId="77777777" w:rsidTr="00561AD0">
        <w:trPr>
          <w:gridBefore w:val="1"/>
          <w:gridAfter w:val="1"/>
          <w:wBefore w:w="79" w:type="dxa"/>
          <w:wAfter w:w="30" w:type="dxa"/>
          <w:jc w:val="center"/>
        </w:trPr>
        <w:tc>
          <w:tcPr>
            <w:tcW w:w="1419" w:type="dxa"/>
            <w:gridSpan w:val="3"/>
          </w:tcPr>
          <w:p w14:paraId="4422D925" w14:textId="77777777" w:rsidR="008C419F" w:rsidRDefault="008C419F" w:rsidP="00561AD0">
            <w:pPr>
              <w:pStyle w:val="TAL"/>
              <w:rPr>
                <w:lang w:eastAsia="zh-CN"/>
              </w:rPr>
            </w:pPr>
            <w:r>
              <w:rPr>
                <w:lang w:eastAsia="zh-CN"/>
              </w:rPr>
              <w:t>28</w:t>
            </w:r>
          </w:p>
        </w:tc>
        <w:tc>
          <w:tcPr>
            <w:tcW w:w="2897" w:type="dxa"/>
            <w:gridSpan w:val="3"/>
          </w:tcPr>
          <w:p w14:paraId="07F1418D" w14:textId="77777777" w:rsidR="008C419F" w:rsidRDefault="008C419F" w:rsidP="00561AD0">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4D6C8148" w14:textId="77777777" w:rsidR="008C419F" w:rsidRDefault="008C419F" w:rsidP="00561AD0">
            <w:pPr>
              <w:pStyle w:val="TAL"/>
            </w:pPr>
            <w:r>
              <w:t>This feature indicates support for the enhancements of UE Abnormal Behaviour.</w:t>
            </w:r>
          </w:p>
          <w:p w14:paraId="56A896CC" w14:textId="77777777" w:rsidR="008C419F" w:rsidRDefault="008C419F" w:rsidP="00561AD0">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8C419F" w14:paraId="2C283E19" w14:textId="77777777" w:rsidTr="00561AD0">
        <w:trPr>
          <w:gridBefore w:val="1"/>
          <w:gridAfter w:val="1"/>
          <w:wBefore w:w="79" w:type="dxa"/>
          <w:wAfter w:w="30" w:type="dxa"/>
          <w:jc w:val="center"/>
        </w:trPr>
        <w:tc>
          <w:tcPr>
            <w:tcW w:w="1419" w:type="dxa"/>
            <w:gridSpan w:val="3"/>
          </w:tcPr>
          <w:p w14:paraId="5AA97645" w14:textId="77777777" w:rsidR="008C419F" w:rsidRDefault="008C419F" w:rsidP="00561AD0">
            <w:pPr>
              <w:pStyle w:val="TAL"/>
              <w:rPr>
                <w:lang w:eastAsia="zh-CN"/>
              </w:rPr>
            </w:pPr>
            <w:r>
              <w:rPr>
                <w:lang w:eastAsia="zh-CN"/>
              </w:rPr>
              <w:t>29</w:t>
            </w:r>
          </w:p>
        </w:tc>
        <w:tc>
          <w:tcPr>
            <w:tcW w:w="2897" w:type="dxa"/>
            <w:gridSpan w:val="3"/>
          </w:tcPr>
          <w:p w14:paraId="322B2396" w14:textId="77777777" w:rsidR="008C419F" w:rsidRDefault="008C419F" w:rsidP="00561AD0">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3C010842" w14:textId="77777777" w:rsidR="008C419F" w:rsidRDefault="008C419F" w:rsidP="00561AD0">
            <w:pPr>
              <w:pStyle w:val="TAL"/>
            </w:pPr>
            <w:r>
              <w:t xml:space="preserve">This feature indicates support for the enhancements of </w:t>
            </w:r>
            <w:r>
              <w:rPr>
                <w:rFonts w:eastAsia="Batang"/>
              </w:rPr>
              <w:t>QoS Sustainability</w:t>
            </w:r>
            <w:r>
              <w:t>.</w:t>
            </w:r>
          </w:p>
          <w:p w14:paraId="0EA6B2DB" w14:textId="77777777" w:rsidR="008C419F" w:rsidRDefault="008C419F" w:rsidP="00561AD0">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8C419F" w14:paraId="49F86D37" w14:textId="77777777" w:rsidTr="00561AD0">
        <w:trPr>
          <w:gridBefore w:val="1"/>
          <w:gridAfter w:val="1"/>
          <w:wBefore w:w="79" w:type="dxa"/>
          <w:wAfter w:w="30" w:type="dxa"/>
          <w:jc w:val="center"/>
        </w:trPr>
        <w:tc>
          <w:tcPr>
            <w:tcW w:w="1419" w:type="dxa"/>
            <w:gridSpan w:val="3"/>
          </w:tcPr>
          <w:p w14:paraId="1EE303F3" w14:textId="77777777" w:rsidR="008C419F" w:rsidRDefault="008C419F" w:rsidP="00561AD0">
            <w:pPr>
              <w:pStyle w:val="TAL"/>
              <w:rPr>
                <w:lang w:eastAsia="zh-CN"/>
              </w:rPr>
            </w:pPr>
            <w:r>
              <w:rPr>
                <w:lang w:eastAsia="zh-CN"/>
              </w:rPr>
              <w:t>30</w:t>
            </w:r>
          </w:p>
        </w:tc>
        <w:tc>
          <w:tcPr>
            <w:tcW w:w="2897" w:type="dxa"/>
            <w:gridSpan w:val="3"/>
          </w:tcPr>
          <w:p w14:paraId="061B43F8" w14:textId="77777777" w:rsidR="008C419F" w:rsidRDefault="008C419F" w:rsidP="00561AD0">
            <w:pPr>
              <w:pStyle w:val="TAL"/>
              <w:rPr>
                <w:lang w:eastAsia="zh-CN"/>
              </w:rPr>
            </w:pPr>
            <w:r>
              <w:t>UserDataCongestionExt2_eNA</w:t>
            </w:r>
          </w:p>
        </w:tc>
        <w:tc>
          <w:tcPr>
            <w:tcW w:w="5187" w:type="dxa"/>
            <w:gridSpan w:val="3"/>
          </w:tcPr>
          <w:p w14:paraId="5F0B2788" w14:textId="77777777" w:rsidR="008C419F" w:rsidRDefault="008C419F" w:rsidP="00561AD0">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8C419F" w14:paraId="2D115E73" w14:textId="77777777" w:rsidTr="00561AD0">
        <w:trPr>
          <w:gridBefore w:val="1"/>
          <w:gridAfter w:val="1"/>
          <w:wBefore w:w="79" w:type="dxa"/>
          <w:wAfter w:w="30" w:type="dxa"/>
          <w:jc w:val="center"/>
        </w:trPr>
        <w:tc>
          <w:tcPr>
            <w:tcW w:w="1419" w:type="dxa"/>
            <w:gridSpan w:val="3"/>
          </w:tcPr>
          <w:p w14:paraId="5A82A488" w14:textId="77777777" w:rsidR="008C419F" w:rsidRDefault="008C419F" w:rsidP="00561AD0">
            <w:pPr>
              <w:pStyle w:val="TAL"/>
              <w:rPr>
                <w:lang w:eastAsia="zh-CN"/>
              </w:rPr>
            </w:pPr>
            <w:r>
              <w:rPr>
                <w:lang w:eastAsia="zh-CN"/>
              </w:rPr>
              <w:t>31</w:t>
            </w:r>
          </w:p>
        </w:tc>
        <w:tc>
          <w:tcPr>
            <w:tcW w:w="2897" w:type="dxa"/>
            <w:gridSpan w:val="3"/>
          </w:tcPr>
          <w:p w14:paraId="60EECF2B" w14:textId="77777777" w:rsidR="008C419F" w:rsidRDefault="008C419F" w:rsidP="00561AD0">
            <w:pPr>
              <w:pStyle w:val="TAL"/>
              <w:rPr>
                <w:lang w:eastAsia="zh-CN"/>
              </w:rPr>
            </w:pPr>
            <w:r>
              <w:t>UeMobility</w:t>
            </w:r>
            <w:r>
              <w:rPr>
                <w:lang w:eastAsia="zh-CN"/>
              </w:rPr>
              <w:t>Ext2_eNA</w:t>
            </w:r>
          </w:p>
        </w:tc>
        <w:tc>
          <w:tcPr>
            <w:tcW w:w="5187" w:type="dxa"/>
            <w:gridSpan w:val="3"/>
          </w:tcPr>
          <w:p w14:paraId="448E95B0" w14:textId="77777777" w:rsidR="008C419F" w:rsidRDefault="008C419F" w:rsidP="00561AD0">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8C419F" w14:paraId="102EB53F" w14:textId="77777777" w:rsidTr="00561AD0">
        <w:trPr>
          <w:gridBefore w:val="1"/>
          <w:gridAfter w:val="1"/>
          <w:wBefore w:w="79" w:type="dxa"/>
          <w:wAfter w:w="30" w:type="dxa"/>
          <w:jc w:val="center"/>
        </w:trPr>
        <w:tc>
          <w:tcPr>
            <w:tcW w:w="1419" w:type="dxa"/>
            <w:gridSpan w:val="3"/>
          </w:tcPr>
          <w:p w14:paraId="0E612FA2" w14:textId="77777777" w:rsidR="008C419F" w:rsidRDefault="008C419F" w:rsidP="00561AD0">
            <w:pPr>
              <w:pStyle w:val="TAL"/>
              <w:rPr>
                <w:lang w:eastAsia="zh-CN"/>
              </w:rPr>
            </w:pPr>
            <w:r>
              <w:rPr>
                <w:lang w:eastAsia="zh-CN"/>
              </w:rPr>
              <w:t>32</w:t>
            </w:r>
          </w:p>
        </w:tc>
        <w:tc>
          <w:tcPr>
            <w:tcW w:w="2897" w:type="dxa"/>
            <w:gridSpan w:val="3"/>
          </w:tcPr>
          <w:p w14:paraId="416D02C3" w14:textId="77777777" w:rsidR="008C419F" w:rsidRDefault="008C419F" w:rsidP="00561AD0">
            <w:pPr>
              <w:pStyle w:val="TAL"/>
            </w:pPr>
            <w:proofErr w:type="spellStart"/>
            <w:r>
              <w:t>UeCommunication</w:t>
            </w:r>
            <w:r>
              <w:rPr>
                <w:lang w:eastAsia="zh-CN"/>
              </w:rPr>
              <w:t>Ext_eNA</w:t>
            </w:r>
            <w:proofErr w:type="spellEnd"/>
          </w:p>
        </w:tc>
        <w:tc>
          <w:tcPr>
            <w:tcW w:w="5187" w:type="dxa"/>
            <w:gridSpan w:val="3"/>
          </w:tcPr>
          <w:p w14:paraId="0E0FD36D" w14:textId="77777777" w:rsidR="008C419F" w:rsidRDefault="008C419F" w:rsidP="00561AD0">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8C419F" w14:paraId="3C897F7D" w14:textId="77777777" w:rsidTr="00561AD0">
        <w:trPr>
          <w:gridBefore w:val="1"/>
          <w:gridAfter w:val="1"/>
          <w:wBefore w:w="79" w:type="dxa"/>
          <w:wAfter w:w="30" w:type="dxa"/>
          <w:jc w:val="center"/>
        </w:trPr>
        <w:tc>
          <w:tcPr>
            <w:tcW w:w="1419" w:type="dxa"/>
            <w:gridSpan w:val="3"/>
          </w:tcPr>
          <w:p w14:paraId="6AEBF1A6" w14:textId="77777777" w:rsidR="008C419F" w:rsidRDefault="008C419F" w:rsidP="00561AD0">
            <w:pPr>
              <w:pStyle w:val="TAL"/>
              <w:rPr>
                <w:lang w:eastAsia="zh-CN"/>
              </w:rPr>
            </w:pPr>
            <w:r>
              <w:rPr>
                <w:lang w:eastAsia="zh-CN"/>
              </w:rPr>
              <w:t>33</w:t>
            </w:r>
          </w:p>
        </w:tc>
        <w:tc>
          <w:tcPr>
            <w:tcW w:w="2897" w:type="dxa"/>
            <w:gridSpan w:val="3"/>
          </w:tcPr>
          <w:p w14:paraId="78A25D3F" w14:textId="77777777" w:rsidR="008C419F" w:rsidRDefault="008C419F" w:rsidP="00561AD0">
            <w:pPr>
              <w:pStyle w:val="TAL"/>
              <w:rPr>
                <w:lang w:eastAsia="zh-CN"/>
              </w:rPr>
            </w:pPr>
            <w:proofErr w:type="spellStart"/>
            <w:r>
              <w:t>NetworkPerformance</w:t>
            </w:r>
            <w:r>
              <w:rPr>
                <w:lang w:eastAsia="zh-CN"/>
              </w:rPr>
              <w:t>Ext_eNA</w:t>
            </w:r>
            <w:proofErr w:type="spellEnd"/>
          </w:p>
        </w:tc>
        <w:tc>
          <w:tcPr>
            <w:tcW w:w="5187" w:type="dxa"/>
            <w:gridSpan w:val="3"/>
          </w:tcPr>
          <w:p w14:paraId="07E0221E" w14:textId="77777777" w:rsidR="008C419F" w:rsidRDefault="008C419F" w:rsidP="00561AD0">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8C419F" w14:paraId="2C09ECAF" w14:textId="77777777" w:rsidTr="00561AD0">
        <w:trPr>
          <w:gridBefore w:val="1"/>
          <w:gridAfter w:val="1"/>
          <w:wBefore w:w="79" w:type="dxa"/>
          <w:wAfter w:w="30" w:type="dxa"/>
          <w:jc w:val="center"/>
        </w:trPr>
        <w:tc>
          <w:tcPr>
            <w:tcW w:w="1419" w:type="dxa"/>
            <w:gridSpan w:val="3"/>
          </w:tcPr>
          <w:p w14:paraId="01ECA6CC" w14:textId="77777777" w:rsidR="008C419F" w:rsidRDefault="008C419F" w:rsidP="00561AD0">
            <w:pPr>
              <w:pStyle w:val="TAL"/>
              <w:rPr>
                <w:lang w:eastAsia="zh-CN"/>
              </w:rPr>
            </w:pPr>
            <w:r>
              <w:rPr>
                <w:lang w:eastAsia="zh-CN"/>
              </w:rPr>
              <w:t>34</w:t>
            </w:r>
          </w:p>
        </w:tc>
        <w:tc>
          <w:tcPr>
            <w:tcW w:w="2897" w:type="dxa"/>
            <w:gridSpan w:val="3"/>
          </w:tcPr>
          <w:p w14:paraId="6EC77F0D" w14:textId="77777777" w:rsidR="008C419F" w:rsidRDefault="008C419F" w:rsidP="00561AD0">
            <w:pPr>
              <w:pStyle w:val="TAL"/>
              <w:rPr>
                <w:lang w:eastAsia="zh-CN"/>
              </w:rPr>
            </w:pPr>
            <w:proofErr w:type="spellStart"/>
            <w:r>
              <w:rPr>
                <w:rFonts w:eastAsia="Batang"/>
              </w:rPr>
              <w:t>QoSSustainabilityExt_eNA</w:t>
            </w:r>
            <w:proofErr w:type="spellEnd"/>
          </w:p>
        </w:tc>
        <w:tc>
          <w:tcPr>
            <w:tcW w:w="5187" w:type="dxa"/>
            <w:gridSpan w:val="3"/>
          </w:tcPr>
          <w:p w14:paraId="76621699" w14:textId="77777777" w:rsidR="008C419F" w:rsidRDefault="008C419F" w:rsidP="00561AD0">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8C419F" w14:paraId="1AC2156E" w14:textId="77777777" w:rsidTr="00561AD0">
        <w:trPr>
          <w:gridBefore w:val="1"/>
          <w:gridAfter w:val="1"/>
          <w:wBefore w:w="79" w:type="dxa"/>
          <w:wAfter w:w="30" w:type="dxa"/>
          <w:jc w:val="center"/>
        </w:trPr>
        <w:tc>
          <w:tcPr>
            <w:tcW w:w="1419" w:type="dxa"/>
            <w:gridSpan w:val="3"/>
          </w:tcPr>
          <w:p w14:paraId="13C9CE38" w14:textId="77777777" w:rsidR="008C419F" w:rsidRDefault="008C419F" w:rsidP="00561AD0">
            <w:pPr>
              <w:pStyle w:val="TAL"/>
              <w:rPr>
                <w:lang w:eastAsia="zh-CN"/>
              </w:rPr>
            </w:pPr>
            <w:r>
              <w:rPr>
                <w:lang w:eastAsia="zh-CN"/>
              </w:rPr>
              <w:t>35</w:t>
            </w:r>
          </w:p>
        </w:tc>
        <w:tc>
          <w:tcPr>
            <w:tcW w:w="2897" w:type="dxa"/>
            <w:gridSpan w:val="3"/>
          </w:tcPr>
          <w:p w14:paraId="3FF8E940" w14:textId="77777777" w:rsidR="008C419F" w:rsidRDefault="008C419F" w:rsidP="00561AD0">
            <w:pPr>
              <w:pStyle w:val="TAL"/>
              <w:rPr>
                <w:rFonts w:eastAsia="Batang"/>
              </w:rPr>
            </w:pPr>
            <w:proofErr w:type="spellStart"/>
            <w:r>
              <w:rPr>
                <w:lang w:eastAsia="zh-CN"/>
              </w:rPr>
              <w:t>PartialAnalyticsSubTransfer</w:t>
            </w:r>
            <w:proofErr w:type="spellEnd"/>
          </w:p>
        </w:tc>
        <w:tc>
          <w:tcPr>
            <w:tcW w:w="5187" w:type="dxa"/>
            <w:gridSpan w:val="3"/>
          </w:tcPr>
          <w:p w14:paraId="4B190AD9" w14:textId="77777777" w:rsidR="008C419F" w:rsidRDefault="008C419F" w:rsidP="00561AD0">
            <w:pPr>
              <w:pStyle w:val="TAL"/>
            </w:pPr>
            <w:r>
              <w:rPr>
                <w:lang w:eastAsia="zh-CN"/>
              </w:rPr>
              <w:t>This feature indicates support for partial successful analytics subscription transfer.</w:t>
            </w:r>
          </w:p>
        </w:tc>
      </w:tr>
      <w:tr w:rsidR="008C419F" w14:paraId="3E851855" w14:textId="77777777" w:rsidTr="00561AD0">
        <w:trPr>
          <w:gridBefore w:val="1"/>
          <w:gridAfter w:val="1"/>
          <w:wBefore w:w="79" w:type="dxa"/>
          <w:wAfter w:w="30" w:type="dxa"/>
          <w:jc w:val="center"/>
        </w:trPr>
        <w:tc>
          <w:tcPr>
            <w:tcW w:w="1419" w:type="dxa"/>
            <w:gridSpan w:val="3"/>
          </w:tcPr>
          <w:p w14:paraId="22BCD456" w14:textId="77777777" w:rsidR="008C419F" w:rsidRDefault="008C419F" w:rsidP="00561AD0">
            <w:pPr>
              <w:pStyle w:val="TAL"/>
              <w:rPr>
                <w:lang w:eastAsia="zh-CN"/>
              </w:rPr>
            </w:pPr>
            <w:r>
              <w:rPr>
                <w:lang w:eastAsia="zh-CN"/>
              </w:rPr>
              <w:t>36</w:t>
            </w:r>
          </w:p>
        </w:tc>
        <w:tc>
          <w:tcPr>
            <w:tcW w:w="2897" w:type="dxa"/>
            <w:gridSpan w:val="3"/>
          </w:tcPr>
          <w:p w14:paraId="412AA3A2" w14:textId="77777777" w:rsidR="008C419F" w:rsidRDefault="008C419F" w:rsidP="00561AD0">
            <w:pPr>
              <w:pStyle w:val="TAL"/>
              <w:rPr>
                <w:lang w:eastAsia="zh-CN"/>
              </w:rPr>
            </w:pPr>
            <w:r>
              <w:rPr>
                <w:lang w:eastAsia="zh-CN"/>
              </w:rPr>
              <w:t>Void</w:t>
            </w:r>
          </w:p>
        </w:tc>
        <w:tc>
          <w:tcPr>
            <w:tcW w:w="5187" w:type="dxa"/>
            <w:gridSpan w:val="3"/>
          </w:tcPr>
          <w:p w14:paraId="1BD46721" w14:textId="77777777" w:rsidR="008C419F" w:rsidRDefault="008C419F" w:rsidP="00561AD0">
            <w:pPr>
              <w:pStyle w:val="TAL"/>
              <w:rPr>
                <w:lang w:eastAsia="zh-CN"/>
              </w:rPr>
            </w:pPr>
            <w:r>
              <w:rPr>
                <w:lang w:eastAsia="zh-CN"/>
              </w:rPr>
              <w:t>Void</w:t>
            </w:r>
          </w:p>
        </w:tc>
      </w:tr>
      <w:tr w:rsidR="008C419F" w14:paraId="5EEEF698" w14:textId="77777777" w:rsidTr="00561AD0">
        <w:trPr>
          <w:gridBefore w:val="1"/>
          <w:gridAfter w:val="1"/>
          <w:wBefore w:w="79" w:type="dxa"/>
          <w:wAfter w:w="30" w:type="dxa"/>
          <w:jc w:val="center"/>
        </w:trPr>
        <w:tc>
          <w:tcPr>
            <w:tcW w:w="1419" w:type="dxa"/>
            <w:gridSpan w:val="3"/>
          </w:tcPr>
          <w:p w14:paraId="13034953" w14:textId="77777777" w:rsidR="008C419F" w:rsidRDefault="008C419F" w:rsidP="00561AD0">
            <w:pPr>
              <w:pStyle w:val="TAL"/>
              <w:rPr>
                <w:lang w:eastAsia="zh-CN"/>
              </w:rPr>
            </w:pPr>
            <w:r>
              <w:rPr>
                <w:lang w:eastAsia="zh-CN"/>
              </w:rPr>
              <w:t>37</w:t>
            </w:r>
          </w:p>
        </w:tc>
        <w:tc>
          <w:tcPr>
            <w:tcW w:w="2897" w:type="dxa"/>
            <w:gridSpan w:val="3"/>
          </w:tcPr>
          <w:p w14:paraId="0020C3D5" w14:textId="77777777" w:rsidR="008C419F" w:rsidRDefault="008C419F" w:rsidP="00561AD0">
            <w:pPr>
              <w:pStyle w:val="TAL"/>
              <w:rPr>
                <w:lang w:eastAsia="zh-CN"/>
              </w:rPr>
            </w:pPr>
            <w:proofErr w:type="spellStart"/>
            <w:r>
              <w:rPr>
                <w:lang w:eastAsia="zh-CN"/>
              </w:rPr>
              <w:t>PfdDetermination</w:t>
            </w:r>
            <w:proofErr w:type="spellEnd"/>
          </w:p>
        </w:tc>
        <w:tc>
          <w:tcPr>
            <w:tcW w:w="5187" w:type="dxa"/>
            <w:gridSpan w:val="3"/>
          </w:tcPr>
          <w:p w14:paraId="04056B38" w14:textId="77777777" w:rsidR="008C419F" w:rsidRDefault="008C419F" w:rsidP="00561AD0">
            <w:pPr>
              <w:pStyle w:val="TAL"/>
              <w:rPr>
                <w:lang w:eastAsia="zh-CN"/>
              </w:rPr>
            </w:pPr>
            <w:r>
              <w:rPr>
                <w:lang w:eastAsia="zh-CN"/>
              </w:rPr>
              <w:t>This feature indicates support for functionality related to NWDAF assisted PFD Determination information for known application identifier(s).</w:t>
            </w:r>
          </w:p>
        </w:tc>
      </w:tr>
      <w:tr w:rsidR="008C419F" w14:paraId="16F46E42" w14:textId="77777777" w:rsidTr="00561AD0">
        <w:trPr>
          <w:gridBefore w:val="1"/>
          <w:gridAfter w:val="1"/>
          <w:wBefore w:w="79" w:type="dxa"/>
          <w:wAfter w:w="30" w:type="dxa"/>
          <w:jc w:val="center"/>
        </w:trPr>
        <w:tc>
          <w:tcPr>
            <w:tcW w:w="1419" w:type="dxa"/>
            <w:gridSpan w:val="3"/>
          </w:tcPr>
          <w:p w14:paraId="107716B9" w14:textId="77777777" w:rsidR="008C419F" w:rsidRDefault="008C419F" w:rsidP="00561AD0">
            <w:pPr>
              <w:pStyle w:val="TAL"/>
              <w:rPr>
                <w:lang w:eastAsia="zh-CN"/>
              </w:rPr>
            </w:pPr>
            <w:r>
              <w:rPr>
                <w:lang w:eastAsia="zh-CN"/>
              </w:rPr>
              <w:t>38</w:t>
            </w:r>
          </w:p>
        </w:tc>
        <w:tc>
          <w:tcPr>
            <w:tcW w:w="2897" w:type="dxa"/>
            <w:gridSpan w:val="3"/>
          </w:tcPr>
          <w:p w14:paraId="43AF8150" w14:textId="77777777" w:rsidR="008C419F" w:rsidRDefault="008C419F" w:rsidP="00561AD0">
            <w:pPr>
              <w:pStyle w:val="TAL"/>
              <w:rPr>
                <w:lang w:eastAsia="zh-CN"/>
              </w:rPr>
            </w:pPr>
            <w:r>
              <w:rPr>
                <w:lang w:eastAsia="zh-CN"/>
              </w:rPr>
              <w:t>ServiceExperienceExt2_eNA</w:t>
            </w:r>
          </w:p>
        </w:tc>
        <w:tc>
          <w:tcPr>
            <w:tcW w:w="5187" w:type="dxa"/>
            <w:gridSpan w:val="3"/>
          </w:tcPr>
          <w:p w14:paraId="3F00A631" w14:textId="77777777" w:rsidR="008C419F" w:rsidRDefault="008C419F" w:rsidP="00561AD0">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8C419F" w14:paraId="620851FB" w14:textId="77777777" w:rsidTr="00561AD0">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A36A641" w14:textId="77777777" w:rsidR="008C419F" w:rsidRDefault="008C419F" w:rsidP="00561AD0">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5D94E201" w14:textId="77777777" w:rsidR="008C419F" w:rsidRDefault="008C419F" w:rsidP="00561AD0">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33AF2AC3" w14:textId="77777777" w:rsidR="008C419F" w:rsidRDefault="008C419F" w:rsidP="00561AD0">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8C419F" w14:paraId="51580957"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43DED89" w14:textId="77777777" w:rsidR="008C419F" w:rsidRDefault="008C419F" w:rsidP="00561AD0">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6CE9B6E" w14:textId="77777777" w:rsidR="008C419F" w:rsidRDefault="008C419F" w:rsidP="00561AD0">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F2D8BC6" w14:textId="77777777" w:rsidR="008C419F" w:rsidRDefault="008C419F" w:rsidP="00561AD0">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8C419F" w14:paraId="7A8EC809"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6B235A" w14:textId="77777777" w:rsidR="008C419F" w:rsidRDefault="008C419F" w:rsidP="00561AD0">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5E37F7E1" w14:textId="77777777" w:rsidR="008C419F" w:rsidRDefault="008C419F" w:rsidP="00561AD0">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42D57D2" w14:textId="77777777" w:rsidR="008C419F" w:rsidRDefault="008C419F" w:rsidP="00561AD0">
            <w:pPr>
              <w:pStyle w:val="TAL"/>
            </w:pPr>
            <w:r>
              <w:rPr>
                <w:lang w:eastAsia="zh-CN"/>
              </w:rPr>
              <w:t xml:space="preserve">This feature indicates support </w:t>
            </w:r>
            <w:r>
              <w:t>of the analytics related to</w:t>
            </w:r>
            <w:r>
              <w:rPr>
                <w:lang w:eastAsia="zh-CN"/>
              </w:rPr>
              <w:t xml:space="preserve"> PDU Session traffic information.</w:t>
            </w:r>
          </w:p>
        </w:tc>
      </w:tr>
      <w:tr w:rsidR="008C419F" w14:paraId="1A522808"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29CFCAD" w14:textId="77777777" w:rsidR="008C419F" w:rsidRDefault="008C419F" w:rsidP="00561AD0">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6B9658FA" w14:textId="77777777" w:rsidR="008C419F" w:rsidRDefault="008C419F" w:rsidP="00561AD0">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01E070C0" w14:textId="77777777" w:rsidR="008C419F" w:rsidRDefault="008C419F" w:rsidP="00561AD0">
            <w:pPr>
              <w:pStyle w:val="TAL"/>
              <w:rPr>
                <w:lang w:eastAsia="zh-CN"/>
              </w:rPr>
            </w:pPr>
            <w:r>
              <w:t xml:space="preserve">This feature indicates support for </w:t>
            </w:r>
            <w:r>
              <w:rPr>
                <w:lang w:eastAsia="ko-KR"/>
              </w:rPr>
              <w:t>E2E data volume transfer time analytics</w:t>
            </w:r>
          </w:p>
        </w:tc>
      </w:tr>
      <w:tr w:rsidR="008C419F" w14:paraId="34A1D394"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CD669D0" w14:textId="77777777" w:rsidR="008C419F" w:rsidRDefault="008C419F" w:rsidP="00561AD0">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28A6362B" w14:textId="77777777" w:rsidR="008C419F" w:rsidRDefault="008C419F" w:rsidP="00561AD0">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B78CECA" w14:textId="77777777" w:rsidR="008C419F" w:rsidRDefault="008C419F" w:rsidP="00561AD0">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C419F" w14:paraId="3DBDB48E"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3EB772" w14:textId="77777777" w:rsidR="008C419F" w:rsidRDefault="008C419F" w:rsidP="00561AD0">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641072B8" w14:textId="77777777" w:rsidR="008C419F" w:rsidRDefault="008C419F" w:rsidP="00561AD0">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60DE2AB" w14:textId="77777777" w:rsidR="008C419F" w:rsidRDefault="008C419F" w:rsidP="00561AD0">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8C419F" w14:paraId="57C91022"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C47DC9" w14:textId="77777777" w:rsidR="008C419F" w:rsidRDefault="008C419F" w:rsidP="00561AD0">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5A1A4576" w14:textId="77777777" w:rsidR="008C419F" w:rsidRDefault="008C419F" w:rsidP="00561AD0">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CE7979C" w14:textId="77777777" w:rsidR="008C419F" w:rsidRDefault="008C419F" w:rsidP="00561AD0">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1BB00A0D" w14:textId="77777777" w:rsidR="008C419F" w:rsidRDefault="008C419F" w:rsidP="00561AD0">
            <w:pPr>
              <w:pStyle w:val="TAL"/>
            </w:pPr>
            <w:r>
              <w:t>-</w:t>
            </w:r>
            <w:r>
              <w:tab/>
              <w:t xml:space="preserve">support of providing </w:t>
            </w:r>
            <w:proofErr w:type="spellStart"/>
            <w:r>
              <w:t>gNB</w:t>
            </w:r>
            <w:proofErr w:type="spellEnd"/>
            <w:r>
              <w:t xml:space="preserve"> resource usage for GBR traffic and Delay-critical GBR traffic.</w:t>
            </w:r>
          </w:p>
          <w:p w14:paraId="4B7E480C" w14:textId="77777777" w:rsidR="008C419F" w:rsidRDefault="008C419F" w:rsidP="00561AD0">
            <w:pPr>
              <w:pStyle w:val="TAL"/>
            </w:pPr>
          </w:p>
          <w:p w14:paraId="469EDE75" w14:textId="77777777" w:rsidR="008C419F" w:rsidRDefault="008C419F" w:rsidP="00561AD0">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8C419F" w14:paraId="562704EB"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77CDC31" w14:textId="77777777" w:rsidR="008C419F" w:rsidRDefault="008C419F" w:rsidP="00561AD0">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6C181698" w14:textId="77777777" w:rsidR="008C419F" w:rsidRDefault="008C419F" w:rsidP="00561AD0">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327BA67" w14:textId="77777777" w:rsidR="008C419F" w:rsidRDefault="008C419F" w:rsidP="00561AD0">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8C419F" w14:paraId="3A24EEF2"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F47CD2" w14:textId="77777777" w:rsidR="008C419F" w:rsidRDefault="008C419F" w:rsidP="00561AD0">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B6548C7" w14:textId="77777777" w:rsidR="008C419F" w:rsidRDefault="008C419F" w:rsidP="00561A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7A5AE85" w14:textId="77777777" w:rsidR="008C419F" w:rsidRDefault="008C419F" w:rsidP="00561AD0">
            <w:pPr>
              <w:pStyle w:val="TAL"/>
              <w:rPr>
                <w:lang w:eastAsia="zh-CN"/>
              </w:rPr>
            </w:pPr>
            <w:r>
              <w:t>This feature indicates support for the Analytics Accuracy information.</w:t>
            </w:r>
          </w:p>
        </w:tc>
      </w:tr>
      <w:tr w:rsidR="008C419F" w14:paraId="17FE22A0"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EF9075" w14:textId="77777777" w:rsidR="008C419F" w:rsidRDefault="008C419F" w:rsidP="00561AD0">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4285AA7A" w14:textId="77777777" w:rsidR="008C419F" w:rsidRDefault="008C419F" w:rsidP="00561AD0">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CE9D939" w14:textId="77777777" w:rsidR="008C419F" w:rsidRDefault="008C419F" w:rsidP="00561AD0">
            <w:pPr>
              <w:pStyle w:val="TAL"/>
            </w:pPr>
            <w:r>
              <w:t>This feature indicates support extensions to the event related to redundant transmission experience analytics information including:</w:t>
            </w:r>
          </w:p>
          <w:p w14:paraId="523F1D72" w14:textId="77777777" w:rsidR="008C419F" w:rsidRDefault="008C419F" w:rsidP="00561AD0">
            <w:pPr>
              <w:pStyle w:val="TAL"/>
            </w:pPr>
            <w:r>
              <w:t>-</w:t>
            </w:r>
            <w:r>
              <w:tab/>
              <w:t>support of providing the E2E UL/DL packet loss rate (average, variance), E2E UL/DL packet delay (average, variance) in the analytics.</w:t>
            </w:r>
          </w:p>
          <w:p w14:paraId="5A599207" w14:textId="77777777" w:rsidR="008C419F" w:rsidRDefault="008C419F" w:rsidP="00561AD0">
            <w:pPr>
              <w:pStyle w:val="TAL"/>
            </w:pPr>
            <w:r>
              <w:t>-</w:t>
            </w:r>
            <w:r>
              <w:tab/>
              <w:t>support of spatial and temporal granularity size.</w:t>
            </w:r>
          </w:p>
          <w:p w14:paraId="3943FACC" w14:textId="77777777" w:rsidR="008C419F" w:rsidRDefault="008C419F" w:rsidP="00561AD0">
            <w:pPr>
              <w:pStyle w:val="TAL"/>
            </w:pPr>
          </w:p>
          <w:p w14:paraId="7FF93F4B" w14:textId="77777777" w:rsidR="008C419F" w:rsidRDefault="008C419F" w:rsidP="00561AD0">
            <w:pPr>
              <w:pStyle w:val="TAL"/>
            </w:pPr>
            <w:r>
              <w:t xml:space="preserve">Supporting this feature also requires the support of feature </w:t>
            </w:r>
            <w:proofErr w:type="spellStart"/>
            <w:r>
              <w:t>RedundantTransmissionExp</w:t>
            </w:r>
            <w:proofErr w:type="spellEnd"/>
            <w:r>
              <w:t>.</w:t>
            </w:r>
          </w:p>
        </w:tc>
      </w:tr>
      <w:tr w:rsidR="008C419F" w14:paraId="45F37749"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B8309B4" w14:textId="77777777" w:rsidR="008C419F" w:rsidRDefault="008C419F" w:rsidP="00561AD0">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3D17ECFF" w14:textId="77777777" w:rsidR="008C419F" w:rsidRDefault="008C419F" w:rsidP="00561AD0">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9EBCBBA" w14:textId="77777777" w:rsidR="008C419F" w:rsidRDefault="008C419F" w:rsidP="00561AD0">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8C419F" w14:paraId="67BF3CF5"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3407C2" w14:textId="77777777" w:rsidR="008C419F" w:rsidRDefault="008C419F" w:rsidP="00561AD0">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6F1A67F4" w14:textId="77777777" w:rsidR="008C419F" w:rsidRDefault="008C419F" w:rsidP="00561AD0">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12EA9C" w14:textId="77777777" w:rsidR="008C419F" w:rsidRDefault="008C419F" w:rsidP="00561AD0">
            <w:pPr>
              <w:pStyle w:val="TAL"/>
            </w:pPr>
            <w:r>
              <w:t>This feature indicates support for the Movement Behaviour information.</w:t>
            </w:r>
          </w:p>
        </w:tc>
      </w:tr>
      <w:tr w:rsidR="008C419F" w14:paraId="067276DD"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927E7D" w14:textId="77777777" w:rsidR="008C419F" w:rsidRDefault="008C419F" w:rsidP="00561AD0">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50B4213" w14:textId="77777777" w:rsidR="008C419F" w:rsidRDefault="008C419F" w:rsidP="00561AD0">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BF2A360" w14:textId="77777777" w:rsidR="008C419F" w:rsidRDefault="008C419F" w:rsidP="00561AD0">
            <w:pPr>
              <w:pStyle w:val="TAL"/>
            </w:pPr>
            <w:r>
              <w:t>This feature indicates support for the Location Accuracy analytics.</w:t>
            </w:r>
          </w:p>
        </w:tc>
      </w:tr>
      <w:tr w:rsidR="008C419F" w14:paraId="01199D79"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46BFB8" w14:textId="77777777" w:rsidR="008C419F" w:rsidRDefault="008C419F" w:rsidP="00561AD0">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535E1F7" w14:textId="77777777" w:rsidR="008C419F" w:rsidRDefault="008C419F" w:rsidP="00561AD0">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F2A9EC4" w14:textId="77777777" w:rsidR="008C419F" w:rsidRDefault="008C419F" w:rsidP="00561AD0">
            <w:pPr>
              <w:pStyle w:val="TAL"/>
            </w:pPr>
            <w:r>
              <w:t>This feature indicates support for the Relative Proximity analytics.</w:t>
            </w:r>
          </w:p>
        </w:tc>
      </w:tr>
      <w:tr w:rsidR="008C419F" w14:paraId="5D2BAC19"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BADD62" w14:textId="77777777" w:rsidR="008C419F" w:rsidRDefault="008C419F" w:rsidP="00561AD0">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71CBDBCE" w14:textId="77777777" w:rsidR="008C419F" w:rsidRDefault="008C419F" w:rsidP="00561AD0">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4BC6606" w14:textId="77777777" w:rsidR="008C419F" w:rsidRDefault="008C419F" w:rsidP="00561AD0">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AA2B525" w14:textId="77777777" w:rsidR="008C419F" w:rsidRDefault="008C419F" w:rsidP="00561AD0">
            <w:pPr>
              <w:pStyle w:val="TAL"/>
            </w:pPr>
          </w:p>
          <w:p w14:paraId="0F0C126E" w14:textId="77777777" w:rsidR="008C419F" w:rsidRDefault="008C419F" w:rsidP="00561AD0">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8C419F" w14:paraId="12CFE354"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F762660" w14:textId="77777777" w:rsidR="008C419F" w:rsidRDefault="008C419F" w:rsidP="00561AD0">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2AB3547" w14:textId="77777777" w:rsidR="008C419F" w:rsidRDefault="008C419F" w:rsidP="00561AD0">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D2796C6" w14:textId="77777777" w:rsidR="008C419F" w:rsidRDefault="008C419F" w:rsidP="00561AD0">
            <w:pPr>
              <w:pStyle w:val="TAL"/>
            </w:pPr>
            <w:r>
              <w:t>This feature indicates support for the Roaming analytics.</w:t>
            </w:r>
          </w:p>
        </w:tc>
      </w:tr>
      <w:tr w:rsidR="008C419F" w14:paraId="4ABF5EC1"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C50C63C" w14:textId="77777777" w:rsidR="008C419F" w:rsidRDefault="008C419F" w:rsidP="00561AD0">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51D1D8E4" w14:textId="77777777" w:rsidR="008C419F" w:rsidRDefault="008C419F" w:rsidP="00561AD0">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A7A8EA6" w14:textId="77777777" w:rsidR="008C419F" w:rsidRDefault="008C419F" w:rsidP="00561AD0">
            <w:pPr>
              <w:pStyle w:val="TAL"/>
            </w:pPr>
            <w:r>
              <w:t>This feature indicates support for Prediction Error handling.</w:t>
            </w:r>
          </w:p>
        </w:tc>
      </w:tr>
      <w:tr w:rsidR="008C419F" w14:paraId="58BAC81E" w14:textId="77777777" w:rsidTr="00561AD0">
        <w:trPr>
          <w:gridAfter w:val="2"/>
          <w:wAfter w:w="111" w:type="dxa"/>
          <w:jc w:val="center"/>
          <w:ins w:id="1143" w:author="Huawei" w:date="2024-11-04T18:08:00Z"/>
        </w:trPr>
        <w:tc>
          <w:tcPr>
            <w:tcW w:w="1415" w:type="dxa"/>
            <w:gridSpan w:val="3"/>
            <w:tcBorders>
              <w:top w:val="single" w:sz="6" w:space="0" w:color="auto"/>
              <w:left w:val="single" w:sz="6" w:space="0" w:color="auto"/>
              <w:bottom w:val="single" w:sz="6" w:space="0" w:color="auto"/>
              <w:right w:val="single" w:sz="6" w:space="0" w:color="auto"/>
            </w:tcBorders>
          </w:tcPr>
          <w:p w14:paraId="20A0F8C1" w14:textId="4D6D9316" w:rsidR="008C419F" w:rsidRDefault="008C419F" w:rsidP="00561AD0">
            <w:pPr>
              <w:pStyle w:val="TAL"/>
              <w:rPr>
                <w:ins w:id="1144" w:author="Huawei" w:date="2024-11-04T18:08:00Z"/>
                <w:lang w:eastAsia="zh-CN"/>
              </w:rPr>
            </w:pPr>
            <w:ins w:id="1145" w:author="Huawei" w:date="2024-11-04T18:08:00Z">
              <w:r>
                <w:rPr>
                  <w:lang w:eastAsia="zh-CN"/>
                </w:rPr>
                <w:t>56</w:t>
              </w:r>
            </w:ins>
          </w:p>
        </w:tc>
        <w:tc>
          <w:tcPr>
            <w:tcW w:w="2885" w:type="dxa"/>
            <w:gridSpan w:val="3"/>
            <w:tcBorders>
              <w:top w:val="single" w:sz="6" w:space="0" w:color="auto"/>
              <w:left w:val="single" w:sz="6" w:space="0" w:color="auto"/>
              <w:bottom w:val="single" w:sz="6" w:space="0" w:color="auto"/>
              <w:right w:val="single" w:sz="6" w:space="0" w:color="auto"/>
            </w:tcBorders>
          </w:tcPr>
          <w:p w14:paraId="5A73CFCA" w14:textId="56C75E4B" w:rsidR="008C419F" w:rsidRDefault="008C419F" w:rsidP="008C419F">
            <w:pPr>
              <w:pStyle w:val="TAL"/>
              <w:rPr>
                <w:ins w:id="1146" w:author="Huawei" w:date="2024-11-04T18:08:00Z"/>
                <w:lang w:eastAsia="zh-CN"/>
              </w:rPr>
            </w:pPr>
            <w:proofErr w:type="spellStart"/>
            <w:ins w:id="1147" w:author="Huawei" w:date="2024-11-04T18:08:00Z">
              <w:r>
                <w:t>S</w:t>
              </w:r>
              <w:r w:rsidRPr="001C406B">
                <w:t>ignalling</w:t>
              </w:r>
              <w:r>
                <w:t>S</w:t>
              </w:r>
              <w:r w:rsidRPr="001C406B">
                <w:t>torm</w:t>
              </w:r>
              <w:proofErr w:type="spellEnd"/>
            </w:ins>
          </w:p>
        </w:tc>
        <w:tc>
          <w:tcPr>
            <w:tcW w:w="5201" w:type="dxa"/>
            <w:gridSpan w:val="3"/>
            <w:tcBorders>
              <w:top w:val="single" w:sz="6" w:space="0" w:color="auto"/>
              <w:left w:val="single" w:sz="6" w:space="0" w:color="auto"/>
              <w:bottom w:val="single" w:sz="6" w:space="0" w:color="auto"/>
              <w:right w:val="single" w:sz="6" w:space="0" w:color="auto"/>
            </w:tcBorders>
          </w:tcPr>
          <w:p w14:paraId="27F763C2" w14:textId="2C2963D0" w:rsidR="008C419F" w:rsidRDefault="008C419F" w:rsidP="00561AD0">
            <w:pPr>
              <w:pStyle w:val="TAL"/>
              <w:rPr>
                <w:ins w:id="1148" w:author="Huawei" w:date="2024-11-04T18:08:00Z"/>
              </w:rPr>
            </w:pPr>
            <w:ins w:id="1149" w:author="Huawei" w:date="2024-11-04T18:08:00Z">
              <w:r>
                <w:t>This feature indicates support for the Signalling Storm</w:t>
              </w:r>
              <w:r w:rsidRPr="008558A9">
                <w:t xml:space="preserve"> Analytics</w:t>
              </w:r>
              <w:r>
                <w:t>.</w:t>
              </w:r>
            </w:ins>
          </w:p>
        </w:tc>
      </w:tr>
    </w:tbl>
    <w:p w14:paraId="32FFDD78" w14:textId="77777777" w:rsidR="001D0773" w:rsidRPr="008C419F" w:rsidRDefault="001D0773" w:rsidP="002172AA">
      <w:pPr>
        <w:rPr>
          <w:lang w:eastAsia="zh-CN"/>
        </w:rPr>
      </w:pPr>
    </w:p>
    <w:p w14:paraId="239162B9" w14:textId="756262F5"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09A137" w14:textId="77777777" w:rsidR="00B4111F" w:rsidRDefault="00B4111F" w:rsidP="00B4111F">
      <w:pPr>
        <w:pStyle w:val="1"/>
        <w:rPr>
          <w:lang w:val="en-US" w:eastAsia="zh-CN"/>
        </w:rPr>
      </w:pPr>
      <w:bookmarkStart w:id="1150" w:name="_Toc34266366"/>
      <w:bookmarkStart w:id="1151" w:name="_Toc59018019"/>
      <w:bookmarkStart w:id="1152" w:name="_Toc114134057"/>
      <w:bookmarkStart w:id="1153" w:name="_Toc112951378"/>
      <w:bookmarkStart w:id="1154" w:name="_Toc98233868"/>
      <w:bookmarkStart w:id="1155" w:name="_Toc83233236"/>
      <w:bookmarkStart w:id="1156" w:name="_Toc120702558"/>
      <w:bookmarkStart w:id="1157" w:name="_Toc51762982"/>
      <w:bookmarkStart w:id="1158" w:name="_Toc66231887"/>
      <w:bookmarkStart w:id="1159" w:name="_Toc70550752"/>
      <w:bookmarkStart w:id="1160" w:name="_Toc28012880"/>
      <w:bookmarkStart w:id="1161" w:name="_Toc56641051"/>
      <w:bookmarkStart w:id="1162" w:name="_Toc43563581"/>
      <w:bookmarkStart w:id="1163" w:name="_Toc113031918"/>
      <w:bookmarkStart w:id="1164" w:name="_Toc36102537"/>
      <w:bookmarkStart w:id="1165" w:name="_Toc45134130"/>
      <w:bookmarkStart w:id="1166" w:name="_Toc94064466"/>
      <w:bookmarkStart w:id="1167" w:name="_Toc85553165"/>
      <w:bookmarkStart w:id="1168" w:name="_Toc85557264"/>
      <w:bookmarkStart w:id="1169" w:name="_Toc68169048"/>
      <w:bookmarkStart w:id="1170" w:name="_Toc90656059"/>
      <w:bookmarkStart w:id="1171" w:name="_Toc138754551"/>
      <w:bookmarkStart w:id="1172" w:name="_Toc145706049"/>
      <w:bookmarkStart w:id="1173" w:name="_Toc148523022"/>
      <w:bookmarkStart w:id="1174" w:name="_Toc104539255"/>
      <w:bookmarkStart w:id="1175" w:name="_Toc101244649"/>
      <w:bookmarkStart w:id="1176" w:name="_Toc88667774"/>
      <w:bookmarkStart w:id="1177" w:name="_Toc136562717"/>
      <w:bookmarkStart w:id="1178" w:name="_Toc50032062"/>
      <w:bookmarkStart w:id="1179" w:name="_Toc164921287"/>
      <w:bookmarkStart w:id="1180" w:name="_Toc170120829"/>
      <w:bookmarkStart w:id="1181" w:name="_Toc175859074"/>
      <w:bookmarkStart w:id="1182" w:name="_Toc175860149"/>
      <w:bookmarkStart w:id="1183" w:name="_Toc153363942"/>
      <w:r>
        <w:t>A.2</w:t>
      </w:r>
      <w:r>
        <w:tab/>
      </w:r>
      <w:proofErr w:type="spellStart"/>
      <w:r>
        <w:rPr>
          <w:lang w:val="en-US" w:eastAsia="zh-CN"/>
        </w:rPr>
        <w:t>Nnwdaf_EventsSubscription</w:t>
      </w:r>
      <w:proofErr w:type="spellEnd"/>
      <w:r>
        <w:rPr>
          <w:lang w:val="en-US" w:eastAsia="zh-CN"/>
        </w:rPr>
        <w:t xml:space="preserve"> API</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3E7A944C" w14:textId="77777777" w:rsidR="00B4111F" w:rsidRDefault="00B4111F" w:rsidP="00B4111F">
      <w:pPr>
        <w:pStyle w:val="PL"/>
      </w:pPr>
      <w:r>
        <w:t>openapi: 3.0.0</w:t>
      </w:r>
    </w:p>
    <w:p w14:paraId="7F97EEDD" w14:textId="77777777" w:rsidR="00B4111F" w:rsidRDefault="00B4111F" w:rsidP="00B4111F">
      <w:pPr>
        <w:pStyle w:val="PL"/>
      </w:pPr>
    </w:p>
    <w:p w14:paraId="02B38A87" w14:textId="77777777" w:rsidR="00B4111F" w:rsidRDefault="00B4111F" w:rsidP="00B4111F">
      <w:pPr>
        <w:pStyle w:val="PL"/>
      </w:pPr>
      <w:r>
        <w:t>info:</w:t>
      </w:r>
    </w:p>
    <w:p w14:paraId="3CD6026F" w14:textId="77777777" w:rsidR="00B4111F" w:rsidRDefault="00B4111F" w:rsidP="00B4111F">
      <w:pPr>
        <w:pStyle w:val="PL"/>
      </w:pPr>
      <w:r>
        <w:t xml:space="preserve">  version: 1.3.1</w:t>
      </w:r>
    </w:p>
    <w:p w14:paraId="7928284D" w14:textId="77777777" w:rsidR="00B4111F" w:rsidRDefault="00B4111F" w:rsidP="00B4111F">
      <w:pPr>
        <w:pStyle w:val="PL"/>
      </w:pPr>
      <w:r>
        <w:t xml:space="preserve">  title: Nnwdaf_EventsSubscription</w:t>
      </w:r>
    </w:p>
    <w:p w14:paraId="149F09DC" w14:textId="77777777" w:rsidR="00B4111F" w:rsidRDefault="00B4111F" w:rsidP="00B4111F">
      <w:pPr>
        <w:pStyle w:val="PL"/>
      </w:pPr>
      <w:r>
        <w:t xml:space="preserve">  description: |</w:t>
      </w:r>
    </w:p>
    <w:p w14:paraId="344A0860" w14:textId="77777777" w:rsidR="00B4111F" w:rsidRDefault="00B4111F" w:rsidP="00B4111F">
      <w:pPr>
        <w:pStyle w:val="PL"/>
      </w:pPr>
      <w:r>
        <w:t xml:space="preserve">    Nnwdaf_EventsSubscription Service API.  </w:t>
      </w:r>
    </w:p>
    <w:p w14:paraId="17302158" w14:textId="77777777" w:rsidR="00B4111F" w:rsidRDefault="00B4111F" w:rsidP="00B4111F">
      <w:pPr>
        <w:pStyle w:val="PL"/>
      </w:pPr>
      <w:r>
        <w:t xml:space="preserve">    © 2024, 3GPP Organizational Partners (ARIB, ATIS, CCSA, ETSI, TSDSI, TTA, TTC).  </w:t>
      </w:r>
    </w:p>
    <w:p w14:paraId="2C7BF7F9" w14:textId="77777777" w:rsidR="00B4111F" w:rsidRDefault="00B4111F" w:rsidP="00B4111F">
      <w:pPr>
        <w:pStyle w:val="PL"/>
      </w:pPr>
      <w:r>
        <w:t xml:space="preserve">    All rights reserved.</w:t>
      </w:r>
    </w:p>
    <w:p w14:paraId="2AE4DE7B" w14:textId="77777777" w:rsidR="00B4111F" w:rsidRDefault="00B4111F" w:rsidP="00B4111F">
      <w:pPr>
        <w:pStyle w:val="PL"/>
      </w:pPr>
    </w:p>
    <w:p w14:paraId="2937D20D" w14:textId="77777777" w:rsidR="00B4111F" w:rsidRDefault="00B4111F" w:rsidP="00B4111F">
      <w:pPr>
        <w:pStyle w:val="PL"/>
        <w:rPr>
          <w:rFonts w:eastAsia="等线"/>
        </w:rPr>
      </w:pPr>
      <w:r>
        <w:rPr>
          <w:rFonts w:eastAsia="等线"/>
        </w:rPr>
        <w:t>externalDocs:</w:t>
      </w:r>
    </w:p>
    <w:p w14:paraId="5D820D7E" w14:textId="77777777" w:rsidR="00B4111F" w:rsidRDefault="00B4111F" w:rsidP="00B4111F">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614C93A2" w14:textId="77777777" w:rsidR="00B4111F" w:rsidRDefault="00B4111F" w:rsidP="00B4111F">
      <w:pPr>
        <w:pStyle w:val="PL"/>
      </w:pPr>
      <w:r>
        <w:rPr>
          <w:rFonts w:eastAsia="等线"/>
        </w:rPr>
        <w:t xml:space="preserve">  url: 'http</w:t>
      </w:r>
      <w:r>
        <w:rPr>
          <w:rFonts w:eastAsia="等线" w:hint="eastAsia"/>
          <w:lang w:eastAsia="zh-CN"/>
        </w:rPr>
        <w:t>s</w:t>
      </w:r>
      <w:r>
        <w:rPr>
          <w:rFonts w:eastAsia="等线"/>
        </w:rPr>
        <w:t>://www.3gpp.org/ftp/Specs/archive/29_series/29.520/'</w:t>
      </w:r>
    </w:p>
    <w:p w14:paraId="51C8872A" w14:textId="77777777" w:rsidR="00B4111F" w:rsidRDefault="00B4111F" w:rsidP="00B4111F">
      <w:pPr>
        <w:pStyle w:val="PL"/>
        <w:rPr>
          <w:rFonts w:eastAsia="等线"/>
          <w:lang w:val="en-US"/>
        </w:rPr>
      </w:pPr>
    </w:p>
    <w:p w14:paraId="14F643E1" w14:textId="77777777" w:rsidR="00B4111F" w:rsidRDefault="00B4111F" w:rsidP="00B4111F">
      <w:pPr>
        <w:pStyle w:val="PL"/>
        <w:rPr>
          <w:rFonts w:eastAsia="等线"/>
          <w:lang w:val="en-US"/>
        </w:rPr>
      </w:pPr>
      <w:r>
        <w:rPr>
          <w:rFonts w:eastAsia="等线"/>
          <w:lang w:val="en-US"/>
        </w:rPr>
        <w:t>security:</w:t>
      </w:r>
    </w:p>
    <w:p w14:paraId="4696DE9D" w14:textId="77777777" w:rsidR="00B4111F" w:rsidRDefault="00B4111F" w:rsidP="00B4111F">
      <w:pPr>
        <w:pStyle w:val="PL"/>
        <w:rPr>
          <w:rFonts w:eastAsia="等线"/>
          <w:lang w:val="en-US"/>
        </w:rPr>
      </w:pPr>
      <w:r>
        <w:rPr>
          <w:rFonts w:eastAsia="等线"/>
          <w:lang w:val="en-US"/>
        </w:rPr>
        <w:t xml:space="preserve">  - {}</w:t>
      </w:r>
    </w:p>
    <w:p w14:paraId="24E6F8A4" w14:textId="77777777" w:rsidR="00B4111F" w:rsidRDefault="00B4111F" w:rsidP="00B4111F">
      <w:pPr>
        <w:pStyle w:val="PL"/>
        <w:rPr>
          <w:rFonts w:eastAsia="等线"/>
          <w:lang w:val="en-US"/>
        </w:rPr>
      </w:pPr>
      <w:r>
        <w:rPr>
          <w:rFonts w:eastAsia="等线"/>
          <w:lang w:val="en-US"/>
        </w:rPr>
        <w:t xml:space="preserve">  - oAuth2ClientCredentials:</w:t>
      </w:r>
    </w:p>
    <w:p w14:paraId="4BDD699E" w14:textId="77777777" w:rsidR="00B4111F" w:rsidRDefault="00B4111F" w:rsidP="00B4111F">
      <w:pPr>
        <w:pStyle w:val="PL"/>
        <w:rPr>
          <w:rFonts w:eastAsia="等线"/>
          <w:lang w:val="en-US"/>
        </w:rPr>
      </w:pPr>
      <w:r>
        <w:rPr>
          <w:rFonts w:eastAsia="等线"/>
          <w:lang w:val="en-US"/>
        </w:rPr>
        <w:t xml:space="preserve">    - </w:t>
      </w:r>
      <w:r>
        <w:rPr>
          <w:rFonts w:eastAsia="等线"/>
        </w:rPr>
        <w:t>nnwdaf-eventssubscription</w:t>
      </w:r>
    </w:p>
    <w:p w14:paraId="0829BB87" w14:textId="77777777" w:rsidR="00B4111F" w:rsidRDefault="00B4111F" w:rsidP="00B4111F">
      <w:pPr>
        <w:pStyle w:val="PL"/>
      </w:pPr>
    </w:p>
    <w:p w14:paraId="440BD773" w14:textId="77777777" w:rsidR="00B4111F" w:rsidRDefault="00B4111F" w:rsidP="00B4111F">
      <w:pPr>
        <w:pStyle w:val="PL"/>
      </w:pPr>
      <w:r>
        <w:t>servers:</w:t>
      </w:r>
    </w:p>
    <w:p w14:paraId="15553377" w14:textId="77777777" w:rsidR="00B4111F" w:rsidRDefault="00B4111F" w:rsidP="00B4111F">
      <w:pPr>
        <w:pStyle w:val="PL"/>
      </w:pPr>
      <w:r>
        <w:t xml:space="preserve">  - url: '{apiRoot}/nnwdaf-eventssubscription/v1'</w:t>
      </w:r>
    </w:p>
    <w:p w14:paraId="00A42A29" w14:textId="77777777" w:rsidR="00B4111F" w:rsidRDefault="00B4111F" w:rsidP="00B4111F">
      <w:pPr>
        <w:pStyle w:val="PL"/>
      </w:pPr>
      <w:r>
        <w:t xml:space="preserve">    variables:</w:t>
      </w:r>
    </w:p>
    <w:p w14:paraId="34F216C6" w14:textId="77777777" w:rsidR="00B4111F" w:rsidRDefault="00B4111F" w:rsidP="00B4111F">
      <w:pPr>
        <w:pStyle w:val="PL"/>
      </w:pPr>
      <w:r>
        <w:t xml:space="preserve">      apiRoot:</w:t>
      </w:r>
    </w:p>
    <w:p w14:paraId="46608664" w14:textId="77777777" w:rsidR="00B4111F" w:rsidRDefault="00B4111F" w:rsidP="00B4111F">
      <w:pPr>
        <w:pStyle w:val="PL"/>
      </w:pPr>
      <w:r>
        <w:t xml:space="preserve">        default: https://example.com</w:t>
      </w:r>
    </w:p>
    <w:p w14:paraId="00109538" w14:textId="77777777" w:rsidR="00B4111F" w:rsidRDefault="00B4111F" w:rsidP="00B4111F">
      <w:pPr>
        <w:pStyle w:val="PL"/>
      </w:pPr>
      <w:r>
        <w:t xml:space="preserve">        description: apiRoot as defined in clause 4.4 of 3GPP TS 29.501.</w:t>
      </w:r>
    </w:p>
    <w:p w14:paraId="173929E9" w14:textId="77777777" w:rsidR="00B4111F" w:rsidRDefault="00B4111F" w:rsidP="00B4111F">
      <w:pPr>
        <w:pStyle w:val="PL"/>
      </w:pPr>
    </w:p>
    <w:p w14:paraId="07099BB4" w14:textId="77777777" w:rsidR="00B4111F" w:rsidRDefault="00B4111F" w:rsidP="00B4111F">
      <w:pPr>
        <w:pStyle w:val="PL"/>
      </w:pPr>
      <w:r>
        <w:t>paths:</w:t>
      </w:r>
    </w:p>
    <w:p w14:paraId="16A6F12C" w14:textId="77777777" w:rsidR="00B4111F" w:rsidRDefault="00B4111F" w:rsidP="00B4111F">
      <w:pPr>
        <w:pStyle w:val="PL"/>
      </w:pPr>
      <w:r>
        <w:t xml:space="preserve">  /subscriptions:</w:t>
      </w:r>
    </w:p>
    <w:p w14:paraId="1D7EEFC9" w14:textId="77777777" w:rsidR="00B4111F" w:rsidRDefault="00B4111F" w:rsidP="00B4111F">
      <w:pPr>
        <w:pStyle w:val="PL"/>
      </w:pPr>
      <w:r>
        <w:t xml:space="preserve">    post:</w:t>
      </w:r>
    </w:p>
    <w:p w14:paraId="29C1A84A" w14:textId="77777777" w:rsidR="00B4111F" w:rsidRDefault="00B4111F" w:rsidP="00B4111F">
      <w:pPr>
        <w:pStyle w:val="PL"/>
      </w:pPr>
      <w:r>
        <w:t xml:space="preserve">      summary: Create a new Individual NWDAF Events Subscription</w:t>
      </w:r>
    </w:p>
    <w:p w14:paraId="0561DDFA" w14:textId="77777777" w:rsidR="00B4111F" w:rsidRDefault="00B4111F" w:rsidP="00B4111F">
      <w:pPr>
        <w:pStyle w:val="PL"/>
      </w:pPr>
      <w:r>
        <w:t xml:space="preserve">      operationId: CreateNWDAFEventsSubscription</w:t>
      </w:r>
    </w:p>
    <w:p w14:paraId="168D710D" w14:textId="77777777" w:rsidR="00B4111F" w:rsidRDefault="00B4111F" w:rsidP="00B4111F">
      <w:pPr>
        <w:pStyle w:val="PL"/>
      </w:pPr>
      <w:r>
        <w:t xml:space="preserve">      tags:</w:t>
      </w:r>
    </w:p>
    <w:p w14:paraId="4B36C029" w14:textId="77777777" w:rsidR="00B4111F" w:rsidRDefault="00B4111F" w:rsidP="00B4111F">
      <w:pPr>
        <w:pStyle w:val="PL"/>
      </w:pPr>
      <w:r>
        <w:t xml:space="preserve">        - NWDAF Events Subscriptions (Collection)</w:t>
      </w:r>
    </w:p>
    <w:p w14:paraId="0E76C6D4" w14:textId="77777777" w:rsidR="00B4111F" w:rsidRDefault="00B4111F" w:rsidP="00B4111F">
      <w:pPr>
        <w:pStyle w:val="PL"/>
      </w:pPr>
      <w:r>
        <w:t xml:space="preserve">      requestBody:</w:t>
      </w:r>
    </w:p>
    <w:p w14:paraId="7DB67600" w14:textId="77777777" w:rsidR="00B4111F" w:rsidRDefault="00B4111F" w:rsidP="00B4111F">
      <w:pPr>
        <w:pStyle w:val="PL"/>
      </w:pPr>
      <w:r>
        <w:t xml:space="preserve">        required: true</w:t>
      </w:r>
    </w:p>
    <w:p w14:paraId="5BD9C6AC" w14:textId="77777777" w:rsidR="00B4111F" w:rsidRDefault="00B4111F" w:rsidP="00B4111F">
      <w:pPr>
        <w:pStyle w:val="PL"/>
      </w:pPr>
      <w:r>
        <w:t xml:space="preserve">        content:</w:t>
      </w:r>
    </w:p>
    <w:p w14:paraId="4CA7AB3F" w14:textId="77777777" w:rsidR="00B4111F" w:rsidRDefault="00B4111F" w:rsidP="00B4111F">
      <w:pPr>
        <w:pStyle w:val="PL"/>
      </w:pPr>
      <w:r>
        <w:t xml:space="preserve">          application/json:</w:t>
      </w:r>
    </w:p>
    <w:p w14:paraId="576165E7" w14:textId="77777777" w:rsidR="00B4111F" w:rsidRDefault="00B4111F" w:rsidP="00B4111F">
      <w:pPr>
        <w:pStyle w:val="PL"/>
      </w:pPr>
      <w:r>
        <w:t xml:space="preserve">            schema:</w:t>
      </w:r>
    </w:p>
    <w:p w14:paraId="4E8F3CD6" w14:textId="77777777" w:rsidR="00B4111F" w:rsidRDefault="00B4111F" w:rsidP="00B4111F">
      <w:pPr>
        <w:pStyle w:val="PL"/>
      </w:pPr>
      <w:r>
        <w:t xml:space="preserve">              $ref: '#/components/schemas/NnwdafEventsSubscription'</w:t>
      </w:r>
    </w:p>
    <w:p w14:paraId="681DC97D" w14:textId="77777777" w:rsidR="00B4111F" w:rsidRDefault="00B4111F" w:rsidP="00B4111F">
      <w:pPr>
        <w:pStyle w:val="PL"/>
      </w:pPr>
      <w:r>
        <w:t xml:space="preserve">      responses:</w:t>
      </w:r>
    </w:p>
    <w:p w14:paraId="59C7A1E4" w14:textId="77777777" w:rsidR="00B4111F" w:rsidRDefault="00B4111F" w:rsidP="00B4111F">
      <w:pPr>
        <w:pStyle w:val="PL"/>
      </w:pPr>
      <w:r>
        <w:t xml:space="preserve">        '201':</w:t>
      </w:r>
    </w:p>
    <w:p w14:paraId="5A9A8DBB" w14:textId="77777777" w:rsidR="00B4111F" w:rsidRDefault="00B4111F" w:rsidP="00B4111F">
      <w:pPr>
        <w:pStyle w:val="PL"/>
      </w:pPr>
      <w:r>
        <w:t xml:space="preserve">          description: Create a new Individual NWDAF Event Subscription resource.</w:t>
      </w:r>
    </w:p>
    <w:p w14:paraId="763C19F8" w14:textId="77777777" w:rsidR="00B4111F" w:rsidRDefault="00B4111F" w:rsidP="00B4111F">
      <w:pPr>
        <w:pStyle w:val="PL"/>
        <w:rPr>
          <w:rFonts w:eastAsia="等线"/>
        </w:rPr>
      </w:pPr>
      <w:r>
        <w:rPr>
          <w:rFonts w:eastAsia="等线"/>
        </w:rPr>
        <w:t xml:space="preserve">          headers:</w:t>
      </w:r>
    </w:p>
    <w:p w14:paraId="7ABD3387" w14:textId="77777777" w:rsidR="00B4111F" w:rsidRDefault="00B4111F" w:rsidP="00B4111F">
      <w:pPr>
        <w:pStyle w:val="PL"/>
        <w:rPr>
          <w:rFonts w:eastAsia="等线"/>
        </w:rPr>
      </w:pPr>
      <w:r>
        <w:rPr>
          <w:rFonts w:eastAsia="等线"/>
        </w:rPr>
        <w:t xml:space="preserve">            Location:</w:t>
      </w:r>
    </w:p>
    <w:p w14:paraId="476ECCBC" w14:textId="77777777" w:rsidR="00B4111F" w:rsidRDefault="00B4111F" w:rsidP="00B4111F">
      <w:pPr>
        <w:pStyle w:val="PL"/>
        <w:rPr>
          <w:rFonts w:eastAsia="等线"/>
        </w:rPr>
      </w:pPr>
      <w:r>
        <w:rPr>
          <w:rFonts w:eastAsia="等线"/>
        </w:rPr>
        <w:t xml:space="preserve">              description: &gt;</w:t>
      </w:r>
    </w:p>
    <w:p w14:paraId="00B12A88" w14:textId="77777777" w:rsidR="00B4111F" w:rsidRDefault="00B4111F" w:rsidP="00B4111F">
      <w:pPr>
        <w:pStyle w:val="PL"/>
        <w:rPr>
          <w:rFonts w:eastAsia="等线"/>
        </w:rPr>
      </w:pPr>
      <w:r>
        <w:rPr>
          <w:rFonts w:eastAsia="等线"/>
        </w:rPr>
        <w:t xml:space="preserve">                Contains the URI of the newly created resource, according to the structure</w:t>
      </w:r>
    </w:p>
    <w:p w14:paraId="27B95BE7" w14:textId="77777777" w:rsidR="00B4111F" w:rsidRDefault="00B4111F" w:rsidP="00B4111F">
      <w:pPr>
        <w:pStyle w:val="PL"/>
        <w:rPr>
          <w:rFonts w:eastAsia="等线"/>
        </w:rPr>
      </w:pPr>
      <w:r>
        <w:rPr>
          <w:rFonts w:eastAsia="等线"/>
        </w:rPr>
        <w:t xml:space="preserve">                {apiRoot}/nnwdaf-eventssubscription/&lt;apiVersion&gt;/subscriptions/{subscriptionId}</w:t>
      </w:r>
    </w:p>
    <w:p w14:paraId="0D07851D" w14:textId="77777777" w:rsidR="00B4111F" w:rsidRDefault="00B4111F" w:rsidP="00B4111F">
      <w:pPr>
        <w:pStyle w:val="PL"/>
        <w:rPr>
          <w:rFonts w:eastAsia="等线"/>
        </w:rPr>
      </w:pPr>
      <w:r>
        <w:rPr>
          <w:rFonts w:eastAsia="等线"/>
        </w:rPr>
        <w:t xml:space="preserve">              required: true</w:t>
      </w:r>
    </w:p>
    <w:p w14:paraId="748A607E" w14:textId="77777777" w:rsidR="00B4111F" w:rsidRDefault="00B4111F" w:rsidP="00B4111F">
      <w:pPr>
        <w:pStyle w:val="PL"/>
        <w:rPr>
          <w:rFonts w:eastAsia="等线"/>
        </w:rPr>
      </w:pPr>
      <w:r>
        <w:rPr>
          <w:rFonts w:eastAsia="等线"/>
        </w:rPr>
        <w:t xml:space="preserve">              schema:</w:t>
      </w:r>
    </w:p>
    <w:p w14:paraId="7BA4B7BF" w14:textId="77777777" w:rsidR="00B4111F" w:rsidRDefault="00B4111F" w:rsidP="00B4111F">
      <w:pPr>
        <w:pStyle w:val="PL"/>
        <w:rPr>
          <w:rFonts w:eastAsia="等线"/>
        </w:rPr>
      </w:pPr>
      <w:r>
        <w:rPr>
          <w:rFonts w:eastAsia="等线"/>
        </w:rPr>
        <w:t xml:space="preserve">                type: string</w:t>
      </w:r>
    </w:p>
    <w:p w14:paraId="792A0741" w14:textId="77777777" w:rsidR="00B4111F" w:rsidRDefault="00B4111F" w:rsidP="00B4111F">
      <w:pPr>
        <w:pStyle w:val="PL"/>
      </w:pPr>
      <w:r>
        <w:t xml:space="preserve">          content:</w:t>
      </w:r>
    </w:p>
    <w:p w14:paraId="5C6545F8" w14:textId="77777777" w:rsidR="00B4111F" w:rsidRDefault="00B4111F" w:rsidP="00B4111F">
      <w:pPr>
        <w:pStyle w:val="PL"/>
      </w:pPr>
      <w:r>
        <w:t xml:space="preserve">            application/json:</w:t>
      </w:r>
    </w:p>
    <w:p w14:paraId="343A1097" w14:textId="77777777" w:rsidR="00B4111F" w:rsidRDefault="00B4111F" w:rsidP="00B4111F">
      <w:pPr>
        <w:pStyle w:val="PL"/>
      </w:pPr>
      <w:r>
        <w:t xml:space="preserve">              schema:</w:t>
      </w:r>
    </w:p>
    <w:p w14:paraId="329B2E00" w14:textId="77777777" w:rsidR="00B4111F" w:rsidRDefault="00B4111F" w:rsidP="00B4111F">
      <w:pPr>
        <w:pStyle w:val="PL"/>
      </w:pPr>
      <w:r>
        <w:t xml:space="preserve">                $ref: '#/components/schemas/NnwdafEventsSubscription'</w:t>
      </w:r>
    </w:p>
    <w:p w14:paraId="064071DF" w14:textId="77777777" w:rsidR="00B4111F" w:rsidRDefault="00B4111F" w:rsidP="00B4111F">
      <w:pPr>
        <w:pStyle w:val="PL"/>
      </w:pPr>
      <w:r>
        <w:t xml:space="preserve">        '400':</w:t>
      </w:r>
    </w:p>
    <w:p w14:paraId="715D3081" w14:textId="77777777" w:rsidR="00B4111F" w:rsidRDefault="00B4111F" w:rsidP="00B4111F">
      <w:pPr>
        <w:pStyle w:val="PL"/>
      </w:pPr>
      <w:r>
        <w:t xml:space="preserve">          $ref: 'TS29571_CommonData.yaml#/components/responses/400'</w:t>
      </w:r>
    </w:p>
    <w:p w14:paraId="1F1AC36B" w14:textId="77777777" w:rsidR="00B4111F" w:rsidRDefault="00B4111F" w:rsidP="00B4111F">
      <w:pPr>
        <w:pStyle w:val="PL"/>
      </w:pPr>
      <w:r>
        <w:t xml:space="preserve">        '401':</w:t>
      </w:r>
    </w:p>
    <w:p w14:paraId="60C7B1C4" w14:textId="77777777" w:rsidR="00B4111F" w:rsidRDefault="00B4111F" w:rsidP="00B4111F">
      <w:pPr>
        <w:pStyle w:val="PL"/>
      </w:pPr>
      <w:r>
        <w:t xml:space="preserve">          $ref: 'TS29571_CommonData.yaml#/components/responses/401'</w:t>
      </w:r>
    </w:p>
    <w:p w14:paraId="67FB9A7F" w14:textId="77777777" w:rsidR="00B4111F" w:rsidRDefault="00B4111F" w:rsidP="00B4111F">
      <w:pPr>
        <w:pStyle w:val="PL"/>
        <w:rPr>
          <w:rFonts w:eastAsia="等线"/>
        </w:rPr>
      </w:pPr>
      <w:r>
        <w:rPr>
          <w:rFonts w:eastAsia="等线"/>
        </w:rPr>
        <w:t xml:space="preserve">        '403':</w:t>
      </w:r>
    </w:p>
    <w:p w14:paraId="3A62E25D" w14:textId="77777777" w:rsidR="00B4111F" w:rsidRDefault="00B4111F" w:rsidP="00B4111F">
      <w:pPr>
        <w:pStyle w:val="PL"/>
        <w:rPr>
          <w:rFonts w:eastAsia="等线"/>
        </w:rPr>
      </w:pPr>
      <w:r>
        <w:rPr>
          <w:rFonts w:eastAsia="等线"/>
        </w:rPr>
        <w:t xml:space="preserve">          $ref: 'TS29571_CommonData.yaml#/components/responses/403'</w:t>
      </w:r>
    </w:p>
    <w:p w14:paraId="7E92D6A8" w14:textId="77777777" w:rsidR="00B4111F" w:rsidRDefault="00B4111F" w:rsidP="00B4111F">
      <w:pPr>
        <w:pStyle w:val="PL"/>
      </w:pPr>
      <w:r>
        <w:t xml:space="preserve">        '404':</w:t>
      </w:r>
    </w:p>
    <w:p w14:paraId="6241F92B" w14:textId="77777777" w:rsidR="00B4111F" w:rsidRDefault="00B4111F" w:rsidP="00B4111F">
      <w:pPr>
        <w:pStyle w:val="PL"/>
      </w:pPr>
      <w:r>
        <w:t xml:space="preserve">          $ref: 'TS29571_CommonData.yaml#/components/responses/404'</w:t>
      </w:r>
    </w:p>
    <w:p w14:paraId="1800D67E" w14:textId="77777777" w:rsidR="00B4111F" w:rsidRDefault="00B4111F" w:rsidP="00B4111F">
      <w:pPr>
        <w:pStyle w:val="PL"/>
      </w:pPr>
      <w:r>
        <w:t xml:space="preserve">        '411':</w:t>
      </w:r>
    </w:p>
    <w:p w14:paraId="73315A84" w14:textId="77777777" w:rsidR="00B4111F" w:rsidRDefault="00B4111F" w:rsidP="00B4111F">
      <w:pPr>
        <w:pStyle w:val="PL"/>
      </w:pPr>
      <w:r>
        <w:t xml:space="preserve">          $ref: 'TS29571_CommonData.yaml#/components/responses/411'</w:t>
      </w:r>
    </w:p>
    <w:p w14:paraId="476A6361" w14:textId="77777777" w:rsidR="00B4111F" w:rsidRDefault="00B4111F" w:rsidP="00B4111F">
      <w:pPr>
        <w:pStyle w:val="PL"/>
      </w:pPr>
      <w:r>
        <w:t xml:space="preserve">        '413':</w:t>
      </w:r>
    </w:p>
    <w:p w14:paraId="57734998" w14:textId="77777777" w:rsidR="00B4111F" w:rsidRDefault="00B4111F" w:rsidP="00B4111F">
      <w:pPr>
        <w:pStyle w:val="PL"/>
      </w:pPr>
      <w:r>
        <w:t xml:space="preserve">          $ref: 'TS29571_CommonData.yaml#/components/responses/413'</w:t>
      </w:r>
    </w:p>
    <w:p w14:paraId="7CDB1F63" w14:textId="77777777" w:rsidR="00B4111F" w:rsidRDefault="00B4111F" w:rsidP="00B4111F">
      <w:pPr>
        <w:pStyle w:val="PL"/>
      </w:pPr>
      <w:r>
        <w:t xml:space="preserve">        '415':</w:t>
      </w:r>
    </w:p>
    <w:p w14:paraId="7D500AA1" w14:textId="77777777" w:rsidR="00B4111F" w:rsidRDefault="00B4111F" w:rsidP="00B4111F">
      <w:pPr>
        <w:pStyle w:val="PL"/>
      </w:pPr>
      <w:r>
        <w:t xml:space="preserve">          $ref: 'TS29571_CommonData.yaml#/components/responses/415'</w:t>
      </w:r>
    </w:p>
    <w:p w14:paraId="02B4B176" w14:textId="77777777" w:rsidR="00B4111F" w:rsidRDefault="00B4111F" w:rsidP="00B4111F">
      <w:pPr>
        <w:pStyle w:val="PL"/>
        <w:rPr>
          <w:rFonts w:eastAsia="等线"/>
        </w:rPr>
      </w:pPr>
      <w:r>
        <w:rPr>
          <w:rFonts w:eastAsia="等线"/>
        </w:rPr>
        <w:t xml:space="preserve">        '429':</w:t>
      </w:r>
    </w:p>
    <w:p w14:paraId="6908AFCA" w14:textId="77777777" w:rsidR="00B4111F" w:rsidRDefault="00B4111F" w:rsidP="00B4111F">
      <w:pPr>
        <w:pStyle w:val="PL"/>
        <w:rPr>
          <w:rFonts w:eastAsia="等线"/>
        </w:rPr>
      </w:pPr>
      <w:r>
        <w:rPr>
          <w:rFonts w:eastAsia="等线"/>
        </w:rPr>
        <w:t xml:space="preserve">          $ref: 'TS29571_CommonData.yaml#/components/responses/429'</w:t>
      </w:r>
    </w:p>
    <w:p w14:paraId="0D4CD3DF" w14:textId="77777777" w:rsidR="00B4111F" w:rsidRDefault="00B4111F" w:rsidP="00B4111F">
      <w:pPr>
        <w:pStyle w:val="PL"/>
      </w:pPr>
      <w:r>
        <w:t xml:space="preserve">        '500':</w:t>
      </w:r>
    </w:p>
    <w:p w14:paraId="5768C350" w14:textId="77777777" w:rsidR="00B4111F" w:rsidRDefault="00B4111F" w:rsidP="00B4111F">
      <w:pPr>
        <w:pStyle w:val="PL"/>
      </w:pPr>
      <w:r>
        <w:t xml:space="preserve">          $ref: 'TS29571_CommonData.yaml#/components/responses/500'</w:t>
      </w:r>
    </w:p>
    <w:p w14:paraId="6919C1D5" w14:textId="77777777" w:rsidR="00B4111F" w:rsidRDefault="00B4111F" w:rsidP="00B4111F">
      <w:pPr>
        <w:pStyle w:val="PL"/>
      </w:pPr>
      <w:r>
        <w:t xml:space="preserve">        '502':</w:t>
      </w:r>
    </w:p>
    <w:p w14:paraId="1C2DE631" w14:textId="77777777" w:rsidR="00B4111F" w:rsidRDefault="00B4111F" w:rsidP="00B4111F">
      <w:pPr>
        <w:pStyle w:val="PL"/>
      </w:pPr>
      <w:r>
        <w:t xml:space="preserve">          $ref: 'TS29571_CommonData.yaml#/components/responses/502'</w:t>
      </w:r>
    </w:p>
    <w:p w14:paraId="27E4A92A" w14:textId="77777777" w:rsidR="00B4111F" w:rsidRDefault="00B4111F" w:rsidP="00B4111F">
      <w:pPr>
        <w:pStyle w:val="PL"/>
      </w:pPr>
      <w:r>
        <w:t xml:space="preserve">        '503':</w:t>
      </w:r>
    </w:p>
    <w:p w14:paraId="0A3A6F0D" w14:textId="77777777" w:rsidR="00B4111F" w:rsidRDefault="00B4111F" w:rsidP="00B4111F">
      <w:pPr>
        <w:pStyle w:val="PL"/>
      </w:pPr>
      <w:r>
        <w:t xml:space="preserve">          $ref: 'TS29571_CommonData.yaml#/components/responses/503'</w:t>
      </w:r>
    </w:p>
    <w:p w14:paraId="7EC30170" w14:textId="77777777" w:rsidR="00B4111F" w:rsidRDefault="00B4111F" w:rsidP="00B4111F">
      <w:pPr>
        <w:pStyle w:val="PL"/>
      </w:pPr>
      <w:r>
        <w:t xml:space="preserve">        default:</w:t>
      </w:r>
    </w:p>
    <w:p w14:paraId="1A1B1CFA" w14:textId="77777777" w:rsidR="00B4111F" w:rsidRDefault="00B4111F" w:rsidP="00B4111F">
      <w:pPr>
        <w:pStyle w:val="PL"/>
      </w:pPr>
      <w:r>
        <w:t xml:space="preserve">          $ref: 'TS29571_CommonData.yaml#/components/responses/default'</w:t>
      </w:r>
    </w:p>
    <w:p w14:paraId="1D335CE4" w14:textId="77777777" w:rsidR="00B4111F" w:rsidRDefault="00B4111F" w:rsidP="00B4111F">
      <w:pPr>
        <w:pStyle w:val="PL"/>
      </w:pPr>
      <w:r>
        <w:t xml:space="preserve">      callbacks:</w:t>
      </w:r>
    </w:p>
    <w:p w14:paraId="567F67E6" w14:textId="77777777" w:rsidR="00B4111F" w:rsidRDefault="00B4111F" w:rsidP="00B4111F">
      <w:pPr>
        <w:pStyle w:val="PL"/>
      </w:pPr>
      <w:r>
        <w:t xml:space="preserve">        myNotification:</w:t>
      </w:r>
    </w:p>
    <w:p w14:paraId="70C1D0EC" w14:textId="77777777" w:rsidR="00B4111F" w:rsidRDefault="00B4111F" w:rsidP="00B4111F">
      <w:pPr>
        <w:pStyle w:val="PL"/>
      </w:pPr>
      <w:r>
        <w:t xml:space="preserve">          '{$request.body#/notificationURI}': </w:t>
      </w:r>
    </w:p>
    <w:p w14:paraId="5678DCED" w14:textId="77777777" w:rsidR="00B4111F" w:rsidRDefault="00B4111F" w:rsidP="00B4111F">
      <w:pPr>
        <w:pStyle w:val="PL"/>
      </w:pPr>
      <w:r>
        <w:t xml:space="preserve">            post:</w:t>
      </w:r>
    </w:p>
    <w:p w14:paraId="75C05F37" w14:textId="77777777" w:rsidR="00B4111F" w:rsidRDefault="00B4111F" w:rsidP="00B4111F">
      <w:pPr>
        <w:pStyle w:val="PL"/>
      </w:pPr>
      <w:r>
        <w:t xml:space="preserve">              requestBody:</w:t>
      </w:r>
    </w:p>
    <w:p w14:paraId="7011A921" w14:textId="77777777" w:rsidR="00B4111F" w:rsidRDefault="00B4111F" w:rsidP="00B4111F">
      <w:pPr>
        <w:pStyle w:val="PL"/>
      </w:pPr>
      <w:r>
        <w:t xml:space="preserve">                required: true</w:t>
      </w:r>
    </w:p>
    <w:p w14:paraId="70924368" w14:textId="77777777" w:rsidR="00B4111F" w:rsidRDefault="00B4111F" w:rsidP="00B4111F">
      <w:pPr>
        <w:pStyle w:val="PL"/>
      </w:pPr>
      <w:r>
        <w:t xml:space="preserve">                content:</w:t>
      </w:r>
    </w:p>
    <w:p w14:paraId="3630E6B1" w14:textId="77777777" w:rsidR="00B4111F" w:rsidRDefault="00B4111F" w:rsidP="00B4111F">
      <w:pPr>
        <w:pStyle w:val="PL"/>
      </w:pPr>
      <w:r>
        <w:t xml:space="preserve">                  application/json:</w:t>
      </w:r>
    </w:p>
    <w:p w14:paraId="0D0EDC29" w14:textId="77777777" w:rsidR="00B4111F" w:rsidRDefault="00B4111F" w:rsidP="00B4111F">
      <w:pPr>
        <w:pStyle w:val="PL"/>
      </w:pPr>
      <w:r>
        <w:t xml:space="preserve">                    schema:</w:t>
      </w:r>
    </w:p>
    <w:p w14:paraId="0E20CBCB" w14:textId="77777777" w:rsidR="00B4111F" w:rsidRDefault="00B4111F" w:rsidP="00B4111F">
      <w:pPr>
        <w:pStyle w:val="PL"/>
      </w:pPr>
      <w:r>
        <w:lastRenderedPageBreak/>
        <w:t xml:space="preserve">                      type: array</w:t>
      </w:r>
    </w:p>
    <w:p w14:paraId="1B36D562" w14:textId="77777777" w:rsidR="00B4111F" w:rsidRDefault="00B4111F" w:rsidP="00B4111F">
      <w:pPr>
        <w:pStyle w:val="PL"/>
      </w:pPr>
      <w:r>
        <w:t xml:space="preserve">                      items:</w:t>
      </w:r>
    </w:p>
    <w:p w14:paraId="21A4D1A4" w14:textId="77777777" w:rsidR="00B4111F" w:rsidRDefault="00B4111F" w:rsidP="00B4111F">
      <w:pPr>
        <w:pStyle w:val="PL"/>
      </w:pPr>
      <w:r>
        <w:t xml:space="preserve">                        $ref: '#/components/schemas/NnwdafEventsSubscriptionNotification'</w:t>
      </w:r>
    </w:p>
    <w:p w14:paraId="4B0B4D87" w14:textId="77777777" w:rsidR="00B4111F" w:rsidRDefault="00B4111F" w:rsidP="00B4111F">
      <w:pPr>
        <w:pStyle w:val="PL"/>
      </w:pPr>
      <w:r>
        <w:t xml:space="preserve">                      minItems: 1</w:t>
      </w:r>
    </w:p>
    <w:p w14:paraId="0BAA22CA" w14:textId="77777777" w:rsidR="00B4111F" w:rsidRDefault="00B4111F" w:rsidP="00B4111F">
      <w:pPr>
        <w:pStyle w:val="PL"/>
      </w:pPr>
      <w:r>
        <w:t xml:space="preserve">              responses:</w:t>
      </w:r>
    </w:p>
    <w:p w14:paraId="190564B2" w14:textId="77777777" w:rsidR="00B4111F" w:rsidRDefault="00B4111F" w:rsidP="00B4111F">
      <w:pPr>
        <w:pStyle w:val="PL"/>
      </w:pPr>
      <w:r>
        <w:t xml:space="preserve">                '204':</w:t>
      </w:r>
    </w:p>
    <w:p w14:paraId="7EF4B4D0" w14:textId="77777777" w:rsidR="00B4111F" w:rsidRDefault="00B4111F" w:rsidP="00B4111F">
      <w:pPr>
        <w:pStyle w:val="PL"/>
      </w:pPr>
      <w:r>
        <w:t xml:space="preserve">                  description: The receipt of the Notification is acknowledged.</w:t>
      </w:r>
    </w:p>
    <w:p w14:paraId="0CC97997" w14:textId="77777777" w:rsidR="00B4111F" w:rsidRDefault="00B4111F" w:rsidP="00B4111F">
      <w:pPr>
        <w:pStyle w:val="PL"/>
      </w:pPr>
      <w:r>
        <w:t xml:space="preserve">                '307':</w:t>
      </w:r>
    </w:p>
    <w:p w14:paraId="284A4A3B" w14:textId="77777777" w:rsidR="00B4111F" w:rsidRDefault="00B4111F" w:rsidP="00B4111F">
      <w:pPr>
        <w:pStyle w:val="PL"/>
      </w:pPr>
      <w:r>
        <w:t xml:space="preserve">                  $ref: 'TS29571_CommonData.yaml#/components/responses/307'</w:t>
      </w:r>
    </w:p>
    <w:p w14:paraId="450E9200" w14:textId="77777777" w:rsidR="00B4111F" w:rsidRDefault="00B4111F" w:rsidP="00B4111F">
      <w:pPr>
        <w:pStyle w:val="PL"/>
      </w:pPr>
      <w:r>
        <w:t xml:space="preserve">                '308':</w:t>
      </w:r>
    </w:p>
    <w:p w14:paraId="5B03D84C" w14:textId="77777777" w:rsidR="00B4111F" w:rsidRDefault="00B4111F" w:rsidP="00B4111F">
      <w:pPr>
        <w:pStyle w:val="PL"/>
      </w:pPr>
      <w:r>
        <w:t xml:space="preserve">                  $ref: 'TS29571_CommonData.yaml#/components/responses/308'</w:t>
      </w:r>
    </w:p>
    <w:p w14:paraId="3D8DD4B2" w14:textId="77777777" w:rsidR="00B4111F" w:rsidRDefault="00B4111F" w:rsidP="00B4111F">
      <w:pPr>
        <w:pStyle w:val="PL"/>
      </w:pPr>
      <w:r>
        <w:t xml:space="preserve">                '400':</w:t>
      </w:r>
    </w:p>
    <w:p w14:paraId="05257886" w14:textId="77777777" w:rsidR="00B4111F" w:rsidRDefault="00B4111F" w:rsidP="00B4111F">
      <w:pPr>
        <w:pStyle w:val="PL"/>
      </w:pPr>
      <w:r>
        <w:t xml:space="preserve">                  $ref: 'TS29571_CommonData.yaml#/components/responses/400'</w:t>
      </w:r>
    </w:p>
    <w:p w14:paraId="098D6794" w14:textId="77777777" w:rsidR="00B4111F" w:rsidRDefault="00B4111F" w:rsidP="00B4111F">
      <w:pPr>
        <w:pStyle w:val="PL"/>
      </w:pPr>
      <w:r>
        <w:t xml:space="preserve">                '401':</w:t>
      </w:r>
    </w:p>
    <w:p w14:paraId="10CB4367" w14:textId="77777777" w:rsidR="00B4111F" w:rsidRDefault="00B4111F" w:rsidP="00B4111F">
      <w:pPr>
        <w:pStyle w:val="PL"/>
      </w:pPr>
      <w:r>
        <w:t xml:space="preserve">                  $ref: 'TS29571_CommonData.yaml#/components/responses/401'</w:t>
      </w:r>
    </w:p>
    <w:p w14:paraId="60E58774" w14:textId="77777777" w:rsidR="00B4111F" w:rsidRDefault="00B4111F" w:rsidP="00B4111F">
      <w:pPr>
        <w:pStyle w:val="PL"/>
        <w:rPr>
          <w:rFonts w:eastAsia="等线"/>
        </w:rPr>
      </w:pPr>
      <w:r>
        <w:rPr>
          <w:rFonts w:eastAsia="等线"/>
        </w:rPr>
        <w:t xml:space="preserve">                '403':</w:t>
      </w:r>
    </w:p>
    <w:p w14:paraId="608A6074" w14:textId="77777777" w:rsidR="00B4111F" w:rsidRDefault="00B4111F" w:rsidP="00B4111F">
      <w:pPr>
        <w:pStyle w:val="PL"/>
        <w:rPr>
          <w:rFonts w:eastAsia="等线"/>
        </w:rPr>
      </w:pPr>
      <w:r>
        <w:rPr>
          <w:rFonts w:eastAsia="等线"/>
        </w:rPr>
        <w:t xml:space="preserve">                  $ref: 'TS29571_CommonData.yaml#/components/responses/403'</w:t>
      </w:r>
    </w:p>
    <w:p w14:paraId="37A330E3" w14:textId="77777777" w:rsidR="00B4111F" w:rsidRDefault="00B4111F" w:rsidP="00B4111F">
      <w:pPr>
        <w:pStyle w:val="PL"/>
      </w:pPr>
      <w:r>
        <w:t xml:space="preserve">                '404':</w:t>
      </w:r>
    </w:p>
    <w:p w14:paraId="0A9739C7" w14:textId="77777777" w:rsidR="00B4111F" w:rsidRDefault="00B4111F" w:rsidP="00B4111F">
      <w:pPr>
        <w:pStyle w:val="PL"/>
      </w:pPr>
      <w:r>
        <w:t xml:space="preserve">                  $ref: 'TS29571_CommonData.yaml#/components/responses/404'</w:t>
      </w:r>
    </w:p>
    <w:p w14:paraId="66903B71" w14:textId="77777777" w:rsidR="00B4111F" w:rsidRDefault="00B4111F" w:rsidP="00B4111F">
      <w:pPr>
        <w:pStyle w:val="PL"/>
      </w:pPr>
      <w:r>
        <w:t xml:space="preserve">                '411':</w:t>
      </w:r>
    </w:p>
    <w:p w14:paraId="46454813" w14:textId="77777777" w:rsidR="00B4111F" w:rsidRDefault="00B4111F" w:rsidP="00B4111F">
      <w:pPr>
        <w:pStyle w:val="PL"/>
      </w:pPr>
      <w:r>
        <w:t xml:space="preserve">                  $ref: 'TS29571_CommonData.yaml#/components/responses/411'</w:t>
      </w:r>
    </w:p>
    <w:p w14:paraId="6AEADB90" w14:textId="77777777" w:rsidR="00B4111F" w:rsidRDefault="00B4111F" w:rsidP="00B4111F">
      <w:pPr>
        <w:pStyle w:val="PL"/>
      </w:pPr>
      <w:r>
        <w:t xml:space="preserve">                '413':</w:t>
      </w:r>
    </w:p>
    <w:p w14:paraId="4EF61B46" w14:textId="77777777" w:rsidR="00B4111F" w:rsidRDefault="00B4111F" w:rsidP="00B4111F">
      <w:pPr>
        <w:pStyle w:val="PL"/>
      </w:pPr>
      <w:r>
        <w:t xml:space="preserve">                  $ref: 'TS29571_CommonData.yaml#/components/responses/413'</w:t>
      </w:r>
    </w:p>
    <w:p w14:paraId="52811EED" w14:textId="77777777" w:rsidR="00B4111F" w:rsidRDefault="00B4111F" w:rsidP="00B4111F">
      <w:pPr>
        <w:pStyle w:val="PL"/>
      </w:pPr>
      <w:r>
        <w:t xml:space="preserve">                '415':</w:t>
      </w:r>
    </w:p>
    <w:p w14:paraId="3E8C436A" w14:textId="77777777" w:rsidR="00B4111F" w:rsidRDefault="00B4111F" w:rsidP="00B4111F">
      <w:pPr>
        <w:pStyle w:val="PL"/>
      </w:pPr>
      <w:r>
        <w:t xml:space="preserve">                  $ref: 'TS29571_CommonData.yaml#/components/responses/415'</w:t>
      </w:r>
    </w:p>
    <w:p w14:paraId="260300C4" w14:textId="77777777" w:rsidR="00B4111F" w:rsidRDefault="00B4111F" w:rsidP="00B4111F">
      <w:pPr>
        <w:pStyle w:val="PL"/>
        <w:rPr>
          <w:rFonts w:eastAsia="等线"/>
        </w:rPr>
      </w:pPr>
      <w:r>
        <w:rPr>
          <w:rFonts w:eastAsia="等线"/>
        </w:rPr>
        <w:t xml:space="preserve">                '429':</w:t>
      </w:r>
    </w:p>
    <w:p w14:paraId="5C412F13" w14:textId="77777777" w:rsidR="00B4111F" w:rsidRDefault="00B4111F" w:rsidP="00B4111F">
      <w:pPr>
        <w:pStyle w:val="PL"/>
        <w:rPr>
          <w:rFonts w:eastAsia="等线"/>
        </w:rPr>
      </w:pPr>
      <w:r>
        <w:rPr>
          <w:rFonts w:eastAsia="等线"/>
        </w:rPr>
        <w:t xml:space="preserve">                  $ref: 'TS29571_CommonData.yaml#/components/responses/429'</w:t>
      </w:r>
    </w:p>
    <w:p w14:paraId="4BB7DDDE" w14:textId="77777777" w:rsidR="00B4111F" w:rsidRDefault="00B4111F" w:rsidP="00B4111F">
      <w:pPr>
        <w:pStyle w:val="PL"/>
      </w:pPr>
      <w:r>
        <w:t xml:space="preserve">                '500':</w:t>
      </w:r>
    </w:p>
    <w:p w14:paraId="67C7720D" w14:textId="77777777" w:rsidR="00B4111F" w:rsidRDefault="00B4111F" w:rsidP="00B4111F">
      <w:pPr>
        <w:pStyle w:val="PL"/>
      </w:pPr>
      <w:r>
        <w:t xml:space="preserve">                  $ref: 'TS29571_CommonData.yaml#/components/responses/500'</w:t>
      </w:r>
    </w:p>
    <w:p w14:paraId="696F45D8" w14:textId="77777777" w:rsidR="00B4111F" w:rsidRDefault="00B4111F" w:rsidP="00B4111F">
      <w:pPr>
        <w:pStyle w:val="PL"/>
      </w:pPr>
      <w:r>
        <w:t xml:space="preserve">                '502':</w:t>
      </w:r>
    </w:p>
    <w:p w14:paraId="6CD76999" w14:textId="77777777" w:rsidR="00B4111F" w:rsidRDefault="00B4111F" w:rsidP="00B4111F">
      <w:pPr>
        <w:pStyle w:val="PL"/>
      </w:pPr>
      <w:r>
        <w:t xml:space="preserve">                  $ref: 'TS29571_CommonData.yaml#/components/responses/502'</w:t>
      </w:r>
    </w:p>
    <w:p w14:paraId="1EFB15A2" w14:textId="77777777" w:rsidR="00B4111F" w:rsidRDefault="00B4111F" w:rsidP="00B4111F">
      <w:pPr>
        <w:pStyle w:val="PL"/>
      </w:pPr>
      <w:r>
        <w:t xml:space="preserve">                '503':</w:t>
      </w:r>
    </w:p>
    <w:p w14:paraId="2179B5DB" w14:textId="77777777" w:rsidR="00B4111F" w:rsidRDefault="00B4111F" w:rsidP="00B4111F">
      <w:pPr>
        <w:pStyle w:val="PL"/>
      </w:pPr>
      <w:r>
        <w:t xml:space="preserve">                  $ref: 'TS29571_CommonData.yaml#/components/responses/503'</w:t>
      </w:r>
    </w:p>
    <w:p w14:paraId="55424968" w14:textId="77777777" w:rsidR="00B4111F" w:rsidRDefault="00B4111F" w:rsidP="00B4111F">
      <w:pPr>
        <w:pStyle w:val="PL"/>
      </w:pPr>
      <w:r>
        <w:t xml:space="preserve">                default:</w:t>
      </w:r>
    </w:p>
    <w:p w14:paraId="6B06F31F" w14:textId="77777777" w:rsidR="00B4111F" w:rsidRDefault="00B4111F" w:rsidP="00B4111F">
      <w:pPr>
        <w:pStyle w:val="PL"/>
      </w:pPr>
      <w:r>
        <w:t xml:space="preserve">                  $ref: 'TS29571_CommonData.yaml#/components/responses/default'</w:t>
      </w:r>
    </w:p>
    <w:p w14:paraId="04A9CC06" w14:textId="77777777" w:rsidR="00B4111F" w:rsidRDefault="00B4111F" w:rsidP="00B4111F">
      <w:pPr>
        <w:pStyle w:val="PL"/>
      </w:pPr>
    </w:p>
    <w:p w14:paraId="0104BB0E" w14:textId="77777777" w:rsidR="00B4111F" w:rsidRDefault="00B4111F" w:rsidP="00B4111F">
      <w:pPr>
        <w:pStyle w:val="PL"/>
      </w:pPr>
      <w:r>
        <w:t xml:space="preserve">  /subscriptions/{subscriptionId}:</w:t>
      </w:r>
    </w:p>
    <w:p w14:paraId="2D88B665" w14:textId="77777777" w:rsidR="00B4111F" w:rsidRDefault="00B4111F" w:rsidP="00B4111F">
      <w:pPr>
        <w:pStyle w:val="PL"/>
      </w:pPr>
      <w:r>
        <w:t xml:space="preserve">    delete:</w:t>
      </w:r>
    </w:p>
    <w:p w14:paraId="70C9FDE8" w14:textId="77777777" w:rsidR="00B4111F" w:rsidRDefault="00B4111F" w:rsidP="00B4111F">
      <w:pPr>
        <w:pStyle w:val="PL"/>
      </w:pPr>
      <w:r>
        <w:t xml:space="preserve">      summary: Delete an existing Individual NWDAF Events Subscription</w:t>
      </w:r>
    </w:p>
    <w:p w14:paraId="101EA1FC" w14:textId="77777777" w:rsidR="00B4111F" w:rsidRDefault="00B4111F" w:rsidP="00B4111F">
      <w:pPr>
        <w:pStyle w:val="PL"/>
      </w:pPr>
      <w:r>
        <w:t xml:space="preserve">      operationId: DeleteNWDAFEventsSubscription</w:t>
      </w:r>
    </w:p>
    <w:p w14:paraId="0239039D" w14:textId="77777777" w:rsidR="00B4111F" w:rsidRDefault="00B4111F" w:rsidP="00B4111F">
      <w:pPr>
        <w:pStyle w:val="PL"/>
      </w:pPr>
      <w:r>
        <w:t xml:space="preserve">      tags:</w:t>
      </w:r>
    </w:p>
    <w:p w14:paraId="604C40F3" w14:textId="77777777" w:rsidR="00B4111F" w:rsidRDefault="00B4111F" w:rsidP="00B4111F">
      <w:pPr>
        <w:pStyle w:val="PL"/>
      </w:pPr>
      <w:r>
        <w:t xml:space="preserve">        - Individual NWDAF Events Subscription (Document)</w:t>
      </w:r>
    </w:p>
    <w:p w14:paraId="68649CD8" w14:textId="77777777" w:rsidR="00B4111F" w:rsidRDefault="00B4111F" w:rsidP="00B4111F">
      <w:pPr>
        <w:pStyle w:val="PL"/>
      </w:pPr>
      <w:r>
        <w:t xml:space="preserve">      parameters:</w:t>
      </w:r>
    </w:p>
    <w:p w14:paraId="76E1F0E5" w14:textId="77777777" w:rsidR="00B4111F" w:rsidRDefault="00B4111F" w:rsidP="00B4111F">
      <w:pPr>
        <w:pStyle w:val="PL"/>
      </w:pPr>
      <w:r>
        <w:t xml:space="preserve">        - name: subscriptionId</w:t>
      </w:r>
    </w:p>
    <w:p w14:paraId="54E366A5" w14:textId="77777777" w:rsidR="00B4111F" w:rsidRDefault="00B4111F" w:rsidP="00B4111F">
      <w:pPr>
        <w:pStyle w:val="PL"/>
      </w:pPr>
      <w:r>
        <w:t xml:space="preserve">          in: path</w:t>
      </w:r>
    </w:p>
    <w:p w14:paraId="32E59FAF" w14:textId="77777777" w:rsidR="00B4111F" w:rsidRDefault="00B4111F" w:rsidP="00B4111F">
      <w:pPr>
        <w:pStyle w:val="PL"/>
      </w:pPr>
      <w:r>
        <w:t xml:space="preserve">          description: String identifying a subscription to the Nnwdaf_EventsSubscription Service</w:t>
      </w:r>
    </w:p>
    <w:p w14:paraId="2E2BCAF3" w14:textId="77777777" w:rsidR="00B4111F" w:rsidRDefault="00B4111F" w:rsidP="00B4111F">
      <w:pPr>
        <w:pStyle w:val="PL"/>
      </w:pPr>
      <w:r>
        <w:t xml:space="preserve">          required: true</w:t>
      </w:r>
    </w:p>
    <w:p w14:paraId="6115A5F7" w14:textId="77777777" w:rsidR="00B4111F" w:rsidRDefault="00B4111F" w:rsidP="00B4111F">
      <w:pPr>
        <w:pStyle w:val="PL"/>
      </w:pPr>
      <w:r>
        <w:t xml:space="preserve">          schema:</w:t>
      </w:r>
    </w:p>
    <w:p w14:paraId="168CDED5" w14:textId="77777777" w:rsidR="00B4111F" w:rsidRDefault="00B4111F" w:rsidP="00B4111F">
      <w:pPr>
        <w:pStyle w:val="PL"/>
      </w:pPr>
      <w:r>
        <w:t xml:space="preserve">            type: string</w:t>
      </w:r>
    </w:p>
    <w:p w14:paraId="354D4CA6" w14:textId="77777777" w:rsidR="00B4111F" w:rsidRDefault="00B4111F" w:rsidP="00B4111F">
      <w:pPr>
        <w:pStyle w:val="PL"/>
      </w:pPr>
      <w:r>
        <w:t xml:space="preserve">      responses:</w:t>
      </w:r>
    </w:p>
    <w:p w14:paraId="718249C7" w14:textId="77777777" w:rsidR="00B4111F" w:rsidRDefault="00B4111F" w:rsidP="00B4111F">
      <w:pPr>
        <w:pStyle w:val="PL"/>
      </w:pPr>
      <w:r>
        <w:t xml:space="preserve">        '204':</w:t>
      </w:r>
    </w:p>
    <w:p w14:paraId="2E555074" w14:textId="77777777" w:rsidR="00B4111F" w:rsidRDefault="00B4111F" w:rsidP="00B4111F">
      <w:pPr>
        <w:pStyle w:val="PL"/>
      </w:pPr>
      <w:r>
        <w:t xml:space="preserve">          description: &gt;</w:t>
      </w:r>
    </w:p>
    <w:p w14:paraId="19FC410B" w14:textId="77777777" w:rsidR="00B4111F" w:rsidRDefault="00B4111F" w:rsidP="00B4111F">
      <w:pPr>
        <w:pStyle w:val="PL"/>
      </w:pPr>
      <w:r>
        <w:t xml:space="preserve">            No Content. The Individual NWDAF Event Subscription resource matching the subscriptionId</w:t>
      </w:r>
    </w:p>
    <w:p w14:paraId="7D5800BC" w14:textId="77777777" w:rsidR="00B4111F" w:rsidRDefault="00B4111F" w:rsidP="00B4111F">
      <w:pPr>
        <w:pStyle w:val="PL"/>
      </w:pPr>
      <w:r>
        <w:t xml:space="preserve">            was deleted.</w:t>
      </w:r>
    </w:p>
    <w:p w14:paraId="34211FEA" w14:textId="77777777" w:rsidR="00B4111F" w:rsidRDefault="00B4111F" w:rsidP="00B4111F">
      <w:pPr>
        <w:pStyle w:val="PL"/>
      </w:pPr>
      <w:r>
        <w:t xml:space="preserve">        '307':</w:t>
      </w:r>
    </w:p>
    <w:p w14:paraId="75D211F8" w14:textId="77777777" w:rsidR="00B4111F" w:rsidRDefault="00B4111F" w:rsidP="00B4111F">
      <w:pPr>
        <w:pStyle w:val="PL"/>
      </w:pPr>
      <w:r>
        <w:t xml:space="preserve">          $ref: 'TS29571_CommonData.yaml#/components/responses/307'</w:t>
      </w:r>
    </w:p>
    <w:p w14:paraId="17085F9E" w14:textId="77777777" w:rsidR="00B4111F" w:rsidRDefault="00B4111F" w:rsidP="00B4111F">
      <w:pPr>
        <w:pStyle w:val="PL"/>
      </w:pPr>
      <w:r>
        <w:t xml:space="preserve">        '308':</w:t>
      </w:r>
    </w:p>
    <w:p w14:paraId="3748E214" w14:textId="77777777" w:rsidR="00B4111F" w:rsidRDefault="00B4111F" w:rsidP="00B4111F">
      <w:pPr>
        <w:pStyle w:val="PL"/>
      </w:pPr>
      <w:r>
        <w:t xml:space="preserve">          $ref: 'TS29571_CommonData.yaml#/components/responses/308'</w:t>
      </w:r>
    </w:p>
    <w:p w14:paraId="0215DD28" w14:textId="77777777" w:rsidR="00B4111F" w:rsidRDefault="00B4111F" w:rsidP="00B4111F">
      <w:pPr>
        <w:pStyle w:val="PL"/>
      </w:pPr>
      <w:r>
        <w:t xml:space="preserve">        '400':</w:t>
      </w:r>
    </w:p>
    <w:p w14:paraId="1BD1EA60" w14:textId="77777777" w:rsidR="00B4111F" w:rsidRDefault="00B4111F" w:rsidP="00B4111F">
      <w:pPr>
        <w:pStyle w:val="PL"/>
      </w:pPr>
      <w:r>
        <w:t xml:space="preserve">          $ref: 'TS29571_CommonData.yaml#/components/responses/400'</w:t>
      </w:r>
    </w:p>
    <w:p w14:paraId="5F192A1C" w14:textId="77777777" w:rsidR="00B4111F" w:rsidRDefault="00B4111F" w:rsidP="00B4111F">
      <w:pPr>
        <w:pStyle w:val="PL"/>
      </w:pPr>
      <w:r>
        <w:t xml:space="preserve">        '401':</w:t>
      </w:r>
    </w:p>
    <w:p w14:paraId="63715EB8" w14:textId="77777777" w:rsidR="00B4111F" w:rsidRDefault="00B4111F" w:rsidP="00B4111F">
      <w:pPr>
        <w:pStyle w:val="PL"/>
      </w:pPr>
      <w:r>
        <w:t xml:space="preserve">          $ref: 'TS29571_CommonData.yaml#/components/responses/401'</w:t>
      </w:r>
    </w:p>
    <w:p w14:paraId="0F4B9DED" w14:textId="77777777" w:rsidR="00B4111F" w:rsidRDefault="00B4111F" w:rsidP="00B4111F">
      <w:pPr>
        <w:pStyle w:val="PL"/>
        <w:rPr>
          <w:rFonts w:eastAsia="等线"/>
        </w:rPr>
      </w:pPr>
      <w:r>
        <w:rPr>
          <w:rFonts w:eastAsia="等线"/>
        </w:rPr>
        <w:t xml:space="preserve">        '403':</w:t>
      </w:r>
    </w:p>
    <w:p w14:paraId="62F641D8" w14:textId="77777777" w:rsidR="00B4111F" w:rsidRDefault="00B4111F" w:rsidP="00B4111F">
      <w:pPr>
        <w:pStyle w:val="PL"/>
        <w:rPr>
          <w:rFonts w:eastAsia="等线"/>
        </w:rPr>
      </w:pPr>
      <w:r>
        <w:rPr>
          <w:rFonts w:eastAsia="等线"/>
        </w:rPr>
        <w:t xml:space="preserve">          $ref: 'TS29571_CommonData.yaml#/components/responses/403'</w:t>
      </w:r>
    </w:p>
    <w:p w14:paraId="1C48F6E1" w14:textId="77777777" w:rsidR="00B4111F" w:rsidRDefault="00B4111F" w:rsidP="00B4111F">
      <w:pPr>
        <w:pStyle w:val="PL"/>
      </w:pPr>
      <w:r>
        <w:t xml:space="preserve">        '404':</w:t>
      </w:r>
    </w:p>
    <w:p w14:paraId="3633CF6F" w14:textId="77777777" w:rsidR="00B4111F" w:rsidRDefault="00B4111F" w:rsidP="00B4111F">
      <w:pPr>
        <w:pStyle w:val="PL"/>
        <w:rPr>
          <w:rFonts w:eastAsia="等线"/>
        </w:rPr>
      </w:pPr>
      <w:r>
        <w:rPr>
          <w:rFonts w:eastAsia="等线"/>
        </w:rPr>
        <w:t xml:space="preserve">          $ref: 'TS29571_CommonData.yaml#/components/responses/404'</w:t>
      </w:r>
    </w:p>
    <w:p w14:paraId="7CA9A9EA" w14:textId="77777777" w:rsidR="00B4111F" w:rsidRDefault="00B4111F" w:rsidP="00B4111F">
      <w:pPr>
        <w:pStyle w:val="PL"/>
        <w:rPr>
          <w:rFonts w:eastAsia="等线"/>
        </w:rPr>
      </w:pPr>
      <w:r>
        <w:rPr>
          <w:rFonts w:eastAsia="等线"/>
        </w:rPr>
        <w:t xml:space="preserve">        '429':</w:t>
      </w:r>
    </w:p>
    <w:p w14:paraId="13E878FC" w14:textId="77777777" w:rsidR="00B4111F" w:rsidRDefault="00B4111F" w:rsidP="00B4111F">
      <w:pPr>
        <w:pStyle w:val="PL"/>
        <w:rPr>
          <w:rFonts w:eastAsia="等线"/>
        </w:rPr>
      </w:pPr>
      <w:r>
        <w:rPr>
          <w:rFonts w:eastAsia="等线"/>
        </w:rPr>
        <w:t xml:space="preserve">          $ref: 'TS29571_CommonData.yaml#/components/responses/429'</w:t>
      </w:r>
    </w:p>
    <w:p w14:paraId="58762281" w14:textId="77777777" w:rsidR="00B4111F" w:rsidRDefault="00B4111F" w:rsidP="00B4111F">
      <w:pPr>
        <w:pStyle w:val="PL"/>
      </w:pPr>
      <w:r>
        <w:t xml:space="preserve">        '500':</w:t>
      </w:r>
    </w:p>
    <w:p w14:paraId="4716893A" w14:textId="77777777" w:rsidR="00B4111F" w:rsidRDefault="00B4111F" w:rsidP="00B4111F">
      <w:pPr>
        <w:pStyle w:val="PL"/>
      </w:pPr>
      <w:r>
        <w:t xml:space="preserve">          $ref: 'TS29571_CommonData.yaml#/components/responses/500'</w:t>
      </w:r>
    </w:p>
    <w:p w14:paraId="469B5228" w14:textId="77777777" w:rsidR="00B4111F" w:rsidRDefault="00B4111F" w:rsidP="00B4111F">
      <w:pPr>
        <w:pStyle w:val="PL"/>
      </w:pPr>
      <w:r>
        <w:t xml:space="preserve">        '501':</w:t>
      </w:r>
    </w:p>
    <w:p w14:paraId="4FABAB70" w14:textId="77777777" w:rsidR="00B4111F" w:rsidRDefault="00B4111F" w:rsidP="00B4111F">
      <w:pPr>
        <w:pStyle w:val="PL"/>
      </w:pPr>
      <w:r>
        <w:t xml:space="preserve">          $ref: 'TS29571_CommonData.yaml#/components/responses/501'</w:t>
      </w:r>
    </w:p>
    <w:p w14:paraId="07DCB88A" w14:textId="77777777" w:rsidR="00B4111F" w:rsidRDefault="00B4111F" w:rsidP="00B4111F">
      <w:pPr>
        <w:pStyle w:val="PL"/>
      </w:pPr>
      <w:r>
        <w:t xml:space="preserve">        '502':</w:t>
      </w:r>
    </w:p>
    <w:p w14:paraId="39A0393C" w14:textId="77777777" w:rsidR="00B4111F" w:rsidRDefault="00B4111F" w:rsidP="00B4111F">
      <w:pPr>
        <w:pStyle w:val="PL"/>
      </w:pPr>
      <w:r>
        <w:t xml:space="preserve">          $ref: 'TS29571_CommonData.yaml#/components/responses/502'</w:t>
      </w:r>
    </w:p>
    <w:p w14:paraId="52C087FD" w14:textId="77777777" w:rsidR="00B4111F" w:rsidRDefault="00B4111F" w:rsidP="00B4111F">
      <w:pPr>
        <w:pStyle w:val="PL"/>
      </w:pPr>
      <w:r>
        <w:t xml:space="preserve">        '503':</w:t>
      </w:r>
    </w:p>
    <w:p w14:paraId="3F2DE2E8" w14:textId="77777777" w:rsidR="00B4111F" w:rsidRDefault="00B4111F" w:rsidP="00B4111F">
      <w:pPr>
        <w:pStyle w:val="PL"/>
      </w:pPr>
      <w:r>
        <w:t xml:space="preserve">          $ref: 'TS29571_CommonData.yaml#/components/responses/503'</w:t>
      </w:r>
    </w:p>
    <w:p w14:paraId="5E66AAA2" w14:textId="77777777" w:rsidR="00B4111F" w:rsidRDefault="00B4111F" w:rsidP="00B4111F">
      <w:pPr>
        <w:pStyle w:val="PL"/>
      </w:pPr>
      <w:r>
        <w:t xml:space="preserve">        default:</w:t>
      </w:r>
    </w:p>
    <w:p w14:paraId="23ACE637" w14:textId="77777777" w:rsidR="00B4111F" w:rsidRDefault="00B4111F" w:rsidP="00B4111F">
      <w:pPr>
        <w:pStyle w:val="PL"/>
      </w:pPr>
      <w:r>
        <w:t xml:space="preserve">          $ref: 'TS29571_CommonData.yaml#/components/responses/default'</w:t>
      </w:r>
    </w:p>
    <w:p w14:paraId="3B088BE5" w14:textId="77777777" w:rsidR="00B4111F" w:rsidRDefault="00B4111F" w:rsidP="00B4111F">
      <w:pPr>
        <w:pStyle w:val="PL"/>
      </w:pPr>
      <w:r>
        <w:lastRenderedPageBreak/>
        <w:t xml:space="preserve">    put:</w:t>
      </w:r>
    </w:p>
    <w:p w14:paraId="51EBA7B5" w14:textId="77777777" w:rsidR="00B4111F" w:rsidRDefault="00B4111F" w:rsidP="00B4111F">
      <w:pPr>
        <w:pStyle w:val="PL"/>
      </w:pPr>
      <w:r>
        <w:t xml:space="preserve">      summary: Update an existing Individual NWDAF Events Subscription</w:t>
      </w:r>
    </w:p>
    <w:p w14:paraId="588DAA96" w14:textId="77777777" w:rsidR="00B4111F" w:rsidRDefault="00B4111F" w:rsidP="00B4111F">
      <w:pPr>
        <w:pStyle w:val="PL"/>
      </w:pPr>
      <w:r>
        <w:t xml:space="preserve">      operationId: UpdateNWDAFEventsSubscription</w:t>
      </w:r>
    </w:p>
    <w:p w14:paraId="4DD6228B" w14:textId="77777777" w:rsidR="00B4111F" w:rsidRDefault="00B4111F" w:rsidP="00B4111F">
      <w:pPr>
        <w:pStyle w:val="PL"/>
      </w:pPr>
      <w:r>
        <w:t xml:space="preserve">      tags:</w:t>
      </w:r>
    </w:p>
    <w:p w14:paraId="2AF81779" w14:textId="77777777" w:rsidR="00B4111F" w:rsidRDefault="00B4111F" w:rsidP="00B4111F">
      <w:pPr>
        <w:pStyle w:val="PL"/>
      </w:pPr>
      <w:r>
        <w:t xml:space="preserve">        - Individual NWDAF Events Subscription (Document)</w:t>
      </w:r>
    </w:p>
    <w:p w14:paraId="0AA942CB" w14:textId="77777777" w:rsidR="00B4111F" w:rsidRDefault="00B4111F" w:rsidP="00B4111F">
      <w:pPr>
        <w:pStyle w:val="PL"/>
      </w:pPr>
      <w:r>
        <w:t xml:space="preserve">      requestBody:</w:t>
      </w:r>
    </w:p>
    <w:p w14:paraId="1A742450" w14:textId="77777777" w:rsidR="00B4111F" w:rsidRDefault="00B4111F" w:rsidP="00B4111F">
      <w:pPr>
        <w:pStyle w:val="PL"/>
      </w:pPr>
      <w:r>
        <w:t xml:space="preserve">        required: true</w:t>
      </w:r>
    </w:p>
    <w:p w14:paraId="74A1DE3C" w14:textId="77777777" w:rsidR="00B4111F" w:rsidRDefault="00B4111F" w:rsidP="00B4111F">
      <w:pPr>
        <w:pStyle w:val="PL"/>
      </w:pPr>
      <w:r>
        <w:t xml:space="preserve">        content:</w:t>
      </w:r>
    </w:p>
    <w:p w14:paraId="00D7A773" w14:textId="77777777" w:rsidR="00B4111F" w:rsidRDefault="00B4111F" w:rsidP="00B4111F">
      <w:pPr>
        <w:pStyle w:val="PL"/>
      </w:pPr>
      <w:r>
        <w:t xml:space="preserve">          application/json:</w:t>
      </w:r>
    </w:p>
    <w:p w14:paraId="6C3F9FCC" w14:textId="77777777" w:rsidR="00B4111F" w:rsidRDefault="00B4111F" w:rsidP="00B4111F">
      <w:pPr>
        <w:pStyle w:val="PL"/>
      </w:pPr>
      <w:r>
        <w:t xml:space="preserve">            schema:</w:t>
      </w:r>
    </w:p>
    <w:p w14:paraId="5FE237B7" w14:textId="77777777" w:rsidR="00B4111F" w:rsidRDefault="00B4111F" w:rsidP="00B4111F">
      <w:pPr>
        <w:pStyle w:val="PL"/>
      </w:pPr>
      <w:r>
        <w:t xml:space="preserve">              $ref: '#/components/schemas/NnwdafEventsSubscription'</w:t>
      </w:r>
    </w:p>
    <w:p w14:paraId="04804E5C" w14:textId="77777777" w:rsidR="00B4111F" w:rsidRDefault="00B4111F" w:rsidP="00B4111F">
      <w:pPr>
        <w:pStyle w:val="PL"/>
      </w:pPr>
      <w:r>
        <w:t xml:space="preserve">      parameters:</w:t>
      </w:r>
    </w:p>
    <w:p w14:paraId="494AE1F5" w14:textId="77777777" w:rsidR="00B4111F" w:rsidRDefault="00B4111F" w:rsidP="00B4111F">
      <w:pPr>
        <w:pStyle w:val="PL"/>
      </w:pPr>
      <w:r>
        <w:t xml:space="preserve">        - name: subscriptionId</w:t>
      </w:r>
    </w:p>
    <w:p w14:paraId="58CB593B" w14:textId="77777777" w:rsidR="00B4111F" w:rsidRDefault="00B4111F" w:rsidP="00B4111F">
      <w:pPr>
        <w:pStyle w:val="PL"/>
      </w:pPr>
      <w:r>
        <w:t xml:space="preserve">          in: path</w:t>
      </w:r>
    </w:p>
    <w:p w14:paraId="0C2B157D" w14:textId="77777777" w:rsidR="00B4111F" w:rsidRDefault="00B4111F" w:rsidP="00B4111F">
      <w:pPr>
        <w:pStyle w:val="PL"/>
      </w:pPr>
      <w:r>
        <w:t xml:space="preserve">          description: String identifying a subscription to the Nnwdaf_EventsSubscription Service.</w:t>
      </w:r>
    </w:p>
    <w:p w14:paraId="6BE402D9" w14:textId="77777777" w:rsidR="00B4111F" w:rsidRDefault="00B4111F" w:rsidP="00B4111F">
      <w:pPr>
        <w:pStyle w:val="PL"/>
      </w:pPr>
      <w:r>
        <w:t xml:space="preserve">          required: true</w:t>
      </w:r>
    </w:p>
    <w:p w14:paraId="254E1FA4" w14:textId="77777777" w:rsidR="00B4111F" w:rsidRDefault="00B4111F" w:rsidP="00B4111F">
      <w:pPr>
        <w:pStyle w:val="PL"/>
      </w:pPr>
      <w:r>
        <w:t xml:space="preserve">          schema:</w:t>
      </w:r>
    </w:p>
    <w:p w14:paraId="4120A421" w14:textId="77777777" w:rsidR="00B4111F" w:rsidRDefault="00B4111F" w:rsidP="00B4111F">
      <w:pPr>
        <w:pStyle w:val="PL"/>
      </w:pPr>
      <w:r>
        <w:t xml:space="preserve">            type: string</w:t>
      </w:r>
    </w:p>
    <w:p w14:paraId="1C455FC1" w14:textId="77777777" w:rsidR="00B4111F" w:rsidRDefault="00B4111F" w:rsidP="00B4111F">
      <w:pPr>
        <w:pStyle w:val="PL"/>
      </w:pPr>
      <w:r>
        <w:t xml:space="preserve">      responses:</w:t>
      </w:r>
    </w:p>
    <w:p w14:paraId="2C7739D1" w14:textId="77777777" w:rsidR="00B4111F" w:rsidRDefault="00B4111F" w:rsidP="00B4111F">
      <w:pPr>
        <w:pStyle w:val="PL"/>
      </w:pPr>
      <w:r>
        <w:t xml:space="preserve">        '200':</w:t>
      </w:r>
    </w:p>
    <w:p w14:paraId="74F1E46F" w14:textId="77777777" w:rsidR="00B4111F" w:rsidRDefault="00B4111F" w:rsidP="00B4111F">
      <w:pPr>
        <w:pStyle w:val="PL"/>
      </w:pPr>
      <w:r>
        <w:t xml:space="preserve">          description: &gt;</w:t>
      </w:r>
    </w:p>
    <w:p w14:paraId="7ED56A89" w14:textId="77777777" w:rsidR="00B4111F" w:rsidRDefault="00B4111F" w:rsidP="00B4111F">
      <w:pPr>
        <w:pStyle w:val="PL"/>
      </w:pPr>
      <w:r>
        <w:t xml:space="preserve">            The Individual NWDAF Event Subscription resource was modified successfully and a</w:t>
      </w:r>
    </w:p>
    <w:p w14:paraId="5C64FF7B" w14:textId="77777777" w:rsidR="00B4111F" w:rsidRDefault="00B4111F" w:rsidP="00B4111F">
      <w:pPr>
        <w:pStyle w:val="PL"/>
      </w:pPr>
      <w:r>
        <w:t xml:space="preserve">            representation of that resource is returned.</w:t>
      </w:r>
    </w:p>
    <w:p w14:paraId="29A9F950" w14:textId="77777777" w:rsidR="00B4111F" w:rsidRDefault="00B4111F" w:rsidP="00B4111F">
      <w:pPr>
        <w:pStyle w:val="PL"/>
      </w:pPr>
      <w:r>
        <w:t xml:space="preserve">          content:</w:t>
      </w:r>
    </w:p>
    <w:p w14:paraId="78CE2D8D" w14:textId="77777777" w:rsidR="00B4111F" w:rsidRDefault="00B4111F" w:rsidP="00B4111F">
      <w:pPr>
        <w:pStyle w:val="PL"/>
      </w:pPr>
      <w:r>
        <w:t xml:space="preserve">            application/json:</w:t>
      </w:r>
    </w:p>
    <w:p w14:paraId="18B682F8" w14:textId="77777777" w:rsidR="00B4111F" w:rsidRDefault="00B4111F" w:rsidP="00B4111F">
      <w:pPr>
        <w:pStyle w:val="PL"/>
      </w:pPr>
      <w:r>
        <w:t xml:space="preserve">              schema:</w:t>
      </w:r>
    </w:p>
    <w:p w14:paraId="2CCB2A9A" w14:textId="77777777" w:rsidR="00B4111F" w:rsidRDefault="00B4111F" w:rsidP="00B4111F">
      <w:pPr>
        <w:pStyle w:val="PL"/>
      </w:pPr>
      <w:r>
        <w:t xml:space="preserve">                $ref: '#/components/schemas/NnwdafEventsSubscription'</w:t>
      </w:r>
    </w:p>
    <w:p w14:paraId="092E2CDE" w14:textId="77777777" w:rsidR="00B4111F" w:rsidRDefault="00B4111F" w:rsidP="00B4111F">
      <w:pPr>
        <w:pStyle w:val="PL"/>
      </w:pPr>
      <w:r>
        <w:t xml:space="preserve">        '204':</w:t>
      </w:r>
    </w:p>
    <w:p w14:paraId="4B7BE8BC" w14:textId="77777777" w:rsidR="00B4111F" w:rsidRDefault="00B4111F" w:rsidP="00B4111F">
      <w:pPr>
        <w:pStyle w:val="PL"/>
      </w:pPr>
      <w:r>
        <w:t xml:space="preserve">          description: The Individual NWDAF Event Subscription resource was modified successfully.</w:t>
      </w:r>
    </w:p>
    <w:p w14:paraId="6B9C54F4" w14:textId="77777777" w:rsidR="00B4111F" w:rsidRDefault="00B4111F" w:rsidP="00B4111F">
      <w:pPr>
        <w:pStyle w:val="PL"/>
      </w:pPr>
      <w:r>
        <w:t xml:space="preserve">        '307':</w:t>
      </w:r>
    </w:p>
    <w:p w14:paraId="6773FA9E" w14:textId="77777777" w:rsidR="00B4111F" w:rsidRDefault="00B4111F" w:rsidP="00B4111F">
      <w:pPr>
        <w:pStyle w:val="PL"/>
      </w:pPr>
      <w:r>
        <w:t xml:space="preserve">          $ref: 'TS29571_CommonData.yaml#/components/responses/307'</w:t>
      </w:r>
    </w:p>
    <w:p w14:paraId="6762617A" w14:textId="77777777" w:rsidR="00B4111F" w:rsidRDefault="00B4111F" w:rsidP="00B4111F">
      <w:pPr>
        <w:pStyle w:val="PL"/>
      </w:pPr>
      <w:r>
        <w:t xml:space="preserve">        '308':</w:t>
      </w:r>
    </w:p>
    <w:p w14:paraId="44427C9B" w14:textId="77777777" w:rsidR="00B4111F" w:rsidRDefault="00B4111F" w:rsidP="00B4111F">
      <w:pPr>
        <w:pStyle w:val="PL"/>
      </w:pPr>
      <w:r>
        <w:t xml:space="preserve">          $ref: 'TS29571_CommonData.yaml#/components/responses/308'</w:t>
      </w:r>
    </w:p>
    <w:p w14:paraId="45B326BE" w14:textId="77777777" w:rsidR="00B4111F" w:rsidRDefault="00B4111F" w:rsidP="00B4111F">
      <w:pPr>
        <w:pStyle w:val="PL"/>
      </w:pPr>
      <w:r>
        <w:t xml:space="preserve">        '400':</w:t>
      </w:r>
    </w:p>
    <w:p w14:paraId="04E2181A" w14:textId="77777777" w:rsidR="00B4111F" w:rsidRDefault="00B4111F" w:rsidP="00B4111F">
      <w:pPr>
        <w:pStyle w:val="PL"/>
      </w:pPr>
      <w:r>
        <w:t xml:space="preserve">          $ref: 'TS29571_CommonData.yaml#/components/responses/400'</w:t>
      </w:r>
    </w:p>
    <w:p w14:paraId="70C33F16" w14:textId="77777777" w:rsidR="00B4111F" w:rsidRDefault="00B4111F" w:rsidP="00B4111F">
      <w:pPr>
        <w:pStyle w:val="PL"/>
      </w:pPr>
      <w:r>
        <w:t xml:space="preserve">        '401':</w:t>
      </w:r>
    </w:p>
    <w:p w14:paraId="0D581E30" w14:textId="77777777" w:rsidR="00B4111F" w:rsidRDefault="00B4111F" w:rsidP="00B4111F">
      <w:pPr>
        <w:pStyle w:val="PL"/>
      </w:pPr>
      <w:r>
        <w:t xml:space="preserve">          $ref: 'TS29571_CommonData.yaml#/components/responses/401'</w:t>
      </w:r>
    </w:p>
    <w:p w14:paraId="088AE032" w14:textId="77777777" w:rsidR="00B4111F" w:rsidRDefault="00B4111F" w:rsidP="00B4111F">
      <w:pPr>
        <w:pStyle w:val="PL"/>
        <w:rPr>
          <w:rFonts w:eastAsia="等线"/>
        </w:rPr>
      </w:pPr>
      <w:r>
        <w:rPr>
          <w:rFonts w:eastAsia="等线"/>
        </w:rPr>
        <w:t xml:space="preserve">        '403':</w:t>
      </w:r>
    </w:p>
    <w:p w14:paraId="52C79FF3" w14:textId="77777777" w:rsidR="00B4111F" w:rsidRDefault="00B4111F" w:rsidP="00B4111F">
      <w:pPr>
        <w:pStyle w:val="PL"/>
        <w:rPr>
          <w:rFonts w:eastAsia="等线"/>
        </w:rPr>
      </w:pPr>
      <w:r>
        <w:rPr>
          <w:rFonts w:eastAsia="等线"/>
        </w:rPr>
        <w:t xml:space="preserve">          $ref: 'TS29571_CommonData.yaml#/components/responses/403'</w:t>
      </w:r>
    </w:p>
    <w:p w14:paraId="4F50198C" w14:textId="77777777" w:rsidR="00B4111F" w:rsidRDefault="00B4111F" w:rsidP="00B4111F">
      <w:pPr>
        <w:pStyle w:val="PL"/>
      </w:pPr>
      <w:r>
        <w:t xml:space="preserve">        '404':</w:t>
      </w:r>
    </w:p>
    <w:p w14:paraId="4EF0FBC1" w14:textId="77777777" w:rsidR="00B4111F" w:rsidRDefault="00B4111F" w:rsidP="00B4111F">
      <w:pPr>
        <w:pStyle w:val="PL"/>
      </w:pPr>
      <w:r>
        <w:t xml:space="preserve">          $ref: 'TS29571_CommonData.yaml#/components/responses/404'</w:t>
      </w:r>
    </w:p>
    <w:p w14:paraId="0DF70A89" w14:textId="77777777" w:rsidR="00B4111F" w:rsidRDefault="00B4111F" w:rsidP="00B4111F">
      <w:pPr>
        <w:pStyle w:val="PL"/>
      </w:pPr>
      <w:r>
        <w:t xml:space="preserve">        '411':</w:t>
      </w:r>
    </w:p>
    <w:p w14:paraId="595BE111" w14:textId="77777777" w:rsidR="00B4111F" w:rsidRDefault="00B4111F" w:rsidP="00B4111F">
      <w:pPr>
        <w:pStyle w:val="PL"/>
      </w:pPr>
      <w:r>
        <w:t xml:space="preserve">          $ref: 'TS29571_CommonData.yaml#/components/responses/411'</w:t>
      </w:r>
    </w:p>
    <w:p w14:paraId="34D624F7" w14:textId="77777777" w:rsidR="00B4111F" w:rsidRDefault="00B4111F" w:rsidP="00B4111F">
      <w:pPr>
        <w:pStyle w:val="PL"/>
      </w:pPr>
      <w:r>
        <w:t xml:space="preserve">        '413':</w:t>
      </w:r>
    </w:p>
    <w:p w14:paraId="1654DEC4" w14:textId="77777777" w:rsidR="00B4111F" w:rsidRDefault="00B4111F" w:rsidP="00B4111F">
      <w:pPr>
        <w:pStyle w:val="PL"/>
      </w:pPr>
      <w:r>
        <w:t xml:space="preserve">          $ref: 'TS29571_CommonData.yaml#/components/responses/413'</w:t>
      </w:r>
    </w:p>
    <w:p w14:paraId="50F2C02C" w14:textId="77777777" w:rsidR="00B4111F" w:rsidRDefault="00B4111F" w:rsidP="00B4111F">
      <w:pPr>
        <w:pStyle w:val="PL"/>
      </w:pPr>
      <w:r>
        <w:t xml:space="preserve">        '415':</w:t>
      </w:r>
    </w:p>
    <w:p w14:paraId="0BC32FF4" w14:textId="77777777" w:rsidR="00B4111F" w:rsidRDefault="00B4111F" w:rsidP="00B4111F">
      <w:pPr>
        <w:pStyle w:val="PL"/>
      </w:pPr>
      <w:r>
        <w:t xml:space="preserve">          $ref: 'TS29571_CommonData.yaml#/components/responses/415'</w:t>
      </w:r>
    </w:p>
    <w:p w14:paraId="5A13608E" w14:textId="77777777" w:rsidR="00B4111F" w:rsidRDefault="00B4111F" w:rsidP="00B4111F">
      <w:pPr>
        <w:pStyle w:val="PL"/>
        <w:rPr>
          <w:rFonts w:eastAsia="等线"/>
        </w:rPr>
      </w:pPr>
      <w:r>
        <w:rPr>
          <w:rFonts w:eastAsia="等线"/>
        </w:rPr>
        <w:t xml:space="preserve">        '429':</w:t>
      </w:r>
    </w:p>
    <w:p w14:paraId="346C1B47" w14:textId="77777777" w:rsidR="00B4111F" w:rsidRDefault="00B4111F" w:rsidP="00B4111F">
      <w:pPr>
        <w:pStyle w:val="PL"/>
        <w:rPr>
          <w:rFonts w:eastAsia="等线"/>
        </w:rPr>
      </w:pPr>
      <w:r>
        <w:rPr>
          <w:rFonts w:eastAsia="等线"/>
        </w:rPr>
        <w:t xml:space="preserve">          $ref: 'TS29571_CommonData.yaml#/components/responses/429'</w:t>
      </w:r>
    </w:p>
    <w:p w14:paraId="325F37A7" w14:textId="77777777" w:rsidR="00B4111F" w:rsidRDefault="00B4111F" w:rsidP="00B4111F">
      <w:pPr>
        <w:pStyle w:val="PL"/>
      </w:pPr>
      <w:r>
        <w:t xml:space="preserve">        '500':</w:t>
      </w:r>
    </w:p>
    <w:p w14:paraId="09E6D8BD" w14:textId="77777777" w:rsidR="00B4111F" w:rsidRDefault="00B4111F" w:rsidP="00B4111F">
      <w:pPr>
        <w:pStyle w:val="PL"/>
      </w:pPr>
      <w:r>
        <w:t xml:space="preserve">          $ref: 'TS29571_CommonData.yaml#/components/responses/500'</w:t>
      </w:r>
    </w:p>
    <w:p w14:paraId="781580AE" w14:textId="77777777" w:rsidR="00B4111F" w:rsidRDefault="00B4111F" w:rsidP="00B4111F">
      <w:pPr>
        <w:pStyle w:val="PL"/>
      </w:pPr>
      <w:r>
        <w:t xml:space="preserve">        '501':</w:t>
      </w:r>
    </w:p>
    <w:p w14:paraId="6BF691FD" w14:textId="77777777" w:rsidR="00B4111F" w:rsidRDefault="00B4111F" w:rsidP="00B4111F">
      <w:pPr>
        <w:pStyle w:val="PL"/>
      </w:pPr>
      <w:r>
        <w:t xml:space="preserve">          $ref: 'TS29571_CommonData.yaml#/components/responses/501'</w:t>
      </w:r>
    </w:p>
    <w:p w14:paraId="6D4B7DA2" w14:textId="77777777" w:rsidR="00B4111F" w:rsidRDefault="00B4111F" w:rsidP="00B4111F">
      <w:pPr>
        <w:pStyle w:val="PL"/>
      </w:pPr>
      <w:r>
        <w:t xml:space="preserve">        '502':</w:t>
      </w:r>
    </w:p>
    <w:p w14:paraId="041FB142" w14:textId="77777777" w:rsidR="00B4111F" w:rsidRDefault="00B4111F" w:rsidP="00B4111F">
      <w:pPr>
        <w:pStyle w:val="PL"/>
      </w:pPr>
      <w:r>
        <w:t xml:space="preserve">          $ref: 'TS29571_CommonData.yaml#/components/responses/502'</w:t>
      </w:r>
    </w:p>
    <w:p w14:paraId="4EDFD8C3" w14:textId="77777777" w:rsidR="00B4111F" w:rsidRDefault="00B4111F" w:rsidP="00B4111F">
      <w:pPr>
        <w:pStyle w:val="PL"/>
      </w:pPr>
      <w:r>
        <w:t xml:space="preserve">        '503':</w:t>
      </w:r>
    </w:p>
    <w:p w14:paraId="7C8B9BFC" w14:textId="77777777" w:rsidR="00B4111F" w:rsidRDefault="00B4111F" w:rsidP="00B4111F">
      <w:pPr>
        <w:pStyle w:val="PL"/>
      </w:pPr>
      <w:r>
        <w:t xml:space="preserve">          $ref: 'TS29571_CommonData.yaml#/components/responses/503'</w:t>
      </w:r>
    </w:p>
    <w:p w14:paraId="12EC0903" w14:textId="77777777" w:rsidR="00B4111F" w:rsidRDefault="00B4111F" w:rsidP="00B4111F">
      <w:pPr>
        <w:pStyle w:val="PL"/>
      </w:pPr>
      <w:r>
        <w:t xml:space="preserve">        default:</w:t>
      </w:r>
    </w:p>
    <w:p w14:paraId="04227250" w14:textId="77777777" w:rsidR="00B4111F" w:rsidRDefault="00B4111F" w:rsidP="00B4111F">
      <w:pPr>
        <w:pStyle w:val="PL"/>
      </w:pPr>
      <w:r>
        <w:t xml:space="preserve">          $ref: 'TS29571_CommonData.yaml#/components/responses/default'</w:t>
      </w:r>
    </w:p>
    <w:p w14:paraId="38881FB6" w14:textId="77777777" w:rsidR="00B4111F" w:rsidRDefault="00B4111F" w:rsidP="00B4111F">
      <w:pPr>
        <w:pStyle w:val="PL"/>
      </w:pPr>
    </w:p>
    <w:p w14:paraId="593548E1" w14:textId="77777777" w:rsidR="00B4111F" w:rsidRDefault="00B4111F" w:rsidP="00B4111F">
      <w:pPr>
        <w:pStyle w:val="PL"/>
      </w:pPr>
      <w:r>
        <w:t xml:space="preserve">  /transfers:</w:t>
      </w:r>
    </w:p>
    <w:p w14:paraId="6C39CFAE" w14:textId="77777777" w:rsidR="00B4111F" w:rsidRDefault="00B4111F" w:rsidP="00B4111F">
      <w:pPr>
        <w:pStyle w:val="PL"/>
      </w:pPr>
      <w:r>
        <w:t xml:space="preserve">    post:</w:t>
      </w:r>
    </w:p>
    <w:p w14:paraId="00E12E4A" w14:textId="77777777" w:rsidR="00B4111F" w:rsidRDefault="00B4111F" w:rsidP="00B4111F">
      <w:pPr>
        <w:pStyle w:val="PL"/>
      </w:pPr>
      <w:r>
        <w:t xml:space="preserve">      summary: Provide information about requested analytics subscriptions transfer and potentially create a new Individual NWDAF Event Subscription Transfer resource.</w:t>
      </w:r>
    </w:p>
    <w:p w14:paraId="59B98BE5" w14:textId="77777777" w:rsidR="00B4111F" w:rsidRDefault="00B4111F" w:rsidP="00B4111F">
      <w:pPr>
        <w:pStyle w:val="PL"/>
      </w:pPr>
      <w:r>
        <w:t xml:space="preserve">      operationId: CreateNWDAFEventSubscriptionTransfer</w:t>
      </w:r>
    </w:p>
    <w:p w14:paraId="3E38C72E" w14:textId="77777777" w:rsidR="00B4111F" w:rsidRDefault="00B4111F" w:rsidP="00B4111F">
      <w:pPr>
        <w:pStyle w:val="PL"/>
      </w:pPr>
      <w:r>
        <w:t xml:space="preserve">      tags:</w:t>
      </w:r>
    </w:p>
    <w:p w14:paraId="233DFFBD" w14:textId="77777777" w:rsidR="00B4111F" w:rsidRDefault="00B4111F" w:rsidP="00B4111F">
      <w:pPr>
        <w:pStyle w:val="PL"/>
      </w:pPr>
      <w:r>
        <w:t xml:space="preserve">        - NWDAF Event Subscription Transfers (Collection)</w:t>
      </w:r>
    </w:p>
    <w:p w14:paraId="1C88A8D7" w14:textId="77777777" w:rsidR="00B4111F" w:rsidRDefault="00B4111F" w:rsidP="00B4111F">
      <w:pPr>
        <w:pStyle w:val="PL"/>
      </w:pPr>
      <w:r>
        <w:t xml:space="preserve">      security:</w:t>
      </w:r>
    </w:p>
    <w:p w14:paraId="41C1F5E7" w14:textId="77777777" w:rsidR="00B4111F" w:rsidRDefault="00B4111F" w:rsidP="00B4111F">
      <w:pPr>
        <w:pStyle w:val="PL"/>
      </w:pPr>
      <w:r>
        <w:t xml:space="preserve">        - {}</w:t>
      </w:r>
    </w:p>
    <w:p w14:paraId="490388CB" w14:textId="77777777" w:rsidR="00B4111F" w:rsidRDefault="00B4111F" w:rsidP="00B4111F">
      <w:pPr>
        <w:pStyle w:val="PL"/>
      </w:pPr>
      <w:r>
        <w:t xml:space="preserve">        - oAuth2ClientCredentials:</w:t>
      </w:r>
    </w:p>
    <w:p w14:paraId="27A3A079" w14:textId="77777777" w:rsidR="00B4111F" w:rsidRDefault="00B4111F" w:rsidP="00B4111F">
      <w:pPr>
        <w:pStyle w:val="PL"/>
      </w:pPr>
      <w:r>
        <w:t xml:space="preserve">          - nnwdaf-eventssubscription</w:t>
      </w:r>
    </w:p>
    <w:p w14:paraId="4B501BCC" w14:textId="77777777" w:rsidR="00B4111F" w:rsidRDefault="00B4111F" w:rsidP="00B4111F">
      <w:pPr>
        <w:pStyle w:val="PL"/>
      </w:pPr>
      <w:r>
        <w:t xml:space="preserve">        - oAuth2ClientCredentials:</w:t>
      </w:r>
    </w:p>
    <w:p w14:paraId="5B4732C8" w14:textId="77777777" w:rsidR="00B4111F" w:rsidRDefault="00B4111F" w:rsidP="00B4111F">
      <w:pPr>
        <w:pStyle w:val="PL"/>
      </w:pPr>
      <w:r>
        <w:t xml:space="preserve">          - nnwdaf-eventssubscription</w:t>
      </w:r>
    </w:p>
    <w:p w14:paraId="5573FC0B" w14:textId="77777777" w:rsidR="00B4111F" w:rsidRDefault="00B4111F" w:rsidP="00B4111F">
      <w:pPr>
        <w:pStyle w:val="PL"/>
      </w:pPr>
      <w:r>
        <w:t xml:space="preserve">          - nnwdaf-eventssubscription:transfer</w:t>
      </w:r>
    </w:p>
    <w:p w14:paraId="5D992695" w14:textId="77777777" w:rsidR="00B4111F" w:rsidRDefault="00B4111F" w:rsidP="00B4111F">
      <w:pPr>
        <w:pStyle w:val="PL"/>
      </w:pPr>
      <w:r>
        <w:t xml:space="preserve">      requestBody:</w:t>
      </w:r>
    </w:p>
    <w:p w14:paraId="576A143E" w14:textId="77777777" w:rsidR="00B4111F" w:rsidRDefault="00B4111F" w:rsidP="00B4111F">
      <w:pPr>
        <w:pStyle w:val="PL"/>
      </w:pPr>
      <w:r>
        <w:t xml:space="preserve">        required: true</w:t>
      </w:r>
    </w:p>
    <w:p w14:paraId="1B9780DE" w14:textId="77777777" w:rsidR="00B4111F" w:rsidRDefault="00B4111F" w:rsidP="00B4111F">
      <w:pPr>
        <w:pStyle w:val="PL"/>
      </w:pPr>
      <w:r>
        <w:t xml:space="preserve">        content:</w:t>
      </w:r>
    </w:p>
    <w:p w14:paraId="1E377F2B" w14:textId="77777777" w:rsidR="00B4111F" w:rsidRDefault="00B4111F" w:rsidP="00B4111F">
      <w:pPr>
        <w:pStyle w:val="PL"/>
      </w:pPr>
      <w:r>
        <w:t xml:space="preserve">          application/json:</w:t>
      </w:r>
    </w:p>
    <w:p w14:paraId="52166924" w14:textId="77777777" w:rsidR="00B4111F" w:rsidRDefault="00B4111F" w:rsidP="00B4111F">
      <w:pPr>
        <w:pStyle w:val="PL"/>
      </w:pPr>
      <w:r>
        <w:lastRenderedPageBreak/>
        <w:t xml:space="preserve">            schema:</w:t>
      </w:r>
    </w:p>
    <w:p w14:paraId="40CC5FB9" w14:textId="77777777" w:rsidR="00B4111F" w:rsidRDefault="00B4111F" w:rsidP="00B4111F">
      <w:pPr>
        <w:pStyle w:val="PL"/>
      </w:pPr>
      <w:r>
        <w:t xml:space="preserve">              $ref: '#/components/schemas/AnalyticsSubscriptionsTransfer'</w:t>
      </w:r>
    </w:p>
    <w:p w14:paraId="7B810748" w14:textId="77777777" w:rsidR="00B4111F" w:rsidRDefault="00B4111F" w:rsidP="00B4111F">
      <w:pPr>
        <w:pStyle w:val="PL"/>
      </w:pPr>
      <w:r>
        <w:t xml:space="preserve">      responses:</w:t>
      </w:r>
    </w:p>
    <w:p w14:paraId="20015583" w14:textId="77777777" w:rsidR="00B4111F" w:rsidRDefault="00B4111F" w:rsidP="00B4111F">
      <w:pPr>
        <w:pStyle w:val="PL"/>
      </w:pPr>
      <w:r>
        <w:t xml:space="preserve">        '201':</w:t>
      </w:r>
    </w:p>
    <w:p w14:paraId="6E3A3BE8" w14:textId="77777777" w:rsidR="00B4111F" w:rsidRDefault="00B4111F" w:rsidP="00B4111F">
      <w:pPr>
        <w:pStyle w:val="PL"/>
      </w:pPr>
      <w:r>
        <w:t xml:space="preserve">          description: Create a new Individual NWDAF Event Subscription Transfer resource.</w:t>
      </w:r>
    </w:p>
    <w:p w14:paraId="4B1931C3" w14:textId="77777777" w:rsidR="00B4111F" w:rsidRDefault="00B4111F" w:rsidP="00B4111F">
      <w:pPr>
        <w:pStyle w:val="PL"/>
        <w:rPr>
          <w:rFonts w:eastAsia="等线"/>
        </w:rPr>
      </w:pPr>
      <w:r>
        <w:rPr>
          <w:rFonts w:eastAsia="等线"/>
        </w:rPr>
        <w:t xml:space="preserve">          headers:</w:t>
      </w:r>
    </w:p>
    <w:p w14:paraId="2096D0B2" w14:textId="77777777" w:rsidR="00B4111F" w:rsidRDefault="00B4111F" w:rsidP="00B4111F">
      <w:pPr>
        <w:pStyle w:val="PL"/>
        <w:rPr>
          <w:rFonts w:eastAsia="等线"/>
        </w:rPr>
      </w:pPr>
      <w:r>
        <w:rPr>
          <w:rFonts w:eastAsia="等线"/>
        </w:rPr>
        <w:t xml:space="preserve">            Location:</w:t>
      </w:r>
    </w:p>
    <w:p w14:paraId="54D101BF" w14:textId="77777777" w:rsidR="00B4111F" w:rsidRDefault="00B4111F" w:rsidP="00B4111F">
      <w:pPr>
        <w:pStyle w:val="PL"/>
        <w:rPr>
          <w:rFonts w:eastAsia="等线"/>
        </w:rPr>
      </w:pPr>
      <w:r>
        <w:rPr>
          <w:rFonts w:eastAsia="等线"/>
        </w:rPr>
        <w:t xml:space="preserve">              description: &gt;</w:t>
      </w:r>
    </w:p>
    <w:p w14:paraId="713CE85B" w14:textId="77777777" w:rsidR="00B4111F" w:rsidRDefault="00B4111F" w:rsidP="00B4111F">
      <w:pPr>
        <w:pStyle w:val="PL"/>
        <w:rPr>
          <w:rFonts w:eastAsia="等线"/>
        </w:rPr>
      </w:pPr>
      <w:r>
        <w:t xml:space="preserve">                </w:t>
      </w:r>
      <w:r>
        <w:rPr>
          <w:rFonts w:eastAsia="等线"/>
        </w:rPr>
        <w:t>Contains the URI of the newly created resource, according to the structure</w:t>
      </w:r>
    </w:p>
    <w:p w14:paraId="48AAE172" w14:textId="77777777" w:rsidR="00B4111F" w:rsidRDefault="00B4111F" w:rsidP="00B4111F">
      <w:pPr>
        <w:pStyle w:val="PL"/>
        <w:rPr>
          <w:rFonts w:eastAsia="等线"/>
        </w:rPr>
      </w:pPr>
      <w:r>
        <w:t xml:space="preserve">                </w:t>
      </w:r>
      <w:r>
        <w:rPr>
          <w:rFonts w:eastAsia="等线"/>
        </w:rPr>
        <w:t>{apiRoot}/nnwdaf-eventssubscription/&lt;apiVersion&gt;/transfers/{transferId}</w:t>
      </w:r>
    </w:p>
    <w:p w14:paraId="5E97ABF4" w14:textId="77777777" w:rsidR="00B4111F" w:rsidRDefault="00B4111F" w:rsidP="00B4111F">
      <w:pPr>
        <w:pStyle w:val="PL"/>
        <w:rPr>
          <w:rFonts w:eastAsia="等线"/>
        </w:rPr>
      </w:pPr>
      <w:r>
        <w:rPr>
          <w:rFonts w:eastAsia="等线"/>
        </w:rPr>
        <w:t xml:space="preserve">              required: true</w:t>
      </w:r>
    </w:p>
    <w:p w14:paraId="7BAC8BCD" w14:textId="77777777" w:rsidR="00B4111F" w:rsidRDefault="00B4111F" w:rsidP="00B4111F">
      <w:pPr>
        <w:pStyle w:val="PL"/>
        <w:rPr>
          <w:rFonts w:eastAsia="等线"/>
        </w:rPr>
      </w:pPr>
      <w:r>
        <w:rPr>
          <w:rFonts w:eastAsia="等线"/>
        </w:rPr>
        <w:t xml:space="preserve">              schema:</w:t>
      </w:r>
    </w:p>
    <w:p w14:paraId="257C2159" w14:textId="77777777" w:rsidR="00B4111F" w:rsidRDefault="00B4111F" w:rsidP="00B4111F">
      <w:pPr>
        <w:pStyle w:val="PL"/>
        <w:rPr>
          <w:rFonts w:eastAsia="等线"/>
        </w:rPr>
      </w:pPr>
      <w:r>
        <w:rPr>
          <w:rFonts w:eastAsia="等线"/>
        </w:rPr>
        <w:t xml:space="preserve">                type: string</w:t>
      </w:r>
    </w:p>
    <w:p w14:paraId="26182023" w14:textId="77777777" w:rsidR="00B4111F" w:rsidRDefault="00B4111F" w:rsidP="00B4111F">
      <w:pPr>
        <w:pStyle w:val="PL"/>
      </w:pPr>
      <w:r>
        <w:t xml:space="preserve">        '204':</w:t>
      </w:r>
    </w:p>
    <w:p w14:paraId="0695992A" w14:textId="77777777" w:rsidR="00B4111F" w:rsidRDefault="00B4111F" w:rsidP="00B4111F">
      <w:pPr>
        <w:pStyle w:val="PL"/>
      </w:pPr>
      <w:r>
        <w:t xml:space="preserve">          description: &gt;</w:t>
      </w:r>
    </w:p>
    <w:p w14:paraId="34218772" w14:textId="77777777" w:rsidR="00B4111F" w:rsidRDefault="00B4111F" w:rsidP="00B4111F">
      <w:pPr>
        <w:pStyle w:val="PL"/>
      </w:pPr>
      <w:r>
        <w:t xml:space="preserve">            No Content. The receipt of the information about analytics subscription(s) that are</w:t>
      </w:r>
    </w:p>
    <w:p w14:paraId="0555FA2F" w14:textId="77777777" w:rsidR="00B4111F" w:rsidRDefault="00B4111F" w:rsidP="00B4111F">
      <w:pPr>
        <w:pStyle w:val="PL"/>
      </w:pPr>
      <w:r>
        <w:t xml:space="preserve">            requested to be transferred and the ability to handle this information (e.g. execute the</w:t>
      </w:r>
    </w:p>
    <w:p w14:paraId="4E6B816A" w14:textId="77777777" w:rsidR="00B4111F" w:rsidRDefault="00B4111F" w:rsidP="00B4111F">
      <w:pPr>
        <w:pStyle w:val="PL"/>
      </w:pPr>
      <w:r>
        <w:t xml:space="preserve">            steps required to transfer an analytics subscription directly) is confirmed.</w:t>
      </w:r>
    </w:p>
    <w:p w14:paraId="0D509D06" w14:textId="77777777" w:rsidR="00B4111F" w:rsidRDefault="00B4111F" w:rsidP="00B4111F">
      <w:pPr>
        <w:pStyle w:val="PL"/>
      </w:pPr>
      <w:r>
        <w:t xml:space="preserve">        '400':</w:t>
      </w:r>
    </w:p>
    <w:p w14:paraId="68A496AA" w14:textId="77777777" w:rsidR="00B4111F" w:rsidRDefault="00B4111F" w:rsidP="00B4111F">
      <w:pPr>
        <w:pStyle w:val="PL"/>
      </w:pPr>
      <w:r>
        <w:t xml:space="preserve">          $ref: 'TS29571_CommonData.yaml#/components/responses/400'</w:t>
      </w:r>
    </w:p>
    <w:p w14:paraId="0D34ED66" w14:textId="77777777" w:rsidR="00B4111F" w:rsidRDefault="00B4111F" w:rsidP="00B4111F">
      <w:pPr>
        <w:pStyle w:val="PL"/>
      </w:pPr>
      <w:r>
        <w:t xml:space="preserve">        '401':</w:t>
      </w:r>
    </w:p>
    <w:p w14:paraId="42841C46" w14:textId="77777777" w:rsidR="00B4111F" w:rsidRDefault="00B4111F" w:rsidP="00B4111F">
      <w:pPr>
        <w:pStyle w:val="PL"/>
      </w:pPr>
      <w:r>
        <w:t xml:space="preserve">          $ref: 'TS29571_CommonData.yaml#/components/responses/401'</w:t>
      </w:r>
    </w:p>
    <w:p w14:paraId="613D8870" w14:textId="77777777" w:rsidR="00B4111F" w:rsidRDefault="00B4111F" w:rsidP="00B4111F">
      <w:pPr>
        <w:pStyle w:val="PL"/>
        <w:rPr>
          <w:rFonts w:eastAsia="等线"/>
        </w:rPr>
      </w:pPr>
      <w:r>
        <w:rPr>
          <w:rFonts w:eastAsia="等线"/>
        </w:rPr>
        <w:t xml:space="preserve">        '403':</w:t>
      </w:r>
    </w:p>
    <w:p w14:paraId="10A816D1" w14:textId="77777777" w:rsidR="00B4111F" w:rsidRDefault="00B4111F" w:rsidP="00B4111F">
      <w:pPr>
        <w:pStyle w:val="PL"/>
        <w:rPr>
          <w:rFonts w:eastAsia="等线"/>
        </w:rPr>
      </w:pPr>
      <w:r>
        <w:rPr>
          <w:rFonts w:eastAsia="等线"/>
        </w:rPr>
        <w:t xml:space="preserve">          $ref: 'TS29571_CommonData.yaml#/components/responses/403'</w:t>
      </w:r>
    </w:p>
    <w:p w14:paraId="1B801982" w14:textId="77777777" w:rsidR="00B4111F" w:rsidRDefault="00B4111F" w:rsidP="00B4111F">
      <w:pPr>
        <w:pStyle w:val="PL"/>
      </w:pPr>
      <w:r>
        <w:t xml:space="preserve">        '404':</w:t>
      </w:r>
    </w:p>
    <w:p w14:paraId="1C5F51F1" w14:textId="77777777" w:rsidR="00B4111F" w:rsidRDefault="00B4111F" w:rsidP="00B4111F">
      <w:pPr>
        <w:pStyle w:val="PL"/>
      </w:pPr>
      <w:r>
        <w:t xml:space="preserve">          $ref: 'TS29571_CommonData.yaml#/components/responses/404'</w:t>
      </w:r>
    </w:p>
    <w:p w14:paraId="0FD7497E" w14:textId="77777777" w:rsidR="00B4111F" w:rsidRDefault="00B4111F" w:rsidP="00B4111F">
      <w:pPr>
        <w:pStyle w:val="PL"/>
      </w:pPr>
      <w:r>
        <w:t xml:space="preserve">        '411':</w:t>
      </w:r>
    </w:p>
    <w:p w14:paraId="512B306D" w14:textId="77777777" w:rsidR="00B4111F" w:rsidRDefault="00B4111F" w:rsidP="00B4111F">
      <w:pPr>
        <w:pStyle w:val="PL"/>
      </w:pPr>
      <w:r>
        <w:t xml:space="preserve">          $ref: 'TS29571_CommonData.yaml#/components/responses/411'</w:t>
      </w:r>
    </w:p>
    <w:p w14:paraId="00EDB4A5" w14:textId="77777777" w:rsidR="00B4111F" w:rsidRDefault="00B4111F" w:rsidP="00B4111F">
      <w:pPr>
        <w:pStyle w:val="PL"/>
      </w:pPr>
      <w:r>
        <w:t xml:space="preserve">        '413':</w:t>
      </w:r>
    </w:p>
    <w:p w14:paraId="3A37D8C3" w14:textId="77777777" w:rsidR="00B4111F" w:rsidRDefault="00B4111F" w:rsidP="00B4111F">
      <w:pPr>
        <w:pStyle w:val="PL"/>
      </w:pPr>
      <w:r>
        <w:t xml:space="preserve">          $ref: 'TS29571_CommonData.yaml#/components/responses/413'</w:t>
      </w:r>
    </w:p>
    <w:p w14:paraId="0B837AE0" w14:textId="77777777" w:rsidR="00B4111F" w:rsidRDefault="00B4111F" w:rsidP="00B4111F">
      <w:pPr>
        <w:pStyle w:val="PL"/>
      </w:pPr>
      <w:r>
        <w:t xml:space="preserve">        '415':</w:t>
      </w:r>
    </w:p>
    <w:p w14:paraId="4E0D8DA2" w14:textId="77777777" w:rsidR="00B4111F" w:rsidRDefault="00B4111F" w:rsidP="00B4111F">
      <w:pPr>
        <w:pStyle w:val="PL"/>
      </w:pPr>
      <w:r>
        <w:t xml:space="preserve">          $ref: 'TS29571_CommonData.yaml#/components/responses/415'</w:t>
      </w:r>
    </w:p>
    <w:p w14:paraId="78FF6AC5" w14:textId="77777777" w:rsidR="00B4111F" w:rsidRDefault="00B4111F" w:rsidP="00B4111F">
      <w:pPr>
        <w:pStyle w:val="PL"/>
        <w:rPr>
          <w:rFonts w:eastAsia="等线"/>
        </w:rPr>
      </w:pPr>
      <w:r>
        <w:rPr>
          <w:rFonts w:eastAsia="等线"/>
        </w:rPr>
        <w:t xml:space="preserve">        '429':</w:t>
      </w:r>
    </w:p>
    <w:p w14:paraId="79B00F7C" w14:textId="77777777" w:rsidR="00B4111F" w:rsidRDefault="00B4111F" w:rsidP="00B4111F">
      <w:pPr>
        <w:pStyle w:val="PL"/>
        <w:rPr>
          <w:rFonts w:eastAsia="等线"/>
        </w:rPr>
      </w:pPr>
      <w:r>
        <w:rPr>
          <w:rFonts w:eastAsia="等线"/>
        </w:rPr>
        <w:t xml:space="preserve">          $ref: 'TS29571_CommonData.yaml#/components/responses/429'</w:t>
      </w:r>
    </w:p>
    <w:p w14:paraId="724EF511" w14:textId="77777777" w:rsidR="00B4111F" w:rsidRDefault="00B4111F" w:rsidP="00B4111F">
      <w:pPr>
        <w:pStyle w:val="PL"/>
      </w:pPr>
      <w:r>
        <w:t xml:space="preserve">        '500':</w:t>
      </w:r>
    </w:p>
    <w:p w14:paraId="5A1C721A" w14:textId="77777777" w:rsidR="00B4111F" w:rsidRDefault="00B4111F" w:rsidP="00B4111F">
      <w:pPr>
        <w:pStyle w:val="PL"/>
      </w:pPr>
      <w:r>
        <w:t xml:space="preserve">          $ref: 'TS29571_CommonData.yaml#/components/responses/500'</w:t>
      </w:r>
    </w:p>
    <w:p w14:paraId="10524310" w14:textId="77777777" w:rsidR="00B4111F" w:rsidRDefault="00B4111F" w:rsidP="00B4111F">
      <w:pPr>
        <w:pStyle w:val="PL"/>
      </w:pPr>
      <w:r>
        <w:t xml:space="preserve">        '502':</w:t>
      </w:r>
    </w:p>
    <w:p w14:paraId="3EE37AB4" w14:textId="77777777" w:rsidR="00B4111F" w:rsidRDefault="00B4111F" w:rsidP="00B4111F">
      <w:pPr>
        <w:pStyle w:val="PL"/>
      </w:pPr>
      <w:r>
        <w:t xml:space="preserve">          $ref: 'TS29571_CommonData.yaml#/components/responses/502'</w:t>
      </w:r>
    </w:p>
    <w:p w14:paraId="37E72694" w14:textId="77777777" w:rsidR="00B4111F" w:rsidRDefault="00B4111F" w:rsidP="00B4111F">
      <w:pPr>
        <w:pStyle w:val="PL"/>
      </w:pPr>
      <w:r>
        <w:t xml:space="preserve">        '503':</w:t>
      </w:r>
    </w:p>
    <w:p w14:paraId="39BFD7C7" w14:textId="77777777" w:rsidR="00B4111F" w:rsidRDefault="00B4111F" w:rsidP="00B4111F">
      <w:pPr>
        <w:pStyle w:val="PL"/>
      </w:pPr>
      <w:r>
        <w:t xml:space="preserve">          $ref: 'TS29571_CommonData.yaml#/components/responses/503'</w:t>
      </w:r>
    </w:p>
    <w:p w14:paraId="0FC5C93C" w14:textId="77777777" w:rsidR="00B4111F" w:rsidRDefault="00B4111F" w:rsidP="00B4111F">
      <w:pPr>
        <w:pStyle w:val="PL"/>
      </w:pPr>
      <w:r>
        <w:t xml:space="preserve">        default:</w:t>
      </w:r>
    </w:p>
    <w:p w14:paraId="31C5B167" w14:textId="77777777" w:rsidR="00B4111F" w:rsidRDefault="00B4111F" w:rsidP="00B4111F">
      <w:pPr>
        <w:pStyle w:val="PL"/>
      </w:pPr>
      <w:r>
        <w:t xml:space="preserve">          $ref: 'TS29571_CommonData.yaml#/components/responses/default'</w:t>
      </w:r>
    </w:p>
    <w:p w14:paraId="08339583" w14:textId="77777777" w:rsidR="00B4111F" w:rsidRDefault="00B4111F" w:rsidP="00B4111F">
      <w:pPr>
        <w:pStyle w:val="PL"/>
      </w:pPr>
    </w:p>
    <w:p w14:paraId="3DFB74F1" w14:textId="77777777" w:rsidR="00B4111F" w:rsidRDefault="00B4111F" w:rsidP="00B4111F">
      <w:pPr>
        <w:pStyle w:val="PL"/>
      </w:pPr>
      <w:r>
        <w:t xml:space="preserve">  /transfers/{transferId}:</w:t>
      </w:r>
    </w:p>
    <w:p w14:paraId="72C21DC9" w14:textId="77777777" w:rsidR="00B4111F" w:rsidRDefault="00B4111F" w:rsidP="00B4111F">
      <w:pPr>
        <w:pStyle w:val="PL"/>
      </w:pPr>
      <w:r>
        <w:t xml:space="preserve">    delete:</w:t>
      </w:r>
    </w:p>
    <w:p w14:paraId="1BFD98DD" w14:textId="77777777" w:rsidR="00B4111F" w:rsidRDefault="00B4111F" w:rsidP="00B4111F">
      <w:pPr>
        <w:pStyle w:val="PL"/>
      </w:pPr>
      <w:r>
        <w:t xml:space="preserve">      summary: Delete an existing Individual NWDAF Event Subscription Transfer</w:t>
      </w:r>
    </w:p>
    <w:p w14:paraId="6ADE1F0A" w14:textId="77777777" w:rsidR="00B4111F" w:rsidRDefault="00B4111F" w:rsidP="00B4111F">
      <w:pPr>
        <w:pStyle w:val="PL"/>
      </w:pPr>
      <w:r>
        <w:t xml:space="preserve">      operationId: DeleteNWDAFEventSubscriptionTransfer</w:t>
      </w:r>
    </w:p>
    <w:p w14:paraId="6659AAC8" w14:textId="77777777" w:rsidR="00B4111F" w:rsidRDefault="00B4111F" w:rsidP="00B4111F">
      <w:pPr>
        <w:pStyle w:val="PL"/>
      </w:pPr>
      <w:r>
        <w:t xml:space="preserve">      tags:</w:t>
      </w:r>
    </w:p>
    <w:p w14:paraId="18F9A715" w14:textId="77777777" w:rsidR="00B4111F" w:rsidRDefault="00B4111F" w:rsidP="00B4111F">
      <w:pPr>
        <w:pStyle w:val="PL"/>
      </w:pPr>
      <w:r>
        <w:t xml:space="preserve">        - Individual NWDAF Event Subscription Transfer (Document)</w:t>
      </w:r>
    </w:p>
    <w:p w14:paraId="3C8B7DBC" w14:textId="77777777" w:rsidR="00B4111F" w:rsidRDefault="00B4111F" w:rsidP="00B4111F">
      <w:pPr>
        <w:pStyle w:val="PL"/>
      </w:pPr>
      <w:r>
        <w:t xml:space="preserve">      security:</w:t>
      </w:r>
    </w:p>
    <w:p w14:paraId="4E637C79" w14:textId="77777777" w:rsidR="00B4111F" w:rsidRDefault="00B4111F" w:rsidP="00B4111F">
      <w:pPr>
        <w:pStyle w:val="PL"/>
      </w:pPr>
      <w:r>
        <w:t xml:space="preserve">        - {}</w:t>
      </w:r>
    </w:p>
    <w:p w14:paraId="59AB0C5E" w14:textId="77777777" w:rsidR="00B4111F" w:rsidRDefault="00B4111F" w:rsidP="00B4111F">
      <w:pPr>
        <w:pStyle w:val="PL"/>
      </w:pPr>
      <w:r>
        <w:t xml:space="preserve">        - oAuth2ClientCredentials:</w:t>
      </w:r>
    </w:p>
    <w:p w14:paraId="120646E5" w14:textId="77777777" w:rsidR="00B4111F" w:rsidRDefault="00B4111F" w:rsidP="00B4111F">
      <w:pPr>
        <w:pStyle w:val="PL"/>
      </w:pPr>
      <w:r>
        <w:t xml:space="preserve">          - nnwdaf-eventssubscription</w:t>
      </w:r>
    </w:p>
    <w:p w14:paraId="15DA8361" w14:textId="77777777" w:rsidR="00B4111F" w:rsidRDefault="00B4111F" w:rsidP="00B4111F">
      <w:pPr>
        <w:pStyle w:val="PL"/>
      </w:pPr>
      <w:r>
        <w:t xml:space="preserve">        - oAuth2ClientCredentials:</w:t>
      </w:r>
    </w:p>
    <w:p w14:paraId="7AEEDEF3" w14:textId="77777777" w:rsidR="00B4111F" w:rsidRDefault="00B4111F" w:rsidP="00B4111F">
      <w:pPr>
        <w:pStyle w:val="PL"/>
      </w:pPr>
      <w:r>
        <w:t xml:space="preserve">          - nnwdaf-eventssubscription</w:t>
      </w:r>
    </w:p>
    <w:p w14:paraId="38EC11C1" w14:textId="77777777" w:rsidR="00B4111F" w:rsidRDefault="00B4111F" w:rsidP="00B4111F">
      <w:pPr>
        <w:pStyle w:val="PL"/>
      </w:pPr>
      <w:r>
        <w:t xml:space="preserve">          - nnwdaf-eventssubscription:transfer</w:t>
      </w:r>
    </w:p>
    <w:p w14:paraId="5371EE28" w14:textId="77777777" w:rsidR="00B4111F" w:rsidRDefault="00B4111F" w:rsidP="00B4111F">
      <w:pPr>
        <w:pStyle w:val="PL"/>
      </w:pPr>
      <w:r>
        <w:t xml:space="preserve">      parameters:</w:t>
      </w:r>
    </w:p>
    <w:p w14:paraId="54CA5497" w14:textId="77777777" w:rsidR="00B4111F" w:rsidRDefault="00B4111F" w:rsidP="00B4111F">
      <w:pPr>
        <w:pStyle w:val="PL"/>
      </w:pPr>
      <w:r>
        <w:t xml:space="preserve">        - name: transferId</w:t>
      </w:r>
    </w:p>
    <w:p w14:paraId="711BF972" w14:textId="77777777" w:rsidR="00B4111F" w:rsidRDefault="00B4111F" w:rsidP="00B4111F">
      <w:pPr>
        <w:pStyle w:val="PL"/>
      </w:pPr>
      <w:r>
        <w:t xml:space="preserve">          in: path</w:t>
      </w:r>
    </w:p>
    <w:p w14:paraId="593D8D63" w14:textId="77777777" w:rsidR="00B4111F" w:rsidRDefault="00B4111F" w:rsidP="00B4111F">
      <w:pPr>
        <w:pStyle w:val="PL"/>
      </w:pPr>
      <w:r>
        <w:t xml:space="preserve">          description: &gt;</w:t>
      </w:r>
    </w:p>
    <w:p w14:paraId="2965FC49" w14:textId="77777777" w:rsidR="00B4111F" w:rsidRDefault="00B4111F" w:rsidP="00B4111F">
      <w:pPr>
        <w:pStyle w:val="PL"/>
      </w:pPr>
      <w:r>
        <w:t xml:space="preserve">            String identifying a request for an analytics subscription transfer to the</w:t>
      </w:r>
    </w:p>
    <w:p w14:paraId="488C56E2" w14:textId="77777777" w:rsidR="00B4111F" w:rsidRDefault="00B4111F" w:rsidP="00B4111F">
      <w:pPr>
        <w:pStyle w:val="PL"/>
      </w:pPr>
      <w:r>
        <w:t xml:space="preserve">            Nnwdaf_EventsSubscription Service.</w:t>
      </w:r>
    </w:p>
    <w:p w14:paraId="4AEDF830" w14:textId="77777777" w:rsidR="00B4111F" w:rsidRDefault="00B4111F" w:rsidP="00B4111F">
      <w:pPr>
        <w:pStyle w:val="PL"/>
      </w:pPr>
      <w:r>
        <w:t xml:space="preserve">          required: true</w:t>
      </w:r>
    </w:p>
    <w:p w14:paraId="26572C58" w14:textId="77777777" w:rsidR="00B4111F" w:rsidRDefault="00B4111F" w:rsidP="00B4111F">
      <w:pPr>
        <w:pStyle w:val="PL"/>
      </w:pPr>
      <w:r>
        <w:t xml:space="preserve">          schema:</w:t>
      </w:r>
    </w:p>
    <w:p w14:paraId="794CFCD0" w14:textId="77777777" w:rsidR="00B4111F" w:rsidRDefault="00B4111F" w:rsidP="00B4111F">
      <w:pPr>
        <w:pStyle w:val="PL"/>
      </w:pPr>
      <w:r>
        <w:t xml:space="preserve">            type: string</w:t>
      </w:r>
    </w:p>
    <w:p w14:paraId="198BB765" w14:textId="77777777" w:rsidR="00B4111F" w:rsidRDefault="00B4111F" w:rsidP="00B4111F">
      <w:pPr>
        <w:pStyle w:val="PL"/>
      </w:pPr>
      <w:r>
        <w:t xml:space="preserve">      responses:</w:t>
      </w:r>
    </w:p>
    <w:p w14:paraId="20074CAC" w14:textId="77777777" w:rsidR="00B4111F" w:rsidRDefault="00B4111F" w:rsidP="00B4111F">
      <w:pPr>
        <w:pStyle w:val="PL"/>
      </w:pPr>
      <w:r>
        <w:t xml:space="preserve">        '204':</w:t>
      </w:r>
    </w:p>
    <w:p w14:paraId="5315380D" w14:textId="77777777" w:rsidR="00B4111F" w:rsidRDefault="00B4111F" w:rsidP="00B4111F">
      <w:pPr>
        <w:pStyle w:val="PL"/>
      </w:pPr>
      <w:r>
        <w:t xml:space="preserve">          description: &gt;</w:t>
      </w:r>
    </w:p>
    <w:p w14:paraId="70143531" w14:textId="77777777" w:rsidR="00B4111F" w:rsidRDefault="00B4111F" w:rsidP="00B4111F">
      <w:pPr>
        <w:pStyle w:val="PL"/>
      </w:pPr>
      <w:r>
        <w:t xml:space="preserve">            No Content. The Individual NWDAF Event Subscription Transfer resource matching the</w:t>
      </w:r>
    </w:p>
    <w:p w14:paraId="52499D46" w14:textId="77777777" w:rsidR="00B4111F" w:rsidRDefault="00B4111F" w:rsidP="00B4111F">
      <w:pPr>
        <w:pStyle w:val="PL"/>
      </w:pPr>
      <w:r>
        <w:t xml:space="preserve">            transferId was deleted.</w:t>
      </w:r>
    </w:p>
    <w:p w14:paraId="6D2365A9" w14:textId="77777777" w:rsidR="00B4111F" w:rsidRDefault="00B4111F" w:rsidP="00B4111F">
      <w:pPr>
        <w:pStyle w:val="PL"/>
      </w:pPr>
      <w:r>
        <w:t xml:space="preserve">        '307':</w:t>
      </w:r>
    </w:p>
    <w:p w14:paraId="01FFFF6E" w14:textId="77777777" w:rsidR="00B4111F" w:rsidRDefault="00B4111F" w:rsidP="00B4111F">
      <w:pPr>
        <w:pStyle w:val="PL"/>
      </w:pPr>
      <w:r>
        <w:t xml:space="preserve">          $ref: 'TS29571_CommonData.yaml#/components/responses/307'</w:t>
      </w:r>
    </w:p>
    <w:p w14:paraId="54F6DC54" w14:textId="77777777" w:rsidR="00B4111F" w:rsidRDefault="00B4111F" w:rsidP="00B4111F">
      <w:pPr>
        <w:pStyle w:val="PL"/>
      </w:pPr>
      <w:r>
        <w:t xml:space="preserve">        '308':</w:t>
      </w:r>
    </w:p>
    <w:p w14:paraId="1D6F534B" w14:textId="77777777" w:rsidR="00B4111F" w:rsidRDefault="00B4111F" w:rsidP="00B4111F">
      <w:pPr>
        <w:pStyle w:val="PL"/>
      </w:pPr>
      <w:r>
        <w:t xml:space="preserve">          $ref: 'TS29571_CommonData.yaml#/components/responses/308'</w:t>
      </w:r>
    </w:p>
    <w:p w14:paraId="52DB2762" w14:textId="77777777" w:rsidR="00B4111F" w:rsidRDefault="00B4111F" w:rsidP="00B4111F">
      <w:pPr>
        <w:pStyle w:val="PL"/>
      </w:pPr>
      <w:r>
        <w:t xml:space="preserve">        '400':</w:t>
      </w:r>
    </w:p>
    <w:p w14:paraId="3C82AADA" w14:textId="77777777" w:rsidR="00B4111F" w:rsidRDefault="00B4111F" w:rsidP="00B4111F">
      <w:pPr>
        <w:pStyle w:val="PL"/>
      </w:pPr>
      <w:r>
        <w:t xml:space="preserve">          $ref: 'TS29571_CommonData.yaml#/components/responses/400'</w:t>
      </w:r>
    </w:p>
    <w:p w14:paraId="7BE13546" w14:textId="77777777" w:rsidR="00B4111F" w:rsidRDefault="00B4111F" w:rsidP="00B4111F">
      <w:pPr>
        <w:pStyle w:val="PL"/>
      </w:pPr>
      <w:r>
        <w:t xml:space="preserve">        '401':</w:t>
      </w:r>
    </w:p>
    <w:p w14:paraId="09C5B498" w14:textId="77777777" w:rsidR="00B4111F" w:rsidRDefault="00B4111F" w:rsidP="00B4111F">
      <w:pPr>
        <w:pStyle w:val="PL"/>
      </w:pPr>
      <w:r>
        <w:t xml:space="preserve">          $ref: 'TS29571_CommonData.yaml#/components/responses/401'</w:t>
      </w:r>
    </w:p>
    <w:p w14:paraId="00ADEFEF" w14:textId="77777777" w:rsidR="00B4111F" w:rsidRDefault="00B4111F" w:rsidP="00B4111F">
      <w:pPr>
        <w:pStyle w:val="PL"/>
        <w:rPr>
          <w:rFonts w:eastAsia="等线"/>
        </w:rPr>
      </w:pPr>
      <w:r>
        <w:rPr>
          <w:rFonts w:eastAsia="等线"/>
        </w:rPr>
        <w:lastRenderedPageBreak/>
        <w:t xml:space="preserve">        '403':</w:t>
      </w:r>
    </w:p>
    <w:p w14:paraId="2BDA4698" w14:textId="77777777" w:rsidR="00B4111F" w:rsidRDefault="00B4111F" w:rsidP="00B4111F">
      <w:pPr>
        <w:pStyle w:val="PL"/>
        <w:rPr>
          <w:rFonts w:eastAsia="等线"/>
        </w:rPr>
      </w:pPr>
      <w:r>
        <w:rPr>
          <w:rFonts w:eastAsia="等线"/>
        </w:rPr>
        <w:t xml:space="preserve">          $ref: 'TS29571_CommonData.yaml#/components/responses/403'</w:t>
      </w:r>
    </w:p>
    <w:p w14:paraId="6FD2F37C" w14:textId="77777777" w:rsidR="00B4111F" w:rsidRDefault="00B4111F" w:rsidP="00B4111F">
      <w:pPr>
        <w:pStyle w:val="PL"/>
      </w:pPr>
      <w:r>
        <w:t xml:space="preserve">        '404':</w:t>
      </w:r>
    </w:p>
    <w:p w14:paraId="0AD3BF38" w14:textId="77777777" w:rsidR="00B4111F" w:rsidRDefault="00B4111F" w:rsidP="00B4111F">
      <w:pPr>
        <w:pStyle w:val="PL"/>
      </w:pPr>
      <w:r>
        <w:t xml:space="preserve">          $ref: 'TS29571_CommonData.yaml#/components/responses/404'</w:t>
      </w:r>
    </w:p>
    <w:p w14:paraId="785B7712" w14:textId="77777777" w:rsidR="00B4111F" w:rsidRDefault="00B4111F" w:rsidP="00B4111F">
      <w:pPr>
        <w:pStyle w:val="PL"/>
        <w:rPr>
          <w:rFonts w:eastAsia="等线"/>
        </w:rPr>
      </w:pPr>
      <w:r>
        <w:rPr>
          <w:rFonts w:eastAsia="等线"/>
        </w:rPr>
        <w:t xml:space="preserve">        '429':</w:t>
      </w:r>
    </w:p>
    <w:p w14:paraId="67F3E26D" w14:textId="77777777" w:rsidR="00B4111F" w:rsidRDefault="00B4111F" w:rsidP="00B4111F">
      <w:pPr>
        <w:pStyle w:val="PL"/>
        <w:rPr>
          <w:rFonts w:eastAsia="等线"/>
        </w:rPr>
      </w:pPr>
      <w:r>
        <w:rPr>
          <w:rFonts w:eastAsia="等线"/>
        </w:rPr>
        <w:t xml:space="preserve">          $ref: 'TS29571_CommonData.yaml#/components/responses/429'</w:t>
      </w:r>
    </w:p>
    <w:p w14:paraId="1242573A" w14:textId="77777777" w:rsidR="00B4111F" w:rsidRDefault="00B4111F" w:rsidP="00B4111F">
      <w:pPr>
        <w:pStyle w:val="PL"/>
      </w:pPr>
      <w:r>
        <w:t xml:space="preserve">        '500':</w:t>
      </w:r>
    </w:p>
    <w:p w14:paraId="16190791" w14:textId="77777777" w:rsidR="00B4111F" w:rsidRDefault="00B4111F" w:rsidP="00B4111F">
      <w:pPr>
        <w:pStyle w:val="PL"/>
      </w:pPr>
      <w:r>
        <w:t xml:space="preserve">          $ref: 'TS29571_CommonData.yaml#/components/responses/500'</w:t>
      </w:r>
    </w:p>
    <w:p w14:paraId="594401B1" w14:textId="77777777" w:rsidR="00B4111F" w:rsidRDefault="00B4111F" w:rsidP="00B4111F">
      <w:pPr>
        <w:pStyle w:val="PL"/>
      </w:pPr>
      <w:r>
        <w:t xml:space="preserve">        '501':</w:t>
      </w:r>
    </w:p>
    <w:p w14:paraId="2101D019" w14:textId="77777777" w:rsidR="00B4111F" w:rsidRDefault="00B4111F" w:rsidP="00B4111F">
      <w:pPr>
        <w:pStyle w:val="PL"/>
      </w:pPr>
      <w:r>
        <w:t xml:space="preserve">          $ref: 'TS29571_CommonData.yaml#/components/responses/501'</w:t>
      </w:r>
    </w:p>
    <w:p w14:paraId="5D991F07" w14:textId="77777777" w:rsidR="00B4111F" w:rsidRDefault="00B4111F" w:rsidP="00B4111F">
      <w:pPr>
        <w:pStyle w:val="PL"/>
      </w:pPr>
      <w:r>
        <w:t xml:space="preserve">        '502':</w:t>
      </w:r>
    </w:p>
    <w:p w14:paraId="5648487A" w14:textId="77777777" w:rsidR="00B4111F" w:rsidRDefault="00B4111F" w:rsidP="00B4111F">
      <w:pPr>
        <w:pStyle w:val="PL"/>
      </w:pPr>
      <w:r>
        <w:t xml:space="preserve">          $ref: 'TS29571_CommonData.yaml#/components/responses/502'</w:t>
      </w:r>
    </w:p>
    <w:p w14:paraId="2E11509B" w14:textId="77777777" w:rsidR="00B4111F" w:rsidRDefault="00B4111F" w:rsidP="00B4111F">
      <w:pPr>
        <w:pStyle w:val="PL"/>
      </w:pPr>
      <w:r>
        <w:t xml:space="preserve">        '503':</w:t>
      </w:r>
    </w:p>
    <w:p w14:paraId="694E0D71" w14:textId="77777777" w:rsidR="00B4111F" w:rsidRDefault="00B4111F" w:rsidP="00B4111F">
      <w:pPr>
        <w:pStyle w:val="PL"/>
      </w:pPr>
      <w:r>
        <w:t xml:space="preserve">          $ref: 'TS29571_CommonData.yaml#/components/responses/503'</w:t>
      </w:r>
    </w:p>
    <w:p w14:paraId="72669EA9" w14:textId="77777777" w:rsidR="00B4111F" w:rsidRDefault="00B4111F" w:rsidP="00B4111F">
      <w:pPr>
        <w:pStyle w:val="PL"/>
      </w:pPr>
      <w:r>
        <w:t xml:space="preserve">        default:</w:t>
      </w:r>
    </w:p>
    <w:p w14:paraId="65E1A7D6" w14:textId="77777777" w:rsidR="00B4111F" w:rsidRDefault="00B4111F" w:rsidP="00B4111F">
      <w:pPr>
        <w:pStyle w:val="PL"/>
      </w:pPr>
      <w:r>
        <w:t xml:space="preserve">          $ref: 'TS29571_CommonData.yaml#/components/responses/default'</w:t>
      </w:r>
    </w:p>
    <w:p w14:paraId="1CF0B30E" w14:textId="77777777" w:rsidR="00B4111F" w:rsidRDefault="00B4111F" w:rsidP="00B4111F">
      <w:pPr>
        <w:pStyle w:val="PL"/>
      </w:pPr>
      <w:r>
        <w:t xml:space="preserve">    put:</w:t>
      </w:r>
    </w:p>
    <w:p w14:paraId="5911F2A8" w14:textId="77777777" w:rsidR="00B4111F" w:rsidRDefault="00B4111F" w:rsidP="00B4111F">
      <w:pPr>
        <w:pStyle w:val="PL"/>
      </w:pPr>
      <w:r>
        <w:t xml:space="preserve">      summary: Update an existing Individual NWDAF Event Subscription Transfer</w:t>
      </w:r>
    </w:p>
    <w:p w14:paraId="2096F751" w14:textId="77777777" w:rsidR="00B4111F" w:rsidRDefault="00B4111F" w:rsidP="00B4111F">
      <w:pPr>
        <w:pStyle w:val="PL"/>
      </w:pPr>
      <w:r>
        <w:t xml:space="preserve">      operationId: UpdateNWDAFEventSubscriptionTransfer</w:t>
      </w:r>
    </w:p>
    <w:p w14:paraId="5A9AA18F" w14:textId="77777777" w:rsidR="00B4111F" w:rsidRDefault="00B4111F" w:rsidP="00B4111F">
      <w:pPr>
        <w:pStyle w:val="PL"/>
      </w:pPr>
      <w:r>
        <w:t xml:space="preserve">      tags:</w:t>
      </w:r>
    </w:p>
    <w:p w14:paraId="7934E18F" w14:textId="77777777" w:rsidR="00B4111F" w:rsidRDefault="00B4111F" w:rsidP="00B4111F">
      <w:pPr>
        <w:pStyle w:val="PL"/>
      </w:pPr>
      <w:r>
        <w:t xml:space="preserve">        - Individual NWDAF Event Subscription Transfer (Document)</w:t>
      </w:r>
    </w:p>
    <w:p w14:paraId="7CBE1964" w14:textId="77777777" w:rsidR="00B4111F" w:rsidRDefault="00B4111F" w:rsidP="00B4111F">
      <w:pPr>
        <w:pStyle w:val="PL"/>
      </w:pPr>
      <w:r>
        <w:t xml:space="preserve">      security:</w:t>
      </w:r>
    </w:p>
    <w:p w14:paraId="23E107A4" w14:textId="77777777" w:rsidR="00B4111F" w:rsidRDefault="00B4111F" w:rsidP="00B4111F">
      <w:pPr>
        <w:pStyle w:val="PL"/>
      </w:pPr>
      <w:r>
        <w:t xml:space="preserve">        - {}</w:t>
      </w:r>
    </w:p>
    <w:p w14:paraId="0AEEF13A" w14:textId="77777777" w:rsidR="00B4111F" w:rsidRDefault="00B4111F" w:rsidP="00B4111F">
      <w:pPr>
        <w:pStyle w:val="PL"/>
      </w:pPr>
      <w:r>
        <w:t xml:space="preserve">        - oAuth2ClientCredentials:</w:t>
      </w:r>
    </w:p>
    <w:p w14:paraId="0BA8FEF6" w14:textId="77777777" w:rsidR="00B4111F" w:rsidRDefault="00B4111F" w:rsidP="00B4111F">
      <w:pPr>
        <w:pStyle w:val="PL"/>
      </w:pPr>
      <w:r>
        <w:t xml:space="preserve">          - nnwdaf-eventssubscription</w:t>
      </w:r>
    </w:p>
    <w:p w14:paraId="6D49E261" w14:textId="77777777" w:rsidR="00B4111F" w:rsidRDefault="00B4111F" w:rsidP="00B4111F">
      <w:pPr>
        <w:pStyle w:val="PL"/>
      </w:pPr>
      <w:r>
        <w:t xml:space="preserve">        - oAuth2ClientCredentials:</w:t>
      </w:r>
    </w:p>
    <w:p w14:paraId="467E9A39" w14:textId="77777777" w:rsidR="00B4111F" w:rsidRDefault="00B4111F" w:rsidP="00B4111F">
      <w:pPr>
        <w:pStyle w:val="PL"/>
      </w:pPr>
      <w:r>
        <w:t xml:space="preserve">          - nnwdaf-eventssubscription</w:t>
      </w:r>
    </w:p>
    <w:p w14:paraId="01EF67A2" w14:textId="77777777" w:rsidR="00B4111F" w:rsidRDefault="00B4111F" w:rsidP="00B4111F">
      <w:pPr>
        <w:pStyle w:val="PL"/>
      </w:pPr>
      <w:r>
        <w:t xml:space="preserve">          - nnwdaf-eventssubscription:transfer</w:t>
      </w:r>
    </w:p>
    <w:p w14:paraId="58676D0B" w14:textId="77777777" w:rsidR="00B4111F" w:rsidRDefault="00B4111F" w:rsidP="00B4111F">
      <w:pPr>
        <w:pStyle w:val="PL"/>
      </w:pPr>
      <w:r>
        <w:t xml:space="preserve">      requestBody:</w:t>
      </w:r>
    </w:p>
    <w:p w14:paraId="12CF2BDF" w14:textId="77777777" w:rsidR="00B4111F" w:rsidRDefault="00B4111F" w:rsidP="00B4111F">
      <w:pPr>
        <w:pStyle w:val="PL"/>
      </w:pPr>
      <w:r>
        <w:t xml:space="preserve">        required: true</w:t>
      </w:r>
    </w:p>
    <w:p w14:paraId="30D2D192" w14:textId="77777777" w:rsidR="00B4111F" w:rsidRDefault="00B4111F" w:rsidP="00B4111F">
      <w:pPr>
        <w:pStyle w:val="PL"/>
      </w:pPr>
      <w:r>
        <w:t xml:space="preserve">        content:</w:t>
      </w:r>
    </w:p>
    <w:p w14:paraId="22BE936D" w14:textId="77777777" w:rsidR="00B4111F" w:rsidRDefault="00B4111F" w:rsidP="00B4111F">
      <w:pPr>
        <w:pStyle w:val="PL"/>
      </w:pPr>
      <w:r>
        <w:t xml:space="preserve">          application/json:</w:t>
      </w:r>
    </w:p>
    <w:p w14:paraId="042A77B8" w14:textId="77777777" w:rsidR="00B4111F" w:rsidRDefault="00B4111F" w:rsidP="00B4111F">
      <w:pPr>
        <w:pStyle w:val="PL"/>
      </w:pPr>
      <w:r>
        <w:t xml:space="preserve">            schema:</w:t>
      </w:r>
    </w:p>
    <w:p w14:paraId="6C3F8D61" w14:textId="77777777" w:rsidR="00B4111F" w:rsidRDefault="00B4111F" w:rsidP="00B4111F">
      <w:pPr>
        <w:pStyle w:val="PL"/>
      </w:pPr>
      <w:r>
        <w:t xml:space="preserve">              $ref: '#/components/schemas/AnalyticsSubscriptionsTransfer'</w:t>
      </w:r>
    </w:p>
    <w:p w14:paraId="5D1FC3A3" w14:textId="77777777" w:rsidR="00B4111F" w:rsidRDefault="00B4111F" w:rsidP="00B4111F">
      <w:pPr>
        <w:pStyle w:val="PL"/>
      </w:pPr>
      <w:r>
        <w:t xml:space="preserve">      parameters:</w:t>
      </w:r>
    </w:p>
    <w:p w14:paraId="26A138BB" w14:textId="77777777" w:rsidR="00B4111F" w:rsidRDefault="00B4111F" w:rsidP="00B4111F">
      <w:pPr>
        <w:pStyle w:val="PL"/>
      </w:pPr>
      <w:r>
        <w:t xml:space="preserve">        - name: transferId</w:t>
      </w:r>
    </w:p>
    <w:p w14:paraId="120A22B9" w14:textId="77777777" w:rsidR="00B4111F" w:rsidRDefault="00B4111F" w:rsidP="00B4111F">
      <w:pPr>
        <w:pStyle w:val="PL"/>
      </w:pPr>
      <w:r>
        <w:t xml:space="preserve">          in: path</w:t>
      </w:r>
    </w:p>
    <w:p w14:paraId="29E2BCF2" w14:textId="77777777" w:rsidR="00B4111F" w:rsidRDefault="00B4111F" w:rsidP="00B4111F">
      <w:pPr>
        <w:pStyle w:val="PL"/>
      </w:pPr>
      <w:r>
        <w:t xml:space="preserve">          description: &gt;</w:t>
      </w:r>
    </w:p>
    <w:p w14:paraId="7A774A0E" w14:textId="77777777" w:rsidR="00B4111F" w:rsidRDefault="00B4111F" w:rsidP="00B4111F">
      <w:pPr>
        <w:pStyle w:val="PL"/>
      </w:pPr>
      <w:r>
        <w:t xml:space="preserve">            String identifying a request for an analytics subscription transfer to the</w:t>
      </w:r>
    </w:p>
    <w:p w14:paraId="4D60F97D" w14:textId="77777777" w:rsidR="00B4111F" w:rsidRDefault="00B4111F" w:rsidP="00B4111F">
      <w:pPr>
        <w:pStyle w:val="PL"/>
      </w:pPr>
      <w:r>
        <w:t xml:space="preserve">            Nnwdaf_EventsSubscription Service</w:t>
      </w:r>
    </w:p>
    <w:p w14:paraId="1C501ABC" w14:textId="77777777" w:rsidR="00B4111F" w:rsidRDefault="00B4111F" w:rsidP="00B4111F">
      <w:pPr>
        <w:pStyle w:val="PL"/>
      </w:pPr>
      <w:r>
        <w:t xml:space="preserve">          required: true</w:t>
      </w:r>
    </w:p>
    <w:p w14:paraId="481E6E78" w14:textId="77777777" w:rsidR="00B4111F" w:rsidRDefault="00B4111F" w:rsidP="00B4111F">
      <w:pPr>
        <w:pStyle w:val="PL"/>
      </w:pPr>
      <w:r>
        <w:t xml:space="preserve">          schema:</w:t>
      </w:r>
    </w:p>
    <w:p w14:paraId="5280D912" w14:textId="77777777" w:rsidR="00B4111F" w:rsidRDefault="00B4111F" w:rsidP="00B4111F">
      <w:pPr>
        <w:pStyle w:val="PL"/>
      </w:pPr>
      <w:r>
        <w:t xml:space="preserve">            type: string</w:t>
      </w:r>
    </w:p>
    <w:p w14:paraId="34145B76" w14:textId="77777777" w:rsidR="00B4111F" w:rsidRDefault="00B4111F" w:rsidP="00B4111F">
      <w:pPr>
        <w:pStyle w:val="PL"/>
      </w:pPr>
      <w:r>
        <w:t xml:space="preserve">      responses:</w:t>
      </w:r>
    </w:p>
    <w:p w14:paraId="0C058221" w14:textId="77777777" w:rsidR="00B4111F" w:rsidRDefault="00B4111F" w:rsidP="00B4111F">
      <w:pPr>
        <w:pStyle w:val="PL"/>
      </w:pPr>
      <w:r>
        <w:t xml:space="preserve">        '204':</w:t>
      </w:r>
    </w:p>
    <w:p w14:paraId="4A5DF1AC" w14:textId="77777777" w:rsidR="00B4111F" w:rsidRDefault="00B4111F" w:rsidP="00B4111F">
      <w:pPr>
        <w:pStyle w:val="PL"/>
      </w:pPr>
      <w:r>
        <w:t xml:space="preserve">          description: &gt;</w:t>
      </w:r>
    </w:p>
    <w:p w14:paraId="110D2A7B" w14:textId="77777777" w:rsidR="00B4111F" w:rsidRDefault="00B4111F" w:rsidP="00B4111F">
      <w:pPr>
        <w:pStyle w:val="PL"/>
      </w:pPr>
      <w:r>
        <w:t xml:space="preserve">            The Individual NWDAF Event Subscription Transfer resource was modified successfully.</w:t>
      </w:r>
    </w:p>
    <w:p w14:paraId="41235FBD" w14:textId="77777777" w:rsidR="00B4111F" w:rsidRDefault="00B4111F" w:rsidP="00B4111F">
      <w:pPr>
        <w:pStyle w:val="PL"/>
      </w:pPr>
      <w:r>
        <w:t xml:space="preserve">        '307':</w:t>
      </w:r>
    </w:p>
    <w:p w14:paraId="051CB233" w14:textId="77777777" w:rsidR="00B4111F" w:rsidRDefault="00B4111F" w:rsidP="00B4111F">
      <w:pPr>
        <w:pStyle w:val="PL"/>
      </w:pPr>
      <w:r>
        <w:t xml:space="preserve">          $ref: 'TS29571_CommonData.yaml#/components/responses/307'</w:t>
      </w:r>
    </w:p>
    <w:p w14:paraId="38ED0E84" w14:textId="77777777" w:rsidR="00B4111F" w:rsidRDefault="00B4111F" w:rsidP="00B4111F">
      <w:pPr>
        <w:pStyle w:val="PL"/>
      </w:pPr>
      <w:r>
        <w:t xml:space="preserve">        '308':</w:t>
      </w:r>
    </w:p>
    <w:p w14:paraId="7952BC6F" w14:textId="77777777" w:rsidR="00B4111F" w:rsidRDefault="00B4111F" w:rsidP="00B4111F">
      <w:pPr>
        <w:pStyle w:val="PL"/>
      </w:pPr>
      <w:r>
        <w:t xml:space="preserve">          $ref: 'TS29571_CommonData.yaml#/components/responses/308'</w:t>
      </w:r>
    </w:p>
    <w:p w14:paraId="7613F066" w14:textId="77777777" w:rsidR="00B4111F" w:rsidRDefault="00B4111F" w:rsidP="00B4111F">
      <w:pPr>
        <w:pStyle w:val="PL"/>
      </w:pPr>
      <w:r>
        <w:t xml:space="preserve">        '400':</w:t>
      </w:r>
    </w:p>
    <w:p w14:paraId="75FA5F7B" w14:textId="77777777" w:rsidR="00B4111F" w:rsidRDefault="00B4111F" w:rsidP="00B4111F">
      <w:pPr>
        <w:pStyle w:val="PL"/>
      </w:pPr>
      <w:r>
        <w:t xml:space="preserve">          $ref: 'TS29571_CommonData.yaml#/components/responses/400'</w:t>
      </w:r>
    </w:p>
    <w:p w14:paraId="212DD737" w14:textId="77777777" w:rsidR="00B4111F" w:rsidRDefault="00B4111F" w:rsidP="00B4111F">
      <w:pPr>
        <w:pStyle w:val="PL"/>
      </w:pPr>
      <w:r>
        <w:t xml:space="preserve">        '401':</w:t>
      </w:r>
    </w:p>
    <w:p w14:paraId="76A61140" w14:textId="77777777" w:rsidR="00B4111F" w:rsidRDefault="00B4111F" w:rsidP="00B4111F">
      <w:pPr>
        <w:pStyle w:val="PL"/>
      </w:pPr>
      <w:r>
        <w:t xml:space="preserve">          $ref: 'TS29571_CommonData.yaml#/components/responses/401'</w:t>
      </w:r>
    </w:p>
    <w:p w14:paraId="5BF0ADE6" w14:textId="77777777" w:rsidR="00B4111F" w:rsidRDefault="00B4111F" w:rsidP="00B4111F">
      <w:pPr>
        <w:pStyle w:val="PL"/>
        <w:rPr>
          <w:rFonts w:eastAsia="等线"/>
        </w:rPr>
      </w:pPr>
      <w:r>
        <w:rPr>
          <w:rFonts w:eastAsia="等线"/>
        </w:rPr>
        <w:t xml:space="preserve">        '403':</w:t>
      </w:r>
    </w:p>
    <w:p w14:paraId="3B4C2EE4" w14:textId="77777777" w:rsidR="00B4111F" w:rsidRDefault="00B4111F" w:rsidP="00B4111F">
      <w:pPr>
        <w:pStyle w:val="PL"/>
        <w:rPr>
          <w:rFonts w:eastAsia="等线"/>
        </w:rPr>
      </w:pPr>
      <w:r>
        <w:rPr>
          <w:rFonts w:eastAsia="等线"/>
        </w:rPr>
        <w:t xml:space="preserve">          $ref: 'TS29571_CommonData.yaml#/components/responses/403'</w:t>
      </w:r>
    </w:p>
    <w:p w14:paraId="74AFAE9A" w14:textId="77777777" w:rsidR="00B4111F" w:rsidRDefault="00B4111F" w:rsidP="00B4111F">
      <w:pPr>
        <w:pStyle w:val="PL"/>
      </w:pPr>
      <w:r>
        <w:t xml:space="preserve">        '404':</w:t>
      </w:r>
    </w:p>
    <w:p w14:paraId="12CA389E" w14:textId="77777777" w:rsidR="00B4111F" w:rsidRDefault="00B4111F" w:rsidP="00B4111F">
      <w:pPr>
        <w:pStyle w:val="PL"/>
      </w:pPr>
      <w:r>
        <w:t xml:space="preserve">          $ref: 'TS29571_CommonData.yaml#/components/responses/404'</w:t>
      </w:r>
    </w:p>
    <w:p w14:paraId="72EAC3D0" w14:textId="77777777" w:rsidR="00B4111F" w:rsidRDefault="00B4111F" w:rsidP="00B4111F">
      <w:pPr>
        <w:pStyle w:val="PL"/>
      </w:pPr>
      <w:r>
        <w:t xml:space="preserve">        '411':</w:t>
      </w:r>
    </w:p>
    <w:p w14:paraId="3366E82B" w14:textId="77777777" w:rsidR="00B4111F" w:rsidRDefault="00B4111F" w:rsidP="00B4111F">
      <w:pPr>
        <w:pStyle w:val="PL"/>
      </w:pPr>
      <w:r>
        <w:t xml:space="preserve">          $ref: 'TS29571_CommonData.yaml#/components/responses/411'</w:t>
      </w:r>
    </w:p>
    <w:p w14:paraId="0DE578CA" w14:textId="77777777" w:rsidR="00B4111F" w:rsidRDefault="00B4111F" w:rsidP="00B4111F">
      <w:pPr>
        <w:pStyle w:val="PL"/>
      </w:pPr>
      <w:r>
        <w:t xml:space="preserve">        '413':</w:t>
      </w:r>
    </w:p>
    <w:p w14:paraId="37579594" w14:textId="77777777" w:rsidR="00B4111F" w:rsidRDefault="00B4111F" w:rsidP="00B4111F">
      <w:pPr>
        <w:pStyle w:val="PL"/>
      </w:pPr>
      <w:r>
        <w:t xml:space="preserve">          $ref: 'TS29571_CommonData.yaml#/components/responses/413'</w:t>
      </w:r>
    </w:p>
    <w:p w14:paraId="36123172" w14:textId="77777777" w:rsidR="00B4111F" w:rsidRDefault="00B4111F" w:rsidP="00B4111F">
      <w:pPr>
        <w:pStyle w:val="PL"/>
      </w:pPr>
      <w:r>
        <w:t xml:space="preserve">        '415':</w:t>
      </w:r>
    </w:p>
    <w:p w14:paraId="72FFC4B8" w14:textId="77777777" w:rsidR="00B4111F" w:rsidRDefault="00B4111F" w:rsidP="00B4111F">
      <w:pPr>
        <w:pStyle w:val="PL"/>
      </w:pPr>
      <w:r>
        <w:t xml:space="preserve">          $ref: 'TS29571_CommonData.yaml#/components/responses/415'</w:t>
      </w:r>
    </w:p>
    <w:p w14:paraId="592AACAC" w14:textId="77777777" w:rsidR="00B4111F" w:rsidRDefault="00B4111F" w:rsidP="00B4111F">
      <w:pPr>
        <w:pStyle w:val="PL"/>
        <w:rPr>
          <w:rFonts w:eastAsia="等线"/>
        </w:rPr>
      </w:pPr>
      <w:r>
        <w:rPr>
          <w:rFonts w:eastAsia="等线"/>
        </w:rPr>
        <w:t xml:space="preserve">        '429':</w:t>
      </w:r>
    </w:p>
    <w:p w14:paraId="552F16A1" w14:textId="77777777" w:rsidR="00B4111F" w:rsidRDefault="00B4111F" w:rsidP="00B4111F">
      <w:pPr>
        <w:pStyle w:val="PL"/>
        <w:rPr>
          <w:rFonts w:eastAsia="等线"/>
        </w:rPr>
      </w:pPr>
      <w:r>
        <w:rPr>
          <w:rFonts w:eastAsia="等线"/>
        </w:rPr>
        <w:t xml:space="preserve">          $ref: 'TS29571_CommonData.yaml#/components/responses/429'</w:t>
      </w:r>
    </w:p>
    <w:p w14:paraId="0A83F7A8" w14:textId="77777777" w:rsidR="00B4111F" w:rsidRDefault="00B4111F" w:rsidP="00B4111F">
      <w:pPr>
        <w:pStyle w:val="PL"/>
      </w:pPr>
      <w:r>
        <w:t xml:space="preserve">        '500':</w:t>
      </w:r>
    </w:p>
    <w:p w14:paraId="03C0A15B" w14:textId="77777777" w:rsidR="00B4111F" w:rsidRDefault="00B4111F" w:rsidP="00B4111F">
      <w:pPr>
        <w:pStyle w:val="PL"/>
      </w:pPr>
      <w:r>
        <w:t xml:space="preserve">          $ref: 'TS29571_CommonData.yaml#/components/responses/500'</w:t>
      </w:r>
    </w:p>
    <w:p w14:paraId="0FFAD1D0" w14:textId="77777777" w:rsidR="00B4111F" w:rsidRDefault="00B4111F" w:rsidP="00B4111F">
      <w:pPr>
        <w:pStyle w:val="PL"/>
      </w:pPr>
      <w:r>
        <w:t xml:space="preserve">        '501':</w:t>
      </w:r>
    </w:p>
    <w:p w14:paraId="244FE36B" w14:textId="77777777" w:rsidR="00B4111F" w:rsidRDefault="00B4111F" w:rsidP="00B4111F">
      <w:pPr>
        <w:pStyle w:val="PL"/>
      </w:pPr>
      <w:r>
        <w:t xml:space="preserve">          $ref: 'TS29571_CommonData.yaml#/components/responses/501'</w:t>
      </w:r>
    </w:p>
    <w:p w14:paraId="27D444F5" w14:textId="77777777" w:rsidR="00B4111F" w:rsidRDefault="00B4111F" w:rsidP="00B4111F">
      <w:pPr>
        <w:pStyle w:val="PL"/>
      </w:pPr>
      <w:r>
        <w:t xml:space="preserve">        '502':</w:t>
      </w:r>
    </w:p>
    <w:p w14:paraId="1566309D" w14:textId="77777777" w:rsidR="00B4111F" w:rsidRDefault="00B4111F" w:rsidP="00B4111F">
      <w:pPr>
        <w:pStyle w:val="PL"/>
      </w:pPr>
      <w:r>
        <w:t xml:space="preserve">          $ref: 'TS29571_CommonData.yaml#/components/responses/502'</w:t>
      </w:r>
    </w:p>
    <w:p w14:paraId="0C63C710" w14:textId="77777777" w:rsidR="00B4111F" w:rsidRDefault="00B4111F" w:rsidP="00B4111F">
      <w:pPr>
        <w:pStyle w:val="PL"/>
      </w:pPr>
      <w:r>
        <w:t xml:space="preserve">        '503':</w:t>
      </w:r>
    </w:p>
    <w:p w14:paraId="6AD863FC" w14:textId="77777777" w:rsidR="00B4111F" w:rsidRDefault="00B4111F" w:rsidP="00B4111F">
      <w:pPr>
        <w:pStyle w:val="PL"/>
      </w:pPr>
      <w:r>
        <w:t xml:space="preserve">          $ref: 'TS29571_CommonData.yaml#/components/responses/503'</w:t>
      </w:r>
    </w:p>
    <w:p w14:paraId="0A80BD13" w14:textId="77777777" w:rsidR="00B4111F" w:rsidRDefault="00B4111F" w:rsidP="00B4111F">
      <w:pPr>
        <w:pStyle w:val="PL"/>
      </w:pPr>
      <w:r>
        <w:t xml:space="preserve">        default:</w:t>
      </w:r>
    </w:p>
    <w:p w14:paraId="07E24591" w14:textId="77777777" w:rsidR="00B4111F" w:rsidRDefault="00B4111F" w:rsidP="00B4111F">
      <w:pPr>
        <w:pStyle w:val="PL"/>
      </w:pPr>
      <w:r>
        <w:t xml:space="preserve">          $ref: 'TS29571_CommonData.yaml#/components/responses/default'</w:t>
      </w:r>
    </w:p>
    <w:p w14:paraId="0E937FFB" w14:textId="77777777" w:rsidR="00B4111F" w:rsidRDefault="00B4111F" w:rsidP="00B4111F">
      <w:pPr>
        <w:pStyle w:val="PL"/>
      </w:pPr>
    </w:p>
    <w:p w14:paraId="4BA16B6B" w14:textId="77777777" w:rsidR="00B4111F" w:rsidRDefault="00B4111F" w:rsidP="00B4111F">
      <w:pPr>
        <w:pStyle w:val="PL"/>
      </w:pPr>
      <w:r>
        <w:lastRenderedPageBreak/>
        <w:t>components:</w:t>
      </w:r>
    </w:p>
    <w:p w14:paraId="0AA2BA4C" w14:textId="77777777" w:rsidR="00B4111F" w:rsidRDefault="00B4111F" w:rsidP="00B4111F">
      <w:pPr>
        <w:pStyle w:val="PL"/>
        <w:rPr>
          <w:rFonts w:eastAsia="等线"/>
          <w:lang w:val="en-US"/>
        </w:rPr>
      </w:pPr>
    </w:p>
    <w:p w14:paraId="1FD1A198" w14:textId="77777777" w:rsidR="00B4111F" w:rsidRDefault="00B4111F" w:rsidP="00B4111F">
      <w:pPr>
        <w:pStyle w:val="PL"/>
        <w:rPr>
          <w:rFonts w:eastAsia="等线"/>
          <w:lang w:val="en-US"/>
        </w:rPr>
      </w:pPr>
      <w:r>
        <w:rPr>
          <w:rFonts w:eastAsia="等线"/>
          <w:lang w:val="en-US"/>
        </w:rPr>
        <w:t xml:space="preserve">  securitySchemes:</w:t>
      </w:r>
    </w:p>
    <w:p w14:paraId="48310F99" w14:textId="77777777" w:rsidR="00B4111F" w:rsidRDefault="00B4111F" w:rsidP="00B4111F">
      <w:pPr>
        <w:pStyle w:val="PL"/>
        <w:rPr>
          <w:rFonts w:eastAsia="等线"/>
          <w:lang w:val="en-US"/>
        </w:rPr>
      </w:pPr>
      <w:r>
        <w:rPr>
          <w:rFonts w:eastAsia="等线"/>
          <w:lang w:val="en-US"/>
        </w:rPr>
        <w:t xml:space="preserve">    oAuth2ClientCredentials:</w:t>
      </w:r>
    </w:p>
    <w:p w14:paraId="1D303015" w14:textId="77777777" w:rsidR="00B4111F" w:rsidRDefault="00B4111F" w:rsidP="00B4111F">
      <w:pPr>
        <w:pStyle w:val="PL"/>
        <w:rPr>
          <w:rFonts w:eastAsia="等线"/>
          <w:lang w:val="en-US"/>
        </w:rPr>
      </w:pPr>
      <w:r>
        <w:rPr>
          <w:rFonts w:eastAsia="等线"/>
          <w:lang w:val="en-US"/>
        </w:rPr>
        <w:t xml:space="preserve">      type: oauth2</w:t>
      </w:r>
    </w:p>
    <w:p w14:paraId="5CB164C0" w14:textId="77777777" w:rsidR="00B4111F" w:rsidRDefault="00B4111F" w:rsidP="00B4111F">
      <w:pPr>
        <w:pStyle w:val="PL"/>
        <w:rPr>
          <w:rFonts w:eastAsia="等线"/>
          <w:lang w:val="en-US"/>
        </w:rPr>
      </w:pPr>
      <w:r>
        <w:rPr>
          <w:rFonts w:eastAsia="等线"/>
          <w:lang w:val="en-US"/>
        </w:rPr>
        <w:t xml:space="preserve">      flows:</w:t>
      </w:r>
    </w:p>
    <w:p w14:paraId="1C7312C3" w14:textId="77777777" w:rsidR="00B4111F" w:rsidRDefault="00B4111F" w:rsidP="00B4111F">
      <w:pPr>
        <w:pStyle w:val="PL"/>
        <w:rPr>
          <w:rFonts w:eastAsia="等线"/>
          <w:lang w:val="en-US"/>
        </w:rPr>
      </w:pPr>
      <w:r>
        <w:rPr>
          <w:rFonts w:eastAsia="等线"/>
          <w:lang w:val="en-US"/>
        </w:rPr>
        <w:t xml:space="preserve">        clientCredentials:</w:t>
      </w:r>
    </w:p>
    <w:p w14:paraId="05A383BB" w14:textId="77777777" w:rsidR="00B4111F" w:rsidRDefault="00B4111F" w:rsidP="00B4111F">
      <w:pPr>
        <w:pStyle w:val="PL"/>
        <w:rPr>
          <w:rFonts w:eastAsia="等线"/>
          <w:lang w:val="en-US"/>
        </w:rPr>
      </w:pPr>
      <w:r>
        <w:rPr>
          <w:rFonts w:eastAsia="等线"/>
          <w:lang w:val="en-US"/>
        </w:rPr>
        <w:t xml:space="preserve">          tokenUrl: '{nrfApiRoot}/oauth2/token'</w:t>
      </w:r>
    </w:p>
    <w:p w14:paraId="6D015BF2" w14:textId="77777777" w:rsidR="00B4111F" w:rsidRDefault="00B4111F" w:rsidP="00B4111F">
      <w:pPr>
        <w:pStyle w:val="PL"/>
        <w:rPr>
          <w:rFonts w:eastAsia="等线"/>
          <w:lang w:val="en-US"/>
        </w:rPr>
      </w:pPr>
      <w:r>
        <w:rPr>
          <w:rFonts w:eastAsia="等线"/>
          <w:lang w:val="en-US"/>
        </w:rPr>
        <w:t xml:space="preserve">          scopes:</w:t>
      </w:r>
    </w:p>
    <w:p w14:paraId="683149E6" w14:textId="77777777" w:rsidR="00B4111F" w:rsidRDefault="00B4111F" w:rsidP="00B4111F">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5ECE77A" w14:textId="77777777" w:rsidR="00B4111F" w:rsidRDefault="00B4111F" w:rsidP="00B4111F">
      <w:pPr>
        <w:pStyle w:val="PL"/>
      </w:pPr>
      <w:r>
        <w:t xml:space="preserve">            nnwdaf-eventssubscription:transfer: &gt;</w:t>
      </w:r>
    </w:p>
    <w:p w14:paraId="2C7914E1" w14:textId="77777777" w:rsidR="00B4111F" w:rsidRDefault="00B4111F" w:rsidP="00B4111F">
      <w:pPr>
        <w:pStyle w:val="PL"/>
      </w:pPr>
      <w:r>
        <w:t xml:space="preserve">              Access to service operations applying to NWDAF event subscription transfer.</w:t>
      </w:r>
    </w:p>
    <w:p w14:paraId="3C22C23F" w14:textId="77777777" w:rsidR="00B4111F" w:rsidRDefault="00B4111F" w:rsidP="00B4111F">
      <w:pPr>
        <w:pStyle w:val="PL"/>
      </w:pPr>
    </w:p>
    <w:p w14:paraId="1C82C1CE" w14:textId="77777777" w:rsidR="00B4111F" w:rsidRDefault="00B4111F" w:rsidP="00B4111F">
      <w:pPr>
        <w:pStyle w:val="PL"/>
      </w:pPr>
      <w:r>
        <w:t xml:space="preserve">  schemas:</w:t>
      </w:r>
    </w:p>
    <w:p w14:paraId="5F51CA49" w14:textId="77777777" w:rsidR="00B4111F" w:rsidRDefault="00B4111F" w:rsidP="00B4111F">
      <w:pPr>
        <w:pStyle w:val="PL"/>
      </w:pPr>
    </w:p>
    <w:p w14:paraId="5FCA332D" w14:textId="77777777" w:rsidR="00B4111F" w:rsidRDefault="00B4111F" w:rsidP="00B4111F">
      <w:pPr>
        <w:pStyle w:val="PL"/>
      </w:pPr>
      <w:r>
        <w:t xml:space="preserve">    NnwdafEventsSubscription:</w:t>
      </w:r>
    </w:p>
    <w:p w14:paraId="6B1A2B53" w14:textId="77777777" w:rsidR="00B4111F" w:rsidRDefault="00B4111F" w:rsidP="00B4111F">
      <w:pPr>
        <w:pStyle w:val="PL"/>
      </w:pPr>
      <w:r>
        <w:t xml:space="preserve">      description: Represents an Individual NWDAF Event Subscription resource.</w:t>
      </w:r>
    </w:p>
    <w:p w14:paraId="65FCF128" w14:textId="77777777" w:rsidR="00B4111F" w:rsidRDefault="00B4111F" w:rsidP="00B4111F">
      <w:pPr>
        <w:pStyle w:val="PL"/>
      </w:pPr>
      <w:r>
        <w:t xml:space="preserve">      type: object</w:t>
      </w:r>
    </w:p>
    <w:p w14:paraId="33BC7BDA" w14:textId="77777777" w:rsidR="00B4111F" w:rsidRDefault="00B4111F" w:rsidP="00B4111F">
      <w:pPr>
        <w:pStyle w:val="PL"/>
      </w:pPr>
      <w:r>
        <w:t xml:space="preserve">      properties:</w:t>
      </w:r>
    </w:p>
    <w:p w14:paraId="60E81862" w14:textId="77777777" w:rsidR="00B4111F" w:rsidRDefault="00B4111F" w:rsidP="00B4111F">
      <w:pPr>
        <w:pStyle w:val="PL"/>
      </w:pPr>
      <w:r>
        <w:t xml:space="preserve">        eventSubscriptions:</w:t>
      </w:r>
    </w:p>
    <w:p w14:paraId="42FC5EAA" w14:textId="77777777" w:rsidR="00B4111F" w:rsidRDefault="00B4111F" w:rsidP="00B4111F">
      <w:pPr>
        <w:pStyle w:val="PL"/>
      </w:pPr>
      <w:r>
        <w:t xml:space="preserve">          type: array</w:t>
      </w:r>
    </w:p>
    <w:p w14:paraId="66C86B49" w14:textId="77777777" w:rsidR="00B4111F" w:rsidRDefault="00B4111F" w:rsidP="00B4111F">
      <w:pPr>
        <w:pStyle w:val="PL"/>
      </w:pPr>
      <w:r>
        <w:t xml:space="preserve">          items:</w:t>
      </w:r>
    </w:p>
    <w:p w14:paraId="31C8ACF5" w14:textId="77777777" w:rsidR="00B4111F" w:rsidRDefault="00B4111F" w:rsidP="00B4111F">
      <w:pPr>
        <w:pStyle w:val="PL"/>
      </w:pPr>
      <w:r>
        <w:t xml:space="preserve">            $ref: '#/components/schemas/EventSubscription'</w:t>
      </w:r>
    </w:p>
    <w:p w14:paraId="7A9FF9E2" w14:textId="77777777" w:rsidR="00B4111F" w:rsidRDefault="00B4111F" w:rsidP="00B4111F">
      <w:pPr>
        <w:pStyle w:val="PL"/>
      </w:pPr>
      <w:r>
        <w:t xml:space="preserve">          minItems: 1</w:t>
      </w:r>
    </w:p>
    <w:p w14:paraId="66424CDC" w14:textId="77777777" w:rsidR="00B4111F" w:rsidRDefault="00B4111F" w:rsidP="00B4111F">
      <w:pPr>
        <w:pStyle w:val="PL"/>
      </w:pPr>
      <w:r>
        <w:t xml:space="preserve">          description: Subscribed events</w:t>
      </w:r>
    </w:p>
    <w:p w14:paraId="188B7435" w14:textId="77777777" w:rsidR="00B4111F" w:rsidRDefault="00B4111F" w:rsidP="00B4111F">
      <w:pPr>
        <w:pStyle w:val="PL"/>
      </w:pPr>
      <w:r>
        <w:t xml:space="preserve">        evtReq:</w:t>
      </w:r>
    </w:p>
    <w:p w14:paraId="38F5D864" w14:textId="77777777" w:rsidR="00B4111F" w:rsidRDefault="00B4111F" w:rsidP="00B4111F">
      <w:pPr>
        <w:pStyle w:val="PL"/>
      </w:pPr>
      <w:r>
        <w:t xml:space="preserve">          $ref: 'TS29523_Npcf_EventExposure.yaml#/components/schemas/ReportingInformation'</w:t>
      </w:r>
    </w:p>
    <w:p w14:paraId="4A7B4493" w14:textId="77777777" w:rsidR="00B4111F" w:rsidRDefault="00B4111F" w:rsidP="00B4111F">
      <w:pPr>
        <w:pStyle w:val="PL"/>
      </w:pPr>
      <w:r>
        <w:t xml:space="preserve">        notificationURI:</w:t>
      </w:r>
    </w:p>
    <w:p w14:paraId="7602A9D8" w14:textId="77777777" w:rsidR="00B4111F" w:rsidRDefault="00B4111F" w:rsidP="00B4111F">
      <w:pPr>
        <w:pStyle w:val="PL"/>
      </w:pPr>
      <w:r>
        <w:t xml:space="preserve">          $ref: 'TS29571_CommonData.yaml#/components/schemas/Uri'</w:t>
      </w:r>
    </w:p>
    <w:p w14:paraId="5F3AB9A1" w14:textId="77777777" w:rsidR="00B4111F" w:rsidRDefault="00B4111F" w:rsidP="00B4111F">
      <w:pPr>
        <w:pStyle w:val="PL"/>
      </w:pPr>
      <w:r>
        <w:t xml:space="preserve">        notifCorrId:</w:t>
      </w:r>
    </w:p>
    <w:p w14:paraId="6AF0408F" w14:textId="77777777" w:rsidR="00B4111F" w:rsidRDefault="00B4111F" w:rsidP="00B4111F">
      <w:pPr>
        <w:pStyle w:val="PL"/>
      </w:pPr>
      <w:r>
        <w:t xml:space="preserve">          type: string</w:t>
      </w:r>
    </w:p>
    <w:p w14:paraId="1DE99D72" w14:textId="77777777" w:rsidR="00B4111F" w:rsidRDefault="00B4111F" w:rsidP="00B4111F">
      <w:pPr>
        <w:pStyle w:val="PL"/>
      </w:pPr>
      <w:r>
        <w:t xml:space="preserve">          description: Notification correlation identifier.</w:t>
      </w:r>
    </w:p>
    <w:p w14:paraId="2649DCAE" w14:textId="77777777" w:rsidR="00B4111F" w:rsidRDefault="00B4111F" w:rsidP="00B4111F">
      <w:pPr>
        <w:pStyle w:val="PL"/>
      </w:pPr>
      <w:r>
        <w:t xml:space="preserve">        supportedFeatures:</w:t>
      </w:r>
    </w:p>
    <w:p w14:paraId="7AA3D6E0" w14:textId="77777777" w:rsidR="00B4111F" w:rsidRDefault="00B4111F" w:rsidP="00B4111F">
      <w:pPr>
        <w:pStyle w:val="PL"/>
      </w:pPr>
      <w:r>
        <w:t xml:space="preserve">          $ref: 'TS29571_CommonData.yaml#/components/schemas/SupportedFeatures'</w:t>
      </w:r>
    </w:p>
    <w:p w14:paraId="7A773D24" w14:textId="77777777" w:rsidR="00B4111F" w:rsidRDefault="00B4111F" w:rsidP="00B4111F">
      <w:pPr>
        <w:pStyle w:val="PL"/>
      </w:pPr>
      <w:r>
        <w:t xml:space="preserve">        eventNotifications:</w:t>
      </w:r>
    </w:p>
    <w:p w14:paraId="4B719254" w14:textId="77777777" w:rsidR="00B4111F" w:rsidRDefault="00B4111F" w:rsidP="00B4111F">
      <w:pPr>
        <w:pStyle w:val="PL"/>
      </w:pPr>
      <w:r>
        <w:t xml:space="preserve">          type: array</w:t>
      </w:r>
    </w:p>
    <w:p w14:paraId="5F076AEB" w14:textId="77777777" w:rsidR="00B4111F" w:rsidRDefault="00B4111F" w:rsidP="00B4111F">
      <w:pPr>
        <w:pStyle w:val="PL"/>
      </w:pPr>
      <w:r>
        <w:t xml:space="preserve">          items:</w:t>
      </w:r>
    </w:p>
    <w:p w14:paraId="3A9DA15F" w14:textId="77777777" w:rsidR="00B4111F" w:rsidRDefault="00B4111F" w:rsidP="00B4111F">
      <w:pPr>
        <w:pStyle w:val="PL"/>
      </w:pPr>
      <w:r>
        <w:t xml:space="preserve">            $ref: '#/components/schemas/EventNotification'</w:t>
      </w:r>
    </w:p>
    <w:p w14:paraId="4C4497D9" w14:textId="77777777" w:rsidR="00B4111F" w:rsidRDefault="00B4111F" w:rsidP="00B4111F">
      <w:pPr>
        <w:pStyle w:val="PL"/>
      </w:pPr>
      <w:r>
        <w:t xml:space="preserve">          minItems: 1</w:t>
      </w:r>
    </w:p>
    <w:p w14:paraId="7E822D9B" w14:textId="77777777" w:rsidR="00B4111F" w:rsidRDefault="00B4111F" w:rsidP="00B4111F">
      <w:pPr>
        <w:pStyle w:val="PL"/>
      </w:pPr>
      <w:r>
        <w:t xml:space="preserve">        failEventReports:</w:t>
      </w:r>
    </w:p>
    <w:p w14:paraId="631C81FA" w14:textId="77777777" w:rsidR="00B4111F" w:rsidRDefault="00B4111F" w:rsidP="00B4111F">
      <w:pPr>
        <w:pStyle w:val="PL"/>
      </w:pPr>
      <w:r>
        <w:t xml:space="preserve">          type: array</w:t>
      </w:r>
    </w:p>
    <w:p w14:paraId="57B33899" w14:textId="77777777" w:rsidR="00B4111F" w:rsidRDefault="00B4111F" w:rsidP="00B4111F">
      <w:pPr>
        <w:pStyle w:val="PL"/>
      </w:pPr>
      <w:r>
        <w:t xml:space="preserve">          items:</w:t>
      </w:r>
    </w:p>
    <w:p w14:paraId="118F2B30" w14:textId="77777777" w:rsidR="00B4111F" w:rsidRDefault="00B4111F" w:rsidP="00B4111F">
      <w:pPr>
        <w:pStyle w:val="PL"/>
      </w:pPr>
      <w:r>
        <w:t xml:space="preserve">            $ref: '#/components/schemas/FailureEventInfo'</w:t>
      </w:r>
    </w:p>
    <w:p w14:paraId="3C788F9A" w14:textId="77777777" w:rsidR="00B4111F" w:rsidRDefault="00B4111F" w:rsidP="00B4111F">
      <w:pPr>
        <w:pStyle w:val="PL"/>
      </w:pPr>
      <w:r>
        <w:t xml:space="preserve">          minItems: 1</w:t>
      </w:r>
    </w:p>
    <w:p w14:paraId="7829E580" w14:textId="77777777" w:rsidR="00B4111F" w:rsidRDefault="00B4111F" w:rsidP="00B4111F">
      <w:pPr>
        <w:pStyle w:val="PL"/>
      </w:pPr>
      <w:r>
        <w:t xml:space="preserve">        prevSub:</w:t>
      </w:r>
    </w:p>
    <w:p w14:paraId="7A56688A" w14:textId="77777777" w:rsidR="00B4111F" w:rsidRDefault="00B4111F" w:rsidP="00B4111F">
      <w:pPr>
        <w:pStyle w:val="PL"/>
      </w:pPr>
      <w:r>
        <w:t xml:space="preserve">          $ref: '#/components/schemas/PrevSubInfo'</w:t>
      </w:r>
    </w:p>
    <w:p w14:paraId="5FF57EE0" w14:textId="77777777" w:rsidR="00B4111F" w:rsidRDefault="00B4111F" w:rsidP="00B4111F">
      <w:pPr>
        <w:pStyle w:val="PL"/>
      </w:pPr>
      <w:r>
        <w:t xml:space="preserve">        consNfInfo:</w:t>
      </w:r>
    </w:p>
    <w:p w14:paraId="6811443E" w14:textId="77777777" w:rsidR="00B4111F" w:rsidRDefault="00B4111F" w:rsidP="00B4111F">
      <w:pPr>
        <w:pStyle w:val="PL"/>
      </w:pPr>
      <w:r>
        <w:t xml:space="preserve">          $ref: '#/components/schemas/ConsumerNfInformation'</w:t>
      </w:r>
    </w:p>
    <w:p w14:paraId="7973FBCD" w14:textId="77777777" w:rsidR="00B4111F" w:rsidRDefault="00B4111F" w:rsidP="00B4111F">
      <w:pPr>
        <w:pStyle w:val="PL"/>
      </w:pPr>
      <w:r>
        <w:t xml:space="preserve">      required:</w:t>
      </w:r>
    </w:p>
    <w:p w14:paraId="718FDC48" w14:textId="77777777" w:rsidR="00B4111F" w:rsidRDefault="00B4111F" w:rsidP="00B4111F">
      <w:pPr>
        <w:pStyle w:val="PL"/>
      </w:pPr>
      <w:r>
        <w:t xml:space="preserve">        - eventSubscriptions</w:t>
      </w:r>
    </w:p>
    <w:p w14:paraId="3702BD41" w14:textId="77777777" w:rsidR="00B4111F" w:rsidRDefault="00B4111F" w:rsidP="00B4111F">
      <w:pPr>
        <w:pStyle w:val="PL"/>
      </w:pPr>
    </w:p>
    <w:p w14:paraId="7F232D44" w14:textId="77777777" w:rsidR="00B4111F" w:rsidRDefault="00B4111F" w:rsidP="00B4111F">
      <w:pPr>
        <w:pStyle w:val="PL"/>
      </w:pPr>
      <w:r>
        <w:t xml:space="preserve">    EventSubscription:</w:t>
      </w:r>
    </w:p>
    <w:p w14:paraId="038C94ED" w14:textId="77777777" w:rsidR="00B4111F" w:rsidRDefault="00B4111F" w:rsidP="00B4111F">
      <w:pPr>
        <w:pStyle w:val="PL"/>
      </w:pPr>
      <w:r>
        <w:t xml:space="preserve">      description: Represents a subscription to a single event.</w:t>
      </w:r>
    </w:p>
    <w:p w14:paraId="4339E818" w14:textId="77777777" w:rsidR="00B4111F" w:rsidRDefault="00B4111F" w:rsidP="00B4111F">
      <w:pPr>
        <w:pStyle w:val="PL"/>
      </w:pPr>
      <w:r>
        <w:t xml:space="preserve">      type: object</w:t>
      </w:r>
    </w:p>
    <w:p w14:paraId="1F89A9B4" w14:textId="77777777" w:rsidR="00B4111F" w:rsidRDefault="00B4111F" w:rsidP="00B4111F">
      <w:pPr>
        <w:pStyle w:val="PL"/>
      </w:pPr>
      <w:r>
        <w:t xml:space="preserve">      properties:</w:t>
      </w:r>
    </w:p>
    <w:p w14:paraId="7F400EB7" w14:textId="77777777" w:rsidR="00B4111F" w:rsidRDefault="00B4111F" w:rsidP="00B4111F">
      <w:pPr>
        <w:pStyle w:val="PL"/>
      </w:pPr>
      <w:r>
        <w:t xml:space="preserve">        anySlice:</w:t>
      </w:r>
    </w:p>
    <w:p w14:paraId="578188C0" w14:textId="77777777" w:rsidR="00B4111F" w:rsidRDefault="00B4111F" w:rsidP="00B4111F">
      <w:pPr>
        <w:pStyle w:val="PL"/>
      </w:pPr>
      <w:r>
        <w:t xml:space="preserve">          $ref: '#/components/schemas/AnySlice'</w:t>
      </w:r>
    </w:p>
    <w:p w14:paraId="1F681AC6" w14:textId="77777777" w:rsidR="00B4111F" w:rsidRDefault="00B4111F" w:rsidP="00B4111F">
      <w:pPr>
        <w:pStyle w:val="PL"/>
      </w:pPr>
      <w:r>
        <w:t xml:space="preserve">        appIds:</w:t>
      </w:r>
    </w:p>
    <w:p w14:paraId="77D7DC6B" w14:textId="77777777" w:rsidR="00B4111F" w:rsidRDefault="00B4111F" w:rsidP="00B4111F">
      <w:pPr>
        <w:pStyle w:val="PL"/>
      </w:pPr>
      <w:r>
        <w:t xml:space="preserve">          type: array</w:t>
      </w:r>
    </w:p>
    <w:p w14:paraId="2F2FE172" w14:textId="77777777" w:rsidR="00B4111F" w:rsidRDefault="00B4111F" w:rsidP="00B4111F">
      <w:pPr>
        <w:pStyle w:val="PL"/>
      </w:pPr>
      <w:r>
        <w:t xml:space="preserve">          items:</w:t>
      </w:r>
    </w:p>
    <w:p w14:paraId="5AE88D88" w14:textId="77777777" w:rsidR="00B4111F" w:rsidRDefault="00B4111F" w:rsidP="00B4111F">
      <w:pPr>
        <w:pStyle w:val="PL"/>
      </w:pPr>
      <w:r>
        <w:t xml:space="preserve">            $ref: 'TS29571_CommonData.yaml#/components/schemas/ApplicationId'</w:t>
      </w:r>
    </w:p>
    <w:p w14:paraId="268A8050" w14:textId="77777777" w:rsidR="00B4111F" w:rsidRDefault="00B4111F" w:rsidP="00B4111F">
      <w:pPr>
        <w:pStyle w:val="PL"/>
      </w:pPr>
      <w:r>
        <w:t xml:space="preserve">          minItems: 1</w:t>
      </w:r>
    </w:p>
    <w:p w14:paraId="2A6931BD" w14:textId="77777777" w:rsidR="00B4111F" w:rsidRDefault="00B4111F" w:rsidP="00B4111F">
      <w:pPr>
        <w:pStyle w:val="PL"/>
      </w:pPr>
      <w:r>
        <w:t xml:space="preserve">          description: Identification(s) of application to which the subscription applies.</w:t>
      </w:r>
    </w:p>
    <w:p w14:paraId="20A5EDBD" w14:textId="77777777" w:rsidR="00B4111F" w:rsidRDefault="00B4111F" w:rsidP="00B4111F">
      <w:pPr>
        <w:pStyle w:val="PL"/>
      </w:pPr>
      <w:r>
        <w:t xml:space="preserve">        deviation</w:t>
      </w:r>
      <w:r>
        <w:rPr>
          <w:rFonts w:hint="eastAsia"/>
          <w:lang w:eastAsia="zh-CN"/>
        </w:rPr>
        <w:t>s</w:t>
      </w:r>
      <w:r>
        <w:t>:</w:t>
      </w:r>
    </w:p>
    <w:p w14:paraId="189E297B" w14:textId="77777777" w:rsidR="00B4111F" w:rsidRDefault="00B4111F" w:rsidP="00B4111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6AA018B" w14:textId="77777777" w:rsidR="00B4111F" w:rsidRDefault="00B4111F" w:rsidP="00B4111F">
      <w:pPr>
        <w:pStyle w:val="PL"/>
      </w:pPr>
      <w:r>
        <w:t xml:space="preserve">          items:</w:t>
      </w:r>
    </w:p>
    <w:p w14:paraId="4309EB44" w14:textId="77777777" w:rsidR="00B4111F" w:rsidRDefault="00B4111F" w:rsidP="00B4111F">
      <w:pPr>
        <w:pStyle w:val="PL"/>
      </w:pPr>
      <w:r>
        <w:t xml:space="preserve">            $ref: 'TS29571_CommonData.yaml#/components/schemas/Uinteger'</w:t>
      </w:r>
    </w:p>
    <w:p w14:paraId="6E936B43" w14:textId="77777777" w:rsidR="00B4111F" w:rsidRDefault="00B4111F" w:rsidP="00B4111F">
      <w:pPr>
        <w:pStyle w:val="PL"/>
      </w:pPr>
      <w:r>
        <w:t xml:space="preserve">          minItems: 1</w:t>
      </w:r>
    </w:p>
    <w:p w14:paraId="2886E832" w14:textId="77777777" w:rsidR="00B4111F" w:rsidRDefault="00B4111F" w:rsidP="00B4111F">
      <w:pPr>
        <w:pStyle w:val="PL"/>
      </w:pPr>
      <w:r>
        <w:t xml:space="preserve">        dnns:</w:t>
      </w:r>
    </w:p>
    <w:p w14:paraId="5A868D92" w14:textId="77777777" w:rsidR="00B4111F" w:rsidRDefault="00B4111F" w:rsidP="00B4111F">
      <w:pPr>
        <w:pStyle w:val="PL"/>
      </w:pPr>
      <w:r>
        <w:t xml:space="preserve">          type: array</w:t>
      </w:r>
    </w:p>
    <w:p w14:paraId="76F1F7D9" w14:textId="77777777" w:rsidR="00B4111F" w:rsidRDefault="00B4111F" w:rsidP="00B4111F">
      <w:pPr>
        <w:pStyle w:val="PL"/>
      </w:pPr>
      <w:r>
        <w:t xml:space="preserve">          items:</w:t>
      </w:r>
    </w:p>
    <w:p w14:paraId="3BBE298E" w14:textId="77777777" w:rsidR="00B4111F" w:rsidRDefault="00B4111F" w:rsidP="00B4111F">
      <w:pPr>
        <w:pStyle w:val="PL"/>
      </w:pPr>
      <w:r>
        <w:t xml:space="preserve">            $ref: 'TS29571_CommonData.yaml#/components/schemas/Dnn'</w:t>
      </w:r>
    </w:p>
    <w:p w14:paraId="094D11D1" w14:textId="77777777" w:rsidR="00B4111F" w:rsidRDefault="00B4111F" w:rsidP="00B4111F">
      <w:pPr>
        <w:pStyle w:val="PL"/>
      </w:pPr>
      <w:r>
        <w:t xml:space="preserve">          minItems: 1</w:t>
      </w:r>
    </w:p>
    <w:p w14:paraId="6CB1419C" w14:textId="77777777" w:rsidR="00B4111F" w:rsidRDefault="00B4111F" w:rsidP="00B4111F">
      <w:pPr>
        <w:pStyle w:val="PL"/>
      </w:pPr>
      <w:r>
        <w:t xml:space="preserve">          description: Identification(s) of DNN to which the subscription applies.</w:t>
      </w:r>
    </w:p>
    <w:p w14:paraId="672EF0D6" w14:textId="77777777" w:rsidR="00B4111F" w:rsidRDefault="00B4111F" w:rsidP="00B4111F">
      <w:pPr>
        <w:pStyle w:val="PL"/>
      </w:pPr>
      <w:r>
        <w:t xml:space="preserve">        dnais:</w:t>
      </w:r>
    </w:p>
    <w:p w14:paraId="0EDA22A1" w14:textId="77777777" w:rsidR="00B4111F" w:rsidRDefault="00B4111F" w:rsidP="00B4111F">
      <w:pPr>
        <w:pStyle w:val="PL"/>
      </w:pPr>
      <w:r>
        <w:t xml:space="preserve">          type: array</w:t>
      </w:r>
    </w:p>
    <w:p w14:paraId="616F28A4" w14:textId="77777777" w:rsidR="00B4111F" w:rsidRDefault="00B4111F" w:rsidP="00B4111F">
      <w:pPr>
        <w:pStyle w:val="PL"/>
      </w:pPr>
      <w:r>
        <w:t xml:space="preserve">          items:</w:t>
      </w:r>
    </w:p>
    <w:p w14:paraId="00771797" w14:textId="77777777" w:rsidR="00B4111F" w:rsidRDefault="00B4111F" w:rsidP="00B4111F">
      <w:pPr>
        <w:pStyle w:val="PL"/>
      </w:pPr>
      <w:r>
        <w:t xml:space="preserve">            $ref: 'TS29571_CommonData.yaml#/components/schemas/Dnai'</w:t>
      </w:r>
    </w:p>
    <w:p w14:paraId="73D0A091" w14:textId="77777777" w:rsidR="00B4111F" w:rsidRDefault="00B4111F" w:rsidP="00B4111F">
      <w:pPr>
        <w:pStyle w:val="PL"/>
      </w:pPr>
      <w:r>
        <w:lastRenderedPageBreak/>
        <w:t xml:space="preserve">          minItems: 1</w:t>
      </w:r>
    </w:p>
    <w:p w14:paraId="25ACDB08" w14:textId="77777777" w:rsidR="00B4111F" w:rsidRDefault="00B4111F" w:rsidP="00B4111F">
      <w:pPr>
        <w:pStyle w:val="PL"/>
      </w:pPr>
      <w:r>
        <w:t xml:space="preserve">        event:</w:t>
      </w:r>
    </w:p>
    <w:p w14:paraId="735B86C3" w14:textId="77777777" w:rsidR="00B4111F" w:rsidRDefault="00B4111F" w:rsidP="00B4111F">
      <w:pPr>
        <w:pStyle w:val="PL"/>
      </w:pPr>
      <w:r>
        <w:t xml:space="preserve">          $ref: '#/components/schemas/NwdafEvent'</w:t>
      </w:r>
    </w:p>
    <w:p w14:paraId="194DE446" w14:textId="77777777" w:rsidR="00B4111F" w:rsidRDefault="00B4111F" w:rsidP="00B4111F">
      <w:pPr>
        <w:pStyle w:val="PL"/>
      </w:pPr>
      <w:r>
        <w:t xml:space="preserve">        extraReportReq:</w:t>
      </w:r>
    </w:p>
    <w:p w14:paraId="5C3B079A" w14:textId="77777777" w:rsidR="00B4111F" w:rsidRDefault="00B4111F" w:rsidP="00B4111F">
      <w:pPr>
        <w:pStyle w:val="PL"/>
      </w:pPr>
      <w:r>
        <w:t xml:space="preserve">          $ref: '#/components/schemas/EventReportingRequirement'</w:t>
      </w:r>
    </w:p>
    <w:p w14:paraId="5F9F854C" w14:textId="77777777" w:rsidR="00B4111F" w:rsidRDefault="00B4111F" w:rsidP="00B4111F">
      <w:pPr>
        <w:pStyle w:val="PL"/>
      </w:pPr>
      <w:r>
        <w:t xml:space="preserve">        ladnDnns:</w:t>
      </w:r>
    </w:p>
    <w:p w14:paraId="05C99319" w14:textId="77777777" w:rsidR="00B4111F" w:rsidRDefault="00B4111F" w:rsidP="00B4111F">
      <w:pPr>
        <w:pStyle w:val="PL"/>
      </w:pPr>
      <w:r>
        <w:t xml:space="preserve">          type: array</w:t>
      </w:r>
    </w:p>
    <w:p w14:paraId="211CDB6F" w14:textId="77777777" w:rsidR="00B4111F" w:rsidRDefault="00B4111F" w:rsidP="00B4111F">
      <w:pPr>
        <w:pStyle w:val="PL"/>
      </w:pPr>
      <w:r>
        <w:t xml:space="preserve">          items:</w:t>
      </w:r>
    </w:p>
    <w:p w14:paraId="6B1AF163" w14:textId="77777777" w:rsidR="00B4111F" w:rsidRDefault="00B4111F" w:rsidP="00B4111F">
      <w:pPr>
        <w:pStyle w:val="PL"/>
      </w:pPr>
      <w:r>
        <w:t xml:space="preserve">            $ref: 'TS29571_CommonData.yaml#/components/schemas/Dnn'</w:t>
      </w:r>
    </w:p>
    <w:p w14:paraId="03AB486C" w14:textId="77777777" w:rsidR="00B4111F" w:rsidRDefault="00B4111F" w:rsidP="00B4111F">
      <w:pPr>
        <w:pStyle w:val="PL"/>
      </w:pPr>
      <w:r>
        <w:t xml:space="preserve">          minItems: 1</w:t>
      </w:r>
    </w:p>
    <w:p w14:paraId="5D06089C" w14:textId="77777777" w:rsidR="00B4111F" w:rsidRDefault="00B4111F" w:rsidP="00B4111F">
      <w:pPr>
        <w:pStyle w:val="PL"/>
      </w:pPr>
      <w:r>
        <w:t xml:space="preserve">          description: Identification(s) of LADN DNN to indicate the LADN service area as the AOI.</w:t>
      </w:r>
    </w:p>
    <w:p w14:paraId="4B853D69" w14:textId="77777777" w:rsidR="00B4111F" w:rsidRDefault="00B4111F" w:rsidP="00B4111F">
      <w:pPr>
        <w:pStyle w:val="PL"/>
      </w:pPr>
      <w:r>
        <w:t xml:space="preserve">        loadLevelThreshold:</w:t>
      </w:r>
    </w:p>
    <w:p w14:paraId="5191BED5" w14:textId="77777777" w:rsidR="00B4111F" w:rsidRDefault="00B4111F" w:rsidP="00B4111F">
      <w:pPr>
        <w:pStyle w:val="PL"/>
      </w:pPr>
      <w:r>
        <w:t xml:space="preserve">          type: integer</w:t>
      </w:r>
    </w:p>
    <w:p w14:paraId="5F52DB7A" w14:textId="77777777" w:rsidR="00B4111F" w:rsidRDefault="00B4111F" w:rsidP="00B4111F">
      <w:pPr>
        <w:pStyle w:val="PL"/>
      </w:pPr>
      <w:r>
        <w:t xml:space="preserve">          description: &gt;</w:t>
      </w:r>
    </w:p>
    <w:p w14:paraId="08BAB8F5" w14:textId="77777777" w:rsidR="00B4111F" w:rsidRDefault="00B4111F" w:rsidP="00B4111F">
      <w:pPr>
        <w:pStyle w:val="PL"/>
      </w:pPr>
      <w:r>
        <w:t xml:space="preserve">            Indicates that the NWDAF shall report the corresponding network slice load level to the</w:t>
      </w:r>
    </w:p>
    <w:p w14:paraId="7E56361D" w14:textId="77777777" w:rsidR="00B4111F" w:rsidRDefault="00B4111F" w:rsidP="00B4111F">
      <w:pPr>
        <w:pStyle w:val="PL"/>
      </w:pPr>
      <w:r>
        <w:t xml:space="preserve">            NF </w:t>
      </w:r>
      <w:r>
        <w:rPr>
          <w:lang w:val="en-US" w:eastAsia="zh-CN"/>
        </w:rPr>
        <w:t>service consumer where the load level of the network slice identified by snssais is</w:t>
      </w:r>
    </w:p>
    <w:p w14:paraId="4C66EFB2" w14:textId="77777777" w:rsidR="00B4111F" w:rsidRDefault="00B4111F" w:rsidP="00B4111F">
      <w:pPr>
        <w:pStyle w:val="PL"/>
      </w:pPr>
      <w:r>
        <w:t xml:space="preserve">            reached.</w:t>
      </w:r>
    </w:p>
    <w:p w14:paraId="24064E91" w14:textId="77777777" w:rsidR="00B4111F" w:rsidRDefault="00B4111F" w:rsidP="00B4111F">
      <w:pPr>
        <w:pStyle w:val="PL"/>
      </w:pPr>
      <w:r>
        <w:t xml:space="preserve">        notificationMethod:</w:t>
      </w:r>
    </w:p>
    <w:p w14:paraId="2100CE6B" w14:textId="77777777" w:rsidR="00B4111F" w:rsidRDefault="00B4111F" w:rsidP="00B4111F">
      <w:pPr>
        <w:pStyle w:val="PL"/>
      </w:pPr>
      <w:r>
        <w:t xml:space="preserve">          $ref: '#/components/schemas/NotificationMethod'</w:t>
      </w:r>
    </w:p>
    <w:p w14:paraId="36FBAC1F" w14:textId="77777777" w:rsidR="00B4111F" w:rsidRDefault="00B4111F" w:rsidP="00B4111F">
      <w:pPr>
        <w:pStyle w:val="PL"/>
      </w:pPr>
      <w:r>
        <w:t xml:space="preserve">        matchingDir:</w:t>
      </w:r>
    </w:p>
    <w:p w14:paraId="70070583" w14:textId="77777777" w:rsidR="00B4111F" w:rsidRDefault="00B4111F" w:rsidP="00B4111F">
      <w:pPr>
        <w:pStyle w:val="PL"/>
      </w:pPr>
      <w:r>
        <w:t xml:space="preserve">          $ref: '#/components/schemas/MatchingDirection'</w:t>
      </w:r>
    </w:p>
    <w:p w14:paraId="586B7424" w14:textId="77777777" w:rsidR="00B4111F" w:rsidRDefault="00B4111F" w:rsidP="00B4111F">
      <w:pPr>
        <w:pStyle w:val="PL"/>
      </w:pPr>
      <w:r>
        <w:t xml:space="preserve">        nfLoadLvlThds:</w:t>
      </w:r>
    </w:p>
    <w:p w14:paraId="2D53652B" w14:textId="77777777" w:rsidR="00B4111F" w:rsidRDefault="00B4111F" w:rsidP="00B4111F">
      <w:pPr>
        <w:pStyle w:val="PL"/>
      </w:pPr>
      <w:r>
        <w:t xml:space="preserve">          type: array</w:t>
      </w:r>
    </w:p>
    <w:p w14:paraId="735CDF29" w14:textId="77777777" w:rsidR="00B4111F" w:rsidRDefault="00B4111F" w:rsidP="00B4111F">
      <w:pPr>
        <w:pStyle w:val="PL"/>
      </w:pPr>
      <w:r>
        <w:t xml:space="preserve">          items:</w:t>
      </w:r>
    </w:p>
    <w:p w14:paraId="4CEA1F1B" w14:textId="77777777" w:rsidR="00B4111F" w:rsidRDefault="00B4111F" w:rsidP="00B4111F">
      <w:pPr>
        <w:pStyle w:val="PL"/>
      </w:pPr>
      <w:r>
        <w:t xml:space="preserve">            $ref: '#/components/schemas/ThresholdLevel'</w:t>
      </w:r>
    </w:p>
    <w:p w14:paraId="4CB82859" w14:textId="77777777" w:rsidR="00B4111F" w:rsidRDefault="00B4111F" w:rsidP="00B4111F">
      <w:pPr>
        <w:pStyle w:val="PL"/>
      </w:pPr>
      <w:r>
        <w:t xml:space="preserve">          minItems: 1</w:t>
      </w:r>
    </w:p>
    <w:p w14:paraId="4FF0BA7E" w14:textId="77777777" w:rsidR="00B4111F" w:rsidRDefault="00B4111F" w:rsidP="00B4111F">
      <w:pPr>
        <w:pStyle w:val="PL"/>
      </w:pPr>
      <w:r>
        <w:t xml:space="preserve">          description: &gt;</w:t>
      </w:r>
    </w:p>
    <w:p w14:paraId="612F5DA5" w14:textId="77777777" w:rsidR="00B4111F" w:rsidRDefault="00B4111F" w:rsidP="00B4111F">
      <w:pPr>
        <w:pStyle w:val="PL"/>
      </w:pPr>
      <w:r>
        <w:t xml:space="preserve">            Shall be supplied in order to start reporting when an average load level is reached.</w:t>
      </w:r>
    </w:p>
    <w:p w14:paraId="71287607" w14:textId="77777777" w:rsidR="00B4111F" w:rsidRDefault="00B4111F" w:rsidP="00B4111F">
      <w:pPr>
        <w:pStyle w:val="PL"/>
      </w:pPr>
      <w:r>
        <w:t xml:space="preserve">        nfInstanceIds:</w:t>
      </w:r>
    </w:p>
    <w:p w14:paraId="3844EABF" w14:textId="77777777" w:rsidR="00B4111F" w:rsidRDefault="00B4111F" w:rsidP="00B4111F">
      <w:pPr>
        <w:pStyle w:val="PL"/>
      </w:pPr>
      <w:r>
        <w:t xml:space="preserve">          type: array</w:t>
      </w:r>
    </w:p>
    <w:p w14:paraId="46EE7322" w14:textId="77777777" w:rsidR="00B4111F" w:rsidRDefault="00B4111F" w:rsidP="00B4111F">
      <w:pPr>
        <w:pStyle w:val="PL"/>
      </w:pPr>
      <w:r>
        <w:t xml:space="preserve">          items:</w:t>
      </w:r>
    </w:p>
    <w:p w14:paraId="44C3BFB6" w14:textId="77777777" w:rsidR="00B4111F" w:rsidRDefault="00B4111F" w:rsidP="00B4111F">
      <w:pPr>
        <w:pStyle w:val="PL"/>
      </w:pPr>
      <w:r>
        <w:t xml:space="preserve">            $ref: 'TS29571_CommonData.yaml#/components/schemas/NfInstanceId'</w:t>
      </w:r>
    </w:p>
    <w:p w14:paraId="249E7339" w14:textId="77777777" w:rsidR="00B4111F" w:rsidRDefault="00B4111F" w:rsidP="00B4111F">
      <w:pPr>
        <w:pStyle w:val="PL"/>
      </w:pPr>
      <w:r>
        <w:t xml:space="preserve">          minItems: 1</w:t>
      </w:r>
    </w:p>
    <w:p w14:paraId="6DB71DD5" w14:textId="77777777" w:rsidR="00B4111F" w:rsidRDefault="00B4111F" w:rsidP="00B4111F">
      <w:pPr>
        <w:pStyle w:val="PL"/>
      </w:pPr>
      <w:r>
        <w:t xml:space="preserve">        nfSetIds:</w:t>
      </w:r>
    </w:p>
    <w:p w14:paraId="25006333" w14:textId="77777777" w:rsidR="00B4111F" w:rsidRDefault="00B4111F" w:rsidP="00B4111F">
      <w:pPr>
        <w:pStyle w:val="PL"/>
      </w:pPr>
      <w:r>
        <w:t xml:space="preserve">          type: array</w:t>
      </w:r>
    </w:p>
    <w:p w14:paraId="1AEA67E2" w14:textId="77777777" w:rsidR="00B4111F" w:rsidRDefault="00B4111F" w:rsidP="00B4111F">
      <w:pPr>
        <w:pStyle w:val="PL"/>
      </w:pPr>
      <w:r>
        <w:t xml:space="preserve">          items:</w:t>
      </w:r>
    </w:p>
    <w:p w14:paraId="2DA0001A" w14:textId="77777777" w:rsidR="00B4111F" w:rsidRDefault="00B4111F" w:rsidP="00B4111F">
      <w:pPr>
        <w:pStyle w:val="PL"/>
      </w:pPr>
      <w:r>
        <w:t xml:space="preserve">            $ref: 'TS29571_CommonData.yaml#/components/schemas/NfSetId'</w:t>
      </w:r>
    </w:p>
    <w:p w14:paraId="6E30A55B" w14:textId="77777777" w:rsidR="00B4111F" w:rsidRDefault="00B4111F" w:rsidP="00B4111F">
      <w:pPr>
        <w:pStyle w:val="PL"/>
      </w:pPr>
      <w:r>
        <w:t xml:space="preserve">          minItems: 1</w:t>
      </w:r>
    </w:p>
    <w:p w14:paraId="5B4491F0" w14:textId="77777777" w:rsidR="00B4111F" w:rsidRDefault="00B4111F" w:rsidP="00B4111F">
      <w:pPr>
        <w:pStyle w:val="PL"/>
      </w:pPr>
      <w:r>
        <w:t xml:space="preserve">        nfTypes:</w:t>
      </w:r>
    </w:p>
    <w:p w14:paraId="709F8405" w14:textId="77777777" w:rsidR="00B4111F" w:rsidRDefault="00B4111F" w:rsidP="00B4111F">
      <w:pPr>
        <w:pStyle w:val="PL"/>
      </w:pPr>
      <w:r>
        <w:t xml:space="preserve">          type: array</w:t>
      </w:r>
    </w:p>
    <w:p w14:paraId="329899DF" w14:textId="77777777" w:rsidR="00B4111F" w:rsidRDefault="00B4111F" w:rsidP="00B4111F">
      <w:pPr>
        <w:pStyle w:val="PL"/>
      </w:pPr>
      <w:r>
        <w:t xml:space="preserve">          items:</w:t>
      </w:r>
    </w:p>
    <w:p w14:paraId="2353C2C6" w14:textId="77777777" w:rsidR="00B4111F" w:rsidRDefault="00B4111F" w:rsidP="00B4111F">
      <w:pPr>
        <w:pStyle w:val="PL"/>
      </w:pPr>
      <w:r>
        <w:t xml:space="preserve">            $ref: 'TS29510_Nnrf_NFManagement.yaml#/components/schemas/NFType'</w:t>
      </w:r>
    </w:p>
    <w:p w14:paraId="5F63F9B3" w14:textId="77777777" w:rsidR="00B4111F" w:rsidRDefault="00B4111F" w:rsidP="00B4111F">
      <w:pPr>
        <w:pStyle w:val="PL"/>
      </w:pPr>
      <w:r>
        <w:t xml:space="preserve">          minItems: 1</w:t>
      </w:r>
    </w:p>
    <w:p w14:paraId="196F24B7" w14:textId="77777777" w:rsidR="00B4111F" w:rsidRDefault="00B4111F" w:rsidP="00B4111F">
      <w:pPr>
        <w:pStyle w:val="PL"/>
      </w:pPr>
      <w:r>
        <w:t xml:space="preserve">        networkArea:</w:t>
      </w:r>
    </w:p>
    <w:p w14:paraId="57E04E68" w14:textId="77777777" w:rsidR="00B4111F" w:rsidRDefault="00B4111F" w:rsidP="00B4111F">
      <w:pPr>
        <w:pStyle w:val="PL"/>
      </w:pPr>
      <w:r>
        <w:t xml:space="preserve">          $ref: 'TS29554_Npcf_BDTPolicyControl.yaml#/components/schemas/NetworkAreaInfo'</w:t>
      </w:r>
    </w:p>
    <w:p w14:paraId="532CC20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71C3CA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114F3EF7" w14:textId="77777777" w:rsidR="00B4111F" w:rsidRDefault="00B4111F" w:rsidP="00B4111F">
      <w:pPr>
        <w:pStyle w:val="PL"/>
      </w:pPr>
      <w:r>
        <w:t xml:space="preserve">        temporalGranSize:</w:t>
      </w:r>
    </w:p>
    <w:p w14:paraId="282F460D" w14:textId="77777777" w:rsidR="00B4111F" w:rsidRDefault="00B4111F" w:rsidP="00B4111F">
      <w:pPr>
        <w:pStyle w:val="PL"/>
      </w:pPr>
      <w:r>
        <w:t xml:space="preserve">          $ref: 'TS29571_CommonData.yaml#/components/schemas/DurationSec'</w:t>
      </w:r>
    </w:p>
    <w:p w14:paraId="389F1CAB" w14:textId="77777777" w:rsidR="00B4111F" w:rsidRDefault="00B4111F" w:rsidP="00B4111F">
      <w:pPr>
        <w:pStyle w:val="PL"/>
      </w:pPr>
      <w:r>
        <w:t xml:space="preserve">        spatialGranSizeTa:</w:t>
      </w:r>
    </w:p>
    <w:p w14:paraId="4B1B8B96" w14:textId="77777777" w:rsidR="00B4111F" w:rsidRDefault="00B4111F" w:rsidP="00B4111F">
      <w:pPr>
        <w:pStyle w:val="PL"/>
      </w:pPr>
      <w:r>
        <w:t xml:space="preserve">          $ref: 'TS29571_CommonData.yaml#/components/schemas/Uinteger'</w:t>
      </w:r>
    </w:p>
    <w:p w14:paraId="7AC6CD8F" w14:textId="77777777" w:rsidR="00B4111F" w:rsidRDefault="00B4111F" w:rsidP="00B4111F">
      <w:pPr>
        <w:pStyle w:val="PL"/>
      </w:pPr>
      <w:r>
        <w:t xml:space="preserve">        spatialGranSizeCell:</w:t>
      </w:r>
    </w:p>
    <w:p w14:paraId="37C8DF82" w14:textId="77777777" w:rsidR="00B4111F" w:rsidRDefault="00B4111F" w:rsidP="00B4111F">
      <w:pPr>
        <w:pStyle w:val="PL"/>
      </w:pPr>
      <w:r>
        <w:t xml:space="preserve">          $ref: 'TS29571_CommonData.yaml#/components/schemas/Uinteger'</w:t>
      </w:r>
    </w:p>
    <w:p w14:paraId="3033621B" w14:textId="77777777" w:rsidR="00B4111F" w:rsidRDefault="00B4111F" w:rsidP="00B4111F">
      <w:pPr>
        <w:pStyle w:val="PL"/>
      </w:pPr>
      <w:r>
        <w:t xml:space="preserve">        fineGranAreas:</w:t>
      </w:r>
    </w:p>
    <w:p w14:paraId="3E478485" w14:textId="77777777" w:rsidR="00B4111F" w:rsidRDefault="00B4111F" w:rsidP="00B4111F">
      <w:pPr>
        <w:pStyle w:val="PL"/>
      </w:pPr>
      <w:r>
        <w:t xml:space="preserve">          type: array</w:t>
      </w:r>
    </w:p>
    <w:p w14:paraId="58B3AC92" w14:textId="77777777" w:rsidR="00B4111F" w:rsidRDefault="00B4111F" w:rsidP="00B4111F">
      <w:pPr>
        <w:pStyle w:val="PL"/>
      </w:pPr>
      <w:r>
        <w:t xml:space="preserve">          items:</w:t>
      </w:r>
    </w:p>
    <w:p w14:paraId="7FF03719" w14:textId="77777777" w:rsidR="00B4111F" w:rsidRDefault="00B4111F" w:rsidP="00B4111F">
      <w:pPr>
        <w:pStyle w:val="PL"/>
      </w:pPr>
      <w:r>
        <w:t xml:space="preserve">            </w:t>
      </w:r>
      <w:r>
        <w:rPr>
          <w:rFonts w:cs="Courier New"/>
          <w:szCs w:val="16"/>
        </w:rPr>
        <w:t>$ref: 'TS29522_AMPolicyAuthorization.yaml#/components/schemas/GeographicalArea'</w:t>
      </w:r>
    </w:p>
    <w:p w14:paraId="3D7EC706" w14:textId="77777777" w:rsidR="00B4111F" w:rsidRDefault="00B4111F" w:rsidP="00B4111F">
      <w:pPr>
        <w:pStyle w:val="PL"/>
      </w:pPr>
      <w:r>
        <w:t xml:space="preserve">          minItems: 1</w:t>
      </w:r>
    </w:p>
    <w:p w14:paraId="43A5FE48" w14:textId="77777777" w:rsidR="00B4111F" w:rsidRDefault="00B4111F" w:rsidP="00B4111F">
      <w:pPr>
        <w:pStyle w:val="PL"/>
      </w:pPr>
      <w:r>
        <w:t xml:space="preserve">          description: </w:t>
      </w:r>
      <w:r>
        <w:rPr>
          <w:lang w:eastAsia="zh-CN"/>
        </w:rPr>
        <w:t>Indicates th</w:t>
      </w:r>
      <w:r>
        <w:t>e fine granularity areas to which the subscription applies.</w:t>
      </w:r>
    </w:p>
    <w:p w14:paraId="5218E679" w14:textId="77777777" w:rsidR="00B4111F" w:rsidRDefault="00B4111F" w:rsidP="00B4111F">
      <w:pPr>
        <w:pStyle w:val="PL"/>
      </w:pPr>
      <w:r>
        <w:t xml:space="preserve">        visitedAreas:</w:t>
      </w:r>
    </w:p>
    <w:p w14:paraId="204E9364" w14:textId="77777777" w:rsidR="00B4111F" w:rsidRDefault="00B4111F" w:rsidP="00B4111F">
      <w:pPr>
        <w:pStyle w:val="PL"/>
      </w:pPr>
      <w:r>
        <w:t xml:space="preserve">          type: array</w:t>
      </w:r>
    </w:p>
    <w:p w14:paraId="0179183B" w14:textId="77777777" w:rsidR="00B4111F" w:rsidRDefault="00B4111F" w:rsidP="00B4111F">
      <w:pPr>
        <w:pStyle w:val="PL"/>
      </w:pPr>
      <w:r>
        <w:t xml:space="preserve">          items:</w:t>
      </w:r>
    </w:p>
    <w:p w14:paraId="1DA34C0E" w14:textId="77777777" w:rsidR="00B4111F" w:rsidRDefault="00B4111F" w:rsidP="00B4111F">
      <w:pPr>
        <w:pStyle w:val="PL"/>
      </w:pPr>
      <w:r>
        <w:t xml:space="preserve">            $ref: 'TS29554_Npcf_BDTPolicyControl.yaml#/components/schemas/NetworkAreaInfo'</w:t>
      </w:r>
    </w:p>
    <w:p w14:paraId="1CA9668B" w14:textId="77777777" w:rsidR="00B4111F" w:rsidRDefault="00B4111F" w:rsidP="00B4111F">
      <w:pPr>
        <w:pStyle w:val="PL"/>
      </w:pPr>
      <w:r>
        <w:t xml:space="preserve">          minItems: 1</w:t>
      </w:r>
    </w:p>
    <w:p w14:paraId="29CF9CFB" w14:textId="77777777" w:rsidR="00B4111F" w:rsidRDefault="00B4111F" w:rsidP="00B4111F">
      <w:pPr>
        <w:pStyle w:val="PL"/>
      </w:pPr>
      <w:r>
        <w:t xml:space="preserve">        maxTopAppUlNbr:</w:t>
      </w:r>
    </w:p>
    <w:p w14:paraId="1CC6070A" w14:textId="77777777" w:rsidR="00B4111F" w:rsidRDefault="00B4111F" w:rsidP="00B4111F">
      <w:pPr>
        <w:pStyle w:val="PL"/>
      </w:pPr>
      <w:r>
        <w:t xml:space="preserve">          $ref: 'TS29571_CommonData.yaml#/components/schemas/Uinteger'</w:t>
      </w:r>
    </w:p>
    <w:p w14:paraId="7408CF27" w14:textId="77777777" w:rsidR="00B4111F" w:rsidRDefault="00B4111F" w:rsidP="00B4111F">
      <w:pPr>
        <w:pStyle w:val="PL"/>
      </w:pPr>
      <w:r>
        <w:t xml:space="preserve">        maxTopAppDlNbr:</w:t>
      </w:r>
    </w:p>
    <w:p w14:paraId="10FFFC6D" w14:textId="77777777" w:rsidR="00B4111F" w:rsidRDefault="00B4111F" w:rsidP="00B4111F">
      <w:pPr>
        <w:pStyle w:val="PL"/>
      </w:pPr>
      <w:r>
        <w:t xml:space="preserve">          $ref: 'TS29571_CommonData.yaml#/components/schemas/Uinteger'</w:t>
      </w:r>
    </w:p>
    <w:p w14:paraId="47839705" w14:textId="77777777" w:rsidR="00B4111F" w:rsidRDefault="00B4111F" w:rsidP="00B4111F">
      <w:pPr>
        <w:pStyle w:val="PL"/>
      </w:pPr>
      <w:r>
        <w:t xml:space="preserve">        nsiIdInfos:</w:t>
      </w:r>
    </w:p>
    <w:p w14:paraId="1E458837" w14:textId="77777777" w:rsidR="00B4111F" w:rsidRDefault="00B4111F" w:rsidP="00B4111F">
      <w:pPr>
        <w:pStyle w:val="PL"/>
      </w:pPr>
      <w:r>
        <w:t xml:space="preserve">          type: array</w:t>
      </w:r>
    </w:p>
    <w:p w14:paraId="6C8760F2" w14:textId="77777777" w:rsidR="00B4111F" w:rsidRDefault="00B4111F" w:rsidP="00B4111F">
      <w:pPr>
        <w:pStyle w:val="PL"/>
      </w:pPr>
      <w:r>
        <w:t xml:space="preserve">          items:</w:t>
      </w:r>
    </w:p>
    <w:p w14:paraId="209F223F" w14:textId="77777777" w:rsidR="00B4111F" w:rsidRDefault="00B4111F" w:rsidP="00B4111F">
      <w:pPr>
        <w:pStyle w:val="PL"/>
      </w:pPr>
      <w:r>
        <w:t xml:space="preserve">            $ref: '#/components/schemas/NsiIdInfo'</w:t>
      </w:r>
    </w:p>
    <w:p w14:paraId="13F187F5" w14:textId="77777777" w:rsidR="00B4111F" w:rsidRDefault="00B4111F" w:rsidP="00B4111F">
      <w:pPr>
        <w:pStyle w:val="PL"/>
      </w:pPr>
      <w:r>
        <w:t xml:space="preserve">          minItems: 1</w:t>
      </w:r>
    </w:p>
    <w:p w14:paraId="33F976E8" w14:textId="77777777" w:rsidR="00B4111F" w:rsidRDefault="00B4111F" w:rsidP="00B4111F">
      <w:pPr>
        <w:pStyle w:val="PL"/>
      </w:pPr>
      <w:r>
        <w:t xml:space="preserve">        nsiLevelThrds:</w:t>
      </w:r>
    </w:p>
    <w:p w14:paraId="04535EE7" w14:textId="77777777" w:rsidR="00B4111F" w:rsidRDefault="00B4111F" w:rsidP="00B4111F">
      <w:pPr>
        <w:pStyle w:val="PL"/>
      </w:pPr>
      <w:r>
        <w:t xml:space="preserve">          type: array</w:t>
      </w:r>
    </w:p>
    <w:p w14:paraId="0D6C7560" w14:textId="77777777" w:rsidR="00B4111F" w:rsidRDefault="00B4111F" w:rsidP="00B4111F">
      <w:pPr>
        <w:pStyle w:val="PL"/>
      </w:pPr>
      <w:r>
        <w:t xml:space="preserve">          items:</w:t>
      </w:r>
    </w:p>
    <w:p w14:paraId="14DF92DC" w14:textId="77777777" w:rsidR="00B4111F" w:rsidRDefault="00B4111F" w:rsidP="00B4111F">
      <w:pPr>
        <w:pStyle w:val="PL"/>
      </w:pPr>
      <w:r>
        <w:t xml:space="preserve">            $ref: 'TS29571_CommonData.yaml#/components/schemas/Uinteger'</w:t>
      </w:r>
    </w:p>
    <w:p w14:paraId="6011B120" w14:textId="77777777" w:rsidR="00B4111F" w:rsidRDefault="00B4111F" w:rsidP="00B4111F">
      <w:pPr>
        <w:pStyle w:val="PL"/>
      </w:pPr>
      <w:r>
        <w:t xml:space="preserve">          minItems: 1</w:t>
      </w:r>
    </w:p>
    <w:p w14:paraId="21C5031A" w14:textId="77777777" w:rsidR="00B4111F" w:rsidRDefault="00B4111F" w:rsidP="00B4111F">
      <w:pPr>
        <w:pStyle w:val="PL"/>
      </w:pPr>
      <w:r>
        <w:lastRenderedPageBreak/>
        <w:t xml:space="preserve">        qosRequ:</w:t>
      </w:r>
    </w:p>
    <w:p w14:paraId="1E14B432" w14:textId="77777777" w:rsidR="00B4111F" w:rsidRDefault="00B4111F" w:rsidP="00B4111F">
      <w:pPr>
        <w:pStyle w:val="PL"/>
      </w:pPr>
      <w:r>
        <w:t xml:space="preserve">          $ref: '#/components/schemas/QosRequirement'</w:t>
      </w:r>
    </w:p>
    <w:p w14:paraId="1B519B0A" w14:textId="77777777" w:rsidR="00B4111F" w:rsidRDefault="00B4111F" w:rsidP="00B4111F">
      <w:pPr>
        <w:pStyle w:val="PL"/>
      </w:pPr>
      <w:r>
        <w:t xml:space="preserve">        qosFlowRetThds:</w:t>
      </w:r>
    </w:p>
    <w:p w14:paraId="24B57CF1" w14:textId="77777777" w:rsidR="00B4111F" w:rsidRDefault="00B4111F" w:rsidP="00B4111F">
      <w:pPr>
        <w:pStyle w:val="PL"/>
      </w:pPr>
      <w:r>
        <w:t xml:space="preserve">          type: array</w:t>
      </w:r>
    </w:p>
    <w:p w14:paraId="6186E6C4" w14:textId="77777777" w:rsidR="00B4111F" w:rsidRDefault="00B4111F" w:rsidP="00B4111F">
      <w:pPr>
        <w:pStyle w:val="PL"/>
      </w:pPr>
      <w:r>
        <w:t xml:space="preserve">          items:</w:t>
      </w:r>
    </w:p>
    <w:p w14:paraId="0F4FD668" w14:textId="77777777" w:rsidR="00B4111F" w:rsidRDefault="00B4111F" w:rsidP="00B4111F">
      <w:pPr>
        <w:pStyle w:val="PL"/>
      </w:pPr>
      <w:r>
        <w:t xml:space="preserve">            $ref: '#/components/schemas/RetainabilityThreshold'</w:t>
      </w:r>
    </w:p>
    <w:p w14:paraId="04E10829" w14:textId="77777777" w:rsidR="00B4111F" w:rsidRDefault="00B4111F" w:rsidP="00B4111F">
      <w:pPr>
        <w:pStyle w:val="PL"/>
      </w:pPr>
      <w:r>
        <w:t xml:space="preserve">          minItems: 1</w:t>
      </w:r>
    </w:p>
    <w:p w14:paraId="4802BF19" w14:textId="77777777" w:rsidR="00B4111F" w:rsidRDefault="00B4111F" w:rsidP="00B4111F">
      <w:pPr>
        <w:pStyle w:val="PL"/>
      </w:pPr>
      <w:r>
        <w:t xml:space="preserve">        ranUeThrouThds:</w:t>
      </w:r>
    </w:p>
    <w:p w14:paraId="2C69F062" w14:textId="77777777" w:rsidR="00B4111F" w:rsidRDefault="00B4111F" w:rsidP="00B4111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737B252" w14:textId="77777777" w:rsidR="00B4111F" w:rsidRDefault="00B4111F" w:rsidP="00B4111F">
      <w:pPr>
        <w:pStyle w:val="PL"/>
      </w:pPr>
      <w:r>
        <w:t xml:space="preserve">          items:</w:t>
      </w:r>
    </w:p>
    <w:p w14:paraId="2EC0E203" w14:textId="77777777" w:rsidR="00B4111F" w:rsidRDefault="00B4111F" w:rsidP="00B4111F">
      <w:pPr>
        <w:pStyle w:val="PL"/>
      </w:pPr>
      <w:r>
        <w:t xml:space="preserve">            $ref: 'TS29571_CommonData.yaml#/components/schemas/BitRate'</w:t>
      </w:r>
    </w:p>
    <w:p w14:paraId="38AB480F" w14:textId="77777777" w:rsidR="00B4111F" w:rsidRDefault="00B4111F" w:rsidP="00B4111F">
      <w:pPr>
        <w:pStyle w:val="PL"/>
      </w:pPr>
      <w:r>
        <w:t xml:space="preserve">          minItems: 1</w:t>
      </w:r>
    </w:p>
    <w:p w14:paraId="1DF83F6B" w14:textId="77777777" w:rsidR="00B4111F" w:rsidRDefault="00B4111F" w:rsidP="00B4111F">
      <w:pPr>
        <w:pStyle w:val="PL"/>
      </w:pPr>
      <w:r>
        <w:t xml:space="preserve">        repetitionPeriod:</w:t>
      </w:r>
    </w:p>
    <w:p w14:paraId="57A5A8C9" w14:textId="77777777" w:rsidR="00B4111F" w:rsidRDefault="00B4111F" w:rsidP="00B4111F">
      <w:pPr>
        <w:pStyle w:val="PL"/>
      </w:pPr>
      <w:r>
        <w:t xml:space="preserve">          $ref: 'TS29571_CommonData.yaml#/components/schemas/DurationSec'</w:t>
      </w:r>
    </w:p>
    <w:p w14:paraId="09491AB6" w14:textId="77777777" w:rsidR="00B4111F" w:rsidRDefault="00B4111F" w:rsidP="00B4111F">
      <w:pPr>
        <w:pStyle w:val="PL"/>
      </w:pPr>
      <w:r>
        <w:t xml:space="preserve">        snssaia:</w:t>
      </w:r>
    </w:p>
    <w:p w14:paraId="54927CFA" w14:textId="77777777" w:rsidR="00B4111F" w:rsidRDefault="00B4111F" w:rsidP="00B4111F">
      <w:pPr>
        <w:pStyle w:val="PL"/>
      </w:pPr>
      <w:r>
        <w:t xml:space="preserve">          type: array</w:t>
      </w:r>
    </w:p>
    <w:p w14:paraId="12D159E4" w14:textId="77777777" w:rsidR="00B4111F" w:rsidRDefault="00B4111F" w:rsidP="00B4111F">
      <w:pPr>
        <w:pStyle w:val="PL"/>
      </w:pPr>
      <w:r>
        <w:t xml:space="preserve">          items:</w:t>
      </w:r>
    </w:p>
    <w:p w14:paraId="047235DB" w14:textId="77777777" w:rsidR="00B4111F" w:rsidRDefault="00B4111F" w:rsidP="00B4111F">
      <w:pPr>
        <w:pStyle w:val="PL"/>
      </w:pPr>
      <w:r>
        <w:t xml:space="preserve">            $ref: 'TS29571_CommonData.yaml#/components/schemas/Snssai'</w:t>
      </w:r>
    </w:p>
    <w:p w14:paraId="2C88C49D" w14:textId="77777777" w:rsidR="00B4111F" w:rsidRDefault="00B4111F" w:rsidP="00B4111F">
      <w:pPr>
        <w:pStyle w:val="PL"/>
      </w:pPr>
      <w:r>
        <w:t xml:space="preserve">          minItems: 1</w:t>
      </w:r>
    </w:p>
    <w:p w14:paraId="15EB7B67" w14:textId="77777777" w:rsidR="00B4111F" w:rsidRDefault="00B4111F" w:rsidP="00B4111F">
      <w:pPr>
        <w:pStyle w:val="PL"/>
      </w:pPr>
      <w:r>
        <w:t xml:space="preserve">          description: &gt;</w:t>
      </w:r>
    </w:p>
    <w:p w14:paraId="05E9D306" w14:textId="77777777" w:rsidR="00B4111F" w:rsidRDefault="00B4111F" w:rsidP="00B4111F">
      <w:pPr>
        <w:pStyle w:val="PL"/>
      </w:pPr>
      <w:r>
        <w:t xml:space="preserve">            Identification(s) of network slice to which the subscription applies. It corresponds to</w:t>
      </w:r>
    </w:p>
    <w:p w14:paraId="76512DEC" w14:textId="77777777" w:rsidR="00B4111F" w:rsidRDefault="00B4111F" w:rsidP="00B4111F">
      <w:pPr>
        <w:pStyle w:val="PL"/>
      </w:pPr>
      <w:r>
        <w:t xml:space="preserve">            snssais in the data model definition of 3GPP TS 29.520. </w:t>
      </w:r>
    </w:p>
    <w:p w14:paraId="235B9F0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CF0F01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2386C3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99B5D9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862D9E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034F320B" w14:textId="77777777" w:rsidR="00B4111F" w:rsidRDefault="00B4111F" w:rsidP="00B4111F">
      <w:pPr>
        <w:pStyle w:val="PL"/>
      </w:pPr>
      <w:r>
        <w:t xml:space="preserve">          type: array</w:t>
      </w:r>
    </w:p>
    <w:p w14:paraId="103F747D" w14:textId="77777777" w:rsidR="00B4111F" w:rsidRDefault="00B4111F" w:rsidP="00B4111F">
      <w:pPr>
        <w:pStyle w:val="PL"/>
      </w:pPr>
      <w:r>
        <w:t xml:space="preserve">          items:</w:t>
      </w:r>
    </w:p>
    <w:p w14:paraId="6D64A47E" w14:textId="77777777" w:rsidR="00B4111F" w:rsidRDefault="00B4111F" w:rsidP="00B4111F">
      <w:pPr>
        <w:pStyle w:val="PL"/>
      </w:pPr>
      <w:r>
        <w:t xml:space="preserve">            $ref: '#/components/schemas/ThresholdLevel'</w:t>
      </w:r>
    </w:p>
    <w:p w14:paraId="490778BF" w14:textId="77777777" w:rsidR="00B4111F" w:rsidRDefault="00B4111F" w:rsidP="00B4111F">
      <w:pPr>
        <w:pStyle w:val="PL"/>
      </w:pPr>
      <w:r>
        <w:t xml:space="preserve">          minItems: 1</w:t>
      </w:r>
    </w:p>
    <w:p w14:paraId="3EB024B5" w14:textId="77777777" w:rsidR="00B4111F" w:rsidRDefault="00B4111F" w:rsidP="00B4111F">
      <w:pPr>
        <w:pStyle w:val="PL"/>
      </w:pPr>
      <w:r>
        <w:t xml:space="preserve">        nwPerfRequs:</w:t>
      </w:r>
    </w:p>
    <w:p w14:paraId="067D0E1F" w14:textId="77777777" w:rsidR="00B4111F" w:rsidRDefault="00B4111F" w:rsidP="00B4111F">
      <w:pPr>
        <w:pStyle w:val="PL"/>
      </w:pPr>
      <w:r>
        <w:t xml:space="preserve">          type: array</w:t>
      </w:r>
    </w:p>
    <w:p w14:paraId="069370FD" w14:textId="77777777" w:rsidR="00B4111F" w:rsidRDefault="00B4111F" w:rsidP="00B4111F">
      <w:pPr>
        <w:pStyle w:val="PL"/>
      </w:pPr>
      <w:r>
        <w:t xml:space="preserve">          items:</w:t>
      </w:r>
    </w:p>
    <w:p w14:paraId="61625673" w14:textId="77777777" w:rsidR="00B4111F" w:rsidRDefault="00B4111F" w:rsidP="00B4111F">
      <w:pPr>
        <w:pStyle w:val="PL"/>
      </w:pPr>
      <w:r>
        <w:t xml:space="preserve">            $ref: '#/components/schemas/NetworkPerfRequirement'</w:t>
      </w:r>
    </w:p>
    <w:p w14:paraId="149B70FE" w14:textId="77777777" w:rsidR="00B4111F" w:rsidRDefault="00B4111F" w:rsidP="00B4111F">
      <w:pPr>
        <w:pStyle w:val="PL"/>
      </w:pPr>
      <w:r>
        <w:t xml:space="preserve">          minItems: 1</w:t>
      </w:r>
    </w:p>
    <w:p w14:paraId="2A4A7360" w14:textId="77777777" w:rsidR="00B4111F" w:rsidRDefault="00B4111F" w:rsidP="00B4111F">
      <w:pPr>
        <w:pStyle w:val="PL"/>
      </w:pPr>
      <w:r>
        <w:t xml:space="preserve">        </w:t>
      </w:r>
      <w:r>
        <w:rPr>
          <w:rFonts w:hint="eastAsia"/>
          <w:lang w:eastAsia="zh-CN"/>
        </w:rPr>
        <w:t>u</w:t>
      </w:r>
      <w:r>
        <w:rPr>
          <w:lang w:eastAsia="zh-CN"/>
        </w:rPr>
        <w:t>eCommReqs</w:t>
      </w:r>
      <w:r>
        <w:t>:</w:t>
      </w:r>
    </w:p>
    <w:p w14:paraId="0538FF13" w14:textId="77777777" w:rsidR="00B4111F" w:rsidRDefault="00B4111F" w:rsidP="00B4111F">
      <w:pPr>
        <w:pStyle w:val="PL"/>
      </w:pPr>
      <w:r>
        <w:t xml:space="preserve">          type: array</w:t>
      </w:r>
    </w:p>
    <w:p w14:paraId="769E1D2B" w14:textId="77777777" w:rsidR="00B4111F" w:rsidRDefault="00B4111F" w:rsidP="00B4111F">
      <w:pPr>
        <w:pStyle w:val="PL"/>
      </w:pPr>
      <w:r>
        <w:t xml:space="preserve">          items:</w:t>
      </w:r>
    </w:p>
    <w:p w14:paraId="2AD1ED57" w14:textId="77777777" w:rsidR="00B4111F" w:rsidRDefault="00B4111F" w:rsidP="00B4111F">
      <w:pPr>
        <w:pStyle w:val="PL"/>
      </w:pPr>
      <w:r>
        <w:t xml:space="preserve">            $ref: '#/components/schemas/UeCommReq'</w:t>
      </w:r>
    </w:p>
    <w:p w14:paraId="528AD9AD" w14:textId="77777777" w:rsidR="00B4111F" w:rsidRDefault="00B4111F" w:rsidP="00B4111F">
      <w:pPr>
        <w:pStyle w:val="PL"/>
      </w:pPr>
      <w:r>
        <w:t xml:space="preserve">          minItems: 1</w:t>
      </w:r>
    </w:p>
    <w:p w14:paraId="33CDAF18" w14:textId="77777777" w:rsidR="00B4111F" w:rsidRDefault="00B4111F" w:rsidP="00B4111F">
      <w:pPr>
        <w:pStyle w:val="PL"/>
      </w:pPr>
      <w:r>
        <w:t xml:space="preserve">        </w:t>
      </w:r>
      <w:r>
        <w:rPr>
          <w:rFonts w:hint="eastAsia"/>
          <w:lang w:eastAsia="zh-CN"/>
        </w:rPr>
        <w:t>u</w:t>
      </w:r>
      <w:r>
        <w:rPr>
          <w:lang w:eastAsia="zh-CN"/>
        </w:rPr>
        <w:t>eMobilityReqs</w:t>
      </w:r>
      <w:r>
        <w:t>:</w:t>
      </w:r>
    </w:p>
    <w:p w14:paraId="74C2FF1C" w14:textId="77777777" w:rsidR="00B4111F" w:rsidRDefault="00B4111F" w:rsidP="00B4111F">
      <w:pPr>
        <w:pStyle w:val="PL"/>
      </w:pPr>
      <w:r>
        <w:t xml:space="preserve">          type: array</w:t>
      </w:r>
    </w:p>
    <w:p w14:paraId="77C1DBBD" w14:textId="77777777" w:rsidR="00B4111F" w:rsidRDefault="00B4111F" w:rsidP="00B4111F">
      <w:pPr>
        <w:pStyle w:val="PL"/>
      </w:pPr>
      <w:r>
        <w:t xml:space="preserve">          items:</w:t>
      </w:r>
    </w:p>
    <w:p w14:paraId="6317EA8D" w14:textId="77777777" w:rsidR="00B4111F" w:rsidRDefault="00B4111F" w:rsidP="00B4111F">
      <w:pPr>
        <w:pStyle w:val="PL"/>
      </w:pPr>
      <w:r>
        <w:t xml:space="preserve">            $ref: '#/components/schemas/UeMobilityReq'</w:t>
      </w:r>
    </w:p>
    <w:p w14:paraId="278E1E08" w14:textId="77777777" w:rsidR="00B4111F" w:rsidRDefault="00B4111F" w:rsidP="00B4111F">
      <w:pPr>
        <w:pStyle w:val="PL"/>
      </w:pPr>
      <w:r>
        <w:t xml:space="preserve">          minItems: 1</w:t>
      </w:r>
    </w:p>
    <w:p w14:paraId="1222E796" w14:textId="77777777" w:rsidR="00B4111F" w:rsidRDefault="00B4111F" w:rsidP="00B4111F">
      <w:pPr>
        <w:pStyle w:val="PL"/>
      </w:pPr>
      <w:r>
        <w:t xml:space="preserve">        userDataConO</w:t>
      </w:r>
      <w:r>
        <w:rPr>
          <w:lang w:eastAsia="zh-CN"/>
        </w:rPr>
        <w:t>rderCri</w:t>
      </w:r>
      <w:r>
        <w:t>:</w:t>
      </w:r>
    </w:p>
    <w:p w14:paraId="601B0E54" w14:textId="77777777" w:rsidR="00B4111F" w:rsidRDefault="00B4111F" w:rsidP="00B4111F">
      <w:pPr>
        <w:pStyle w:val="PL"/>
      </w:pPr>
      <w:r>
        <w:t xml:space="preserve">          $ref: '#/components/schemas/UserDataConOrderCrit'</w:t>
      </w:r>
    </w:p>
    <w:p w14:paraId="09018622" w14:textId="77777777" w:rsidR="00B4111F" w:rsidRDefault="00B4111F" w:rsidP="00B4111F">
      <w:pPr>
        <w:pStyle w:val="PL"/>
      </w:pPr>
      <w:r>
        <w:t xml:space="preserve">        bwRequs:</w:t>
      </w:r>
    </w:p>
    <w:p w14:paraId="1A83831F" w14:textId="77777777" w:rsidR="00B4111F" w:rsidRDefault="00B4111F" w:rsidP="00B4111F">
      <w:pPr>
        <w:pStyle w:val="PL"/>
      </w:pPr>
      <w:r>
        <w:t xml:space="preserve">          type: array</w:t>
      </w:r>
    </w:p>
    <w:p w14:paraId="4249FBA7" w14:textId="77777777" w:rsidR="00B4111F" w:rsidRDefault="00B4111F" w:rsidP="00B4111F">
      <w:pPr>
        <w:pStyle w:val="PL"/>
      </w:pPr>
      <w:r>
        <w:t xml:space="preserve">          items:</w:t>
      </w:r>
    </w:p>
    <w:p w14:paraId="2B4802C5" w14:textId="77777777" w:rsidR="00B4111F" w:rsidRDefault="00B4111F" w:rsidP="00B4111F">
      <w:pPr>
        <w:pStyle w:val="PL"/>
      </w:pPr>
      <w:r>
        <w:t xml:space="preserve">            $ref: '#/components/schemas/BwRequirement'</w:t>
      </w:r>
    </w:p>
    <w:p w14:paraId="049F15E3" w14:textId="77777777" w:rsidR="00B4111F" w:rsidRDefault="00B4111F" w:rsidP="00B4111F">
      <w:pPr>
        <w:pStyle w:val="PL"/>
      </w:pPr>
      <w:r>
        <w:t xml:space="preserve">          minItems: 1</w:t>
      </w:r>
    </w:p>
    <w:p w14:paraId="66176288" w14:textId="77777777" w:rsidR="00B4111F" w:rsidRDefault="00B4111F" w:rsidP="00B4111F">
      <w:pPr>
        <w:pStyle w:val="PL"/>
      </w:pPr>
      <w:r>
        <w:t xml:space="preserve">        excepRequs:</w:t>
      </w:r>
    </w:p>
    <w:p w14:paraId="2A2BD6AC" w14:textId="77777777" w:rsidR="00B4111F" w:rsidRDefault="00B4111F" w:rsidP="00B4111F">
      <w:pPr>
        <w:pStyle w:val="PL"/>
      </w:pPr>
      <w:r>
        <w:t xml:space="preserve">          type: array</w:t>
      </w:r>
    </w:p>
    <w:p w14:paraId="6ED74119" w14:textId="77777777" w:rsidR="00B4111F" w:rsidRDefault="00B4111F" w:rsidP="00B4111F">
      <w:pPr>
        <w:pStyle w:val="PL"/>
      </w:pPr>
      <w:r>
        <w:t xml:space="preserve">          items:</w:t>
      </w:r>
    </w:p>
    <w:p w14:paraId="52E95A43" w14:textId="77777777" w:rsidR="00B4111F" w:rsidRDefault="00B4111F" w:rsidP="00B4111F">
      <w:pPr>
        <w:pStyle w:val="PL"/>
      </w:pPr>
      <w:r>
        <w:t xml:space="preserve">            $ref: '#/components/schemas/Exception'</w:t>
      </w:r>
    </w:p>
    <w:p w14:paraId="5D3891AF" w14:textId="77777777" w:rsidR="00B4111F" w:rsidRDefault="00B4111F" w:rsidP="00B4111F">
      <w:pPr>
        <w:pStyle w:val="PL"/>
      </w:pPr>
      <w:r>
        <w:t xml:space="preserve">          minItems: 1</w:t>
      </w:r>
    </w:p>
    <w:p w14:paraId="5E39BC24" w14:textId="77777777" w:rsidR="00B4111F" w:rsidRDefault="00B4111F" w:rsidP="00B4111F">
      <w:pPr>
        <w:pStyle w:val="PL"/>
      </w:pPr>
      <w:r>
        <w:t xml:space="preserve">        exptAnaType:</w:t>
      </w:r>
    </w:p>
    <w:p w14:paraId="67F39B8D" w14:textId="77777777" w:rsidR="00B4111F" w:rsidRDefault="00B4111F" w:rsidP="00B4111F">
      <w:pPr>
        <w:pStyle w:val="PL"/>
      </w:pPr>
      <w:r>
        <w:t xml:space="preserve">          $ref: '#/components/schemas/ExpectedAnalyticsType'</w:t>
      </w:r>
    </w:p>
    <w:p w14:paraId="07A34E56" w14:textId="77777777" w:rsidR="00B4111F" w:rsidRDefault="00B4111F" w:rsidP="00B4111F">
      <w:pPr>
        <w:pStyle w:val="PL"/>
      </w:pPr>
      <w:r>
        <w:t xml:space="preserve">        exptUeBehav:</w:t>
      </w:r>
    </w:p>
    <w:p w14:paraId="1F00F21D" w14:textId="77777777" w:rsidR="00B4111F" w:rsidRDefault="00B4111F" w:rsidP="00B4111F">
      <w:pPr>
        <w:pStyle w:val="PL"/>
      </w:pPr>
      <w:r>
        <w:t xml:space="preserve">          $ref: 'TS29503_Nudm_SDM.yaml#/components/schemas/ExpectedUeBehaviourData'</w:t>
      </w:r>
    </w:p>
    <w:p w14:paraId="02551735" w14:textId="77777777" w:rsidR="00B4111F" w:rsidRDefault="00B4111F" w:rsidP="00B4111F">
      <w:pPr>
        <w:pStyle w:val="PL"/>
        <w:rPr>
          <w:lang w:eastAsia="zh-CN"/>
        </w:rPr>
      </w:pPr>
      <w:r>
        <w:rPr>
          <w:rFonts w:hint="eastAsia"/>
          <w:lang w:eastAsia="zh-CN"/>
        </w:rPr>
        <w:t xml:space="preserve"> </w:t>
      </w:r>
      <w:r>
        <w:rPr>
          <w:lang w:eastAsia="zh-CN"/>
        </w:rPr>
        <w:t xml:space="preserve">       ratFreqs:</w:t>
      </w:r>
    </w:p>
    <w:p w14:paraId="15680979" w14:textId="77777777" w:rsidR="00B4111F" w:rsidRDefault="00B4111F" w:rsidP="00B4111F">
      <w:pPr>
        <w:pStyle w:val="PL"/>
      </w:pPr>
      <w:r>
        <w:t xml:space="preserve">          type: array</w:t>
      </w:r>
    </w:p>
    <w:p w14:paraId="534029CB" w14:textId="77777777" w:rsidR="00B4111F" w:rsidRDefault="00B4111F" w:rsidP="00B4111F">
      <w:pPr>
        <w:pStyle w:val="PL"/>
        <w:rPr>
          <w:lang w:eastAsia="zh-CN"/>
        </w:rPr>
      </w:pPr>
      <w:r>
        <w:rPr>
          <w:rFonts w:hint="eastAsia"/>
          <w:lang w:eastAsia="zh-CN"/>
        </w:rPr>
        <w:t xml:space="preserve"> </w:t>
      </w:r>
      <w:r>
        <w:rPr>
          <w:lang w:eastAsia="zh-CN"/>
        </w:rPr>
        <w:t xml:space="preserve">         items:</w:t>
      </w:r>
    </w:p>
    <w:p w14:paraId="5F90427C" w14:textId="77777777" w:rsidR="00B4111F" w:rsidRDefault="00B4111F" w:rsidP="00B4111F">
      <w:pPr>
        <w:pStyle w:val="PL"/>
      </w:pPr>
      <w:r>
        <w:t xml:space="preserve">            $ref: '#/components/schemas/RatFreqInformation'</w:t>
      </w:r>
    </w:p>
    <w:p w14:paraId="3C5384E9" w14:textId="77777777" w:rsidR="00B4111F" w:rsidRDefault="00B4111F" w:rsidP="00B4111F">
      <w:pPr>
        <w:pStyle w:val="PL"/>
      </w:pPr>
      <w:r>
        <w:t xml:space="preserve">          minItems: 1</w:t>
      </w:r>
    </w:p>
    <w:p w14:paraId="6B1EADC4" w14:textId="77777777" w:rsidR="00B4111F" w:rsidRDefault="00B4111F" w:rsidP="00B4111F">
      <w:pPr>
        <w:pStyle w:val="PL"/>
      </w:pPr>
      <w:r>
        <w:t xml:space="preserve">        listOfAnaSubsets:</w:t>
      </w:r>
    </w:p>
    <w:p w14:paraId="12FD3137" w14:textId="77777777" w:rsidR="00B4111F" w:rsidRDefault="00B4111F" w:rsidP="00B4111F">
      <w:pPr>
        <w:pStyle w:val="PL"/>
      </w:pPr>
      <w:r>
        <w:t xml:space="preserve">          type: array</w:t>
      </w:r>
    </w:p>
    <w:p w14:paraId="1655CBF2" w14:textId="77777777" w:rsidR="00B4111F" w:rsidRDefault="00B4111F" w:rsidP="00B4111F">
      <w:pPr>
        <w:pStyle w:val="PL"/>
      </w:pPr>
      <w:r>
        <w:t xml:space="preserve">          items:</w:t>
      </w:r>
    </w:p>
    <w:p w14:paraId="747DC8E5" w14:textId="77777777" w:rsidR="00B4111F" w:rsidRDefault="00B4111F" w:rsidP="00B4111F">
      <w:pPr>
        <w:pStyle w:val="PL"/>
      </w:pPr>
      <w:r>
        <w:t xml:space="preserve">            $ref: '#/components/schemas/</w:t>
      </w:r>
      <w:r>
        <w:rPr>
          <w:lang w:eastAsia="zh-CN"/>
        </w:rPr>
        <w:t>AnalyticsSubset</w:t>
      </w:r>
      <w:r>
        <w:t>'</w:t>
      </w:r>
    </w:p>
    <w:p w14:paraId="1890EC0F" w14:textId="77777777" w:rsidR="00B4111F" w:rsidRDefault="00B4111F" w:rsidP="00B4111F">
      <w:pPr>
        <w:pStyle w:val="PL"/>
      </w:pPr>
      <w:r>
        <w:t xml:space="preserve">          minItems: 1</w:t>
      </w:r>
    </w:p>
    <w:p w14:paraId="0ABCC076" w14:textId="77777777" w:rsidR="00B4111F" w:rsidRDefault="00B4111F" w:rsidP="00B4111F">
      <w:pPr>
        <w:pStyle w:val="PL"/>
      </w:pPr>
      <w:r>
        <w:t xml:space="preserve">        disperReqs:</w:t>
      </w:r>
    </w:p>
    <w:p w14:paraId="06302D83" w14:textId="77777777" w:rsidR="00B4111F" w:rsidRDefault="00B4111F" w:rsidP="00B4111F">
      <w:pPr>
        <w:pStyle w:val="PL"/>
      </w:pPr>
      <w:r>
        <w:t xml:space="preserve">          type: array</w:t>
      </w:r>
    </w:p>
    <w:p w14:paraId="014EA860" w14:textId="77777777" w:rsidR="00B4111F" w:rsidRDefault="00B4111F" w:rsidP="00B4111F">
      <w:pPr>
        <w:pStyle w:val="PL"/>
      </w:pPr>
      <w:r>
        <w:t xml:space="preserve">          items:</w:t>
      </w:r>
    </w:p>
    <w:p w14:paraId="419E1DAD" w14:textId="77777777" w:rsidR="00B4111F" w:rsidRDefault="00B4111F" w:rsidP="00B4111F">
      <w:pPr>
        <w:pStyle w:val="PL"/>
      </w:pPr>
      <w:r>
        <w:t xml:space="preserve">            $ref: '#/components/schemas/DispersionRequirement'</w:t>
      </w:r>
    </w:p>
    <w:p w14:paraId="69E55588" w14:textId="77777777" w:rsidR="00B4111F" w:rsidRDefault="00B4111F" w:rsidP="00B4111F">
      <w:pPr>
        <w:pStyle w:val="PL"/>
      </w:pPr>
      <w:r>
        <w:t xml:space="preserve">          minItems: 1</w:t>
      </w:r>
    </w:p>
    <w:p w14:paraId="1E0F25FD" w14:textId="77777777" w:rsidR="00B4111F" w:rsidRDefault="00B4111F" w:rsidP="00B4111F">
      <w:pPr>
        <w:pStyle w:val="PL"/>
      </w:pPr>
      <w:r>
        <w:t xml:space="preserve">        redTransReqs:</w:t>
      </w:r>
    </w:p>
    <w:p w14:paraId="46311DBF" w14:textId="77777777" w:rsidR="00B4111F" w:rsidRDefault="00B4111F" w:rsidP="00B4111F">
      <w:pPr>
        <w:pStyle w:val="PL"/>
      </w:pPr>
      <w:r>
        <w:lastRenderedPageBreak/>
        <w:t xml:space="preserve">          type: array</w:t>
      </w:r>
    </w:p>
    <w:p w14:paraId="654F031F" w14:textId="77777777" w:rsidR="00B4111F" w:rsidRDefault="00B4111F" w:rsidP="00B4111F">
      <w:pPr>
        <w:pStyle w:val="PL"/>
      </w:pPr>
      <w:r>
        <w:t xml:space="preserve">          items:</w:t>
      </w:r>
    </w:p>
    <w:p w14:paraId="2337BB31" w14:textId="77777777" w:rsidR="00B4111F" w:rsidRDefault="00B4111F" w:rsidP="00B4111F">
      <w:pPr>
        <w:pStyle w:val="PL"/>
      </w:pPr>
      <w:r>
        <w:t xml:space="preserve">            $ref: '#/components/schemas/RedundantTransmissionExpReq'</w:t>
      </w:r>
    </w:p>
    <w:p w14:paraId="2C15151A" w14:textId="77777777" w:rsidR="00B4111F" w:rsidRDefault="00B4111F" w:rsidP="00B4111F">
      <w:pPr>
        <w:pStyle w:val="PL"/>
      </w:pPr>
      <w:r>
        <w:t xml:space="preserve">          minItems: 1</w:t>
      </w:r>
    </w:p>
    <w:p w14:paraId="3FD7592B" w14:textId="77777777" w:rsidR="00B4111F" w:rsidRDefault="00B4111F" w:rsidP="00B4111F">
      <w:pPr>
        <w:pStyle w:val="PL"/>
      </w:pPr>
      <w:r>
        <w:t xml:space="preserve">        wlanReqs:</w:t>
      </w:r>
    </w:p>
    <w:p w14:paraId="43848E7A" w14:textId="77777777" w:rsidR="00B4111F" w:rsidRDefault="00B4111F" w:rsidP="00B4111F">
      <w:pPr>
        <w:pStyle w:val="PL"/>
      </w:pPr>
      <w:r>
        <w:t xml:space="preserve">          type: array</w:t>
      </w:r>
    </w:p>
    <w:p w14:paraId="4F5ABF94" w14:textId="77777777" w:rsidR="00B4111F" w:rsidRDefault="00B4111F" w:rsidP="00B4111F">
      <w:pPr>
        <w:pStyle w:val="PL"/>
      </w:pPr>
      <w:r>
        <w:t xml:space="preserve">          items:</w:t>
      </w:r>
    </w:p>
    <w:p w14:paraId="677461C3" w14:textId="77777777" w:rsidR="00B4111F" w:rsidRDefault="00B4111F" w:rsidP="00B4111F">
      <w:pPr>
        <w:pStyle w:val="PL"/>
      </w:pPr>
      <w:r>
        <w:t xml:space="preserve">            $ref: '#/components/schemas/WlanPerformanceReq'</w:t>
      </w:r>
    </w:p>
    <w:p w14:paraId="76D75D3D" w14:textId="77777777" w:rsidR="00B4111F" w:rsidRDefault="00B4111F" w:rsidP="00B4111F">
      <w:pPr>
        <w:pStyle w:val="PL"/>
      </w:pPr>
      <w:r>
        <w:t xml:space="preserve">          minItems: 1</w:t>
      </w:r>
    </w:p>
    <w:p w14:paraId="3F20E07A" w14:textId="77777777" w:rsidR="00B4111F" w:rsidRDefault="00B4111F" w:rsidP="00B4111F">
      <w:pPr>
        <w:pStyle w:val="PL"/>
      </w:pPr>
      <w:r>
        <w:t xml:space="preserve">        upfInfo:</w:t>
      </w:r>
    </w:p>
    <w:p w14:paraId="6B5070C6" w14:textId="77777777" w:rsidR="00B4111F" w:rsidRDefault="00B4111F" w:rsidP="00B4111F">
      <w:pPr>
        <w:pStyle w:val="PL"/>
      </w:pPr>
      <w:r>
        <w:rPr>
          <w:lang w:val="en-US"/>
        </w:rPr>
        <w:t xml:space="preserve">          $ref: 'TS29508_Nsmf_EventExposure.yaml#/components/schemas/UpfInformation'</w:t>
      </w:r>
    </w:p>
    <w:p w14:paraId="08034E93" w14:textId="77777777" w:rsidR="00B4111F" w:rsidRDefault="00B4111F" w:rsidP="00B4111F">
      <w:pPr>
        <w:pStyle w:val="PL"/>
      </w:pPr>
      <w:r>
        <w:t xml:space="preserve">        </w:t>
      </w:r>
      <w:r>
        <w:rPr>
          <w:lang w:eastAsia="zh-CN"/>
        </w:rPr>
        <w:t>appServerAddrs</w:t>
      </w:r>
      <w:r>
        <w:t>:</w:t>
      </w:r>
    </w:p>
    <w:p w14:paraId="01EA0D96" w14:textId="77777777" w:rsidR="00B4111F" w:rsidRDefault="00B4111F" w:rsidP="00B4111F">
      <w:pPr>
        <w:pStyle w:val="PL"/>
      </w:pPr>
      <w:r>
        <w:t xml:space="preserve">          type: array</w:t>
      </w:r>
    </w:p>
    <w:p w14:paraId="0B17DF1B" w14:textId="77777777" w:rsidR="00B4111F" w:rsidRDefault="00B4111F" w:rsidP="00B4111F">
      <w:pPr>
        <w:pStyle w:val="PL"/>
      </w:pPr>
      <w:r>
        <w:t xml:space="preserve">          items:</w:t>
      </w:r>
    </w:p>
    <w:p w14:paraId="2DD6B759" w14:textId="77777777" w:rsidR="00B4111F" w:rsidRDefault="00B4111F" w:rsidP="00B4111F">
      <w:pPr>
        <w:pStyle w:val="PL"/>
      </w:pPr>
      <w:r>
        <w:t xml:space="preserve">            $ref: 'TS29517_Naf_EventExposure.yaml#/components/schemas/</w:t>
      </w:r>
      <w:r>
        <w:rPr>
          <w:lang w:eastAsia="zh-CN"/>
        </w:rPr>
        <w:t>AddrFqdn</w:t>
      </w:r>
      <w:r>
        <w:t>'</w:t>
      </w:r>
    </w:p>
    <w:p w14:paraId="2144A612" w14:textId="77777777" w:rsidR="00B4111F" w:rsidRDefault="00B4111F" w:rsidP="00B4111F">
      <w:pPr>
        <w:pStyle w:val="PL"/>
      </w:pPr>
      <w:r>
        <w:t xml:space="preserve">          minItems: 1</w:t>
      </w:r>
    </w:p>
    <w:p w14:paraId="61A3B579" w14:textId="77777777" w:rsidR="00B4111F" w:rsidRDefault="00B4111F" w:rsidP="00B4111F">
      <w:pPr>
        <w:pStyle w:val="PL"/>
      </w:pPr>
      <w:r>
        <w:t xml:space="preserve">        </w:t>
      </w:r>
      <w:r>
        <w:rPr>
          <w:lang w:eastAsia="zh-CN"/>
        </w:rPr>
        <w:t>dnPerfReqs</w:t>
      </w:r>
      <w:r>
        <w:t>:</w:t>
      </w:r>
    </w:p>
    <w:p w14:paraId="6075DC9A" w14:textId="77777777" w:rsidR="00B4111F" w:rsidRDefault="00B4111F" w:rsidP="00B4111F">
      <w:pPr>
        <w:pStyle w:val="PL"/>
      </w:pPr>
      <w:r>
        <w:t xml:space="preserve">          type: array</w:t>
      </w:r>
    </w:p>
    <w:p w14:paraId="249CE8D9" w14:textId="77777777" w:rsidR="00B4111F" w:rsidRDefault="00B4111F" w:rsidP="00B4111F">
      <w:pPr>
        <w:pStyle w:val="PL"/>
      </w:pPr>
      <w:r>
        <w:t xml:space="preserve">          items:</w:t>
      </w:r>
    </w:p>
    <w:p w14:paraId="329D8BB3" w14:textId="77777777" w:rsidR="00B4111F" w:rsidRDefault="00B4111F" w:rsidP="00B4111F">
      <w:pPr>
        <w:pStyle w:val="PL"/>
      </w:pPr>
      <w:r>
        <w:t xml:space="preserve">            $ref: '#/components/schemas/</w:t>
      </w:r>
      <w:r>
        <w:rPr>
          <w:rFonts w:eastAsia="等线"/>
        </w:rPr>
        <w:t>DnPerformanceReq</w:t>
      </w:r>
      <w:r>
        <w:t>'</w:t>
      </w:r>
    </w:p>
    <w:p w14:paraId="610514B6" w14:textId="77777777" w:rsidR="00B4111F" w:rsidRDefault="00B4111F" w:rsidP="00B4111F">
      <w:pPr>
        <w:pStyle w:val="PL"/>
      </w:pPr>
      <w:r>
        <w:t xml:space="preserve">          minItems: 1</w:t>
      </w:r>
    </w:p>
    <w:p w14:paraId="1AF87D49" w14:textId="77777777" w:rsidR="00B4111F" w:rsidRDefault="00B4111F" w:rsidP="00B4111F">
      <w:pPr>
        <w:pStyle w:val="PL"/>
      </w:pPr>
      <w:r>
        <w:t xml:space="preserve">        </w:t>
      </w:r>
      <w:r>
        <w:rPr>
          <w:lang w:eastAsia="zh-CN"/>
        </w:rPr>
        <w:t>pduSesInfos</w:t>
      </w:r>
      <w:r>
        <w:t>:</w:t>
      </w:r>
    </w:p>
    <w:p w14:paraId="49EB13F7" w14:textId="77777777" w:rsidR="00B4111F" w:rsidRDefault="00B4111F" w:rsidP="00B4111F">
      <w:pPr>
        <w:pStyle w:val="PL"/>
      </w:pPr>
      <w:r>
        <w:t xml:space="preserve">          type: array</w:t>
      </w:r>
    </w:p>
    <w:p w14:paraId="5A69B848" w14:textId="77777777" w:rsidR="00B4111F" w:rsidRDefault="00B4111F" w:rsidP="00B4111F">
      <w:pPr>
        <w:pStyle w:val="PL"/>
      </w:pPr>
      <w:r>
        <w:t xml:space="preserve">          items:</w:t>
      </w:r>
    </w:p>
    <w:p w14:paraId="24CF7BEC" w14:textId="77777777" w:rsidR="00B4111F" w:rsidRDefault="00B4111F" w:rsidP="00B4111F">
      <w:pPr>
        <w:pStyle w:val="PL"/>
      </w:pPr>
      <w:r>
        <w:t xml:space="preserve">            $ref: '#/components/schemas/</w:t>
      </w:r>
      <w:r>
        <w:rPr>
          <w:rFonts w:eastAsia="等线"/>
        </w:rPr>
        <w:t>PduSessionInfo</w:t>
      </w:r>
      <w:r>
        <w:t>'</w:t>
      </w:r>
    </w:p>
    <w:p w14:paraId="46D1D770" w14:textId="77777777" w:rsidR="00B4111F" w:rsidRDefault="00B4111F" w:rsidP="00B4111F">
      <w:pPr>
        <w:pStyle w:val="PL"/>
      </w:pPr>
      <w:r>
        <w:t xml:space="preserve">          minItems: 1</w:t>
      </w:r>
    </w:p>
    <w:p w14:paraId="7B42C132" w14:textId="77777777" w:rsidR="00B4111F" w:rsidRDefault="00B4111F" w:rsidP="00B4111F">
      <w:pPr>
        <w:pStyle w:val="PL"/>
      </w:pPr>
      <w:r>
        <w:t xml:space="preserve">        useCaseCxt:</w:t>
      </w:r>
    </w:p>
    <w:p w14:paraId="4AFA8F61" w14:textId="77777777" w:rsidR="00B4111F" w:rsidRDefault="00B4111F" w:rsidP="00B4111F">
      <w:pPr>
        <w:pStyle w:val="PL"/>
      </w:pPr>
      <w:r>
        <w:t xml:space="preserve">          type: string</w:t>
      </w:r>
    </w:p>
    <w:p w14:paraId="095B4B97" w14:textId="77777777" w:rsidR="00B4111F" w:rsidRDefault="00B4111F" w:rsidP="00B4111F">
      <w:pPr>
        <w:pStyle w:val="PL"/>
      </w:pPr>
      <w:r>
        <w:t xml:space="preserve">          description: &gt;</w:t>
      </w:r>
    </w:p>
    <w:p w14:paraId="0E6FA10C" w14:textId="77777777" w:rsidR="00B4111F" w:rsidRDefault="00B4111F" w:rsidP="00B4111F">
      <w:pPr>
        <w:pStyle w:val="PL"/>
      </w:pPr>
      <w:r>
        <w:t xml:space="preserve">            Indicates the context of usage of the analytics. The value and format of this parameter</w:t>
      </w:r>
    </w:p>
    <w:p w14:paraId="6B81FDE2" w14:textId="77777777" w:rsidR="00B4111F" w:rsidRDefault="00B4111F" w:rsidP="00B4111F">
      <w:pPr>
        <w:pStyle w:val="PL"/>
      </w:pPr>
      <w:r>
        <w:t xml:space="preserve">            are not standardized.</w:t>
      </w:r>
    </w:p>
    <w:p w14:paraId="74F5AD9A" w14:textId="77777777" w:rsidR="00B4111F" w:rsidRDefault="00B4111F" w:rsidP="00B4111F">
      <w:pPr>
        <w:pStyle w:val="PL"/>
      </w:pPr>
      <w:r>
        <w:t xml:space="preserve">        </w:t>
      </w:r>
      <w:r>
        <w:rPr>
          <w:lang w:eastAsia="zh-CN"/>
        </w:rPr>
        <w:t>pduSesTrafReqs</w:t>
      </w:r>
      <w:r>
        <w:t>:</w:t>
      </w:r>
    </w:p>
    <w:p w14:paraId="1011D95F" w14:textId="77777777" w:rsidR="00B4111F" w:rsidRDefault="00B4111F" w:rsidP="00B4111F">
      <w:pPr>
        <w:pStyle w:val="PL"/>
      </w:pPr>
      <w:r>
        <w:t xml:space="preserve">          type: array</w:t>
      </w:r>
    </w:p>
    <w:p w14:paraId="17CCBEB2" w14:textId="77777777" w:rsidR="00B4111F" w:rsidRDefault="00B4111F" w:rsidP="00B4111F">
      <w:pPr>
        <w:pStyle w:val="PL"/>
      </w:pPr>
      <w:r>
        <w:t xml:space="preserve">          items:</w:t>
      </w:r>
    </w:p>
    <w:p w14:paraId="24BC7A73" w14:textId="77777777" w:rsidR="00B4111F" w:rsidRDefault="00B4111F" w:rsidP="00B4111F">
      <w:pPr>
        <w:pStyle w:val="PL"/>
      </w:pPr>
      <w:r>
        <w:t xml:space="preserve">            $ref: '#/components/schemas/</w:t>
      </w:r>
      <w:r>
        <w:rPr>
          <w:lang w:eastAsia="zh-CN"/>
        </w:rPr>
        <w:t>PduSesTrafficReq</w:t>
      </w:r>
      <w:r>
        <w:t>'</w:t>
      </w:r>
    </w:p>
    <w:p w14:paraId="6DB241B3" w14:textId="77777777" w:rsidR="00B4111F" w:rsidRDefault="00B4111F" w:rsidP="00B4111F">
      <w:pPr>
        <w:pStyle w:val="PL"/>
      </w:pPr>
      <w:r>
        <w:t xml:space="preserve">          minItems: 1</w:t>
      </w:r>
    </w:p>
    <w:p w14:paraId="6A8F6B8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B1C414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002B1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81C7F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0E1AB9E" w14:textId="77777777" w:rsidR="00B4111F" w:rsidRDefault="00B4111F" w:rsidP="00B4111F">
      <w:pPr>
        <w:pStyle w:val="PL"/>
      </w:pPr>
      <w:r>
        <w:t xml:space="preserve">          minItems: 1</w:t>
      </w:r>
    </w:p>
    <w:p w14:paraId="4C81B885" w14:textId="77777777" w:rsidR="00B4111F" w:rsidRDefault="00B4111F" w:rsidP="00B4111F">
      <w:pPr>
        <w:pStyle w:val="PL"/>
      </w:pPr>
      <w:r>
        <w:t xml:space="preserve">        </w:t>
      </w:r>
      <w:r>
        <w:rPr>
          <w:rFonts w:hint="eastAsia"/>
          <w:lang w:eastAsia="zh-CN"/>
        </w:rPr>
        <w:t>l</w:t>
      </w:r>
      <w:r>
        <w:rPr>
          <w:lang w:eastAsia="zh-CN"/>
        </w:rPr>
        <w:t>ocGranularity</w:t>
      </w:r>
      <w:r>
        <w:t>:</w:t>
      </w:r>
    </w:p>
    <w:p w14:paraId="2790A447" w14:textId="77777777" w:rsidR="00B4111F" w:rsidRDefault="00B4111F" w:rsidP="00B4111F">
      <w:pPr>
        <w:pStyle w:val="PL"/>
      </w:pPr>
      <w:r>
        <w:rPr>
          <w:lang w:val="en-US"/>
        </w:rPr>
        <w:t xml:space="preserve">          $ref: '#/components/schemas/</w:t>
      </w:r>
      <w:r>
        <w:rPr>
          <w:lang w:eastAsia="zh-CN"/>
        </w:rPr>
        <w:t>LocInfoGranularity</w:t>
      </w:r>
      <w:r>
        <w:rPr>
          <w:lang w:val="en-US"/>
        </w:rPr>
        <w:t>'</w:t>
      </w:r>
    </w:p>
    <w:p w14:paraId="72FB0916" w14:textId="77777777" w:rsidR="00B4111F" w:rsidRDefault="00B4111F" w:rsidP="00B4111F">
      <w:pPr>
        <w:pStyle w:val="PL"/>
      </w:pPr>
      <w:r>
        <w:t xml:space="preserve">        </w:t>
      </w:r>
      <w:bookmarkStart w:id="1184" w:name="_Hlk143551731"/>
      <w:r>
        <w:rPr>
          <w:lang w:eastAsia="zh-CN"/>
        </w:rPr>
        <w:t>locOrientation</w:t>
      </w:r>
      <w:r>
        <w:t>:</w:t>
      </w:r>
    </w:p>
    <w:p w14:paraId="23989445" w14:textId="77777777" w:rsidR="00B4111F" w:rsidRDefault="00B4111F" w:rsidP="00B4111F">
      <w:pPr>
        <w:pStyle w:val="PL"/>
      </w:pPr>
      <w:r>
        <w:t xml:space="preserve">            $ref: '#/components/schemas/</w:t>
      </w:r>
      <w:r>
        <w:rPr>
          <w:lang w:eastAsia="zh-CN"/>
        </w:rPr>
        <w:t>LocationOrientation</w:t>
      </w:r>
      <w:r>
        <w:t>'</w:t>
      </w:r>
      <w:bookmarkEnd w:id="1184"/>
    </w:p>
    <w:p w14:paraId="2F7CD789" w14:textId="77777777" w:rsidR="00B4111F" w:rsidRDefault="00B4111F" w:rsidP="00B4111F">
      <w:pPr>
        <w:pStyle w:val="PL"/>
      </w:pPr>
      <w:r>
        <w:t xml:space="preserve">        dataVlTrnsTmRqs:</w:t>
      </w:r>
    </w:p>
    <w:p w14:paraId="63656CA6" w14:textId="77777777" w:rsidR="00B4111F" w:rsidRDefault="00B4111F" w:rsidP="00B4111F">
      <w:pPr>
        <w:pStyle w:val="PL"/>
      </w:pPr>
      <w:r>
        <w:t xml:space="preserve">          type: array</w:t>
      </w:r>
    </w:p>
    <w:p w14:paraId="4505F9E4" w14:textId="77777777" w:rsidR="00B4111F" w:rsidRDefault="00B4111F" w:rsidP="00B4111F">
      <w:pPr>
        <w:pStyle w:val="PL"/>
      </w:pPr>
      <w:r>
        <w:t xml:space="preserve">          items:</w:t>
      </w:r>
    </w:p>
    <w:p w14:paraId="115074A6" w14:textId="77777777" w:rsidR="00B4111F" w:rsidRDefault="00B4111F" w:rsidP="00B4111F">
      <w:pPr>
        <w:pStyle w:val="PL"/>
      </w:pPr>
      <w:r>
        <w:t xml:space="preserve">            $ref: '#/components/schemas/</w:t>
      </w:r>
      <w:r>
        <w:rPr>
          <w:lang w:eastAsia="zh-CN"/>
        </w:rPr>
        <w:t>E2eDataVolTransTimeReq</w:t>
      </w:r>
      <w:r>
        <w:t>'</w:t>
      </w:r>
    </w:p>
    <w:p w14:paraId="5697CF75" w14:textId="77777777" w:rsidR="00B4111F" w:rsidRDefault="00B4111F" w:rsidP="00B4111F">
      <w:pPr>
        <w:pStyle w:val="PL"/>
      </w:pPr>
      <w:r>
        <w:t xml:space="preserve">          minItems: 1</w:t>
      </w:r>
    </w:p>
    <w:p w14:paraId="18FE9C77" w14:textId="77777777" w:rsidR="00B4111F" w:rsidRDefault="00B4111F" w:rsidP="00B4111F">
      <w:pPr>
        <w:pStyle w:val="PL"/>
      </w:pPr>
      <w:r>
        <w:t xml:space="preserve">        </w:t>
      </w:r>
      <w:r>
        <w:rPr>
          <w:rFonts w:hint="eastAsia"/>
          <w:lang w:eastAsia="zh-CN"/>
        </w:rPr>
        <w:t>a</w:t>
      </w:r>
      <w:r>
        <w:rPr>
          <w:lang w:eastAsia="zh-CN"/>
        </w:rPr>
        <w:t>ccuReq</w:t>
      </w:r>
      <w:r>
        <w:t>:</w:t>
      </w:r>
    </w:p>
    <w:p w14:paraId="7AC5365A" w14:textId="77777777" w:rsidR="00B4111F" w:rsidRDefault="00B4111F" w:rsidP="00B4111F">
      <w:pPr>
        <w:pStyle w:val="PL"/>
      </w:pPr>
      <w:r>
        <w:t xml:space="preserve">          $ref: '#/components/schemas/AccuracyReq'</w:t>
      </w:r>
    </w:p>
    <w:p w14:paraId="7AC31294" w14:textId="77777777" w:rsidR="00B4111F" w:rsidRDefault="00B4111F" w:rsidP="00B4111F">
      <w:pPr>
        <w:pStyle w:val="PL"/>
      </w:pPr>
      <w:r>
        <w:t xml:space="preserve">        pauseFlg:</w:t>
      </w:r>
    </w:p>
    <w:p w14:paraId="28ACA995" w14:textId="77777777" w:rsidR="00B4111F" w:rsidRDefault="00B4111F" w:rsidP="00B4111F">
      <w:pPr>
        <w:pStyle w:val="PL"/>
      </w:pPr>
      <w:r>
        <w:t xml:space="preserve">          type: boolean</w:t>
      </w:r>
    </w:p>
    <w:p w14:paraId="02F28FAD" w14:textId="77777777" w:rsidR="00B4111F" w:rsidRDefault="00B4111F" w:rsidP="00B4111F">
      <w:pPr>
        <w:pStyle w:val="PL"/>
        <w:rPr>
          <w:lang w:eastAsia="zh-CN"/>
        </w:rPr>
      </w:pPr>
      <w:r>
        <w:t xml:space="preserve">          description: </w:t>
      </w:r>
      <w:r>
        <w:rPr>
          <w:lang w:eastAsia="zh-CN"/>
        </w:rPr>
        <w:t>&gt;</w:t>
      </w:r>
    </w:p>
    <w:p w14:paraId="2E7E8B75" w14:textId="77777777" w:rsidR="00B4111F" w:rsidRDefault="00B4111F" w:rsidP="00B4111F">
      <w:pPr>
        <w:pStyle w:val="PL"/>
      </w:pPr>
      <w:r>
        <w:t xml:space="preserve">            Pause analytics consumption flag. Set to "true" to indicate the NWDAF to stop sending</w:t>
      </w:r>
    </w:p>
    <w:p w14:paraId="47B8D668" w14:textId="77777777" w:rsidR="00B4111F" w:rsidRDefault="00B4111F" w:rsidP="00B4111F">
      <w:pPr>
        <w:pStyle w:val="PL"/>
      </w:pPr>
      <w:r>
        <w:t xml:space="preserve">            the notifications of analytics. Default value is "false" if omitted.</w:t>
      </w:r>
    </w:p>
    <w:p w14:paraId="19062887" w14:textId="77777777" w:rsidR="00B4111F" w:rsidRDefault="00B4111F" w:rsidP="00B4111F">
      <w:pPr>
        <w:pStyle w:val="PL"/>
      </w:pPr>
      <w:r>
        <w:t xml:space="preserve">        resumeFlg:</w:t>
      </w:r>
    </w:p>
    <w:p w14:paraId="1C4D873B" w14:textId="77777777" w:rsidR="00B4111F" w:rsidRDefault="00B4111F" w:rsidP="00B4111F">
      <w:pPr>
        <w:pStyle w:val="PL"/>
      </w:pPr>
      <w:r>
        <w:t xml:space="preserve">          type: boolean</w:t>
      </w:r>
    </w:p>
    <w:p w14:paraId="6549A126" w14:textId="77777777" w:rsidR="00B4111F" w:rsidRDefault="00B4111F" w:rsidP="00B4111F">
      <w:pPr>
        <w:pStyle w:val="PL"/>
        <w:rPr>
          <w:lang w:eastAsia="zh-CN"/>
        </w:rPr>
      </w:pPr>
      <w:r>
        <w:t xml:space="preserve">          description: </w:t>
      </w:r>
      <w:r>
        <w:rPr>
          <w:lang w:eastAsia="zh-CN"/>
        </w:rPr>
        <w:t>&gt;</w:t>
      </w:r>
    </w:p>
    <w:p w14:paraId="54B809EB" w14:textId="77777777" w:rsidR="00B4111F" w:rsidRDefault="00B4111F" w:rsidP="00B4111F">
      <w:pPr>
        <w:pStyle w:val="PL"/>
      </w:pPr>
      <w:r>
        <w:t xml:space="preserve">            Resume analytics consumption flag. Set to "true" to indicate the NWDAF to resume sending</w:t>
      </w:r>
    </w:p>
    <w:p w14:paraId="3361516A" w14:textId="77777777" w:rsidR="00B4111F" w:rsidRDefault="00B4111F" w:rsidP="00B4111F">
      <w:pPr>
        <w:pStyle w:val="PL"/>
      </w:pPr>
      <w:r>
        <w:t xml:space="preserve">            the notifications of analytics. Default value is "false" if omitted.</w:t>
      </w:r>
    </w:p>
    <w:p w14:paraId="377D2F91" w14:textId="77777777" w:rsidR="00B4111F" w:rsidRDefault="00B4111F" w:rsidP="00B4111F">
      <w:pPr>
        <w:pStyle w:val="PL"/>
      </w:pPr>
      <w:r>
        <w:t xml:space="preserve">        </w:t>
      </w:r>
      <w:bookmarkStart w:id="1185" w:name="_Hlk138707291"/>
      <w:r>
        <w:rPr>
          <w:lang w:eastAsia="zh-CN"/>
        </w:rPr>
        <w:t>movBehavReqs</w:t>
      </w:r>
      <w:r>
        <w:t>:</w:t>
      </w:r>
      <w:bookmarkEnd w:id="1185"/>
    </w:p>
    <w:p w14:paraId="5896A245" w14:textId="77777777" w:rsidR="00B4111F" w:rsidRDefault="00B4111F" w:rsidP="00B4111F">
      <w:pPr>
        <w:pStyle w:val="PL"/>
      </w:pPr>
      <w:r>
        <w:t xml:space="preserve">          type: array</w:t>
      </w:r>
    </w:p>
    <w:p w14:paraId="25DC0DAE" w14:textId="77777777" w:rsidR="00B4111F" w:rsidRDefault="00B4111F" w:rsidP="00B4111F">
      <w:pPr>
        <w:pStyle w:val="PL"/>
      </w:pPr>
      <w:r>
        <w:t xml:space="preserve">          items:</w:t>
      </w:r>
    </w:p>
    <w:p w14:paraId="0605932C" w14:textId="77777777" w:rsidR="00B4111F" w:rsidRDefault="00B4111F" w:rsidP="00B4111F">
      <w:pPr>
        <w:pStyle w:val="PL"/>
      </w:pPr>
      <w:r>
        <w:t xml:space="preserve">            $ref: '#/components/schemas/</w:t>
      </w:r>
      <w:bookmarkStart w:id="1186" w:name="_Hlk138707305"/>
      <w:r>
        <w:rPr>
          <w:lang w:eastAsia="zh-CN"/>
        </w:rPr>
        <w:t>MovBehavReq</w:t>
      </w:r>
      <w:bookmarkEnd w:id="1186"/>
      <w:r>
        <w:t>'</w:t>
      </w:r>
    </w:p>
    <w:p w14:paraId="1EEBB2FD" w14:textId="77777777" w:rsidR="00B4111F" w:rsidRDefault="00B4111F" w:rsidP="00B4111F">
      <w:pPr>
        <w:pStyle w:val="PL"/>
      </w:pPr>
      <w:r>
        <w:t xml:space="preserve">          minItems: 1</w:t>
      </w:r>
    </w:p>
    <w:p w14:paraId="533E49A2" w14:textId="77777777" w:rsidR="00B4111F" w:rsidRDefault="00B4111F" w:rsidP="00B4111F">
      <w:pPr>
        <w:pStyle w:val="PL"/>
      </w:pPr>
      <w:bookmarkStart w:id="1187" w:name="_Hlk145415919"/>
      <w:r>
        <w:t xml:space="preserve">        </w:t>
      </w:r>
      <w:r>
        <w:rPr>
          <w:lang w:eastAsia="zh-CN"/>
        </w:rPr>
        <w:t>relProxReqs</w:t>
      </w:r>
      <w:r>
        <w:t>:</w:t>
      </w:r>
    </w:p>
    <w:p w14:paraId="179BAEC2" w14:textId="77777777" w:rsidR="00B4111F" w:rsidRDefault="00B4111F" w:rsidP="00B4111F">
      <w:pPr>
        <w:pStyle w:val="PL"/>
      </w:pPr>
      <w:r>
        <w:t xml:space="preserve">          type: array</w:t>
      </w:r>
    </w:p>
    <w:p w14:paraId="4A8C1953" w14:textId="77777777" w:rsidR="00B4111F" w:rsidRDefault="00B4111F" w:rsidP="00B4111F">
      <w:pPr>
        <w:pStyle w:val="PL"/>
      </w:pPr>
      <w:r>
        <w:t xml:space="preserve">          items:</w:t>
      </w:r>
    </w:p>
    <w:p w14:paraId="7BB45E9D" w14:textId="77777777" w:rsidR="00B4111F" w:rsidRDefault="00B4111F" w:rsidP="00B4111F">
      <w:pPr>
        <w:pStyle w:val="PL"/>
      </w:pPr>
      <w:r>
        <w:t xml:space="preserve">            $ref: '#/components/schemas/RelProxReq'</w:t>
      </w:r>
    </w:p>
    <w:p w14:paraId="519EA897" w14:textId="77777777" w:rsidR="00B4111F" w:rsidRDefault="00B4111F" w:rsidP="00B4111F">
      <w:pPr>
        <w:pStyle w:val="PL"/>
      </w:pPr>
      <w:r>
        <w:t xml:space="preserve">          minItems: 1</w:t>
      </w:r>
    </w:p>
    <w:bookmarkEnd w:id="1187"/>
    <w:p w14:paraId="4EB696E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DC8D56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44454336" w14:textId="77777777" w:rsidR="006D10BA" w:rsidRDefault="006D10BA" w:rsidP="006D10BA">
      <w:pPr>
        <w:pStyle w:val="PL"/>
        <w:rPr>
          <w:ins w:id="1188" w:author="Huawei" w:date="2024-11-05T15:24:00Z"/>
        </w:rPr>
      </w:pPr>
      <w:ins w:id="1189" w:author="Huawei" w:date="2024-11-05T15:24:00Z">
        <w:r>
          <w:t xml:space="preserve">        sigStormReqs:</w:t>
        </w:r>
      </w:ins>
    </w:p>
    <w:p w14:paraId="30303FEA" w14:textId="77777777" w:rsidR="006D10BA" w:rsidRDefault="006D10BA" w:rsidP="006D10BA">
      <w:pPr>
        <w:pStyle w:val="PL"/>
        <w:rPr>
          <w:ins w:id="1190" w:author="Huawei" w:date="2024-11-05T15:24:00Z"/>
        </w:rPr>
      </w:pPr>
      <w:ins w:id="1191" w:author="Huawei" w:date="2024-11-05T15:24:00Z">
        <w:r>
          <w:t xml:space="preserve">          type: array</w:t>
        </w:r>
      </w:ins>
    </w:p>
    <w:p w14:paraId="4610D0EB" w14:textId="77777777" w:rsidR="006D10BA" w:rsidRDefault="006D10BA" w:rsidP="006D10BA">
      <w:pPr>
        <w:pStyle w:val="PL"/>
        <w:rPr>
          <w:ins w:id="1192" w:author="Huawei" w:date="2024-11-05T15:24:00Z"/>
        </w:rPr>
      </w:pPr>
      <w:ins w:id="1193" w:author="Huawei" w:date="2024-11-05T15:24:00Z">
        <w:r>
          <w:t xml:space="preserve">          items:</w:t>
        </w:r>
      </w:ins>
    </w:p>
    <w:p w14:paraId="0E2BAA34" w14:textId="77777777" w:rsidR="006D10BA" w:rsidRDefault="006D10BA" w:rsidP="006D10BA">
      <w:pPr>
        <w:pStyle w:val="PL"/>
        <w:rPr>
          <w:ins w:id="1194" w:author="Huawei" w:date="2024-11-05T15:24:00Z"/>
        </w:rPr>
      </w:pPr>
      <w:ins w:id="1195" w:author="Huawei" w:date="2024-11-05T15:24:00Z">
        <w:r>
          <w:t xml:space="preserve">            $ref: '#/components/schemas/SignalStormReq'</w:t>
        </w:r>
      </w:ins>
    </w:p>
    <w:p w14:paraId="3C2D56C5" w14:textId="77777777" w:rsidR="006D10BA" w:rsidRDefault="006D10BA" w:rsidP="006D10BA">
      <w:pPr>
        <w:pStyle w:val="PL"/>
        <w:rPr>
          <w:ins w:id="1196" w:author="Huawei" w:date="2024-11-05T15:24:00Z"/>
        </w:rPr>
      </w:pPr>
      <w:ins w:id="1197" w:author="Huawei" w:date="2024-11-05T15:24:00Z">
        <w:r>
          <w:lastRenderedPageBreak/>
          <w:t xml:space="preserve">          minItems: 1</w:t>
        </w:r>
      </w:ins>
    </w:p>
    <w:p w14:paraId="3266A127" w14:textId="77777777" w:rsidR="006D10BA" w:rsidRDefault="006D10BA" w:rsidP="006D10BA">
      <w:pPr>
        <w:pStyle w:val="PL"/>
        <w:rPr>
          <w:ins w:id="1198" w:author="Huawei" w:date="2024-11-05T15:24:00Z"/>
        </w:rPr>
      </w:pPr>
      <w:ins w:id="1199" w:author="Huawei" w:date="2024-11-05T15:24:00Z">
        <w:r>
          <w:t xml:space="preserve">          description: Represents the signalling storm analytics requirements.</w:t>
        </w:r>
      </w:ins>
    </w:p>
    <w:p w14:paraId="2CB0431D" w14:textId="77777777" w:rsidR="00B4111F" w:rsidRDefault="00B4111F" w:rsidP="00B4111F">
      <w:pPr>
        <w:pStyle w:val="PL"/>
      </w:pPr>
      <w:r>
        <w:t xml:space="preserve">      required:</w:t>
      </w:r>
    </w:p>
    <w:p w14:paraId="010B6FD4" w14:textId="77777777" w:rsidR="00B4111F" w:rsidRDefault="00B4111F" w:rsidP="00B4111F">
      <w:pPr>
        <w:pStyle w:val="PL"/>
      </w:pPr>
      <w:r>
        <w:t xml:space="preserve">        - event</w:t>
      </w:r>
    </w:p>
    <w:p w14:paraId="2ECDC5A6" w14:textId="77777777" w:rsidR="00B4111F" w:rsidRDefault="00B4111F" w:rsidP="00B4111F">
      <w:pPr>
        <w:pStyle w:val="PL"/>
      </w:pPr>
      <w:r>
        <w:t xml:space="preserve">      not:</w:t>
      </w:r>
    </w:p>
    <w:p w14:paraId="27243C89" w14:textId="77777777" w:rsidR="00B4111F" w:rsidRDefault="00B4111F" w:rsidP="00B4111F">
      <w:pPr>
        <w:pStyle w:val="PL"/>
      </w:pPr>
      <w:r>
        <w:t xml:space="preserve">        required: [</w:t>
      </w:r>
      <w:r>
        <w:rPr>
          <w:lang w:eastAsia="zh-CN"/>
        </w:rPr>
        <w:t>excepRequs</w:t>
      </w:r>
      <w:r>
        <w:t xml:space="preserve">, </w:t>
      </w:r>
      <w:r>
        <w:rPr>
          <w:lang w:eastAsia="zh-CN"/>
        </w:rPr>
        <w:t>exptAnaType</w:t>
      </w:r>
      <w:r>
        <w:t>]</w:t>
      </w:r>
    </w:p>
    <w:p w14:paraId="343320D6" w14:textId="77777777" w:rsidR="00B4111F" w:rsidRDefault="00B4111F" w:rsidP="00B4111F">
      <w:pPr>
        <w:pStyle w:val="PL"/>
      </w:pPr>
    </w:p>
    <w:p w14:paraId="287F7165" w14:textId="77777777" w:rsidR="00B4111F" w:rsidRDefault="00B4111F" w:rsidP="00B4111F">
      <w:pPr>
        <w:pStyle w:val="PL"/>
      </w:pPr>
      <w:r>
        <w:t xml:space="preserve">    NnwdafEventsSubscriptionNotification:</w:t>
      </w:r>
    </w:p>
    <w:p w14:paraId="3C2E0200" w14:textId="77777777" w:rsidR="00B4111F" w:rsidRDefault="00B4111F" w:rsidP="00B4111F">
      <w:pPr>
        <w:pStyle w:val="PL"/>
      </w:pPr>
      <w:r>
        <w:t xml:space="preserve">      description: Represents an Individual NWDAF Event Subscription Notification resource.</w:t>
      </w:r>
    </w:p>
    <w:p w14:paraId="4C0F9513" w14:textId="77777777" w:rsidR="00B4111F" w:rsidRDefault="00B4111F" w:rsidP="00B4111F">
      <w:pPr>
        <w:pStyle w:val="PL"/>
      </w:pPr>
      <w:r>
        <w:t xml:space="preserve">      type: object</w:t>
      </w:r>
    </w:p>
    <w:p w14:paraId="0CD6DE9C" w14:textId="77777777" w:rsidR="00B4111F" w:rsidRDefault="00B4111F" w:rsidP="00B4111F">
      <w:pPr>
        <w:pStyle w:val="PL"/>
      </w:pPr>
      <w:r>
        <w:t xml:space="preserve">      properties:</w:t>
      </w:r>
    </w:p>
    <w:p w14:paraId="2A26BEF2" w14:textId="77777777" w:rsidR="00B4111F" w:rsidRDefault="00B4111F" w:rsidP="00B4111F">
      <w:pPr>
        <w:pStyle w:val="PL"/>
      </w:pPr>
      <w:r>
        <w:t xml:space="preserve">        eventNotifications:</w:t>
      </w:r>
    </w:p>
    <w:p w14:paraId="2B780D34" w14:textId="77777777" w:rsidR="00B4111F" w:rsidRDefault="00B4111F" w:rsidP="00B4111F">
      <w:pPr>
        <w:pStyle w:val="PL"/>
      </w:pPr>
      <w:r>
        <w:t xml:space="preserve">          type: array</w:t>
      </w:r>
    </w:p>
    <w:p w14:paraId="379F3BB7" w14:textId="77777777" w:rsidR="00B4111F" w:rsidRDefault="00B4111F" w:rsidP="00B4111F">
      <w:pPr>
        <w:pStyle w:val="PL"/>
      </w:pPr>
      <w:r>
        <w:t xml:space="preserve">          items:</w:t>
      </w:r>
    </w:p>
    <w:p w14:paraId="72C29B51" w14:textId="77777777" w:rsidR="00B4111F" w:rsidRDefault="00B4111F" w:rsidP="00B4111F">
      <w:pPr>
        <w:pStyle w:val="PL"/>
      </w:pPr>
      <w:r>
        <w:t xml:space="preserve">            $ref: '#/components/schemas/EventNotification'</w:t>
      </w:r>
    </w:p>
    <w:p w14:paraId="2ECD6957" w14:textId="77777777" w:rsidR="00B4111F" w:rsidRDefault="00B4111F" w:rsidP="00B4111F">
      <w:pPr>
        <w:pStyle w:val="PL"/>
      </w:pPr>
      <w:r>
        <w:t xml:space="preserve">          minItems: 1</w:t>
      </w:r>
    </w:p>
    <w:p w14:paraId="194EEC46" w14:textId="77777777" w:rsidR="00B4111F" w:rsidRDefault="00B4111F" w:rsidP="00B4111F">
      <w:pPr>
        <w:pStyle w:val="PL"/>
      </w:pPr>
      <w:r>
        <w:t xml:space="preserve">          description: Notifications about Individual Events</w:t>
      </w:r>
    </w:p>
    <w:p w14:paraId="03CAFFB7" w14:textId="77777777" w:rsidR="00B4111F" w:rsidRDefault="00B4111F" w:rsidP="00B4111F">
      <w:pPr>
        <w:pStyle w:val="PL"/>
      </w:pPr>
      <w:r>
        <w:t xml:space="preserve">        subscriptionId:</w:t>
      </w:r>
    </w:p>
    <w:p w14:paraId="1DC0D17F" w14:textId="77777777" w:rsidR="00B4111F" w:rsidRDefault="00B4111F" w:rsidP="00B4111F">
      <w:pPr>
        <w:pStyle w:val="PL"/>
      </w:pPr>
      <w:r>
        <w:t xml:space="preserve">          type: string</w:t>
      </w:r>
    </w:p>
    <w:p w14:paraId="0931A997" w14:textId="77777777" w:rsidR="00B4111F" w:rsidRDefault="00B4111F" w:rsidP="00B4111F">
      <w:pPr>
        <w:pStyle w:val="PL"/>
      </w:pPr>
      <w:r>
        <w:t xml:space="preserve">          description: String identifying a subscription to the Nnwdaf_EventsSubscription Service</w:t>
      </w:r>
    </w:p>
    <w:p w14:paraId="5143BF06" w14:textId="77777777" w:rsidR="00B4111F" w:rsidRDefault="00B4111F" w:rsidP="00B4111F">
      <w:pPr>
        <w:pStyle w:val="PL"/>
      </w:pPr>
      <w:r>
        <w:t xml:space="preserve">        notifCorrId:</w:t>
      </w:r>
    </w:p>
    <w:p w14:paraId="2F0439B9" w14:textId="77777777" w:rsidR="00B4111F" w:rsidRDefault="00B4111F" w:rsidP="00B4111F">
      <w:pPr>
        <w:pStyle w:val="PL"/>
      </w:pPr>
      <w:r>
        <w:t xml:space="preserve">          type: string</w:t>
      </w:r>
    </w:p>
    <w:p w14:paraId="5027414D" w14:textId="77777777" w:rsidR="00B4111F" w:rsidRDefault="00B4111F" w:rsidP="00B4111F">
      <w:pPr>
        <w:pStyle w:val="PL"/>
        <w:rPr>
          <w:rFonts w:cs="Arial"/>
          <w:szCs w:val="18"/>
        </w:rPr>
      </w:pPr>
      <w:r>
        <w:t xml:space="preserve">          description: Notification correlation identifier</w:t>
      </w:r>
      <w:r>
        <w:rPr>
          <w:rFonts w:cs="Arial"/>
          <w:szCs w:val="18"/>
        </w:rPr>
        <w:t>.</w:t>
      </w:r>
    </w:p>
    <w:p w14:paraId="0D0111AD" w14:textId="77777777" w:rsidR="00B4111F" w:rsidRDefault="00B4111F" w:rsidP="00B4111F">
      <w:pPr>
        <w:pStyle w:val="PL"/>
      </w:pPr>
      <w:r>
        <w:t xml:space="preserve">        oldSubscriptionId:</w:t>
      </w:r>
    </w:p>
    <w:p w14:paraId="7D0FC022" w14:textId="77777777" w:rsidR="00B4111F" w:rsidRDefault="00B4111F" w:rsidP="00B4111F">
      <w:pPr>
        <w:pStyle w:val="PL"/>
      </w:pPr>
      <w:r>
        <w:t xml:space="preserve">          type: string</w:t>
      </w:r>
    </w:p>
    <w:p w14:paraId="604AD195" w14:textId="77777777" w:rsidR="00B4111F" w:rsidRDefault="00B4111F" w:rsidP="00B4111F">
      <w:pPr>
        <w:pStyle w:val="PL"/>
      </w:pPr>
      <w:r>
        <w:t xml:space="preserve">          description: &gt;</w:t>
      </w:r>
    </w:p>
    <w:p w14:paraId="31573D70" w14:textId="77777777" w:rsidR="00B4111F" w:rsidRDefault="00B4111F" w:rsidP="00B4111F">
      <w:pPr>
        <w:pStyle w:val="PL"/>
      </w:pPr>
      <w:r>
        <w:t xml:space="preserve">            Subscription ID which was allocated by the source NWDAF. This parameter shall be present</w:t>
      </w:r>
    </w:p>
    <w:p w14:paraId="7ADCB246" w14:textId="77777777" w:rsidR="00B4111F" w:rsidRDefault="00B4111F" w:rsidP="00B4111F">
      <w:pPr>
        <w:pStyle w:val="PL"/>
      </w:pPr>
      <w:r>
        <w:t xml:space="preserve">            if the notification is for informing the assignment of a new Subscription Id by the</w:t>
      </w:r>
    </w:p>
    <w:p w14:paraId="7FB0174B" w14:textId="77777777" w:rsidR="00B4111F" w:rsidRDefault="00B4111F" w:rsidP="00B4111F">
      <w:pPr>
        <w:pStyle w:val="PL"/>
      </w:pPr>
      <w:r>
        <w:t xml:space="preserve">            target NWDAF.</w:t>
      </w:r>
    </w:p>
    <w:p w14:paraId="217A9FCB" w14:textId="77777777" w:rsidR="00B4111F" w:rsidRDefault="00B4111F" w:rsidP="00B4111F">
      <w:pPr>
        <w:pStyle w:val="PL"/>
      </w:pPr>
      <w:r>
        <w:t xml:space="preserve">        resourceUri:</w:t>
      </w:r>
    </w:p>
    <w:p w14:paraId="7850F8D9" w14:textId="77777777" w:rsidR="00B4111F" w:rsidRDefault="00B4111F" w:rsidP="00B4111F">
      <w:pPr>
        <w:pStyle w:val="PL"/>
      </w:pPr>
      <w:r>
        <w:t xml:space="preserve">          $ref: 'TS29571_CommonData.yaml#/components/schemas/Uri'</w:t>
      </w:r>
    </w:p>
    <w:p w14:paraId="55678F52" w14:textId="77777777" w:rsidR="00B4111F" w:rsidRDefault="00B4111F" w:rsidP="00B4111F">
      <w:pPr>
        <w:pStyle w:val="PL"/>
      </w:pPr>
      <w:r>
        <w:t xml:space="preserve">        termCause:</w:t>
      </w:r>
    </w:p>
    <w:p w14:paraId="00F22B9D" w14:textId="77777777" w:rsidR="00B4111F" w:rsidRDefault="00B4111F" w:rsidP="00B4111F">
      <w:pPr>
        <w:pStyle w:val="PL"/>
      </w:pPr>
      <w:r>
        <w:t xml:space="preserve">          $ref: '#/components/schemas/TermCause'</w:t>
      </w:r>
    </w:p>
    <w:p w14:paraId="657FCBF2" w14:textId="77777777" w:rsidR="00B4111F" w:rsidRDefault="00B4111F" w:rsidP="00B4111F">
      <w:pPr>
        <w:pStyle w:val="PL"/>
      </w:pPr>
      <w:r>
        <w:t xml:space="preserve">        transEvents:</w:t>
      </w:r>
    </w:p>
    <w:p w14:paraId="72BFFFAB" w14:textId="77777777" w:rsidR="00B4111F" w:rsidRDefault="00B4111F" w:rsidP="00B4111F">
      <w:pPr>
        <w:pStyle w:val="PL"/>
      </w:pPr>
      <w:r>
        <w:t xml:space="preserve">          type: array</w:t>
      </w:r>
    </w:p>
    <w:p w14:paraId="4AC038FC" w14:textId="77777777" w:rsidR="00B4111F" w:rsidRDefault="00B4111F" w:rsidP="00B4111F">
      <w:pPr>
        <w:pStyle w:val="PL"/>
      </w:pPr>
      <w:r>
        <w:t xml:space="preserve">          items:</w:t>
      </w:r>
    </w:p>
    <w:p w14:paraId="4B56EABF" w14:textId="77777777" w:rsidR="00B4111F" w:rsidRDefault="00B4111F" w:rsidP="00B4111F">
      <w:pPr>
        <w:pStyle w:val="PL"/>
      </w:pPr>
      <w:r>
        <w:t xml:space="preserve">            $ref: '#/components/schemas/NwdafEvent'</w:t>
      </w:r>
    </w:p>
    <w:p w14:paraId="60787B00" w14:textId="77777777" w:rsidR="00B4111F" w:rsidRDefault="00B4111F" w:rsidP="00B4111F">
      <w:pPr>
        <w:pStyle w:val="PL"/>
      </w:pPr>
      <w:r>
        <w:t xml:space="preserve">          minItems: 1</w:t>
      </w:r>
    </w:p>
    <w:p w14:paraId="09139222" w14:textId="77777777" w:rsidR="00B4111F" w:rsidRDefault="00B4111F" w:rsidP="00B4111F">
      <w:pPr>
        <w:pStyle w:val="PL"/>
      </w:pPr>
      <w:r>
        <w:t xml:space="preserve">      required:</w:t>
      </w:r>
    </w:p>
    <w:p w14:paraId="4ED9E1BE" w14:textId="77777777" w:rsidR="00B4111F" w:rsidRDefault="00B4111F" w:rsidP="00B4111F">
      <w:pPr>
        <w:pStyle w:val="PL"/>
      </w:pPr>
      <w:r>
        <w:t xml:space="preserve">        - subscriptionId</w:t>
      </w:r>
    </w:p>
    <w:p w14:paraId="17B60321" w14:textId="77777777" w:rsidR="00B4111F" w:rsidRDefault="00B4111F" w:rsidP="00B4111F">
      <w:pPr>
        <w:pStyle w:val="PL"/>
      </w:pPr>
      <w:r>
        <w:t xml:space="preserve">      oneOf:</w:t>
      </w:r>
    </w:p>
    <w:p w14:paraId="3CA2B8F1" w14:textId="77777777" w:rsidR="00B4111F" w:rsidRDefault="00B4111F" w:rsidP="00B4111F">
      <w:pPr>
        <w:pStyle w:val="PL"/>
      </w:pPr>
      <w:r>
        <w:t xml:space="preserve">        - required: [eventNotifications]</w:t>
      </w:r>
    </w:p>
    <w:p w14:paraId="499DD8FB" w14:textId="77777777" w:rsidR="00B4111F" w:rsidRDefault="00B4111F" w:rsidP="00B4111F">
      <w:pPr>
        <w:pStyle w:val="PL"/>
      </w:pPr>
      <w:r>
        <w:t xml:space="preserve">        - allOf:</w:t>
      </w:r>
    </w:p>
    <w:p w14:paraId="4799F072" w14:textId="77777777" w:rsidR="00B4111F" w:rsidRDefault="00B4111F" w:rsidP="00B4111F">
      <w:pPr>
        <w:pStyle w:val="PL"/>
      </w:pPr>
      <w:r>
        <w:t xml:space="preserve">          - required: [resourceUri]</w:t>
      </w:r>
    </w:p>
    <w:p w14:paraId="77AA2864" w14:textId="77777777" w:rsidR="00B4111F" w:rsidRDefault="00B4111F" w:rsidP="00B4111F">
      <w:pPr>
        <w:pStyle w:val="PL"/>
      </w:pPr>
      <w:r>
        <w:t xml:space="preserve">          - required: [oldSubscriptionId]</w:t>
      </w:r>
    </w:p>
    <w:p w14:paraId="55DC8282" w14:textId="77777777" w:rsidR="00B4111F" w:rsidRDefault="00B4111F" w:rsidP="00B4111F">
      <w:pPr>
        <w:pStyle w:val="PL"/>
      </w:pPr>
    </w:p>
    <w:p w14:paraId="07878A93" w14:textId="77777777" w:rsidR="00B4111F" w:rsidRDefault="00B4111F" w:rsidP="00B4111F">
      <w:pPr>
        <w:pStyle w:val="PL"/>
      </w:pPr>
      <w:r>
        <w:t xml:space="preserve">    EventNotification:</w:t>
      </w:r>
    </w:p>
    <w:p w14:paraId="75DBD89B" w14:textId="77777777" w:rsidR="00B4111F" w:rsidRDefault="00B4111F" w:rsidP="00B4111F">
      <w:pPr>
        <w:pStyle w:val="PL"/>
      </w:pPr>
      <w:r>
        <w:t xml:space="preserve">      description: Represents a notification on events that occurred.</w:t>
      </w:r>
    </w:p>
    <w:p w14:paraId="0E119CC9" w14:textId="77777777" w:rsidR="00B4111F" w:rsidRDefault="00B4111F" w:rsidP="00B4111F">
      <w:pPr>
        <w:pStyle w:val="PL"/>
      </w:pPr>
      <w:r>
        <w:t xml:space="preserve">      type: object</w:t>
      </w:r>
    </w:p>
    <w:p w14:paraId="54B882D7" w14:textId="77777777" w:rsidR="00B4111F" w:rsidRDefault="00B4111F" w:rsidP="00B4111F">
      <w:pPr>
        <w:pStyle w:val="PL"/>
      </w:pPr>
      <w:r>
        <w:t xml:space="preserve">      properties:</w:t>
      </w:r>
    </w:p>
    <w:p w14:paraId="4580584F" w14:textId="77777777" w:rsidR="00B4111F" w:rsidRDefault="00B4111F" w:rsidP="00B4111F">
      <w:pPr>
        <w:pStyle w:val="PL"/>
      </w:pPr>
      <w:r>
        <w:t xml:space="preserve">        event:</w:t>
      </w:r>
    </w:p>
    <w:p w14:paraId="67C89F3F" w14:textId="77777777" w:rsidR="00B4111F" w:rsidRDefault="00B4111F" w:rsidP="00B4111F">
      <w:pPr>
        <w:pStyle w:val="PL"/>
      </w:pPr>
      <w:r>
        <w:t xml:space="preserve">          $ref: '#/components/schemas/NwdafEvent'</w:t>
      </w:r>
    </w:p>
    <w:p w14:paraId="169217D8" w14:textId="77777777" w:rsidR="00B4111F" w:rsidRDefault="00B4111F" w:rsidP="00B4111F">
      <w:pPr>
        <w:pStyle w:val="PL"/>
      </w:pPr>
      <w:r>
        <w:t xml:space="preserve">        start:</w:t>
      </w:r>
    </w:p>
    <w:p w14:paraId="7DA978C8" w14:textId="77777777" w:rsidR="00B4111F" w:rsidRDefault="00B4111F" w:rsidP="00B4111F">
      <w:pPr>
        <w:pStyle w:val="PL"/>
      </w:pPr>
      <w:r>
        <w:t xml:space="preserve">          $ref: 'TS29571_CommonData.yaml#/components/schemas/DateTime'</w:t>
      </w:r>
    </w:p>
    <w:p w14:paraId="698B7D26" w14:textId="77777777" w:rsidR="00B4111F" w:rsidRDefault="00B4111F" w:rsidP="00B4111F">
      <w:pPr>
        <w:pStyle w:val="PL"/>
      </w:pPr>
      <w:r>
        <w:t xml:space="preserve">        expiry:</w:t>
      </w:r>
    </w:p>
    <w:p w14:paraId="274D1B9C" w14:textId="77777777" w:rsidR="00B4111F" w:rsidRDefault="00B4111F" w:rsidP="00B4111F">
      <w:pPr>
        <w:pStyle w:val="PL"/>
      </w:pPr>
      <w:r>
        <w:t xml:space="preserve">          $ref: 'TS29571_CommonData.yaml#/components/schemas/DateTime'</w:t>
      </w:r>
    </w:p>
    <w:p w14:paraId="5428EC5D" w14:textId="77777777" w:rsidR="00B4111F" w:rsidRDefault="00B4111F" w:rsidP="00B4111F">
      <w:pPr>
        <w:pStyle w:val="PL"/>
      </w:pPr>
      <w:r>
        <w:t xml:space="preserve">        timeStampGen:</w:t>
      </w:r>
    </w:p>
    <w:p w14:paraId="41008A92" w14:textId="77777777" w:rsidR="00B4111F" w:rsidRDefault="00B4111F" w:rsidP="00B4111F">
      <w:pPr>
        <w:pStyle w:val="PL"/>
      </w:pPr>
      <w:r>
        <w:t xml:space="preserve">          $ref: 'TS29571_CommonData.yaml#/components/schemas/DateTime'</w:t>
      </w:r>
    </w:p>
    <w:p w14:paraId="4CD0D443" w14:textId="77777777" w:rsidR="00B4111F" w:rsidRDefault="00B4111F" w:rsidP="00B4111F">
      <w:pPr>
        <w:pStyle w:val="PL"/>
      </w:pPr>
      <w:r>
        <w:t xml:space="preserve">        failNotifyCode:</w:t>
      </w:r>
    </w:p>
    <w:p w14:paraId="026BE449" w14:textId="77777777" w:rsidR="00B4111F" w:rsidRDefault="00B4111F" w:rsidP="00B4111F">
      <w:pPr>
        <w:pStyle w:val="PL"/>
      </w:pPr>
      <w:r>
        <w:t xml:space="preserve">          $ref: '#/components/schemas/</w:t>
      </w:r>
      <w:r>
        <w:rPr>
          <w:lang w:eastAsia="zh-CN"/>
        </w:rPr>
        <w:t>NwdafFailureCode</w:t>
      </w:r>
      <w:r>
        <w:t>'</w:t>
      </w:r>
    </w:p>
    <w:p w14:paraId="0021851D" w14:textId="77777777" w:rsidR="00B4111F" w:rsidRDefault="00B4111F" w:rsidP="00B4111F">
      <w:pPr>
        <w:pStyle w:val="PL"/>
      </w:pPr>
      <w:r>
        <w:t xml:space="preserve">        rvWaitTime:</w:t>
      </w:r>
    </w:p>
    <w:p w14:paraId="20FC4CAE" w14:textId="77777777" w:rsidR="00B4111F" w:rsidRDefault="00B4111F" w:rsidP="00B4111F">
      <w:pPr>
        <w:pStyle w:val="PL"/>
      </w:pPr>
      <w:r>
        <w:t xml:space="preserve">          $ref: 'TS29571_CommonData.yaml#/components/schemas/DurationSec'</w:t>
      </w:r>
    </w:p>
    <w:p w14:paraId="0A1680F5" w14:textId="77777777" w:rsidR="00B4111F" w:rsidRDefault="00B4111F" w:rsidP="00B4111F">
      <w:pPr>
        <w:pStyle w:val="PL"/>
      </w:pPr>
      <w:r>
        <w:t xml:space="preserve">        anaMetaInfo:</w:t>
      </w:r>
    </w:p>
    <w:p w14:paraId="1C5DE0BE" w14:textId="77777777" w:rsidR="00B4111F" w:rsidRDefault="00B4111F" w:rsidP="00B4111F">
      <w:pPr>
        <w:pStyle w:val="PL"/>
      </w:pPr>
      <w:r>
        <w:t xml:space="preserve">          $ref: '#/components/schemas/AnalyticsMetadataInfo'</w:t>
      </w:r>
    </w:p>
    <w:p w14:paraId="5883932B" w14:textId="77777777" w:rsidR="00B4111F" w:rsidRDefault="00B4111F" w:rsidP="00B4111F">
      <w:pPr>
        <w:pStyle w:val="PL"/>
      </w:pPr>
      <w:r>
        <w:t xml:space="preserve">        nfLoadLevelInfos:</w:t>
      </w:r>
    </w:p>
    <w:p w14:paraId="4AB1B0A9" w14:textId="77777777" w:rsidR="00B4111F" w:rsidRDefault="00B4111F" w:rsidP="00B4111F">
      <w:pPr>
        <w:pStyle w:val="PL"/>
      </w:pPr>
      <w:r>
        <w:t xml:space="preserve">          type: array</w:t>
      </w:r>
    </w:p>
    <w:p w14:paraId="1DD32DA5" w14:textId="77777777" w:rsidR="00B4111F" w:rsidRDefault="00B4111F" w:rsidP="00B4111F">
      <w:pPr>
        <w:pStyle w:val="PL"/>
      </w:pPr>
      <w:r>
        <w:t xml:space="preserve">          items:</w:t>
      </w:r>
    </w:p>
    <w:p w14:paraId="498ADC25" w14:textId="77777777" w:rsidR="00B4111F" w:rsidRDefault="00B4111F" w:rsidP="00B4111F">
      <w:pPr>
        <w:pStyle w:val="PL"/>
      </w:pPr>
      <w:r>
        <w:t xml:space="preserve">            $ref: '#/components/schemas/NfLoadLevelInformation'</w:t>
      </w:r>
    </w:p>
    <w:p w14:paraId="6F2C6309" w14:textId="77777777" w:rsidR="00B4111F" w:rsidRDefault="00B4111F" w:rsidP="00B4111F">
      <w:pPr>
        <w:pStyle w:val="PL"/>
      </w:pPr>
      <w:r>
        <w:t xml:space="preserve">          minItems: 1</w:t>
      </w:r>
    </w:p>
    <w:p w14:paraId="14E04A2E" w14:textId="77777777" w:rsidR="00B4111F" w:rsidRDefault="00B4111F" w:rsidP="00B4111F">
      <w:pPr>
        <w:pStyle w:val="PL"/>
      </w:pPr>
      <w:r>
        <w:t xml:space="preserve">        nsiLoadLevelInfos:</w:t>
      </w:r>
    </w:p>
    <w:p w14:paraId="7B8A8E90" w14:textId="77777777" w:rsidR="00B4111F" w:rsidRDefault="00B4111F" w:rsidP="00B4111F">
      <w:pPr>
        <w:pStyle w:val="PL"/>
      </w:pPr>
      <w:r>
        <w:t xml:space="preserve">          type: array</w:t>
      </w:r>
    </w:p>
    <w:p w14:paraId="0D8C31F0" w14:textId="77777777" w:rsidR="00B4111F" w:rsidRDefault="00B4111F" w:rsidP="00B4111F">
      <w:pPr>
        <w:pStyle w:val="PL"/>
      </w:pPr>
      <w:r>
        <w:t xml:space="preserve">          items:</w:t>
      </w:r>
    </w:p>
    <w:p w14:paraId="56646EF8" w14:textId="77777777" w:rsidR="00B4111F" w:rsidRDefault="00B4111F" w:rsidP="00B4111F">
      <w:pPr>
        <w:pStyle w:val="PL"/>
      </w:pPr>
      <w:r>
        <w:t xml:space="preserve">            $ref: '#/components/schemas/NsiLoadLevelInfo'</w:t>
      </w:r>
    </w:p>
    <w:p w14:paraId="6602156E" w14:textId="77777777" w:rsidR="00B4111F" w:rsidRDefault="00B4111F" w:rsidP="00B4111F">
      <w:pPr>
        <w:pStyle w:val="PL"/>
      </w:pPr>
      <w:r>
        <w:t xml:space="preserve">          minItems: 1</w:t>
      </w:r>
    </w:p>
    <w:p w14:paraId="78FD0808" w14:textId="77777777" w:rsidR="00B4111F" w:rsidRDefault="00B4111F" w:rsidP="00B4111F">
      <w:pPr>
        <w:pStyle w:val="PL"/>
      </w:pPr>
      <w:r>
        <w:t xml:space="preserve">        pfdDetermInfos:</w:t>
      </w:r>
    </w:p>
    <w:p w14:paraId="1E2A0A67" w14:textId="77777777" w:rsidR="00B4111F" w:rsidRDefault="00B4111F" w:rsidP="00B4111F">
      <w:pPr>
        <w:pStyle w:val="PL"/>
      </w:pPr>
      <w:r>
        <w:t xml:space="preserve">          type: array</w:t>
      </w:r>
    </w:p>
    <w:p w14:paraId="4DDDCFAF" w14:textId="77777777" w:rsidR="00B4111F" w:rsidRDefault="00B4111F" w:rsidP="00B4111F">
      <w:pPr>
        <w:pStyle w:val="PL"/>
      </w:pPr>
      <w:r>
        <w:t xml:space="preserve">          items:</w:t>
      </w:r>
    </w:p>
    <w:p w14:paraId="5175443D" w14:textId="77777777" w:rsidR="00B4111F" w:rsidRDefault="00B4111F" w:rsidP="00B4111F">
      <w:pPr>
        <w:pStyle w:val="PL"/>
      </w:pPr>
      <w:r>
        <w:t xml:space="preserve">            $ref: '#/components/schemas/PfdDeterminationInfo'</w:t>
      </w:r>
    </w:p>
    <w:p w14:paraId="1AC7C5EF" w14:textId="77777777" w:rsidR="00B4111F" w:rsidRDefault="00B4111F" w:rsidP="00B4111F">
      <w:pPr>
        <w:pStyle w:val="PL"/>
      </w:pPr>
      <w:r>
        <w:lastRenderedPageBreak/>
        <w:t xml:space="preserve">          minItems: 1</w:t>
      </w:r>
    </w:p>
    <w:p w14:paraId="7D011945" w14:textId="77777777" w:rsidR="00B4111F" w:rsidRDefault="00B4111F" w:rsidP="00B4111F">
      <w:pPr>
        <w:pStyle w:val="PL"/>
      </w:pPr>
      <w:r>
        <w:t xml:space="preserve">        sliceLoadLevelInfo:</w:t>
      </w:r>
    </w:p>
    <w:p w14:paraId="2E3355CB" w14:textId="77777777" w:rsidR="00B4111F" w:rsidRDefault="00B4111F" w:rsidP="00B4111F">
      <w:pPr>
        <w:pStyle w:val="PL"/>
      </w:pPr>
      <w:r>
        <w:t xml:space="preserve">          $ref: '#/components/schemas/SliceLoadLevelInformation'</w:t>
      </w:r>
    </w:p>
    <w:p w14:paraId="026F0B9D" w14:textId="77777777" w:rsidR="00B4111F" w:rsidRDefault="00B4111F" w:rsidP="00B4111F">
      <w:pPr>
        <w:pStyle w:val="PL"/>
      </w:pPr>
      <w:r>
        <w:t xml:space="preserve">        svcExps:</w:t>
      </w:r>
    </w:p>
    <w:p w14:paraId="791D48B8" w14:textId="77777777" w:rsidR="00B4111F" w:rsidRDefault="00B4111F" w:rsidP="00B4111F">
      <w:pPr>
        <w:pStyle w:val="PL"/>
      </w:pPr>
      <w:r>
        <w:t xml:space="preserve">          type: array</w:t>
      </w:r>
    </w:p>
    <w:p w14:paraId="737BAE02" w14:textId="77777777" w:rsidR="00B4111F" w:rsidRDefault="00B4111F" w:rsidP="00B4111F">
      <w:pPr>
        <w:pStyle w:val="PL"/>
      </w:pPr>
      <w:r>
        <w:t xml:space="preserve">          items:</w:t>
      </w:r>
    </w:p>
    <w:p w14:paraId="6ACF7A89" w14:textId="77777777" w:rsidR="00B4111F" w:rsidRDefault="00B4111F" w:rsidP="00B4111F">
      <w:pPr>
        <w:pStyle w:val="PL"/>
      </w:pPr>
      <w:r>
        <w:t xml:space="preserve">            $ref: '#/components/schemas/ServiceExperienceInfo'</w:t>
      </w:r>
    </w:p>
    <w:p w14:paraId="349CC4B1" w14:textId="77777777" w:rsidR="00B4111F" w:rsidRDefault="00B4111F" w:rsidP="00B4111F">
      <w:pPr>
        <w:pStyle w:val="PL"/>
      </w:pPr>
      <w:r>
        <w:t xml:space="preserve">          minItems: 1</w:t>
      </w:r>
    </w:p>
    <w:p w14:paraId="7D329BEE" w14:textId="77777777" w:rsidR="00B4111F" w:rsidRDefault="00B4111F" w:rsidP="00B4111F">
      <w:pPr>
        <w:pStyle w:val="PL"/>
      </w:pPr>
      <w:r>
        <w:t xml:space="preserve">        qosSustainInfos:</w:t>
      </w:r>
    </w:p>
    <w:p w14:paraId="1994ED4E" w14:textId="77777777" w:rsidR="00B4111F" w:rsidRDefault="00B4111F" w:rsidP="00B4111F">
      <w:pPr>
        <w:pStyle w:val="PL"/>
      </w:pPr>
      <w:r>
        <w:t xml:space="preserve">          type: array</w:t>
      </w:r>
    </w:p>
    <w:p w14:paraId="016075EC" w14:textId="77777777" w:rsidR="00B4111F" w:rsidRDefault="00B4111F" w:rsidP="00B4111F">
      <w:pPr>
        <w:pStyle w:val="PL"/>
      </w:pPr>
      <w:r>
        <w:t xml:space="preserve">          items:</w:t>
      </w:r>
    </w:p>
    <w:p w14:paraId="6C989521" w14:textId="77777777" w:rsidR="00B4111F" w:rsidRDefault="00B4111F" w:rsidP="00B4111F">
      <w:pPr>
        <w:pStyle w:val="PL"/>
      </w:pPr>
      <w:r>
        <w:t xml:space="preserve">            $ref: '#/components/schemas/QosSustainabilityInfo'</w:t>
      </w:r>
    </w:p>
    <w:p w14:paraId="349E0E3F" w14:textId="77777777" w:rsidR="00B4111F" w:rsidRDefault="00B4111F" w:rsidP="00B4111F">
      <w:pPr>
        <w:pStyle w:val="PL"/>
      </w:pPr>
      <w:r>
        <w:t xml:space="preserve">          minItems: 1</w:t>
      </w:r>
    </w:p>
    <w:p w14:paraId="2E9564A0" w14:textId="77777777" w:rsidR="00B4111F" w:rsidRDefault="00B4111F" w:rsidP="00B4111F">
      <w:pPr>
        <w:pStyle w:val="PL"/>
      </w:pPr>
      <w:r>
        <w:t xml:space="preserve">        ueComms:</w:t>
      </w:r>
    </w:p>
    <w:p w14:paraId="34420A85" w14:textId="77777777" w:rsidR="00B4111F" w:rsidRDefault="00B4111F" w:rsidP="00B4111F">
      <w:pPr>
        <w:pStyle w:val="PL"/>
      </w:pPr>
      <w:r>
        <w:t xml:space="preserve">          type: array</w:t>
      </w:r>
    </w:p>
    <w:p w14:paraId="649A533A" w14:textId="77777777" w:rsidR="00B4111F" w:rsidRDefault="00B4111F" w:rsidP="00B4111F">
      <w:pPr>
        <w:pStyle w:val="PL"/>
      </w:pPr>
      <w:r>
        <w:t xml:space="preserve">          items:</w:t>
      </w:r>
    </w:p>
    <w:p w14:paraId="0F77B9C8" w14:textId="77777777" w:rsidR="00B4111F" w:rsidRDefault="00B4111F" w:rsidP="00B4111F">
      <w:pPr>
        <w:pStyle w:val="PL"/>
      </w:pPr>
      <w:r>
        <w:t xml:space="preserve">            $ref: '#/components/schemas/UeCommunication'</w:t>
      </w:r>
    </w:p>
    <w:p w14:paraId="7F1EDBBC" w14:textId="77777777" w:rsidR="00B4111F" w:rsidRDefault="00B4111F" w:rsidP="00B4111F">
      <w:pPr>
        <w:pStyle w:val="PL"/>
      </w:pPr>
      <w:r>
        <w:t xml:space="preserve">          minItems: 1</w:t>
      </w:r>
    </w:p>
    <w:p w14:paraId="5DE0B055" w14:textId="77777777" w:rsidR="00B4111F" w:rsidRDefault="00B4111F" w:rsidP="00B4111F">
      <w:pPr>
        <w:pStyle w:val="PL"/>
      </w:pPr>
      <w:r>
        <w:t xml:space="preserve">        ueMobs:</w:t>
      </w:r>
    </w:p>
    <w:p w14:paraId="0FD9A298" w14:textId="77777777" w:rsidR="00B4111F" w:rsidRDefault="00B4111F" w:rsidP="00B4111F">
      <w:pPr>
        <w:pStyle w:val="PL"/>
      </w:pPr>
      <w:r>
        <w:t xml:space="preserve">          type: array</w:t>
      </w:r>
    </w:p>
    <w:p w14:paraId="2B3F6268" w14:textId="77777777" w:rsidR="00B4111F" w:rsidRDefault="00B4111F" w:rsidP="00B4111F">
      <w:pPr>
        <w:pStyle w:val="PL"/>
      </w:pPr>
      <w:r>
        <w:t xml:space="preserve">          items:</w:t>
      </w:r>
    </w:p>
    <w:p w14:paraId="39AF0AAC" w14:textId="77777777" w:rsidR="00B4111F" w:rsidRDefault="00B4111F" w:rsidP="00B4111F">
      <w:pPr>
        <w:pStyle w:val="PL"/>
      </w:pPr>
      <w:r>
        <w:t xml:space="preserve">            $ref: '#/components/schemas/UeMobility'</w:t>
      </w:r>
    </w:p>
    <w:p w14:paraId="0B3928A0" w14:textId="77777777" w:rsidR="00B4111F" w:rsidRDefault="00B4111F" w:rsidP="00B4111F">
      <w:pPr>
        <w:pStyle w:val="PL"/>
      </w:pPr>
      <w:r>
        <w:t xml:space="preserve">          minItems: 1</w:t>
      </w:r>
    </w:p>
    <w:p w14:paraId="2AD8482F" w14:textId="77777777" w:rsidR="00B4111F" w:rsidRDefault="00B4111F" w:rsidP="00B4111F">
      <w:pPr>
        <w:pStyle w:val="PL"/>
      </w:pPr>
      <w:r>
        <w:t xml:space="preserve">        userDataCongInfos:</w:t>
      </w:r>
    </w:p>
    <w:p w14:paraId="4656068B" w14:textId="77777777" w:rsidR="00B4111F" w:rsidRDefault="00B4111F" w:rsidP="00B4111F">
      <w:pPr>
        <w:pStyle w:val="PL"/>
      </w:pPr>
      <w:r>
        <w:t xml:space="preserve">          type: array</w:t>
      </w:r>
    </w:p>
    <w:p w14:paraId="6D45E9AB" w14:textId="77777777" w:rsidR="00B4111F" w:rsidRDefault="00B4111F" w:rsidP="00B4111F">
      <w:pPr>
        <w:pStyle w:val="PL"/>
      </w:pPr>
      <w:r>
        <w:t xml:space="preserve">          items:</w:t>
      </w:r>
    </w:p>
    <w:p w14:paraId="2E2249E5" w14:textId="77777777" w:rsidR="00B4111F" w:rsidRDefault="00B4111F" w:rsidP="00B4111F">
      <w:pPr>
        <w:pStyle w:val="PL"/>
      </w:pPr>
      <w:r>
        <w:t xml:space="preserve">            $ref: '#/components/schemas/UserDataCongestionInfo'</w:t>
      </w:r>
    </w:p>
    <w:p w14:paraId="7479AAEF" w14:textId="77777777" w:rsidR="00B4111F" w:rsidRDefault="00B4111F" w:rsidP="00B4111F">
      <w:pPr>
        <w:pStyle w:val="PL"/>
      </w:pPr>
      <w:r>
        <w:t xml:space="preserve">          minItems: 1</w:t>
      </w:r>
    </w:p>
    <w:p w14:paraId="7A9F7D5E" w14:textId="77777777" w:rsidR="00B4111F" w:rsidRDefault="00B4111F" w:rsidP="00B4111F">
      <w:pPr>
        <w:pStyle w:val="PL"/>
      </w:pPr>
      <w:r>
        <w:t xml:space="preserve">        abnorBehavrs:</w:t>
      </w:r>
    </w:p>
    <w:p w14:paraId="53998ABD" w14:textId="77777777" w:rsidR="00B4111F" w:rsidRDefault="00B4111F" w:rsidP="00B4111F">
      <w:pPr>
        <w:pStyle w:val="PL"/>
      </w:pPr>
      <w:r>
        <w:t xml:space="preserve">          type: array</w:t>
      </w:r>
    </w:p>
    <w:p w14:paraId="446C5DC9" w14:textId="77777777" w:rsidR="00B4111F" w:rsidRDefault="00B4111F" w:rsidP="00B4111F">
      <w:pPr>
        <w:pStyle w:val="PL"/>
      </w:pPr>
      <w:r>
        <w:t xml:space="preserve">          items:</w:t>
      </w:r>
    </w:p>
    <w:p w14:paraId="0C56BBCB" w14:textId="77777777" w:rsidR="00B4111F" w:rsidRDefault="00B4111F" w:rsidP="00B4111F">
      <w:pPr>
        <w:pStyle w:val="PL"/>
      </w:pPr>
      <w:r>
        <w:t xml:space="preserve">            $ref: '#/components/schemas/AbnormalBehaviour'</w:t>
      </w:r>
    </w:p>
    <w:p w14:paraId="766F1111" w14:textId="77777777" w:rsidR="00B4111F" w:rsidRDefault="00B4111F" w:rsidP="00B4111F">
      <w:pPr>
        <w:pStyle w:val="PL"/>
      </w:pPr>
      <w:r>
        <w:t xml:space="preserve">          minItems: 1</w:t>
      </w:r>
    </w:p>
    <w:p w14:paraId="1DEEAD78" w14:textId="77777777" w:rsidR="00B4111F" w:rsidRDefault="00B4111F" w:rsidP="00B4111F">
      <w:pPr>
        <w:pStyle w:val="PL"/>
      </w:pPr>
      <w:r>
        <w:t xml:space="preserve">        nwPerfs:</w:t>
      </w:r>
    </w:p>
    <w:p w14:paraId="68818479" w14:textId="77777777" w:rsidR="00B4111F" w:rsidRDefault="00B4111F" w:rsidP="00B4111F">
      <w:pPr>
        <w:pStyle w:val="PL"/>
      </w:pPr>
      <w:r>
        <w:t xml:space="preserve">          type: array</w:t>
      </w:r>
    </w:p>
    <w:p w14:paraId="4BC3F26B" w14:textId="77777777" w:rsidR="00B4111F" w:rsidRDefault="00B4111F" w:rsidP="00B4111F">
      <w:pPr>
        <w:pStyle w:val="PL"/>
      </w:pPr>
      <w:r>
        <w:t xml:space="preserve">          items:</w:t>
      </w:r>
    </w:p>
    <w:p w14:paraId="3737D241" w14:textId="77777777" w:rsidR="00B4111F" w:rsidRDefault="00B4111F" w:rsidP="00B4111F">
      <w:pPr>
        <w:pStyle w:val="PL"/>
      </w:pPr>
      <w:r>
        <w:t xml:space="preserve">            $ref: '#/components/schemas/NetworkPerfInfo'</w:t>
      </w:r>
    </w:p>
    <w:p w14:paraId="7389EA37" w14:textId="77777777" w:rsidR="00B4111F" w:rsidRDefault="00B4111F" w:rsidP="00B4111F">
      <w:pPr>
        <w:pStyle w:val="PL"/>
      </w:pPr>
      <w:r>
        <w:t xml:space="preserve">          minItems: 1</w:t>
      </w:r>
    </w:p>
    <w:p w14:paraId="0CEB41AF" w14:textId="77777777" w:rsidR="00B4111F" w:rsidRDefault="00B4111F" w:rsidP="00B4111F">
      <w:pPr>
        <w:pStyle w:val="PL"/>
      </w:pPr>
      <w:r>
        <w:t xml:space="preserve">        </w:t>
      </w:r>
      <w:r>
        <w:rPr>
          <w:lang w:eastAsia="zh-CN"/>
        </w:rPr>
        <w:t>dnPerfInfos</w:t>
      </w:r>
      <w:r>
        <w:t>:</w:t>
      </w:r>
    </w:p>
    <w:p w14:paraId="38439A3C" w14:textId="77777777" w:rsidR="00B4111F" w:rsidRDefault="00B4111F" w:rsidP="00B4111F">
      <w:pPr>
        <w:pStyle w:val="PL"/>
      </w:pPr>
      <w:r>
        <w:t xml:space="preserve">          type: array</w:t>
      </w:r>
    </w:p>
    <w:p w14:paraId="1480CA77" w14:textId="77777777" w:rsidR="00B4111F" w:rsidRDefault="00B4111F" w:rsidP="00B4111F">
      <w:pPr>
        <w:pStyle w:val="PL"/>
      </w:pPr>
      <w:r>
        <w:t xml:space="preserve">          items:</w:t>
      </w:r>
    </w:p>
    <w:p w14:paraId="2BE3E277" w14:textId="77777777" w:rsidR="00B4111F" w:rsidRDefault="00B4111F" w:rsidP="00B4111F">
      <w:pPr>
        <w:pStyle w:val="PL"/>
      </w:pPr>
      <w:r>
        <w:t xml:space="preserve">            $ref: '#/components/schemas/DnPerfInfo'</w:t>
      </w:r>
    </w:p>
    <w:p w14:paraId="6073C1A6" w14:textId="77777777" w:rsidR="00B4111F" w:rsidRDefault="00B4111F" w:rsidP="00B4111F">
      <w:pPr>
        <w:pStyle w:val="PL"/>
      </w:pPr>
      <w:r>
        <w:t xml:space="preserve">          minItems: 1</w:t>
      </w:r>
    </w:p>
    <w:p w14:paraId="53D8F603" w14:textId="77777777" w:rsidR="00B4111F" w:rsidRDefault="00B4111F" w:rsidP="00B4111F">
      <w:pPr>
        <w:pStyle w:val="PL"/>
      </w:pPr>
      <w:r>
        <w:t xml:space="preserve">        disperInfos:</w:t>
      </w:r>
    </w:p>
    <w:p w14:paraId="4562C2D5" w14:textId="77777777" w:rsidR="00B4111F" w:rsidRDefault="00B4111F" w:rsidP="00B4111F">
      <w:pPr>
        <w:pStyle w:val="PL"/>
      </w:pPr>
      <w:r>
        <w:t xml:space="preserve">          type: array</w:t>
      </w:r>
    </w:p>
    <w:p w14:paraId="78D934E0" w14:textId="77777777" w:rsidR="00B4111F" w:rsidRDefault="00B4111F" w:rsidP="00B4111F">
      <w:pPr>
        <w:pStyle w:val="PL"/>
      </w:pPr>
      <w:r>
        <w:t xml:space="preserve">          items:</w:t>
      </w:r>
    </w:p>
    <w:p w14:paraId="3FCE6ADD" w14:textId="77777777" w:rsidR="00B4111F" w:rsidRDefault="00B4111F" w:rsidP="00B4111F">
      <w:pPr>
        <w:pStyle w:val="PL"/>
      </w:pPr>
      <w:r>
        <w:t xml:space="preserve">            $ref: '#/components/schemas/DispersionInfo'</w:t>
      </w:r>
    </w:p>
    <w:p w14:paraId="6CE672EE" w14:textId="77777777" w:rsidR="00B4111F" w:rsidRDefault="00B4111F" w:rsidP="00B4111F">
      <w:pPr>
        <w:pStyle w:val="PL"/>
      </w:pPr>
      <w:r>
        <w:t xml:space="preserve">          minItems: 1</w:t>
      </w:r>
    </w:p>
    <w:p w14:paraId="5FD3FBB6" w14:textId="77777777" w:rsidR="00B4111F" w:rsidRDefault="00B4111F" w:rsidP="00B4111F">
      <w:pPr>
        <w:pStyle w:val="PL"/>
      </w:pPr>
      <w:r>
        <w:t xml:space="preserve">        redTransInfos:</w:t>
      </w:r>
    </w:p>
    <w:p w14:paraId="626C5AA5" w14:textId="77777777" w:rsidR="00B4111F" w:rsidRDefault="00B4111F" w:rsidP="00B4111F">
      <w:pPr>
        <w:pStyle w:val="PL"/>
      </w:pPr>
      <w:r>
        <w:t xml:space="preserve">          type: array</w:t>
      </w:r>
    </w:p>
    <w:p w14:paraId="71DE4A80" w14:textId="77777777" w:rsidR="00B4111F" w:rsidRDefault="00B4111F" w:rsidP="00B4111F">
      <w:pPr>
        <w:pStyle w:val="PL"/>
      </w:pPr>
      <w:r>
        <w:t xml:space="preserve">          items:</w:t>
      </w:r>
    </w:p>
    <w:p w14:paraId="77DCF32D" w14:textId="77777777" w:rsidR="00B4111F" w:rsidRDefault="00B4111F" w:rsidP="00B4111F">
      <w:pPr>
        <w:pStyle w:val="PL"/>
      </w:pPr>
      <w:r>
        <w:t xml:space="preserve">            $ref: '#/components/schemas/RedundantTransmissionExpInfo'</w:t>
      </w:r>
    </w:p>
    <w:p w14:paraId="726A0E17" w14:textId="77777777" w:rsidR="00B4111F" w:rsidRDefault="00B4111F" w:rsidP="00B4111F">
      <w:pPr>
        <w:pStyle w:val="PL"/>
      </w:pPr>
      <w:r>
        <w:t xml:space="preserve">          minItems: 1</w:t>
      </w:r>
    </w:p>
    <w:p w14:paraId="69AB7539" w14:textId="77777777" w:rsidR="00B4111F" w:rsidRDefault="00B4111F" w:rsidP="00B4111F">
      <w:pPr>
        <w:pStyle w:val="PL"/>
      </w:pPr>
      <w:r>
        <w:t xml:space="preserve">        wlanInfos:</w:t>
      </w:r>
    </w:p>
    <w:p w14:paraId="71BD090F" w14:textId="77777777" w:rsidR="00B4111F" w:rsidRDefault="00B4111F" w:rsidP="00B4111F">
      <w:pPr>
        <w:pStyle w:val="PL"/>
      </w:pPr>
      <w:r>
        <w:t xml:space="preserve">          type: array</w:t>
      </w:r>
    </w:p>
    <w:p w14:paraId="7C11803A" w14:textId="77777777" w:rsidR="00B4111F" w:rsidRDefault="00B4111F" w:rsidP="00B4111F">
      <w:pPr>
        <w:pStyle w:val="PL"/>
      </w:pPr>
      <w:r>
        <w:t xml:space="preserve">          items:</w:t>
      </w:r>
    </w:p>
    <w:p w14:paraId="467133F8" w14:textId="77777777" w:rsidR="00B4111F" w:rsidRDefault="00B4111F" w:rsidP="00B4111F">
      <w:pPr>
        <w:pStyle w:val="PL"/>
      </w:pPr>
      <w:r>
        <w:t xml:space="preserve">            $ref: '#/components/schemas/WlanPerformanceInfo'</w:t>
      </w:r>
    </w:p>
    <w:p w14:paraId="7FE39784" w14:textId="77777777" w:rsidR="00B4111F" w:rsidRDefault="00B4111F" w:rsidP="00B4111F">
      <w:pPr>
        <w:pStyle w:val="PL"/>
      </w:pPr>
      <w:r>
        <w:t xml:space="preserve">          minItems: 1</w:t>
      </w:r>
    </w:p>
    <w:p w14:paraId="5938AEC5" w14:textId="77777777" w:rsidR="00B4111F" w:rsidRDefault="00B4111F" w:rsidP="00B4111F">
      <w:pPr>
        <w:pStyle w:val="PL"/>
      </w:pPr>
      <w:r>
        <w:t xml:space="preserve">        </w:t>
      </w:r>
      <w:r>
        <w:rPr>
          <w:rFonts w:hint="eastAsia"/>
          <w:lang w:eastAsia="ko-KR"/>
        </w:rPr>
        <w:t>smcc</w:t>
      </w:r>
      <w:r>
        <w:rPr>
          <w:lang w:eastAsia="ko-KR"/>
        </w:rPr>
        <w:t>Exps</w:t>
      </w:r>
      <w:r>
        <w:t>:</w:t>
      </w:r>
    </w:p>
    <w:p w14:paraId="6E95934E" w14:textId="77777777" w:rsidR="00B4111F" w:rsidRDefault="00B4111F" w:rsidP="00B4111F">
      <w:pPr>
        <w:pStyle w:val="PL"/>
      </w:pPr>
      <w:r>
        <w:t xml:space="preserve">          type: array</w:t>
      </w:r>
    </w:p>
    <w:p w14:paraId="7B410C12" w14:textId="77777777" w:rsidR="00B4111F" w:rsidRDefault="00B4111F" w:rsidP="00B4111F">
      <w:pPr>
        <w:pStyle w:val="PL"/>
      </w:pPr>
      <w:r>
        <w:t xml:space="preserve">          items:</w:t>
      </w:r>
    </w:p>
    <w:p w14:paraId="09790EBF" w14:textId="77777777" w:rsidR="00B4111F" w:rsidRDefault="00B4111F" w:rsidP="00B4111F">
      <w:pPr>
        <w:pStyle w:val="PL"/>
      </w:pPr>
      <w:r>
        <w:t xml:space="preserve">            $ref: 'TS29520_Nnwdaf_AnalyticsInfo.yaml#/components/schemas/SmcceInfo'</w:t>
      </w:r>
    </w:p>
    <w:p w14:paraId="043760C6" w14:textId="77777777" w:rsidR="00B4111F" w:rsidRDefault="00B4111F" w:rsidP="00B4111F">
      <w:pPr>
        <w:pStyle w:val="PL"/>
      </w:pPr>
      <w:r>
        <w:t xml:space="preserve">          minItems: 1</w:t>
      </w:r>
    </w:p>
    <w:p w14:paraId="5B8845EC" w14:textId="77777777" w:rsidR="00B4111F" w:rsidRDefault="00B4111F" w:rsidP="00B4111F">
      <w:pPr>
        <w:pStyle w:val="PL"/>
      </w:pPr>
      <w:r>
        <w:t xml:space="preserve">        </w:t>
      </w:r>
      <w:r>
        <w:rPr>
          <w:lang w:eastAsia="zh-CN"/>
        </w:rPr>
        <w:t>pduSesTrafInfos</w:t>
      </w:r>
      <w:r>
        <w:t>:</w:t>
      </w:r>
    </w:p>
    <w:p w14:paraId="15EF5F34" w14:textId="77777777" w:rsidR="00B4111F" w:rsidRDefault="00B4111F" w:rsidP="00B4111F">
      <w:pPr>
        <w:pStyle w:val="PL"/>
      </w:pPr>
      <w:r>
        <w:t xml:space="preserve">          type: array</w:t>
      </w:r>
    </w:p>
    <w:p w14:paraId="1B241A05" w14:textId="77777777" w:rsidR="00B4111F" w:rsidRDefault="00B4111F" w:rsidP="00B4111F">
      <w:pPr>
        <w:pStyle w:val="PL"/>
      </w:pPr>
      <w:r>
        <w:t xml:space="preserve">          items:</w:t>
      </w:r>
    </w:p>
    <w:p w14:paraId="5306FA45" w14:textId="77777777" w:rsidR="00B4111F" w:rsidRDefault="00B4111F" w:rsidP="00B4111F">
      <w:pPr>
        <w:pStyle w:val="PL"/>
      </w:pPr>
      <w:r>
        <w:t xml:space="preserve">            $ref: '#/components/schemas/PduSesTrafficInfo'</w:t>
      </w:r>
    </w:p>
    <w:p w14:paraId="4DBC1BB5" w14:textId="77777777" w:rsidR="00B4111F" w:rsidRDefault="00B4111F" w:rsidP="00B4111F">
      <w:pPr>
        <w:pStyle w:val="PL"/>
      </w:pPr>
      <w:r>
        <w:t xml:space="preserve">          minItems: 1</w:t>
      </w:r>
    </w:p>
    <w:p w14:paraId="447FC525" w14:textId="77777777" w:rsidR="00B4111F" w:rsidRDefault="00B4111F" w:rsidP="00B4111F">
      <w:pPr>
        <w:pStyle w:val="PL"/>
      </w:pPr>
      <w:r>
        <w:t xml:space="preserve">        dataVlTrnsTmInfos:</w:t>
      </w:r>
    </w:p>
    <w:p w14:paraId="74BB06D6" w14:textId="77777777" w:rsidR="00B4111F" w:rsidRDefault="00B4111F" w:rsidP="00B4111F">
      <w:pPr>
        <w:pStyle w:val="PL"/>
      </w:pPr>
      <w:r>
        <w:t xml:space="preserve">          type: array</w:t>
      </w:r>
    </w:p>
    <w:p w14:paraId="46023D3F" w14:textId="77777777" w:rsidR="00B4111F" w:rsidRDefault="00B4111F" w:rsidP="00B4111F">
      <w:pPr>
        <w:pStyle w:val="PL"/>
      </w:pPr>
      <w:r>
        <w:t xml:space="preserve">          items:</w:t>
      </w:r>
    </w:p>
    <w:p w14:paraId="5EF47D51" w14:textId="77777777" w:rsidR="00B4111F" w:rsidRDefault="00B4111F" w:rsidP="00B4111F">
      <w:pPr>
        <w:pStyle w:val="PL"/>
      </w:pPr>
      <w:r>
        <w:t xml:space="preserve">            $ref: '#/components/schemas/</w:t>
      </w:r>
      <w:r>
        <w:rPr>
          <w:lang w:eastAsia="zh-CN"/>
        </w:rPr>
        <w:t>E2eDataVolTransTimeInfo</w:t>
      </w:r>
      <w:r>
        <w:t>'</w:t>
      </w:r>
    </w:p>
    <w:p w14:paraId="647867B0" w14:textId="77777777" w:rsidR="00B4111F" w:rsidRDefault="00B4111F" w:rsidP="00B4111F">
      <w:pPr>
        <w:pStyle w:val="PL"/>
      </w:pPr>
      <w:r>
        <w:t xml:space="preserve">          minItems: 1</w:t>
      </w:r>
    </w:p>
    <w:p w14:paraId="7A2EADEA" w14:textId="77777777" w:rsidR="00B4111F" w:rsidRDefault="00B4111F" w:rsidP="00B4111F">
      <w:pPr>
        <w:pStyle w:val="PL"/>
      </w:pPr>
      <w:r>
        <w:t xml:space="preserve">        </w:t>
      </w:r>
      <w:r>
        <w:rPr>
          <w:rFonts w:hint="eastAsia"/>
          <w:lang w:eastAsia="zh-CN"/>
        </w:rPr>
        <w:t>a</w:t>
      </w:r>
      <w:r>
        <w:rPr>
          <w:lang w:eastAsia="zh-CN"/>
        </w:rPr>
        <w:t>ccuInfo</w:t>
      </w:r>
      <w:r>
        <w:t>:</w:t>
      </w:r>
    </w:p>
    <w:p w14:paraId="6BD2E82F" w14:textId="77777777" w:rsidR="00B4111F" w:rsidRDefault="00B4111F" w:rsidP="00B4111F">
      <w:pPr>
        <w:pStyle w:val="PL"/>
      </w:pPr>
      <w:r>
        <w:t xml:space="preserve">          $ref: '#/components/schemas/AccuracyInfo'</w:t>
      </w:r>
    </w:p>
    <w:p w14:paraId="15224EC9" w14:textId="77777777" w:rsidR="00B4111F" w:rsidRDefault="00B4111F" w:rsidP="00B4111F">
      <w:pPr>
        <w:pStyle w:val="PL"/>
      </w:pPr>
      <w:r>
        <w:t xml:space="preserve">        </w:t>
      </w:r>
      <w:bookmarkStart w:id="1200" w:name="_Hlk142865641"/>
      <w:r>
        <w:rPr>
          <w:lang w:eastAsia="zh-CN"/>
        </w:rPr>
        <w:t>cancelAccuInd</w:t>
      </w:r>
      <w:r>
        <w:t>:</w:t>
      </w:r>
    </w:p>
    <w:p w14:paraId="6035244C" w14:textId="77777777" w:rsidR="00B4111F" w:rsidRDefault="00B4111F" w:rsidP="00B4111F">
      <w:pPr>
        <w:pStyle w:val="PL"/>
      </w:pPr>
      <w:r>
        <w:t xml:space="preserve">          type: boolean</w:t>
      </w:r>
    </w:p>
    <w:p w14:paraId="71BE690C" w14:textId="77777777" w:rsidR="00B4111F" w:rsidRDefault="00B4111F" w:rsidP="00B4111F">
      <w:pPr>
        <w:pStyle w:val="PL"/>
      </w:pPr>
      <w:r>
        <w:t xml:space="preserve">          description: &gt;</w:t>
      </w:r>
    </w:p>
    <w:p w14:paraId="30D0F1B6" w14:textId="77777777" w:rsidR="00B4111F" w:rsidRDefault="00B4111F" w:rsidP="00B4111F">
      <w:pPr>
        <w:pStyle w:val="PL"/>
      </w:pPr>
      <w:r>
        <w:t xml:space="preserve">            Indicates cancelled subscription of the analytics accuracy information.</w:t>
      </w:r>
    </w:p>
    <w:p w14:paraId="5AD5B2CD" w14:textId="77777777" w:rsidR="00B4111F" w:rsidRDefault="00B4111F" w:rsidP="00B4111F">
      <w:pPr>
        <w:pStyle w:val="PL"/>
      </w:pPr>
      <w:r>
        <w:t xml:space="preserve">            Set to "true" indicates the NWDAF cancelled subscription of analytics accuracy</w:t>
      </w:r>
    </w:p>
    <w:p w14:paraId="53393A96" w14:textId="77777777" w:rsidR="00B4111F" w:rsidRDefault="00B4111F" w:rsidP="00B4111F">
      <w:pPr>
        <w:pStyle w:val="PL"/>
      </w:pPr>
      <w:r>
        <w:t xml:space="preserve">            information as the NWDAF does not support the accuracy checking capability.</w:t>
      </w:r>
    </w:p>
    <w:p w14:paraId="55897DB5" w14:textId="77777777" w:rsidR="00B4111F" w:rsidRDefault="00B4111F" w:rsidP="00B4111F">
      <w:pPr>
        <w:pStyle w:val="PL"/>
      </w:pPr>
      <w:r>
        <w:t xml:space="preserve">            Otherwise set to "false". Default value is "false" if omitted.</w:t>
      </w:r>
      <w:bookmarkEnd w:id="1200"/>
    </w:p>
    <w:p w14:paraId="16A87434" w14:textId="77777777" w:rsidR="00B4111F" w:rsidRDefault="00B4111F" w:rsidP="00B4111F">
      <w:pPr>
        <w:pStyle w:val="PL"/>
      </w:pPr>
      <w:r>
        <w:t xml:space="preserve">        pauseInd:</w:t>
      </w:r>
    </w:p>
    <w:p w14:paraId="577EB47F" w14:textId="77777777" w:rsidR="00B4111F" w:rsidRDefault="00B4111F" w:rsidP="00B4111F">
      <w:pPr>
        <w:pStyle w:val="PL"/>
      </w:pPr>
      <w:r>
        <w:t xml:space="preserve">          type: boolean</w:t>
      </w:r>
    </w:p>
    <w:p w14:paraId="32DF6286" w14:textId="77777777" w:rsidR="00B4111F" w:rsidRDefault="00B4111F" w:rsidP="00B4111F">
      <w:pPr>
        <w:pStyle w:val="PL"/>
        <w:rPr>
          <w:lang w:eastAsia="zh-CN"/>
        </w:rPr>
      </w:pPr>
      <w:r>
        <w:t xml:space="preserve">          description: </w:t>
      </w:r>
      <w:r>
        <w:rPr>
          <w:lang w:eastAsia="zh-CN"/>
        </w:rPr>
        <w:t>&gt;</w:t>
      </w:r>
    </w:p>
    <w:p w14:paraId="3ED38838" w14:textId="77777777" w:rsidR="00B4111F" w:rsidRDefault="00B4111F" w:rsidP="00B4111F">
      <w:pPr>
        <w:pStyle w:val="PL"/>
      </w:pPr>
      <w:r>
        <w:t xml:space="preserve">            Pause analytics consumption indication. Set to "true" to indicate the consumer to stop</w:t>
      </w:r>
    </w:p>
    <w:p w14:paraId="541DA881" w14:textId="77777777" w:rsidR="00B4111F" w:rsidRDefault="00B4111F" w:rsidP="00B4111F">
      <w:pPr>
        <w:pStyle w:val="PL"/>
      </w:pPr>
      <w:r>
        <w:t xml:space="preserve">            the consumption of the analytics. Default value is "false" if omitted.</w:t>
      </w:r>
    </w:p>
    <w:p w14:paraId="10D646BD" w14:textId="77777777" w:rsidR="00B4111F" w:rsidRDefault="00B4111F" w:rsidP="00B4111F">
      <w:pPr>
        <w:pStyle w:val="PL"/>
      </w:pPr>
      <w:r>
        <w:t xml:space="preserve">        resumeInd:</w:t>
      </w:r>
    </w:p>
    <w:p w14:paraId="07648D64" w14:textId="77777777" w:rsidR="00B4111F" w:rsidRDefault="00B4111F" w:rsidP="00B4111F">
      <w:pPr>
        <w:pStyle w:val="PL"/>
      </w:pPr>
      <w:r>
        <w:t xml:space="preserve">          type: boolean</w:t>
      </w:r>
    </w:p>
    <w:p w14:paraId="3790E8CE" w14:textId="77777777" w:rsidR="00B4111F" w:rsidRDefault="00B4111F" w:rsidP="00B4111F">
      <w:pPr>
        <w:pStyle w:val="PL"/>
        <w:rPr>
          <w:lang w:eastAsia="zh-CN"/>
        </w:rPr>
      </w:pPr>
      <w:r>
        <w:t xml:space="preserve">          description: </w:t>
      </w:r>
      <w:r>
        <w:rPr>
          <w:lang w:eastAsia="zh-CN"/>
        </w:rPr>
        <w:t>&gt;</w:t>
      </w:r>
    </w:p>
    <w:p w14:paraId="4D3FF882" w14:textId="77777777" w:rsidR="00B4111F" w:rsidRDefault="00B4111F" w:rsidP="00B4111F">
      <w:pPr>
        <w:pStyle w:val="PL"/>
      </w:pPr>
      <w:r>
        <w:t xml:space="preserve">            Resume analytics consumption indication. Set to "true" to indicate the consumer to</w:t>
      </w:r>
    </w:p>
    <w:p w14:paraId="2A2D6C9E" w14:textId="77777777" w:rsidR="00B4111F" w:rsidRDefault="00B4111F" w:rsidP="00B4111F">
      <w:pPr>
        <w:pStyle w:val="PL"/>
      </w:pPr>
      <w:r>
        <w:t xml:space="preserve">            resume the consumption of the analytics. Default value is "false" if omitted.</w:t>
      </w:r>
    </w:p>
    <w:p w14:paraId="2BACB7A0" w14:textId="77777777" w:rsidR="00B4111F" w:rsidRDefault="00B4111F" w:rsidP="00B4111F">
      <w:pPr>
        <w:pStyle w:val="PL"/>
      </w:pPr>
      <w:r>
        <w:t xml:space="preserve">        </w:t>
      </w:r>
      <w:bookmarkStart w:id="1201" w:name="_Hlk138706961"/>
      <w:r>
        <w:rPr>
          <w:lang w:eastAsia="zh-CN"/>
        </w:rPr>
        <w:t>movBehavInfos</w:t>
      </w:r>
      <w:r>
        <w:t>:</w:t>
      </w:r>
    </w:p>
    <w:p w14:paraId="1C0D40E1" w14:textId="77777777" w:rsidR="00B4111F" w:rsidRDefault="00B4111F" w:rsidP="00B4111F">
      <w:pPr>
        <w:pStyle w:val="PL"/>
      </w:pPr>
      <w:r>
        <w:t xml:space="preserve">          type: array</w:t>
      </w:r>
    </w:p>
    <w:p w14:paraId="437EC3B7" w14:textId="77777777" w:rsidR="00B4111F" w:rsidRDefault="00B4111F" w:rsidP="00B4111F">
      <w:pPr>
        <w:pStyle w:val="PL"/>
      </w:pPr>
      <w:r>
        <w:t xml:space="preserve">          items:</w:t>
      </w:r>
    </w:p>
    <w:p w14:paraId="7127245C" w14:textId="77777777" w:rsidR="00B4111F" w:rsidRDefault="00B4111F" w:rsidP="00B4111F">
      <w:pPr>
        <w:pStyle w:val="PL"/>
      </w:pPr>
      <w:r>
        <w:t xml:space="preserve">            $ref: '#/components/schemas/MovBehavInfo'</w:t>
      </w:r>
    </w:p>
    <w:p w14:paraId="05AAD84F" w14:textId="77777777" w:rsidR="00B4111F" w:rsidRDefault="00B4111F" w:rsidP="00B4111F">
      <w:pPr>
        <w:pStyle w:val="PL"/>
      </w:pPr>
      <w:r>
        <w:t xml:space="preserve">          minItems: 1</w:t>
      </w:r>
      <w:bookmarkEnd w:id="1201"/>
    </w:p>
    <w:p w14:paraId="0638FDF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374514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5E515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62E32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5B013C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EF361E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2"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29FFC5FE" w14:textId="77777777" w:rsidR="00B4111F" w:rsidRDefault="00B4111F" w:rsidP="00B4111F">
      <w:pPr>
        <w:pStyle w:val="PL"/>
      </w:pPr>
      <w:r>
        <w:t xml:space="preserve">          type: array</w:t>
      </w:r>
    </w:p>
    <w:p w14:paraId="545B6A67" w14:textId="77777777" w:rsidR="00B4111F" w:rsidRDefault="00B4111F" w:rsidP="00B4111F">
      <w:pPr>
        <w:pStyle w:val="PL"/>
      </w:pPr>
      <w:r>
        <w:t xml:space="preserve">          items:</w:t>
      </w:r>
    </w:p>
    <w:p w14:paraId="520DD60C" w14:textId="77777777" w:rsidR="00B4111F" w:rsidRDefault="00B4111F" w:rsidP="00B4111F">
      <w:pPr>
        <w:pStyle w:val="PL"/>
      </w:pPr>
      <w:r>
        <w:t xml:space="preserve">            $ref: '#/components/schemas/RelProxInfo'</w:t>
      </w:r>
    </w:p>
    <w:p w14:paraId="77D96206" w14:textId="77777777" w:rsidR="00B4111F" w:rsidRDefault="00B4111F" w:rsidP="00B4111F">
      <w:pPr>
        <w:pStyle w:val="PL"/>
        <w:rPr>
          <w:ins w:id="1203" w:author="Huawei" w:date="2024-11-05T15:23:00Z"/>
        </w:rPr>
      </w:pPr>
      <w:r>
        <w:t xml:space="preserve">          minItems: 1</w:t>
      </w:r>
    </w:p>
    <w:p w14:paraId="51CFB3E1" w14:textId="67318D68"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Huawei" w:date="2024-11-05T15:24:00Z"/>
          <w:rFonts w:ascii="Courier New" w:hAnsi="Courier New"/>
          <w:sz w:val="16"/>
        </w:rPr>
      </w:pPr>
      <w:ins w:id="1205" w:author="Huawei" w:date="2024-11-05T15:24:00Z">
        <w:r w:rsidRPr="00E67CA7">
          <w:rPr>
            <w:rFonts w:ascii="Courier New" w:hAnsi="Courier New"/>
            <w:sz w:val="16"/>
          </w:rPr>
          <w:t xml:space="preserve">        </w:t>
        </w:r>
        <w:proofErr w:type="spellStart"/>
        <w:r w:rsidRPr="00E67CA7">
          <w:rPr>
            <w:rFonts w:ascii="Courier New" w:hAnsi="Courier New"/>
            <w:sz w:val="16"/>
          </w:rPr>
          <w:t>signalStorm</w:t>
        </w:r>
      </w:ins>
      <w:ins w:id="1206" w:author="Ericsson_Maria Liang_r1" w:date="2024-11-20T19:10:00Z">
        <w:r w:rsidR="006B5E08">
          <w:rPr>
            <w:rFonts w:ascii="Courier New" w:hAnsi="Courier New"/>
            <w:sz w:val="16"/>
          </w:rPr>
          <w:t>Info</w:t>
        </w:r>
      </w:ins>
      <w:ins w:id="1207" w:author="Huawei" w:date="2024-11-05T15:24:00Z">
        <w:r w:rsidRPr="00E67CA7">
          <w:rPr>
            <w:rFonts w:ascii="Courier New" w:hAnsi="Courier New"/>
            <w:sz w:val="16"/>
          </w:rPr>
          <w:t>s</w:t>
        </w:r>
        <w:proofErr w:type="spellEnd"/>
        <w:r w:rsidRPr="00E67CA7">
          <w:rPr>
            <w:rFonts w:ascii="Courier New" w:hAnsi="Courier New"/>
            <w:sz w:val="16"/>
          </w:rPr>
          <w:t>:</w:t>
        </w:r>
      </w:ins>
    </w:p>
    <w:p w14:paraId="28349F2C" w14:textId="77777777"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Huawei" w:date="2024-11-05T15:24:00Z"/>
          <w:rFonts w:ascii="Courier New" w:hAnsi="Courier New"/>
          <w:sz w:val="16"/>
        </w:rPr>
      </w:pPr>
      <w:ins w:id="1209" w:author="Huawei" w:date="2024-11-05T15:24:00Z">
        <w:r w:rsidRPr="00E67CA7">
          <w:rPr>
            <w:rFonts w:ascii="Courier New" w:hAnsi="Courier New"/>
            <w:sz w:val="16"/>
          </w:rPr>
          <w:t xml:space="preserve">          type: array</w:t>
        </w:r>
      </w:ins>
    </w:p>
    <w:p w14:paraId="05CB2C10" w14:textId="77777777"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Huawei" w:date="2024-11-05T15:24:00Z"/>
          <w:rFonts w:ascii="Courier New" w:hAnsi="Courier New"/>
          <w:sz w:val="16"/>
        </w:rPr>
      </w:pPr>
      <w:ins w:id="1211" w:author="Huawei" w:date="2024-11-05T15:24:00Z">
        <w:r w:rsidRPr="00E67CA7">
          <w:rPr>
            <w:rFonts w:ascii="Courier New" w:hAnsi="Courier New"/>
            <w:sz w:val="16"/>
          </w:rPr>
          <w:t xml:space="preserve">          items:</w:t>
        </w:r>
      </w:ins>
    </w:p>
    <w:p w14:paraId="5E660374" w14:textId="77777777"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Huawei" w:date="2024-11-05T15:24:00Z"/>
          <w:rFonts w:ascii="Courier New" w:hAnsi="Courier New"/>
          <w:sz w:val="16"/>
        </w:rPr>
      </w:pPr>
      <w:ins w:id="1213" w:author="Huawei" w:date="2024-11-05T15:24:00Z">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ins>
    </w:p>
    <w:p w14:paraId="0A9F6856" w14:textId="77777777"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Huawei" w:date="2024-11-05T15:24:00Z"/>
          <w:rFonts w:ascii="Courier New" w:hAnsi="Courier New"/>
          <w:sz w:val="16"/>
        </w:rPr>
      </w:pPr>
      <w:ins w:id="1215" w:author="Huawei" w:date="2024-11-05T15:24: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7E8B6D36" w14:textId="58F43C4A"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216" w:author="Huawei" w:date="2024-11-05T15:24:00Z">
        <w:r w:rsidRPr="00E67CA7">
          <w:rPr>
            <w:rFonts w:ascii="Courier New" w:hAnsi="Courier New"/>
            <w:sz w:val="16"/>
          </w:rPr>
          <w:t xml:space="preserve">          description: The signalling storm information.</w:t>
        </w:r>
      </w:ins>
    </w:p>
    <w:bookmarkEnd w:id="1202"/>
    <w:p w14:paraId="69926DF3" w14:textId="77777777" w:rsidR="00B4111F" w:rsidRDefault="00B4111F" w:rsidP="00B4111F">
      <w:pPr>
        <w:pStyle w:val="PL"/>
      </w:pPr>
      <w:r>
        <w:t xml:space="preserve">      required:</w:t>
      </w:r>
    </w:p>
    <w:p w14:paraId="3190E12A" w14:textId="77777777" w:rsidR="00B4111F" w:rsidRDefault="00B4111F" w:rsidP="00B4111F">
      <w:pPr>
        <w:pStyle w:val="PL"/>
      </w:pPr>
      <w:r>
        <w:t xml:space="preserve">        - event</w:t>
      </w:r>
    </w:p>
    <w:p w14:paraId="1E1AD297" w14:textId="77777777" w:rsidR="00B4111F" w:rsidRDefault="00B4111F" w:rsidP="00B4111F">
      <w:pPr>
        <w:pStyle w:val="PL"/>
      </w:pPr>
    </w:p>
    <w:p w14:paraId="060DA587" w14:textId="77777777" w:rsidR="00B4111F" w:rsidRDefault="00B4111F" w:rsidP="00B4111F">
      <w:pPr>
        <w:pStyle w:val="PL"/>
      </w:pPr>
      <w:r>
        <w:t xml:space="preserve">    ServiceExperienceInfo:</w:t>
      </w:r>
    </w:p>
    <w:p w14:paraId="5493E822" w14:textId="77777777" w:rsidR="00B4111F" w:rsidRDefault="00B4111F" w:rsidP="00B4111F">
      <w:pPr>
        <w:pStyle w:val="PL"/>
      </w:pPr>
      <w:r>
        <w:t xml:space="preserve">      description: Represents service experience information.</w:t>
      </w:r>
    </w:p>
    <w:p w14:paraId="493D541E" w14:textId="77777777" w:rsidR="00B4111F" w:rsidRDefault="00B4111F" w:rsidP="00B4111F">
      <w:pPr>
        <w:pStyle w:val="PL"/>
      </w:pPr>
      <w:r>
        <w:t xml:space="preserve">      type: object</w:t>
      </w:r>
    </w:p>
    <w:p w14:paraId="50D0CEBA" w14:textId="77777777" w:rsidR="00B4111F" w:rsidRDefault="00B4111F" w:rsidP="00B4111F">
      <w:pPr>
        <w:pStyle w:val="PL"/>
      </w:pPr>
      <w:r>
        <w:t xml:space="preserve">      properties:</w:t>
      </w:r>
    </w:p>
    <w:p w14:paraId="75978883" w14:textId="77777777" w:rsidR="00B4111F" w:rsidRDefault="00B4111F" w:rsidP="00B4111F">
      <w:pPr>
        <w:pStyle w:val="PL"/>
      </w:pPr>
      <w:r>
        <w:t xml:space="preserve">        svcExprc:</w:t>
      </w:r>
    </w:p>
    <w:p w14:paraId="515D0CB7" w14:textId="77777777" w:rsidR="00B4111F" w:rsidRDefault="00B4111F" w:rsidP="00B4111F">
      <w:pPr>
        <w:pStyle w:val="PL"/>
      </w:pPr>
      <w:r>
        <w:t xml:space="preserve">          $ref: 'TS29517_Naf_EventExposure.yaml#/components/schemas/SvcExperience'</w:t>
      </w:r>
    </w:p>
    <w:p w14:paraId="79BD9D85" w14:textId="77777777" w:rsidR="00B4111F" w:rsidRDefault="00B4111F" w:rsidP="00B4111F">
      <w:pPr>
        <w:pStyle w:val="PL"/>
      </w:pPr>
      <w:r>
        <w:t xml:space="preserve">        svcExprcVariance:</w:t>
      </w:r>
    </w:p>
    <w:p w14:paraId="7A50FDBC" w14:textId="77777777" w:rsidR="00B4111F" w:rsidRDefault="00B4111F" w:rsidP="00B4111F">
      <w:pPr>
        <w:pStyle w:val="PL"/>
      </w:pPr>
      <w:r>
        <w:t xml:space="preserve">          $ref: 'TS29571_CommonData.yaml#/components/schemas/Float'</w:t>
      </w:r>
    </w:p>
    <w:p w14:paraId="10231068" w14:textId="77777777" w:rsidR="00B4111F" w:rsidRDefault="00B4111F" w:rsidP="00B4111F">
      <w:pPr>
        <w:pStyle w:val="PL"/>
      </w:pPr>
      <w:r>
        <w:t xml:space="preserve">        supis:</w:t>
      </w:r>
    </w:p>
    <w:p w14:paraId="2C392A0B" w14:textId="77777777" w:rsidR="00B4111F" w:rsidRDefault="00B4111F" w:rsidP="00B4111F">
      <w:pPr>
        <w:pStyle w:val="PL"/>
      </w:pPr>
      <w:r>
        <w:t xml:space="preserve">          type: array</w:t>
      </w:r>
    </w:p>
    <w:p w14:paraId="280EADAE" w14:textId="77777777" w:rsidR="00B4111F" w:rsidRDefault="00B4111F" w:rsidP="00B4111F">
      <w:pPr>
        <w:pStyle w:val="PL"/>
      </w:pPr>
      <w:r>
        <w:t xml:space="preserve">          items:</w:t>
      </w:r>
    </w:p>
    <w:p w14:paraId="5629C334" w14:textId="77777777" w:rsidR="00B4111F" w:rsidRDefault="00B4111F" w:rsidP="00B4111F">
      <w:pPr>
        <w:pStyle w:val="PL"/>
      </w:pPr>
      <w:r>
        <w:t xml:space="preserve">            $ref: 'TS29571_CommonData.yaml#/components/schemas/Supi'</w:t>
      </w:r>
    </w:p>
    <w:p w14:paraId="1B327750" w14:textId="77777777" w:rsidR="00B4111F" w:rsidRDefault="00B4111F" w:rsidP="00B4111F">
      <w:pPr>
        <w:pStyle w:val="PL"/>
      </w:pPr>
      <w:r>
        <w:t xml:space="preserve">          minItems: 1</w:t>
      </w:r>
    </w:p>
    <w:p w14:paraId="7A17EE3C" w14:textId="77777777" w:rsidR="00B4111F" w:rsidRDefault="00B4111F" w:rsidP="00B4111F">
      <w:pPr>
        <w:pStyle w:val="PL"/>
      </w:pPr>
      <w:r>
        <w:t xml:space="preserve">        snssai:</w:t>
      </w:r>
    </w:p>
    <w:p w14:paraId="031B5A27" w14:textId="77777777" w:rsidR="00B4111F" w:rsidRDefault="00B4111F" w:rsidP="00B4111F">
      <w:pPr>
        <w:pStyle w:val="PL"/>
      </w:pPr>
      <w:r>
        <w:t xml:space="preserve">          $ref: 'TS29571_CommonData.yaml#/components/schemas/Snssai'</w:t>
      </w:r>
    </w:p>
    <w:p w14:paraId="4B5E4270" w14:textId="77777777" w:rsidR="00B4111F" w:rsidRDefault="00B4111F" w:rsidP="00B4111F">
      <w:pPr>
        <w:pStyle w:val="PL"/>
      </w:pPr>
      <w:r>
        <w:t xml:space="preserve">        appId:</w:t>
      </w:r>
    </w:p>
    <w:p w14:paraId="7A27AC56" w14:textId="77777777" w:rsidR="00B4111F" w:rsidRDefault="00B4111F" w:rsidP="00B4111F">
      <w:pPr>
        <w:pStyle w:val="PL"/>
      </w:pPr>
      <w:r>
        <w:t xml:space="preserve">          $ref: 'TS29571_CommonData.yaml#/components/schemas/ApplicationId'</w:t>
      </w:r>
    </w:p>
    <w:p w14:paraId="5F0B546E" w14:textId="77777777" w:rsidR="00B4111F" w:rsidRDefault="00B4111F" w:rsidP="00B4111F">
      <w:pPr>
        <w:pStyle w:val="PL"/>
      </w:pPr>
      <w:r>
        <w:t xml:space="preserve">        srvExpcType:</w:t>
      </w:r>
    </w:p>
    <w:p w14:paraId="50B2DD19" w14:textId="77777777" w:rsidR="00B4111F" w:rsidRDefault="00B4111F" w:rsidP="00B4111F">
      <w:pPr>
        <w:pStyle w:val="PL"/>
      </w:pPr>
      <w:r>
        <w:t xml:space="preserve">          $ref: '#/components/schemas/</w:t>
      </w:r>
      <w:r>
        <w:rPr>
          <w:lang w:eastAsia="zh-CN"/>
        </w:rPr>
        <w:t>ServiceExperienceType</w:t>
      </w:r>
      <w:r>
        <w:t>'</w:t>
      </w:r>
    </w:p>
    <w:p w14:paraId="78D8D973" w14:textId="77777777" w:rsidR="00B4111F" w:rsidRDefault="00B4111F" w:rsidP="00B4111F">
      <w:pPr>
        <w:pStyle w:val="PL"/>
      </w:pPr>
      <w:r>
        <w:t xml:space="preserve">        </w:t>
      </w:r>
      <w:r>
        <w:rPr>
          <w:lang w:eastAsia="zh-CN"/>
        </w:rPr>
        <w:t>ueLocs</w:t>
      </w:r>
      <w:r>
        <w:t>:</w:t>
      </w:r>
    </w:p>
    <w:p w14:paraId="321B1B05" w14:textId="77777777" w:rsidR="00B4111F" w:rsidRDefault="00B4111F" w:rsidP="00B4111F">
      <w:pPr>
        <w:pStyle w:val="PL"/>
      </w:pPr>
      <w:r>
        <w:t xml:space="preserve">          type: array</w:t>
      </w:r>
    </w:p>
    <w:p w14:paraId="54E86D9A" w14:textId="77777777" w:rsidR="00B4111F" w:rsidRDefault="00B4111F" w:rsidP="00B4111F">
      <w:pPr>
        <w:pStyle w:val="PL"/>
      </w:pPr>
      <w:r>
        <w:t xml:space="preserve">          items:</w:t>
      </w:r>
    </w:p>
    <w:p w14:paraId="73C17E2A" w14:textId="77777777" w:rsidR="00B4111F" w:rsidRDefault="00B4111F" w:rsidP="00B4111F">
      <w:pPr>
        <w:pStyle w:val="PL"/>
      </w:pPr>
      <w:r>
        <w:t xml:space="preserve">            $ref: '#/components/schemas/LocationInfo'</w:t>
      </w:r>
    </w:p>
    <w:p w14:paraId="61120D90" w14:textId="77777777" w:rsidR="00B4111F" w:rsidRDefault="00B4111F" w:rsidP="00B4111F">
      <w:pPr>
        <w:pStyle w:val="PL"/>
      </w:pPr>
      <w:r>
        <w:t xml:space="preserve">          minItems: 1</w:t>
      </w:r>
    </w:p>
    <w:p w14:paraId="0C9F3458" w14:textId="77777777" w:rsidR="00B4111F" w:rsidRDefault="00B4111F" w:rsidP="00B4111F">
      <w:pPr>
        <w:pStyle w:val="PL"/>
      </w:pPr>
      <w:r>
        <w:t xml:space="preserve">        </w:t>
      </w:r>
      <w:r>
        <w:rPr>
          <w:lang w:eastAsia="zh-CN"/>
        </w:rPr>
        <w:t>upfInfo</w:t>
      </w:r>
      <w:r>
        <w:t>:</w:t>
      </w:r>
    </w:p>
    <w:p w14:paraId="52A7BE14" w14:textId="77777777" w:rsidR="00B4111F" w:rsidRDefault="00B4111F" w:rsidP="00B4111F">
      <w:pPr>
        <w:pStyle w:val="PL"/>
      </w:pPr>
      <w:r>
        <w:t xml:space="preserve">          $ref: 'TS29508_Nsmf_EventExposure.yaml#/components/schemas/UpfInformation'</w:t>
      </w:r>
    </w:p>
    <w:p w14:paraId="0833E241" w14:textId="77777777" w:rsidR="00B4111F" w:rsidRDefault="00B4111F" w:rsidP="00B4111F">
      <w:pPr>
        <w:pStyle w:val="PL"/>
      </w:pPr>
      <w:r>
        <w:t xml:space="preserve">        </w:t>
      </w:r>
      <w:r>
        <w:rPr>
          <w:lang w:eastAsia="zh-CN"/>
        </w:rPr>
        <w:t>dnai</w:t>
      </w:r>
      <w:r>
        <w:t>:</w:t>
      </w:r>
    </w:p>
    <w:p w14:paraId="497B9B0C" w14:textId="77777777" w:rsidR="00B4111F" w:rsidRDefault="00B4111F" w:rsidP="00B4111F">
      <w:pPr>
        <w:pStyle w:val="PL"/>
      </w:pPr>
      <w:r>
        <w:t xml:space="preserve">          $ref: 'TS29571_CommonData.yaml#/components/schemas/Dnai'</w:t>
      </w:r>
    </w:p>
    <w:p w14:paraId="25F8077C" w14:textId="77777777" w:rsidR="00B4111F" w:rsidRDefault="00B4111F" w:rsidP="00B4111F">
      <w:pPr>
        <w:pStyle w:val="PL"/>
      </w:pPr>
      <w:r>
        <w:t xml:space="preserve">        </w:t>
      </w:r>
      <w:r>
        <w:rPr>
          <w:rFonts w:hint="eastAsia"/>
          <w:lang w:eastAsia="zh-CN"/>
        </w:rPr>
        <w:t>a</w:t>
      </w:r>
      <w:r>
        <w:rPr>
          <w:lang w:eastAsia="zh-CN"/>
        </w:rPr>
        <w:t>ppServerInst</w:t>
      </w:r>
      <w:r>
        <w:t>:</w:t>
      </w:r>
    </w:p>
    <w:p w14:paraId="3743D7A5" w14:textId="77777777" w:rsidR="00B4111F" w:rsidRDefault="00B4111F" w:rsidP="00B4111F">
      <w:pPr>
        <w:pStyle w:val="PL"/>
      </w:pPr>
      <w:r>
        <w:t xml:space="preserve">          $ref: 'TS29517_Naf_EventExposure.yaml#/components/schemas/</w:t>
      </w:r>
      <w:r>
        <w:rPr>
          <w:lang w:eastAsia="zh-CN"/>
        </w:rPr>
        <w:t>AddrFqdn</w:t>
      </w:r>
      <w:r>
        <w:t>'</w:t>
      </w:r>
    </w:p>
    <w:p w14:paraId="40B4A63D" w14:textId="77777777" w:rsidR="00B4111F" w:rsidRDefault="00B4111F" w:rsidP="00B4111F">
      <w:pPr>
        <w:pStyle w:val="PL"/>
      </w:pPr>
      <w:r>
        <w:t xml:space="preserve">        confidence:</w:t>
      </w:r>
    </w:p>
    <w:p w14:paraId="6D5A4F12" w14:textId="77777777" w:rsidR="00B4111F" w:rsidRDefault="00B4111F" w:rsidP="00B4111F">
      <w:pPr>
        <w:pStyle w:val="PL"/>
      </w:pPr>
      <w:r>
        <w:t xml:space="preserve">          $ref: 'TS29571_CommonData.yaml#/components/schemas/Uinteger'</w:t>
      </w:r>
    </w:p>
    <w:p w14:paraId="3C98485F" w14:textId="77777777" w:rsidR="00B4111F" w:rsidRDefault="00B4111F" w:rsidP="00B4111F">
      <w:pPr>
        <w:pStyle w:val="PL"/>
      </w:pPr>
      <w:r>
        <w:t xml:space="preserve">        dnn:</w:t>
      </w:r>
    </w:p>
    <w:p w14:paraId="391D2E77" w14:textId="77777777" w:rsidR="00B4111F" w:rsidRDefault="00B4111F" w:rsidP="00B4111F">
      <w:pPr>
        <w:pStyle w:val="PL"/>
      </w:pPr>
      <w:r>
        <w:t xml:space="preserve">          $ref: 'TS29571_CommonData.yaml#/components/schemas/Dnn'</w:t>
      </w:r>
    </w:p>
    <w:p w14:paraId="2F8C6FC9" w14:textId="77777777" w:rsidR="00B4111F" w:rsidRDefault="00B4111F" w:rsidP="00B4111F">
      <w:pPr>
        <w:pStyle w:val="PL"/>
      </w:pPr>
      <w:r>
        <w:t xml:space="preserve">        networkArea:</w:t>
      </w:r>
    </w:p>
    <w:p w14:paraId="39A942B8" w14:textId="77777777" w:rsidR="00B4111F" w:rsidRDefault="00B4111F" w:rsidP="00B4111F">
      <w:pPr>
        <w:pStyle w:val="PL"/>
      </w:pPr>
      <w:r>
        <w:t xml:space="preserve">          $ref: 'TS29554_Npcf_BDTPolicyControl.yaml#/components/schemas/NetworkAreaInfo'</w:t>
      </w:r>
    </w:p>
    <w:p w14:paraId="2D71585F" w14:textId="77777777" w:rsidR="00B4111F" w:rsidRDefault="00B4111F" w:rsidP="00B4111F">
      <w:pPr>
        <w:pStyle w:val="PL"/>
      </w:pPr>
      <w:r>
        <w:t xml:space="preserve">        nsiId:</w:t>
      </w:r>
    </w:p>
    <w:p w14:paraId="705811F2" w14:textId="77777777" w:rsidR="00B4111F" w:rsidRDefault="00B4111F" w:rsidP="00B4111F">
      <w:pPr>
        <w:pStyle w:val="PL"/>
      </w:pPr>
      <w:r>
        <w:t xml:space="preserve">          $ref: 'TS29531_Nnssf_NSSelection.yaml#/components/schemas/NsiId'</w:t>
      </w:r>
    </w:p>
    <w:p w14:paraId="7DB55E28" w14:textId="77777777" w:rsidR="00B4111F" w:rsidRDefault="00B4111F" w:rsidP="00B4111F">
      <w:pPr>
        <w:pStyle w:val="PL"/>
      </w:pPr>
      <w:r>
        <w:t xml:space="preserve">        ratio:</w:t>
      </w:r>
    </w:p>
    <w:p w14:paraId="31EA1E71" w14:textId="77777777" w:rsidR="00B4111F" w:rsidRDefault="00B4111F" w:rsidP="00B4111F">
      <w:pPr>
        <w:pStyle w:val="PL"/>
      </w:pPr>
      <w:r>
        <w:t xml:space="preserve">          $ref: 'TS29571_CommonData.yaml#/components/schemas/SamplingRatio'</w:t>
      </w:r>
    </w:p>
    <w:p w14:paraId="7D9E9CE7" w14:textId="77777777" w:rsidR="00B4111F" w:rsidRDefault="00B4111F" w:rsidP="00B4111F">
      <w:pPr>
        <w:pStyle w:val="PL"/>
        <w:rPr>
          <w:lang w:eastAsia="zh-CN"/>
        </w:rPr>
      </w:pPr>
      <w:r>
        <w:rPr>
          <w:rFonts w:hint="eastAsia"/>
          <w:lang w:eastAsia="zh-CN"/>
        </w:rPr>
        <w:t xml:space="preserve"> </w:t>
      </w:r>
      <w:r>
        <w:rPr>
          <w:lang w:eastAsia="zh-CN"/>
        </w:rPr>
        <w:t xml:space="preserve">       ratFreq:</w:t>
      </w:r>
    </w:p>
    <w:p w14:paraId="48F6518A" w14:textId="77777777" w:rsidR="00B4111F" w:rsidRDefault="00B4111F" w:rsidP="00B4111F">
      <w:pPr>
        <w:pStyle w:val="PL"/>
      </w:pPr>
      <w:r>
        <w:t xml:space="preserve">          $ref: '#/components/schemas/RatFreqInformation'</w:t>
      </w:r>
    </w:p>
    <w:p w14:paraId="2CA2EC48" w14:textId="77777777" w:rsidR="00B4111F" w:rsidRDefault="00B4111F" w:rsidP="00B4111F">
      <w:pPr>
        <w:pStyle w:val="PL"/>
      </w:pPr>
      <w:r>
        <w:t xml:space="preserve">        </w:t>
      </w:r>
      <w:r>
        <w:rPr>
          <w:lang w:eastAsia="zh-CN"/>
        </w:rPr>
        <w:t>pduSesInfo</w:t>
      </w:r>
      <w:r>
        <w:t>:</w:t>
      </w:r>
    </w:p>
    <w:p w14:paraId="014F5523" w14:textId="77777777" w:rsidR="00B4111F" w:rsidRDefault="00B4111F" w:rsidP="00B4111F">
      <w:pPr>
        <w:pStyle w:val="PL"/>
      </w:pPr>
      <w:r>
        <w:t xml:space="preserve">          $ref: '#/components/schemas/</w:t>
      </w:r>
      <w:r>
        <w:rPr>
          <w:rFonts w:eastAsia="等线"/>
        </w:rPr>
        <w:t>PduSessionInfo</w:t>
      </w:r>
      <w:r>
        <w:t>'</w:t>
      </w:r>
    </w:p>
    <w:p w14:paraId="5B81BE0F" w14:textId="77777777" w:rsidR="00B4111F" w:rsidRDefault="00B4111F" w:rsidP="00B4111F">
      <w:pPr>
        <w:pStyle w:val="PL"/>
      </w:pPr>
      <w:r>
        <w:t xml:space="preserve">      required:</w:t>
      </w:r>
    </w:p>
    <w:p w14:paraId="1B6534F2" w14:textId="77777777" w:rsidR="00B4111F" w:rsidRDefault="00B4111F" w:rsidP="00B4111F">
      <w:pPr>
        <w:pStyle w:val="PL"/>
      </w:pPr>
      <w:r>
        <w:t xml:space="preserve">        - svcExprc</w:t>
      </w:r>
    </w:p>
    <w:p w14:paraId="14ACF1A5" w14:textId="77777777" w:rsidR="00B4111F" w:rsidRDefault="00B4111F" w:rsidP="00B4111F">
      <w:pPr>
        <w:pStyle w:val="PL"/>
      </w:pPr>
    </w:p>
    <w:p w14:paraId="49BF1697" w14:textId="77777777" w:rsidR="00B4111F" w:rsidRDefault="00B4111F" w:rsidP="00B4111F">
      <w:pPr>
        <w:pStyle w:val="PL"/>
      </w:pPr>
      <w:r>
        <w:t xml:space="preserve">    BwRequirement:</w:t>
      </w:r>
    </w:p>
    <w:p w14:paraId="42D27BEB" w14:textId="77777777" w:rsidR="00B4111F" w:rsidRDefault="00B4111F" w:rsidP="00B4111F">
      <w:pPr>
        <w:pStyle w:val="PL"/>
      </w:pPr>
      <w:r>
        <w:t xml:space="preserve">      description: Represents bandwidth requirements.</w:t>
      </w:r>
    </w:p>
    <w:p w14:paraId="1FE8B0C7" w14:textId="77777777" w:rsidR="00B4111F" w:rsidRDefault="00B4111F" w:rsidP="00B4111F">
      <w:pPr>
        <w:pStyle w:val="PL"/>
      </w:pPr>
      <w:r>
        <w:t xml:space="preserve">      type: object</w:t>
      </w:r>
    </w:p>
    <w:p w14:paraId="3CD283EE" w14:textId="77777777" w:rsidR="00B4111F" w:rsidRDefault="00B4111F" w:rsidP="00B4111F">
      <w:pPr>
        <w:pStyle w:val="PL"/>
      </w:pPr>
      <w:r>
        <w:t xml:space="preserve">      properties:</w:t>
      </w:r>
    </w:p>
    <w:p w14:paraId="731C1FCB" w14:textId="77777777" w:rsidR="00B4111F" w:rsidRDefault="00B4111F" w:rsidP="00B4111F">
      <w:pPr>
        <w:pStyle w:val="PL"/>
      </w:pPr>
      <w:r>
        <w:t xml:space="preserve">        appId:</w:t>
      </w:r>
    </w:p>
    <w:p w14:paraId="18FCA2E3" w14:textId="77777777" w:rsidR="00B4111F" w:rsidRDefault="00B4111F" w:rsidP="00B4111F">
      <w:pPr>
        <w:pStyle w:val="PL"/>
      </w:pPr>
      <w:r>
        <w:t xml:space="preserve">          $ref: 'TS29571_CommonData.yaml#/components/schemas/ApplicationId'</w:t>
      </w:r>
    </w:p>
    <w:p w14:paraId="2F01A6EC" w14:textId="77777777" w:rsidR="00B4111F" w:rsidRDefault="00B4111F" w:rsidP="00B4111F">
      <w:pPr>
        <w:pStyle w:val="PL"/>
      </w:pPr>
      <w:r>
        <w:t xml:space="preserve">        marBwDl:</w:t>
      </w:r>
    </w:p>
    <w:p w14:paraId="6D6D7802" w14:textId="77777777" w:rsidR="00B4111F" w:rsidRDefault="00B4111F" w:rsidP="00B4111F">
      <w:pPr>
        <w:pStyle w:val="PL"/>
      </w:pPr>
      <w:r>
        <w:t xml:space="preserve">          $ref: 'TS29571_CommonData.yaml#/components/schemas/BitRate'</w:t>
      </w:r>
    </w:p>
    <w:p w14:paraId="1BA1E17C" w14:textId="77777777" w:rsidR="00B4111F" w:rsidRDefault="00B4111F" w:rsidP="00B4111F">
      <w:pPr>
        <w:pStyle w:val="PL"/>
      </w:pPr>
      <w:r>
        <w:t xml:space="preserve">        marBwUl:</w:t>
      </w:r>
    </w:p>
    <w:p w14:paraId="2C541629" w14:textId="77777777" w:rsidR="00B4111F" w:rsidRDefault="00B4111F" w:rsidP="00B4111F">
      <w:pPr>
        <w:pStyle w:val="PL"/>
      </w:pPr>
      <w:r>
        <w:t xml:space="preserve">          $ref: 'TS29571_CommonData.yaml#/components/schemas/BitRate'</w:t>
      </w:r>
    </w:p>
    <w:p w14:paraId="30E2DAA4" w14:textId="77777777" w:rsidR="00B4111F" w:rsidRDefault="00B4111F" w:rsidP="00B4111F">
      <w:pPr>
        <w:pStyle w:val="PL"/>
      </w:pPr>
      <w:r>
        <w:t xml:space="preserve">        mirBwDl:</w:t>
      </w:r>
    </w:p>
    <w:p w14:paraId="09EAA4D1" w14:textId="77777777" w:rsidR="00B4111F" w:rsidRDefault="00B4111F" w:rsidP="00B4111F">
      <w:pPr>
        <w:pStyle w:val="PL"/>
      </w:pPr>
      <w:r>
        <w:t xml:space="preserve">          $ref: 'TS29571_CommonData.yaml#/components/schemas/BitRate'</w:t>
      </w:r>
    </w:p>
    <w:p w14:paraId="09C1943C" w14:textId="77777777" w:rsidR="00B4111F" w:rsidRDefault="00B4111F" w:rsidP="00B4111F">
      <w:pPr>
        <w:pStyle w:val="PL"/>
      </w:pPr>
      <w:r>
        <w:t xml:space="preserve">        mirBwUl:</w:t>
      </w:r>
    </w:p>
    <w:p w14:paraId="62607F03" w14:textId="77777777" w:rsidR="00B4111F" w:rsidRDefault="00B4111F" w:rsidP="00B4111F">
      <w:pPr>
        <w:pStyle w:val="PL"/>
      </w:pPr>
      <w:r>
        <w:t xml:space="preserve">          $ref: 'TS29571_CommonData.yaml#/components/schemas/BitRate'</w:t>
      </w:r>
    </w:p>
    <w:p w14:paraId="2AF57F4A" w14:textId="77777777" w:rsidR="00B4111F" w:rsidRDefault="00B4111F" w:rsidP="00B4111F">
      <w:pPr>
        <w:pStyle w:val="PL"/>
      </w:pPr>
      <w:r>
        <w:t xml:space="preserve">      required:</w:t>
      </w:r>
    </w:p>
    <w:p w14:paraId="2721149F" w14:textId="77777777" w:rsidR="00B4111F" w:rsidRDefault="00B4111F" w:rsidP="00B4111F">
      <w:pPr>
        <w:pStyle w:val="PL"/>
      </w:pPr>
      <w:r>
        <w:t xml:space="preserve">        - appId</w:t>
      </w:r>
    </w:p>
    <w:p w14:paraId="3B20F054" w14:textId="77777777" w:rsidR="00B4111F" w:rsidRDefault="00B4111F" w:rsidP="00B4111F">
      <w:pPr>
        <w:pStyle w:val="PL"/>
      </w:pPr>
    </w:p>
    <w:p w14:paraId="79B094D0" w14:textId="77777777" w:rsidR="00B4111F" w:rsidRDefault="00B4111F" w:rsidP="00B4111F">
      <w:pPr>
        <w:pStyle w:val="PL"/>
      </w:pPr>
      <w:r>
        <w:t xml:space="preserve">    SliceLoadLevelInformation:</w:t>
      </w:r>
    </w:p>
    <w:p w14:paraId="0649E8A7" w14:textId="77777777" w:rsidR="00B4111F" w:rsidRDefault="00B4111F" w:rsidP="00B4111F">
      <w:pPr>
        <w:pStyle w:val="PL"/>
      </w:pPr>
      <w:r>
        <w:t xml:space="preserve">      description: Contains load level information applicable for one or several slices.</w:t>
      </w:r>
    </w:p>
    <w:p w14:paraId="5C6EF029" w14:textId="77777777" w:rsidR="00B4111F" w:rsidRDefault="00B4111F" w:rsidP="00B4111F">
      <w:pPr>
        <w:pStyle w:val="PL"/>
      </w:pPr>
      <w:r>
        <w:t xml:space="preserve">      type: object</w:t>
      </w:r>
    </w:p>
    <w:p w14:paraId="27003627" w14:textId="77777777" w:rsidR="00B4111F" w:rsidRDefault="00B4111F" w:rsidP="00B4111F">
      <w:pPr>
        <w:pStyle w:val="PL"/>
      </w:pPr>
      <w:r>
        <w:t xml:space="preserve">      properties:</w:t>
      </w:r>
    </w:p>
    <w:p w14:paraId="4E2A472A" w14:textId="77777777" w:rsidR="00B4111F" w:rsidRDefault="00B4111F" w:rsidP="00B4111F">
      <w:pPr>
        <w:pStyle w:val="PL"/>
      </w:pPr>
      <w:r>
        <w:t xml:space="preserve">        loadLevelInformation:</w:t>
      </w:r>
    </w:p>
    <w:p w14:paraId="46F8FDA9" w14:textId="77777777" w:rsidR="00B4111F" w:rsidRDefault="00B4111F" w:rsidP="00B4111F">
      <w:pPr>
        <w:pStyle w:val="PL"/>
      </w:pPr>
      <w:r>
        <w:t xml:space="preserve">          $ref: '#/components/schemas/LoadLevelInformation'</w:t>
      </w:r>
    </w:p>
    <w:p w14:paraId="59280958" w14:textId="77777777" w:rsidR="00B4111F" w:rsidRDefault="00B4111F" w:rsidP="00B4111F">
      <w:pPr>
        <w:pStyle w:val="PL"/>
      </w:pPr>
      <w:r>
        <w:t xml:space="preserve">        snssais:</w:t>
      </w:r>
    </w:p>
    <w:p w14:paraId="6FFB63B6" w14:textId="77777777" w:rsidR="00B4111F" w:rsidRDefault="00B4111F" w:rsidP="00B4111F">
      <w:pPr>
        <w:pStyle w:val="PL"/>
      </w:pPr>
      <w:r>
        <w:t xml:space="preserve">          type: array</w:t>
      </w:r>
    </w:p>
    <w:p w14:paraId="1A2D28CB" w14:textId="77777777" w:rsidR="00B4111F" w:rsidRDefault="00B4111F" w:rsidP="00B4111F">
      <w:pPr>
        <w:pStyle w:val="PL"/>
      </w:pPr>
      <w:r>
        <w:t xml:space="preserve">          items:</w:t>
      </w:r>
    </w:p>
    <w:p w14:paraId="5182A7F8" w14:textId="77777777" w:rsidR="00B4111F" w:rsidRDefault="00B4111F" w:rsidP="00B4111F">
      <w:pPr>
        <w:pStyle w:val="PL"/>
      </w:pPr>
      <w:r>
        <w:t xml:space="preserve">            $ref: 'TS29571_CommonData.yaml#/components/schemas/Snssai'</w:t>
      </w:r>
    </w:p>
    <w:p w14:paraId="1C72C617" w14:textId="77777777" w:rsidR="00B4111F" w:rsidRDefault="00B4111F" w:rsidP="00B4111F">
      <w:pPr>
        <w:pStyle w:val="PL"/>
      </w:pPr>
      <w:r>
        <w:t xml:space="preserve">          minItems: 1</w:t>
      </w:r>
    </w:p>
    <w:p w14:paraId="7A261088" w14:textId="77777777" w:rsidR="00B4111F" w:rsidRDefault="00B4111F" w:rsidP="00B4111F">
      <w:pPr>
        <w:pStyle w:val="PL"/>
      </w:pPr>
      <w:r>
        <w:t xml:space="preserve">          description: Identification(s) of network slice to which the subscription applies.</w:t>
      </w:r>
    </w:p>
    <w:p w14:paraId="215529BE" w14:textId="77777777" w:rsidR="00B4111F" w:rsidRDefault="00B4111F" w:rsidP="00B4111F">
      <w:pPr>
        <w:pStyle w:val="PL"/>
      </w:pPr>
      <w:r>
        <w:t xml:space="preserve">      required:</w:t>
      </w:r>
    </w:p>
    <w:p w14:paraId="5B2F2D12" w14:textId="77777777" w:rsidR="00B4111F" w:rsidRDefault="00B4111F" w:rsidP="00B4111F">
      <w:pPr>
        <w:pStyle w:val="PL"/>
      </w:pPr>
      <w:r>
        <w:t xml:space="preserve">        - loadLevelInformation</w:t>
      </w:r>
    </w:p>
    <w:p w14:paraId="3BE0FD95" w14:textId="77777777" w:rsidR="00B4111F" w:rsidRDefault="00B4111F" w:rsidP="00B4111F">
      <w:pPr>
        <w:pStyle w:val="PL"/>
      </w:pPr>
      <w:r>
        <w:t xml:space="preserve">        - snssais</w:t>
      </w:r>
    </w:p>
    <w:p w14:paraId="416D0223" w14:textId="77777777" w:rsidR="00B4111F" w:rsidRDefault="00B4111F" w:rsidP="00B4111F">
      <w:pPr>
        <w:pStyle w:val="PL"/>
      </w:pPr>
    </w:p>
    <w:p w14:paraId="0DF7DDB9" w14:textId="77777777" w:rsidR="00B4111F" w:rsidRDefault="00B4111F" w:rsidP="00B4111F">
      <w:pPr>
        <w:pStyle w:val="PL"/>
      </w:pPr>
      <w:r>
        <w:t xml:space="preserve">    NsiLoadLevelInfo:</w:t>
      </w:r>
    </w:p>
    <w:p w14:paraId="7901AFFC" w14:textId="77777777" w:rsidR="00B4111F" w:rsidRDefault="00B4111F" w:rsidP="00B4111F">
      <w:pPr>
        <w:pStyle w:val="PL"/>
      </w:pPr>
      <w:r>
        <w:t xml:space="preserve">      description: &gt;</w:t>
      </w:r>
    </w:p>
    <w:p w14:paraId="50C95613" w14:textId="77777777" w:rsidR="00B4111F" w:rsidRDefault="00B4111F" w:rsidP="00B4111F">
      <w:pPr>
        <w:pStyle w:val="PL"/>
      </w:pPr>
      <w:r>
        <w:t xml:space="preserve">        Represents the network slice and optionally the associated network slice instance and the</w:t>
      </w:r>
    </w:p>
    <w:p w14:paraId="56F7F6BC" w14:textId="77777777" w:rsidR="00B4111F" w:rsidRDefault="00B4111F" w:rsidP="00B4111F">
      <w:pPr>
        <w:pStyle w:val="PL"/>
      </w:pPr>
      <w:r>
        <w:t xml:space="preserve">        load level information.</w:t>
      </w:r>
    </w:p>
    <w:p w14:paraId="01C1705A" w14:textId="77777777" w:rsidR="00B4111F" w:rsidRDefault="00B4111F" w:rsidP="00B4111F">
      <w:pPr>
        <w:pStyle w:val="PL"/>
      </w:pPr>
      <w:r>
        <w:t xml:space="preserve">      type: object</w:t>
      </w:r>
    </w:p>
    <w:p w14:paraId="74FFEF4E" w14:textId="77777777" w:rsidR="00B4111F" w:rsidRDefault="00B4111F" w:rsidP="00B4111F">
      <w:pPr>
        <w:pStyle w:val="PL"/>
      </w:pPr>
      <w:r>
        <w:t xml:space="preserve">      properties:</w:t>
      </w:r>
    </w:p>
    <w:p w14:paraId="198C6F8A" w14:textId="77777777" w:rsidR="00B4111F" w:rsidRDefault="00B4111F" w:rsidP="00B4111F">
      <w:pPr>
        <w:pStyle w:val="PL"/>
      </w:pPr>
      <w:r>
        <w:t xml:space="preserve">        loadLevelInformation:</w:t>
      </w:r>
    </w:p>
    <w:p w14:paraId="3B9FB06A" w14:textId="77777777" w:rsidR="00B4111F" w:rsidRDefault="00B4111F" w:rsidP="00B4111F">
      <w:pPr>
        <w:pStyle w:val="PL"/>
      </w:pPr>
      <w:r>
        <w:t xml:space="preserve">          $ref: '#/components/schemas/LoadLevelInformation'</w:t>
      </w:r>
    </w:p>
    <w:p w14:paraId="783F9D95" w14:textId="77777777" w:rsidR="00B4111F" w:rsidRDefault="00B4111F" w:rsidP="00B4111F">
      <w:pPr>
        <w:pStyle w:val="PL"/>
      </w:pPr>
      <w:r>
        <w:t xml:space="preserve">        snssai:</w:t>
      </w:r>
    </w:p>
    <w:p w14:paraId="3B8D5D7B" w14:textId="77777777" w:rsidR="00B4111F" w:rsidRDefault="00B4111F" w:rsidP="00B4111F">
      <w:pPr>
        <w:pStyle w:val="PL"/>
      </w:pPr>
      <w:r>
        <w:t xml:space="preserve">          $ref: 'TS29571_CommonData.yaml#/components/schemas/Snssai'</w:t>
      </w:r>
    </w:p>
    <w:p w14:paraId="3948175E" w14:textId="77777777" w:rsidR="00B4111F" w:rsidRDefault="00B4111F" w:rsidP="00B4111F">
      <w:pPr>
        <w:pStyle w:val="PL"/>
      </w:pPr>
      <w:r>
        <w:t xml:space="preserve">        nsiId:</w:t>
      </w:r>
    </w:p>
    <w:p w14:paraId="1DB54944" w14:textId="77777777" w:rsidR="00B4111F" w:rsidRDefault="00B4111F" w:rsidP="00B4111F">
      <w:pPr>
        <w:pStyle w:val="PL"/>
      </w:pPr>
      <w:r>
        <w:t xml:space="preserve">          $ref: 'TS29531_Nnssf_NSSelection.yaml#/components/schemas/NsiId'</w:t>
      </w:r>
    </w:p>
    <w:p w14:paraId="4EC8808E" w14:textId="77777777" w:rsidR="00B4111F" w:rsidRDefault="00B4111F" w:rsidP="00B4111F">
      <w:pPr>
        <w:pStyle w:val="PL"/>
      </w:pPr>
      <w:r>
        <w:t xml:space="preserve">        </w:t>
      </w:r>
      <w:r>
        <w:rPr>
          <w:rFonts w:hint="eastAsia"/>
          <w:lang w:eastAsia="zh-CN"/>
        </w:rPr>
        <w:t>re</w:t>
      </w:r>
      <w:r>
        <w:rPr>
          <w:lang w:eastAsia="zh-CN"/>
        </w:rPr>
        <w:t>sUsage</w:t>
      </w:r>
      <w:r>
        <w:t>:</w:t>
      </w:r>
    </w:p>
    <w:p w14:paraId="7CF8B308" w14:textId="77777777" w:rsidR="00B4111F" w:rsidRDefault="00B4111F" w:rsidP="00B4111F">
      <w:pPr>
        <w:pStyle w:val="PL"/>
      </w:pPr>
      <w:r>
        <w:t xml:space="preserve">          $ref: '#/components/schemas/ResourceUsage'</w:t>
      </w:r>
    </w:p>
    <w:p w14:paraId="6BF925E0" w14:textId="77777777" w:rsidR="00B4111F" w:rsidRDefault="00B4111F" w:rsidP="00B4111F">
      <w:pPr>
        <w:pStyle w:val="PL"/>
      </w:pPr>
      <w:r>
        <w:t xml:space="preserve">        </w:t>
      </w:r>
      <w:r>
        <w:rPr>
          <w:lang w:eastAsia="zh-CN"/>
        </w:rPr>
        <w:t>numOfExceedLoadLevelThr</w:t>
      </w:r>
      <w:r>
        <w:t>:</w:t>
      </w:r>
    </w:p>
    <w:p w14:paraId="502EF8D6" w14:textId="77777777" w:rsidR="00B4111F" w:rsidRDefault="00B4111F" w:rsidP="00B4111F">
      <w:pPr>
        <w:pStyle w:val="PL"/>
      </w:pPr>
      <w:r>
        <w:t xml:space="preserve">          $ref: 'TS29571_CommonData.yaml#/components/schemas/Uinteger'</w:t>
      </w:r>
    </w:p>
    <w:p w14:paraId="350D0A53" w14:textId="77777777" w:rsidR="00B4111F" w:rsidRDefault="00B4111F" w:rsidP="00B4111F">
      <w:pPr>
        <w:pStyle w:val="PL"/>
      </w:pPr>
      <w:r>
        <w:t xml:space="preserve">        </w:t>
      </w:r>
      <w:r>
        <w:rPr>
          <w:lang w:eastAsia="zh-CN"/>
        </w:rPr>
        <w:t>exceedLoadLevelThrInd</w:t>
      </w:r>
      <w:r>
        <w:t>:</w:t>
      </w:r>
    </w:p>
    <w:p w14:paraId="5051F129" w14:textId="77777777" w:rsidR="00B4111F" w:rsidRDefault="00B4111F" w:rsidP="00B4111F">
      <w:pPr>
        <w:pStyle w:val="PL"/>
      </w:pPr>
      <w:r>
        <w:t xml:space="preserve">          type: boolean</w:t>
      </w:r>
    </w:p>
    <w:p w14:paraId="729D9805" w14:textId="77777777" w:rsidR="00B4111F" w:rsidRDefault="00B4111F" w:rsidP="00B4111F">
      <w:pPr>
        <w:pStyle w:val="PL"/>
      </w:pPr>
      <w:r>
        <w:t xml:space="preserve">          description: &gt;</w:t>
      </w:r>
    </w:p>
    <w:p w14:paraId="22DDE7C3" w14:textId="77777777" w:rsidR="00B4111F" w:rsidRDefault="00B4111F" w:rsidP="00B4111F">
      <w:pPr>
        <w:pStyle w:val="PL"/>
      </w:pPr>
      <w:r>
        <w:t xml:space="preserve">            Indicates whether the Load Level Threshold is met or exceeded by the statistics value.</w:t>
      </w:r>
    </w:p>
    <w:p w14:paraId="3610E5B4" w14:textId="77777777" w:rsidR="00B4111F" w:rsidRDefault="00B4111F" w:rsidP="00B4111F">
      <w:pPr>
        <w:pStyle w:val="PL"/>
      </w:pPr>
      <w:r>
        <w:t xml:space="preserve">            Set to "true" if the Load Level Threshold is met or exceeded, otherwise set to "false".</w:t>
      </w:r>
    </w:p>
    <w:p w14:paraId="4148F744" w14:textId="77777777" w:rsidR="00B4111F" w:rsidRDefault="00B4111F" w:rsidP="00B4111F">
      <w:pPr>
        <w:pStyle w:val="PL"/>
      </w:pPr>
      <w:r>
        <w:t xml:space="preserve">            Shall be present if one of the element in the "listOfAnaSubsets" attribute was set to</w:t>
      </w:r>
    </w:p>
    <w:p w14:paraId="2742D37B" w14:textId="77777777" w:rsidR="00B4111F" w:rsidRDefault="00B4111F" w:rsidP="00B4111F">
      <w:pPr>
        <w:pStyle w:val="PL"/>
      </w:pPr>
      <w:r>
        <w:t xml:space="preserve">            EXCEED_LOAD_LEVEL_THR_IND.</w:t>
      </w:r>
    </w:p>
    <w:p w14:paraId="49B7DF1D" w14:textId="77777777" w:rsidR="00B4111F" w:rsidRDefault="00B4111F" w:rsidP="00B4111F">
      <w:pPr>
        <w:pStyle w:val="PL"/>
      </w:pPr>
      <w:r>
        <w:t xml:space="preserve">        networkArea:</w:t>
      </w:r>
    </w:p>
    <w:p w14:paraId="2DF735AD" w14:textId="77777777" w:rsidR="00B4111F" w:rsidRDefault="00B4111F" w:rsidP="00B4111F">
      <w:pPr>
        <w:pStyle w:val="PL"/>
      </w:pPr>
      <w:r>
        <w:t xml:space="preserve">          $ref: 'TS29554_Npcf_BDTPolicyControl.yaml#/components/schemas/NetworkAreaInfo'</w:t>
      </w:r>
    </w:p>
    <w:p w14:paraId="7FD2F507" w14:textId="77777777" w:rsidR="00B4111F" w:rsidRDefault="00B4111F" w:rsidP="00B4111F">
      <w:pPr>
        <w:pStyle w:val="PL"/>
      </w:pPr>
      <w:r>
        <w:t xml:space="preserve">        timePeriod:</w:t>
      </w:r>
    </w:p>
    <w:p w14:paraId="5B0EFCCF" w14:textId="77777777" w:rsidR="00B4111F" w:rsidRDefault="00B4111F" w:rsidP="00B4111F">
      <w:pPr>
        <w:pStyle w:val="PL"/>
      </w:pPr>
      <w:r>
        <w:t xml:space="preserve">          $ref: 'TS29122_CommonData.yaml#/components/schemas/TimeWindow'</w:t>
      </w:r>
    </w:p>
    <w:p w14:paraId="6905875C" w14:textId="77777777" w:rsidR="00B4111F" w:rsidRDefault="00B4111F" w:rsidP="00B4111F">
      <w:pPr>
        <w:pStyle w:val="PL"/>
      </w:pPr>
      <w:r>
        <w:t xml:space="preserve">        resUsgThrCrossTimePeriod:</w:t>
      </w:r>
    </w:p>
    <w:p w14:paraId="1426BF6C" w14:textId="77777777" w:rsidR="00B4111F" w:rsidRDefault="00B4111F" w:rsidP="00B4111F">
      <w:pPr>
        <w:pStyle w:val="PL"/>
      </w:pPr>
      <w:r>
        <w:t xml:space="preserve">          type: array</w:t>
      </w:r>
    </w:p>
    <w:p w14:paraId="2D8A5466" w14:textId="77777777" w:rsidR="00B4111F" w:rsidRDefault="00B4111F" w:rsidP="00B4111F">
      <w:pPr>
        <w:pStyle w:val="PL"/>
      </w:pPr>
      <w:r>
        <w:t xml:space="preserve">          items:</w:t>
      </w:r>
    </w:p>
    <w:p w14:paraId="2ED48F71" w14:textId="77777777" w:rsidR="00B4111F" w:rsidRDefault="00B4111F" w:rsidP="00B4111F">
      <w:pPr>
        <w:pStyle w:val="PL"/>
      </w:pPr>
      <w:r>
        <w:t xml:space="preserve">            $ref: 'TS29122_CommonData.yaml#/components/schemas/TimeWindow'</w:t>
      </w:r>
    </w:p>
    <w:p w14:paraId="2B8FB958" w14:textId="77777777" w:rsidR="00B4111F" w:rsidRDefault="00B4111F" w:rsidP="00B4111F">
      <w:pPr>
        <w:pStyle w:val="PL"/>
      </w:pPr>
      <w:r>
        <w:t xml:space="preserve">          minItems: 1</w:t>
      </w:r>
    </w:p>
    <w:p w14:paraId="43C62FE6" w14:textId="77777777" w:rsidR="00B4111F" w:rsidRDefault="00B4111F" w:rsidP="00B4111F">
      <w:pPr>
        <w:pStyle w:val="PL"/>
        <w:rPr>
          <w:lang w:eastAsia="zh-CN"/>
        </w:rPr>
      </w:pPr>
      <w:r>
        <w:t xml:space="preserve">          description: </w:t>
      </w:r>
      <w:r>
        <w:rPr>
          <w:lang w:eastAsia="zh-CN"/>
        </w:rPr>
        <w:t>&gt;</w:t>
      </w:r>
    </w:p>
    <w:p w14:paraId="2528569C" w14:textId="77777777" w:rsidR="00B4111F" w:rsidRDefault="00B4111F" w:rsidP="00B4111F">
      <w:pPr>
        <w:pStyle w:val="PL"/>
      </w:pPr>
      <w:r>
        <w:t xml:space="preserve">            </w:t>
      </w:r>
      <w:r>
        <w:rPr>
          <w:rFonts w:cs="Arial"/>
          <w:szCs w:val="18"/>
        </w:rPr>
        <w:t xml:space="preserve">Each element indicates the </w:t>
      </w:r>
      <w:r>
        <w:t>time elapsed between times each threshold is met or exceeded</w:t>
      </w:r>
    </w:p>
    <w:p w14:paraId="178F6029" w14:textId="77777777" w:rsidR="00B4111F" w:rsidRDefault="00B4111F" w:rsidP="00B4111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268D54A" w14:textId="77777777" w:rsidR="00B4111F" w:rsidRDefault="00B4111F" w:rsidP="00B4111F">
      <w:pPr>
        <w:pStyle w:val="PL"/>
        <w:rPr>
          <w:rFonts w:cs="Arial"/>
          <w:szCs w:val="18"/>
        </w:rPr>
      </w:pPr>
      <w:r>
        <w:rPr>
          <w:rFonts w:cs="Arial"/>
          <w:szCs w:val="18"/>
        </w:rPr>
        <w:t xml:space="preserve">            threshold is reached or exceeded. May be present if the "listOfAnaSubsets" attribute is</w:t>
      </w:r>
    </w:p>
    <w:p w14:paraId="3ACB7444" w14:textId="77777777" w:rsidR="00B4111F" w:rsidRDefault="00B4111F" w:rsidP="00B4111F">
      <w:pPr>
        <w:pStyle w:val="PL"/>
        <w:rPr>
          <w:rFonts w:cs="Arial"/>
          <w:szCs w:val="18"/>
        </w:rPr>
      </w:pPr>
      <w:r>
        <w:rPr>
          <w:rFonts w:cs="Arial"/>
          <w:szCs w:val="18"/>
        </w:rPr>
        <w:t xml:space="preserve">            provided and the maximum number of instances shall not exceed the value provided in the</w:t>
      </w:r>
    </w:p>
    <w:p w14:paraId="2A381C43" w14:textId="77777777" w:rsidR="00B4111F" w:rsidRDefault="00B4111F" w:rsidP="00B4111F">
      <w:pPr>
        <w:pStyle w:val="PL"/>
      </w:pPr>
      <w:r>
        <w:rPr>
          <w:rFonts w:cs="Arial"/>
          <w:szCs w:val="18"/>
        </w:rPr>
        <w:t xml:space="preserve">            "numOfExceedLoadLevelThr" attribute.</w:t>
      </w:r>
    </w:p>
    <w:p w14:paraId="45A0FBB9" w14:textId="77777777" w:rsidR="00B4111F" w:rsidRDefault="00B4111F" w:rsidP="00B4111F">
      <w:pPr>
        <w:pStyle w:val="PL"/>
      </w:pPr>
      <w:r>
        <w:t xml:space="preserve">        numOfUes:</w:t>
      </w:r>
    </w:p>
    <w:p w14:paraId="4BE5C9B0" w14:textId="77777777" w:rsidR="00B4111F" w:rsidRDefault="00B4111F" w:rsidP="00B4111F">
      <w:pPr>
        <w:pStyle w:val="PL"/>
      </w:pPr>
      <w:r>
        <w:t xml:space="preserve">          $ref: '#/components/schemas/NumberAverage'</w:t>
      </w:r>
    </w:p>
    <w:p w14:paraId="49774AD7" w14:textId="77777777" w:rsidR="00B4111F" w:rsidRDefault="00B4111F" w:rsidP="00B4111F">
      <w:pPr>
        <w:pStyle w:val="PL"/>
      </w:pPr>
      <w:r>
        <w:t xml:space="preserve">        numOfPduSess:</w:t>
      </w:r>
    </w:p>
    <w:p w14:paraId="007EF526" w14:textId="77777777" w:rsidR="00B4111F" w:rsidRDefault="00B4111F" w:rsidP="00B4111F">
      <w:pPr>
        <w:pStyle w:val="PL"/>
      </w:pPr>
      <w:r>
        <w:t xml:space="preserve">          $ref: '#/components/schemas/NumberAverage'</w:t>
      </w:r>
    </w:p>
    <w:p w14:paraId="218F5A85" w14:textId="77777777" w:rsidR="00B4111F" w:rsidRDefault="00B4111F" w:rsidP="00B4111F">
      <w:pPr>
        <w:pStyle w:val="PL"/>
      </w:pPr>
      <w:r>
        <w:t xml:space="preserve">        confidence:</w:t>
      </w:r>
    </w:p>
    <w:p w14:paraId="13905E23" w14:textId="77777777" w:rsidR="00B4111F" w:rsidRDefault="00B4111F" w:rsidP="00B4111F">
      <w:pPr>
        <w:pStyle w:val="PL"/>
      </w:pPr>
      <w:r>
        <w:t xml:space="preserve">          $ref: 'TS29571_CommonData.yaml#/components/schemas/Uinteger'</w:t>
      </w:r>
    </w:p>
    <w:p w14:paraId="24781E13" w14:textId="77777777" w:rsidR="00B4111F" w:rsidRDefault="00B4111F" w:rsidP="00B4111F">
      <w:pPr>
        <w:pStyle w:val="PL"/>
      </w:pPr>
      <w:r>
        <w:t xml:space="preserve">      required:</w:t>
      </w:r>
    </w:p>
    <w:p w14:paraId="2F268752" w14:textId="77777777" w:rsidR="00B4111F" w:rsidRDefault="00B4111F" w:rsidP="00B4111F">
      <w:pPr>
        <w:pStyle w:val="PL"/>
      </w:pPr>
      <w:r>
        <w:t xml:space="preserve">        - loadLevelInformation</w:t>
      </w:r>
    </w:p>
    <w:p w14:paraId="742230C3" w14:textId="77777777" w:rsidR="00B4111F" w:rsidRDefault="00B4111F" w:rsidP="00B4111F">
      <w:pPr>
        <w:pStyle w:val="PL"/>
      </w:pPr>
      <w:r>
        <w:t xml:space="preserve">        - snssai</w:t>
      </w:r>
    </w:p>
    <w:p w14:paraId="5EB59479" w14:textId="77777777" w:rsidR="00B4111F" w:rsidRDefault="00B4111F" w:rsidP="00B4111F">
      <w:pPr>
        <w:pStyle w:val="PL"/>
      </w:pPr>
    </w:p>
    <w:p w14:paraId="770DD047" w14:textId="77777777" w:rsidR="00B4111F" w:rsidRDefault="00B4111F" w:rsidP="00B4111F">
      <w:pPr>
        <w:pStyle w:val="PL"/>
      </w:pPr>
      <w:r>
        <w:t xml:space="preserve">    NsiIdInfo:</w:t>
      </w:r>
    </w:p>
    <w:p w14:paraId="67FC2A54" w14:textId="77777777" w:rsidR="00B4111F" w:rsidRDefault="00B4111F" w:rsidP="00B4111F">
      <w:pPr>
        <w:pStyle w:val="PL"/>
      </w:pPr>
      <w:r>
        <w:t xml:space="preserve">      description: Represents the S-NSSAI and the optionally associated Network Slice Instance(s).</w:t>
      </w:r>
    </w:p>
    <w:p w14:paraId="4FF0C024" w14:textId="77777777" w:rsidR="00B4111F" w:rsidRDefault="00B4111F" w:rsidP="00B4111F">
      <w:pPr>
        <w:pStyle w:val="PL"/>
      </w:pPr>
      <w:r>
        <w:t xml:space="preserve">      type: object</w:t>
      </w:r>
    </w:p>
    <w:p w14:paraId="620806EF" w14:textId="77777777" w:rsidR="00B4111F" w:rsidRDefault="00B4111F" w:rsidP="00B4111F">
      <w:pPr>
        <w:pStyle w:val="PL"/>
      </w:pPr>
      <w:r>
        <w:t xml:space="preserve">      properties:</w:t>
      </w:r>
    </w:p>
    <w:p w14:paraId="68FEE134" w14:textId="77777777" w:rsidR="00B4111F" w:rsidRDefault="00B4111F" w:rsidP="00B4111F">
      <w:pPr>
        <w:pStyle w:val="PL"/>
      </w:pPr>
      <w:r>
        <w:t xml:space="preserve">        snssai:</w:t>
      </w:r>
    </w:p>
    <w:p w14:paraId="151274B0" w14:textId="77777777" w:rsidR="00B4111F" w:rsidRDefault="00B4111F" w:rsidP="00B4111F">
      <w:pPr>
        <w:pStyle w:val="PL"/>
      </w:pPr>
      <w:r>
        <w:t xml:space="preserve">          $ref: 'TS29571_CommonData.yaml#/components/schemas/Snssai'</w:t>
      </w:r>
    </w:p>
    <w:p w14:paraId="001353E4" w14:textId="77777777" w:rsidR="00B4111F" w:rsidRDefault="00B4111F" w:rsidP="00B4111F">
      <w:pPr>
        <w:pStyle w:val="PL"/>
      </w:pPr>
      <w:r>
        <w:t xml:space="preserve">        nsiIds:</w:t>
      </w:r>
    </w:p>
    <w:p w14:paraId="0085FE0A" w14:textId="77777777" w:rsidR="00B4111F" w:rsidRDefault="00B4111F" w:rsidP="00B4111F">
      <w:pPr>
        <w:pStyle w:val="PL"/>
      </w:pPr>
      <w:r>
        <w:t xml:space="preserve">          type: array</w:t>
      </w:r>
    </w:p>
    <w:p w14:paraId="2F6F7F8E" w14:textId="77777777" w:rsidR="00B4111F" w:rsidRDefault="00B4111F" w:rsidP="00B4111F">
      <w:pPr>
        <w:pStyle w:val="PL"/>
      </w:pPr>
      <w:r>
        <w:t xml:space="preserve">          items:</w:t>
      </w:r>
    </w:p>
    <w:p w14:paraId="637D3B60" w14:textId="77777777" w:rsidR="00B4111F" w:rsidRDefault="00B4111F" w:rsidP="00B4111F">
      <w:pPr>
        <w:pStyle w:val="PL"/>
      </w:pPr>
      <w:r>
        <w:t xml:space="preserve">            $ref: 'TS29531_Nnssf_NSSelection.yaml#/components/schemas/NsiId'</w:t>
      </w:r>
    </w:p>
    <w:p w14:paraId="565BBD22" w14:textId="77777777" w:rsidR="00B4111F" w:rsidRDefault="00B4111F" w:rsidP="00B4111F">
      <w:pPr>
        <w:pStyle w:val="PL"/>
      </w:pPr>
      <w:r>
        <w:t xml:space="preserve">          minItems: 1</w:t>
      </w:r>
    </w:p>
    <w:p w14:paraId="1873AF0D" w14:textId="77777777" w:rsidR="00B4111F" w:rsidRDefault="00B4111F" w:rsidP="00B4111F">
      <w:pPr>
        <w:pStyle w:val="PL"/>
      </w:pPr>
      <w:r>
        <w:t xml:space="preserve">      required:</w:t>
      </w:r>
    </w:p>
    <w:p w14:paraId="290F3634" w14:textId="77777777" w:rsidR="00B4111F" w:rsidRDefault="00B4111F" w:rsidP="00B4111F">
      <w:pPr>
        <w:pStyle w:val="PL"/>
      </w:pPr>
      <w:r>
        <w:t xml:space="preserve">        - snssai</w:t>
      </w:r>
    </w:p>
    <w:p w14:paraId="479F305F" w14:textId="77777777" w:rsidR="00B4111F" w:rsidRDefault="00B4111F" w:rsidP="00B4111F">
      <w:pPr>
        <w:pStyle w:val="PL"/>
      </w:pPr>
    </w:p>
    <w:p w14:paraId="410F914A" w14:textId="77777777" w:rsidR="00B4111F" w:rsidRDefault="00B4111F" w:rsidP="00B4111F">
      <w:pPr>
        <w:pStyle w:val="PL"/>
      </w:pPr>
      <w:r>
        <w:t xml:space="preserve">    EventReportingRequirement:</w:t>
      </w:r>
    </w:p>
    <w:p w14:paraId="0D45A97D" w14:textId="77777777" w:rsidR="00B4111F" w:rsidRDefault="00B4111F" w:rsidP="00B4111F">
      <w:pPr>
        <w:pStyle w:val="PL"/>
      </w:pPr>
      <w:r>
        <w:t xml:space="preserve">      description: Represents the type of reporting that the subscription requires.</w:t>
      </w:r>
    </w:p>
    <w:p w14:paraId="4483DF93" w14:textId="77777777" w:rsidR="00B4111F" w:rsidRDefault="00B4111F" w:rsidP="00B4111F">
      <w:pPr>
        <w:pStyle w:val="PL"/>
      </w:pPr>
      <w:r>
        <w:t xml:space="preserve">      type: object</w:t>
      </w:r>
    </w:p>
    <w:p w14:paraId="1224E8F7" w14:textId="77777777" w:rsidR="00B4111F" w:rsidRDefault="00B4111F" w:rsidP="00B4111F">
      <w:pPr>
        <w:pStyle w:val="PL"/>
      </w:pPr>
      <w:r>
        <w:t xml:space="preserve">      properties:</w:t>
      </w:r>
    </w:p>
    <w:p w14:paraId="2D0A080D" w14:textId="77777777" w:rsidR="00B4111F" w:rsidRDefault="00B4111F" w:rsidP="00B4111F">
      <w:pPr>
        <w:pStyle w:val="PL"/>
      </w:pPr>
      <w:r>
        <w:t xml:space="preserve">        accuracy:</w:t>
      </w:r>
    </w:p>
    <w:p w14:paraId="74E396AA" w14:textId="77777777" w:rsidR="00B4111F" w:rsidRDefault="00B4111F" w:rsidP="00B4111F">
      <w:pPr>
        <w:pStyle w:val="PL"/>
      </w:pPr>
      <w:r>
        <w:t xml:space="preserve">          $ref: '#/components/schemas/Accuracy'</w:t>
      </w:r>
    </w:p>
    <w:p w14:paraId="5A17DD96" w14:textId="77777777" w:rsidR="00B4111F" w:rsidRDefault="00B4111F" w:rsidP="00B4111F">
      <w:pPr>
        <w:pStyle w:val="PL"/>
      </w:pPr>
      <w:r>
        <w:t xml:space="preserve">        </w:t>
      </w:r>
      <w:r>
        <w:rPr>
          <w:lang w:eastAsia="zh-CN"/>
        </w:rPr>
        <w:t>accPerSubset</w:t>
      </w:r>
      <w:r>
        <w:t>:</w:t>
      </w:r>
    </w:p>
    <w:p w14:paraId="609C97A3" w14:textId="77777777" w:rsidR="00B4111F" w:rsidRDefault="00B4111F" w:rsidP="00B4111F">
      <w:pPr>
        <w:pStyle w:val="PL"/>
      </w:pPr>
      <w:r>
        <w:t xml:space="preserve">          type: array</w:t>
      </w:r>
    </w:p>
    <w:p w14:paraId="72722160" w14:textId="77777777" w:rsidR="00B4111F" w:rsidRDefault="00B4111F" w:rsidP="00B4111F">
      <w:pPr>
        <w:pStyle w:val="PL"/>
      </w:pPr>
      <w:r>
        <w:t xml:space="preserve">          items:</w:t>
      </w:r>
    </w:p>
    <w:p w14:paraId="1F7765ED" w14:textId="77777777" w:rsidR="00B4111F" w:rsidRDefault="00B4111F" w:rsidP="00B4111F">
      <w:pPr>
        <w:pStyle w:val="PL"/>
      </w:pPr>
      <w:r>
        <w:t xml:space="preserve">            $ref: '#/components/schemas/Accuracy'</w:t>
      </w:r>
    </w:p>
    <w:p w14:paraId="428DE6ED" w14:textId="77777777" w:rsidR="00B4111F" w:rsidRDefault="00B4111F" w:rsidP="00B4111F">
      <w:pPr>
        <w:pStyle w:val="PL"/>
      </w:pPr>
      <w:r>
        <w:t xml:space="preserve">          minItems: 1</w:t>
      </w:r>
    </w:p>
    <w:p w14:paraId="58E0E3EB" w14:textId="77777777" w:rsidR="00B4111F" w:rsidRDefault="00B4111F" w:rsidP="00B4111F">
      <w:pPr>
        <w:pStyle w:val="PL"/>
        <w:rPr>
          <w:lang w:eastAsia="zh-CN"/>
        </w:rPr>
      </w:pPr>
      <w:r>
        <w:t xml:space="preserve">          description: </w:t>
      </w:r>
      <w:r>
        <w:rPr>
          <w:lang w:eastAsia="zh-CN"/>
        </w:rPr>
        <w:t>&gt;</w:t>
      </w:r>
    </w:p>
    <w:p w14:paraId="469495B2" w14:textId="77777777" w:rsidR="00B4111F" w:rsidRDefault="00B4111F" w:rsidP="00B4111F">
      <w:pPr>
        <w:pStyle w:val="PL"/>
        <w:rPr>
          <w:rFonts w:cs="Arial"/>
          <w:szCs w:val="18"/>
        </w:rPr>
      </w:pPr>
      <w:r>
        <w:t xml:space="preserve">            </w:t>
      </w:r>
      <w:r>
        <w:rPr>
          <w:rFonts w:cs="Arial"/>
          <w:szCs w:val="18"/>
        </w:rPr>
        <w:t>Each element indicates the preferred accuracy level per analytics subset. It may be</w:t>
      </w:r>
    </w:p>
    <w:p w14:paraId="4D3FBA03" w14:textId="77777777" w:rsidR="00B4111F" w:rsidRDefault="00B4111F" w:rsidP="00B4111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0CFD198" w14:textId="77777777" w:rsidR="00B4111F" w:rsidRDefault="00B4111F" w:rsidP="00B4111F">
      <w:pPr>
        <w:pStyle w:val="PL"/>
      </w:pPr>
      <w:r>
        <w:t xml:space="preserve">        startTs:</w:t>
      </w:r>
    </w:p>
    <w:p w14:paraId="5FA87927" w14:textId="77777777" w:rsidR="00B4111F" w:rsidRDefault="00B4111F" w:rsidP="00B4111F">
      <w:pPr>
        <w:pStyle w:val="PL"/>
      </w:pPr>
      <w:r>
        <w:t xml:space="preserve">          $ref: 'TS29571_CommonData.yaml#/components/schemas/DateTime'</w:t>
      </w:r>
    </w:p>
    <w:p w14:paraId="5D3CAB34" w14:textId="77777777" w:rsidR="00B4111F" w:rsidRDefault="00B4111F" w:rsidP="00B4111F">
      <w:pPr>
        <w:pStyle w:val="PL"/>
      </w:pPr>
      <w:r>
        <w:t xml:space="preserve">        endTs:</w:t>
      </w:r>
    </w:p>
    <w:p w14:paraId="7B80C227" w14:textId="77777777" w:rsidR="00B4111F" w:rsidRDefault="00B4111F" w:rsidP="00B4111F">
      <w:pPr>
        <w:pStyle w:val="PL"/>
      </w:pPr>
      <w:r>
        <w:t xml:space="preserve">          $ref: 'TS29571_CommonData.yaml#/components/schemas/DateTime'</w:t>
      </w:r>
    </w:p>
    <w:p w14:paraId="15A55153" w14:textId="77777777" w:rsidR="00B4111F" w:rsidRDefault="00B4111F" w:rsidP="00B4111F">
      <w:pPr>
        <w:pStyle w:val="PL"/>
      </w:pPr>
      <w:r>
        <w:t xml:space="preserve">        offsetPeriod:</w:t>
      </w:r>
    </w:p>
    <w:p w14:paraId="022D9A13" w14:textId="77777777" w:rsidR="00B4111F" w:rsidRDefault="00B4111F" w:rsidP="00B4111F">
      <w:pPr>
        <w:pStyle w:val="PL"/>
      </w:pPr>
      <w:r>
        <w:t xml:space="preserve">          type: integer</w:t>
      </w:r>
    </w:p>
    <w:p w14:paraId="2A7C71DE" w14:textId="77777777" w:rsidR="00B4111F" w:rsidRDefault="00B4111F" w:rsidP="00B4111F">
      <w:pPr>
        <w:pStyle w:val="PL"/>
      </w:pPr>
      <w:r>
        <w:t xml:space="preserve">          description: &gt;</w:t>
      </w:r>
    </w:p>
    <w:p w14:paraId="03291684" w14:textId="77777777" w:rsidR="00B4111F" w:rsidRDefault="00B4111F" w:rsidP="00B4111F">
      <w:pPr>
        <w:pStyle w:val="PL"/>
      </w:pPr>
      <w:r>
        <w:t xml:space="preserve">            Offset period in units of seconds to the reporting time, if the value is negative means</w:t>
      </w:r>
    </w:p>
    <w:p w14:paraId="5A51674C" w14:textId="77777777" w:rsidR="00B4111F" w:rsidRDefault="00B4111F" w:rsidP="00B4111F">
      <w:pPr>
        <w:pStyle w:val="PL"/>
      </w:pPr>
      <w:r>
        <w:t xml:space="preserve">            statistics in the past offset period, otherwise a positive value means prediction in the</w:t>
      </w:r>
    </w:p>
    <w:p w14:paraId="7FF4A1EE" w14:textId="77777777" w:rsidR="00B4111F" w:rsidRDefault="00B4111F" w:rsidP="00B4111F">
      <w:pPr>
        <w:pStyle w:val="PL"/>
      </w:pPr>
      <w:r>
        <w:t xml:space="preserve">            future offset period. May be present if the "repPeriod" attribute is included within the</w:t>
      </w:r>
    </w:p>
    <w:p w14:paraId="66F517B4" w14:textId="77777777" w:rsidR="00B4111F" w:rsidRDefault="00B4111F" w:rsidP="00B4111F">
      <w:pPr>
        <w:pStyle w:val="PL"/>
      </w:pPr>
      <w:r>
        <w:t xml:space="preserve">            "evtReq" attribute or the "repetitionPeriod" attribute is included within the</w:t>
      </w:r>
    </w:p>
    <w:p w14:paraId="639B3220" w14:textId="77777777" w:rsidR="00B4111F" w:rsidRDefault="00B4111F" w:rsidP="00B4111F">
      <w:pPr>
        <w:pStyle w:val="PL"/>
      </w:pPr>
      <w:r>
        <w:t xml:space="preserve">            EventSubscription type.</w:t>
      </w:r>
    </w:p>
    <w:p w14:paraId="53DED861" w14:textId="77777777" w:rsidR="00B4111F" w:rsidRDefault="00B4111F" w:rsidP="00B4111F">
      <w:pPr>
        <w:pStyle w:val="PL"/>
      </w:pPr>
      <w:r>
        <w:t xml:space="preserve">        sampRatio:</w:t>
      </w:r>
    </w:p>
    <w:p w14:paraId="271FEA84" w14:textId="77777777" w:rsidR="00B4111F" w:rsidRDefault="00B4111F" w:rsidP="00B4111F">
      <w:pPr>
        <w:pStyle w:val="PL"/>
      </w:pPr>
      <w:r>
        <w:t xml:space="preserve">          $ref: 'TS29571_CommonData.yaml#/components/schemas/SamplingRatio'</w:t>
      </w:r>
    </w:p>
    <w:p w14:paraId="0E74854D" w14:textId="77777777" w:rsidR="00B4111F" w:rsidRDefault="00B4111F" w:rsidP="00B4111F">
      <w:pPr>
        <w:pStyle w:val="PL"/>
      </w:pPr>
      <w:r>
        <w:t xml:space="preserve">        maxObjectNbr:</w:t>
      </w:r>
    </w:p>
    <w:p w14:paraId="272A890E" w14:textId="77777777" w:rsidR="00B4111F" w:rsidRDefault="00B4111F" w:rsidP="00B4111F">
      <w:pPr>
        <w:pStyle w:val="PL"/>
      </w:pPr>
      <w:r>
        <w:t xml:space="preserve">          $ref: 'TS29571_CommonData.yaml#/components/schemas/Uinteger'</w:t>
      </w:r>
    </w:p>
    <w:p w14:paraId="25D8ACC3" w14:textId="77777777" w:rsidR="00B4111F" w:rsidRDefault="00B4111F" w:rsidP="00B4111F">
      <w:pPr>
        <w:pStyle w:val="PL"/>
      </w:pPr>
      <w:r>
        <w:t xml:space="preserve">        maxSupiNbr:</w:t>
      </w:r>
    </w:p>
    <w:p w14:paraId="0468840B" w14:textId="77777777" w:rsidR="00B4111F" w:rsidRDefault="00B4111F" w:rsidP="00B4111F">
      <w:pPr>
        <w:pStyle w:val="PL"/>
      </w:pPr>
      <w:r>
        <w:t xml:space="preserve">          $ref: 'TS29571_CommonData.yaml#/components/schemas/Uinteger'</w:t>
      </w:r>
    </w:p>
    <w:p w14:paraId="389E4D3F" w14:textId="77777777" w:rsidR="00B4111F" w:rsidRDefault="00B4111F" w:rsidP="00B4111F">
      <w:pPr>
        <w:pStyle w:val="PL"/>
      </w:pPr>
      <w:r>
        <w:t xml:space="preserve">        timeAnaNeeded:</w:t>
      </w:r>
    </w:p>
    <w:p w14:paraId="2C064D05" w14:textId="77777777" w:rsidR="00B4111F" w:rsidRDefault="00B4111F" w:rsidP="00B4111F">
      <w:pPr>
        <w:pStyle w:val="PL"/>
      </w:pPr>
      <w:r>
        <w:t xml:space="preserve">          $ref: 'TS29571_CommonData.yaml#/components/schemas/DateTime'</w:t>
      </w:r>
    </w:p>
    <w:p w14:paraId="08C57836" w14:textId="77777777" w:rsidR="00B4111F" w:rsidRDefault="00B4111F" w:rsidP="00B4111F">
      <w:pPr>
        <w:pStyle w:val="PL"/>
      </w:pPr>
      <w:r>
        <w:t xml:space="preserve">        anaMeta:</w:t>
      </w:r>
    </w:p>
    <w:p w14:paraId="1AA1565C" w14:textId="77777777" w:rsidR="00B4111F" w:rsidRDefault="00B4111F" w:rsidP="00B4111F">
      <w:pPr>
        <w:pStyle w:val="PL"/>
      </w:pPr>
      <w:r>
        <w:t xml:space="preserve">          type: array</w:t>
      </w:r>
    </w:p>
    <w:p w14:paraId="3A7AB760" w14:textId="77777777" w:rsidR="00B4111F" w:rsidRDefault="00B4111F" w:rsidP="00B4111F">
      <w:pPr>
        <w:pStyle w:val="PL"/>
      </w:pPr>
      <w:r>
        <w:t xml:space="preserve">          items:</w:t>
      </w:r>
    </w:p>
    <w:p w14:paraId="10D9C14F" w14:textId="77777777" w:rsidR="00B4111F" w:rsidRDefault="00B4111F" w:rsidP="00B4111F">
      <w:pPr>
        <w:pStyle w:val="PL"/>
      </w:pPr>
      <w:r>
        <w:t xml:space="preserve">            $ref: '#/components/schemas/AnalyticsMetadata'</w:t>
      </w:r>
    </w:p>
    <w:p w14:paraId="0CD9A89A" w14:textId="77777777" w:rsidR="00B4111F" w:rsidRDefault="00B4111F" w:rsidP="00B4111F">
      <w:pPr>
        <w:pStyle w:val="PL"/>
      </w:pPr>
      <w:r>
        <w:t xml:space="preserve">          minItems: 1</w:t>
      </w:r>
    </w:p>
    <w:p w14:paraId="1525D891" w14:textId="77777777" w:rsidR="00B4111F" w:rsidRDefault="00B4111F" w:rsidP="00B4111F">
      <w:pPr>
        <w:pStyle w:val="PL"/>
      </w:pPr>
      <w:r>
        <w:t xml:space="preserve">        anaMetaInd:</w:t>
      </w:r>
    </w:p>
    <w:p w14:paraId="67F1E420" w14:textId="77777777" w:rsidR="00B4111F" w:rsidRDefault="00B4111F" w:rsidP="00B4111F">
      <w:pPr>
        <w:pStyle w:val="PL"/>
      </w:pPr>
      <w:r>
        <w:t xml:space="preserve">          $ref: '#/components/schemas/AnalyticsMetadataIndication'</w:t>
      </w:r>
    </w:p>
    <w:p w14:paraId="45C99B55" w14:textId="77777777" w:rsidR="00B4111F" w:rsidRDefault="00B4111F" w:rsidP="00B4111F">
      <w:pPr>
        <w:pStyle w:val="PL"/>
      </w:pPr>
      <w:r>
        <w:t xml:space="preserve">        </w:t>
      </w:r>
      <w:r>
        <w:rPr>
          <w:lang w:eastAsia="zh-CN"/>
        </w:rPr>
        <w:t>histAnaTimePeriod</w:t>
      </w:r>
      <w:r>
        <w:t>:</w:t>
      </w:r>
    </w:p>
    <w:p w14:paraId="6258E172" w14:textId="77777777" w:rsidR="00B4111F" w:rsidRDefault="00B4111F" w:rsidP="00B4111F">
      <w:pPr>
        <w:pStyle w:val="PL"/>
      </w:pPr>
      <w:r>
        <w:t xml:space="preserve">          $ref: 'TS29122_CommonData.yaml#/components/schemas/TimeWindow'</w:t>
      </w:r>
    </w:p>
    <w:p w14:paraId="06CDBCE4" w14:textId="77777777" w:rsidR="00B4111F" w:rsidRDefault="00B4111F" w:rsidP="00B4111F">
      <w:pPr>
        <w:pStyle w:val="PL"/>
      </w:pPr>
    </w:p>
    <w:p w14:paraId="1DD42E94" w14:textId="77777777" w:rsidR="00B4111F" w:rsidRDefault="00B4111F" w:rsidP="00B4111F">
      <w:pPr>
        <w:pStyle w:val="PL"/>
      </w:pPr>
      <w:r>
        <w:t xml:space="preserve">    TargetUeInformation:</w:t>
      </w:r>
    </w:p>
    <w:p w14:paraId="700B9CA2" w14:textId="77777777" w:rsidR="00B4111F" w:rsidRDefault="00B4111F" w:rsidP="00B4111F">
      <w:pPr>
        <w:pStyle w:val="PL"/>
      </w:pPr>
      <w:r>
        <w:t xml:space="preserve">      description: Identifies the target UE information.</w:t>
      </w:r>
    </w:p>
    <w:p w14:paraId="0884EDE3" w14:textId="77777777" w:rsidR="00B4111F" w:rsidRDefault="00B4111F" w:rsidP="00B4111F">
      <w:pPr>
        <w:pStyle w:val="PL"/>
      </w:pPr>
      <w:r>
        <w:t xml:space="preserve">      type: object</w:t>
      </w:r>
    </w:p>
    <w:p w14:paraId="6EA6DAD4" w14:textId="77777777" w:rsidR="00B4111F" w:rsidRDefault="00B4111F" w:rsidP="00B4111F">
      <w:pPr>
        <w:pStyle w:val="PL"/>
      </w:pPr>
      <w:r>
        <w:t xml:space="preserve">      properties:</w:t>
      </w:r>
    </w:p>
    <w:p w14:paraId="1225EE28" w14:textId="77777777" w:rsidR="00B4111F" w:rsidRDefault="00B4111F" w:rsidP="00B4111F">
      <w:pPr>
        <w:pStyle w:val="PL"/>
      </w:pPr>
      <w:r>
        <w:t xml:space="preserve">        anyUe:</w:t>
      </w:r>
    </w:p>
    <w:p w14:paraId="542E20D0" w14:textId="77777777" w:rsidR="00B4111F" w:rsidRDefault="00B4111F" w:rsidP="00B4111F">
      <w:pPr>
        <w:pStyle w:val="PL"/>
      </w:pPr>
      <w:r>
        <w:t xml:space="preserve">          type: boolean</w:t>
      </w:r>
    </w:p>
    <w:p w14:paraId="08ADB2D1" w14:textId="77777777" w:rsidR="00B4111F" w:rsidRDefault="00B4111F" w:rsidP="00B4111F">
      <w:pPr>
        <w:pStyle w:val="PL"/>
        <w:rPr>
          <w:lang w:eastAsia="zh-CN"/>
        </w:rPr>
      </w:pPr>
      <w:r>
        <w:t xml:space="preserve">          description: </w:t>
      </w:r>
      <w:r>
        <w:rPr>
          <w:lang w:eastAsia="zh-CN"/>
        </w:rPr>
        <w:t>&gt;</w:t>
      </w:r>
    </w:p>
    <w:p w14:paraId="0AB1BAF2" w14:textId="77777777" w:rsidR="00B4111F" w:rsidRDefault="00B4111F" w:rsidP="00B4111F">
      <w:pPr>
        <w:pStyle w:val="PL"/>
      </w:pPr>
      <w:r>
        <w:t xml:space="preserve">            Identifies any UE when setting to "true". Default value is "false" if omitted.</w:t>
      </w:r>
    </w:p>
    <w:p w14:paraId="5F5D802C" w14:textId="77777777" w:rsidR="00B4111F" w:rsidRDefault="00B4111F" w:rsidP="00B4111F">
      <w:pPr>
        <w:pStyle w:val="PL"/>
      </w:pPr>
      <w:r>
        <w:t xml:space="preserve">        supis:</w:t>
      </w:r>
    </w:p>
    <w:p w14:paraId="210B02E9" w14:textId="77777777" w:rsidR="00B4111F" w:rsidRDefault="00B4111F" w:rsidP="00B4111F">
      <w:pPr>
        <w:pStyle w:val="PL"/>
      </w:pPr>
      <w:r>
        <w:t xml:space="preserve">          type: array</w:t>
      </w:r>
    </w:p>
    <w:p w14:paraId="3E7B5FD7" w14:textId="77777777" w:rsidR="00B4111F" w:rsidRDefault="00B4111F" w:rsidP="00B4111F">
      <w:pPr>
        <w:pStyle w:val="PL"/>
      </w:pPr>
      <w:r>
        <w:t xml:space="preserve">          items:</w:t>
      </w:r>
    </w:p>
    <w:p w14:paraId="1E18819E" w14:textId="77777777" w:rsidR="00B4111F" w:rsidRDefault="00B4111F" w:rsidP="00B4111F">
      <w:pPr>
        <w:pStyle w:val="PL"/>
      </w:pPr>
      <w:r>
        <w:t xml:space="preserve">            $ref: 'TS29571_CommonData.yaml#/components/schemas/Supi'</w:t>
      </w:r>
    </w:p>
    <w:p w14:paraId="2D313AF4" w14:textId="77777777" w:rsidR="00B4111F" w:rsidRDefault="00B4111F" w:rsidP="00B4111F">
      <w:pPr>
        <w:pStyle w:val="PL"/>
      </w:pPr>
      <w:r>
        <w:t xml:space="preserve">          minItems: 1</w:t>
      </w:r>
    </w:p>
    <w:p w14:paraId="54AF7117" w14:textId="77777777" w:rsidR="00B4111F" w:rsidRDefault="00B4111F" w:rsidP="00B4111F">
      <w:pPr>
        <w:pStyle w:val="PL"/>
      </w:pPr>
      <w:r>
        <w:t xml:space="preserve">        gpsis:</w:t>
      </w:r>
    </w:p>
    <w:p w14:paraId="69926003" w14:textId="77777777" w:rsidR="00B4111F" w:rsidRDefault="00B4111F" w:rsidP="00B4111F">
      <w:pPr>
        <w:pStyle w:val="PL"/>
      </w:pPr>
      <w:r>
        <w:t xml:space="preserve">          type: array</w:t>
      </w:r>
    </w:p>
    <w:p w14:paraId="2F7A3912" w14:textId="77777777" w:rsidR="00B4111F" w:rsidRDefault="00B4111F" w:rsidP="00B4111F">
      <w:pPr>
        <w:pStyle w:val="PL"/>
      </w:pPr>
      <w:r>
        <w:t xml:space="preserve">          items:</w:t>
      </w:r>
    </w:p>
    <w:p w14:paraId="7EEC232E" w14:textId="77777777" w:rsidR="00B4111F" w:rsidRDefault="00B4111F" w:rsidP="00B4111F">
      <w:pPr>
        <w:pStyle w:val="PL"/>
      </w:pPr>
      <w:r>
        <w:t xml:space="preserve">            $ref: 'TS29571_CommonData.yaml#/components/schemas/Gpsi'</w:t>
      </w:r>
    </w:p>
    <w:p w14:paraId="440E8C07" w14:textId="77777777" w:rsidR="00B4111F" w:rsidRDefault="00B4111F" w:rsidP="00B4111F">
      <w:pPr>
        <w:pStyle w:val="PL"/>
      </w:pPr>
      <w:r>
        <w:t xml:space="preserve">          minItems: 1</w:t>
      </w:r>
    </w:p>
    <w:p w14:paraId="7D1ECD2B" w14:textId="77777777" w:rsidR="00B4111F" w:rsidRDefault="00B4111F" w:rsidP="00B4111F">
      <w:pPr>
        <w:pStyle w:val="PL"/>
      </w:pPr>
      <w:r>
        <w:t xml:space="preserve">        intGroupIds:</w:t>
      </w:r>
    </w:p>
    <w:p w14:paraId="21B1E8A7" w14:textId="77777777" w:rsidR="00B4111F" w:rsidRDefault="00B4111F" w:rsidP="00B4111F">
      <w:pPr>
        <w:pStyle w:val="PL"/>
      </w:pPr>
      <w:r>
        <w:t xml:space="preserve">          type: array</w:t>
      </w:r>
    </w:p>
    <w:p w14:paraId="4137163A" w14:textId="77777777" w:rsidR="00B4111F" w:rsidRDefault="00B4111F" w:rsidP="00B4111F">
      <w:pPr>
        <w:pStyle w:val="PL"/>
      </w:pPr>
      <w:r>
        <w:t xml:space="preserve">          items:</w:t>
      </w:r>
    </w:p>
    <w:p w14:paraId="795C7473" w14:textId="77777777" w:rsidR="00B4111F" w:rsidRDefault="00B4111F" w:rsidP="00B4111F">
      <w:pPr>
        <w:pStyle w:val="PL"/>
      </w:pPr>
      <w:r>
        <w:t xml:space="preserve">            $ref: 'TS29571_CommonData.yaml#/components/schemas/GroupId'</w:t>
      </w:r>
    </w:p>
    <w:p w14:paraId="6AEC679F" w14:textId="77777777" w:rsidR="00B4111F" w:rsidRDefault="00B4111F" w:rsidP="00B4111F">
      <w:pPr>
        <w:pStyle w:val="PL"/>
      </w:pPr>
      <w:r>
        <w:t xml:space="preserve">          minItems: 1</w:t>
      </w:r>
    </w:p>
    <w:p w14:paraId="0A5024BE" w14:textId="77777777" w:rsidR="00B4111F" w:rsidRDefault="00B4111F" w:rsidP="00B4111F">
      <w:pPr>
        <w:pStyle w:val="PL"/>
      </w:pPr>
    </w:p>
    <w:p w14:paraId="3F9E48BE" w14:textId="77777777" w:rsidR="00B4111F" w:rsidRDefault="00B4111F" w:rsidP="00B4111F">
      <w:pPr>
        <w:pStyle w:val="PL"/>
      </w:pPr>
      <w:r>
        <w:t xml:space="preserve">    UeMobility:</w:t>
      </w:r>
    </w:p>
    <w:p w14:paraId="365971F2" w14:textId="77777777" w:rsidR="00B4111F" w:rsidRDefault="00B4111F" w:rsidP="00B4111F">
      <w:pPr>
        <w:pStyle w:val="PL"/>
      </w:pPr>
      <w:r>
        <w:t xml:space="preserve">      description: Represents UE mobility information.</w:t>
      </w:r>
    </w:p>
    <w:p w14:paraId="20753159" w14:textId="77777777" w:rsidR="00B4111F" w:rsidRDefault="00B4111F" w:rsidP="00B4111F">
      <w:pPr>
        <w:pStyle w:val="PL"/>
      </w:pPr>
      <w:r>
        <w:t xml:space="preserve">      type: object</w:t>
      </w:r>
    </w:p>
    <w:p w14:paraId="4AF2F467" w14:textId="77777777" w:rsidR="00B4111F" w:rsidRDefault="00B4111F" w:rsidP="00B4111F">
      <w:pPr>
        <w:pStyle w:val="PL"/>
      </w:pPr>
      <w:r>
        <w:t xml:space="preserve">      properties:</w:t>
      </w:r>
    </w:p>
    <w:p w14:paraId="659701C9" w14:textId="77777777" w:rsidR="00B4111F" w:rsidRDefault="00B4111F" w:rsidP="00B4111F">
      <w:pPr>
        <w:pStyle w:val="PL"/>
      </w:pPr>
      <w:r>
        <w:t xml:space="preserve">        ts:</w:t>
      </w:r>
    </w:p>
    <w:p w14:paraId="6D2C6B36" w14:textId="77777777" w:rsidR="00B4111F" w:rsidRDefault="00B4111F" w:rsidP="00B4111F">
      <w:pPr>
        <w:pStyle w:val="PL"/>
      </w:pPr>
      <w:r>
        <w:t xml:space="preserve">          $ref: 'TS29571_CommonData.yaml#/components/schemas/DateTime'</w:t>
      </w:r>
    </w:p>
    <w:p w14:paraId="5C19E5BC" w14:textId="77777777" w:rsidR="00B4111F" w:rsidRDefault="00B4111F" w:rsidP="00B4111F">
      <w:pPr>
        <w:pStyle w:val="PL"/>
      </w:pPr>
      <w:r>
        <w:t xml:space="preserve">        recurringTime:</w:t>
      </w:r>
    </w:p>
    <w:p w14:paraId="688F4585" w14:textId="77777777" w:rsidR="00B4111F" w:rsidRDefault="00B4111F" w:rsidP="00B4111F">
      <w:pPr>
        <w:pStyle w:val="PL"/>
      </w:pPr>
      <w:r>
        <w:t xml:space="preserve">          $ref: 'TS29122_CpProvisioning.yaml#/components/schemas/ScheduledCommunicationTime'</w:t>
      </w:r>
    </w:p>
    <w:p w14:paraId="5B6AF28E" w14:textId="77777777" w:rsidR="00B4111F" w:rsidRDefault="00B4111F" w:rsidP="00B4111F">
      <w:pPr>
        <w:pStyle w:val="PL"/>
      </w:pPr>
      <w:r>
        <w:t xml:space="preserve">        duration:</w:t>
      </w:r>
    </w:p>
    <w:p w14:paraId="30E8195D" w14:textId="77777777" w:rsidR="00B4111F" w:rsidRDefault="00B4111F" w:rsidP="00B4111F">
      <w:pPr>
        <w:pStyle w:val="PL"/>
      </w:pPr>
      <w:r>
        <w:t xml:space="preserve">          $ref: 'TS29571_CommonData.yaml#/components/schemas/DurationSec'</w:t>
      </w:r>
    </w:p>
    <w:p w14:paraId="5321CE37" w14:textId="77777777" w:rsidR="00B4111F" w:rsidRDefault="00B4111F" w:rsidP="00B4111F">
      <w:pPr>
        <w:pStyle w:val="PL"/>
      </w:pPr>
      <w:r>
        <w:t xml:space="preserve">        durationVariance:</w:t>
      </w:r>
    </w:p>
    <w:p w14:paraId="52F0EE1E" w14:textId="77777777" w:rsidR="00B4111F" w:rsidRDefault="00B4111F" w:rsidP="00B4111F">
      <w:pPr>
        <w:pStyle w:val="PL"/>
      </w:pPr>
      <w:r>
        <w:t xml:space="preserve">          $ref: 'TS29571_CommonData.yaml#/components/schemas/Float'</w:t>
      </w:r>
    </w:p>
    <w:p w14:paraId="7FEBE271" w14:textId="77777777" w:rsidR="00B4111F" w:rsidRDefault="00B4111F" w:rsidP="00B4111F">
      <w:pPr>
        <w:pStyle w:val="PL"/>
      </w:pPr>
      <w:r>
        <w:t xml:space="preserve">        locInfos:</w:t>
      </w:r>
    </w:p>
    <w:p w14:paraId="175AF852" w14:textId="77777777" w:rsidR="00B4111F" w:rsidRDefault="00B4111F" w:rsidP="00B4111F">
      <w:pPr>
        <w:pStyle w:val="PL"/>
      </w:pPr>
      <w:r>
        <w:t xml:space="preserve">          type: array</w:t>
      </w:r>
    </w:p>
    <w:p w14:paraId="17F53197" w14:textId="77777777" w:rsidR="00B4111F" w:rsidRDefault="00B4111F" w:rsidP="00B4111F">
      <w:pPr>
        <w:pStyle w:val="PL"/>
      </w:pPr>
      <w:r>
        <w:t xml:space="preserve">          items:</w:t>
      </w:r>
    </w:p>
    <w:p w14:paraId="347C327E" w14:textId="77777777" w:rsidR="00B4111F" w:rsidRDefault="00B4111F" w:rsidP="00B4111F">
      <w:pPr>
        <w:pStyle w:val="PL"/>
      </w:pPr>
      <w:r>
        <w:t xml:space="preserve">            $ref: '#/components/schemas/LocationInfo'</w:t>
      </w:r>
    </w:p>
    <w:p w14:paraId="1BA9CDF0" w14:textId="77777777" w:rsidR="00B4111F" w:rsidRDefault="00B4111F" w:rsidP="00B4111F">
      <w:pPr>
        <w:pStyle w:val="PL"/>
      </w:pPr>
      <w:r>
        <w:t xml:space="preserve">          minItems: 1</w:t>
      </w:r>
    </w:p>
    <w:p w14:paraId="5C4E3293" w14:textId="77777777" w:rsidR="00B4111F" w:rsidRDefault="00B4111F" w:rsidP="00B4111F">
      <w:pPr>
        <w:pStyle w:val="PL"/>
        <w:rPr>
          <w:lang w:eastAsia="zh-CN"/>
        </w:rPr>
      </w:pPr>
      <w:r>
        <w:t xml:space="preserve">        </w:t>
      </w:r>
      <w:r>
        <w:rPr>
          <w:lang w:eastAsia="zh-CN"/>
        </w:rPr>
        <w:t>directionInfos:</w:t>
      </w:r>
    </w:p>
    <w:p w14:paraId="3EF708B2" w14:textId="77777777" w:rsidR="00B4111F" w:rsidRDefault="00B4111F" w:rsidP="00B4111F">
      <w:pPr>
        <w:pStyle w:val="PL"/>
      </w:pPr>
      <w:r>
        <w:t xml:space="preserve">          type: array</w:t>
      </w:r>
    </w:p>
    <w:p w14:paraId="26155F98" w14:textId="77777777" w:rsidR="00B4111F" w:rsidRDefault="00B4111F" w:rsidP="00B4111F">
      <w:pPr>
        <w:pStyle w:val="PL"/>
      </w:pPr>
      <w:r>
        <w:t xml:space="preserve">          items:</w:t>
      </w:r>
    </w:p>
    <w:p w14:paraId="1D011646" w14:textId="77777777" w:rsidR="00B4111F" w:rsidRDefault="00B4111F" w:rsidP="00B4111F">
      <w:pPr>
        <w:pStyle w:val="PL"/>
      </w:pPr>
      <w:r>
        <w:t xml:space="preserve">            $ref: '#/components/schemas/DirectionInfo'</w:t>
      </w:r>
    </w:p>
    <w:p w14:paraId="4DC03CEB" w14:textId="77777777" w:rsidR="00B4111F" w:rsidRDefault="00B4111F" w:rsidP="00B4111F">
      <w:pPr>
        <w:pStyle w:val="PL"/>
      </w:pPr>
      <w:r>
        <w:t xml:space="preserve">          minItems: 1</w:t>
      </w:r>
    </w:p>
    <w:p w14:paraId="62EDD3C4" w14:textId="77777777" w:rsidR="00B4111F" w:rsidRDefault="00B4111F" w:rsidP="00B4111F">
      <w:pPr>
        <w:pStyle w:val="PL"/>
      </w:pPr>
      <w:r>
        <w:t xml:space="preserve">      allOf:</w:t>
      </w:r>
    </w:p>
    <w:p w14:paraId="58E20295" w14:textId="77777777" w:rsidR="00B4111F" w:rsidRDefault="00B4111F" w:rsidP="00B4111F">
      <w:pPr>
        <w:pStyle w:val="PL"/>
      </w:pPr>
      <w:r>
        <w:t xml:space="preserve">        - required: [duration]</w:t>
      </w:r>
    </w:p>
    <w:p w14:paraId="7189FC0C" w14:textId="77777777" w:rsidR="00B4111F" w:rsidRDefault="00B4111F" w:rsidP="00B4111F">
      <w:pPr>
        <w:pStyle w:val="PL"/>
      </w:pPr>
      <w:r>
        <w:t xml:space="preserve">        - required: [locInfos]</w:t>
      </w:r>
    </w:p>
    <w:p w14:paraId="5597441B" w14:textId="77777777" w:rsidR="00B4111F" w:rsidRDefault="00B4111F" w:rsidP="00B4111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71CA171" w14:textId="77777777" w:rsidR="00B4111F" w:rsidRDefault="00B4111F" w:rsidP="00B4111F">
      <w:pPr>
        <w:pStyle w:val="PL"/>
      </w:pPr>
      <w:r>
        <w:t xml:space="preserve">          - required: [ts]</w:t>
      </w:r>
    </w:p>
    <w:p w14:paraId="106A3988" w14:textId="77777777" w:rsidR="00B4111F" w:rsidRDefault="00B4111F" w:rsidP="00B4111F">
      <w:pPr>
        <w:pStyle w:val="PL"/>
      </w:pPr>
      <w:r>
        <w:t xml:space="preserve">          - required: [recurringTime]</w:t>
      </w:r>
    </w:p>
    <w:p w14:paraId="562DC2D6" w14:textId="77777777" w:rsidR="00B4111F" w:rsidRDefault="00B4111F" w:rsidP="00B4111F">
      <w:pPr>
        <w:pStyle w:val="PL"/>
      </w:pPr>
    </w:p>
    <w:p w14:paraId="349880EE" w14:textId="77777777" w:rsidR="00B4111F" w:rsidRDefault="00B4111F" w:rsidP="00B4111F">
      <w:pPr>
        <w:pStyle w:val="PL"/>
      </w:pPr>
      <w:r>
        <w:t xml:space="preserve">    LocationInfo:</w:t>
      </w:r>
    </w:p>
    <w:p w14:paraId="59970798" w14:textId="77777777" w:rsidR="00B4111F" w:rsidRDefault="00B4111F" w:rsidP="00B4111F">
      <w:pPr>
        <w:pStyle w:val="PL"/>
      </w:pPr>
      <w:r>
        <w:t xml:space="preserve">      description: Represents UE location information.</w:t>
      </w:r>
    </w:p>
    <w:p w14:paraId="120B49F5" w14:textId="77777777" w:rsidR="00B4111F" w:rsidRDefault="00B4111F" w:rsidP="00B4111F">
      <w:pPr>
        <w:pStyle w:val="PL"/>
      </w:pPr>
      <w:r>
        <w:t xml:space="preserve">      type: object</w:t>
      </w:r>
    </w:p>
    <w:p w14:paraId="5620F985" w14:textId="77777777" w:rsidR="00B4111F" w:rsidRDefault="00B4111F" w:rsidP="00B4111F">
      <w:pPr>
        <w:pStyle w:val="PL"/>
      </w:pPr>
      <w:r>
        <w:t xml:space="preserve">      properties:</w:t>
      </w:r>
    </w:p>
    <w:p w14:paraId="4A114207" w14:textId="77777777" w:rsidR="00B4111F" w:rsidRDefault="00B4111F" w:rsidP="00B4111F">
      <w:pPr>
        <w:pStyle w:val="PL"/>
      </w:pPr>
      <w:r>
        <w:t xml:space="preserve">        loc:</w:t>
      </w:r>
    </w:p>
    <w:p w14:paraId="131ED0CD" w14:textId="77777777" w:rsidR="00B4111F" w:rsidRDefault="00B4111F" w:rsidP="00B4111F">
      <w:pPr>
        <w:pStyle w:val="PL"/>
      </w:pPr>
      <w:r>
        <w:t xml:space="preserve">          $ref: 'TS29571_CommonData.yaml#/components/schemas/UserLocation'</w:t>
      </w:r>
    </w:p>
    <w:p w14:paraId="203CFC2D" w14:textId="77777777" w:rsidR="00B4111F" w:rsidRDefault="00B4111F" w:rsidP="00B4111F">
      <w:pPr>
        <w:pStyle w:val="PL"/>
      </w:pPr>
      <w:r>
        <w:t xml:space="preserve">        </w:t>
      </w:r>
      <w:r>
        <w:rPr>
          <w:lang w:eastAsia="zh-CN"/>
        </w:rPr>
        <w:t>geoLoc</w:t>
      </w:r>
      <w:r>
        <w:t>:</w:t>
      </w:r>
    </w:p>
    <w:p w14:paraId="5EA30A8F" w14:textId="77777777" w:rsidR="00B4111F" w:rsidRDefault="00B4111F" w:rsidP="00B4111F">
      <w:pPr>
        <w:pStyle w:val="PL"/>
      </w:pPr>
      <w:r>
        <w:t xml:space="preserve">          </w:t>
      </w:r>
      <w:r>
        <w:rPr>
          <w:rFonts w:cs="Courier New"/>
          <w:szCs w:val="16"/>
        </w:rPr>
        <w:t>$ref: 'TS29522_AMPolicyAuthorization.yaml#/components/schemas/GeographicalArea'</w:t>
      </w:r>
    </w:p>
    <w:p w14:paraId="2FD90357" w14:textId="77777777" w:rsidR="00B4111F" w:rsidRDefault="00B4111F" w:rsidP="00B4111F">
      <w:pPr>
        <w:pStyle w:val="PL"/>
      </w:pPr>
      <w:r>
        <w:t xml:space="preserve">        ratio:</w:t>
      </w:r>
    </w:p>
    <w:p w14:paraId="3361EFF5" w14:textId="77777777" w:rsidR="00B4111F" w:rsidRDefault="00B4111F" w:rsidP="00B4111F">
      <w:pPr>
        <w:pStyle w:val="PL"/>
      </w:pPr>
      <w:r>
        <w:t xml:space="preserve">          $ref: 'TS29571_CommonData.yaml#/components/schemas/SamplingRatio'</w:t>
      </w:r>
    </w:p>
    <w:p w14:paraId="4F3F4B31" w14:textId="77777777" w:rsidR="00B4111F" w:rsidRDefault="00B4111F" w:rsidP="00B4111F">
      <w:pPr>
        <w:pStyle w:val="PL"/>
      </w:pPr>
      <w:r>
        <w:t xml:space="preserve">        confidence:</w:t>
      </w:r>
    </w:p>
    <w:p w14:paraId="4A3471B0" w14:textId="77777777" w:rsidR="00B4111F" w:rsidRDefault="00B4111F" w:rsidP="00B4111F">
      <w:pPr>
        <w:pStyle w:val="PL"/>
      </w:pPr>
      <w:r>
        <w:t xml:space="preserve">          $ref: 'TS29571_CommonData.yaml#/components/schemas/Uinteger'</w:t>
      </w:r>
    </w:p>
    <w:p w14:paraId="58FA5370" w14:textId="77777777" w:rsidR="00B4111F" w:rsidRDefault="00B4111F" w:rsidP="00B4111F">
      <w:pPr>
        <w:pStyle w:val="PL"/>
      </w:pPr>
      <w:r>
        <w:t xml:space="preserve">        geoDistrInfos:</w:t>
      </w:r>
    </w:p>
    <w:p w14:paraId="165FDC1D" w14:textId="77777777" w:rsidR="00B4111F" w:rsidRDefault="00B4111F" w:rsidP="00B4111F">
      <w:pPr>
        <w:pStyle w:val="PL"/>
      </w:pPr>
      <w:r>
        <w:t xml:space="preserve">          type: array</w:t>
      </w:r>
    </w:p>
    <w:p w14:paraId="768BF1A4" w14:textId="77777777" w:rsidR="00B4111F" w:rsidRDefault="00B4111F" w:rsidP="00B4111F">
      <w:pPr>
        <w:pStyle w:val="PL"/>
      </w:pPr>
      <w:r>
        <w:t xml:space="preserve">          items:</w:t>
      </w:r>
    </w:p>
    <w:p w14:paraId="71C207C0" w14:textId="77777777" w:rsidR="00B4111F" w:rsidRDefault="00B4111F" w:rsidP="00B4111F">
      <w:pPr>
        <w:pStyle w:val="PL"/>
      </w:pPr>
      <w:r>
        <w:t xml:space="preserve">            $ref: '#/components/schemas/</w:t>
      </w:r>
      <w:r>
        <w:rPr>
          <w:lang w:eastAsia="zh-CN"/>
        </w:rPr>
        <w:t>GeoDistributionInfo</w:t>
      </w:r>
      <w:r>
        <w:t>'</w:t>
      </w:r>
    </w:p>
    <w:p w14:paraId="3BB05599" w14:textId="77777777" w:rsidR="00B4111F" w:rsidRDefault="00B4111F" w:rsidP="00B4111F">
      <w:pPr>
        <w:pStyle w:val="PL"/>
      </w:pPr>
      <w:r>
        <w:t xml:space="preserve">          minItems: 1</w:t>
      </w:r>
    </w:p>
    <w:p w14:paraId="76D0AA5E" w14:textId="77777777" w:rsidR="00B4111F" w:rsidRDefault="00B4111F" w:rsidP="00B4111F">
      <w:pPr>
        <w:pStyle w:val="PL"/>
      </w:pPr>
      <w:r>
        <w:t xml:space="preserve">        </w:t>
      </w:r>
      <w:r>
        <w:rPr>
          <w:rFonts w:hint="eastAsia"/>
          <w:lang w:eastAsia="zh-CN"/>
        </w:rPr>
        <w:t>d</w:t>
      </w:r>
      <w:r>
        <w:rPr>
          <w:lang w:eastAsia="zh-CN"/>
        </w:rPr>
        <w:t>istThreshold</w:t>
      </w:r>
      <w:r>
        <w:t>:</w:t>
      </w:r>
    </w:p>
    <w:p w14:paraId="3E24C58B" w14:textId="77777777" w:rsidR="00B4111F" w:rsidRDefault="00B4111F" w:rsidP="00B4111F">
      <w:pPr>
        <w:pStyle w:val="PL"/>
      </w:pPr>
      <w:r>
        <w:t xml:space="preserve">          $ref: 'TS29571_CommonData.yaml#/components/schemas/Uinteger'</w:t>
      </w:r>
    </w:p>
    <w:p w14:paraId="23BB46D4" w14:textId="77777777" w:rsidR="00B4111F" w:rsidRDefault="00B4111F" w:rsidP="00B4111F">
      <w:pPr>
        <w:pStyle w:val="PL"/>
      </w:pPr>
      <w:r>
        <w:t xml:space="preserve">      required:</w:t>
      </w:r>
    </w:p>
    <w:p w14:paraId="62990AFB" w14:textId="77777777" w:rsidR="00B4111F" w:rsidRDefault="00B4111F" w:rsidP="00B4111F">
      <w:pPr>
        <w:pStyle w:val="PL"/>
      </w:pPr>
      <w:r>
        <w:t xml:space="preserve">        - loc</w:t>
      </w:r>
    </w:p>
    <w:p w14:paraId="24472277" w14:textId="77777777" w:rsidR="00B4111F" w:rsidRDefault="00B4111F" w:rsidP="00B4111F">
      <w:pPr>
        <w:pStyle w:val="PL"/>
      </w:pPr>
    </w:p>
    <w:p w14:paraId="5801FC8E" w14:textId="77777777" w:rsidR="00B4111F" w:rsidRDefault="00B4111F" w:rsidP="00B4111F">
      <w:pPr>
        <w:pStyle w:val="PL"/>
      </w:pPr>
      <w:r>
        <w:t xml:space="preserve">    DirectionInfo:</w:t>
      </w:r>
    </w:p>
    <w:p w14:paraId="5F42BECF" w14:textId="77777777" w:rsidR="00B4111F" w:rsidRDefault="00B4111F" w:rsidP="00B4111F">
      <w:pPr>
        <w:pStyle w:val="PL"/>
      </w:pPr>
      <w:r>
        <w:t xml:space="preserve">      description: Represents the </w:t>
      </w:r>
      <w:r>
        <w:rPr>
          <w:rFonts w:cs="Arial"/>
          <w:szCs w:val="18"/>
          <w:lang w:eastAsia="zh-CN"/>
        </w:rPr>
        <w:t>UE direction information</w:t>
      </w:r>
      <w:r>
        <w:t>.</w:t>
      </w:r>
    </w:p>
    <w:p w14:paraId="1E9EE245" w14:textId="77777777" w:rsidR="00B4111F" w:rsidRDefault="00B4111F" w:rsidP="00B4111F">
      <w:pPr>
        <w:pStyle w:val="PL"/>
      </w:pPr>
      <w:r>
        <w:t xml:space="preserve">      type: object</w:t>
      </w:r>
    </w:p>
    <w:p w14:paraId="505B2717" w14:textId="77777777" w:rsidR="00B4111F" w:rsidRDefault="00B4111F" w:rsidP="00B4111F">
      <w:pPr>
        <w:pStyle w:val="PL"/>
      </w:pPr>
      <w:r>
        <w:t xml:space="preserve">      properties:</w:t>
      </w:r>
    </w:p>
    <w:p w14:paraId="53F775C5" w14:textId="77777777" w:rsidR="00B4111F" w:rsidRDefault="00B4111F" w:rsidP="00B4111F">
      <w:pPr>
        <w:pStyle w:val="PL"/>
      </w:pPr>
      <w:r>
        <w:t xml:space="preserve">        supi:</w:t>
      </w:r>
    </w:p>
    <w:p w14:paraId="576DED4B" w14:textId="77777777" w:rsidR="00B4111F" w:rsidRDefault="00B4111F" w:rsidP="00B4111F">
      <w:pPr>
        <w:pStyle w:val="PL"/>
      </w:pPr>
      <w:r>
        <w:t xml:space="preserve">          $ref: 'TS29571_CommonData.yaml#/components/schemas/Supi'</w:t>
      </w:r>
    </w:p>
    <w:p w14:paraId="2F353136" w14:textId="77777777" w:rsidR="00B4111F" w:rsidRDefault="00B4111F" w:rsidP="00B4111F">
      <w:pPr>
        <w:pStyle w:val="PL"/>
      </w:pPr>
      <w:r>
        <w:t xml:space="preserve">        gpsi:</w:t>
      </w:r>
    </w:p>
    <w:p w14:paraId="26ADABBA" w14:textId="77777777" w:rsidR="00B4111F" w:rsidRDefault="00B4111F" w:rsidP="00B4111F">
      <w:pPr>
        <w:pStyle w:val="PL"/>
      </w:pPr>
      <w:r>
        <w:t xml:space="preserve">          $ref: 'TS29571_CommonData.yaml#/components/schemas/Gpsi'</w:t>
      </w:r>
    </w:p>
    <w:p w14:paraId="6FA1C081" w14:textId="77777777" w:rsidR="00B4111F" w:rsidRDefault="00B4111F" w:rsidP="00B4111F">
      <w:pPr>
        <w:pStyle w:val="PL"/>
      </w:pPr>
      <w:r>
        <w:t xml:space="preserve">        numOf</w:t>
      </w:r>
      <w:r>
        <w:rPr>
          <w:lang w:eastAsia="zh-CN"/>
        </w:rPr>
        <w:t>Ue</w:t>
      </w:r>
      <w:r>
        <w:t>:</w:t>
      </w:r>
    </w:p>
    <w:p w14:paraId="2B630F13" w14:textId="77777777" w:rsidR="00B4111F" w:rsidRDefault="00B4111F" w:rsidP="00B4111F">
      <w:pPr>
        <w:pStyle w:val="PL"/>
      </w:pPr>
      <w:r>
        <w:t xml:space="preserve">          $ref: 'TS29571_CommonData.yaml#/components/schemas/Uinteger'</w:t>
      </w:r>
    </w:p>
    <w:p w14:paraId="12460946" w14:textId="77777777" w:rsidR="00B4111F" w:rsidRDefault="00B4111F" w:rsidP="00B4111F">
      <w:pPr>
        <w:pStyle w:val="PL"/>
        <w:rPr>
          <w:lang w:eastAsia="zh-CN"/>
        </w:rPr>
      </w:pPr>
      <w:r>
        <w:t xml:space="preserve">        </w:t>
      </w:r>
      <w:r>
        <w:rPr>
          <w:lang w:eastAsia="zh-CN"/>
        </w:rPr>
        <w:t>avrSpeed:</w:t>
      </w:r>
    </w:p>
    <w:p w14:paraId="23DE6CD7" w14:textId="77777777" w:rsidR="00B4111F" w:rsidRDefault="00B4111F" w:rsidP="00B4111F">
      <w:pPr>
        <w:pStyle w:val="PL"/>
      </w:pPr>
      <w:r>
        <w:t xml:space="preserve">          $ref: 'TS29571_CommonData.yaml#/components/schemas/Float'</w:t>
      </w:r>
    </w:p>
    <w:p w14:paraId="2702469A" w14:textId="77777777" w:rsidR="00B4111F" w:rsidRDefault="00B4111F" w:rsidP="00B4111F">
      <w:pPr>
        <w:pStyle w:val="PL"/>
      </w:pPr>
      <w:r>
        <w:t xml:space="preserve">        ratio:</w:t>
      </w:r>
    </w:p>
    <w:p w14:paraId="1D5B5B43" w14:textId="77777777" w:rsidR="00B4111F" w:rsidRDefault="00B4111F" w:rsidP="00B4111F">
      <w:pPr>
        <w:pStyle w:val="PL"/>
      </w:pPr>
      <w:r>
        <w:t xml:space="preserve">          $ref: 'TS29571_CommonData.yaml#/components/schemas/SamplingRatio'</w:t>
      </w:r>
    </w:p>
    <w:p w14:paraId="54C8E099" w14:textId="77777777" w:rsidR="00B4111F" w:rsidRDefault="00B4111F" w:rsidP="00B4111F">
      <w:pPr>
        <w:pStyle w:val="PL"/>
      </w:pPr>
      <w:r>
        <w:t xml:space="preserve">        direction:</w:t>
      </w:r>
    </w:p>
    <w:p w14:paraId="395D1D75" w14:textId="77777777" w:rsidR="00B4111F" w:rsidRDefault="00B4111F" w:rsidP="00B4111F">
      <w:pPr>
        <w:pStyle w:val="PL"/>
      </w:pPr>
      <w:r>
        <w:t xml:space="preserve">          $ref: '#/components/schemas/Direction'</w:t>
      </w:r>
    </w:p>
    <w:p w14:paraId="443FDD1B" w14:textId="77777777" w:rsidR="00B4111F" w:rsidRDefault="00B4111F" w:rsidP="00B4111F">
      <w:pPr>
        <w:pStyle w:val="PL"/>
      </w:pPr>
      <w:r>
        <w:t xml:space="preserve">      required:</w:t>
      </w:r>
    </w:p>
    <w:p w14:paraId="61123936" w14:textId="77777777" w:rsidR="00B4111F" w:rsidRDefault="00B4111F" w:rsidP="00B4111F">
      <w:pPr>
        <w:pStyle w:val="PL"/>
      </w:pPr>
      <w:r>
        <w:t xml:space="preserve">        - direction</w:t>
      </w:r>
    </w:p>
    <w:p w14:paraId="1329B5BF" w14:textId="77777777" w:rsidR="00B4111F" w:rsidRDefault="00B4111F" w:rsidP="00B4111F">
      <w:pPr>
        <w:pStyle w:val="PL"/>
      </w:pPr>
      <w:r>
        <w:t xml:space="preserve">      oneOf:</w:t>
      </w:r>
    </w:p>
    <w:p w14:paraId="422E0DCB" w14:textId="77777777" w:rsidR="00B4111F" w:rsidRDefault="00B4111F" w:rsidP="00B4111F">
      <w:pPr>
        <w:pStyle w:val="PL"/>
      </w:pPr>
      <w:r>
        <w:t xml:space="preserve">        - required: [supi]</w:t>
      </w:r>
    </w:p>
    <w:p w14:paraId="7BD4016E" w14:textId="77777777" w:rsidR="00B4111F" w:rsidRDefault="00B4111F" w:rsidP="00B4111F">
      <w:pPr>
        <w:pStyle w:val="PL"/>
      </w:pPr>
      <w:r>
        <w:t xml:space="preserve">        - required: [gpsi]</w:t>
      </w:r>
    </w:p>
    <w:p w14:paraId="0F47CD41" w14:textId="77777777" w:rsidR="00B4111F" w:rsidRDefault="00B4111F" w:rsidP="00B4111F">
      <w:pPr>
        <w:pStyle w:val="PL"/>
      </w:pPr>
    </w:p>
    <w:p w14:paraId="5099E67E" w14:textId="77777777" w:rsidR="00B4111F" w:rsidRDefault="00B4111F" w:rsidP="00B4111F">
      <w:pPr>
        <w:pStyle w:val="PL"/>
      </w:pPr>
      <w:r>
        <w:t xml:space="preserve">    </w:t>
      </w:r>
      <w:r>
        <w:rPr>
          <w:lang w:eastAsia="zh-CN"/>
        </w:rPr>
        <w:t>GeoDistributionInfo</w:t>
      </w:r>
      <w:r>
        <w:t>:</w:t>
      </w:r>
    </w:p>
    <w:p w14:paraId="3B2C4C3C" w14:textId="77777777" w:rsidR="00B4111F" w:rsidRDefault="00B4111F" w:rsidP="00B4111F">
      <w:pPr>
        <w:pStyle w:val="PL"/>
      </w:pPr>
      <w:r>
        <w:t xml:space="preserve">      description: Represents the geographical distribution of the UEs.</w:t>
      </w:r>
    </w:p>
    <w:p w14:paraId="2D75792F" w14:textId="77777777" w:rsidR="00B4111F" w:rsidRDefault="00B4111F" w:rsidP="00B4111F">
      <w:pPr>
        <w:pStyle w:val="PL"/>
      </w:pPr>
      <w:r>
        <w:t xml:space="preserve">      type: object</w:t>
      </w:r>
    </w:p>
    <w:p w14:paraId="0EB6BC52" w14:textId="77777777" w:rsidR="00B4111F" w:rsidRDefault="00B4111F" w:rsidP="00B4111F">
      <w:pPr>
        <w:pStyle w:val="PL"/>
      </w:pPr>
      <w:r>
        <w:t xml:space="preserve">      properties:</w:t>
      </w:r>
    </w:p>
    <w:p w14:paraId="13634AC4" w14:textId="77777777" w:rsidR="00B4111F" w:rsidRDefault="00B4111F" w:rsidP="00B4111F">
      <w:pPr>
        <w:pStyle w:val="PL"/>
      </w:pPr>
      <w:r>
        <w:t xml:space="preserve">        loc:</w:t>
      </w:r>
    </w:p>
    <w:p w14:paraId="633804C9" w14:textId="77777777" w:rsidR="00B4111F" w:rsidRDefault="00B4111F" w:rsidP="00B4111F">
      <w:pPr>
        <w:pStyle w:val="PL"/>
      </w:pPr>
      <w:r>
        <w:t xml:space="preserve">          $ref: 'TS29571_CommonData.yaml#/components/schemas/UserLocation'</w:t>
      </w:r>
    </w:p>
    <w:p w14:paraId="771C8D13" w14:textId="77777777" w:rsidR="00B4111F" w:rsidRDefault="00B4111F" w:rsidP="00B4111F">
      <w:pPr>
        <w:pStyle w:val="PL"/>
      </w:pPr>
      <w:r>
        <w:t xml:space="preserve">        supis:</w:t>
      </w:r>
    </w:p>
    <w:p w14:paraId="1D5D0DFC" w14:textId="77777777" w:rsidR="00B4111F" w:rsidRDefault="00B4111F" w:rsidP="00B4111F">
      <w:pPr>
        <w:pStyle w:val="PL"/>
      </w:pPr>
      <w:r>
        <w:t xml:space="preserve">          type: array</w:t>
      </w:r>
    </w:p>
    <w:p w14:paraId="15EE4E99" w14:textId="77777777" w:rsidR="00B4111F" w:rsidRDefault="00B4111F" w:rsidP="00B4111F">
      <w:pPr>
        <w:pStyle w:val="PL"/>
      </w:pPr>
      <w:r>
        <w:t xml:space="preserve">          items:</w:t>
      </w:r>
    </w:p>
    <w:p w14:paraId="7249F315" w14:textId="77777777" w:rsidR="00B4111F" w:rsidRDefault="00B4111F" w:rsidP="00B4111F">
      <w:pPr>
        <w:pStyle w:val="PL"/>
      </w:pPr>
      <w:r>
        <w:t xml:space="preserve">            $ref: 'TS29571_CommonData.yaml#/components/schemas/Supi'</w:t>
      </w:r>
    </w:p>
    <w:p w14:paraId="19FF72FA" w14:textId="77777777" w:rsidR="00B4111F" w:rsidRDefault="00B4111F" w:rsidP="00B4111F">
      <w:pPr>
        <w:pStyle w:val="PL"/>
      </w:pPr>
      <w:r>
        <w:t xml:space="preserve">          minItems: 1</w:t>
      </w:r>
    </w:p>
    <w:p w14:paraId="77EAAE85" w14:textId="77777777" w:rsidR="00B4111F" w:rsidRDefault="00B4111F" w:rsidP="00B4111F">
      <w:pPr>
        <w:pStyle w:val="PL"/>
      </w:pPr>
      <w:r>
        <w:t xml:space="preserve">        gpsis:</w:t>
      </w:r>
    </w:p>
    <w:p w14:paraId="01360C05" w14:textId="77777777" w:rsidR="00B4111F" w:rsidRDefault="00B4111F" w:rsidP="00B4111F">
      <w:pPr>
        <w:pStyle w:val="PL"/>
      </w:pPr>
      <w:r>
        <w:t xml:space="preserve">          type: array</w:t>
      </w:r>
    </w:p>
    <w:p w14:paraId="1177DE48" w14:textId="77777777" w:rsidR="00B4111F" w:rsidRDefault="00B4111F" w:rsidP="00B4111F">
      <w:pPr>
        <w:pStyle w:val="PL"/>
      </w:pPr>
      <w:r>
        <w:t xml:space="preserve">          items:</w:t>
      </w:r>
    </w:p>
    <w:p w14:paraId="3E97280E" w14:textId="77777777" w:rsidR="00B4111F" w:rsidRDefault="00B4111F" w:rsidP="00B4111F">
      <w:pPr>
        <w:pStyle w:val="PL"/>
      </w:pPr>
      <w:r>
        <w:t xml:space="preserve">            $ref: 'TS29571_CommonData.yaml#/components/schemas/Gpsi'</w:t>
      </w:r>
    </w:p>
    <w:p w14:paraId="47E87365" w14:textId="77777777" w:rsidR="00B4111F" w:rsidRDefault="00B4111F" w:rsidP="00B4111F">
      <w:pPr>
        <w:pStyle w:val="PL"/>
      </w:pPr>
      <w:r>
        <w:t xml:space="preserve">          minItems: 1</w:t>
      </w:r>
    </w:p>
    <w:p w14:paraId="3B9FC4CE" w14:textId="77777777" w:rsidR="00B4111F" w:rsidRDefault="00B4111F" w:rsidP="00B4111F">
      <w:pPr>
        <w:pStyle w:val="PL"/>
      </w:pPr>
      <w:r>
        <w:t xml:space="preserve">      required:</w:t>
      </w:r>
    </w:p>
    <w:p w14:paraId="7B4DE7E0" w14:textId="77777777" w:rsidR="00B4111F" w:rsidRDefault="00B4111F" w:rsidP="00B4111F">
      <w:pPr>
        <w:pStyle w:val="PL"/>
      </w:pPr>
      <w:r>
        <w:t xml:space="preserve">        - loc</w:t>
      </w:r>
    </w:p>
    <w:p w14:paraId="76C582CB" w14:textId="77777777" w:rsidR="00B4111F" w:rsidRDefault="00B4111F" w:rsidP="00B4111F">
      <w:pPr>
        <w:pStyle w:val="PL"/>
      </w:pPr>
      <w:r>
        <w:t xml:space="preserve">      oneOf:</w:t>
      </w:r>
    </w:p>
    <w:p w14:paraId="1237A0DB" w14:textId="77777777" w:rsidR="00B4111F" w:rsidRDefault="00B4111F" w:rsidP="00B4111F">
      <w:pPr>
        <w:pStyle w:val="PL"/>
      </w:pPr>
      <w:r>
        <w:t xml:space="preserve">        - required: [supis]</w:t>
      </w:r>
    </w:p>
    <w:p w14:paraId="7B22B5D1" w14:textId="77777777" w:rsidR="00B4111F" w:rsidRDefault="00B4111F" w:rsidP="00B4111F">
      <w:pPr>
        <w:pStyle w:val="PL"/>
      </w:pPr>
      <w:r>
        <w:t xml:space="preserve">        - required: [gpsis]</w:t>
      </w:r>
    </w:p>
    <w:p w14:paraId="7DA5FEF8" w14:textId="77777777" w:rsidR="00B4111F" w:rsidRDefault="00B4111F" w:rsidP="00B4111F">
      <w:pPr>
        <w:pStyle w:val="PL"/>
      </w:pPr>
    </w:p>
    <w:p w14:paraId="64336D99" w14:textId="77777777" w:rsidR="00B4111F" w:rsidRDefault="00B4111F" w:rsidP="00B4111F">
      <w:pPr>
        <w:pStyle w:val="PL"/>
      </w:pPr>
      <w:r>
        <w:t xml:space="preserve">    UeCommunication:</w:t>
      </w:r>
    </w:p>
    <w:p w14:paraId="24006A04" w14:textId="77777777" w:rsidR="00B4111F" w:rsidRDefault="00B4111F" w:rsidP="00B4111F">
      <w:pPr>
        <w:pStyle w:val="PL"/>
      </w:pPr>
      <w:r>
        <w:t xml:space="preserve">      description: Represents UE communication information.</w:t>
      </w:r>
    </w:p>
    <w:p w14:paraId="3EEFD05A" w14:textId="77777777" w:rsidR="00B4111F" w:rsidRDefault="00B4111F" w:rsidP="00B4111F">
      <w:pPr>
        <w:pStyle w:val="PL"/>
      </w:pPr>
      <w:r>
        <w:t xml:space="preserve">      type: object</w:t>
      </w:r>
    </w:p>
    <w:p w14:paraId="1118EFAE" w14:textId="77777777" w:rsidR="00B4111F" w:rsidRDefault="00B4111F" w:rsidP="00B4111F">
      <w:pPr>
        <w:pStyle w:val="PL"/>
      </w:pPr>
      <w:r>
        <w:t xml:space="preserve">      properties:</w:t>
      </w:r>
    </w:p>
    <w:p w14:paraId="04AF97AB" w14:textId="77777777" w:rsidR="00B4111F" w:rsidRDefault="00B4111F" w:rsidP="00B4111F">
      <w:pPr>
        <w:pStyle w:val="PL"/>
      </w:pPr>
      <w:r>
        <w:t xml:space="preserve">        commDur:</w:t>
      </w:r>
    </w:p>
    <w:p w14:paraId="5F5A2A19" w14:textId="77777777" w:rsidR="00B4111F" w:rsidRDefault="00B4111F" w:rsidP="00B4111F">
      <w:pPr>
        <w:pStyle w:val="PL"/>
      </w:pPr>
      <w:r>
        <w:t xml:space="preserve">          $ref: 'TS29571_CommonData.yaml#/components/schemas/DurationSec'</w:t>
      </w:r>
    </w:p>
    <w:p w14:paraId="210DFD04" w14:textId="77777777" w:rsidR="00B4111F" w:rsidRDefault="00B4111F" w:rsidP="00B4111F">
      <w:pPr>
        <w:pStyle w:val="PL"/>
      </w:pPr>
      <w:r>
        <w:t xml:space="preserve">        commDurVariance:</w:t>
      </w:r>
    </w:p>
    <w:p w14:paraId="30B04690" w14:textId="77777777" w:rsidR="00B4111F" w:rsidRDefault="00B4111F" w:rsidP="00B4111F">
      <w:pPr>
        <w:pStyle w:val="PL"/>
      </w:pPr>
      <w:r>
        <w:t xml:space="preserve">          $ref: 'TS29571_CommonData.yaml#/components/schemas/Float'</w:t>
      </w:r>
    </w:p>
    <w:p w14:paraId="758FE06B" w14:textId="77777777" w:rsidR="00B4111F" w:rsidRDefault="00B4111F" w:rsidP="00B4111F">
      <w:pPr>
        <w:pStyle w:val="PL"/>
      </w:pPr>
      <w:r>
        <w:t xml:space="preserve">        perioTime:</w:t>
      </w:r>
    </w:p>
    <w:p w14:paraId="2BA16E78" w14:textId="77777777" w:rsidR="00B4111F" w:rsidRDefault="00B4111F" w:rsidP="00B4111F">
      <w:pPr>
        <w:pStyle w:val="PL"/>
      </w:pPr>
      <w:r>
        <w:t xml:space="preserve">          $ref: 'TS29571_CommonData.yaml#/components/schemas/DurationSec'</w:t>
      </w:r>
    </w:p>
    <w:p w14:paraId="6B17C656" w14:textId="77777777" w:rsidR="00B4111F" w:rsidRDefault="00B4111F" w:rsidP="00B4111F">
      <w:pPr>
        <w:pStyle w:val="PL"/>
      </w:pPr>
      <w:r>
        <w:t xml:space="preserve">        perioTimeVariance:</w:t>
      </w:r>
    </w:p>
    <w:p w14:paraId="0A20BBCB" w14:textId="77777777" w:rsidR="00B4111F" w:rsidRDefault="00B4111F" w:rsidP="00B4111F">
      <w:pPr>
        <w:pStyle w:val="PL"/>
      </w:pPr>
      <w:r>
        <w:t xml:space="preserve">          $ref: 'TS29571_CommonData.yaml#/components/schemas/Float'</w:t>
      </w:r>
    </w:p>
    <w:p w14:paraId="24D1199D" w14:textId="77777777" w:rsidR="00B4111F" w:rsidRDefault="00B4111F" w:rsidP="00B4111F">
      <w:pPr>
        <w:pStyle w:val="PL"/>
      </w:pPr>
      <w:r>
        <w:t xml:space="preserve">        ts:</w:t>
      </w:r>
    </w:p>
    <w:p w14:paraId="04D05EBA" w14:textId="77777777" w:rsidR="00B4111F" w:rsidRDefault="00B4111F" w:rsidP="00B4111F">
      <w:pPr>
        <w:pStyle w:val="PL"/>
      </w:pPr>
      <w:r>
        <w:t xml:space="preserve">          $ref: 'TS29571_CommonData.yaml#/components/schemas/DateTime'</w:t>
      </w:r>
    </w:p>
    <w:p w14:paraId="48CEAC02" w14:textId="77777777" w:rsidR="00B4111F" w:rsidRDefault="00B4111F" w:rsidP="00B4111F">
      <w:pPr>
        <w:pStyle w:val="PL"/>
      </w:pPr>
      <w:r>
        <w:t xml:space="preserve">        tsVariance:</w:t>
      </w:r>
    </w:p>
    <w:p w14:paraId="3BA9A989" w14:textId="77777777" w:rsidR="00B4111F" w:rsidRDefault="00B4111F" w:rsidP="00B4111F">
      <w:pPr>
        <w:pStyle w:val="PL"/>
      </w:pPr>
      <w:r>
        <w:t xml:space="preserve">          $ref: 'TS29571_CommonData.yaml#/components/schemas/Float'</w:t>
      </w:r>
    </w:p>
    <w:p w14:paraId="76D9BA51" w14:textId="77777777" w:rsidR="00B4111F" w:rsidRDefault="00B4111F" w:rsidP="00B4111F">
      <w:pPr>
        <w:pStyle w:val="PL"/>
      </w:pPr>
      <w:r>
        <w:t xml:space="preserve">        recurringTime:</w:t>
      </w:r>
    </w:p>
    <w:p w14:paraId="19CDB58E" w14:textId="77777777" w:rsidR="00B4111F" w:rsidRDefault="00B4111F" w:rsidP="00B4111F">
      <w:pPr>
        <w:pStyle w:val="PL"/>
      </w:pPr>
      <w:r>
        <w:t xml:space="preserve">          $ref: 'TS29122_CpProvisioning.yaml#/components/schemas/ScheduledCommunicationTime'</w:t>
      </w:r>
    </w:p>
    <w:p w14:paraId="03BAD371" w14:textId="77777777" w:rsidR="00B4111F" w:rsidRDefault="00B4111F" w:rsidP="00B4111F">
      <w:pPr>
        <w:pStyle w:val="PL"/>
      </w:pPr>
      <w:r>
        <w:t xml:space="preserve">        trafChar:</w:t>
      </w:r>
    </w:p>
    <w:p w14:paraId="314E5B23" w14:textId="77777777" w:rsidR="00B4111F" w:rsidRDefault="00B4111F" w:rsidP="00B4111F">
      <w:pPr>
        <w:pStyle w:val="PL"/>
      </w:pPr>
      <w:r>
        <w:t xml:space="preserve">          $ref: '#/components/schemas/TrafficCharacterization'</w:t>
      </w:r>
    </w:p>
    <w:p w14:paraId="260B1353" w14:textId="77777777" w:rsidR="00B4111F" w:rsidRDefault="00B4111F" w:rsidP="00B4111F">
      <w:pPr>
        <w:pStyle w:val="PL"/>
      </w:pPr>
      <w:r>
        <w:t xml:space="preserve">        ratio:</w:t>
      </w:r>
    </w:p>
    <w:p w14:paraId="11F1272E" w14:textId="77777777" w:rsidR="00B4111F" w:rsidRDefault="00B4111F" w:rsidP="00B4111F">
      <w:pPr>
        <w:pStyle w:val="PL"/>
      </w:pPr>
      <w:r>
        <w:t xml:space="preserve">          $ref: 'TS29571_CommonData.yaml#/components/schemas/SamplingRatio'</w:t>
      </w:r>
    </w:p>
    <w:p w14:paraId="6B78C2E2" w14:textId="77777777" w:rsidR="00B4111F" w:rsidRDefault="00B4111F" w:rsidP="00B4111F">
      <w:pPr>
        <w:pStyle w:val="PL"/>
      </w:pPr>
      <w:r>
        <w:t xml:space="preserve">        </w:t>
      </w:r>
      <w:r>
        <w:rPr>
          <w:lang w:eastAsia="zh-CN"/>
        </w:rPr>
        <w:t>perioCommInd</w:t>
      </w:r>
      <w:r>
        <w:t>:</w:t>
      </w:r>
    </w:p>
    <w:p w14:paraId="12D95AA1" w14:textId="77777777" w:rsidR="00B4111F" w:rsidRDefault="00B4111F" w:rsidP="00B4111F">
      <w:pPr>
        <w:pStyle w:val="PL"/>
      </w:pPr>
      <w:r>
        <w:t xml:space="preserve">          type: boolean</w:t>
      </w:r>
    </w:p>
    <w:p w14:paraId="37769626" w14:textId="77777777" w:rsidR="00B4111F" w:rsidRDefault="00B4111F" w:rsidP="00B4111F">
      <w:pPr>
        <w:pStyle w:val="PL"/>
        <w:rPr>
          <w:lang w:eastAsia="zh-CN"/>
        </w:rPr>
      </w:pPr>
      <w:r>
        <w:t xml:space="preserve">          description: </w:t>
      </w:r>
      <w:r>
        <w:rPr>
          <w:lang w:eastAsia="zh-CN"/>
        </w:rPr>
        <w:t>&gt;</w:t>
      </w:r>
    </w:p>
    <w:p w14:paraId="5B6B0A77" w14:textId="77777777" w:rsidR="00B4111F" w:rsidRDefault="00B4111F" w:rsidP="00B4111F">
      <w:pPr>
        <w:pStyle w:val="PL"/>
      </w:pPr>
      <w:r>
        <w:t xml:space="preserve">            This attribute indicates whether the UE communicates periodically or not. Set to "true"</w:t>
      </w:r>
    </w:p>
    <w:p w14:paraId="347D6F31" w14:textId="77777777" w:rsidR="00B4111F" w:rsidRDefault="00B4111F" w:rsidP="00B4111F">
      <w:pPr>
        <w:pStyle w:val="PL"/>
      </w:pPr>
      <w:r>
        <w:t xml:space="preserve">            to indicate the UE communicates periodically, otherwise set to "false" or omitted.</w:t>
      </w:r>
    </w:p>
    <w:p w14:paraId="4B1F7D39" w14:textId="77777777" w:rsidR="00B4111F" w:rsidRDefault="00B4111F" w:rsidP="00B4111F">
      <w:pPr>
        <w:pStyle w:val="PL"/>
      </w:pPr>
      <w:r>
        <w:t xml:space="preserve">        confidence:</w:t>
      </w:r>
    </w:p>
    <w:p w14:paraId="1213C60E" w14:textId="77777777" w:rsidR="00B4111F" w:rsidRDefault="00B4111F" w:rsidP="00B4111F">
      <w:pPr>
        <w:pStyle w:val="PL"/>
      </w:pPr>
      <w:r>
        <w:t xml:space="preserve">          $ref: 'TS29571_CommonData.yaml#/components/schemas/Uinteger'</w:t>
      </w:r>
    </w:p>
    <w:p w14:paraId="1BA1D277" w14:textId="77777777" w:rsidR="00B4111F" w:rsidRDefault="00B4111F" w:rsidP="00B4111F">
      <w:pPr>
        <w:pStyle w:val="PL"/>
      </w:pPr>
      <w:r>
        <w:t xml:space="preserve">        anaOfAppList:</w:t>
      </w:r>
    </w:p>
    <w:p w14:paraId="2A13EEBB" w14:textId="77777777" w:rsidR="00B4111F" w:rsidRDefault="00B4111F" w:rsidP="00B4111F">
      <w:pPr>
        <w:pStyle w:val="PL"/>
      </w:pPr>
      <w:r>
        <w:t xml:space="preserve">          $ref: '#/components/schemas/AppListForUeComm'</w:t>
      </w:r>
    </w:p>
    <w:p w14:paraId="59BA4B0E" w14:textId="77777777" w:rsidR="00B4111F" w:rsidRDefault="00B4111F" w:rsidP="00B4111F">
      <w:pPr>
        <w:pStyle w:val="PL"/>
      </w:pPr>
      <w:r>
        <w:t xml:space="preserve">        </w:t>
      </w:r>
      <w:r>
        <w:rPr>
          <w:lang w:eastAsia="zh-CN"/>
        </w:rPr>
        <w:t>sessInactTimer</w:t>
      </w:r>
      <w:r>
        <w:t>:</w:t>
      </w:r>
    </w:p>
    <w:p w14:paraId="5ADE5118" w14:textId="77777777" w:rsidR="00B4111F" w:rsidRDefault="00B4111F" w:rsidP="00B4111F">
      <w:pPr>
        <w:pStyle w:val="PL"/>
      </w:pPr>
      <w:r>
        <w:t xml:space="preserve">          $ref: '#/components/schemas/</w:t>
      </w:r>
      <w:r>
        <w:rPr>
          <w:lang w:eastAsia="zh-CN"/>
        </w:rPr>
        <w:t>SessInactTimer</w:t>
      </w:r>
      <w:r>
        <w:t>ForUeComm'</w:t>
      </w:r>
    </w:p>
    <w:p w14:paraId="1DD9ECF9" w14:textId="77777777" w:rsidR="00B4111F" w:rsidRDefault="00B4111F" w:rsidP="00B4111F">
      <w:pPr>
        <w:pStyle w:val="PL"/>
      </w:pPr>
      <w:r>
        <w:t xml:space="preserve">      allOf:</w:t>
      </w:r>
    </w:p>
    <w:p w14:paraId="4C64CB79" w14:textId="77777777" w:rsidR="00B4111F" w:rsidRDefault="00B4111F" w:rsidP="00B4111F">
      <w:pPr>
        <w:pStyle w:val="PL"/>
      </w:pPr>
      <w:r>
        <w:t xml:space="preserve">        - required: [commDur]</w:t>
      </w:r>
    </w:p>
    <w:p w14:paraId="51DEB194" w14:textId="77777777" w:rsidR="00B4111F" w:rsidRDefault="00B4111F" w:rsidP="00B4111F">
      <w:pPr>
        <w:pStyle w:val="PL"/>
      </w:pPr>
      <w:r>
        <w:t xml:space="preserve">        - required: [trafChar]</w:t>
      </w:r>
    </w:p>
    <w:p w14:paraId="674F65B0" w14:textId="77777777" w:rsidR="00B4111F" w:rsidRDefault="00B4111F" w:rsidP="00B4111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BFCF27E" w14:textId="77777777" w:rsidR="00B4111F" w:rsidRDefault="00B4111F" w:rsidP="00B4111F">
      <w:pPr>
        <w:pStyle w:val="PL"/>
        <w:rPr>
          <w:lang w:eastAsia="zh-CN"/>
        </w:rPr>
      </w:pPr>
      <w:r>
        <w:rPr>
          <w:lang w:eastAsia="zh-CN"/>
        </w:rPr>
        <w:t xml:space="preserve">          - required: [</w:t>
      </w:r>
      <w:r>
        <w:t>ts</w:t>
      </w:r>
      <w:r>
        <w:rPr>
          <w:lang w:eastAsia="zh-CN"/>
        </w:rPr>
        <w:t>]</w:t>
      </w:r>
    </w:p>
    <w:p w14:paraId="61EFB8A4" w14:textId="77777777" w:rsidR="00B4111F" w:rsidRDefault="00B4111F" w:rsidP="00B4111F">
      <w:pPr>
        <w:pStyle w:val="PL"/>
      </w:pPr>
      <w:r>
        <w:rPr>
          <w:lang w:eastAsia="zh-CN"/>
        </w:rPr>
        <w:t xml:space="preserve">          - required: [recurringTime]</w:t>
      </w:r>
    </w:p>
    <w:p w14:paraId="448B68EF" w14:textId="77777777" w:rsidR="00B4111F" w:rsidRDefault="00B4111F" w:rsidP="00B4111F">
      <w:pPr>
        <w:pStyle w:val="PL"/>
      </w:pPr>
      <w:r>
        <w:t xml:space="preserve">    TrafficCharacterization:</w:t>
      </w:r>
    </w:p>
    <w:p w14:paraId="33456E3E" w14:textId="77777777" w:rsidR="00B4111F" w:rsidRDefault="00B4111F" w:rsidP="00B4111F">
      <w:pPr>
        <w:pStyle w:val="PL"/>
      </w:pPr>
      <w:r>
        <w:t xml:space="preserve">      description: Identifies the detailed traffic characterization.</w:t>
      </w:r>
    </w:p>
    <w:p w14:paraId="09A31D10" w14:textId="77777777" w:rsidR="00B4111F" w:rsidRDefault="00B4111F" w:rsidP="00B4111F">
      <w:pPr>
        <w:pStyle w:val="PL"/>
      </w:pPr>
      <w:r>
        <w:t xml:space="preserve">      type: object</w:t>
      </w:r>
    </w:p>
    <w:p w14:paraId="519EAECD" w14:textId="77777777" w:rsidR="00B4111F" w:rsidRDefault="00B4111F" w:rsidP="00B4111F">
      <w:pPr>
        <w:pStyle w:val="PL"/>
      </w:pPr>
      <w:r>
        <w:t xml:space="preserve">      properties:</w:t>
      </w:r>
    </w:p>
    <w:p w14:paraId="4FA4CCF5" w14:textId="77777777" w:rsidR="00B4111F" w:rsidRDefault="00B4111F" w:rsidP="00B4111F">
      <w:pPr>
        <w:pStyle w:val="PL"/>
      </w:pPr>
      <w:r>
        <w:t xml:space="preserve">        dnn:</w:t>
      </w:r>
    </w:p>
    <w:p w14:paraId="0057AEB8" w14:textId="77777777" w:rsidR="00B4111F" w:rsidRDefault="00B4111F" w:rsidP="00B4111F">
      <w:pPr>
        <w:pStyle w:val="PL"/>
      </w:pPr>
      <w:r>
        <w:t xml:space="preserve">          $ref: 'TS29571_CommonData.yaml#/components/schemas/Dnn'</w:t>
      </w:r>
    </w:p>
    <w:p w14:paraId="3ED688E8" w14:textId="77777777" w:rsidR="00B4111F" w:rsidRDefault="00B4111F" w:rsidP="00B4111F">
      <w:pPr>
        <w:pStyle w:val="PL"/>
      </w:pPr>
      <w:r>
        <w:t xml:space="preserve">        snssai:</w:t>
      </w:r>
    </w:p>
    <w:p w14:paraId="474F11BC" w14:textId="77777777" w:rsidR="00B4111F" w:rsidRDefault="00B4111F" w:rsidP="00B4111F">
      <w:pPr>
        <w:pStyle w:val="PL"/>
      </w:pPr>
      <w:r>
        <w:t xml:space="preserve">          $ref: 'TS29571_CommonData.yaml#/components/schemas/Snssai'</w:t>
      </w:r>
    </w:p>
    <w:p w14:paraId="3F683F46" w14:textId="77777777" w:rsidR="00B4111F" w:rsidRDefault="00B4111F" w:rsidP="00B4111F">
      <w:pPr>
        <w:pStyle w:val="PL"/>
      </w:pPr>
      <w:r>
        <w:t xml:space="preserve">        appId:</w:t>
      </w:r>
    </w:p>
    <w:p w14:paraId="1D504270" w14:textId="77777777" w:rsidR="00B4111F" w:rsidRDefault="00B4111F" w:rsidP="00B4111F">
      <w:pPr>
        <w:pStyle w:val="PL"/>
      </w:pPr>
      <w:r>
        <w:t xml:space="preserve">          $ref: 'TS29571_CommonData.yaml#/components/schemas/ApplicationId'</w:t>
      </w:r>
    </w:p>
    <w:p w14:paraId="2B118CA5" w14:textId="77777777" w:rsidR="00B4111F" w:rsidRDefault="00B4111F" w:rsidP="00B4111F">
      <w:pPr>
        <w:pStyle w:val="PL"/>
      </w:pPr>
      <w:r>
        <w:t xml:space="preserve">        fDescs:</w:t>
      </w:r>
    </w:p>
    <w:p w14:paraId="5B4D5421" w14:textId="77777777" w:rsidR="00B4111F" w:rsidRDefault="00B4111F" w:rsidP="00B4111F">
      <w:pPr>
        <w:pStyle w:val="PL"/>
      </w:pPr>
      <w:r>
        <w:t xml:space="preserve">          type: array</w:t>
      </w:r>
    </w:p>
    <w:p w14:paraId="40A16D0D" w14:textId="77777777" w:rsidR="00B4111F" w:rsidRDefault="00B4111F" w:rsidP="00B4111F">
      <w:pPr>
        <w:pStyle w:val="PL"/>
      </w:pPr>
      <w:r>
        <w:t xml:space="preserve">          items:</w:t>
      </w:r>
    </w:p>
    <w:p w14:paraId="0BE15741" w14:textId="77777777" w:rsidR="00B4111F" w:rsidRDefault="00B4111F" w:rsidP="00B4111F">
      <w:pPr>
        <w:pStyle w:val="PL"/>
      </w:pPr>
      <w:r>
        <w:t xml:space="preserve">            $ref: '#/components/schemas/IpEthFlowDescription'</w:t>
      </w:r>
    </w:p>
    <w:p w14:paraId="5EDD0FAF" w14:textId="77777777" w:rsidR="00B4111F" w:rsidRDefault="00B4111F" w:rsidP="00B4111F">
      <w:pPr>
        <w:pStyle w:val="PL"/>
      </w:pPr>
      <w:r>
        <w:t xml:space="preserve">          minItems: 1</w:t>
      </w:r>
    </w:p>
    <w:p w14:paraId="61AF99D1" w14:textId="77777777" w:rsidR="00B4111F" w:rsidRDefault="00B4111F" w:rsidP="00B4111F">
      <w:pPr>
        <w:pStyle w:val="PL"/>
      </w:pPr>
      <w:r>
        <w:t xml:space="preserve">          maxItems: 2</w:t>
      </w:r>
    </w:p>
    <w:p w14:paraId="28ACE0B0" w14:textId="77777777" w:rsidR="00B4111F" w:rsidRDefault="00B4111F" w:rsidP="00B4111F">
      <w:pPr>
        <w:pStyle w:val="PL"/>
      </w:pPr>
      <w:r>
        <w:t xml:space="preserve">        ulVol:</w:t>
      </w:r>
    </w:p>
    <w:p w14:paraId="0B3479C9" w14:textId="77777777" w:rsidR="00B4111F" w:rsidRDefault="00B4111F" w:rsidP="00B4111F">
      <w:pPr>
        <w:pStyle w:val="PL"/>
      </w:pPr>
      <w:r>
        <w:t xml:space="preserve">          $ref: 'TS29122_CommonData.yaml#/components/schemas/Volume'</w:t>
      </w:r>
    </w:p>
    <w:p w14:paraId="7730D02F" w14:textId="77777777" w:rsidR="00B4111F" w:rsidRDefault="00B4111F" w:rsidP="00B4111F">
      <w:pPr>
        <w:pStyle w:val="PL"/>
      </w:pPr>
      <w:r>
        <w:t xml:space="preserve">        ulVolVariance:</w:t>
      </w:r>
    </w:p>
    <w:p w14:paraId="26AF95CF" w14:textId="77777777" w:rsidR="00B4111F" w:rsidRDefault="00B4111F" w:rsidP="00B4111F">
      <w:pPr>
        <w:pStyle w:val="PL"/>
      </w:pPr>
      <w:r>
        <w:t xml:space="preserve">          $ref: 'TS29571_CommonData.yaml#/components/schemas/Float'</w:t>
      </w:r>
    </w:p>
    <w:p w14:paraId="3912EE0E" w14:textId="77777777" w:rsidR="00B4111F" w:rsidRDefault="00B4111F" w:rsidP="00B4111F">
      <w:pPr>
        <w:pStyle w:val="PL"/>
      </w:pPr>
      <w:r>
        <w:t xml:space="preserve">        dlVol:</w:t>
      </w:r>
    </w:p>
    <w:p w14:paraId="26437058" w14:textId="77777777" w:rsidR="00B4111F" w:rsidRDefault="00B4111F" w:rsidP="00B4111F">
      <w:pPr>
        <w:pStyle w:val="PL"/>
      </w:pPr>
      <w:r>
        <w:t xml:space="preserve">          $ref: 'TS29122_CommonData.yaml#/components/schemas/Volume'</w:t>
      </w:r>
    </w:p>
    <w:p w14:paraId="0439B0F8" w14:textId="77777777" w:rsidR="00B4111F" w:rsidRDefault="00B4111F" w:rsidP="00B4111F">
      <w:pPr>
        <w:pStyle w:val="PL"/>
      </w:pPr>
      <w:r>
        <w:t xml:space="preserve">        dlVolVariance:</w:t>
      </w:r>
    </w:p>
    <w:p w14:paraId="3446DB22" w14:textId="77777777" w:rsidR="00B4111F" w:rsidRDefault="00B4111F" w:rsidP="00B4111F">
      <w:pPr>
        <w:pStyle w:val="PL"/>
      </w:pPr>
      <w:r>
        <w:t xml:space="preserve">          $ref: 'TS29571_CommonData.yaml#/components/schemas/Float'</w:t>
      </w:r>
    </w:p>
    <w:p w14:paraId="1D51744E" w14:textId="77777777" w:rsidR="00B4111F" w:rsidRDefault="00B4111F" w:rsidP="00B4111F">
      <w:pPr>
        <w:pStyle w:val="PL"/>
      </w:pPr>
      <w:r>
        <w:t xml:space="preserve">      anyOf:</w:t>
      </w:r>
    </w:p>
    <w:p w14:paraId="58E79CB7" w14:textId="77777777" w:rsidR="00B4111F" w:rsidRDefault="00B4111F" w:rsidP="00B4111F">
      <w:pPr>
        <w:pStyle w:val="PL"/>
      </w:pPr>
      <w:r>
        <w:t xml:space="preserve">        - required: [ulVol]</w:t>
      </w:r>
    </w:p>
    <w:p w14:paraId="48740427" w14:textId="77777777" w:rsidR="00B4111F" w:rsidRDefault="00B4111F" w:rsidP="00B4111F">
      <w:pPr>
        <w:pStyle w:val="PL"/>
      </w:pPr>
      <w:r>
        <w:t xml:space="preserve">        - required: [dlVol]</w:t>
      </w:r>
    </w:p>
    <w:p w14:paraId="25D026AF" w14:textId="77777777" w:rsidR="00B4111F" w:rsidRDefault="00B4111F" w:rsidP="00B4111F">
      <w:pPr>
        <w:pStyle w:val="PL"/>
      </w:pPr>
    </w:p>
    <w:p w14:paraId="3D68CB3C" w14:textId="77777777" w:rsidR="00B4111F" w:rsidRDefault="00B4111F" w:rsidP="00B4111F">
      <w:pPr>
        <w:pStyle w:val="PL"/>
      </w:pPr>
      <w:r>
        <w:t xml:space="preserve">    UserDataCongestionInfo:</w:t>
      </w:r>
    </w:p>
    <w:p w14:paraId="78499775" w14:textId="77777777" w:rsidR="00B4111F" w:rsidRDefault="00B4111F" w:rsidP="00B4111F">
      <w:pPr>
        <w:pStyle w:val="PL"/>
      </w:pPr>
      <w:r>
        <w:t xml:space="preserve">      description: Represents the user data congestion information.</w:t>
      </w:r>
    </w:p>
    <w:p w14:paraId="3A445B77" w14:textId="77777777" w:rsidR="00B4111F" w:rsidRDefault="00B4111F" w:rsidP="00B4111F">
      <w:pPr>
        <w:pStyle w:val="PL"/>
      </w:pPr>
      <w:r>
        <w:t xml:space="preserve">      type: object</w:t>
      </w:r>
    </w:p>
    <w:p w14:paraId="6B75B6B9" w14:textId="77777777" w:rsidR="00B4111F" w:rsidRDefault="00B4111F" w:rsidP="00B4111F">
      <w:pPr>
        <w:pStyle w:val="PL"/>
      </w:pPr>
      <w:r>
        <w:t xml:space="preserve">      properties:</w:t>
      </w:r>
    </w:p>
    <w:p w14:paraId="1DEFD6E3" w14:textId="77777777" w:rsidR="00B4111F" w:rsidRDefault="00B4111F" w:rsidP="00B4111F">
      <w:pPr>
        <w:pStyle w:val="PL"/>
      </w:pPr>
      <w:r>
        <w:t xml:space="preserve">        networkArea:</w:t>
      </w:r>
    </w:p>
    <w:p w14:paraId="151389B9" w14:textId="77777777" w:rsidR="00B4111F" w:rsidRDefault="00B4111F" w:rsidP="00B4111F">
      <w:pPr>
        <w:pStyle w:val="PL"/>
      </w:pPr>
      <w:r>
        <w:t xml:space="preserve">          $ref: 'TS29554_Npcf_BDTPolicyControl.yaml#/components/schemas/NetworkAreaInfo'</w:t>
      </w:r>
    </w:p>
    <w:p w14:paraId="29974E15" w14:textId="77777777" w:rsidR="00B4111F" w:rsidRDefault="00B4111F" w:rsidP="00B4111F">
      <w:pPr>
        <w:pStyle w:val="PL"/>
      </w:pPr>
      <w:r>
        <w:t xml:space="preserve">        congestionInfo:</w:t>
      </w:r>
    </w:p>
    <w:p w14:paraId="2C9B473C" w14:textId="77777777" w:rsidR="00B4111F" w:rsidRDefault="00B4111F" w:rsidP="00B4111F">
      <w:pPr>
        <w:pStyle w:val="PL"/>
      </w:pPr>
      <w:r>
        <w:t xml:space="preserve">          $ref: '#/components/schemas/CongestionInfo'</w:t>
      </w:r>
    </w:p>
    <w:p w14:paraId="5C0886D6" w14:textId="77777777" w:rsidR="00B4111F" w:rsidRDefault="00B4111F" w:rsidP="00B4111F">
      <w:pPr>
        <w:pStyle w:val="PL"/>
      </w:pPr>
      <w:r>
        <w:t xml:space="preserve">        snssai:</w:t>
      </w:r>
    </w:p>
    <w:p w14:paraId="4E29A8DE" w14:textId="77777777" w:rsidR="00B4111F" w:rsidRDefault="00B4111F" w:rsidP="00B4111F">
      <w:pPr>
        <w:pStyle w:val="PL"/>
      </w:pPr>
      <w:r>
        <w:t xml:space="preserve">          $ref: 'TS29571_CommonData.yaml#/components/schemas/Snssai'</w:t>
      </w:r>
    </w:p>
    <w:p w14:paraId="2F40206B" w14:textId="77777777" w:rsidR="00B4111F" w:rsidRDefault="00B4111F" w:rsidP="00B4111F">
      <w:pPr>
        <w:pStyle w:val="PL"/>
      </w:pPr>
      <w:r>
        <w:t xml:space="preserve">      required:</w:t>
      </w:r>
    </w:p>
    <w:p w14:paraId="4A28858F" w14:textId="77777777" w:rsidR="00B4111F" w:rsidRDefault="00B4111F" w:rsidP="00B4111F">
      <w:pPr>
        <w:pStyle w:val="PL"/>
      </w:pPr>
      <w:r>
        <w:t xml:space="preserve">        - networkArea</w:t>
      </w:r>
    </w:p>
    <w:p w14:paraId="0F988CE1" w14:textId="77777777" w:rsidR="00B4111F" w:rsidRDefault="00B4111F" w:rsidP="00B4111F">
      <w:pPr>
        <w:pStyle w:val="PL"/>
      </w:pPr>
      <w:r>
        <w:t xml:space="preserve">        - congestionInfo</w:t>
      </w:r>
    </w:p>
    <w:p w14:paraId="6A61439D" w14:textId="77777777" w:rsidR="00B4111F" w:rsidRDefault="00B4111F" w:rsidP="00B4111F">
      <w:pPr>
        <w:pStyle w:val="PL"/>
      </w:pPr>
    </w:p>
    <w:p w14:paraId="306BE0DC" w14:textId="77777777" w:rsidR="00B4111F" w:rsidRDefault="00B4111F" w:rsidP="00B4111F">
      <w:pPr>
        <w:pStyle w:val="PL"/>
      </w:pPr>
      <w:r>
        <w:t xml:space="preserve">    CongestionInfo:</w:t>
      </w:r>
    </w:p>
    <w:p w14:paraId="359E374E" w14:textId="77777777" w:rsidR="00B4111F" w:rsidRDefault="00B4111F" w:rsidP="00B4111F">
      <w:pPr>
        <w:pStyle w:val="PL"/>
      </w:pPr>
      <w:r>
        <w:t xml:space="preserve">      description: Represents the congestion information.</w:t>
      </w:r>
    </w:p>
    <w:p w14:paraId="11BC8DF2" w14:textId="77777777" w:rsidR="00B4111F" w:rsidRDefault="00B4111F" w:rsidP="00B4111F">
      <w:pPr>
        <w:pStyle w:val="PL"/>
      </w:pPr>
      <w:r>
        <w:t xml:space="preserve">      type: object</w:t>
      </w:r>
    </w:p>
    <w:p w14:paraId="099E31E4" w14:textId="77777777" w:rsidR="00B4111F" w:rsidRDefault="00B4111F" w:rsidP="00B4111F">
      <w:pPr>
        <w:pStyle w:val="PL"/>
      </w:pPr>
      <w:r>
        <w:t xml:space="preserve">      properties:</w:t>
      </w:r>
    </w:p>
    <w:p w14:paraId="14ECBB6B" w14:textId="77777777" w:rsidR="00B4111F" w:rsidRDefault="00B4111F" w:rsidP="00B4111F">
      <w:pPr>
        <w:pStyle w:val="PL"/>
      </w:pPr>
      <w:r>
        <w:t xml:space="preserve">        congType:</w:t>
      </w:r>
    </w:p>
    <w:p w14:paraId="58DEA534" w14:textId="77777777" w:rsidR="00B4111F" w:rsidRDefault="00B4111F" w:rsidP="00B4111F">
      <w:pPr>
        <w:pStyle w:val="PL"/>
      </w:pPr>
      <w:r>
        <w:t xml:space="preserve">          $ref: '#/components/schemas/CongestionType'</w:t>
      </w:r>
    </w:p>
    <w:p w14:paraId="7074919B" w14:textId="77777777" w:rsidR="00B4111F" w:rsidRDefault="00B4111F" w:rsidP="00B4111F">
      <w:pPr>
        <w:pStyle w:val="PL"/>
      </w:pPr>
      <w:r>
        <w:t xml:space="preserve">        timeIntev:</w:t>
      </w:r>
    </w:p>
    <w:p w14:paraId="4302DFB8" w14:textId="77777777" w:rsidR="00B4111F" w:rsidRDefault="00B4111F" w:rsidP="00B4111F">
      <w:pPr>
        <w:pStyle w:val="PL"/>
      </w:pPr>
      <w:r>
        <w:t xml:space="preserve">          $ref: 'TS29122_CommonData.yaml#/components/schemas/TimeWindow'</w:t>
      </w:r>
    </w:p>
    <w:p w14:paraId="604D6BC9" w14:textId="77777777" w:rsidR="00B4111F" w:rsidRDefault="00B4111F" w:rsidP="00B4111F">
      <w:pPr>
        <w:pStyle w:val="PL"/>
      </w:pPr>
      <w:r>
        <w:t xml:space="preserve">        nsi:</w:t>
      </w:r>
    </w:p>
    <w:p w14:paraId="152CE4F9" w14:textId="77777777" w:rsidR="00B4111F" w:rsidRDefault="00B4111F" w:rsidP="00B4111F">
      <w:pPr>
        <w:pStyle w:val="PL"/>
      </w:pPr>
      <w:r>
        <w:t xml:space="preserve">          $ref: '#/components/schemas/ThresholdLevel'</w:t>
      </w:r>
    </w:p>
    <w:p w14:paraId="7658EDF5" w14:textId="77777777" w:rsidR="00B4111F" w:rsidRDefault="00B4111F" w:rsidP="00B4111F">
      <w:pPr>
        <w:pStyle w:val="PL"/>
      </w:pPr>
      <w:r>
        <w:t xml:space="preserve">        confidence:</w:t>
      </w:r>
    </w:p>
    <w:p w14:paraId="4CADD779" w14:textId="77777777" w:rsidR="00B4111F" w:rsidRDefault="00B4111F" w:rsidP="00B4111F">
      <w:pPr>
        <w:pStyle w:val="PL"/>
      </w:pPr>
      <w:r>
        <w:t xml:space="preserve">          $ref: 'TS29571_CommonData.yaml#/components/schemas/Uinteger'</w:t>
      </w:r>
    </w:p>
    <w:p w14:paraId="44302662" w14:textId="77777777" w:rsidR="00B4111F" w:rsidRDefault="00B4111F" w:rsidP="00B4111F">
      <w:pPr>
        <w:pStyle w:val="PL"/>
      </w:pPr>
      <w:r>
        <w:t xml:space="preserve">        topAppListUl:</w:t>
      </w:r>
    </w:p>
    <w:p w14:paraId="063D46E3" w14:textId="77777777" w:rsidR="00B4111F" w:rsidRDefault="00B4111F" w:rsidP="00B4111F">
      <w:pPr>
        <w:pStyle w:val="PL"/>
      </w:pPr>
      <w:r>
        <w:t xml:space="preserve">          type: array</w:t>
      </w:r>
    </w:p>
    <w:p w14:paraId="77D5184D" w14:textId="77777777" w:rsidR="00B4111F" w:rsidRDefault="00B4111F" w:rsidP="00B4111F">
      <w:pPr>
        <w:pStyle w:val="PL"/>
      </w:pPr>
      <w:r>
        <w:t xml:space="preserve">          items:</w:t>
      </w:r>
    </w:p>
    <w:p w14:paraId="451237C3" w14:textId="77777777" w:rsidR="00B4111F" w:rsidRDefault="00B4111F" w:rsidP="00B4111F">
      <w:pPr>
        <w:pStyle w:val="PL"/>
      </w:pPr>
      <w:r>
        <w:t xml:space="preserve">            $ref: '#/components/schemas/TopApplication'</w:t>
      </w:r>
    </w:p>
    <w:p w14:paraId="66F1FBFE" w14:textId="77777777" w:rsidR="00B4111F" w:rsidRDefault="00B4111F" w:rsidP="00B4111F">
      <w:pPr>
        <w:pStyle w:val="PL"/>
      </w:pPr>
      <w:r>
        <w:t xml:space="preserve">          minItems: 1</w:t>
      </w:r>
    </w:p>
    <w:p w14:paraId="6C5D3C67" w14:textId="77777777" w:rsidR="00B4111F" w:rsidRDefault="00B4111F" w:rsidP="00B4111F">
      <w:pPr>
        <w:pStyle w:val="PL"/>
      </w:pPr>
      <w:r>
        <w:t xml:space="preserve">        topAppListDl:</w:t>
      </w:r>
    </w:p>
    <w:p w14:paraId="4FE3224B" w14:textId="77777777" w:rsidR="00B4111F" w:rsidRDefault="00B4111F" w:rsidP="00B4111F">
      <w:pPr>
        <w:pStyle w:val="PL"/>
      </w:pPr>
      <w:r>
        <w:t xml:space="preserve">          type: array</w:t>
      </w:r>
    </w:p>
    <w:p w14:paraId="57A78038" w14:textId="77777777" w:rsidR="00B4111F" w:rsidRDefault="00B4111F" w:rsidP="00B4111F">
      <w:pPr>
        <w:pStyle w:val="PL"/>
      </w:pPr>
      <w:r>
        <w:t xml:space="preserve">          items:</w:t>
      </w:r>
    </w:p>
    <w:p w14:paraId="4FEED08A" w14:textId="77777777" w:rsidR="00B4111F" w:rsidRDefault="00B4111F" w:rsidP="00B4111F">
      <w:pPr>
        <w:pStyle w:val="PL"/>
      </w:pPr>
      <w:r>
        <w:t xml:space="preserve">            $ref: '#/components/schemas/TopApplication'</w:t>
      </w:r>
    </w:p>
    <w:p w14:paraId="17C32310" w14:textId="77777777" w:rsidR="00B4111F" w:rsidRDefault="00B4111F" w:rsidP="00B4111F">
      <w:pPr>
        <w:pStyle w:val="PL"/>
      </w:pPr>
      <w:r>
        <w:t xml:space="preserve">          minItems: 1</w:t>
      </w:r>
    </w:p>
    <w:p w14:paraId="3424E9FD" w14:textId="77777777" w:rsidR="00B4111F" w:rsidRDefault="00B4111F" w:rsidP="00B4111F">
      <w:pPr>
        <w:pStyle w:val="PL"/>
      </w:pPr>
      <w:r>
        <w:t xml:space="preserve">      required:</w:t>
      </w:r>
    </w:p>
    <w:p w14:paraId="07316C33" w14:textId="77777777" w:rsidR="00B4111F" w:rsidRDefault="00B4111F" w:rsidP="00B4111F">
      <w:pPr>
        <w:pStyle w:val="PL"/>
      </w:pPr>
      <w:r>
        <w:t xml:space="preserve">        - congType</w:t>
      </w:r>
    </w:p>
    <w:p w14:paraId="0E10997A" w14:textId="77777777" w:rsidR="00B4111F" w:rsidRDefault="00B4111F" w:rsidP="00B4111F">
      <w:pPr>
        <w:pStyle w:val="PL"/>
      </w:pPr>
      <w:r>
        <w:t xml:space="preserve">        - timeIntev</w:t>
      </w:r>
    </w:p>
    <w:p w14:paraId="2DDC9299" w14:textId="77777777" w:rsidR="00B4111F" w:rsidRDefault="00B4111F" w:rsidP="00B4111F">
      <w:pPr>
        <w:pStyle w:val="PL"/>
      </w:pPr>
      <w:r>
        <w:t xml:space="preserve">        - nsi</w:t>
      </w:r>
    </w:p>
    <w:p w14:paraId="01F0B0AE" w14:textId="77777777" w:rsidR="00B4111F" w:rsidRDefault="00B4111F" w:rsidP="00B4111F">
      <w:pPr>
        <w:pStyle w:val="PL"/>
      </w:pPr>
    </w:p>
    <w:p w14:paraId="09B6C66D" w14:textId="77777777" w:rsidR="00B4111F" w:rsidRDefault="00B4111F" w:rsidP="00B4111F">
      <w:pPr>
        <w:pStyle w:val="PL"/>
      </w:pPr>
      <w:r>
        <w:t xml:space="preserve">    TopApplication:</w:t>
      </w:r>
    </w:p>
    <w:p w14:paraId="43E6F474" w14:textId="77777777" w:rsidR="00B4111F" w:rsidRDefault="00B4111F" w:rsidP="00B4111F">
      <w:pPr>
        <w:pStyle w:val="PL"/>
      </w:pPr>
      <w:r>
        <w:t xml:space="preserve">      description: Top application that contributes the most to the traffic.</w:t>
      </w:r>
    </w:p>
    <w:p w14:paraId="0E3CE119" w14:textId="77777777" w:rsidR="00B4111F" w:rsidRDefault="00B4111F" w:rsidP="00B4111F">
      <w:pPr>
        <w:pStyle w:val="PL"/>
      </w:pPr>
      <w:r>
        <w:t xml:space="preserve">      type: object</w:t>
      </w:r>
    </w:p>
    <w:p w14:paraId="509433E7" w14:textId="77777777" w:rsidR="00B4111F" w:rsidRDefault="00B4111F" w:rsidP="00B4111F">
      <w:pPr>
        <w:pStyle w:val="PL"/>
      </w:pPr>
      <w:r>
        <w:t xml:space="preserve">      properties:</w:t>
      </w:r>
    </w:p>
    <w:p w14:paraId="60980B1E" w14:textId="77777777" w:rsidR="00B4111F" w:rsidRDefault="00B4111F" w:rsidP="00B4111F">
      <w:pPr>
        <w:pStyle w:val="PL"/>
      </w:pPr>
      <w:r>
        <w:t xml:space="preserve">        appId:</w:t>
      </w:r>
    </w:p>
    <w:p w14:paraId="43EF74CF" w14:textId="77777777" w:rsidR="00B4111F" w:rsidRDefault="00B4111F" w:rsidP="00B4111F">
      <w:pPr>
        <w:pStyle w:val="PL"/>
      </w:pPr>
      <w:r>
        <w:t xml:space="preserve">          $ref: 'TS29571_CommonData.yaml#/components/schemas/ApplicationId'</w:t>
      </w:r>
    </w:p>
    <w:p w14:paraId="54610D27" w14:textId="77777777" w:rsidR="00B4111F" w:rsidRDefault="00B4111F" w:rsidP="00B4111F">
      <w:pPr>
        <w:pStyle w:val="PL"/>
      </w:pPr>
      <w:r>
        <w:t xml:space="preserve">        ipTrafficFilter:</w:t>
      </w:r>
    </w:p>
    <w:p w14:paraId="2A4276D9" w14:textId="77777777" w:rsidR="00B4111F" w:rsidRDefault="00B4111F" w:rsidP="00B4111F">
      <w:pPr>
        <w:pStyle w:val="PL"/>
      </w:pPr>
      <w:r>
        <w:t xml:space="preserve">          $ref: 'TS29122_CommonData.yaml#/components/schemas/FlowInfo'</w:t>
      </w:r>
    </w:p>
    <w:p w14:paraId="52D628F7" w14:textId="77777777" w:rsidR="00B4111F" w:rsidRDefault="00B4111F" w:rsidP="00B4111F">
      <w:pPr>
        <w:pStyle w:val="PL"/>
      </w:pPr>
      <w:r>
        <w:t xml:space="preserve">        ratio:</w:t>
      </w:r>
    </w:p>
    <w:p w14:paraId="7CEE662A" w14:textId="77777777" w:rsidR="00B4111F" w:rsidRDefault="00B4111F" w:rsidP="00B4111F">
      <w:pPr>
        <w:pStyle w:val="PL"/>
      </w:pPr>
      <w:r>
        <w:t xml:space="preserve">          $ref: 'TS29571_CommonData.yaml#/components/schemas/SamplingRatio'</w:t>
      </w:r>
    </w:p>
    <w:p w14:paraId="60D262AD" w14:textId="77777777" w:rsidR="00B4111F" w:rsidRDefault="00B4111F" w:rsidP="00B4111F">
      <w:pPr>
        <w:pStyle w:val="PL"/>
      </w:pPr>
      <w:r>
        <w:t xml:space="preserve">      oneOf:</w:t>
      </w:r>
    </w:p>
    <w:p w14:paraId="022065C9" w14:textId="77777777" w:rsidR="00B4111F" w:rsidRDefault="00B4111F" w:rsidP="00B4111F">
      <w:pPr>
        <w:pStyle w:val="PL"/>
      </w:pPr>
      <w:r>
        <w:t xml:space="preserve">        - required: [appId]</w:t>
      </w:r>
    </w:p>
    <w:p w14:paraId="2FED88D1" w14:textId="77777777" w:rsidR="00B4111F" w:rsidRDefault="00B4111F" w:rsidP="00B4111F">
      <w:pPr>
        <w:pStyle w:val="PL"/>
      </w:pPr>
      <w:r>
        <w:t xml:space="preserve">        - required: [ipTrafficFilter]</w:t>
      </w:r>
    </w:p>
    <w:p w14:paraId="46A687A1" w14:textId="77777777" w:rsidR="00B4111F" w:rsidRDefault="00B4111F" w:rsidP="00B4111F">
      <w:pPr>
        <w:pStyle w:val="PL"/>
      </w:pPr>
    </w:p>
    <w:p w14:paraId="7DAE03D3"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17D5BBC7"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7D917A29"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10871E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C0774D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5519B9CA"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6F94CE1"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35072D0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F583957"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69CB4D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64D28E3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CA6ECA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AD2D675"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57A1B1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686E6AB1"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6EFFF59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6C7EAF1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3113ADC"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570BFAD6"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01A2D9A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5F85BE4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8E284D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150FDF0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CEB4FE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A662F23"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D2B04B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4661BB40"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E595201"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33ABBC57" w14:textId="77777777" w:rsidR="00B4111F" w:rsidRDefault="00B4111F" w:rsidP="00B4111F">
      <w:pPr>
        <w:pStyle w:val="PL"/>
      </w:pPr>
    </w:p>
    <w:p w14:paraId="5E65367C" w14:textId="77777777" w:rsidR="00B4111F" w:rsidRDefault="00B4111F" w:rsidP="00B4111F">
      <w:pPr>
        <w:pStyle w:val="PL"/>
      </w:pPr>
      <w:r>
        <w:t xml:space="preserve">    QosRequirement:</w:t>
      </w:r>
    </w:p>
    <w:p w14:paraId="6BE82DED" w14:textId="77777777" w:rsidR="00B4111F" w:rsidRDefault="00B4111F" w:rsidP="00B4111F">
      <w:pPr>
        <w:pStyle w:val="PL"/>
      </w:pPr>
      <w:r>
        <w:t xml:space="preserve">      description: Represents the QoS requirements.</w:t>
      </w:r>
    </w:p>
    <w:p w14:paraId="4536D91B" w14:textId="77777777" w:rsidR="00B4111F" w:rsidRDefault="00B4111F" w:rsidP="00B4111F">
      <w:pPr>
        <w:pStyle w:val="PL"/>
      </w:pPr>
      <w:r>
        <w:t xml:space="preserve">      type: object</w:t>
      </w:r>
    </w:p>
    <w:p w14:paraId="6433ABF6" w14:textId="77777777" w:rsidR="00B4111F" w:rsidRDefault="00B4111F" w:rsidP="00B4111F">
      <w:pPr>
        <w:pStyle w:val="PL"/>
      </w:pPr>
      <w:r>
        <w:t xml:space="preserve">      properties:</w:t>
      </w:r>
    </w:p>
    <w:p w14:paraId="2D58DD53" w14:textId="77777777" w:rsidR="00B4111F" w:rsidRDefault="00B4111F" w:rsidP="00B4111F">
      <w:pPr>
        <w:pStyle w:val="PL"/>
      </w:pPr>
      <w:r>
        <w:t xml:space="preserve">        5qi:</w:t>
      </w:r>
    </w:p>
    <w:p w14:paraId="452F94A4" w14:textId="77777777" w:rsidR="00B4111F" w:rsidRDefault="00B4111F" w:rsidP="00B4111F">
      <w:pPr>
        <w:pStyle w:val="PL"/>
      </w:pPr>
      <w:r>
        <w:t xml:space="preserve">          $ref: 'TS29571_CommonData.yaml#/components/schemas/5Qi'</w:t>
      </w:r>
    </w:p>
    <w:p w14:paraId="4D66291A" w14:textId="77777777" w:rsidR="00B4111F" w:rsidRDefault="00B4111F" w:rsidP="00B4111F">
      <w:pPr>
        <w:pStyle w:val="PL"/>
      </w:pPr>
      <w:r>
        <w:t xml:space="preserve">        gfbrUl:</w:t>
      </w:r>
    </w:p>
    <w:p w14:paraId="634395E5" w14:textId="77777777" w:rsidR="00B4111F" w:rsidRDefault="00B4111F" w:rsidP="00B4111F">
      <w:pPr>
        <w:pStyle w:val="PL"/>
      </w:pPr>
      <w:r>
        <w:t xml:space="preserve">          $ref: 'TS29571_CommonData.yaml#/components/schemas/BitRate'</w:t>
      </w:r>
    </w:p>
    <w:p w14:paraId="32DA6F06" w14:textId="77777777" w:rsidR="00B4111F" w:rsidRDefault="00B4111F" w:rsidP="00B4111F">
      <w:pPr>
        <w:pStyle w:val="PL"/>
      </w:pPr>
      <w:r>
        <w:t xml:space="preserve">        gfbrDl:</w:t>
      </w:r>
    </w:p>
    <w:p w14:paraId="00E20430" w14:textId="77777777" w:rsidR="00B4111F" w:rsidRDefault="00B4111F" w:rsidP="00B4111F">
      <w:pPr>
        <w:pStyle w:val="PL"/>
      </w:pPr>
      <w:r>
        <w:t xml:space="preserve">          $ref: 'TS29571_CommonData.yaml#/components/schemas/BitRate'</w:t>
      </w:r>
    </w:p>
    <w:p w14:paraId="79C75217" w14:textId="77777777" w:rsidR="00B4111F" w:rsidRDefault="00B4111F" w:rsidP="00B4111F">
      <w:pPr>
        <w:pStyle w:val="PL"/>
      </w:pPr>
      <w:r>
        <w:t xml:space="preserve">        resType:</w:t>
      </w:r>
    </w:p>
    <w:p w14:paraId="6EA54672" w14:textId="77777777" w:rsidR="00B4111F" w:rsidRDefault="00B4111F" w:rsidP="00B4111F">
      <w:pPr>
        <w:pStyle w:val="PL"/>
      </w:pPr>
      <w:r>
        <w:t xml:space="preserve">          $ref: 'TS29571_CommonData.yaml#/components/schemas/QosResourceType'</w:t>
      </w:r>
    </w:p>
    <w:p w14:paraId="558C862A" w14:textId="77777777" w:rsidR="00B4111F" w:rsidRDefault="00B4111F" w:rsidP="00B4111F">
      <w:pPr>
        <w:pStyle w:val="PL"/>
      </w:pPr>
      <w:r>
        <w:t xml:space="preserve">        pdb:</w:t>
      </w:r>
    </w:p>
    <w:p w14:paraId="0B03D1C0" w14:textId="77777777" w:rsidR="00B4111F" w:rsidRDefault="00B4111F" w:rsidP="00B4111F">
      <w:pPr>
        <w:pStyle w:val="PL"/>
      </w:pPr>
      <w:r>
        <w:t xml:space="preserve">          $ref: 'TS29571_CommonData.yaml#/components/schemas/PacketDelBudget'</w:t>
      </w:r>
    </w:p>
    <w:p w14:paraId="2C927A15" w14:textId="77777777" w:rsidR="00B4111F" w:rsidRDefault="00B4111F" w:rsidP="00B4111F">
      <w:pPr>
        <w:pStyle w:val="PL"/>
      </w:pPr>
      <w:r>
        <w:t xml:space="preserve">        per:</w:t>
      </w:r>
    </w:p>
    <w:p w14:paraId="0A624E79" w14:textId="77777777" w:rsidR="00B4111F" w:rsidRDefault="00B4111F" w:rsidP="00B4111F">
      <w:pPr>
        <w:pStyle w:val="PL"/>
      </w:pPr>
      <w:r>
        <w:t xml:space="preserve">          $ref: 'TS29571_CommonData.yaml#/components/schemas/PacketErrRate'</w:t>
      </w:r>
    </w:p>
    <w:p w14:paraId="78693F6F" w14:textId="77777777" w:rsidR="00B4111F" w:rsidRDefault="00B4111F" w:rsidP="00B4111F">
      <w:pPr>
        <w:pStyle w:val="PL"/>
      </w:pPr>
      <w:r>
        <w:t xml:space="preserve">        </w:t>
      </w:r>
      <w:r>
        <w:rPr>
          <w:lang w:eastAsia="zh-CN"/>
        </w:rPr>
        <w:t>deviceSpeed</w:t>
      </w:r>
      <w:r>
        <w:t>:</w:t>
      </w:r>
    </w:p>
    <w:p w14:paraId="78B39077" w14:textId="77777777" w:rsidR="00B4111F" w:rsidRDefault="00B4111F" w:rsidP="00B4111F">
      <w:pPr>
        <w:pStyle w:val="PL"/>
      </w:pPr>
      <w:r>
        <w:t xml:space="preserve">          $ref: 'TS29572_Nlmf_Location.yaml#/components/schemas/VelocityEstimate'</w:t>
      </w:r>
    </w:p>
    <w:p w14:paraId="1BBA0AE9" w14:textId="77777777" w:rsidR="00B4111F" w:rsidRDefault="00B4111F" w:rsidP="00B4111F">
      <w:pPr>
        <w:pStyle w:val="PL"/>
      </w:pPr>
      <w:r>
        <w:t xml:space="preserve">        </w:t>
      </w:r>
      <w:r>
        <w:rPr>
          <w:rFonts w:hint="eastAsia"/>
          <w:lang w:eastAsia="zh-CN"/>
        </w:rPr>
        <w:t>d</w:t>
      </w:r>
      <w:r>
        <w:rPr>
          <w:lang w:eastAsia="zh-CN"/>
        </w:rPr>
        <w:t>eviceType</w:t>
      </w:r>
      <w:r>
        <w:t>:</w:t>
      </w:r>
    </w:p>
    <w:p w14:paraId="4B4152DA" w14:textId="77777777" w:rsidR="00B4111F" w:rsidRDefault="00B4111F" w:rsidP="00B4111F">
      <w:pPr>
        <w:pStyle w:val="PL"/>
      </w:pPr>
      <w:r>
        <w:t xml:space="preserve">          $ref: '#/components/schemas/</w:t>
      </w:r>
      <w:r>
        <w:rPr>
          <w:rFonts w:hint="eastAsia"/>
          <w:lang w:eastAsia="zh-CN"/>
        </w:rPr>
        <w:t>D</w:t>
      </w:r>
      <w:r>
        <w:rPr>
          <w:lang w:eastAsia="zh-CN"/>
        </w:rPr>
        <w:t>eviceType</w:t>
      </w:r>
      <w:r>
        <w:t>'</w:t>
      </w:r>
    </w:p>
    <w:p w14:paraId="2414569B" w14:textId="77777777" w:rsidR="00B4111F" w:rsidRDefault="00B4111F" w:rsidP="00B4111F">
      <w:pPr>
        <w:pStyle w:val="PL"/>
      </w:pPr>
      <w:r>
        <w:t xml:space="preserve">      oneOf:</w:t>
      </w:r>
    </w:p>
    <w:p w14:paraId="3B4B30E1" w14:textId="77777777" w:rsidR="00B4111F" w:rsidRDefault="00B4111F" w:rsidP="00B4111F">
      <w:pPr>
        <w:pStyle w:val="PL"/>
      </w:pPr>
      <w:r>
        <w:t xml:space="preserve">        - required: [5qi]</w:t>
      </w:r>
    </w:p>
    <w:p w14:paraId="4E9F06E6" w14:textId="77777777" w:rsidR="00B4111F" w:rsidRDefault="00B4111F" w:rsidP="00B4111F">
      <w:pPr>
        <w:pStyle w:val="PL"/>
      </w:pPr>
      <w:r>
        <w:t xml:space="preserve">        - required: [resType]</w:t>
      </w:r>
    </w:p>
    <w:p w14:paraId="45D87341" w14:textId="77777777" w:rsidR="00B4111F" w:rsidRDefault="00B4111F" w:rsidP="00B4111F">
      <w:pPr>
        <w:pStyle w:val="PL"/>
      </w:pPr>
    </w:p>
    <w:p w14:paraId="1BCA6C51" w14:textId="77777777" w:rsidR="00B4111F" w:rsidRDefault="00B4111F" w:rsidP="00B4111F">
      <w:pPr>
        <w:pStyle w:val="PL"/>
      </w:pPr>
      <w:r>
        <w:t xml:space="preserve">    ThresholdLevel:</w:t>
      </w:r>
    </w:p>
    <w:p w14:paraId="3FAA21E3" w14:textId="77777777" w:rsidR="00B4111F" w:rsidRDefault="00B4111F" w:rsidP="00B4111F">
      <w:pPr>
        <w:pStyle w:val="PL"/>
      </w:pPr>
      <w:r>
        <w:t xml:space="preserve">      description: Represents a threshold level.</w:t>
      </w:r>
    </w:p>
    <w:p w14:paraId="7CE2DFB9" w14:textId="77777777" w:rsidR="00B4111F" w:rsidRDefault="00B4111F" w:rsidP="00B4111F">
      <w:pPr>
        <w:pStyle w:val="PL"/>
      </w:pPr>
      <w:r>
        <w:t xml:space="preserve">      type: object</w:t>
      </w:r>
    </w:p>
    <w:p w14:paraId="26ADA961" w14:textId="77777777" w:rsidR="00B4111F" w:rsidRDefault="00B4111F" w:rsidP="00B4111F">
      <w:pPr>
        <w:pStyle w:val="PL"/>
      </w:pPr>
      <w:r>
        <w:t xml:space="preserve">      properties:</w:t>
      </w:r>
    </w:p>
    <w:p w14:paraId="6F47BABD" w14:textId="77777777" w:rsidR="00B4111F" w:rsidRDefault="00B4111F" w:rsidP="00B4111F">
      <w:pPr>
        <w:pStyle w:val="PL"/>
      </w:pPr>
      <w:r>
        <w:t xml:space="preserve">        congLevel:</w:t>
      </w:r>
    </w:p>
    <w:p w14:paraId="2DD3CFF5" w14:textId="77777777" w:rsidR="00B4111F" w:rsidRDefault="00B4111F" w:rsidP="00B4111F">
      <w:pPr>
        <w:pStyle w:val="PL"/>
      </w:pPr>
      <w:r>
        <w:t xml:space="preserve">          type: integer</w:t>
      </w:r>
    </w:p>
    <w:p w14:paraId="31DDC80A" w14:textId="77777777" w:rsidR="00B4111F" w:rsidRDefault="00B4111F" w:rsidP="00B4111F">
      <w:pPr>
        <w:pStyle w:val="PL"/>
      </w:pPr>
      <w:r>
        <w:t xml:space="preserve">        nfLoadLevel:</w:t>
      </w:r>
    </w:p>
    <w:p w14:paraId="244FFFE6" w14:textId="77777777" w:rsidR="00B4111F" w:rsidRDefault="00B4111F" w:rsidP="00B4111F">
      <w:pPr>
        <w:pStyle w:val="PL"/>
      </w:pPr>
      <w:r>
        <w:t xml:space="preserve">          type: integer</w:t>
      </w:r>
    </w:p>
    <w:p w14:paraId="2C18F359" w14:textId="77777777" w:rsidR="00B4111F" w:rsidRDefault="00B4111F" w:rsidP="00B4111F">
      <w:pPr>
        <w:pStyle w:val="PL"/>
      </w:pPr>
      <w:r>
        <w:t xml:space="preserve">        nfCpuUsage:</w:t>
      </w:r>
    </w:p>
    <w:p w14:paraId="543C5A2C" w14:textId="77777777" w:rsidR="00B4111F" w:rsidRDefault="00B4111F" w:rsidP="00B4111F">
      <w:pPr>
        <w:pStyle w:val="PL"/>
      </w:pPr>
      <w:r>
        <w:t xml:space="preserve">          type: integer</w:t>
      </w:r>
    </w:p>
    <w:p w14:paraId="2A5C36B5" w14:textId="77777777" w:rsidR="00B4111F" w:rsidRDefault="00B4111F" w:rsidP="00B4111F">
      <w:pPr>
        <w:pStyle w:val="PL"/>
      </w:pPr>
      <w:r>
        <w:t xml:space="preserve">        nfMemoryUsage:</w:t>
      </w:r>
    </w:p>
    <w:p w14:paraId="2EAB86BC" w14:textId="77777777" w:rsidR="00B4111F" w:rsidRDefault="00B4111F" w:rsidP="00B4111F">
      <w:pPr>
        <w:pStyle w:val="PL"/>
      </w:pPr>
      <w:r>
        <w:t xml:space="preserve">          type: integer</w:t>
      </w:r>
    </w:p>
    <w:p w14:paraId="055CB0FE" w14:textId="77777777" w:rsidR="00B4111F" w:rsidRDefault="00B4111F" w:rsidP="00B4111F">
      <w:pPr>
        <w:pStyle w:val="PL"/>
      </w:pPr>
      <w:r>
        <w:t xml:space="preserve">        nfStorageUsage:</w:t>
      </w:r>
    </w:p>
    <w:p w14:paraId="4FFEB9D1" w14:textId="77777777" w:rsidR="00B4111F" w:rsidRDefault="00B4111F" w:rsidP="00B4111F">
      <w:pPr>
        <w:pStyle w:val="PL"/>
      </w:pPr>
      <w:r>
        <w:t xml:space="preserve">          type: integer</w:t>
      </w:r>
    </w:p>
    <w:p w14:paraId="7A2B73F1" w14:textId="77777777" w:rsidR="00B4111F" w:rsidRDefault="00B4111F" w:rsidP="00B4111F">
      <w:pPr>
        <w:pStyle w:val="PL"/>
      </w:pPr>
      <w:r>
        <w:t xml:space="preserve">        </w:t>
      </w:r>
      <w:r>
        <w:rPr>
          <w:lang w:eastAsia="zh-CN"/>
        </w:rPr>
        <w:t>avgTrafficRate</w:t>
      </w:r>
      <w:r>
        <w:t>:</w:t>
      </w:r>
    </w:p>
    <w:p w14:paraId="700BEFC4" w14:textId="77777777" w:rsidR="00B4111F" w:rsidRDefault="00B4111F" w:rsidP="00B4111F">
      <w:pPr>
        <w:pStyle w:val="PL"/>
      </w:pPr>
      <w:r>
        <w:t xml:space="preserve">          $ref: 'TS29571_CommonData.yaml#/components/schemas/BitRate'</w:t>
      </w:r>
    </w:p>
    <w:p w14:paraId="14FA1EED" w14:textId="77777777" w:rsidR="00B4111F" w:rsidRDefault="00B4111F" w:rsidP="00B4111F">
      <w:pPr>
        <w:pStyle w:val="PL"/>
      </w:pPr>
      <w:r>
        <w:t xml:space="preserve">        maxTrafficRate:</w:t>
      </w:r>
    </w:p>
    <w:p w14:paraId="5A813327" w14:textId="77777777" w:rsidR="00B4111F" w:rsidRDefault="00B4111F" w:rsidP="00B4111F">
      <w:pPr>
        <w:pStyle w:val="PL"/>
      </w:pPr>
      <w:r>
        <w:rPr>
          <w:lang w:val="en-US"/>
        </w:rPr>
        <w:t xml:space="preserve">          </w:t>
      </w:r>
      <w:r>
        <w:t>$ref: 'TS29571_CommonData.yaml#/components/schemas/BitRate'</w:t>
      </w:r>
    </w:p>
    <w:p w14:paraId="29943CD4" w14:textId="77777777" w:rsidR="00B4111F" w:rsidRDefault="00B4111F" w:rsidP="00B4111F">
      <w:pPr>
        <w:pStyle w:val="PL"/>
      </w:pPr>
      <w:r>
        <w:t xml:space="preserve">        </w:t>
      </w:r>
      <w:r>
        <w:rPr>
          <w:lang w:eastAsia="zh-CN"/>
        </w:rPr>
        <w:t>minTrafficRate</w:t>
      </w:r>
      <w:r>
        <w:t>:</w:t>
      </w:r>
    </w:p>
    <w:p w14:paraId="36EE6CCE" w14:textId="77777777" w:rsidR="00B4111F" w:rsidRDefault="00B4111F" w:rsidP="00B4111F">
      <w:pPr>
        <w:pStyle w:val="PL"/>
      </w:pPr>
      <w:r>
        <w:t xml:space="preserve">          $ref: 'TS29571_CommonData.yaml#/components/schemas/BitRate'</w:t>
      </w:r>
    </w:p>
    <w:p w14:paraId="73D0E1DD" w14:textId="77777777" w:rsidR="00B4111F" w:rsidRDefault="00B4111F" w:rsidP="00B4111F">
      <w:pPr>
        <w:pStyle w:val="PL"/>
      </w:pPr>
      <w:r>
        <w:t xml:space="preserve">        aggTrafficRate:</w:t>
      </w:r>
    </w:p>
    <w:p w14:paraId="2F75E2FB" w14:textId="77777777" w:rsidR="00B4111F" w:rsidRDefault="00B4111F" w:rsidP="00B4111F">
      <w:pPr>
        <w:pStyle w:val="PL"/>
      </w:pPr>
      <w:r>
        <w:rPr>
          <w:lang w:val="en-US"/>
        </w:rPr>
        <w:t xml:space="preserve">          </w:t>
      </w:r>
      <w:r>
        <w:t>$ref: 'TS29571_CommonData.yaml#/components/schemas/BitRate'</w:t>
      </w:r>
    </w:p>
    <w:p w14:paraId="58918F39" w14:textId="77777777" w:rsidR="00B4111F" w:rsidRDefault="00B4111F" w:rsidP="00B4111F">
      <w:pPr>
        <w:pStyle w:val="PL"/>
      </w:pPr>
      <w:r>
        <w:t xml:space="preserve">        </w:t>
      </w:r>
      <w:r>
        <w:rPr>
          <w:lang w:eastAsia="zh-CN"/>
        </w:rPr>
        <w:t>varTrafficRate</w:t>
      </w:r>
      <w:r>
        <w:t>:</w:t>
      </w:r>
    </w:p>
    <w:p w14:paraId="633067F4" w14:textId="77777777" w:rsidR="00B4111F" w:rsidRDefault="00B4111F" w:rsidP="00B4111F">
      <w:pPr>
        <w:pStyle w:val="PL"/>
      </w:pPr>
      <w:r>
        <w:t xml:space="preserve">          $ref: 'TS29571_CommonData.yaml#/components/schemas/Float'</w:t>
      </w:r>
    </w:p>
    <w:p w14:paraId="5310EB35" w14:textId="77777777" w:rsidR="00B4111F" w:rsidRDefault="00B4111F" w:rsidP="00B4111F">
      <w:pPr>
        <w:pStyle w:val="PL"/>
      </w:pPr>
      <w:r>
        <w:t xml:space="preserve">        </w:t>
      </w:r>
      <w:r>
        <w:rPr>
          <w:lang w:eastAsia="zh-CN"/>
        </w:rPr>
        <w:t>avgPacketDelay</w:t>
      </w:r>
      <w:r>
        <w:t>:</w:t>
      </w:r>
    </w:p>
    <w:p w14:paraId="4B1C3BDA"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1530EDBE" w14:textId="77777777" w:rsidR="00B4111F" w:rsidRDefault="00B4111F" w:rsidP="00B4111F">
      <w:pPr>
        <w:pStyle w:val="PL"/>
      </w:pPr>
      <w:r>
        <w:t xml:space="preserve">        </w:t>
      </w:r>
      <w:r>
        <w:rPr>
          <w:lang w:eastAsia="zh-CN"/>
        </w:rPr>
        <w:t>maxPacketDelay</w:t>
      </w:r>
      <w:r>
        <w:t>:</w:t>
      </w:r>
    </w:p>
    <w:p w14:paraId="111D59CF" w14:textId="77777777" w:rsidR="00B4111F" w:rsidRDefault="00B4111F" w:rsidP="00B4111F">
      <w:pPr>
        <w:pStyle w:val="PL"/>
        <w:rPr>
          <w:lang w:val="en-US" w:eastAsia="es-ES"/>
        </w:rPr>
      </w:pPr>
      <w:r>
        <w:t xml:space="preserve">          </w:t>
      </w:r>
      <w:r>
        <w:rPr>
          <w:lang w:val="en-US" w:eastAsia="es-ES"/>
        </w:rPr>
        <w:t>$ref: 'TS29571_CommonData.yaml#/components/schemas/</w:t>
      </w:r>
      <w:r>
        <w:t>PacketDelBudget</w:t>
      </w:r>
      <w:r>
        <w:rPr>
          <w:lang w:val="en-US" w:eastAsia="es-ES"/>
        </w:rPr>
        <w:t>'</w:t>
      </w:r>
    </w:p>
    <w:p w14:paraId="2E0B0E20" w14:textId="77777777" w:rsidR="00B4111F" w:rsidRDefault="00B4111F" w:rsidP="00B4111F">
      <w:pPr>
        <w:pStyle w:val="PL"/>
      </w:pPr>
      <w:r>
        <w:t xml:space="preserve">        </w:t>
      </w:r>
      <w:r>
        <w:rPr>
          <w:lang w:eastAsia="zh-CN"/>
        </w:rPr>
        <w:t>varPacketDelay</w:t>
      </w:r>
      <w:r>
        <w:t>:</w:t>
      </w:r>
    </w:p>
    <w:p w14:paraId="7929B6BE" w14:textId="77777777" w:rsidR="00B4111F" w:rsidRDefault="00B4111F" w:rsidP="00B4111F">
      <w:pPr>
        <w:pStyle w:val="PL"/>
      </w:pPr>
      <w:r>
        <w:t xml:space="preserve">          $ref: 'TS29571_CommonData.yaml#/components/schemas/Float'</w:t>
      </w:r>
    </w:p>
    <w:p w14:paraId="50547E0D" w14:textId="77777777" w:rsidR="00B4111F" w:rsidRDefault="00B4111F" w:rsidP="00B4111F">
      <w:pPr>
        <w:pStyle w:val="PL"/>
      </w:pPr>
      <w:r>
        <w:t xml:space="preserve">        </w:t>
      </w:r>
      <w:r>
        <w:rPr>
          <w:lang w:eastAsia="zh-CN"/>
        </w:rPr>
        <w:t>avgPacketLossRate</w:t>
      </w:r>
      <w:r>
        <w:t>:</w:t>
      </w:r>
    </w:p>
    <w:p w14:paraId="54748945"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15C30006" w14:textId="77777777" w:rsidR="00B4111F" w:rsidRDefault="00B4111F" w:rsidP="00B4111F">
      <w:pPr>
        <w:pStyle w:val="PL"/>
      </w:pPr>
      <w:r>
        <w:t xml:space="preserve">        </w:t>
      </w:r>
      <w:r>
        <w:rPr>
          <w:lang w:eastAsia="zh-CN"/>
        </w:rPr>
        <w:t>maxPacketLossRate</w:t>
      </w:r>
      <w:r>
        <w:t>:</w:t>
      </w:r>
    </w:p>
    <w:p w14:paraId="74E4A57E"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02ADBF46" w14:textId="77777777" w:rsidR="00B4111F" w:rsidRDefault="00B4111F" w:rsidP="00B4111F">
      <w:pPr>
        <w:pStyle w:val="PL"/>
      </w:pPr>
      <w:r>
        <w:t xml:space="preserve">        </w:t>
      </w:r>
      <w:r>
        <w:rPr>
          <w:lang w:eastAsia="zh-CN"/>
        </w:rPr>
        <w:t>varPacketLossRate</w:t>
      </w:r>
      <w:r>
        <w:t>:</w:t>
      </w:r>
    </w:p>
    <w:p w14:paraId="5E8F9481" w14:textId="77777777" w:rsidR="00B4111F" w:rsidRDefault="00B4111F" w:rsidP="00B4111F">
      <w:pPr>
        <w:pStyle w:val="PL"/>
      </w:pPr>
      <w:r>
        <w:t xml:space="preserve">          $ref: 'TS29571_CommonData.yaml#/components/schemas/Float'</w:t>
      </w:r>
    </w:p>
    <w:p w14:paraId="4540FBEC" w14:textId="77777777" w:rsidR="00B4111F" w:rsidRDefault="00B4111F" w:rsidP="00B4111F">
      <w:pPr>
        <w:pStyle w:val="PL"/>
      </w:pPr>
      <w:r>
        <w:t xml:space="preserve">        svcExpLevel:</w:t>
      </w:r>
    </w:p>
    <w:p w14:paraId="690D5C28" w14:textId="77777777" w:rsidR="00B4111F" w:rsidRDefault="00B4111F" w:rsidP="00B4111F">
      <w:pPr>
        <w:pStyle w:val="PL"/>
      </w:pPr>
      <w:r>
        <w:t xml:space="preserve">          $ref: 'TS29571_CommonData.yaml#/components/schemas/Float'</w:t>
      </w:r>
    </w:p>
    <w:p w14:paraId="4095590D" w14:textId="77777777" w:rsidR="00B4111F" w:rsidRDefault="00B4111F" w:rsidP="00B4111F">
      <w:pPr>
        <w:pStyle w:val="PL"/>
      </w:pPr>
      <w:r>
        <w:t xml:space="preserve">        speed:</w:t>
      </w:r>
    </w:p>
    <w:p w14:paraId="3C861E7D" w14:textId="77777777" w:rsidR="00B4111F" w:rsidRDefault="00B4111F" w:rsidP="00B4111F">
      <w:pPr>
        <w:pStyle w:val="PL"/>
      </w:pPr>
      <w:r>
        <w:t xml:space="preserve">          $ref: 'TS29571_CommonData.yaml#/components/schemas/Float'</w:t>
      </w:r>
    </w:p>
    <w:p w14:paraId="004C884A" w14:textId="77777777" w:rsidR="00B4111F" w:rsidRDefault="00B4111F" w:rsidP="00B4111F">
      <w:pPr>
        <w:pStyle w:val="PL"/>
      </w:pPr>
    </w:p>
    <w:p w14:paraId="1315416C" w14:textId="77777777" w:rsidR="00B4111F" w:rsidRDefault="00B4111F" w:rsidP="00B4111F">
      <w:pPr>
        <w:pStyle w:val="PL"/>
      </w:pPr>
      <w:r>
        <w:t xml:space="preserve">    NfLoadLevelInformation:</w:t>
      </w:r>
    </w:p>
    <w:p w14:paraId="317B8B1A" w14:textId="77777777" w:rsidR="00B4111F" w:rsidRDefault="00B4111F" w:rsidP="00B4111F">
      <w:pPr>
        <w:pStyle w:val="PL"/>
      </w:pPr>
      <w:r>
        <w:t xml:space="preserve">      description: Represents load level information of a given NF instance.</w:t>
      </w:r>
    </w:p>
    <w:p w14:paraId="6B94357F" w14:textId="77777777" w:rsidR="00B4111F" w:rsidRDefault="00B4111F" w:rsidP="00B4111F">
      <w:pPr>
        <w:pStyle w:val="PL"/>
      </w:pPr>
      <w:r>
        <w:t xml:space="preserve">      type: object</w:t>
      </w:r>
    </w:p>
    <w:p w14:paraId="2FD53F60" w14:textId="77777777" w:rsidR="00B4111F" w:rsidRDefault="00B4111F" w:rsidP="00B4111F">
      <w:pPr>
        <w:pStyle w:val="PL"/>
      </w:pPr>
      <w:r>
        <w:t xml:space="preserve">      properties:</w:t>
      </w:r>
    </w:p>
    <w:p w14:paraId="22ED11A1" w14:textId="77777777" w:rsidR="00B4111F" w:rsidRDefault="00B4111F" w:rsidP="00B4111F">
      <w:pPr>
        <w:pStyle w:val="PL"/>
      </w:pPr>
      <w:r>
        <w:t xml:space="preserve">        nfType:</w:t>
      </w:r>
    </w:p>
    <w:p w14:paraId="7BCA1976" w14:textId="77777777" w:rsidR="00B4111F" w:rsidRDefault="00B4111F" w:rsidP="00B4111F">
      <w:pPr>
        <w:pStyle w:val="PL"/>
      </w:pPr>
      <w:r>
        <w:t xml:space="preserve">          $ref: 'TS29510_Nnrf_NFManagement.yaml#/components/schemas/NFType'</w:t>
      </w:r>
    </w:p>
    <w:p w14:paraId="133FCB1E" w14:textId="77777777" w:rsidR="00B4111F" w:rsidRDefault="00B4111F" w:rsidP="00B4111F">
      <w:pPr>
        <w:pStyle w:val="PL"/>
      </w:pPr>
      <w:r>
        <w:t xml:space="preserve">        nfInstanceId:</w:t>
      </w:r>
    </w:p>
    <w:p w14:paraId="115FEC22" w14:textId="77777777" w:rsidR="00B4111F" w:rsidRDefault="00B4111F" w:rsidP="00B4111F">
      <w:pPr>
        <w:pStyle w:val="PL"/>
      </w:pPr>
      <w:r>
        <w:t xml:space="preserve">          $ref: 'TS29571_CommonData.yaml#/components/schemas/NfInstanceId'</w:t>
      </w:r>
    </w:p>
    <w:p w14:paraId="27F28A9A" w14:textId="77777777" w:rsidR="00B4111F" w:rsidRDefault="00B4111F" w:rsidP="00B4111F">
      <w:pPr>
        <w:pStyle w:val="PL"/>
      </w:pPr>
      <w:r>
        <w:t xml:space="preserve">        nfSetId:</w:t>
      </w:r>
    </w:p>
    <w:p w14:paraId="1EBBFCE8" w14:textId="77777777" w:rsidR="00B4111F" w:rsidRDefault="00B4111F" w:rsidP="00B4111F">
      <w:pPr>
        <w:pStyle w:val="PL"/>
      </w:pPr>
      <w:r>
        <w:t xml:space="preserve">          $ref: 'TS29571_CommonData.yaml#/components/schemas/NfSetId'</w:t>
      </w:r>
    </w:p>
    <w:p w14:paraId="2CE20448" w14:textId="77777777" w:rsidR="00B4111F" w:rsidRDefault="00B4111F" w:rsidP="00B4111F">
      <w:pPr>
        <w:pStyle w:val="PL"/>
      </w:pPr>
      <w:r>
        <w:t xml:space="preserve">        nfStatus:</w:t>
      </w:r>
    </w:p>
    <w:p w14:paraId="75CB1A3D" w14:textId="77777777" w:rsidR="00B4111F" w:rsidRDefault="00B4111F" w:rsidP="00B4111F">
      <w:pPr>
        <w:pStyle w:val="PL"/>
      </w:pPr>
      <w:r>
        <w:t xml:space="preserve">          $ref: '#/components/schemas/NfStatus'</w:t>
      </w:r>
    </w:p>
    <w:p w14:paraId="0BBA9F6F" w14:textId="77777777" w:rsidR="00B4111F" w:rsidRDefault="00B4111F" w:rsidP="00B4111F">
      <w:pPr>
        <w:pStyle w:val="PL"/>
      </w:pPr>
      <w:r>
        <w:t xml:space="preserve">        nfCpuUsage:</w:t>
      </w:r>
    </w:p>
    <w:p w14:paraId="11830FD0" w14:textId="77777777" w:rsidR="00B4111F" w:rsidRDefault="00B4111F" w:rsidP="00B4111F">
      <w:pPr>
        <w:pStyle w:val="PL"/>
      </w:pPr>
      <w:r>
        <w:t xml:space="preserve">          type: integer</w:t>
      </w:r>
    </w:p>
    <w:p w14:paraId="6C0251A9" w14:textId="77777777" w:rsidR="00B4111F" w:rsidRDefault="00B4111F" w:rsidP="00B4111F">
      <w:pPr>
        <w:pStyle w:val="PL"/>
      </w:pPr>
      <w:r>
        <w:t xml:space="preserve">        nfMemoryUsage:</w:t>
      </w:r>
    </w:p>
    <w:p w14:paraId="3003BBF4" w14:textId="77777777" w:rsidR="00B4111F" w:rsidRDefault="00B4111F" w:rsidP="00B4111F">
      <w:pPr>
        <w:pStyle w:val="PL"/>
      </w:pPr>
      <w:r>
        <w:t xml:space="preserve">          type: integer</w:t>
      </w:r>
    </w:p>
    <w:p w14:paraId="1A4E475A" w14:textId="77777777" w:rsidR="00B4111F" w:rsidRDefault="00B4111F" w:rsidP="00B4111F">
      <w:pPr>
        <w:pStyle w:val="PL"/>
      </w:pPr>
      <w:r>
        <w:t xml:space="preserve">        nfStorageUsage:</w:t>
      </w:r>
    </w:p>
    <w:p w14:paraId="4813F4A7" w14:textId="77777777" w:rsidR="00B4111F" w:rsidRDefault="00B4111F" w:rsidP="00B4111F">
      <w:pPr>
        <w:pStyle w:val="PL"/>
      </w:pPr>
      <w:r>
        <w:t xml:space="preserve">          type: integer</w:t>
      </w:r>
    </w:p>
    <w:p w14:paraId="409D83E8" w14:textId="77777777" w:rsidR="00B4111F" w:rsidRDefault="00B4111F" w:rsidP="00B4111F">
      <w:pPr>
        <w:pStyle w:val="PL"/>
      </w:pPr>
      <w:r>
        <w:t xml:space="preserve">        nfLoadLevelAverage:</w:t>
      </w:r>
    </w:p>
    <w:p w14:paraId="75DA41EE" w14:textId="77777777" w:rsidR="00B4111F" w:rsidRDefault="00B4111F" w:rsidP="00B4111F">
      <w:pPr>
        <w:pStyle w:val="PL"/>
      </w:pPr>
      <w:r>
        <w:t xml:space="preserve">          type: integer</w:t>
      </w:r>
    </w:p>
    <w:p w14:paraId="512041D1" w14:textId="77777777" w:rsidR="00B4111F" w:rsidRDefault="00B4111F" w:rsidP="00B4111F">
      <w:pPr>
        <w:pStyle w:val="PL"/>
      </w:pPr>
      <w:r>
        <w:t xml:space="preserve">        nfLoadLevelpeak:</w:t>
      </w:r>
    </w:p>
    <w:p w14:paraId="5D89E097" w14:textId="77777777" w:rsidR="00B4111F" w:rsidRDefault="00B4111F" w:rsidP="00B4111F">
      <w:pPr>
        <w:pStyle w:val="PL"/>
      </w:pPr>
      <w:r>
        <w:t xml:space="preserve">          type: integer</w:t>
      </w:r>
    </w:p>
    <w:p w14:paraId="0D79EFC1" w14:textId="77777777" w:rsidR="00B4111F" w:rsidRDefault="00B4111F" w:rsidP="00B4111F">
      <w:pPr>
        <w:pStyle w:val="PL"/>
      </w:pPr>
      <w:r>
        <w:t xml:space="preserve">        nfLoadAvgInAoi:</w:t>
      </w:r>
    </w:p>
    <w:p w14:paraId="19EF6BFF" w14:textId="77777777" w:rsidR="00B4111F" w:rsidRDefault="00B4111F" w:rsidP="00B4111F">
      <w:pPr>
        <w:pStyle w:val="PL"/>
      </w:pPr>
      <w:r>
        <w:t xml:space="preserve">          type: integer</w:t>
      </w:r>
    </w:p>
    <w:p w14:paraId="110EE7E9" w14:textId="77777777" w:rsidR="00B4111F" w:rsidRDefault="00B4111F" w:rsidP="00B4111F">
      <w:pPr>
        <w:pStyle w:val="PL"/>
      </w:pPr>
      <w:r>
        <w:t xml:space="preserve">        snssai:</w:t>
      </w:r>
    </w:p>
    <w:p w14:paraId="03E39A0F" w14:textId="77777777" w:rsidR="00B4111F" w:rsidRDefault="00B4111F" w:rsidP="00B4111F">
      <w:pPr>
        <w:pStyle w:val="PL"/>
      </w:pPr>
      <w:r>
        <w:t xml:space="preserve">          $ref: 'TS29571_CommonData.yaml#/components/schemas/Snssai'</w:t>
      </w:r>
    </w:p>
    <w:p w14:paraId="4D99DEB5" w14:textId="77777777" w:rsidR="00B4111F" w:rsidRDefault="00B4111F" w:rsidP="00B4111F">
      <w:pPr>
        <w:pStyle w:val="PL"/>
      </w:pPr>
      <w:r>
        <w:t xml:space="preserve">        confidence:</w:t>
      </w:r>
    </w:p>
    <w:p w14:paraId="23019481" w14:textId="77777777" w:rsidR="00B4111F" w:rsidRDefault="00B4111F" w:rsidP="00B4111F">
      <w:pPr>
        <w:pStyle w:val="PL"/>
      </w:pPr>
      <w:r>
        <w:t xml:space="preserve">          $ref: 'TS29571_CommonData.yaml#/components/schemas/Uinteger'</w:t>
      </w:r>
    </w:p>
    <w:p w14:paraId="0EAAEF09" w14:textId="77777777" w:rsidR="00B4111F" w:rsidRDefault="00B4111F" w:rsidP="00B4111F">
      <w:pPr>
        <w:pStyle w:val="PL"/>
      </w:pPr>
      <w:r>
        <w:t xml:space="preserve">      allOf:</w:t>
      </w:r>
    </w:p>
    <w:p w14:paraId="4EA0DB66" w14:textId="77777777" w:rsidR="00B4111F" w:rsidRDefault="00B4111F" w:rsidP="00B4111F">
      <w:pPr>
        <w:pStyle w:val="PL"/>
      </w:pPr>
      <w:r>
        <w:t xml:space="preserve">        - required: [nfType]</w:t>
      </w:r>
    </w:p>
    <w:p w14:paraId="0C0DBB90" w14:textId="77777777" w:rsidR="00B4111F" w:rsidRDefault="00B4111F" w:rsidP="00B4111F">
      <w:pPr>
        <w:pStyle w:val="PL"/>
      </w:pPr>
      <w:r>
        <w:t xml:space="preserve">        - required: [nfInstanceId]</w:t>
      </w:r>
    </w:p>
    <w:p w14:paraId="05E13F2F" w14:textId="77777777" w:rsidR="00B4111F" w:rsidRDefault="00B4111F" w:rsidP="00B4111F">
      <w:pPr>
        <w:pStyle w:val="PL"/>
      </w:pPr>
      <w:r>
        <w:t xml:space="preserve">        - anyOf:</w:t>
      </w:r>
    </w:p>
    <w:p w14:paraId="2D41A692" w14:textId="77777777" w:rsidR="00B4111F" w:rsidRDefault="00B4111F" w:rsidP="00B4111F">
      <w:pPr>
        <w:pStyle w:val="PL"/>
      </w:pPr>
      <w:r>
        <w:t xml:space="preserve">          - required: [nfStatus]</w:t>
      </w:r>
    </w:p>
    <w:p w14:paraId="4AA0073B" w14:textId="77777777" w:rsidR="00B4111F" w:rsidRDefault="00B4111F" w:rsidP="00B4111F">
      <w:pPr>
        <w:pStyle w:val="PL"/>
      </w:pPr>
      <w:r>
        <w:t xml:space="preserve">          - required: [nfCpuUsage]</w:t>
      </w:r>
    </w:p>
    <w:p w14:paraId="78423441" w14:textId="77777777" w:rsidR="00B4111F" w:rsidRDefault="00B4111F" w:rsidP="00B4111F">
      <w:pPr>
        <w:pStyle w:val="PL"/>
      </w:pPr>
      <w:r>
        <w:t xml:space="preserve">          - required: [nfMemoryUsage]</w:t>
      </w:r>
    </w:p>
    <w:p w14:paraId="1EDB88F1" w14:textId="77777777" w:rsidR="00B4111F" w:rsidRDefault="00B4111F" w:rsidP="00B4111F">
      <w:pPr>
        <w:pStyle w:val="PL"/>
      </w:pPr>
      <w:r>
        <w:t xml:space="preserve">          - required: [nfStorageUsage]</w:t>
      </w:r>
    </w:p>
    <w:p w14:paraId="67214B9B" w14:textId="77777777" w:rsidR="00B4111F" w:rsidRDefault="00B4111F" w:rsidP="00B4111F">
      <w:pPr>
        <w:pStyle w:val="PL"/>
      </w:pPr>
      <w:r>
        <w:t xml:space="preserve">          - required: [nfLoadLevelAverage]</w:t>
      </w:r>
    </w:p>
    <w:p w14:paraId="035E7325" w14:textId="77777777" w:rsidR="00B4111F" w:rsidRDefault="00B4111F" w:rsidP="00B4111F">
      <w:pPr>
        <w:pStyle w:val="PL"/>
      </w:pPr>
      <w:r>
        <w:t xml:space="preserve">          - required: [nfLoadLevelPeak]</w:t>
      </w:r>
    </w:p>
    <w:p w14:paraId="59741341" w14:textId="77777777" w:rsidR="00B4111F" w:rsidRDefault="00B4111F" w:rsidP="00B4111F">
      <w:pPr>
        <w:pStyle w:val="PL"/>
      </w:pPr>
    </w:p>
    <w:p w14:paraId="55138306" w14:textId="77777777" w:rsidR="00B4111F" w:rsidRDefault="00B4111F" w:rsidP="00B4111F">
      <w:pPr>
        <w:pStyle w:val="PL"/>
      </w:pPr>
      <w:r>
        <w:t xml:space="preserve">    NfStatus:</w:t>
      </w:r>
    </w:p>
    <w:p w14:paraId="689651EC" w14:textId="77777777" w:rsidR="00B4111F" w:rsidRDefault="00B4111F" w:rsidP="00B4111F">
      <w:pPr>
        <w:pStyle w:val="PL"/>
      </w:pPr>
      <w:r>
        <w:t xml:space="preserve">      description: Contains the percentage of time spent on various NF states.</w:t>
      </w:r>
    </w:p>
    <w:p w14:paraId="69D1B548" w14:textId="77777777" w:rsidR="00B4111F" w:rsidRDefault="00B4111F" w:rsidP="00B4111F">
      <w:pPr>
        <w:pStyle w:val="PL"/>
      </w:pPr>
      <w:r>
        <w:t xml:space="preserve">      type: object</w:t>
      </w:r>
    </w:p>
    <w:p w14:paraId="2D24703C" w14:textId="77777777" w:rsidR="00B4111F" w:rsidRDefault="00B4111F" w:rsidP="00B4111F">
      <w:pPr>
        <w:pStyle w:val="PL"/>
      </w:pPr>
      <w:r>
        <w:t xml:space="preserve">      properties:</w:t>
      </w:r>
    </w:p>
    <w:p w14:paraId="69F288E8" w14:textId="77777777" w:rsidR="00B4111F" w:rsidRDefault="00B4111F" w:rsidP="00B4111F">
      <w:pPr>
        <w:pStyle w:val="PL"/>
      </w:pPr>
      <w:r>
        <w:t xml:space="preserve">        statusRegistered:</w:t>
      </w:r>
    </w:p>
    <w:p w14:paraId="187B27B1" w14:textId="77777777" w:rsidR="00B4111F" w:rsidRDefault="00B4111F" w:rsidP="00B4111F">
      <w:pPr>
        <w:pStyle w:val="PL"/>
      </w:pPr>
      <w:r>
        <w:t xml:space="preserve">          $ref: 'TS29571_CommonData.yaml#/components/schemas/SamplingRatio'</w:t>
      </w:r>
    </w:p>
    <w:p w14:paraId="47AE6AFF" w14:textId="77777777" w:rsidR="00B4111F" w:rsidRDefault="00B4111F" w:rsidP="00B4111F">
      <w:pPr>
        <w:pStyle w:val="PL"/>
      </w:pPr>
      <w:r>
        <w:t xml:space="preserve">        statusUnregistered:</w:t>
      </w:r>
    </w:p>
    <w:p w14:paraId="094B8D3C" w14:textId="77777777" w:rsidR="00B4111F" w:rsidRDefault="00B4111F" w:rsidP="00B4111F">
      <w:pPr>
        <w:pStyle w:val="PL"/>
      </w:pPr>
      <w:r>
        <w:t xml:space="preserve">          $ref: 'TS29571_CommonData.yaml#/components/schemas/SamplingRatio'</w:t>
      </w:r>
    </w:p>
    <w:p w14:paraId="3275ED0C" w14:textId="77777777" w:rsidR="00B4111F" w:rsidRDefault="00B4111F" w:rsidP="00B4111F">
      <w:pPr>
        <w:pStyle w:val="PL"/>
      </w:pPr>
      <w:r>
        <w:t xml:space="preserve">        statusUndiscoverable:</w:t>
      </w:r>
    </w:p>
    <w:p w14:paraId="7113AC50" w14:textId="77777777" w:rsidR="00B4111F" w:rsidRDefault="00B4111F" w:rsidP="00B4111F">
      <w:pPr>
        <w:pStyle w:val="PL"/>
      </w:pPr>
      <w:r>
        <w:t xml:space="preserve">          $ref: 'TS29571_CommonData.yaml#/components/schemas/SamplingRatio'</w:t>
      </w:r>
    </w:p>
    <w:p w14:paraId="1AC679CB" w14:textId="77777777" w:rsidR="00B4111F" w:rsidRDefault="00B4111F" w:rsidP="00B4111F">
      <w:pPr>
        <w:pStyle w:val="PL"/>
      </w:pPr>
      <w:r>
        <w:t xml:space="preserve">      anyOf:</w:t>
      </w:r>
    </w:p>
    <w:p w14:paraId="4B3B169F" w14:textId="77777777" w:rsidR="00B4111F" w:rsidRDefault="00B4111F" w:rsidP="00B4111F">
      <w:pPr>
        <w:pStyle w:val="PL"/>
      </w:pPr>
      <w:r>
        <w:t xml:space="preserve">        - required: [statusRegistered]</w:t>
      </w:r>
    </w:p>
    <w:p w14:paraId="34DF9C3E" w14:textId="77777777" w:rsidR="00B4111F" w:rsidRDefault="00B4111F" w:rsidP="00B4111F">
      <w:pPr>
        <w:pStyle w:val="PL"/>
      </w:pPr>
      <w:r>
        <w:t xml:space="preserve">        - required: [statusUnregistered]</w:t>
      </w:r>
    </w:p>
    <w:p w14:paraId="0179BF22" w14:textId="77777777" w:rsidR="00B4111F" w:rsidRDefault="00B4111F" w:rsidP="00B4111F">
      <w:pPr>
        <w:pStyle w:val="PL"/>
      </w:pPr>
      <w:r>
        <w:t xml:space="preserve">        - required: [statusUndiscoverable]</w:t>
      </w:r>
    </w:p>
    <w:p w14:paraId="36A62F34" w14:textId="77777777" w:rsidR="00B4111F" w:rsidRDefault="00B4111F" w:rsidP="00B4111F">
      <w:pPr>
        <w:pStyle w:val="PL"/>
      </w:pPr>
    </w:p>
    <w:p w14:paraId="206DAC0B" w14:textId="77777777" w:rsidR="00B4111F" w:rsidRDefault="00B4111F" w:rsidP="00B4111F">
      <w:pPr>
        <w:pStyle w:val="PL"/>
      </w:pPr>
      <w:r>
        <w:t xml:space="preserve">    AnySlice:</w:t>
      </w:r>
    </w:p>
    <w:p w14:paraId="2A6DF23F" w14:textId="77777777" w:rsidR="00B4111F" w:rsidRDefault="00B4111F" w:rsidP="00B4111F">
      <w:pPr>
        <w:pStyle w:val="PL"/>
      </w:pPr>
      <w:r>
        <w:t xml:space="preserve">      type: boolean</w:t>
      </w:r>
    </w:p>
    <w:p w14:paraId="56F322F7" w14:textId="77777777" w:rsidR="00B4111F" w:rsidRDefault="00B4111F" w:rsidP="00B4111F">
      <w:pPr>
        <w:pStyle w:val="PL"/>
      </w:pPr>
      <w:r>
        <w:t xml:space="preserve">      description: &gt;</w:t>
      </w:r>
    </w:p>
    <w:p w14:paraId="489153E4" w14:textId="77777777" w:rsidR="00B4111F" w:rsidRDefault="00B4111F" w:rsidP="00B4111F">
      <w:pPr>
        <w:pStyle w:val="PL"/>
      </w:pPr>
      <w:r>
        <w:t xml:space="preserve">        "false" represents not applicable for all slices. "true" represents applicable for all slices.</w:t>
      </w:r>
    </w:p>
    <w:p w14:paraId="0A4C3CD4" w14:textId="77777777" w:rsidR="00B4111F" w:rsidRDefault="00B4111F" w:rsidP="00B4111F">
      <w:pPr>
        <w:pStyle w:val="PL"/>
      </w:pPr>
    </w:p>
    <w:p w14:paraId="29C6532E" w14:textId="77777777" w:rsidR="00B4111F" w:rsidRDefault="00B4111F" w:rsidP="00B4111F">
      <w:pPr>
        <w:pStyle w:val="PL"/>
      </w:pPr>
      <w:r>
        <w:t xml:space="preserve">    LoadLevelInformation:</w:t>
      </w:r>
    </w:p>
    <w:p w14:paraId="3871CE19" w14:textId="77777777" w:rsidR="00B4111F" w:rsidRDefault="00B4111F" w:rsidP="00B4111F">
      <w:pPr>
        <w:pStyle w:val="PL"/>
      </w:pPr>
      <w:r>
        <w:t xml:space="preserve">      type: integer</w:t>
      </w:r>
    </w:p>
    <w:p w14:paraId="00FC6C61" w14:textId="77777777" w:rsidR="00B4111F" w:rsidRDefault="00B4111F" w:rsidP="00B4111F">
      <w:pPr>
        <w:pStyle w:val="PL"/>
      </w:pPr>
      <w:r>
        <w:t xml:space="preserve">      description: &gt;</w:t>
      </w:r>
    </w:p>
    <w:p w14:paraId="6ED669CD" w14:textId="77777777" w:rsidR="00B4111F" w:rsidRDefault="00B4111F" w:rsidP="00B4111F">
      <w:pPr>
        <w:pStyle w:val="PL"/>
      </w:pPr>
      <w:r>
        <w:t xml:space="preserve">        Load level information of the network slice and the optionally associated network slice</w:t>
      </w:r>
    </w:p>
    <w:p w14:paraId="32A5CFE4" w14:textId="77777777" w:rsidR="00B4111F" w:rsidRDefault="00B4111F" w:rsidP="00B4111F">
      <w:pPr>
        <w:pStyle w:val="PL"/>
      </w:pPr>
      <w:r>
        <w:t xml:space="preserve">        instance.</w:t>
      </w:r>
    </w:p>
    <w:p w14:paraId="1E252AEF" w14:textId="77777777" w:rsidR="00B4111F" w:rsidRDefault="00B4111F" w:rsidP="00B4111F">
      <w:pPr>
        <w:pStyle w:val="PL"/>
      </w:pPr>
    </w:p>
    <w:p w14:paraId="12ECC2C8" w14:textId="77777777" w:rsidR="00B4111F" w:rsidRDefault="00B4111F" w:rsidP="00B4111F">
      <w:pPr>
        <w:pStyle w:val="PL"/>
      </w:pPr>
      <w:r>
        <w:t xml:space="preserve">    AbnormalBehaviour:</w:t>
      </w:r>
    </w:p>
    <w:p w14:paraId="1FF92FBA" w14:textId="77777777" w:rsidR="00B4111F" w:rsidRDefault="00B4111F" w:rsidP="00B4111F">
      <w:pPr>
        <w:pStyle w:val="PL"/>
      </w:pPr>
      <w:r>
        <w:t xml:space="preserve">      description: Represents the abnormal behaviour information.</w:t>
      </w:r>
    </w:p>
    <w:p w14:paraId="35A8A778" w14:textId="77777777" w:rsidR="00B4111F" w:rsidRDefault="00B4111F" w:rsidP="00B4111F">
      <w:pPr>
        <w:pStyle w:val="PL"/>
      </w:pPr>
      <w:r>
        <w:t xml:space="preserve">      type: object</w:t>
      </w:r>
    </w:p>
    <w:p w14:paraId="222D8993" w14:textId="77777777" w:rsidR="00B4111F" w:rsidRDefault="00B4111F" w:rsidP="00B4111F">
      <w:pPr>
        <w:pStyle w:val="PL"/>
      </w:pPr>
      <w:r>
        <w:t xml:space="preserve">      properties:</w:t>
      </w:r>
    </w:p>
    <w:p w14:paraId="4803A438" w14:textId="77777777" w:rsidR="00B4111F" w:rsidRDefault="00B4111F" w:rsidP="00B4111F">
      <w:pPr>
        <w:pStyle w:val="PL"/>
      </w:pPr>
      <w:r>
        <w:t xml:space="preserve">        supis:</w:t>
      </w:r>
    </w:p>
    <w:p w14:paraId="4EBFCDB0" w14:textId="77777777" w:rsidR="00B4111F" w:rsidRDefault="00B4111F" w:rsidP="00B4111F">
      <w:pPr>
        <w:pStyle w:val="PL"/>
      </w:pPr>
      <w:r>
        <w:t xml:space="preserve">          type: array</w:t>
      </w:r>
    </w:p>
    <w:p w14:paraId="2F42AE82" w14:textId="77777777" w:rsidR="00B4111F" w:rsidRDefault="00B4111F" w:rsidP="00B4111F">
      <w:pPr>
        <w:pStyle w:val="PL"/>
      </w:pPr>
      <w:r>
        <w:t xml:space="preserve">          items:</w:t>
      </w:r>
    </w:p>
    <w:p w14:paraId="2C2D7557" w14:textId="77777777" w:rsidR="00B4111F" w:rsidRDefault="00B4111F" w:rsidP="00B4111F">
      <w:pPr>
        <w:pStyle w:val="PL"/>
      </w:pPr>
      <w:r>
        <w:t xml:space="preserve">            $ref: 'TS29571_CommonData.yaml#/components/schemas/Supi'</w:t>
      </w:r>
    </w:p>
    <w:p w14:paraId="66FB425A" w14:textId="77777777" w:rsidR="00B4111F" w:rsidRDefault="00B4111F" w:rsidP="00B4111F">
      <w:pPr>
        <w:pStyle w:val="PL"/>
      </w:pPr>
      <w:r>
        <w:t xml:space="preserve">          minItems: 1</w:t>
      </w:r>
    </w:p>
    <w:p w14:paraId="502D55EE" w14:textId="77777777" w:rsidR="00B4111F" w:rsidRDefault="00B4111F" w:rsidP="00B4111F">
      <w:pPr>
        <w:pStyle w:val="PL"/>
      </w:pPr>
      <w:r>
        <w:t xml:space="preserve">        excep:</w:t>
      </w:r>
    </w:p>
    <w:p w14:paraId="76466020" w14:textId="77777777" w:rsidR="00B4111F" w:rsidRDefault="00B4111F" w:rsidP="00B4111F">
      <w:pPr>
        <w:pStyle w:val="PL"/>
      </w:pPr>
      <w:r>
        <w:t xml:space="preserve">          $ref: '#/components/schemas/Exception'</w:t>
      </w:r>
    </w:p>
    <w:p w14:paraId="04E2B592" w14:textId="77777777" w:rsidR="00B4111F" w:rsidRDefault="00B4111F" w:rsidP="00B4111F">
      <w:pPr>
        <w:pStyle w:val="PL"/>
      </w:pPr>
      <w:r>
        <w:t xml:space="preserve">        dnn:</w:t>
      </w:r>
    </w:p>
    <w:p w14:paraId="085C64F4" w14:textId="77777777" w:rsidR="00B4111F" w:rsidRDefault="00B4111F" w:rsidP="00B4111F">
      <w:pPr>
        <w:pStyle w:val="PL"/>
      </w:pPr>
      <w:r>
        <w:t xml:space="preserve">          $ref: 'TS29571_CommonData.yaml#/components/schemas/Dnn'</w:t>
      </w:r>
    </w:p>
    <w:p w14:paraId="5B999FFC" w14:textId="77777777" w:rsidR="00B4111F" w:rsidRDefault="00B4111F" w:rsidP="00B4111F">
      <w:pPr>
        <w:pStyle w:val="PL"/>
      </w:pPr>
      <w:r>
        <w:t xml:space="preserve">        snssai:</w:t>
      </w:r>
    </w:p>
    <w:p w14:paraId="2F9B5AFE" w14:textId="77777777" w:rsidR="00B4111F" w:rsidRDefault="00B4111F" w:rsidP="00B4111F">
      <w:pPr>
        <w:pStyle w:val="PL"/>
      </w:pPr>
      <w:r>
        <w:t xml:space="preserve">          $ref: 'TS29571_CommonData.yaml#/components/schemas/Snssai'</w:t>
      </w:r>
    </w:p>
    <w:p w14:paraId="75FE90F2" w14:textId="77777777" w:rsidR="00B4111F" w:rsidRDefault="00B4111F" w:rsidP="00B4111F">
      <w:pPr>
        <w:pStyle w:val="PL"/>
      </w:pPr>
      <w:r>
        <w:t xml:space="preserve">        ratio:</w:t>
      </w:r>
    </w:p>
    <w:p w14:paraId="420B897A" w14:textId="77777777" w:rsidR="00B4111F" w:rsidRDefault="00B4111F" w:rsidP="00B4111F">
      <w:pPr>
        <w:pStyle w:val="PL"/>
      </w:pPr>
      <w:r>
        <w:t xml:space="preserve">          $ref: 'TS29571_CommonData.yaml#/components/schemas/SamplingRatio'</w:t>
      </w:r>
    </w:p>
    <w:p w14:paraId="4FA5E702" w14:textId="77777777" w:rsidR="00B4111F" w:rsidRDefault="00B4111F" w:rsidP="00B4111F">
      <w:pPr>
        <w:pStyle w:val="PL"/>
      </w:pPr>
      <w:r>
        <w:t xml:space="preserve">        confidence:</w:t>
      </w:r>
    </w:p>
    <w:p w14:paraId="2A9C21D4" w14:textId="77777777" w:rsidR="00B4111F" w:rsidRDefault="00B4111F" w:rsidP="00B4111F">
      <w:pPr>
        <w:pStyle w:val="PL"/>
      </w:pPr>
      <w:r>
        <w:t xml:space="preserve">          $ref: 'TS29571_CommonData.yaml#/components/schemas/Uinteger'</w:t>
      </w:r>
    </w:p>
    <w:p w14:paraId="42CA7D49" w14:textId="77777777" w:rsidR="00B4111F" w:rsidRDefault="00B4111F" w:rsidP="00B4111F">
      <w:pPr>
        <w:pStyle w:val="PL"/>
      </w:pPr>
      <w:r>
        <w:t xml:space="preserve">        addtMeasInfo:</w:t>
      </w:r>
    </w:p>
    <w:p w14:paraId="6D3526FE" w14:textId="77777777" w:rsidR="00B4111F" w:rsidRDefault="00B4111F" w:rsidP="00B4111F">
      <w:pPr>
        <w:pStyle w:val="PL"/>
      </w:pPr>
      <w:r>
        <w:t xml:space="preserve">          $ref: '#/components/schemas/AdditionalMeasurement'</w:t>
      </w:r>
    </w:p>
    <w:p w14:paraId="2B25D76F" w14:textId="77777777" w:rsidR="00B4111F" w:rsidRDefault="00B4111F" w:rsidP="00B4111F">
      <w:pPr>
        <w:pStyle w:val="PL"/>
      </w:pPr>
      <w:r>
        <w:t xml:space="preserve">      required:</w:t>
      </w:r>
    </w:p>
    <w:p w14:paraId="65C68C39" w14:textId="77777777" w:rsidR="00B4111F" w:rsidRDefault="00B4111F" w:rsidP="00B4111F">
      <w:pPr>
        <w:pStyle w:val="PL"/>
      </w:pPr>
      <w:r>
        <w:t xml:space="preserve">        - excep</w:t>
      </w:r>
    </w:p>
    <w:p w14:paraId="0CFE4AD1" w14:textId="77777777" w:rsidR="00B4111F" w:rsidRDefault="00B4111F" w:rsidP="00B4111F">
      <w:pPr>
        <w:pStyle w:val="PL"/>
      </w:pPr>
    </w:p>
    <w:p w14:paraId="1288DAD1" w14:textId="77777777" w:rsidR="00B4111F" w:rsidRDefault="00B4111F" w:rsidP="00B4111F">
      <w:pPr>
        <w:pStyle w:val="PL"/>
      </w:pPr>
      <w:r>
        <w:t xml:space="preserve">    Exception:</w:t>
      </w:r>
    </w:p>
    <w:p w14:paraId="273F41D2" w14:textId="77777777" w:rsidR="00B4111F" w:rsidRDefault="00B4111F" w:rsidP="00B4111F">
      <w:pPr>
        <w:pStyle w:val="PL"/>
      </w:pPr>
      <w:r>
        <w:t xml:space="preserve">      description: Represents the Exception information.</w:t>
      </w:r>
    </w:p>
    <w:p w14:paraId="40CCCA1D" w14:textId="77777777" w:rsidR="00B4111F" w:rsidRDefault="00B4111F" w:rsidP="00B4111F">
      <w:pPr>
        <w:pStyle w:val="PL"/>
      </w:pPr>
      <w:r>
        <w:t xml:space="preserve">      type: object</w:t>
      </w:r>
    </w:p>
    <w:p w14:paraId="0B72968D" w14:textId="77777777" w:rsidR="00B4111F" w:rsidRDefault="00B4111F" w:rsidP="00B4111F">
      <w:pPr>
        <w:pStyle w:val="PL"/>
      </w:pPr>
      <w:r>
        <w:t xml:space="preserve">      properties:</w:t>
      </w:r>
    </w:p>
    <w:p w14:paraId="460654CC" w14:textId="77777777" w:rsidR="00B4111F" w:rsidRDefault="00B4111F" w:rsidP="00B4111F">
      <w:pPr>
        <w:pStyle w:val="PL"/>
      </w:pPr>
      <w:r>
        <w:t xml:space="preserve">        excepId:</w:t>
      </w:r>
    </w:p>
    <w:p w14:paraId="7BEFEB13" w14:textId="77777777" w:rsidR="00B4111F" w:rsidRDefault="00B4111F" w:rsidP="00B4111F">
      <w:pPr>
        <w:pStyle w:val="PL"/>
      </w:pPr>
      <w:r>
        <w:t xml:space="preserve">          $ref: '#/components/schemas/ExceptionId'</w:t>
      </w:r>
    </w:p>
    <w:p w14:paraId="3E1A375B" w14:textId="77777777" w:rsidR="00B4111F" w:rsidRDefault="00B4111F" w:rsidP="00B4111F">
      <w:pPr>
        <w:pStyle w:val="PL"/>
      </w:pPr>
      <w:r>
        <w:t xml:space="preserve">        excepLevel:</w:t>
      </w:r>
    </w:p>
    <w:p w14:paraId="0ECA76DA" w14:textId="77777777" w:rsidR="00B4111F" w:rsidRDefault="00B4111F" w:rsidP="00B4111F">
      <w:pPr>
        <w:pStyle w:val="PL"/>
      </w:pPr>
      <w:r>
        <w:t xml:space="preserve">          type: integer</w:t>
      </w:r>
    </w:p>
    <w:p w14:paraId="083E460A" w14:textId="77777777" w:rsidR="00B4111F" w:rsidRDefault="00B4111F" w:rsidP="00B4111F">
      <w:pPr>
        <w:pStyle w:val="PL"/>
      </w:pPr>
      <w:r>
        <w:t xml:space="preserve">        excepTrend:</w:t>
      </w:r>
    </w:p>
    <w:p w14:paraId="5811B3FD" w14:textId="77777777" w:rsidR="00B4111F" w:rsidRDefault="00B4111F" w:rsidP="00B4111F">
      <w:pPr>
        <w:pStyle w:val="PL"/>
      </w:pPr>
      <w:r>
        <w:t xml:space="preserve">          $ref: '#/components/schemas/ExceptionTrend'</w:t>
      </w:r>
    </w:p>
    <w:p w14:paraId="3A32E041" w14:textId="77777777" w:rsidR="00B4111F" w:rsidRDefault="00B4111F" w:rsidP="00B4111F">
      <w:pPr>
        <w:pStyle w:val="PL"/>
      </w:pPr>
      <w:r>
        <w:t xml:space="preserve">      required:</w:t>
      </w:r>
    </w:p>
    <w:p w14:paraId="4CD1F44E" w14:textId="77777777" w:rsidR="00B4111F" w:rsidRDefault="00B4111F" w:rsidP="00B4111F">
      <w:pPr>
        <w:pStyle w:val="PL"/>
      </w:pPr>
      <w:r>
        <w:t xml:space="preserve">        - excepId</w:t>
      </w:r>
    </w:p>
    <w:p w14:paraId="2D96343F" w14:textId="77777777" w:rsidR="00B4111F" w:rsidRDefault="00B4111F" w:rsidP="00B4111F">
      <w:pPr>
        <w:pStyle w:val="PL"/>
      </w:pPr>
    </w:p>
    <w:p w14:paraId="765F1B8B" w14:textId="77777777" w:rsidR="00B4111F" w:rsidRDefault="00B4111F" w:rsidP="00B4111F">
      <w:pPr>
        <w:pStyle w:val="PL"/>
      </w:pPr>
      <w:r>
        <w:t xml:space="preserve">    AdditionalMeasurement:</w:t>
      </w:r>
    </w:p>
    <w:p w14:paraId="39B0885A" w14:textId="77777777" w:rsidR="00B4111F" w:rsidRDefault="00B4111F" w:rsidP="00B4111F">
      <w:pPr>
        <w:pStyle w:val="PL"/>
      </w:pPr>
      <w:r>
        <w:t xml:space="preserve">      description: Represents additional measurement information.</w:t>
      </w:r>
    </w:p>
    <w:p w14:paraId="446BAB0E" w14:textId="77777777" w:rsidR="00B4111F" w:rsidRDefault="00B4111F" w:rsidP="00B4111F">
      <w:pPr>
        <w:pStyle w:val="PL"/>
      </w:pPr>
      <w:r>
        <w:t xml:space="preserve">      type: object</w:t>
      </w:r>
    </w:p>
    <w:p w14:paraId="718E0110" w14:textId="77777777" w:rsidR="00B4111F" w:rsidRDefault="00B4111F" w:rsidP="00B4111F">
      <w:pPr>
        <w:pStyle w:val="PL"/>
      </w:pPr>
      <w:r>
        <w:t xml:space="preserve">      properties:</w:t>
      </w:r>
    </w:p>
    <w:p w14:paraId="6FCBBFDD" w14:textId="77777777" w:rsidR="00B4111F" w:rsidRDefault="00B4111F" w:rsidP="00B4111F">
      <w:pPr>
        <w:pStyle w:val="PL"/>
      </w:pPr>
      <w:r>
        <w:t xml:space="preserve">        unexpLoc:</w:t>
      </w:r>
    </w:p>
    <w:p w14:paraId="768C87A1" w14:textId="77777777" w:rsidR="00B4111F" w:rsidRDefault="00B4111F" w:rsidP="00B4111F">
      <w:pPr>
        <w:pStyle w:val="PL"/>
      </w:pPr>
      <w:r>
        <w:t xml:space="preserve">          $ref: 'TS29554_Npcf_BDTPolicyControl.yaml#/components/schemas/NetworkAreaInfo'</w:t>
      </w:r>
    </w:p>
    <w:p w14:paraId="083C1F8E" w14:textId="77777777" w:rsidR="00B4111F" w:rsidRDefault="00B4111F" w:rsidP="00B4111F">
      <w:pPr>
        <w:pStyle w:val="PL"/>
      </w:pPr>
      <w:r>
        <w:t xml:space="preserve">        unexpFlowTeps:</w:t>
      </w:r>
    </w:p>
    <w:p w14:paraId="05934C01" w14:textId="77777777" w:rsidR="00B4111F" w:rsidRDefault="00B4111F" w:rsidP="00B4111F">
      <w:pPr>
        <w:pStyle w:val="PL"/>
      </w:pPr>
      <w:r>
        <w:t xml:space="preserve">          type: array</w:t>
      </w:r>
    </w:p>
    <w:p w14:paraId="7ED7656D" w14:textId="77777777" w:rsidR="00B4111F" w:rsidRDefault="00B4111F" w:rsidP="00B4111F">
      <w:pPr>
        <w:pStyle w:val="PL"/>
      </w:pPr>
      <w:r>
        <w:t xml:space="preserve">          items:</w:t>
      </w:r>
    </w:p>
    <w:p w14:paraId="285B071A" w14:textId="77777777" w:rsidR="00B4111F" w:rsidRDefault="00B4111F" w:rsidP="00B4111F">
      <w:pPr>
        <w:pStyle w:val="PL"/>
      </w:pPr>
      <w:r>
        <w:t xml:space="preserve">            $ref: '#/components/schemas/IpEthFlowDescription'</w:t>
      </w:r>
    </w:p>
    <w:p w14:paraId="472C37B4" w14:textId="77777777" w:rsidR="00B4111F" w:rsidRDefault="00B4111F" w:rsidP="00B4111F">
      <w:pPr>
        <w:pStyle w:val="PL"/>
      </w:pPr>
      <w:r>
        <w:t xml:space="preserve">          minItems: 1</w:t>
      </w:r>
    </w:p>
    <w:p w14:paraId="0661C445" w14:textId="77777777" w:rsidR="00B4111F" w:rsidRDefault="00B4111F" w:rsidP="00B4111F">
      <w:pPr>
        <w:pStyle w:val="PL"/>
      </w:pPr>
      <w:r>
        <w:t xml:space="preserve">        unexpWakes:</w:t>
      </w:r>
    </w:p>
    <w:p w14:paraId="6FB3304E" w14:textId="77777777" w:rsidR="00B4111F" w:rsidRDefault="00B4111F" w:rsidP="00B4111F">
      <w:pPr>
        <w:pStyle w:val="PL"/>
      </w:pPr>
      <w:r>
        <w:t xml:space="preserve">          type: array</w:t>
      </w:r>
    </w:p>
    <w:p w14:paraId="485104BD" w14:textId="77777777" w:rsidR="00B4111F" w:rsidRDefault="00B4111F" w:rsidP="00B4111F">
      <w:pPr>
        <w:pStyle w:val="PL"/>
      </w:pPr>
      <w:r>
        <w:t xml:space="preserve">          items:</w:t>
      </w:r>
    </w:p>
    <w:p w14:paraId="672FAFC8" w14:textId="77777777" w:rsidR="00B4111F" w:rsidRDefault="00B4111F" w:rsidP="00B4111F">
      <w:pPr>
        <w:pStyle w:val="PL"/>
      </w:pPr>
      <w:r>
        <w:t xml:space="preserve">            $ref: 'TS29571_CommonData.yaml#/components/schemas/DateTime'</w:t>
      </w:r>
    </w:p>
    <w:p w14:paraId="2B7785CA" w14:textId="77777777" w:rsidR="00B4111F" w:rsidRDefault="00B4111F" w:rsidP="00B4111F">
      <w:pPr>
        <w:pStyle w:val="PL"/>
      </w:pPr>
      <w:r>
        <w:t xml:space="preserve">          minItems: 1</w:t>
      </w:r>
    </w:p>
    <w:p w14:paraId="23547312" w14:textId="77777777" w:rsidR="00B4111F" w:rsidRDefault="00B4111F" w:rsidP="00B4111F">
      <w:pPr>
        <w:pStyle w:val="PL"/>
      </w:pPr>
      <w:r>
        <w:t xml:space="preserve">        ddosAttack:</w:t>
      </w:r>
    </w:p>
    <w:p w14:paraId="79CF4776" w14:textId="77777777" w:rsidR="00B4111F" w:rsidRDefault="00B4111F" w:rsidP="00B4111F">
      <w:pPr>
        <w:pStyle w:val="PL"/>
      </w:pPr>
      <w:r>
        <w:t xml:space="preserve">          $ref: '#/components/schemas/AddressList'</w:t>
      </w:r>
    </w:p>
    <w:p w14:paraId="1FF5767A" w14:textId="77777777" w:rsidR="00B4111F" w:rsidRDefault="00B4111F" w:rsidP="00B4111F">
      <w:pPr>
        <w:pStyle w:val="PL"/>
      </w:pPr>
      <w:r>
        <w:t xml:space="preserve">        wrgDest:</w:t>
      </w:r>
    </w:p>
    <w:p w14:paraId="26CEDC7F" w14:textId="77777777" w:rsidR="00B4111F" w:rsidRDefault="00B4111F" w:rsidP="00B4111F">
      <w:pPr>
        <w:pStyle w:val="PL"/>
      </w:pPr>
      <w:r>
        <w:t xml:space="preserve">          $ref: '#/components/schemas/AddressList'</w:t>
      </w:r>
    </w:p>
    <w:p w14:paraId="68EDB420" w14:textId="77777777" w:rsidR="00B4111F" w:rsidRDefault="00B4111F" w:rsidP="00B4111F">
      <w:pPr>
        <w:pStyle w:val="PL"/>
      </w:pPr>
      <w:r>
        <w:t xml:space="preserve">        circums:</w:t>
      </w:r>
    </w:p>
    <w:p w14:paraId="02240E1D" w14:textId="77777777" w:rsidR="00B4111F" w:rsidRDefault="00B4111F" w:rsidP="00B4111F">
      <w:pPr>
        <w:pStyle w:val="PL"/>
      </w:pPr>
      <w:r>
        <w:t xml:space="preserve">          type: array</w:t>
      </w:r>
    </w:p>
    <w:p w14:paraId="3C3E23E2" w14:textId="77777777" w:rsidR="00B4111F" w:rsidRDefault="00B4111F" w:rsidP="00B4111F">
      <w:pPr>
        <w:pStyle w:val="PL"/>
      </w:pPr>
      <w:r>
        <w:t xml:space="preserve">          items:</w:t>
      </w:r>
    </w:p>
    <w:p w14:paraId="36F37B88" w14:textId="77777777" w:rsidR="00B4111F" w:rsidRDefault="00B4111F" w:rsidP="00B4111F">
      <w:pPr>
        <w:pStyle w:val="PL"/>
      </w:pPr>
      <w:r>
        <w:t xml:space="preserve">            $ref: '#/components/schemas/CircumstanceDescription'</w:t>
      </w:r>
    </w:p>
    <w:p w14:paraId="35D6E680" w14:textId="77777777" w:rsidR="00B4111F" w:rsidRDefault="00B4111F" w:rsidP="00B4111F">
      <w:pPr>
        <w:pStyle w:val="PL"/>
      </w:pPr>
      <w:r>
        <w:t xml:space="preserve">          minItems: 1</w:t>
      </w:r>
    </w:p>
    <w:p w14:paraId="10558B07" w14:textId="77777777" w:rsidR="00B4111F" w:rsidRDefault="00B4111F" w:rsidP="00B4111F">
      <w:pPr>
        <w:pStyle w:val="PL"/>
      </w:pPr>
    </w:p>
    <w:p w14:paraId="3CC34CCE" w14:textId="77777777" w:rsidR="00B4111F" w:rsidRDefault="00B4111F" w:rsidP="00B4111F">
      <w:pPr>
        <w:pStyle w:val="PL"/>
      </w:pPr>
      <w:r>
        <w:t xml:space="preserve">    IpEthFlowDescription:</w:t>
      </w:r>
    </w:p>
    <w:p w14:paraId="2B665CB2" w14:textId="77777777" w:rsidR="00B4111F" w:rsidRDefault="00B4111F" w:rsidP="00B4111F">
      <w:pPr>
        <w:pStyle w:val="PL"/>
      </w:pPr>
      <w:r>
        <w:t xml:space="preserve">      description: Contains the description of an Uplink and/or Downlink Ethernet flow.</w:t>
      </w:r>
    </w:p>
    <w:p w14:paraId="10FED4AF" w14:textId="77777777" w:rsidR="00B4111F" w:rsidRDefault="00B4111F" w:rsidP="00B4111F">
      <w:pPr>
        <w:pStyle w:val="PL"/>
      </w:pPr>
      <w:r>
        <w:t xml:space="preserve">      type: object</w:t>
      </w:r>
    </w:p>
    <w:p w14:paraId="1B320402" w14:textId="77777777" w:rsidR="00B4111F" w:rsidRDefault="00B4111F" w:rsidP="00B4111F">
      <w:pPr>
        <w:pStyle w:val="PL"/>
      </w:pPr>
      <w:r>
        <w:t xml:space="preserve">      properties:</w:t>
      </w:r>
    </w:p>
    <w:p w14:paraId="68D090AC" w14:textId="77777777" w:rsidR="00B4111F" w:rsidRDefault="00B4111F" w:rsidP="00B4111F">
      <w:pPr>
        <w:pStyle w:val="PL"/>
      </w:pPr>
      <w:r>
        <w:t xml:space="preserve">        ipTrafficFilter:</w:t>
      </w:r>
    </w:p>
    <w:p w14:paraId="244B0F6C" w14:textId="77777777" w:rsidR="00B4111F" w:rsidRDefault="00B4111F" w:rsidP="00B4111F">
      <w:pPr>
        <w:pStyle w:val="PL"/>
      </w:pPr>
      <w:r>
        <w:t xml:space="preserve">          $ref: 'TS29514_Npcf_PolicyAuthorization.yaml#/components/schemas/FlowDescription'</w:t>
      </w:r>
    </w:p>
    <w:p w14:paraId="6E9B5C27" w14:textId="77777777" w:rsidR="00B4111F" w:rsidRDefault="00B4111F" w:rsidP="00B4111F">
      <w:pPr>
        <w:pStyle w:val="PL"/>
      </w:pPr>
      <w:r>
        <w:t xml:space="preserve">        ethTrafficFilter:</w:t>
      </w:r>
    </w:p>
    <w:p w14:paraId="592B2DAA" w14:textId="77777777" w:rsidR="00B4111F" w:rsidRDefault="00B4111F" w:rsidP="00B4111F">
      <w:pPr>
        <w:pStyle w:val="PL"/>
      </w:pPr>
      <w:r>
        <w:t xml:space="preserve">          $ref: 'TS29514_Npcf_PolicyAuthorization.yaml#/components/schemas/EthFlowDescription'</w:t>
      </w:r>
    </w:p>
    <w:p w14:paraId="6883C95E" w14:textId="77777777" w:rsidR="00B4111F" w:rsidRDefault="00B4111F" w:rsidP="00B4111F">
      <w:pPr>
        <w:pStyle w:val="PL"/>
      </w:pPr>
      <w:r>
        <w:t xml:space="preserve">      oneOf:</w:t>
      </w:r>
    </w:p>
    <w:p w14:paraId="22D10998" w14:textId="77777777" w:rsidR="00B4111F" w:rsidRDefault="00B4111F" w:rsidP="00B4111F">
      <w:pPr>
        <w:pStyle w:val="PL"/>
      </w:pPr>
      <w:r>
        <w:t xml:space="preserve">        - required: [ipTrafficFilter]</w:t>
      </w:r>
    </w:p>
    <w:p w14:paraId="4869DC04" w14:textId="77777777" w:rsidR="00B4111F" w:rsidRDefault="00B4111F" w:rsidP="00B4111F">
      <w:pPr>
        <w:pStyle w:val="PL"/>
      </w:pPr>
      <w:r>
        <w:t xml:space="preserve">        - required: [ethTrafficFilter]</w:t>
      </w:r>
    </w:p>
    <w:p w14:paraId="202A7074" w14:textId="77777777" w:rsidR="00B4111F" w:rsidRDefault="00B4111F" w:rsidP="00B4111F">
      <w:pPr>
        <w:pStyle w:val="PL"/>
      </w:pPr>
    </w:p>
    <w:p w14:paraId="1728D44E" w14:textId="77777777" w:rsidR="00B4111F" w:rsidRDefault="00B4111F" w:rsidP="00B4111F">
      <w:pPr>
        <w:pStyle w:val="PL"/>
      </w:pPr>
      <w:r>
        <w:t xml:space="preserve">    AddressList:</w:t>
      </w:r>
    </w:p>
    <w:p w14:paraId="146576BA" w14:textId="77777777" w:rsidR="00B4111F" w:rsidRDefault="00B4111F" w:rsidP="00B4111F">
      <w:pPr>
        <w:pStyle w:val="PL"/>
      </w:pPr>
      <w:r>
        <w:t xml:space="preserve">      description: Represents a list of IPv4 and/or IPv6 addresses.</w:t>
      </w:r>
    </w:p>
    <w:p w14:paraId="13886E80" w14:textId="77777777" w:rsidR="00B4111F" w:rsidRDefault="00B4111F" w:rsidP="00B4111F">
      <w:pPr>
        <w:pStyle w:val="PL"/>
      </w:pPr>
      <w:r>
        <w:t xml:space="preserve">      type: object</w:t>
      </w:r>
    </w:p>
    <w:p w14:paraId="7403EF6D" w14:textId="77777777" w:rsidR="00B4111F" w:rsidRDefault="00B4111F" w:rsidP="00B4111F">
      <w:pPr>
        <w:pStyle w:val="PL"/>
      </w:pPr>
      <w:r>
        <w:t xml:space="preserve">      properties:</w:t>
      </w:r>
    </w:p>
    <w:p w14:paraId="56051B03" w14:textId="77777777" w:rsidR="00B4111F" w:rsidRDefault="00B4111F" w:rsidP="00B4111F">
      <w:pPr>
        <w:pStyle w:val="PL"/>
      </w:pPr>
      <w:r>
        <w:t xml:space="preserve">        ipv4Addrs:</w:t>
      </w:r>
    </w:p>
    <w:p w14:paraId="1CEA2A05" w14:textId="77777777" w:rsidR="00B4111F" w:rsidRDefault="00B4111F" w:rsidP="00B4111F">
      <w:pPr>
        <w:pStyle w:val="PL"/>
      </w:pPr>
      <w:r>
        <w:t xml:space="preserve">          type: array</w:t>
      </w:r>
    </w:p>
    <w:p w14:paraId="5E5AB2D1" w14:textId="77777777" w:rsidR="00B4111F" w:rsidRDefault="00B4111F" w:rsidP="00B4111F">
      <w:pPr>
        <w:pStyle w:val="PL"/>
      </w:pPr>
      <w:r>
        <w:t xml:space="preserve">          items:</w:t>
      </w:r>
    </w:p>
    <w:p w14:paraId="588AF42F" w14:textId="77777777" w:rsidR="00B4111F" w:rsidRDefault="00B4111F" w:rsidP="00B4111F">
      <w:pPr>
        <w:pStyle w:val="PL"/>
      </w:pPr>
      <w:r>
        <w:t xml:space="preserve">            $ref: 'TS29571_CommonData.yaml#/components/schemas/Ipv4Addr'</w:t>
      </w:r>
    </w:p>
    <w:p w14:paraId="65C69D5E" w14:textId="77777777" w:rsidR="00B4111F" w:rsidRDefault="00B4111F" w:rsidP="00B4111F">
      <w:pPr>
        <w:pStyle w:val="PL"/>
      </w:pPr>
      <w:r>
        <w:t xml:space="preserve">          minItems: 1</w:t>
      </w:r>
    </w:p>
    <w:p w14:paraId="0F900761" w14:textId="77777777" w:rsidR="00B4111F" w:rsidRDefault="00B4111F" w:rsidP="00B4111F">
      <w:pPr>
        <w:pStyle w:val="PL"/>
      </w:pPr>
      <w:r>
        <w:t xml:space="preserve">        ipv6Addrs:</w:t>
      </w:r>
    </w:p>
    <w:p w14:paraId="2377BAC1" w14:textId="77777777" w:rsidR="00B4111F" w:rsidRDefault="00B4111F" w:rsidP="00B4111F">
      <w:pPr>
        <w:pStyle w:val="PL"/>
      </w:pPr>
      <w:r>
        <w:t xml:space="preserve">          type: array</w:t>
      </w:r>
    </w:p>
    <w:p w14:paraId="43443F87" w14:textId="77777777" w:rsidR="00B4111F" w:rsidRDefault="00B4111F" w:rsidP="00B4111F">
      <w:pPr>
        <w:pStyle w:val="PL"/>
      </w:pPr>
      <w:r>
        <w:t xml:space="preserve">          items:</w:t>
      </w:r>
    </w:p>
    <w:p w14:paraId="2C45E779" w14:textId="77777777" w:rsidR="00B4111F" w:rsidRDefault="00B4111F" w:rsidP="00B4111F">
      <w:pPr>
        <w:pStyle w:val="PL"/>
      </w:pPr>
      <w:r>
        <w:t xml:space="preserve">            $ref: 'TS29571_CommonData.yaml#/components/schemas/Ipv6Addr'</w:t>
      </w:r>
    </w:p>
    <w:p w14:paraId="10CDE719" w14:textId="77777777" w:rsidR="00B4111F" w:rsidRDefault="00B4111F" w:rsidP="00B4111F">
      <w:pPr>
        <w:pStyle w:val="PL"/>
      </w:pPr>
      <w:r>
        <w:t xml:space="preserve">          minItems: 1</w:t>
      </w:r>
    </w:p>
    <w:p w14:paraId="46277144" w14:textId="77777777" w:rsidR="00B4111F" w:rsidRDefault="00B4111F" w:rsidP="00B4111F">
      <w:pPr>
        <w:pStyle w:val="PL"/>
      </w:pPr>
    </w:p>
    <w:p w14:paraId="7231069B" w14:textId="77777777" w:rsidR="00B4111F" w:rsidRDefault="00B4111F" w:rsidP="00B4111F">
      <w:pPr>
        <w:pStyle w:val="PL"/>
      </w:pPr>
      <w:r>
        <w:t xml:space="preserve">    CircumstanceDescription:</w:t>
      </w:r>
    </w:p>
    <w:p w14:paraId="5DD75E65" w14:textId="77777777" w:rsidR="00B4111F" w:rsidRDefault="00B4111F" w:rsidP="00B4111F">
      <w:pPr>
        <w:pStyle w:val="PL"/>
      </w:pPr>
      <w:r>
        <w:t xml:space="preserve">      description: Contains the description of a circumstance.</w:t>
      </w:r>
    </w:p>
    <w:p w14:paraId="2A4D2CB9" w14:textId="77777777" w:rsidR="00B4111F" w:rsidRDefault="00B4111F" w:rsidP="00B4111F">
      <w:pPr>
        <w:pStyle w:val="PL"/>
      </w:pPr>
      <w:r>
        <w:t xml:space="preserve">      type: object</w:t>
      </w:r>
    </w:p>
    <w:p w14:paraId="6DB97B7D" w14:textId="77777777" w:rsidR="00B4111F" w:rsidRDefault="00B4111F" w:rsidP="00B4111F">
      <w:pPr>
        <w:pStyle w:val="PL"/>
      </w:pPr>
      <w:r>
        <w:t xml:space="preserve">      properties:</w:t>
      </w:r>
    </w:p>
    <w:p w14:paraId="7FC352C8" w14:textId="77777777" w:rsidR="00B4111F" w:rsidRDefault="00B4111F" w:rsidP="00B4111F">
      <w:pPr>
        <w:pStyle w:val="PL"/>
      </w:pPr>
      <w:r>
        <w:t xml:space="preserve">        freq:</w:t>
      </w:r>
    </w:p>
    <w:p w14:paraId="034BC3E9" w14:textId="77777777" w:rsidR="00B4111F" w:rsidRDefault="00B4111F" w:rsidP="00B4111F">
      <w:pPr>
        <w:pStyle w:val="PL"/>
      </w:pPr>
      <w:r>
        <w:t xml:space="preserve">          $ref: 'TS29571_CommonData.yaml#/components/schemas/Float'</w:t>
      </w:r>
    </w:p>
    <w:p w14:paraId="0CA781DD" w14:textId="77777777" w:rsidR="00B4111F" w:rsidRDefault="00B4111F" w:rsidP="00B4111F">
      <w:pPr>
        <w:pStyle w:val="PL"/>
      </w:pPr>
      <w:r>
        <w:t xml:space="preserve">        tm:</w:t>
      </w:r>
    </w:p>
    <w:p w14:paraId="112DA1F4" w14:textId="77777777" w:rsidR="00B4111F" w:rsidRDefault="00B4111F" w:rsidP="00B4111F">
      <w:pPr>
        <w:pStyle w:val="PL"/>
      </w:pPr>
      <w:r>
        <w:t xml:space="preserve">          $ref: 'TS29571_CommonData.yaml#/components/schemas/DateTime'</w:t>
      </w:r>
    </w:p>
    <w:p w14:paraId="1EAACD9F" w14:textId="77777777" w:rsidR="00B4111F" w:rsidRDefault="00B4111F" w:rsidP="00B4111F">
      <w:pPr>
        <w:pStyle w:val="PL"/>
      </w:pPr>
      <w:r>
        <w:t xml:space="preserve">        locArea:</w:t>
      </w:r>
    </w:p>
    <w:p w14:paraId="199F1C00" w14:textId="77777777" w:rsidR="00B4111F" w:rsidRDefault="00B4111F" w:rsidP="00B4111F">
      <w:pPr>
        <w:pStyle w:val="PL"/>
      </w:pPr>
      <w:r>
        <w:t xml:space="preserve">          $ref: 'TS29554_Npcf_BDTPolicyControl.yaml#/components/schemas/NetworkAreaInfo'</w:t>
      </w:r>
    </w:p>
    <w:p w14:paraId="0801F5EC" w14:textId="77777777" w:rsidR="00B4111F" w:rsidRDefault="00B4111F" w:rsidP="00B4111F">
      <w:pPr>
        <w:pStyle w:val="PL"/>
      </w:pPr>
      <w:r>
        <w:t xml:space="preserve">        vol:</w:t>
      </w:r>
    </w:p>
    <w:p w14:paraId="4E440642" w14:textId="77777777" w:rsidR="00B4111F" w:rsidRDefault="00B4111F" w:rsidP="00B4111F">
      <w:pPr>
        <w:pStyle w:val="PL"/>
      </w:pPr>
      <w:r>
        <w:t xml:space="preserve">          $ref: 'TS29122_CommonData.yaml#/components/schemas/Volume'</w:t>
      </w:r>
    </w:p>
    <w:p w14:paraId="22B0F7EB" w14:textId="77777777" w:rsidR="00B4111F" w:rsidRDefault="00B4111F" w:rsidP="00B4111F">
      <w:pPr>
        <w:pStyle w:val="PL"/>
      </w:pPr>
    </w:p>
    <w:p w14:paraId="7A23BDBF" w14:textId="77777777" w:rsidR="00B4111F" w:rsidRDefault="00B4111F" w:rsidP="00B4111F">
      <w:pPr>
        <w:pStyle w:val="PL"/>
      </w:pPr>
      <w:r>
        <w:t xml:space="preserve">    RetainabilityThreshold:</w:t>
      </w:r>
    </w:p>
    <w:p w14:paraId="48333E40" w14:textId="77777777" w:rsidR="00B4111F" w:rsidRDefault="00B4111F" w:rsidP="00B4111F">
      <w:pPr>
        <w:pStyle w:val="PL"/>
      </w:pPr>
      <w:r>
        <w:t xml:space="preserve">      description: Represents a QoS flow retainability threshold.</w:t>
      </w:r>
    </w:p>
    <w:p w14:paraId="70E7EC72" w14:textId="77777777" w:rsidR="00B4111F" w:rsidRDefault="00B4111F" w:rsidP="00B4111F">
      <w:pPr>
        <w:pStyle w:val="PL"/>
      </w:pPr>
      <w:r>
        <w:t xml:space="preserve">      type: object</w:t>
      </w:r>
    </w:p>
    <w:p w14:paraId="0C66D165" w14:textId="77777777" w:rsidR="00B4111F" w:rsidRDefault="00B4111F" w:rsidP="00B4111F">
      <w:pPr>
        <w:pStyle w:val="PL"/>
      </w:pPr>
      <w:r>
        <w:t xml:space="preserve">      properties:</w:t>
      </w:r>
    </w:p>
    <w:p w14:paraId="5F7BCC75" w14:textId="77777777" w:rsidR="00B4111F" w:rsidRDefault="00B4111F" w:rsidP="00B4111F">
      <w:pPr>
        <w:pStyle w:val="PL"/>
      </w:pPr>
      <w:r>
        <w:t xml:space="preserve">        relFlowNum:</w:t>
      </w:r>
    </w:p>
    <w:p w14:paraId="2B5F8A42" w14:textId="77777777" w:rsidR="00B4111F" w:rsidRDefault="00B4111F" w:rsidP="00B4111F">
      <w:pPr>
        <w:pStyle w:val="PL"/>
      </w:pPr>
      <w:r>
        <w:t xml:space="preserve">          $ref: 'TS29571_CommonData.yaml#/components/schemas/Uinteger'</w:t>
      </w:r>
    </w:p>
    <w:p w14:paraId="0B47D315" w14:textId="77777777" w:rsidR="00B4111F" w:rsidRDefault="00B4111F" w:rsidP="00B4111F">
      <w:pPr>
        <w:pStyle w:val="PL"/>
      </w:pPr>
      <w:r>
        <w:t xml:space="preserve">        relTimeUnit:</w:t>
      </w:r>
    </w:p>
    <w:p w14:paraId="5D797C95" w14:textId="77777777" w:rsidR="00B4111F" w:rsidRDefault="00B4111F" w:rsidP="00B4111F">
      <w:pPr>
        <w:pStyle w:val="PL"/>
      </w:pPr>
      <w:r>
        <w:t xml:space="preserve">          $ref: '#/components/schemas/TimeUnit'</w:t>
      </w:r>
    </w:p>
    <w:p w14:paraId="18AD4390" w14:textId="77777777" w:rsidR="00B4111F" w:rsidRDefault="00B4111F" w:rsidP="00B4111F">
      <w:pPr>
        <w:pStyle w:val="PL"/>
      </w:pPr>
      <w:r>
        <w:t xml:space="preserve">        relFlowRatio:</w:t>
      </w:r>
    </w:p>
    <w:p w14:paraId="4A05A036" w14:textId="77777777" w:rsidR="00B4111F" w:rsidRDefault="00B4111F" w:rsidP="00B4111F">
      <w:pPr>
        <w:pStyle w:val="PL"/>
      </w:pPr>
      <w:r>
        <w:t xml:space="preserve">          $ref: 'TS29571_CommonData.yaml#/components/schemas/SamplingRatio'</w:t>
      </w:r>
    </w:p>
    <w:p w14:paraId="54E01A99" w14:textId="77777777" w:rsidR="00B4111F" w:rsidRDefault="00B4111F" w:rsidP="00B4111F">
      <w:pPr>
        <w:pStyle w:val="PL"/>
      </w:pPr>
      <w:r>
        <w:t xml:space="preserve">      oneOf:</w:t>
      </w:r>
    </w:p>
    <w:p w14:paraId="34693766" w14:textId="77777777" w:rsidR="00B4111F" w:rsidRDefault="00B4111F" w:rsidP="00B4111F">
      <w:pPr>
        <w:pStyle w:val="PL"/>
      </w:pPr>
      <w:r>
        <w:t xml:space="preserve">        - allOf:</w:t>
      </w:r>
    </w:p>
    <w:p w14:paraId="437F1966" w14:textId="77777777" w:rsidR="00B4111F" w:rsidRDefault="00B4111F" w:rsidP="00B4111F">
      <w:pPr>
        <w:pStyle w:val="PL"/>
      </w:pPr>
      <w:r>
        <w:t xml:space="preserve">          - required: [relFlowNum]</w:t>
      </w:r>
    </w:p>
    <w:p w14:paraId="7DFE339F" w14:textId="77777777" w:rsidR="00B4111F" w:rsidRDefault="00B4111F" w:rsidP="00B4111F">
      <w:pPr>
        <w:pStyle w:val="PL"/>
      </w:pPr>
      <w:r>
        <w:t xml:space="preserve">          - required: [relTimeUnit]</w:t>
      </w:r>
    </w:p>
    <w:p w14:paraId="1C0F453D" w14:textId="77777777" w:rsidR="00B4111F" w:rsidRDefault="00B4111F" w:rsidP="00B4111F">
      <w:pPr>
        <w:pStyle w:val="PL"/>
      </w:pPr>
      <w:r>
        <w:t xml:space="preserve">        - required: [relFlowRatio]</w:t>
      </w:r>
    </w:p>
    <w:p w14:paraId="10DFECFC" w14:textId="77777777" w:rsidR="00B4111F" w:rsidRDefault="00B4111F" w:rsidP="00B4111F">
      <w:pPr>
        <w:pStyle w:val="PL"/>
      </w:pPr>
    </w:p>
    <w:p w14:paraId="79933F62" w14:textId="77777777" w:rsidR="00B4111F" w:rsidRDefault="00B4111F" w:rsidP="00B4111F">
      <w:pPr>
        <w:pStyle w:val="PL"/>
      </w:pPr>
      <w:r>
        <w:t xml:space="preserve">    NetworkPerfRequirement:</w:t>
      </w:r>
    </w:p>
    <w:p w14:paraId="20F38984" w14:textId="77777777" w:rsidR="00B4111F" w:rsidRDefault="00B4111F" w:rsidP="00B4111F">
      <w:pPr>
        <w:pStyle w:val="PL"/>
      </w:pPr>
      <w:r>
        <w:t xml:space="preserve">      description: Represents a network performance requirement.</w:t>
      </w:r>
    </w:p>
    <w:p w14:paraId="39EF4A9F" w14:textId="77777777" w:rsidR="00B4111F" w:rsidRDefault="00B4111F" w:rsidP="00B4111F">
      <w:pPr>
        <w:pStyle w:val="PL"/>
      </w:pPr>
      <w:r>
        <w:t xml:space="preserve">      type: object</w:t>
      </w:r>
    </w:p>
    <w:p w14:paraId="2C0E7C0C" w14:textId="77777777" w:rsidR="00B4111F" w:rsidRDefault="00B4111F" w:rsidP="00B4111F">
      <w:pPr>
        <w:pStyle w:val="PL"/>
      </w:pPr>
      <w:r>
        <w:t xml:space="preserve">      properties:</w:t>
      </w:r>
    </w:p>
    <w:p w14:paraId="42B99A5F" w14:textId="77777777" w:rsidR="00B4111F" w:rsidRDefault="00B4111F" w:rsidP="00B4111F">
      <w:pPr>
        <w:pStyle w:val="PL"/>
      </w:pPr>
      <w:r>
        <w:t xml:space="preserve">        nwPerfType:</w:t>
      </w:r>
    </w:p>
    <w:p w14:paraId="65640953" w14:textId="77777777" w:rsidR="00B4111F" w:rsidRDefault="00B4111F" w:rsidP="00B4111F">
      <w:pPr>
        <w:pStyle w:val="PL"/>
      </w:pPr>
      <w:r>
        <w:t xml:space="preserve">          $ref: '#/components/schemas/NetworkPerfType'</w:t>
      </w:r>
    </w:p>
    <w:p w14:paraId="49C694B0" w14:textId="77777777" w:rsidR="00B4111F" w:rsidRDefault="00B4111F" w:rsidP="00B4111F">
      <w:pPr>
        <w:pStyle w:val="PL"/>
      </w:pPr>
      <w:r>
        <w:t xml:space="preserve">        relativeRatio:</w:t>
      </w:r>
    </w:p>
    <w:p w14:paraId="6242EE1D" w14:textId="77777777" w:rsidR="00B4111F" w:rsidRDefault="00B4111F" w:rsidP="00B4111F">
      <w:pPr>
        <w:pStyle w:val="PL"/>
      </w:pPr>
      <w:r>
        <w:t xml:space="preserve">          $ref: 'TS29571_CommonData.yaml#/components/schemas/SamplingRatio'</w:t>
      </w:r>
    </w:p>
    <w:p w14:paraId="3CB5C7FF" w14:textId="77777777" w:rsidR="00B4111F" w:rsidRDefault="00B4111F" w:rsidP="00B4111F">
      <w:pPr>
        <w:pStyle w:val="PL"/>
      </w:pPr>
      <w:r>
        <w:t xml:space="preserve">        absoluteNum:</w:t>
      </w:r>
    </w:p>
    <w:p w14:paraId="24C645F9" w14:textId="77777777" w:rsidR="00B4111F" w:rsidRDefault="00B4111F" w:rsidP="00B4111F">
      <w:pPr>
        <w:pStyle w:val="PL"/>
      </w:pPr>
      <w:r>
        <w:t xml:space="preserve">          $ref: 'TS29571_CommonData.yaml#/components/schemas/Uinteger'</w:t>
      </w:r>
    </w:p>
    <w:p w14:paraId="65772E1B" w14:textId="77777777" w:rsidR="00B4111F" w:rsidRDefault="00B4111F" w:rsidP="00B4111F">
      <w:pPr>
        <w:pStyle w:val="PL"/>
      </w:pPr>
      <w:r>
        <w:t xml:space="preserve">        orderCriterion:</w:t>
      </w:r>
    </w:p>
    <w:p w14:paraId="2830BB0B" w14:textId="77777777" w:rsidR="00B4111F" w:rsidRDefault="00B4111F" w:rsidP="00B4111F">
      <w:pPr>
        <w:pStyle w:val="PL"/>
      </w:pPr>
      <w:r>
        <w:t xml:space="preserve">          $ref: '#/components/schemas/NetworkPerfOrderCriterion'</w:t>
      </w:r>
    </w:p>
    <w:p w14:paraId="70846AC9" w14:textId="77777777" w:rsidR="00B4111F" w:rsidRDefault="00B4111F" w:rsidP="00B4111F">
      <w:pPr>
        <w:pStyle w:val="PL"/>
      </w:pPr>
      <w:r>
        <w:t xml:space="preserve">        </w:t>
      </w:r>
      <w:r>
        <w:rPr>
          <w:lang w:eastAsia="zh-CN"/>
        </w:rPr>
        <w:t>rscUsgReq</w:t>
      </w:r>
      <w:r>
        <w:t>:</w:t>
      </w:r>
    </w:p>
    <w:p w14:paraId="2301A066" w14:textId="77777777" w:rsidR="00B4111F" w:rsidRDefault="00B4111F" w:rsidP="00B4111F">
      <w:pPr>
        <w:pStyle w:val="PL"/>
      </w:pPr>
      <w:r>
        <w:t xml:space="preserve">          $ref: '#/components/schemas/</w:t>
      </w:r>
      <w:r>
        <w:rPr>
          <w:lang w:eastAsia="zh-CN"/>
        </w:rPr>
        <w:t>ResourceUsageRequirement</w:t>
      </w:r>
      <w:r>
        <w:t>'</w:t>
      </w:r>
    </w:p>
    <w:p w14:paraId="10733ACE" w14:textId="77777777" w:rsidR="00B4111F" w:rsidRDefault="00B4111F" w:rsidP="00B4111F">
      <w:pPr>
        <w:pStyle w:val="PL"/>
      </w:pPr>
      <w:r>
        <w:t xml:space="preserve">      required:</w:t>
      </w:r>
    </w:p>
    <w:p w14:paraId="2FA3AAD5" w14:textId="77777777" w:rsidR="00B4111F" w:rsidRDefault="00B4111F" w:rsidP="00B4111F">
      <w:pPr>
        <w:pStyle w:val="PL"/>
      </w:pPr>
      <w:r>
        <w:t xml:space="preserve">        - nwPerfType</w:t>
      </w:r>
    </w:p>
    <w:p w14:paraId="34DD777C" w14:textId="77777777" w:rsidR="00B4111F" w:rsidRDefault="00B4111F" w:rsidP="00B4111F">
      <w:pPr>
        <w:pStyle w:val="PL"/>
      </w:pPr>
      <w:r>
        <w:t xml:space="preserve">      not:</w:t>
      </w:r>
    </w:p>
    <w:p w14:paraId="2F3D9C2D" w14:textId="77777777" w:rsidR="00B4111F" w:rsidRDefault="00B4111F" w:rsidP="00B4111F">
      <w:pPr>
        <w:pStyle w:val="PL"/>
      </w:pPr>
      <w:r>
        <w:t xml:space="preserve">        required: [relativeRatio, absoluteNum]</w:t>
      </w:r>
    </w:p>
    <w:p w14:paraId="699D32CD" w14:textId="77777777" w:rsidR="00B4111F" w:rsidRDefault="00B4111F" w:rsidP="00B4111F">
      <w:pPr>
        <w:pStyle w:val="PL"/>
      </w:pPr>
    </w:p>
    <w:p w14:paraId="4EB2D51D" w14:textId="77777777" w:rsidR="00B4111F" w:rsidRDefault="00B4111F" w:rsidP="00B4111F">
      <w:pPr>
        <w:pStyle w:val="PL"/>
      </w:pPr>
      <w:r>
        <w:t xml:space="preserve">    NetworkPerfInfo:</w:t>
      </w:r>
    </w:p>
    <w:p w14:paraId="3DA68FEE" w14:textId="77777777" w:rsidR="00B4111F" w:rsidRDefault="00B4111F" w:rsidP="00B4111F">
      <w:pPr>
        <w:pStyle w:val="PL"/>
      </w:pPr>
      <w:r>
        <w:t xml:space="preserve">      description: Represents the network performance information.</w:t>
      </w:r>
    </w:p>
    <w:p w14:paraId="39EC617F" w14:textId="77777777" w:rsidR="00B4111F" w:rsidRDefault="00B4111F" w:rsidP="00B4111F">
      <w:pPr>
        <w:pStyle w:val="PL"/>
      </w:pPr>
      <w:r>
        <w:t xml:space="preserve">      type: object</w:t>
      </w:r>
    </w:p>
    <w:p w14:paraId="3C651C47" w14:textId="77777777" w:rsidR="00B4111F" w:rsidRDefault="00B4111F" w:rsidP="00B4111F">
      <w:pPr>
        <w:pStyle w:val="PL"/>
      </w:pPr>
      <w:r>
        <w:t xml:space="preserve">      properties:</w:t>
      </w:r>
    </w:p>
    <w:p w14:paraId="0DFAB327" w14:textId="77777777" w:rsidR="00B4111F" w:rsidRDefault="00B4111F" w:rsidP="00B4111F">
      <w:pPr>
        <w:pStyle w:val="PL"/>
      </w:pPr>
      <w:r>
        <w:t xml:space="preserve">        networkArea:</w:t>
      </w:r>
    </w:p>
    <w:p w14:paraId="65B78D19" w14:textId="77777777" w:rsidR="00B4111F" w:rsidRDefault="00B4111F" w:rsidP="00B4111F">
      <w:pPr>
        <w:pStyle w:val="PL"/>
      </w:pPr>
      <w:r>
        <w:t xml:space="preserve">          $ref: 'TS29554_Npcf_BDTPolicyControl.yaml#/components/schemas/NetworkAreaInfo'</w:t>
      </w:r>
    </w:p>
    <w:p w14:paraId="4DACDF2F" w14:textId="77777777" w:rsidR="00B4111F" w:rsidRDefault="00B4111F" w:rsidP="00B4111F">
      <w:pPr>
        <w:pStyle w:val="PL"/>
      </w:pPr>
      <w:r>
        <w:t xml:space="preserve">        nwPerfType:</w:t>
      </w:r>
    </w:p>
    <w:p w14:paraId="7BFAE583" w14:textId="77777777" w:rsidR="00B4111F" w:rsidRDefault="00B4111F" w:rsidP="00B4111F">
      <w:pPr>
        <w:pStyle w:val="PL"/>
      </w:pPr>
      <w:r>
        <w:t xml:space="preserve">          $ref: '#/components/schemas/NetworkPerfType'</w:t>
      </w:r>
    </w:p>
    <w:p w14:paraId="6343D1D1" w14:textId="77777777" w:rsidR="00B4111F" w:rsidRDefault="00B4111F" w:rsidP="00B4111F">
      <w:pPr>
        <w:pStyle w:val="PL"/>
      </w:pPr>
      <w:r>
        <w:t xml:space="preserve">        anaPeriod:</w:t>
      </w:r>
    </w:p>
    <w:p w14:paraId="3BD52940" w14:textId="77777777" w:rsidR="00B4111F" w:rsidRDefault="00B4111F" w:rsidP="00B4111F">
      <w:pPr>
        <w:pStyle w:val="PL"/>
      </w:pPr>
      <w:r>
        <w:t xml:space="preserve">          $ref: 'TS29122_CommonData.yaml#/components/schemas/TimeWindow'</w:t>
      </w:r>
    </w:p>
    <w:p w14:paraId="7B9C4C6C" w14:textId="77777777" w:rsidR="00B4111F" w:rsidRDefault="00B4111F" w:rsidP="00B4111F">
      <w:pPr>
        <w:pStyle w:val="PL"/>
      </w:pPr>
      <w:r>
        <w:t xml:space="preserve">        relativeRatio:</w:t>
      </w:r>
    </w:p>
    <w:p w14:paraId="362CB2B6" w14:textId="77777777" w:rsidR="00B4111F" w:rsidRDefault="00B4111F" w:rsidP="00B4111F">
      <w:pPr>
        <w:pStyle w:val="PL"/>
      </w:pPr>
      <w:r>
        <w:t xml:space="preserve">          $ref: 'TS29571_CommonData.yaml#/components/schemas/SamplingRatio'</w:t>
      </w:r>
    </w:p>
    <w:p w14:paraId="6BD0C41C" w14:textId="77777777" w:rsidR="00B4111F" w:rsidRDefault="00B4111F" w:rsidP="00B4111F">
      <w:pPr>
        <w:pStyle w:val="PL"/>
      </w:pPr>
      <w:r>
        <w:t xml:space="preserve">        absoluteNum:</w:t>
      </w:r>
    </w:p>
    <w:p w14:paraId="430057C3" w14:textId="77777777" w:rsidR="00B4111F" w:rsidRDefault="00B4111F" w:rsidP="00B4111F">
      <w:pPr>
        <w:pStyle w:val="PL"/>
      </w:pPr>
      <w:r>
        <w:t xml:space="preserve">          $ref: 'TS29571_CommonData.yaml#/components/schemas/Uinteger'</w:t>
      </w:r>
    </w:p>
    <w:p w14:paraId="7F33BBC3" w14:textId="77777777" w:rsidR="00B4111F" w:rsidRDefault="00B4111F" w:rsidP="00B4111F">
      <w:pPr>
        <w:pStyle w:val="PL"/>
      </w:pPr>
      <w:r>
        <w:t xml:space="preserve">        </w:t>
      </w:r>
      <w:r>
        <w:rPr>
          <w:lang w:eastAsia="zh-CN"/>
        </w:rPr>
        <w:t>rscUsgReq</w:t>
      </w:r>
      <w:r>
        <w:t>:</w:t>
      </w:r>
    </w:p>
    <w:p w14:paraId="7EB72591" w14:textId="77777777" w:rsidR="00B4111F" w:rsidRDefault="00B4111F" w:rsidP="00B4111F">
      <w:pPr>
        <w:pStyle w:val="PL"/>
      </w:pPr>
      <w:r>
        <w:t xml:space="preserve">          $ref: '#/components/schemas/</w:t>
      </w:r>
      <w:r>
        <w:rPr>
          <w:lang w:eastAsia="zh-CN"/>
        </w:rPr>
        <w:t>ResourceUsageRequirement</w:t>
      </w:r>
      <w:r>
        <w:t>'</w:t>
      </w:r>
    </w:p>
    <w:p w14:paraId="53292416" w14:textId="77777777" w:rsidR="00B4111F" w:rsidRDefault="00B4111F" w:rsidP="00B4111F">
      <w:pPr>
        <w:pStyle w:val="PL"/>
      </w:pPr>
      <w:r>
        <w:t xml:space="preserve">        confidence:</w:t>
      </w:r>
    </w:p>
    <w:p w14:paraId="6C5A35EF" w14:textId="77777777" w:rsidR="00B4111F" w:rsidRDefault="00B4111F" w:rsidP="00B4111F">
      <w:pPr>
        <w:pStyle w:val="PL"/>
      </w:pPr>
      <w:r>
        <w:t xml:space="preserve">          $ref: 'TS29571_CommonData.yaml#/components/schemas/Uinteger'</w:t>
      </w:r>
    </w:p>
    <w:p w14:paraId="5BD3F8C6" w14:textId="77777777" w:rsidR="00B4111F" w:rsidRDefault="00B4111F" w:rsidP="00B4111F">
      <w:pPr>
        <w:pStyle w:val="PL"/>
      </w:pPr>
      <w:r>
        <w:t xml:space="preserve">      allOf:</w:t>
      </w:r>
    </w:p>
    <w:p w14:paraId="6DFBB3F2" w14:textId="77777777" w:rsidR="00B4111F" w:rsidRDefault="00B4111F" w:rsidP="00B4111F">
      <w:pPr>
        <w:pStyle w:val="PL"/>
      </w:pPr>
      <w:r>
        <w:t xml:space="preserve">        - required: [networkArea]</w:t>
      </w:r>
    </w:p>
    <w:p w14:paraId="6C3339F5" w14:textId="77777777" w:rsidR="00B4111F" w:rsidRDefault="00B4111F" w:rsidP="00B4111F">
      <w:pPr>
        <w:pStyle w:val="PL"/>
      </w:pPr>
      <w:r>
        <w:t xml:space="preserve">        - required: [nwPerfType]</w:t>
      </w:r>
    </w:p>
    <w:p w14:paraId="04434D57" w14:textId="77777777" w:rsidR="00B4111F" w:rsidRDefault="00B4111F" w:rsidP="00B4111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FAB449" w14:textId="77777777" w:rsidR="00B4111F" w:rsidRDefault="00B4111F" w:rsidP="00B4111F">
      <w:pPr>
        <w:pStyle w:val="PL"/>
        <w:rPr>
          <w:lang w:eastAsia="zh-CN"/>
        </w:rPr>
      </w:pPr>
      <w:r>
        <w:rPr>
          <w:lang w:eastAsia="zh-CN"/>
        </w:rPr>
        <w:t xml:space="preserve">          - required: [</w:t>
      </w:r>
      <w:r>
        <w:t>relativeRatio</w:t>
      </w:r>
      <w:r>
        <w:rPr>
          <w:lang w:eastAsia="zh-CN"/>
        </w:rPr>
        <w:t>]</w:t>
      </w:r>
    </w:p>
    <w:p w14:paraId="40E31868" w14:textId="77777777" w:rsidR="00B4111F" w:rsidRDefault="00B4111F" w:rsidP="00B4111F">
      <w:pPr>
        <w:pStyle w:val="PL"/>
        <w:rPr>
          <w:lang w:eastAsia="zh-CN"/>
        </w:rPr>
      </w:pPr>
      <w:r>
        <w:rPr>
          <w:lang w:eastAsia="zh-CN"/>
        </w:rPr>
        <w:t xml:space="preserve">          - required: [</w:t>
      </w:r>
      <w:r>
        <w:t>absoluteNum</w:t>
      </w:r>
      <w:r>
        <w:rPr>
          <w:lang w:eastAsia="zh-CN"/>
        </w:rPr>
        <w:t>]</w:t>
      </w:r>
    </w:p>
    <w:p w14:paraId="632C16FC" w14:textId="77777777" w:rsidR="00B4111F" w:rsidRDefault="00B4111F" w:rsidP="00B4111F">
      <w:pPr>
        <w:pStyle w:val="PL"/>
      </w:pPr>
    </w:p>
    <w:p w14:paraId="2D7AAD25" w14:textId="77777777" w:rsidR="00B4111F" w:rsidRDefault="00B4111F" w:rsidP="00B4111F">
      <w:pPr>
        <w:pStyle w:val="PL"/>
      </w:pPr>
      <w:r>
        <w:t xml:space="preserve">    FailureEventInfo:</w:t>
      </w:r>
    </w:p>
    <w:p w14:paraId="565137FC" w14:textId="77777777" w:rsidR="00B4111F" w:rsidRDefault="00B4111F" w:rsidP="00B4111F">
      <w:pPr>
        <w:pStyle w:val="PL"/>
      </w:pPr>
      <w:r>
        <w:t xml:space="preserve">      description: Contains information on the event for which the subscription is not successful.</w:t>
      </w:r>
    </w:p>
    <w:p w14:paraId="04DDACB2" w14:textId="77777777" w:rsidR="00B4111F" w:rsidRDefault="00B4111F" w:rsidP="00B4111F">
      <w:pPr>
        <w:pStyle w:val="PL"/>
      </w:pPr>
      <w:r>
        <w:t xml:space="preserve">      type: object</w:t>
      </w:r>
    </w:p>
    <w:p w14:paraId="4736DC97" w14:textId="77777777" w:rsidR="00B4111F" w:rsidRDefault="00B4111F" w:rsidP="00B4111F">
      <w:pPr>
        <w:pStyle w:val="PL"/>
      </w:pPr>
      <w:r>
        <w:t xml:space="preserve">      properties:</w:t>
      </w:r>
    </w:p>
    <w:p w14:paraId="1EB961FA" w14:textId="77777777" w:rsidR="00B4111F" w:rsidRDefault="00B4111F" w:rsidP="00B4111F">
      <w:pPr>
        <w:pStyle w:val="PL"/>
      </w:pPr>
      <w:r>
        <w:t xml:space="preserve">        event:</w:t>
      </w:r>
    </w:p>
    <w:p w14:paraId="48F0747C" w14:textId="77777777" w:rsidR="00B4111F" w:rsidRDefault="00B4111F" w:rsidP="00B4111F">
      <w:pPr>
        <w:pStyle w:val="PL"/>
      </w:pPr>
      <w:r>
        <w:t xml:space="preserve">          $ref: '#/components/schemas/NwdafEvent'</w:t>
      </w:r>
    </w:p>
    <w:p w14:paraId="4BB18985" w14:textId="77777777" w:rsidR="00B4111F" w:rsidRDefault="00B4111F" w:rsidP="00B4111F">
      <w:pPr>
        <w:pStyle w:val="PL"/>
      </w:pPr>
      <w:r>
        <w:t xml:space="preserve">        failureCode:</w:t>
      </w:r>
    </w:p>
    <w:p w14:paraId="74F5904D" w14:textId="77777777" w:rsidR="00B4111F" w:rsidRDefault="00B4111F" w:rsidP="00B4111F">
      <w:pPr>
        <w:pStyle w:val="PL"/>
      </w:pPr>
      <w:r>
        <w:t xml:space="preserve">          $ref: '#/components/schemas/NwdafFailureCode'</w:t>
      </w:r>
    </w:p>
    <w:p w14:paraId="0BADC3C6" w14:textId="77777777" w:rsidR="00B4111F" w:rsidRDefault="00B4111F" w:rsidP="00B4111F">
      <w:pPr>
        <w:pStyle w:val="PL"/>
      </w:pPr>
      <w:r>
        <w:t xml:space="preserve">      required:</w:t>
      </w:r>
    </w:p>
    <w:p w14:paraId="243C48B1" w14:textId="77777777" w:rsidR="00B4111F" w:rsidRDefault="00B4111F" w:rsidP="00B4111F">
      <w:pPr>
        <w:pStyle w:val="PL"/>
      </w:pPr>
      <w:r>
        <w:t xml:space="preserve">        - event</w:t>
      </w:r>
    </w:p>
    <w:p w14:paraId="37BD65E6" w14:textId="77777777" w:rsidR="00B4111F" w:rsidRDefault="00B4111F" w:rsidP="00B4111F">
      <w:pPr>
        <w:pStyle w:val="PL"/>
      </w:pPr>
      <w:r>
        <w:t xml:space="preserve">        - failureCode</w:t>
      </w:r>
    </w:p>
    <w:p w14:paraId="77FAF9D9" w14:textId="77777777" w:rsidR="00B4111F" w:rsidRDefault="00B4111F" w:rsidP="00B4111F">
      <w:pPr>
        <w:pStyle w:val="PL"/>
      </w:pPr>
    </w:p>
    <w:p w14:paraId="724FFD1B" w14:textId="77777777" w:rsidR="00B4111F" w:rsidRDefault="00B4111F" w:rsidP="00B4111F">
      <w:pPr>
        <w:pStyle w:val="PL"/>
      </w:pPr>
      <w:r>
        <w:t xml:space="preserve">    AnalyticsMetadataIndication:</w:t>
      </w:r>
    </w:p>
    <w:p w14:paraId="01ADD7A5" w14:textId="77777777" w:rsidR="00B4111F" w:rsidRDefault="00B4111F" w:rsidP="00B4111F">
      <w:pPr>
        <w:pStyle w:val="PL"/>
      </w:pPr>
      <w:r>
        <w:t xml:space="preserve">      description: &gt;</w:t>
      </w:r>
    </w:p>
    <w:p w14:paraId="05367889" w14:textId="77777777" w:rsidR="00B4111F" w:rsidRDefault="00B4111F" w:rsidP="00B4111F">
      <w:pPr>
        <w:pStyle w:val="PL"/>
      </w:pPr>
      <w:r>
        <w:t xml:space="preserve">        Contains analytics metadata information requested to be used during analytics generation.</w:t>
      </w:r>
    </w:p>
    <w:p w14:paraId="15BADDF7" w14:textId="77777777" w:rsidR="00B4111F" w:rsidRDefault="00B4111F" w:rsidP="00B4111F">
      <w:pPr>
        <w:pStyle w:val="PL"/>
      </w:pPr>
      <w:r>
        <w:t xml:space="preserve">      type: object</w:t>
      </w:r>
    </w:p>
    <w:p w14:paraId="3CE20E0F" w14:textId="77777777" w:rsidR="00B4111F" w:rsidRDefault="00B4111F" w:rsidP="00B4111F">
      <w:pPr>
        <w:pStyle w:val="PL"/>
      </w:pPr>
      <w:r>
        <w:t xml:space="preserve">      properties:</w:t>
      </w:r>
    </w:p>
    <w:p w14:paraId="47422F07" w14:textId="77777777" w:rsidR="00B4111F" w:rsidRDefault="00B4111F" w:rsidP="00B4111F">
      <w:pPr>
        <w:pStyle w:val="PL"/>
      </w:pPr>
      <w:r>
        <w:t xml:space="preserve">        dataWindow:</w:t>
      </w:r>
    </w:p>
    <w:p w14:paraId="5112EBF8" w14:textId="77777777" w:rsidR="00B4111F" w:rsidRDefault="00B4111F" w:rsidP="00B4111F">
      <w:pPr>
        <w:pStyle w:val="PL"/>
      </w:pPr>
      <w:r>
        <w:t xml:space="preserve">          $ref: 'TS29122_CommonData.yaml#/components/schemas/TimeWindow'</w:t>
      </w:r>
    </w:p>
    <w:p w14:paraId="5DF36D6C" w14:textId="77777777" w:rsidR="00B4111F" w:rsidRDefault="00B4111F" w:rsidP="00B4111F">
      <w:pPr>
        <w:pStyle w:val="PL"/>
      </w:pPr>
      <w:r>
        <w:t xml:space="preserve">        dataStatProps:</w:t>
      </w:r>
    </w:p>
    <w:p w14:paraId="5EB9AA64" w14:textId="77777777" w:rsidR="00B4111F" w:rsidRDefault="00B4111F" w:rsidP="00B4111F">
      <w:pPr>
        <w:pStyle w:val="PL"/>
      </w:pPr>
      <w:r>
        <w:t xml:space="preserve">          type: array</w:t>
      </w:r>
    </w:p>
    <w:p w14:paraId="13CA9639" w14:textId="77777777" w:rsidR="00B4111F" w:rsidRDefault="00B4111F" w:rsidP="00B4111F">
      <w:pPr>
        <w:pStyle w:val="PL"/>
      </w:pPr>
      <w:r>
        <w:t xml:space="preserve">          items:</w:t>
      </w:r>
    </w:p>
    <w:p w14:paraId="5DF1BEA7" w14:textId="77777777" w:rsidR="00B4111F" w:rsidRDefault="00B4111F" w:rsidP="00B4111F">
      <w:pPr>
        <w:pStyle w:val="PL"/>
      </w:pPr>
      <w:r>
        <w:t xml:space="preserve">            $ref: '#/components/schemas/DatasetStatisticalProperty'</w:t>
      </w:r>
    </w:p>
    <w:p w14:paraId="1E2C047B" w14:textId="77777777" w:rsidR="00B4111F" w:rsidRDefault="00B4111F" w:rsidP="00B4111F">
      <w:pPr>
        <w:pStyle w:val="PL"/>
      </w:pPr>
      <w:r>
        <w:t xml:space="preserve">          minItems: 1</w:t>
      </w:r>
    </w:p>
    <w:p w14:paraId="19B4A72C" w14:textId="77777777" w:rsidR="00B4111F" w:rsidRDefault="00B4111F" w:rsidP="00B4111F">
      <w:pPr>
        <w:pStyle w:val="PL"/>
      </w:pPr>
      <w:r>
        <w:t xml:space="preserve">        strategy:</w:t>
      </w:r>
    </w:p>
    <w:p w14:paraId="427DF736" w14:textId="77777777" w:rsidR="00B4111F" w:rsidRDefault="00B4111F" w:rsidP="00B4111F">
      <w:pPr>
        <w:pStyle w:val="PL"/>
      </w:pPr>
      <w:r>
        <w:t xml:space="preserve">          $ref: '#/components/schemas/OutputStrategy'</w:t>
      </w:r>
    </w:p>
    <w:p w14:paraId="75819D3E" w14:textId="77777777" w:rsidR="00B4111F" w:rsidRDefault="00B4111F" w:rsidP="00B4111F">
      <w:pPr>
        <w:pStyle w:val="PL"/>
      </w:pPr>
      <w:r>
        <w:t xml:space="preserve">        aggrNwdafIds:</w:t>
      </w:r>
    </w:p>
    <w:p w14:paraId="087A506F" w14:textId="77777777" w:rsidR="00B4111F" w:rsidRDefault="00B4111F" w:rsidP="00B4111F">
      <w:pPr>
        <w:pStyle w:val="PL"/>
      </w:pPr>
      <w:r>
        <w:t xml:space="preserve">          type: array</w:t>
      </w:r>
    </w:p>
    <w:p w14:paraId="576C5E02" w14:textId="77777777" w:rsidR="00B4111F" w:rsidRDefault="00B4111F" w:rsidP="00B4111F">
      <w:pPr>
        <w:pStyle w:val="PL"/>
      </w:pPr>
      <w:r>
        <w:t xml:space="preserve">          items:</w:t>
      </w:r>
    </w:p>
    <w:p w14:paraId="735F4897" w14:textId="77777777" w:rsidR="00B4111F" w:rsidRDefault="00B4111F" w:rsidP="00B4111F">
      <w:pPr>
        <w:pStyle w:val="PL"/>
      </w:pPr>
      <w:r>
        <w:t xml:space="preserve">            $ref: 'TS29571_CommonData.yaml#/components/schemas/NfInstanceId'</w:t>
      </w:r>
    </w:p>
    <w:p w14:paraId="2970CF34" w14:textId="77777777" w:rsidR="00B4111F" w:rsidRDefault="00B4111F" w:rsidP="00B4111F">
      <w:pPr>
        <w:pStyle w:val="PL"/>
      </w:pPr>
      <w:r>
        <w:t xml:space="preserve">          minItems: 1</w:t>
      </w:r>
    </w:p>
    <w:p w14:paraId="67C9CB97" w14:textId="77777777" w:rsidR="00B4111F" w:rsidRDefault="00B4111F" w:rsidP="00B4111F">
      <w:pPr>
        <w:pStyle w:val="PL"/>
      </w:pPr>
    </w:p>
    <w:p w14:paraId="4394478E" w14:textId="77777777" w:rsidR="00B4111F" w:rsidRDefault="00B4111F" w:rsidP="00B4111F">
      <w:pPr>
        <w:pStyle w:val="PL"/>
      </w:pPr>
      <w:r>
        <w:t xml:space="preserve">    AnalyticsMetadataInfo:</w:t>
      </w:r>
    </w:p>
    <w:p w14:paraId="2A89FB6A" w14:textId="77777777" w:rsidR="00B4111F" w:rsidRDefault="00B4111F" w:rsidP="00B4111F">
      <w:pPr>
        <w:pStyle w:val="PL"/>
      </w:pPr>
      <w:r>
        <w:t xml:space="preserve">      description: Contains analytics metadata information required for analytics aggregation.</w:t>
      </w:r>
    </w:p>
    <w:p w14:paraId="0A7EC968" w14:textId="77777777" w:rsidR="00B4111F" w:rsidRDefault="00B4111F" w:rsidP="00B4111F">
      <w:pPr>
        <w:pStyle w:val="PL"/>
      </w:pPr>
      <w:r>
        <w:t xml:space="preserve">      type: object</w:t>
      </w:r>
    </w:p>
    <w:p w14:paraId="3D016197" w14:textId="77777777" w:rsidR="00B4111F" w:rsidRDefault="00B4111F" w:rsidP="00B4111F">
      <w:pPr>
        <w:pStyle w:val="PL"/>
      </w:pPr>
      <w:r>
        <w:t xml:space="preserve">      properties:</w:t>
      </w:r>
    </w:p>
    <w:p w14:paraId="7909AA47" w14:textId="77777777" w:rsidR="00B4111F" w:rsidRDefault="00B4111F" w:rsidP="00B4111F">
      <w:pPr>
        <w:pStyle w:val="PL"/>
      </w:pPr>
      <w:r>
        <w:t xml:space="preserve">        numSamples:</w:t>
      </w:r>
    </w:p>
    <w:p w14:paraId="02D6707D" w14:textId="77777777" w:rsidR="00B4111F" w:rsidRDefault="00B4111F" w:rsidP="00B4111F">
      <w:pPr>
        <w:pStyle w:val="PL"/>
      </w:pPr>
      <w:r>
        <w:t xml:space="preserve">          $ref: 'TS29571_CommonData.yaml#/components/schemas/Uinteger'</w:t>
      </w:r>
    </w:p>
    <w:p w14:paraId="77A62746" w14:textId="77777777" w:rsidR="00B4111F" w:rsidRDefault="00B4111F" w:rsidP="00B4111F">
      <w:pPr>
        <w:pStyle w:val="PL"/>
      </w:pPr>
      <w:r>
        <w:t xml:space="preserve">        dataWindow:</w:t>
      </w:r>
    </w:p>
    <w:p w14:paraId="3C3DADA8" w14:textId="77777777" w:rsidR="00B4111F" w:rsidRDefault="00B4111F" w:rsidP="00B4111F">
      <w:pPr>
        <w:pStyle w:val="PL"/>
      </w:pPr>
      <w:r>
        <w:t xml:space="preserve">          $ref: 'TS29122_CommonData.yaml#/components/schemas/TimeWindow'</w:t>
      </w:r>
    </w:p>
    <w:p w14:paraId="253BCEF0" w14:textId="77777777" w:rsidR="00B4111F" w:rsidRDefault="00B4111F" w:rsidP="00B4111F">
      <w:pPr>
        <w:pStyle w:val="PL"/>
      </w:pPr>
      <w:r>
        <w:t xml:space="preserve">        dataStatProps:</w:t>
      </w:r>
    </w:p>
    <w:p w14:paraId="027E9CEA" w14:textId="77777777" w:rsidR="00B4111F" w:rsidRDefault="00B4111F" w:rsidP="00B4111F">
      <w:pPr>
        <w:pStyle w:val="PL"/>
      </w:pPr>
      <w:r>
        <w:t xml:space="preserve">          type: array</w:t>
      </w:r>
    </w:p>
    <w:p w14:paraId="4E567AAC" w14:textId="77777777" w:rsidR="00B4111F" w:rsidRDefault="00B4111F" w:rsidP="00B4111F">
      <w:pPr>
        <w:pStyle w:val="PL"/>
      </w:pPr>
      <w:r>
        <w:t xml:space="preserve">          items:</w:t>
      </w:r>
    </w:p>
    <w:p w14:paraId="66AD0521" w14:textId="77777777" w:rsidR="00B4111F" w:rsidRDefault="00B4111F" w:rsidP="00B4111F">
      <w:pPr>
        <w:pStyle w:val="PL"/>
      </w:pPr>
      <w:r>
        <w:t xml:space="preserve">            $ref: '#/components/schemas/DatasetStatisticalProperty'</w:t>
      </w:r>
    </w:p>
    <w:p w14:paraId="16AAC25F" w14:textId="77777777" w:rsidR="00B4111F" w:rsidRDefault="00B4111F" w:rsidP="00B4111F">
      <w:pPr>
        <w:pStyle w:val="PL"/>
      </w:pPr>
      <w:r>
        <w:t xml:space="preserve">          minItems: 1</w:t>
      </w:r>
    </w:p>
    <w:p w14:paraId="2FEF61E6" w14:textId="77777777" w:rsidR="00B4111F" w:rsidRDefault="00B4111F" w:rsidP="00B4111F">
      <w:pPr>
        <w:pStyle w:val="PL"/>
      </w:pPr>
      <w:r>
        <w:t xml:space="preserve">        strategy:</w:t>
      </w:r>
    </w:p>
    <w:p w14:paraId="0D8B6E8D" w14:textId="77777777" w:rsidR="00B4111F" w:rsidRDefault="00B4111F" w:rsidP="00B4111F">
      <w:pPr>
        <w:pStyle w:val="PL"/>
      </w:pPr>
      <w:r>
        <w:t xml:space="preserve">          $ref: '#/components/schemas/OutputStrategy'</w:t>
      </w:r>
    </w:p>
    <w:p w14:paraId="391CE154" w14:textId="77777777" w:rsidR="00B4111F" w:rsidRDefault="00B4111F" w:rsidP="00B4111F">
      <w:pPr>
        <w:pStyle w:val="PL"/>
      </w:pPr>
      <w:r>
        <w:t xml:space="preserve">        accuracy:</w:t>
      </w:r>
    </w:p>
    <w:p w14:paraId="23FD1FA5" w14:textId="77777777" w:rsidR="00B4111F" w:rsidRDefault="00B4111F" w:rsidP="00B4111F">
      <w:pPr>
        <w:pStyle w:val="PL"/>
      </w:pPr>
      <w:r>
        <w:t xml:space="preserve">          $ref: '#/components/schemas/Accuracy'</w:t>
      </w:r>
    </w:p>
    <w:p w14:paraId="40B3C566" w14:textId="77777777" w:rsidR="00B4111F" w:rsidRDefault="00B4111F" w:rsidP="00B4111F">
      <w:pPr>
        <w:pStyle w:val="PL"/>
      </w:pPr>
      <w:r>
        <w:t xml:space="preserve">    NumberAverage:</w:t>
      </w:r>
    </w:p>
    <w:p w14:paraId="4BA8A655" w14:textId="77777777" w:rsidR="00B4111F" w:rsidRDefault="00B4111F" w:rsidP="00B4111F">
      <w:pPr>
        <w:pStyle w:val="PL"/>
      </w:pPr>
      <w:r>
        <w:t xml:space="preserve">      description: Represents average and variance information.</w:t>
      </w:r>
    </w:p>
    <w:p w14:paraId="2001E146" w14:textId="77777777" w:rsidR="00B4111F" w:rsidRDefault="00B4111F" w:rsidP="00B4111F">
      <w:pPr>
        <w:pStyle w:val="PL"/>
      </w:pPr>
      <w:r>
        <w:t xml:space="preserve">      type: object</w:t>
      </w:r>
    </w:p>
    <w:p w14:paraId="032BFE78" w14:textId="77777777" w:rsidR="00B4111F" w:rsidRDefault="00B4111F" w:rsidP="00B4111F">
      <w:pPr>
        <w:pStyle w:val="PL"/>
      </w:pPr>
      <w:r>
        <w:t xml:space="preserve">      properties:</w:t>
      </w:r>
    </w:p>
    <w:p w14:paraId="49CDF25F" w14:textId="77777777" w:rsidR="00B4111F" w:rsidRDefault="00B4111F" w:rsidP="00B4111F">
      <w:pPr>
        <w:pStyle w:val="PL"/>
      </w:pPr>
      <w:r>
        <w:t xml:space="preserve">        number:</w:t>
      </w:r>
    </w:p>
    <w:p w14:paraId="7CD809DE" w14:textId="77777777" w:rsidR="00B4111F" w:rsidRDefault="00B4111F" w:rsidP="00B4111F">
      <w:pPr>
        <w:pStyle w:val="PL"/>
      </w:pPr>
      <w:r>
        <w:t xml:space="preserve">          $ref: 'TS29571_CommonData.yaml#/components/schemas/Float'</w:t>
      </w:r>
    </w:p>
    <w:p w14:paraId="06FF74F3" w14:textId="77777777" w:rsidR="00B4111F" w:rsidRDefault="00B4111F" w:rsidP="00B4111F">
      <w:pPr>
        <w:pStyle w:val="PL"/>
        <w:rPr>
          <w:lang w:val="en-US"/>
        </w:rPr>
      </w:pPr>
      <w:r>
        <w:t xml:space="preserve">        variance</w:t>
      </w:r>
      <w:r>
        <w:rPr>
          <w:lang w:val="en-US"/>
        </w:rPr>
        <w:t>:</w:t>
      </w:r>
    </w:p>
    <w:p w14:paraId="113645F4" w14:textId="77777777" w:rsidR="00B4111F" w:rsidRDefault="00B4111F" w:rsidP="00B4111F">
      <w:pPr>
        <w:pStyle w:val="PL"/>
      </w:pPr>
      <w:r>
        <w:t xml:space="preserve">          $ref: 'TS29571_CommonData.yaml#/components/schemas/Float'</w:t>
      </w:r>
    </w:p>
    <w:p w14:paraId="6A26538A" w14:textId="77777777" w:rsidR="00B4111F" w:rsidRDefault="00B4111F" w:rsidP="00B4111F">
      <w:pPr>
        <w:pStyle w:val="PL"/>
      </w:pPr>
      <w:r>
        <w:t xml:space="preserve">        skewness:</w:t>
      </w:r>
    </w:p>
    <w:p w14:paraId="5B5FD449" w14:textId="77777777" w:rsidR="00B4111F" w:rsidRDefault="00B4111F" w:rsidP="00B4111F">
      <w:pPr>
        <w:pStyle w:val="PL"/>
      </w:pPr>
      <w:r>
        <w:t xml:space="preserve">          $ref: 'TS29571_CommonData.yaml#/components/schemas/Float'</w:t>
      </w:r>
    </w:p>
    <w:p w14:paraId="065FD7BA" w14:textId="77777777" w:rsidR="00B4111F" w:rsidRDefault="00B4111F" w:rsidP="00B4111F">
      <w:pPr>
        <w:pStyle w:val="PL"/>
      </w:pPr>
      <w:r>
        <w:t xml:space="preserve">      required:</w:t>
      </w:r>
    </w:p>
    <w:p w14:paraId="25E3C0EE" w14:textId="77777777" w:rsidR="00B4111F" w:rsidRDefault="00B4111F" w:rsidP="00B4111F">
      <w:pPr>
        <w:pStyle w:val="PL"/>
      </w:pPr>
      <w:r>
        <w:t xml:space="preserve">        - number</w:t>
      </w:r>
    </w:p>
    <w:p w14:paraId="2D6D3371" w14:textId="77777777" w:rsidR="00B4111F" w:rsidRDefault="00B4111F" w:rsidP="00B4111F">
      <w:pPr>
        <w:pStyle w:val="PL"/>
      </w:pPr>
      <w:r>
        <w:t xml:space="preserve">        - variance</w:t>
      </w:r>
    </w:p>
    <w:p w14:paraId="515B4CBE" w14:textId="77777777" w:rsidR="00B4111F" w:rsidRDefault="00B4111F" w:rsidP="00B4111F">
      <w:pPr>
        <w:pStyle w:val="PL"/>
      </w:pPr>
    </w:p>
    <w:p w14:paraId="369BF4EF" w14:textId="77777777" w:rsidR="00B4111F" w:rsidRDefault="00B4111F" w:rsidP="00B4111F">
      <w:pPr>
        <w:pStyle w:val="PL"/>
      </w:pPr>
      <w:r>
        <w:t xml:space="preserve">    AnalyticsSubscriptionsTransfer:</w:t>
      </w:r>
    </w:p>
    <w:p w14:paraId="18103B7C" w14:textId="77777777" w:rsidR="00B4111F" w:rsidRDefault="00B4111F" w:rsidP="00B4111F">
      <w:pPr>
        <w:pStyle w:val="PL"/>
      </w:pPr>
      <w:r>
        <w:t xml:space="preserve">      description: </w:t>
      </w:r>
      <w:r>
        <w:rPr>
          <w:lang w:eastAsia="ko-KR"/>
        </w:rPr>
        <w:t>Contains information about a request to transfer analytics subscriptions</w:t>
      </w:r>
      <w:r>
        <w:t>.</w:t>
      </w:r>
    </w:p>
    <w:p w14:paraId="41C6C28A" w14:textId="77777777" w:rsidR="00B4111F" w:rsidRDefault="00B4111F" w:rsidP="00B4111F">
      <w:pPr>
        <w:pStyle w:val="PL"/>
      </w:pPr>
      <w:r>
        <w:t xml:space="preserve">      type: object</w:t>
      </w:r>
    </w:p>
    <w:p w14:paraId="0121EE58" w14:textId="77777777" w:rsidR="00B4111F" w:rsidRDefault="00B4111F" w:rsidP="00B4111F">
      <w:pPr>
        <w:pStyle w:val="PL"/>
      </w:pPr>
      <w:r>
        <w:t xml:space="preserve">      properties:</w:t>
      </w:r>
    </w:p>
    <w:p w14:paraId="0DC16104" w14:textId="77777777" w:rsidR="00B4111F" w:rsidRDefault="00B4111F" w:rsidP="00B4111F">
      <w:pPr>
        <w:pStyle w:val="PL"/>
      </w:pPr>
      <w:r>
        <w:t xml:space="preserve">        subsTransInfos:</w:t>
      </w:r>
    </w:p>
    <w:p w14:paraId="4EB38F06" w14:textId="77777777" w:rsidR="00B4111F" w:rsidRDefault="00B4111F" w:rsidP="00B4111F">
      <w:pPr>
        <w:pStyle w:val="PL"/>
      </w:pPr>
      <w:r>
        <w:t xml:space="preserve">          type: array</w:t>
      </w:r>
    </w:p>
    <w:p w14:paraId="5982C3D7" w14:textId="77777777" w:rsidR="00B4111F" w:rsidRDefault="00B4111F" w:rsidP="00B4111F">
      <w:pPr>
        <w:pStyle w:val="PL"/>
      </w:pPr>
      <w:r>
        <w:t xml:space="preserve">          items:</w:t>
      </w:r>
    </w:p>
    <w:p w14:paraId="089FEB6C" w14:textId="77777777" w:rsidR="00B4111F" w:rsidRDefault="00B4111F" w:rsidP="00B4111F">
      <w:pPr>
        <w:pStyle w:val="PL"/>
      </w:pPr>
      <w:r>
        <w:t xml:space="preserve">            $ref: '#/components/schemas/SubscriptionTransferInfo'</w:t>
      </w:r>
    </w:p>
    <w:p w14:paraId="7A173951" w14:textId="77777777" w:rsidR="00B4111F" w:rsidRDefault="00B4111F" w:rsidP="00B4111F">
      <w:pPr>
        <w:pStyle w:val="PL"/>
      </w:pPr>
      <w:r>
        <w:t xml:space="preserve">          minItems: 1</w:t>
      </w:r>
    </w:p>
    <w:p w14:paraId="67FEC345" w14:textId="77777777" w:rsidR="00B4111F" w:rsidRDefault="00B4111F" w:rsidP="00B4111F">
      <w:pPr>
        <w:pStyle w:val="PL"/>
      </w:pPr>
      <w:r>
        <w:t xml:space="preserve">        failTransEventReports:</w:t>
      </w:r>
    </w:p>
    <w:p w14:paraId="33962F2B" w14:textId="77777777" w:rsidR="00B4111F" w:rsidRDefault="00B4111F" w:rsidP="00B4111F">
      <w:pPr>
        <w:pStyle w:val="PL"/>
      </w:pPr>
      <w:r>
        <w:t xml:space="preserve">          type: array</w:t>
      </w:r>
    </w:p>
    <w:p w14:paraId="239C5D30" w14:textId="77777777" w:rsidR="00B4111F" w:rsidRDefault="00B4111F" w:rsidP="00B4111F">
      <w:pPr>
        <w:pStyle w:val="PL"/>
      </w:pPr>
      <w:r>
        <w:t xml:space="preserve">          items:</w:t>
      </w:r>
    </w:p>
    <w:p w14:paraId="40AFC8BD" w14:textId="77777777" w:rsidR="00B4111F" w:rsidRDefault="00B4111F" w:rsidP="00B4111F">
      <w:pPr>
        <w:pStyle w:val="PL"/>
      </w:pPr>
      <w:r>
        <w:t xml:space="preserve">            $ref: '#/components/schemas/NwdafEvent'</w:t>
      </w:r>
    </w:p>
    <w:p w14:paraId="32B4CD62" w14:textId="77777777" w:rsidR="00B4111F" w:rsidRDefault="00B4111F" w:rsidP="00B4111F">
      <w:pPr>
        <w:pStyle w:val="PL"/>
      </w:pPr>
      <w:r>
        <w:t xml:space="preserve">          minItems: 1</w:t>
      </w:r>
    </w:p>
    <w:p w14:paraId="5D37F075" w14:textId="77777777" w:rsidR="00B4111F" w:rsidRDefault="00B4111F" w:rsidP="00B4111F">
      <w:pPr>
        <w:pStyle w:val="PL"/>
      </w:pPr>
      <w:r>
        <w:t xml:space="preserve">      required:</w:t>
      </w:r>
    </w:p>
    <w:p w14:paraId="461099C3" w14:textId="77777777" w:rsidR="00B4111F" w:rsidRDefault="00B4111F" w:rsidP="00B4111F">
      <w:pPr>
        <w:pStyle w:val="PL"/>
      </w:pPr>
      <w:r>
        <w:t xml:space="preserve">        - subsTransInfos</w:t>
      </w:r>
    </w:p>
    <w:p w14:paraId="05E79ED7" w14:textId="77777777" w:rsidR="00B4111F" w:rsidRDefault="00B4111F" w:rsidP="00B4111F">
      <w:pPr>
        <w:pStyle w:val="PL"/>
      </w:pPr>
    </w:p>
    <w:p w14:paraId="21C55F25" w14:textId="77777777" w:rsidR="00B4111F" w:rsidRDefault="00B4111F" w:rsidP="00B4111F">
      <w:pPr>
        <w:pStyle w:val="PL"/>
      </w:pPr>
      <w:r>
        <w:t xml:space="preserve">    SubscriptionTransferInfo:</w:t>
      </w:r>
    </w:p>
    <w:p w14:paraId="2BDFDB65" w14:textId="77777777" w:rsidR="00B4111F" w:rsidRDefault="00B4111F" w:rsidP="00B4111F">
      <w:pPr>
        <w:pStyle w:val="PL"/>
      </w:pPr>
      <w:r>
        <w:t xml:space="preserve">      description: </w:t>
      </w:r>
      <w:r>
        <w:rPr>
          <w:lang w:eastAsia="ko-KR"/>
        </w:rPr>
        <w:t>Contains information about subscriptions that are requested to be transferred</w:t>
      </w:r>
      <w:r>
        <w:t>.</w:t>
      </w:r>
    </w:p>
    <w:p w14:paraId="45F07A12" w14:textId="77777777" w:rsidR="00B4111F" w:rsidRDefault="00B4111F" w:rsidP="00B4111F">
      <w:pPr>
        <w:pStyle w:val="PL"/>
      </w:pPr>
      <w:r>
        <w:t xml:space="preserve">      type: object</w:t>
      </w:r>
    </w:p>
    <w:p w14:paraId="3587F036" w14:textId="77777777" w:rsidR="00B4111F" w:rsidRDefault="00B4111F" w:rsidP="00B4111F">
      <w:pPr>
        <w:pStyle w:val="PL"/>
      </w:pPr>
      <w:r>
        <w:t xml:space="preserve">      properties:</w:t>
      </w:r>
    </w:p>
    <w:p w14:paraId="3B172222" w14:textId="77777777" w:rsidR="00B4111F" w:rsidRDefault="00B4111F" w:rsidP="00B4111F">
      <w:pPr>
        <w:pStyle w:val="PL"/>
      </w:pPr>
      <w:r>
        <w:t xml:space="preserve">        transReqType:</w:t>
      </w:r>
    </w:p>
    <w:p w14:paraId="01853604" w14:textId="77777777" w:rsidR="00B4111F" w:rsidRDefault="00B4111F" w:rsidP="00B4111F">
      <w:pPr>
        <w:pStyle w:val="PL"/>
      </w:pPr>
      <w:r>
        <w:t xml:space="preserve">          $ref: '#/components/schemas/TransferRequestType'</w:t>
      </w:r>
    </w:p>
    <w:p w14:paraId="6E75EBC0" w14:textId="77777777" w:rsidR="00B4111F" w:rsidRDefault="00B4111F" w:rsidP="00B4111F">
      <w:pPr>
        <w:pStyle w:val="PL"/>
      </w:pPr>
      <w:r>
        <w:t xml:space="preserve">        nwdafEvSub:</w:t>
      </w:r>
    </w:p>
    <w:p w14:paraId="3CE21CB6" w14:textId="77777777" w:rsidR="00B4111F" w:rsidRDefault="00B4111F" w:rsidP="00B4111F">
      <w:pPr>
        <w:pStyle w:val="PL"/>
      </w:pPr>
      <w:r>
        <w:t xml:space="preserve">          $ref: '#/components/schemas/NnwdafEventsSubscription'</w:t>
      </w:r>
    </w:p>
    <w:p w14:paraId="49745027" w14:textId="77777777" w:rsidR="00B4111F" w:rsidRDefault="00B4111F" w:rsidP="00B4111F">
      <w:pPr>
        <w:pStyle w:val="PL"/>
      </w:pPr>
      <w:r>
        <w:t xml:space="preserve">        consumerId:</w:t>
      </w:r>
    </w:p>
    <w:p w14:paraId="0E33C070" w14:textId="77777777" w:rsidR="00B4111F" w:rsidRDefault="00B4111F" w:rsidP="00B4111F">
      <w:pPr>
        <w:pStyle w:val="PL"/>
      </w:pPr>
      <w:r>
        <w:t xml:space="preserve">          $ref: 'TS29571_CommonData.yaml#/components/schemas/NfInstanceId'</w:t>
      </w:r>
    </w:p>
    <w:p w14:paraId="726A3B1D" w14:textId="77777777" w:rsidR="00B4111F" w:rsidRDefault="00B4111F" w:rsidP="00B4111F">
      <w:pPr>
        <w:pStyle w:val="PL"/>
      </w:pPr>
      <w:r>
        <w:t xml:space="preserve">        contextId:</w:t>
      </w:r>
    </w:p>
    <w:p w14:paraId="706AAABD" w14:textId="77777777" w:rsidR="00B4111F" w:rsidRDefault="00B4111F" w:rsidP="00B4111F">
      <w:pPr>
        <w:pStyle w:val="PL"/>
      </w:pPr>
      <w:r>
        <w:t xml:space="preserve">          $ref: '#/components/schemas/AnalyticsContextIdentifier'</w:t>
      </w:r>
    </w:p>
    <w:p w14:paraId="47250162" w14:textId="77777777" w:rsidR="00B4111F" w:rsidRDefault="00B4111F" w:rsidP="00B4111F">
      <w:pPr>
        <w:pStyle w:val="PL"/>
      </w:pPr>
      <w:r>
        <w:t xml:space="preserve">        sourceNfIds:</w:t>
      </w:r>
    </w:p>
    <w:p w14:paraId="71B2D5A7" w14:textId="77777777" w:rsidR="00B4111F" w:rsidRDefault="00B4111F" w:rsidP="00B4111F">
      <w:pPr>
        <w:pStyle w:val="PL"/>
      </w:pPr>
      <w:r>
        <w:t xml:space="preserve">          type: array</w:t>
      </w:r>
    </w:p>
    <w:p w14:paraId="74BB6BB0" w14:textId="77777777" w:rsidR="00B4111F" w:rsidRDefault="00B4111F" w:rsidP="00B4111F">
      <w:pPr>
        <w:pStyle w:val="PL"/>
      </w:pPr>
      <w:r>
        <w:t xml:space="preserve">          items:</w:t>
      </w:r>
    </w:p>
    <w:p w14:paraId="551F413D" w14:textId="77777777" w:rsidR="00B4111F" w:rsidRDefault="00B4111F" w:rsidP="00B4111F">
      <w:pPr>
        <w:pStyle w:val="PL"/>
      </w:pPr>
      <w:r>
        <w:t xml:space="preserve">            $ref: 'TS29571_CommonData.yaml#/components/schemas/NfInstanceId'</w:t>
      </w:r>
    </w:p>
    <w:p w14:paraId="2B169635" w14:textId="77777777" w:rsidR="00B4111F" w:rsidRDefault="00B4111F" w:rsidP="00B4111F">
      <w:pPr>
        <w:pStyle w:val="PL"/>
      </w:pPr>
      <w:r>
        <w:t xml:space="preserve">          minItems: 1</w:t>
      </w:r>
    </w:p>
    <w:p w14:paraId="1C8D28F4" w14:textId="77777777" w:rsidR="00B4111F" w:rsidRDefault="00B4111F" w:rsidP="00B4111F">
      <w:pPr>
        <w:pStyle w:val="PL"/>
      </w:pPr>
      <w:r>
        <w:t xml:space="preserve">        sourceSetIds:</w:t>
      </w:r>
    </w:p>
    <w:p w14:paraId="6E68C6DE" w14:textId="77777777" w:rsidR="00B4111F" w:rsidRDefault="00B4111F" w:rsidP="00B4111F">
      <w:pPr>
        <w:pStyle w:val="PL"/>
      </w:pPr>
      <w:r>
        <w:t xml:space="preserve">          type: array</w:t>
      </w:r>
    </w:p>
    <w:p w14:paraId="44A235A0" w14:textId="77777777" w:rsidR="00B4111F" w:rsidRDefault="00B4111F" w:rsidP="00B4111F">
      <w:pPr>
        <w:pStyle w:val="PL"/>
      </w:pPr>
      <w:r>
        <w:t xml:space="preserve">          items:</w:t>
      </w:r>
    </w:p>
    <w:p w14:paraId="1DF00216" w14:textId="77777777" w:rsidR="00B4111F" w:rsidRDefault="00B4111F" w:rsidP="00B4111F">
      <w:pPr>
        <w:pStyle w:val="PL"/>
      </w:pPr>
      <w:r>
        <w:t xml:space="preserve">            $ref: 'TS29571_CommonData.yaml#/components/schemas/NfSetId'</w:t>
      </w:r>
    </w:p>
    <w:p w14:paraId="1B8CB9FF" w14:textId="77777777" w:rsidR="00B4111F" w:rsidRDefault="00B4111F" w:rsidP="00B4111F">
      <w:pPr>
        <w:pStyle w:val="PL"/>
      </w:pPr>
      <w:r>
        <w:t xml:space="preserve">          minItems: 1</w:t>
      </w:r>
    </w:p>
    <w:p w14:paraId="00C8215D" w14:textId="77777777" w:rsidR="00B4111F" w:rsidRDefault="00B4111F" w:rsidP="00B4111F">
      <w:pPr>
        <w:pStyle w:val="PL"/>
      </w:pPr>
      <w:r>
        <w:t xml:space="preserve">        modelInfo:</w:t>
      </w:r>
    </w:p>
    <w:p w14:paraId="18B4A954" w14:textId="77777777" w:rsidR="00B4111F" w:rsidRDefault="00B4111F" w:rsidP="00B4111F">
      <w:pPr>
        <w:pStyle w:val="PL"/>
      </w:pPr>
      <w:r>
        <w:t xml:space="preserve">          type: array</w:t>
      </w:r>
    </w:p>
    <w:p w14:paraId="65D0CC5D" w14:textId="77777777" w:rsidR="00B4111F" w:rsidRDefault="00B4111F" w:rsidP="00B4111F">
      <w:pPr>
        <w:pStyle w:val="PL"/>
      </w:pPr>
      <w:r>
        <w:t xml:space="preserve">          items:</w:t>
      </w:r>
    </w:p>
    <w:p w14:paraId="163CF0C1" w14:textId="77777777" w:rsidR="00B4111F" w:rsidRDefault="00B4111F" w:rsidP="00B4111F">
      <w:pPr>
        <w:pStyle w:val="PL"/>
      </w:pPr>
      <w:r>
        <w:t xml:space="preserve">            $ref: '#/components/schemas/ModelInfo'</w:t>
      </w:r>
    </w:p>
    <w:p w14:paraId="3AECD98E" w14:textId="77777777" w:rsidR="00B4111F" w:rsidRDefault="00B4111F" w:rsidP="00B4111F">
      <w:pPr>
        <w:pStyle w:val="PL"/>
      </w:pPr>
      <w:r>
        <w:t xml:space="preserve">          minItems: 1</w:t>
      </w:r>
    </w:p>
    <w:p w14:paraId="2B62F454" w14:textId="77777777" w:rsidR="00B4111F" w:rsidRDefault="00B4111F" w:rsidP="00B4111F">
      <w:pPr>
        <w:pStyle w:val="PL"/>
      </w:pPr>
      <w:r>
        <w:t xml:space="preserve">      required:</w:t>
      </w:r>
    </w:p>
    <w:p w14:paraId="0E4408E5" w14:textId="77777777" w:rsidR="00B4111F" w:rsidRDefault="00B4111F" w:rsidP="00B4111F">
      <w:pPr>
        <w:pStyle w:val="PL"/>
      </w:pPr>
      <w:r>
        <w:t xml:space="preserve">        - transReqType</w:t>
      </w:r>
    </w:p>
    <w:p w14:paraId="6315EC84" w14:textId="77777777" w:rsidR="00B4111F" w:rsidRDefault="00B4111F" w:rsidP="00B4111F">
      <w:pPr>
        <w:pStyle w:val="PL"/>
      </w:pPr>
      <w:r>
        <w:t xml:space="preserve">        - nwdafEvSub</w:t>
      </w:r>
    </w:p>
    <w:p w14:paraId="5B1F6E0D" w14:textId="77777777" w:rsidR="00B4111F" w:rsidRDefault="00B4111F" w:rsidP="00B4111F">
      <w:pPr>
        <w:pStyle w:val="PL"/>
      </w:pPr>
      <w:r>
        <w:t xml:space="preserve">        - consumerId</w:t>
      </w:r>
    </w:p>
    <w:p w14:paraId="5FCDCA5A" w14:textId="77777777" w:rsidR="00B4111F" w:rsidRDefault="00B4111F" w:rsidP="00B4111F">
      <w:pPr>
        <w:pStyle w:val="PL"/>
      </w:pPr>
    </w:p>
    <w:p w14:paraId="74D8D288" w14:textId="77777777" w:rsidR="00B4111F" w:rsidRDefault="00B4111F" w:rsidP="00B4111F">
      <w:pPr>
        <w:pStyle w:val="PL"/>
      </w:pPr>
      <w:r>
        <w:t xml:space="preserve">    ModelInfo:</w:t>
      </w:r>
    </w:p>
    <w:p w14:paraId="3D11A491" w14:textId="77777777" w:rsidR="00B4111F" w:rsidRDefault="00B4111F" w:rsidP="00B4111F">
      <w:pPr>
        <w:pStyle w:val="PL"/>
      </w:pPr>
      <w:r>
        <w:t xml:space="preserve">      description: </w:t>
      </w:r>
      <w:r>
        <w:rPr>
          <w:lang w:eastAsia="zh-CN"/>
        </w:rPr>
        <w:t>Contains information about an ML model.</w:t>
      </w:r>
    </w:p>
    <w:p w14:paraId="68E31D93" w14:textId="77777777" w:rsidR="00B4111F" w:rsidRDefault="00B4111F" w:rsidP="00B4111F">
      <w:pPr>
        <w:pStyle w:val="PL"/>
      </w:pPr>
      <w:r>
        <w:t xml:space="preserve">      type: object</w:t>
      </w:r>
    </w:p>
    <w:p w14:paraId="6BF27481" w14:textId="77777777" w:rsidR="00B4111F" w:rsidRDefault="00B4111F" w:rsidP="00B4111F">
      <w:pPr>
        <w:pStyle w:val="PL"/>
      </w:pPr>
      <w:r>
        <w:t xml:space="preserve">      properties:</w:t>
      </w:r>
    </w:p>
    <w:p w14:paraId="4F6C6C7A" w14:textId="77777777" w:rsidR="00B4111F" w:rsidRDefault="00B4111F" w:rsidP="00B4111F">
      <w:pPr>
        <w:pStyle w:val="PL"/>
      </w:pPr>
      <w:r>
        <w:t xml:space="preserve">        analyticsId:</w:t>
      </w:r>
    </w:p>
    <w:p w14:paraId="0D8A68A7" w14:textId="77777777" w:rsidR="00B4111F" w:rsidRDefault="00B4111F" w:rsidP="00B4111F">
      <w:pPr>
        <w:pStyle w:val="PL"/>
      </w:pPr>
      <w:r>
        <w:t xml:space="preserve">          $ref: '#/components/schemas/NwdafEvent'</w:t>
      </w:r>
    </w:p>
    <w:p w14:paraId="11DD8A77" w14:textId="77777777" w:rsidR="00B4111F" w:rsidRDefault="00B4111F" w:rsidP="00B4111F">
      <w:pPr>
        <w:pStyle w:val="PL"/>
      </w:pPr>
      <w:r>
        <w:t xml:space="preserve">        </w:t>
      </w:r>
      <w:r>
        <w:rPr>
          <w:lang w:eastAsia="zh-CN"/>
        </w:rPr>
        <w:t>mlModelInfos</w:t>
      </w:r>
      <w:r>
        <w:t>:</w:t>
      </w:r>
    </w:p>
    <w:p w14:paraId="7B15A8C1" w14:textId="77777777" w:rsidR="00B4111F" w:rsidRDefault="00B4111F" w:rsidP="00B4111F">
      <w:pPr>
        <w:pStyle w:val="PL"/>
      </w:pPr>
      <w:r>
        <w:t xml:space="preserve">          type: array</w:t>
      </w:r>
    </w:p>
    <w:p w14:paraId="08F7F6CB" w14:textId="77777777" w:rsidR="00B4111F" w:rsidRDefault="00B4111F" w:rsidP="00B4111F">
      <w:pPr>
        <w:pStyle w:val="PL"/>
      </w:pPr>
      <w:r>
        <w:t xml:space="preserve">          items:</w:t>
      </w:r>
    </w:p>
    <w:p w14:paraId="2BC374D5" w14:textId="77777777" w:rsidR="00B4111F" w:rsidRDefault="00B4111F" w:rsidP="00B4111F">
      <w:pPr>
        <w:pStyle w:val="PL"/>
      </w:pPr>
      <w:r>
        <w:t xml:space="preserve">            $ref: '#/components/schemas/MLModelInfo'</w:t>
      </w:r>
    </w:p>
    <w:p w14:paraId="0465D3DE" w14:textId="77777777" w:rsidR="00B4111F" w:rsidRDefault="00B4111F" w:rsidP="00B4111F">
      <w:pPr>
        <w:pStyle w:val="PL"/>
      </w:pPr>
      <w:r>
        <w:t xml:space="preserve">          minItems: 1</w:t>
      </w:r>
    </w:p>
    <w:p w14:paraId="517D9FDF" w14:textId="77777777" w:rsidR="00B4111F" w:rsidRDefault="00B4111F" w:rsidP="00B4111F">
      <w:pPr>
        <w:pStyle w:val="PL"/>
      </w:pPr>
      <w:r>
        <w:t xml:space="preserve">      required:</w:t>
      </w:r>
    </w:p>
    <w:p w14:paraId="5B6B1F01" w14:textId="77777777" w:rsidR="00B4111F" w:rsidRDefault="00B4111F" w:rsidP="00B4111F">
      <w:pPr>
        <w:pStyle w:val="PL"/>
      </w:pPr>
      <w:r>
        <w:t xml:space="preserve">        - analyticsId</w:t>
      </w:r>
    </w:p>
    <w:p w14:paraId="37913FE8" w14:textId="77777777" w:rsidR="00B4111F" w:rsidRDefault="00B4111F" w:rsidP="00B4111F">
      <w:pPr>
        <w:pStyle w:val="PL"/>
      </w:pPr>
      <w:r>
        <w:t xml:space="preserve">        - </w:t>
      </w:r>
      <w:r>
        <w:rPr>
          <w:lang w:eastAsia="zh-CN"/>
        </w:rPr>
        <w:t>mlModelInfos</w:t>
      </w:r>
    </w:p>
    <w:p w14:paraId="5A4D7940" w14:textId="77777777" w:rsidR="00B4111F" w:rsidRDefault="00B4111F" w:rsidP="00B4111F">
      <w:pPr>
        <w:pStyle w:val="PL"/>
      </w:pPr>
      <w:r>
        <w:t xml:space="preserve">    </w:t>
      </w:r>
      <w:r>
        <w:rPr>
          <w:lang w:eastAsia="zh-CN"/>
        </w:rPr>
        <w:t>MLModelInfo</w:t>
      </w:r>
      <w:r>
        <w:t>:</w:t>
      </w:r>
    </w:p>
    <w:p w14:paraId="69318183" w14:textId="77777777" w:rsidR="00B4111F" w:rsidRDefault="00B4111F" w:rsidP="00B4111F">
      <w:pPr>
        <w:pStyle w:val="PL"/>
      </w:pPr>
      <w:r>
        <w:t xml:space="preserve">      description: </w:t>
      </w:r>
      <w:r>
        <w:rPr>
          <w:lang w:eastAsia="zh-CN"/>
        </w:rPr>
        <w:t>Contains information about an ML models.</w:t>
      </w:r>
    </w:p>
    <w:p w14:paraId="2B4262B2" w14:textId="77777777" w:rsidR="00B4111F" w:rsidRDefault="00B4111F" w:rsidP="00B4111F">
      <w:pPr>
        <w:pStyle w:val="PL"/>
      </w:pPr>
      <w:r>
        <w:t xml:space="preserve">      type: object</w:t>
      </w:r>
    </w:p>
    <w:p w14:paraId="2CD113EB" w14:textId="77777777" w:rsidR="00B4111F" w:rsidRDefault="00B4111F" w:rsidP="00B4111F">
      <w:pPr>
        <w:pStyle w:val="PL"/>
      </w:pPr>
      <w:r>
        <w:t xml:space="preserve">      properties:</w:t>
      </w:r>
    </w:p>
    <w:p w14:paraId="6BF5DC42" w14:textId="77777777" w:rsidR="00B4111F" w:rsidRDefault="00B4111F" w:rsidP="00B4111F">
      <w:pPr>
        <w:pStyle w:val="PL"/>
      </w:pPr>
      <w:r>
        <w:t xml:space="preserve">        </w:t>
      </w:r>
      <w:r>
        <w:rPr>
          <w:lang w:val="en-US" w:eastAsia="zh-CN"/>
        </w:rPr>
        <w:t>mlFileAddrs</w:t>
      </w:r>
      <w:r>
        <w:t>:</w:t>
      </w:r>
    </w:p>
    <w:p w14:paraId="520FD187" w14:textId="77777777" w:rsidR="00B4111F" w:rsidRDefault="00B4111F" w:rsidP="00B4111F">
      <w:pPr>
        <w:pStyle w:val="PL"/>
      </w:pPr>
      <w:r>
        <w:t xml:space="preserve">          type: array</w:t>
      </w:r>
    </w:p>
    <w:p w14:paraId="43E60421" w14:textId="77777777" w:rsidR="00B4111F" w:rsidRDefault="00B4111F" w:rsidP="00B4111F">
      <w:pPr>
        <w:pStyle w:val="PL"/>
      </w:pPr>
      <w:r>
        <w:t xml:space="preserve">          items:</w:t>
      </w:r>
    </w:p>
    <w:p w14:paraId="6A3948E4" w14:textId="77777777" w:rsidR="00B4111F" w:rsidRDefault="00B4111F" w:rsidP="00B4111F">
      <w:pPr>
        <w:pStyle w:val="PL"/>
      </w:pPr>
      <w:r>
        <w:t xml:space="preserve">            $ref: 'TS29520_Nnwdaf_MLModelProvision.yaml#/components/schemas/MLModelAddr'</w:t>
      </w:r>
    </w:p>
    <w:p w14:paraId="32AE4A0A" w14:textId="77777777" w:rsidR="00B4111F" w:rsidRDefault="00B4111F" w:rsidP="00B4111F">
      <w:pPr>
        <w:pStyle w:val="PL"/>
      </w:pPr>
      <w:r>
        <w:t xml:space="preserve">          minItems: 1</w:t>
      </w:r>
    </w:p>
    <w:p w14:paraId="635B3B18" w14:textId="77777777" w:rsidR="00B4111F" w:rsidRDefault="00B4111F" w:rsidP="00B4111F">
      <w:pPr>
        <w:pStyle w:val="PL"/>
      </w:pPr>
      <w:r>
        <w:t xml:space="preserve">        modelProvId:</w:t>
      </w:r>
    </w:p>
    <w:p w14:paraId="3DF70347" w14:textId="77777777" w:rsidR="00B4111F" w:rsidRDefault="00B4111F" w:rsidP="00B4111F">
      <w:pPr>
        <w:pStyle w:val="PL"/>
      </w:pPr>
      <w:r>
        <w:t xml:space="preserve">          $ref: 'TS29571_CommonData.yaml#/components/schemas/NfInstanceId'</w:t>
      </w:r>
    </w:p>
    <w:p w14:paraId="4845826D" w14:textId="77777777" w:rsidR="00B4111F" w:rsidRDefault="00B4111F" w:rsidP="00B4111F">
      <w:pPr>
        <w:pStyle w:val="PL"/>
      </w:pPr>
      <w:r>
        <w:t xml:space="preserve">        </w:t>
      </w:r>
      <w:r>
        <w:rPr>
          <w:lang w:eastAsia="zh-CN"/>
        </w:rPr>
        <w:t>modelProvSetId</w:t>
      </w:r>
      <w:r>
        <w:t>:</w:t>
      </w:r>
    </w:p>
    <w:p w14:paraId="2DA95BF3" w14:textId="77777777" w:rsidR="00B4111F" w:rsidRDefault="00B4111F" w:rsidP="00B4111F">
      <w:pPr>
        <w:pStyle w:val="PL"/>
      </w:pPr>
      <w:r>
        <w:t xml:space="preserve">          $ref: 'TS29571_CommonData.yaml#/components/schemas/NfSetId'</w:t>
      </w:r>
    </w:p>
    <w:p w14:paraId="553956A3" w14:textId="77777777" w:rsidR="00B4111F" w:rsidRDefault="00B4111F" w:rsidP="00B4111F">
      <w:pPr>
        <w:pStyle w:val="PL"/>
      </w:pPr>
      <w:r>
        <w:t xml:space="preserve">      oneOf:</w:t>
      </w:r>
    </w:p>
    <w:p w14:paraId="13BD917F" w14:textId="77777777" w:rsidR="00B4111F" w:rsidRDefault="00B4111F" w:rsidP="00B4111F">
      <w:pPr>
        <w:pStyle w:val="PL"/>
      </w:pPr>
      <w:r>
        <w:t xml:space="preserve">        - required: [modelProvId]</w:t>
      </w:r>
    </w:p>
    <w:p w14:paraId="6A83664A" w14:textId="77777777" w:rsidR="00B4111F" w:rsidRDefault="00B4111F" w:rsidP="00B4111F">
      <w:pPr>
        <w:pStyle w:val="PL"/>
      </w:pPr>
      <w:r>
        <w:t xml:space="preserve">        - required: [</w:t>
      </w:r>
      <w:r>
        <w:rPr>
          <w:lang w:eastAsia="zh-CN"/>
        </w:rPr>
        <w:t>modelProvSetId</w:t>
      </w:r>
      <w:r>
        <w:t>]</w:t>
      </w:r>
    </w:p>
    <w:p w14:paraId="4DF804B7" w14:textId="77777777" w:rsidR="00B4111F" w:rsidRDefault="00B4111F" w:rsidP="00B4111F">
      <w:pPr>
        <w:pStyle w:val="PL"/>
      </w:pPr>
    </w:p>
    <w:p w14:paraId="3ED9C688" w14:textId="77777777" w:rsidR="00B4111F" w:rsidRDefault="00B4111F" w:rsidP="00B4111F">
      <w:pPr>
        <w:pStyle w:val="PL"/>
      </w:pPr>
      <w:r>
        <w:t xml:space="preserve">    AnalyticsContextIdentifier:</w:t>
      </w:r>
    </w:p>
    <w:p w14:paraId="43A23862" w14:textId="77777777" w:rsidR="00B4111F" w:rsidRDefault="00B4111F" w:rsidP="00B4111F">
      <w:pPr>
        <w:pStyle w:val="PL"/>
      </w:pPr>
      <w:r>
        <w:t xml:space="preserve">      description: </w:t>
      </w:r>
      <w:r>
        <w:rPr>
          <w:lang w:eastAsia="zh-CN"/>
        </w:rPr>
        <w:t>Contains information about available analytics contexts.</w:t>
      </w:r>
    </w:p>
    <w:p w14:paraId="4159CD6F" w14:textId="77777777" w:rsidR="00B4111F" w:rsidRDefault="00B4111F" w:rsidP="00B4111F">
      <w:pPr>
        <w:pStyle w:val="PL"/>
      </w:pPr>
      <w:r>
        <w:t xml:space="preserve">      type: object</w:t>
      </w:r>
    </w:p>
    <w:p w14:paraId="2D2B0041" w14:textId="77777777" w:rsidR="00B4111F" w:rsidRDefault="00B4111F" w:rsidP="00B4111F">
      <w:pPr>
        <w:pStyle w:val="PL"/>
      </w:pPr>
      <w:r>
        <w:t xml:space="preserve">      properties:</w:t>
      </w:r>
    </w:p>
    <w:p w14:paraId="65B58ACA" w14:textId="77777777" w:rsidR="00B4111F" w:rsidRDefault="00B4111F" w:rsidP="00B4111F">
      <w:pPr>
        <w:pStyle w:val="PL"/>
      </w:pPr>
      <w:r>
        <w:t xml:space="preserve">        subscriptionId:</w:t>
      </w:r>
    </w:p>
    <w:p w14:paraId="009A44AC" w14:textId="77777777" w:rsidR="00B4111F" w:rsidRDefault="00B4111F" w:rsidP="00B4111F">
      <w:pPr>
        <w:pStyle w:val="PL"/>
      </w:pPr>
      <w:r>
        <w:t xml:space="preserve">          type: string</w:t>
      </w:r>
    </w:p>
    <w:p w14:paraId="3949336E" w14:textId="77777777" w:rsidR="00B4111F" w:rsidRDefault="00B4111F" w:rsidP="00B4111F">
      <w:pPr>
        <w:pStyle w:val="PL"/>
      </w:pPr>
      <w:r>
        <w:t xml:space="preserve">          description: The identifier of a subscription.</w:t>
      </w:r>
    </w:p>
    <w:p w14:paraId="4846DE99" w14:textId="77777777" w:rsidR="00B4111F" w:rsidRDefault="00B4111F" w:rsidP="00B4111F">
      <w:pPr>
        <w:pStyle w:val="PL"/>
      </w:pPr>
      <w:r>
        <w:t xml:space="preserve">        nfAnaCtxts:</w:t>
      </w:r>
    </w:p>
    <w:p w14:paraId="61D67E81" w14:textId="77777777" w:rsidR="00B4111F" w:rsidRDefault="00B4111F" w:rsidP="00B4111F">
      <w:pPr>
        <w:pStyle w:val="PL"/>
      </w:pPr>
      <w:r>
        <w:t xml:space="preserve">          type: array</w:t>
      </w:r>
    </w:p>
    <w:p w14:paraId="7CBFFC6B" w14:textId="77777777" w:rsidR="00B4111F" w:rsidRDefault="00B4111F" w:rsidP="00B4111F">
      <w:pPr>
        <w:pStyle w:val="PL"/>
      </w:pPr>
      <w:r>
        <w:t xml:space="preserve">          items:</w:t>
      </w:r>
    </w:p>
    <w:p w14:paraId="6C4381BD" w14:textId="77777777" w:rsidR="00B4111F" w:rsidRDefault="00B4111F" w:rsidP="00B4111F">
      <w:pPr>
        <w:pStyle w:val="PL"/>
      </w:pPr>
      <w:r>
        <w:t xml:space="preserve">            $ref: '#/components/schemas/NwdafEvent'</w:t>
      </w:r>
    </w:p>
    <w:p w14:paraId="74D52D03" w14:textId="77777777" w:rsidR="00B4111F" w:rsidRDefault="00B4111F" w:rsidP="00B4111F">
      <w:pPr>
        <w:pStyle w:val="PL"/>
      </w:pPr>
      <w:r>
        <w:t xml:space="preserve">          minItems: 1</w:t>
      </w:r>
    </w:p>
    <w:p w14:paraId="312CC7F3" w14:textId="77777777" w:rsidR="00B4111F" w:rsidRDefault="00B4111F" w:rsidP="00B4111F">
      <w:pPr>
        <w:pStyle w:val="PL"/>
      </w:pPr>
      <w:r>
        <w:t xml:space="preserve">          description: &gt;</w:t>
      </w:r>
    </w:p>
    <w:p w14:paraId="1DFF727F" w14:textId="77777777" w:rsidR="00B4111F" w:rsidRDefault="00B4111F" w:rsidP="00B4111F">
      <w:pPr>
        <w:pStyle w:val="PL"/>
      </w:pPr>
      <w:r>
        <w:t xml:space="preserve">            List of analytics types for which NF related analytics contexts can be retrieved.</w:t>
      </w:r>
    </w:p>
    <w:p w14:paraId="6BD834F8" w14:textId="77777777" w:rsidR="00B4111F" w:rsidRDefault="00B4111F" w:rsidP="00B4111F">
      <w:pPr>
        <w:pStyle w:val="PL"/>
      </w:pPr>
      <w:r>
        <w:t xml:space="preserve">        ueAnaCtxts:</w:t>
      </w:r>
    </w:p>
    <w:p w14:paraId="60750F32" w14:textId="77777777" w:rsidR="00B4111F" w:rsidRDefault="00B4111F" w:rsidP="00B4111F">
      <w:pPr>
        <w:pStyle w:val="PL"/>
      </w:pPr>
      <w:r>
        <w:t xml:space="preserve">          type: array</w:t>
      </w:r>
    </w:p>
    <w:p w14:paraId="05D4C9CF" w14:textId="77777777" w:rsidR="00B4111F" w:rsidRDefault="00B4111F" w:rsidP="00B4111F">
      <w:pPr>
        <w:pStyle w:val="PL"/>
      </w:pPr>
      <w:r>
        <w:t xml:space="preserve">          items:</w:t>
      </w:r>
    </w:p>
    <w:p w14:paraId="4F4EB91B" w14:textId="77777777" w:rsidR="00B4111F" w:rsidRDefault="00B4111F" w:rsidP="00B4111F">
      <w:pPr>
        <w:pStyle w:val="PL"/>
      </w:pPr>
      <w:r>
        <w:t xml:space="preserve">            $ref: '#/components/schemas/UeAnalyticsContextDescriptor'</w:t>
      </w:r>
    </w:p>
    <w:p w14:paraId="1A200F69" w14:textId="77777777" w:rsidR="00B4111F" w:rsidRDefault="00B4111F" w:rsidP="00B4111F">
      <w:pPr>
        <w:pStyle w:val="PL"/>
      </w:pPr>
      <w:r>
        <w:t xml:space="preserve">          minItems: 1</w:t>
      </w:r>
    </w:p>
    <w:p w14:paraId="5AFBF760" w14:textId="77777777" w:rsidR="00B4111F" w:rsidRDefault="00B4111F" w:rsidP="00B4111F">
      <w:pPr>
        <w:pStyle w:val="PL"/>
      </w:pPr>
      <w:r>
        <w:t xml:space="preserve">          description: &gt;</w:t>
      </w:r>
    </w:p>
    <w:p w14:paraId="0F4DFB9D" w14:textId="77777777" w:rsidR="00B4111F" w:rsidRDefault="00B4111F" w:rsidP="00B4111F">
      <w:pPr>
        <w:pStyle w:val="PL"/>
      </w:pPr>
      <w:r>
        <w:t xml:space="preserve">            List of objects that indicate for which SUPI and analytics types combinations analytics</w:t>
      </w:r>
    </w:p>
    <w:p w14:paraId="3DBA726E" w14:textId="77777777" w:rsidR="00B4111F" w:rsidRDefault="00B4111F" w:rsidP="00B4111F">
      <w:pPr>
        <w:pStyle w:val="PL"/>
      </w:pPr>
      <w:r>
        <w:t xml:space="preserve">            context can be retrieved.</w:t>
      </w:r>
    </w:p>
    <w:p w14:paraId="34C4A8DF" w14:textId="77777777" w:rsidR="00B4111F" w:rsidRDefault="00B4111F" w:rsidP="00B4111F">
      <w:pPr>
        <w:pStyle w:val="PL"/>
      </w:pPr>
      <w:r>
        <w:t xml:space="preserve">      allOf:</w:t>
      </w:r>
    </w:p>
    <w:p w14:paraId="778F54B7" w14:textId="77777777" w:rsidR="00B4111F" w:rsidRDefault="00B4111F" w:rsidP="00B4111F">
      <w:pPr>
        <w:pStyle w:val="PL"/>
      </w:pPr>
      <w:r>
        <w:t xml:space="preserve">        - anyOf:</w:t>
      </w:r>
    </w:p>
    <w:p w14:paraId="50B1EB4A" w14:textId="77777777" w:rsidR="00B4111F" w:rsidRDefault="00B4111F" w:rsidP="00B4111F">
      <w:pPr>
        <w:pStyle w:val="PL"/>
      </w:pPr>
      <w:r>
        <w:t xml:space="preserve">          - required: [nfAnaCtxts]</w:t>
      </w:r>
    </w:p>
    <w:p w14:paraId="549C44A2" w14:textId="77777777" w:rsidR="00B4111F" w:rsidRDefault="00B4111F" w:rsidP="00B4111F">
      <w:pPr>
        <w:pStyle w:val="PL"/>
      </w:pPr>
      <w:r>
        <w:t xml:space="preserve">          - required: [ueAnaCtxts]</w:t>
      </w:r>
    </w:p>
    <w:p w14:paraId="0A01D106" w14:textId="77777777" w:rsidR="00B4111F" w:rsidRDefault="00B4111F" w:rsidP="00B4111F">
      <w:pPr>
        <w:pStyle w:val="PL"/>
      </w:pPr>
      <w:r>
        <w:t xml:space="preserve">        - required: [subscriptionId]</w:t>
      </w:r>
    </w:p>
    <w:p w14:paraId="02BC8250" w14:textId="77777777" w:rsidR="00B4111F" w:rsidRDefault="00B4111F" w:rsidP="00B4111F">
      <w:pPr>
        <w:pStyle w:val="PL"/>
      </w:pPr>
    </w:p>
    <w:p w14:paraId="14DFF435" w14:textId="77777777" w:rsidR="00B4111F" w:rsidRDefault="00B4111F" w:rsidP="00B4111F">
      <w:pPr>
        <w:pStyle w:val="PL"/>
      </w:pPr>
      <w:r>
        <w:t xml:space="preserve">    UeAnalyticsContextDescriptor:</w:t>
      </w:r>
    </w:p>
    <w:p w14:paraId="6EA8511F" w14:textId="77777777" w:rsidR="00B4111F" w:rsidRDefault="00B4111F" w:rsidP="00B4111F">
      <w:pPr>
        <w:pStyle w:val="PL"/>
      </w:pPr>
      <w:r>
        <w:t xml:space="preserve">      description: </w:t>
      </w:r>
      <w:r>
        <w:rPr>
          <w:lang w:eastAsia="zh-CN"/>
        </w:rPr>
        <w:t>Contains information about available UE related analytics contexts.</w:t>
      </w:r>
    </w:p>
    <w:p w14:paraId="4A3D0820" w14:textId="77777777" w:rsidR="00B4111F" w:rsidRDefault="00B4111F" w:rsidP="00B4111F">
      <w:pPr>
        <w:pStyle w:val="PL"/>
      </w:pPr>
      <w:r>
        <w:t xml:space="preserve">      type: object</w:t>
      </w:r>
    </w:p>
    <w:p w14:paraId="226D82D4" w14:textId="77777777" w:rsidR="00B4111F" w:rsidRDefault="00B4111F" w:rsidP="00B4111F">
      <w:pPr>
        <w:pStyle w:val="PL"/>
      </w:pPr>
      <w:r>
        <w:t xml:space="preserve">      properties:</w:t>
      </w:r>
    </w:p>
    <w:p w14:paraId="5E40B244" w14:textId="77777777" w:rsidR="00B4111F" w:rsidRDefault="00B4111F" w:rsidP="00B4111F">
      <w:pPr>
        <w:pStyle w:val="PL"/>
      </w:pPr>
      <w:r>
        <w:t xml:space="preserve">        supi:</w:t>
      </w:r>
    </w:p>
    <w:p w14:paraId="7303BDD5" w14:textId="77777777" w:rsidR="00B4111F" w:rsidRDefault="00B4111F" w:rsidP="00B4111F">
      <w:pPr>
        <w:pStyle w:val="PL"/>
      </w:pPr>
      <w:r>
        <w:t xml:space="preserve">          $ref: 'TS29571_CommonData.yaml#/components/schemas/Supi'</w:t>
      </w:r>
    </w:p>
    <w:p w14:paraId="71967A21" w14:textId="77777777" w:rsidR="00B4111F" w:rsidRDefault="00B4111F" w:rsidP="00B4111F">
      <w:pPr>
        <w:pStyle w:val="PL"/>
      </w:pPr>
      <w:r>
        <w:t xml:space="preserve">        anaTypes:</w:t>
      </w:r>
    </w:p>
    <w:p w14:paraId="34D8379B" w14:textId="77777777" w:rsidR="00B4111F" w:rsidRDefault="00B4111F" w:rsidP="00B4111F">
      <w:pPr>
        <w:pStyle w:val="PL"/>
      </w:pPr>
      <w:r>
        <w:t xml:space="preserve">          type: array</w:t>
      </w:r>
    </w:p>
    <w:p w14:paraId="65D9F346" w14:textId="77777777" w:rsidR="00B4111F" w:rsidRDefault="00B4111F" w:rsidP="00B4111F">
      <w:pPr>
        <w:pStyle w:val="PL"/>
      </w:pPr>
      <w:r>
        <w:t xml:space="preserve">          items:</w:t>
      </w:r>
    </w:p>
    <w:p w14:paraId="7556A695" w14:textId="77777777" w:rsidR="00B4111F" w:rsidRDefault="00B4111F" w:rsidP="00B4111F">
      <w:pPr>
        <w:pStyle w:val="PL"/>
      </w:pPr>
      <w:r>
        <w:t xml:space="preserve">            $ref: '#/components/schemas/NwdafEvent'</w:t>
      </w:r>
    </w:p>
    <w:p w14:paraId="1841A063" w14:textId="77777777" w:rsidR="00B4111F" w:rsidRDefault="00B4111F" w:rsidP="00B4111F">
      <w:pPr>
        <w:pStyle w:val="PL"/>
      </w:pPr>
      <w:r>
        <w:t xml:space="preserve">          minItems: 1</w:t>
      </w:r>
    </w:p>
    <w:p w14:paraId="28B2ABFD" w14:textId="77777777" w:rsidR="00B4111F" w:rsidRDefault="00B4111F" w:rsidP="00B4111F">
      <w:pPr>
        <w:pStyle w:val="PL"/>
      </w:pPr>
      <w:r>
        <w:t xml:space="preserve">          description: &gt;</w:t>
      </w:r>
    </w:p>
    <w:p w14:paraId="697CE153" w14:textId="77777777" w:rsidR="00B4111F" w:rsidRDefault="00B4111F" w:rsidP="00B4111F">
      <w:pPr>
        <w:pStyle w:val="PL"/>
      </w:pPr>
      <w:r>
        <w:t xml:space="preserve">            List of analytics types for which UE related analytics contexts can be retrieved.</w:t>
      </w:r>
    </w:p>
    <w:p w14:paraId="76DD13E0" w14:textId="77777777" w:rsidR="00B4111F" w:rsidRDefault="00B4111F" w:rsidP="00B4111F">
      <w:pPr>
        <w:pStyle w:val="PL"/>
      </w:pPr>
      <w:r>
        <w:t xml:space="preserve">      required:</w:t>
      </w:r>
    </w:p>
    <w:p w14:paraId="1A5079B4" w14:textId="77777777" w:rsidR="00B4111F" w:rsidRDefault="00B4111F" w:rsidP="00B4111F">
      <w:pPr>
        <w:pStyle w:val="PL"/>
      </w:pPr>
      <w:r>
        <w:t xml:space="preserve">        - supi</w:t>
      </w:r>
    </w:p>
    <w:p w14:paraId="1C59B5A6" w14:textId="77777777" w:rsidR="00B4111F" w:rsidRDefault="00B4111F" w:rsidP="00B4111F">
      <w:pPr>
        <w:pStyle w:val="PL"/>
      </w:pPr>
      <w:r>
        <w:t xml:space="preserve">        - anaTypes</w:t>
      </w:r>
    </w:p>
    <w:p w14:paraId="389A712E" w14:textId="77777777" w:rsidR="00B4111F" w:rsidRDefault="00B4111F" w:rsidP="00B4111F">
      <w:pPr>
        <w:pStyle w:val="PL"/>
      </w:pPr>
    </w:p>
    <w:p w14:paraId="17F4BD51" w14:textId="77777777" w:rsidR="00B4111F" w:rsidRDefault="00B4111F" w:rsidP="00B4111F">
      <w:pPr>
        <w:pStyle w:val="PL"/>
      </w:pPr>
      <w:r>
        <w:t xml:space="preserve">    DnPerfInfo:</w:t>
      </w:r>
    </w:p>
    <w:p w14:paraId="230F8A78" w14:textId="77777777" w:rsidR="00B4111F" w:rsidRDefault="00B4111F" w:rsidP="00B4111F">
      <w:pPr>
        <w:pStyle w:val="PL"/>
      </w:pPr>
      <w:r>
        <w:t xml:space="preserve">      description: Represents DN performance information.</w:t>
      </w:r>
    </w:p>
    <w:p w14:paraId="263FE05B" w14:textId="77777777" w:rsidR="00B4111F" w:rsidRDefault="00B4111F" w:rsidP="00B4111F">
      <w:pPr>
        <w:pStyle w:val="PL"/>
      </w:pPr>
      <w:r>
        <w:t xml:space="preserve">      type: object</w:t>
      </w:r>
    </w:p>
    <w:p w14:paraId="7B8ED6D3" w14:textId="77777777" w:rsidR="00B4111F" w:rsidRDefault="00B4111F" w:rsidP="00B4111F">
      <w:pPr>
        <w:pStyle w:val="PL"/>
      </w:pPr>
      <w:r>
        <w:t xml:space="preserve">      properties:</w:t>
      </w:r>
    </w:p>
    <w:p w14:paraId="31D45FB4" w14:textId="77777777" w:rsidR="00B4111F" w:rsidRDefault="00B4111F" w:rsidP="00B4111F">
      <w:pPr>
        <w:pStyle w:val="PL"/>
      </w:pPr>
      <w:r>
        <w:t xml:space="preserve">        appId:</w:t>
      </w:r>
    </w:p>
    <w:p w14:paraId="3B684A64" w14:textId="77777777" w:rsidR="00B4111F" w:rsidRDefault="00B4111F" w:rsidP="00B4111F">
      <w:pPr>
        <w:pStyle w:val="PL"/>
      </w:pPr>
      <w:r>
        <w:t xml:space="preserve">          $ref: 'TS29571_CommonData.yaml#/components/schemas/ApplicationId'</w:t>
      </w:r>
    </w:p>
    <w:p w14:paraId="2AFABB8A" w14:textId="77777777" w:rsidR="00B4111F" w:rsidRDefault="00B4111F" w:rsidP="00B4111F">
      <w:pPr>
        <w:pStyle w:val="PL"/>
      </w:pPr>
      <w:r>
        <w:t xml:space="preserve">        dnn:</w:t>
      </w:r>
    </w:p>
    <w:p w14:paraId="6FF97578" w14:textId="77777777" w:rsidR="00B4111F" w:rsidRDefault="00B4111F" w:rsidP="00B4111F">
      <w:pPr>
        <w:pStyle w:val="PL"/>
      </w:pPr>
      <w:r>
        <w:t xml:space="preserve">          $ref: 'TS29571_CommonData.yaml#/components/schemas/Dnn'</w:t>
      </w:r>
    </w:p>
    <w:p w14:paraId="501C82B7" w14:textId="77777777" w:rsidR="00B4111F" w:rsidRDefault="00B4111F" w:rsidP="00B4111F">
      <w:pPr>
        <w:pStyle w:val="PL"/>
      </w:pPr>
      <w:r>
        <w:t xml:space="preserve">        snssai:</w:t>
      </w:r>
    </w:p>
    <w:p w14:paraId="70CF85B6" w14:textId="77777777" w:rsidR="00B4111F" w:rsidRDefault="00B4111F" w:rsidP="00B4111F">
      <w:pPr>
        <w:pStyle w:val="PL"/>
      </w:pPr>
      <w:r>
        <w:t xml:space="preserve">          $ref: 'TS29571_CommonData.yaml#/components/schemas/Snssai'</w:t>
      </w:r>
    </w:p>
    <w:p w14:paraId="64499226" w14:textId="77777777" w:rsidR="00B4111F" w:rsidRDefault="00B4111F" w:rsidP="00B4111F">
      <w:pPr>
        <w:pStyle w:val="PL"/>
      </w:pPr>
      <w:r>
        <w:t xml:space="preserve">        </w:t>
      </w:r>
      <w:r>
        <w:rPr>
          <w:rFonts w:hint="eastAsia"/>
          <w:lang w:eastAsia="zh-CN"/>
        </w:rPr>
        <w:t>d</w:t>
      </w:r>
      <w:r>
        <w:rPr>
          <w:lang w:eastAsia="zh-CN"/>
        </w:rPr>
        <w:t>nPerf</w:t>
      </w:r>
      <w:r>
        <w:t>:</w:t>
      </w:r>
    </w:p>
    <w:p w14:paraId="75789F88" w14:textId="77777777" w:rsidR="00B4111F" w:rsidRDefault="00B4111F" w:rsidP="00B4111F">
      <w:pPr>
        <w:pStyle w:val="PL"/>
      </w:pPr>
      <w:r>
        <w:t xml:space="preserve">          type: array</w:t>
      </w:r>
    </w:p>
    <w:p w14:paraId="2F8D1B8B" w14:textId="77777777" w:rsidR="00B4111F" w:rsidRDefault="00B4111F" w:rsidP="00B4111F">
      <w:pPr>
        <w:pStyle w:val="PL"/>
      </w:pPr>
      <w:r>
        <w:t xml:space="preserve">          items:</w:t>
      </w:r>
    </w:p>
    <w:p w14:paraId="53667624" w14:textId="77777777" w:rsidR="00B4111F" w:rsidRDefault="00B4111F" w:rsidP="00B4111F">
      <w:pPr>
        <w:pStyle w:val="PL"/>
      </w:pPr>
      <w:r>
        <w:t xml:space="preserve">            $ref: '#/components/schemas/DnPerf'</w:t>
      </w:r>
    </w:p>
    <w:p w14:paraId="1CCF2A55" w14:textId="77777777" w:rsidR="00B4111F" w:rsidRDefault="00B4111F" w:rsidP="00B4111F">
      <w:pPr>
        <w:pStyle w:val="PL"/>
      </w:pPr>
      <w:r>
        <w:t xml:space="preserve">          minItems: 1</w:t>
      </w:r>
    </w:p>
    <w:p w14:paraId="5297BDE5" w14:textId="77777777" w:rsidR="00B4111F" w:rsidRDefault="00B4111F" w:rsidP="00B4111F">
      <w:pPr>
        <w:pStyle w:val="PL"/>
      </w:pPr>
      <w:r>
        <w:t xml:space="preserve">        confidence:</w:t>
      </w:r>
    </w:p>
    <w:p w14:paraId="225CCAD1" w14:textId="77777777" w:rsidR="00B4111F" w:rsidRDefault="00B4111F" w:rsidP="00B4111F">
      <w:pPr>
        <w:pStyle w:val="PL"/>
      </w:pPr>
      <w:r>
        <w:t xml:space="preserve">          $ref: 'TS29571_CommonData.yaml#/components/schemas/Uinteger'</w:t>
      </w:r>
    </w:p>
    <w:p w14:paraId="5CDD787C" w14:textId="77777777" w:rsidR="00B4111F" w:rsidRDefault="00B4111F" w:rsidP="00B4111F">
      <w:pPr>
        <w:pStyle w:val="PL"/>
      </w:pPr>
      <w:r>
        <w:t xml:space="preserve">      required:</w:t>
      </w:r>
    </w:p>
    <w:p w14:paraId="37640E9B" w14:textId="77777777" w:rsidR="00B4111F" w:rsidRDefault="00B4111F" w:rsidP="00B4111F">
      <w:pPr>
        <w:pStyle w:val="PL"/>
      </w:pPr>
      <w:r>
        <w:t xml:space="preserve">        - </w:t>
      </w:r>
      <w:r>
        <w:rPr>
          <w:rFonts w:hint="eastAsia"/>
          <w:lang w:eastAsia="zh-CN"/>
        </w:rPr>
        <w:t>d</w:t>
      </w:r>
      <w:r>
        <w:rPr>
          <w:lang w:eastAsia="zh-CN"/>
        </w:rPr>
        <w:t>nPerf</w:t>
      </w:r>
    </w:p>
    <w:p w14:paraId="149116D2" w14:textId="77777777" w:rsidR="00B4111F" w:rsidRDefault="00B4111F" w:rsidP="00B4111F">
      <w:pPr>
        <w:pStyle w:val="PL"/>
      </w:pPr>
    </w:p>
    <w:p w14:paraId="1D2526D8" w14:textId="77777777" w:rsidR="00B4111F" w:rsidRDefault="00B4111F" w:rsidP="00B4111F">
      <w:pPr>
        <w:pStyle w:val="PL"/>
      </w:pPr>
      <w:r>
        <w:t xml:space="preserve">    DnPerf:</w:t>
      </w:r>
    </w:p>
    <w:p w14:paraId="354FFAEB" w14:textId="77777777" w:rsidR="00B4111F" w:rsidRDefault="00B4111F" w:rsidP="00B4111F">
      <w:pPr>
        <w:pStyle w:val="PL"/>
      </w:pPr>
      <w:r>
        <w:t xml:space="preserve">      description: Represents DN performance for the application.</w:t>
      </w:r>
    </w:p>
    <w:p w14:paraId="5859EA07" w14:textId="77777777" w:rsidR="00B4111F" w:rsidRDefault="00B4111F" w:rsidP="00B4111F">
      <w:pPr>
        <w:pStyle w:val="PL"/>
      </w:pPr>
      <w:r>
        <w:t xml:space="preserve">      type: object</w:t>
      </w:r>
    </w:p>
    <w:p w14:paraId="0C73F486" w14:textId="77777777" w:rsidR="00B4111F" w:rsidRDefault="00B4111F" w:rsidP="00B4111F">
      <w:pPr>
        <w:pStyle w:val="PL"/>
      </w:pPr>
      <w:r>
        <w:t xml:space="preserve">      properties:</w:t>
      </w:r>
    </w:p>
    <w:p w14:paraId="57787452" w14:textId="77777777" w:rsidR="00B4111F" w:rsidRDefault="00B4111F" w:rsidP="00B4111F">
      <w:pPr>
        <w:pStyle w:val="PL"/>
      </w:pPr>
      <w:r>
        <w:t xml:space="preserve">        </w:t>
      </w:r>
      <w:r>
        <w:rPr>
          <w:lang w:eastAsia="zh-CN"/>
        </w:rPr>
        <w:t>appServerInsAddr</w:t>
      </w:r>
      <w:r>
        <w:t>:</w:t>
      </w:r>
    </w:p>
    <w:p w14:paraId="43135E1B" w14:textId="77777777" w:rsidR="00B4111F" w:rsidRDefault="00B4111F" w:rsidP="00B4111F">
      <w:pPr>
        <w:pStyle w:val="PL"/>
      </w:pPr>
      <w:r>
        <w:t xml:space="preserve">          $ref: 'TS29517_Naf_EventExposure.yaml#/components/schemas/</w:t>
      </w:r>
      <w:r>
        <w:rPr>
          <w:lang w:eastAsia="zh-CN"/>
        </w:rPr>
        <w:t>AddrFqdn</w:t>
      </w:r>
      <w:r>
        <w:t>'</w:t>
      </w:r>
    </w:p>
    <w:p w14:paraId="590E165C" w14:textId="77777777" w:rsidR="00B4111F" w:rsidRDefault="00B4111F" w:rsidP="00B4111F">
      <w:pPr>
        <w:pStyle w:val="PL"/>
      </w:pPr>
      <w:r>
        <w:t xml:space="preserve">        upfInfo:</w:t>
      </w:r>
    </w:p>
    <w:p w14:paraId="0C7CBE7D" w14:textId="77777777" w:rsidR="00B4111F" w:rsidRDefault="00B4111F" w:rsidP="00B4111F">
      <w:pPr>
        <w:pStyle w:val="PL"/>
      </w:pPr>
      <w:r>
        <w:rPr>
          <w:lang w:val="en-US"/>
        </w:rPr>
        <w:t xml:space="preserve">          $ref: 'TS29508_Nsmf_EventExposure.yaml#/components/schemas/UpfInformation'</w:t>
      </w:r>
    </w:p>
    <w:p w14:paraId="28A46694" w14:textId="77777777" w:rsidR="00B4111F" w:rsidRDefault="00B4111F" w:rsidP="00B4111F">
      <w:pPr>
        <w:pStyle w:val="PL"/>
      </w:pPr>
      <w:r>
        <w:t xml:space="preserve">        </w:t>
      </w:r>
      <w:r>
        <w:rPr>
          <w:lang w:eastAsia="zh-CN"/>
        </w:rPr>
        <w:t>dnai</w:t>
      </w:r>
      <w:r>
        <w:t>:</w:t>
      </w:r>
    </w:p>
    <w:p w14:paraId="45FFF2D6" w14:textId="77777777" w:rsidR="00B4111F" w:rsidRDefault="00B4111F" w:rsidP="00B4111F">
      <w:pPr>
        <w:pStyle w:val="PL"/>
      </w:pPr>
      <w:r>
        <w:t xml:space="preserve">          $ref: 'TS29571_CommonData.yaml#/components/schemas/Dnai'</w:t>
      </w:r>
    </w:p>
    <w:p w14:paraId="0713E8FE" w14:textId="77777777" w:rsidR="00B4111F" w:rsidRDefault="00B4111F" w:rsidP="00B4111F">
      <w:pPr>
        <w:pStyle w:val="PL"/>
      </w:pPr>
      <w:r>
        <w:t xml:space="preserve">        </w:t>
      </w:r>
      <w:r>
        <w:rPr>
          <w:lang w:eastAsia="zh-CN"/>
        </w:rPr>
        <w:t>perfData</w:t>
      </w:r>
      <w:r>
        <w:t>:</w:t>
      </w:r>
    </w:p>
    <w:p w14:paraId="21DE054F" w14:textId="77777777" w:rsidR="00B4111F" w:rsidRDefault="00B4111F" w:rsidP="00B4111F">
      <w:pPr>
        <w:pStyle w:val="PL"/>
      </w:pPr>
      <w:r>
        <w:t xml:space="preserve">          $ref: '#/components/schemas/Perf</w:t>
      </w:r>
      <w:r>
        <w:rPr>
          <w:rFonts w:hint="eastAsia"/>
          <w:lang w:eastAsia="zh-CN"/>
        </w:rPr>
        <w:t>Data</w:t>
      </w:r>
      <w:r>
        <w:t>'</w:t>
      </w:r>
    </w:p>
    <w:p w14:paraId="5D7E618B" w14:textId="77777777" w:rsidR="00B4111F" w:rsidRDefault="00B4111F" w:rsidP="00B4111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470F407" w14:textId="77777777" w:rsidR="00B4111F" w:rsidRDefault="00B4111F" w:rsidP="00B4111F">
      <w:pPr>
        <w:pStyle w:val="PL"/>
      </w:pPr>
      <w:r>
        <w:t xml:space="preserve">          $ref: 'TS29554_Npcf_BDTPolicyControl.yaml#/components/schemas/NetworkAreaInfo'</w:t>
      </w:r>
    </w:p>
    <w:p w14:paraId="0C4E84EA" w14:textId="77777777" w:rsidR="00B4111F" w:rsidRDefault="00B4111F" w:rsidP="00B4111F">
      <w:pPr>
        <w:pStyle w:val="PL"/>
      </w:pPr>
      <w:r>
        <w:t xml:space="preserve">        </w:t>
      </w:r>
      <w:r>
        <w:rPr>
          <w:lang w:eastAsia="zh-CN"/>
        </w:rPr>
        <w:t>temporalValidCon</w:t>
      </w:r>
      <w:r>
        <w:t>:</w:t>
      </w:r>
    </w:p>
    <w:p w14:paraId="3B4DCCB7" w14:textId="77777777" w:rsidR="00B4111F" w:rsidRDefault="00B4111F" w:rsidP="00B4111F">
      <w:pPr>
        <w:pStyle w:val="PL"/>
      </w:pPr>
      <w:r>
        <w:t xml:space="preserve">          $ref: 'TS29122_CommonData.yaml#/components/schemas/TimeWindow'</w:t>
      </w:r>
    </w:p>
    <w:p w14:paraId="32B35BCD" w14:textId="77777777" w:rsidR="00B4111F" w:rsidRDefault="00B4111F" w:rsidP="00B4111F">
      <w:pPr>
        <w:pStyle w:val="PL"/>
      </w:pPr>
      <w:r>
        <w:t xml:space="preserve">      required:</w:t>
      </w:r>
    </w:p>
    <w:p w14:paraId="25D5A0B7" w14:textId="77777777" w:rsidR="00B4111F" w:rsidRDefault="00B4111F" w:rsidP="00B4111F">
      <w:pPr>
        <w:pStyle w:val="PL"/>
      </w:pPr>
      <w:r>
        <w:t xml:space="preserve">        - perfData</w:t>
      </w:r>
    </w:p>
    <w:p w14:paraId="0F834CC6" w14:textId="77777777" w:rsidR="00B4111F" w:rsidRDefault="00B4111F" w:rsidP="00B4111F">
      <w:pPr>
        <w:pStyle w:val="PL"/>
      </w:pPr>
    </w:p>
    <w:p w14:paraId="3B24F590" w14:textId="77777777" w:rsidR="00B4111F" w:rsidRDefault="00B4111F" w:rsidP="00B4111F">
      <w:pPr>
        <w:pStyle w:val="PL"/>
      </w:pPr>
      <w:r>
        <w:t xml:space="preserve">    Perf</w:t>
      </w:r>
      <w:r>
        <w:rPr>
          <w:rFonts w:hint="eastAsia"/>
          <w:lang w:eastAsia="zh-CN"/>
        </w:rPr>
        <w:t>Data</w:t>
      </w:r>
      <w:r>
        <w:t>:</w:t>
      </w:r>
    </w:p>
    <w:p w14:paraId="13ED608B" w14:textId="77777777" w:rsidR="00B4111F" w:rsidRDefault="00B4111F" w:rsidP="00B4111F">
      <w:pPr>
        <w:pStyle w:val="PL"/>
      </w:pPr>
      <w:r>
        <w:t xml:space="preserve">      description: Represents DN performance data.</w:t>
      </w:r>
    </w:p>
    <w:p w14:paraId="149D7610" w14:textId="77777777" w:rsidR="00B4111F" w:rsidRDefault="00B4111F" w:rsidP="00B4111F">
      <w:pPr>
        <w:pStyle w:val="PL"/>
      </w:pPr>
      <w:r>
        <w:t xml:space="preserve">      type: object</w:t>
      </w:r>
    </w:p>
    <w:p w14:paraId="77C6F4D0" w14:textId="77777777" w:rsidR="00B4111F" w:rsidRDefault="00B4111F" w:rsidP="00B4111F">
      <w:pPr>
        <w:pStyle w:val="PL"/>
      </w:pPr>
      <w:r>
        <w:t xml:space="preserve">      properties:</w:t>
      </w:r>
    </w:p>
    <w:p w14:paraId="26AAC7D3" w14:textId="77777777" w:rsidR="00B4111F" w:rsidRDefault="00B4111F" w:rsidP="00B4111F">
      <w:pPr>
        <w:pStyle w:val="PL"/>
      </w:pPr>
      <w:r>
        <w:t xml:space="preserve">        </w:t>
      </w:r>
      <w:r>
        <w:rPr>
          <w:lang w:eastAsia="zh-CN"/>
        </w:rPr>
        <w:t>avgTrafficRate</w:t>
      </w:r>
      <w:r>
        <w:t>:</w:t>
      </w:r>
    </w:p>
    <w:p w14:paraId="00C0B1AA" w14:textId="77777777" w:rsidR="00B4111F" w:rsidRDefault="00B4111F" w:rsidP="00B4111F">
      <w:pPr>
        <w:pStyle w:val="PL"/>
      </w:pPr>
      <w:r>
        <w:t xml:space="preserve">          $ref: 'TS29571_CommonData.yaml#/components/schemas/BitRate'</w:t>
      </w:r>
    </w:p>
    <w:p w14:paraId="7B6C6939" w14:textId="77777777" w:rsidR="00B4111F" w:rsidRDefault="00B4111F" w:rsidP="00B4111F">
      <w:pPr>
        <w:pStyle w:val="PL"/>
      </w:pPr>
      <w:r>
        <w:t xml:space="preserve">        maxTrafficRate:</w:t>
      </w:r>
    </w:p>
    <w:p w14:paraId="090D9ED5" w14:textId="77777777" w:rsidR="00B4111F" w:rsidRDefault="00B4111F" w:rsidP="00B4111F">
      <w:pPr>
        <w:pStyle w:val="PL"/>
      </w:pPr>
      <w:r>
        <w:rPr>
          <w:lang w:val="en-US"/>
        </w:rPr>
        <w:t xml:space="preserve">          </w:t>
      </w:r>
      <w:r>
        <w:t>$ref: 'TS29571_CommonData.yaml#/components/schemas/BitRate'</w:t>
      </w:r>
    </w:p>
    <w:p w14:paraId="6A92F86A" w14:textId="77777777" w:rsidR="00B4111F" w:rsidRDefault="00B4111F" w:rsidP="00B4111F">
      <w:pPr>
        <w:pStyle w:val="PL"/>
      </w:pPr>
      <w:r>
        <w:t xml:space="preserve">        </w:t>
      </w:r>
      <w:r>
        <w:rPr>
          <w:lang w:eastAsia="zh-CN"/>
        </w:rPr>
        <w:t>minTrafficRate</w:t>
      </w:r>
      <w:r>
        <w:t>:</w:t>
      </w:r>
    </w:p>
    <w:p w14:paraId="2350ECB3" w14:textId="77777777" w:rsidR="00B4111F" w:rsidRDefault="00B4111F" w:rsidP="00B4111F">
      <w:pPr>
        <w:pStyle w:val="PL"/>
      </w:pPr>
      <w:r>
        <w:t xml:space="preserve">          $ref: 'TS29571_CommonData.yaml#/components/schemas/BitRate'</w:t>
      </w:r>
    </w:p>
    <w:p w14:paraId="729561F8" w14:textId="77777777" w:rsidR="00B4111F" w:rsidRDefault="00B4111F" w:rsidP="00B4111F">
      <w:pPr>
        <w:pStyle w:val="PL"/>
      </w:pPr>
      <w:r>
        <w:t xml:space="preserve">        aggTrafficRate:</w:t>
      </w:r>
    </w:p>
    <w:p w14:paraId="67DC6A37" w14:textId="77777777" w:rsidR="00B4111F" w:rsidRDefault="00B4111F" w:rsidP="00B4111F">
      <w:pPr>
        <w:pStyle w:val="PL"/>
      </w:pPr>
      <w:r>
        <w:rPr>
          <w:lang w:val="en-US"/>
        </w:rPr>
        <w:t xml:space="preserve">          </w:t>
      </w:r>
      <w:r>
        <w:t>$ref: 'TS29571_CommonData.yaml#/components/schemas/BitRate'</w:t>
      </w:r>
    </w:p>
    <w:p w14:paraId="0DE3BB64" w14:textId="77777777" w:rsidR="00B4111F" w:rsidRDefault="00B4111F" w:rsidP="00B4111F">
      <w:pPr>
        <w:pStyle w:val="PL"/>
      </w:pPr>
      <w:r>
        <w:t xml:space="preserve">        </w:t>
      </w:r>
      <w:r>
        <w:rPr>
          <w:lang w:eastAsia="zh-CN"/>
        </w:rPr>
        <w:t>varTrafficRate</w:t>
      </w:r>
      <w:r>
        <w:t>:</w:t>
      </w:r>
    </w:p>
    <w:p w14:paraId="7498A505" w14:textId="77777777" w:rsidR="00B4111F" w:rsidRDefault="00B4111F" w:rsidP="00B4111F">
      <w:pPr>
        <w:pStyle w:val="PL"/>
      </w:pPr>
      <w:r>
        <w:t xml:space="preserve">          $ref: 'TS29571_CommonData.yaml#/components/schemas/Float'</w:t>
      </w:r>
    </w:p>
    <w:p w14:paraId="1EFFABC7" w14:textId="77777777" w:rsidR="00B4111F" w:rsidRDefault="00B4111F" w:rsidP="00B4111F">
      <w:pPr>
        <w:pStyle w:val="PL"/>
      </w:pPr>
      <w:r>
        <w:t xml:space="preserve">        t</w:t>
      </w:r>
      <w:r>
        <w:rPr>
          <w:lang w:eastAsia="zh-CN"/>
        </w:rPr>
        <w:t>rafRateUeIds</w:t>
      </w:r>
      <w:r>
        <w:t>:</w:t>
      </w:r>
    </w:p>
    <w:p w14:paraId="516DA79E" w14:textId="77777777" w:rsidR="00B4111F" w:rsidRDefault="00B4111F" w:rsidP="00B4111F">
      <w:pPr>
        <w:pStyle w:val="PL"/>
      </w:pPr>
      <w:r>
        <w:t xml:space="preserve">          type: array</w:t>
      </w:r>
    </w:p>
    <w:p w14:paraId="76C42652" w14:textId="77777777" w:rsidR="00B4111F" w:rsidRDefault="00B4111F" w:rsidP="00B4111F">
      <w:pPr>
        <w:pStyle w:val="PL"/>
      </w:pPr>
      <w:r>
        <w:t xml:space="preserve">          items:</w:t>
      </w:r>
    </w:p>
    <w:p w14:paraId="5DFF1465" w14:textId="77777777" w:rsidR="00B4111F" w:rsidRDefault="00B4111F" w:rsidP="00B4111F">
      <w:pPr>
        <w:pStyle w:val="PL"/>
      </w:pPr>
      <w:r>
        <w:t xml:space="preserve">            $ref: 'TS29571_CommonData.yaml#/components/schemas/Supi'</w:t>
      </w:r>
    </w:p>
    <w:p w14:paraId="1DBE433B" w14:textId="77777777" w:rsidR="00B4111F" w:rsidRDefault="00B4111F" w:rsidP="00B4111F">
      <w:pPr>
        <w:pStyle w:val="PL"/>
      </w:pPr>
      <w:r>
        <w:t xml:space="preserve">          minItems: 1</w:t>
      </w:r>
    </w:p>
    <w:p w14:paraId="2725EE6D" w14:textId="77777777" w:rsidR="00B4111F" w:rsidRDefault="00B4111F" w:rsidP="00B4111F">
      <w:pPr>
        <w:pStyle w:val="PL"/>
      </w:pPr>
      <w:r>
        <w:t xml:space="preserve">        </w:t>
      </w:r>
      <w:r>
        <w:rPr>
          <w:lang w:eastAsia="zh-CN"/>
        </w:rPr>
        <w:t>avePacketDelay</w:t>
      </w:r>
      <w:r>
        <w:t>:</w:t>
      </w:r>
    </w:p>
    <w:p w14:paraId="753883B7"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1422058F" w14:textId="77777777" w:rsidR="00B4111F" w:rsidRDefault="00B4111F" w:rsidP="00B4111F">
      <w:pPr>
        <w:pStyle w:val="PL"/>
      </w:pPr>
      <w:r>
        <w:t xml:space="preserve">        </w:t>
      </w:r>
      <w:r>
        <w:rPr>
          <w:lang w:eastAsia="zh-CN"/>
        </w:rPr>
        <w:t>maxPacketDelay</w:t>
      </w:r>
      <w:r>
        <w:t>:</w:t>
      </w:r>
    </w:p>
    <w:p w14:paraId="783BFF03" w14:textId="77777777" w:rsidR="00B4111F" w:rsidRDefault="00B4111F" w:rsidP="00B4111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B2FB8B" w14:textId="77777777" w:rsidR="00B4111F" w:rsidRDefault="00B4111F" w:rsidP="00B4111F">
      <w:pPr>
        <w:pStyle w:val="PL"/>
      </w:pPr>
      <w:r>
        <w:t xml:space="preserve">        </w:t>
      </w:r>
      <w:r>
        <w:rPr>
          <w:lang w:eastAsia="zh-CN"/>
        </w:rPr>
        <w:t>varPacketDelay</w:t>
      </w:r>
      <w:r>
        <w:t>:</w:t>
      </w:r>
    </w:p>
    <w:p w14:paraId="5D68DB3C" w14:textId="77777777" w:rsidR="00B4111F" w:rsidRDefault="00B4111F" w:rsidP="00B4111F">
      <w:pPr>
        <w:pStyle w:val="PL"/>
      </w:pPr>
      <w:r>
        <w:t xml:space="preserve">          $ref: 'TS29571_CommonData.yaml#/components/schemas/Float'</w:t>
      </w:r>
    </w:p>
    <w:p w14:paraId="1AAF818A" w14:textId="77777777" w:rsidR="00B4111F" w:rsidRDefault="00B4111F" w:rsidP="00B4111F">
      <w:pPr>
        <w:pStyle w:val="PL"/>
      </w:pPr>
      <w:r>
        <w:t xml:space="preserve">        p</w:t>
      </w:r>
      <w:r>
        <w:rPr>
          <w:lang w:eastAsia="zh-CN"/>
        </w:rPr>
        <w:t>ackDelayUeIds</w:t>
      </w:r>
      <w:r>
        <w:t>:</w:t>
      </w:r>
    </w:p>
    <w:p w14:paraId="5A093E75" w14:textId="77777777" w:rsidR="00B4111F" w:rsidRDefault="00B4111F" w:rsidP="00B4111F">
      <w:pPr>
        <w:pStyle w:val="PL"/>
      </w:pPr>
      <w:r>
        <w:t xml:space="preserve">          type: array</w:t>
      </w:r>
    </w:p>
    <w:p w14:paraId="2FADF89B" w14:textId="77777777" w:rsidR="00B4111F" w:rsidRDefault="00B4111F" w:rsidP="00B4111F">
      <w:pPr>
        <w:pStyle w:val="PL"/>
      </w:pPr>
      <w:r>
        <w:t xml:space="preserve">          items:</w:t>
      </w:r>
    </w:p>
    <w:p w14:paraId="40270D94" w14:textId="77777777" w:rsidR="00B4111F" w:rsidRDefault="00B4111F" w:rsidP="00B4111F">
      <w:pPr>
        <w:pStyle w:val="PL"/>
      </w:pPr>
      <w:r>
        <w:t xml:space="preserve">            $ref: 'TS29571_CommonData.yaml#/components/schemas/Supi'</w:t>
      </w:r>
    </w:p>
    <w:p w14:paraId="3540B43E" w14:textId="77777777" w:rsidR="00B4111F" w:rsidRDefault="00B4111F" w:rsidP="00B4111F">
      <w:pPr>
        <w:pStyle w:val="PL"/>
      </w:pPr>
      <w:r>
        <w:t xml:space="preserve">          minItems: 1</w:t>
      </w:r>
    </w:p>
    <w:p w14:paraId="0E4F8153" w14:textId="77777777" w:rsidR="00B4111F" w:rsidRDefault="00B4111F" w:rsidP="00B4111F">
      <w:pPr>
        <w:pStyle w:val="PL"/>
      </w:pPr>
      <w:r>
        <w:t xml:space="preserve">        </w:t>
      </w:r>
      <w:r>
        <w:rPr>
          <w:lang w:eastAsia="zh-CN"/>
        </w:rPr>
        <w:t>avgPacketLossRate</w:t>
      </w:r>
      <w:r>
        <w:t>:</w:t>
      </w:r>
    </w:p>
    <w:p w14:paraId="1B20F59E"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5A7B652B" w14:textId="77777777" w:rsidR="00B4111F" w:rsidRDefault="00B4111F" w:rsidP="00B4111F">
      <w:pPr>
        <w:pStyle w:val="PL"/>
      </w:pPr>
      <w:r>
        <w:t xml:space="preserve">        </w:t>
      </w:r>
      <w:r>
        <w:rPr>
          <w:lang w:eastAsia="zh-CN"/>
        </w:rPr>
        <w:t>maxPacketLossRate</w:t>
      </w:r>
      <w:r>
        <w:t>:</w:t>
      </w:r>
    </w:p>
    <w:p w14:paraId="4AE51A5B" w14:textId="77777777" w:rsidR="00B4111F" w:rsidRDefault="00B4111F" w:rsidP="00B4111F">
      <w:pPr>
        <w:pStyle w:val="PL"/>
      </w:pPr>
      <w:r>
        <w:t xml:space="preserve">          </w:t>
      </w:r>
      <w:r>
        <w:rPr>
          <w:lang w:val="en-US" w:eastAsia="es-ES"/>
        </w:rPr>
        <w:t>$ref: 'TS29571_CommonData.yaml#/components/schemas/</w:t>
      </w:r>
      <w:r>
        <w:t>PacketLossRate</w:t>
      </w:r>
      <w:r>
        <w:rPr>
          <w:lang w:val="en-US" w:eastAsia="es-ES"/>
        </w:rPr>
        <w:t>'</w:t>
      </w:r>
    </w:p>
    <w:p w14:paraId="5230F8F0" w14:textId="77777777" w:rsidR="00B4111F" w:rsidRDefault="00B4111F" w:rsidP="00B4111F">
      <w:pPr>
        <w:pStyle w:val="PL"/>
      </w:pPr>
      <w:r>
        <w:t xml:space="preserve">        </w:t>
      </w:r>
      <w:r>
        <w:rPr>
          <w:lang w:eastAsia="zh-CN"/>
        </w:rPr>
        <w:t>varPacketLossRate</w:t>
      </w:r>
      <w:r>
        <w:t>:</w:t>
      </w:r>
    </w:p>
    <w:p w14:paraId="3BCAEDE6" w14:textId="77777777" w:rsidR="00B4111F" w:rsidRDefault="00B4111F" w:rsidP="00B4111F">
      <w:pPr>
        <w:pStyle w:val="PL"/>
      </w:pPr>
      <w:r>
        <w:t xml:space="preserve">          $ref: 'TS29571_CommonData.yaml#/components/schemas/Float'</w:t>
      </w:r>
    </w:p>
    <w:p w14:paraId="73155ACE" w14:textId="77777777" w:rsidR="00B4111F" w:rsidRDefault="00B4111F" w:rsidP="00B4111F">
      <w:pPr>
        <w:pStyle w:val="PL"/>
      </w:pPr>
      <w:r>
        <w:t xml:space="preserve">        p</w:t>
      </w:r>
      <w:r>
        <w:rPr>
          <w:lang w:eastAsia="zh-CN"/>
        </w:rPr>
        <w:t>ackLossUeIds</w:t>
      </w:r>
      <w:r>
        <w:t>:</w:t>
      </w:r>
    </w:p>
    <w:p w14:paraId="15499144" w14:textId="77777777" w:rsidR="00B4111F" w:rsidRDefault="00B4111F" w:rsidP="00B4111F">
      <w:pPr>
        <w:pStyle w:val="PL"/>
      </w:pPr>
      <w:r>
        <w:t xml:space="preserve">          type: array</w:t>
      </w:r>
    </w:p>
    <w:p w14:paraId="42569E11" w14:textId="77777777" w:rsidR="00B4111F" w:rsidRDefault="00B4111F" w:rsidP="00B4111F">
      <w:pPr>
        <w:pStyle w:val="PL"/>
      </w:pPr>
      <w:r>
        <w:t xml:space="preserve">          items:</w:t>
      </w:r>
    </w:p>
    <w:p w14:paraId="0FFACD24" w14:textId="77777777" w:rsidR="00B4111F" w:rsidRDefault="00B4111F" w:rsidP="00B4111F">
      <w:pPr>
        <w:pStyle w:val="PL"/>
      </w:pPr>
      <w:r>
        <w:t xml:space="preserve">            $ref: 'TS29571_CommonData.yaml#/components/schemas/Supi'</w:t>
      </w:r>
    </w:p>
    <w:p w14:paraId="239CA530" w14:textId="77777777" w:rsidR="00B4111F" w:rsidRDefault="00B4111F" w:rsidP="00B4111F">
      <w:pPr>
        <w:pStyle w:val="PL"/>
      </w:pPr>
      <w:r>
        <w:t xml:space="preserve">          minItems: 1</w:t>
      </w:r>
    </w:p>
    <w:p w14:paraId="4B79E460" w14:textId="77777777" w:rsidR="00B4111F" w:rsidRDefault="00B4111F" w:rsidP="00B4111F">
      <w:pPr>
        <w:pStyle w:val="PL"/>
      </w:pPr>
      <w:r>
        <w:t xml:space="preserve">        numOf</w:t>
      </w:r>
      <w:r>
        <w:rPr>
          <w:lang w:eastAsia="zh-CN"/>
        </w:rPr>
        <w:t>Ue</w:t>
      </w:r>
      <w:r>
        <w:t>:</w:t>
      </w:r>
    </w:p>
    <w:p w14:paraId="1E3B0AB9" w14:textId="77777777" w:rsidR="00B4111F" w:rsidRDefault="00B4111F" w:rsidP="00B4111F">
      <w:pPr>
        <w:pStyle w:val="PL"/>
      </w:pPr>
      <w:r>
        <w:t xml:space="preserve">          $ref: 'TS29571_CommonData.yaml#/components/schemas/Uinteger'</w:t>
      </w:r>
    </w:p>
    <w:p w14:paraId="5A17187F" w14:textId="77777777" w:rsidR="00B4111F" w:rsidRDefault="00B4111F" w:rsidP="00B4111F">
      <w:pPr>
        <w:pStyle w:val="PL"/>
      </w:pPr>
    </w:p>
    <w:p w14:paraId="4313B04E" w14:textId="77777777" w:rsidR="00B4111F" w:rsidRDefault="00B4111F" w:rsidP="00B4111F">
      <w:pPr>
        <w:pStyle w:val="PL"/>
      </w:pPr>
      <w:r>
        <w:t xml:space="preserve">    DispersionRequirement:</w:t>
      </w:r>
    </w:p>
    <w:p w14:paraId="655F76F3" w14:textId="77777777" w:rsidR="00B4111F" w:rsidRDefault="00B4111F" w:rsidP="00B4111F">
      <w:pPr>
        <w:pStyle w:val="PL"/>
      </w:pPr>
      <w:r>
        <w:t xml:space="preserve">      description: Represents the dispersion analytics requirements.</w:t>
      </w:r>
    </w:p>
    <w:p w14:paraId="1A634795" w14:textId="77777777" w:rsidR="00B4111F" w:rsidRDefault="00B4111F" w:rsidP="00B4111F">
      <w:pPr>
        <w:pStyle w:val="PL"/>
      </w:pPr>
      <w:r>
        <w:t xml:space="preserve">      type: object</w:t>
      </w:r>
    </w:p>
    <w:p w14:paraId="6DBDE9E8" w14:textId="77777777" w:rsidR="00B4111F" w:rsidRDefault="00B4111F" w:rsidP="00B4111F">
      <w:pPr>
        <w:pStyle w:val="PL"/>
      </w:pPr>
      <w:r>
        <w:t xml:space="preserve">      properties:</w:t>
      </w:r>
    </w:p>
    <w:p w14:paraId="29C34DC3" w14:textId="77777777" w:rsidR="00B4111F" w:rsidRDefault="00B4111F" w:rsidP="00B4111F">
      <w:pPr>
        <w:pStyle w:val="PL"/>
      </w:pPr>
      <w:r>
        <w:t xml:space="preserve">        disperType:</w:t>
      </w:r>
    </w:p>
    <w:p w14:paraId="448AFBA5" w14:textId="77777777" w:rsidR="00B4111F" w:rsidRDefault="00B4111F" w:rsidP="00B4111F">
      <w:pPr>
        <w:pStyle w:val="PL"/>
      </w:pPr>
      <w:r>
        <w:t xml:space="preserve">          $ref: '#/components/schemas/DispersionType'</w:t>
      </w:r>
    </w:p>
    <w:p w14:paraId="22E4BF90" w14:textId="77777777" w:rsidR="00B4111F" w:rsidRDefault="00B4111F" w:rsidP="00B4111F">
      <w:pPr>
        <w:pStyle w:val="PL"/>
      </w:pPr>
      <w:r>
        <w:t xml:space="preserve">        classCriters:</w:t>
      </w:r>
    </w:p>
    <w:p w14:paraId="3C95A9E4" w14:textId="77777777" w:rsidR="00B4111F" w:rsidRDefault="00B4111F" w:rsidP="00B4111F">
      <w:pPr>
        <w:pStyle w:val="PL"/>
      </w:pPr>
      <w:r>
        <w:t xml:space="preserve">          type: array</w:t>
      </w:r>
    </w:p>
    <w:p w14:paraId="54A35A9B" w14:textId="77777777" w:rsidR="00B4111F" w:rsidRDefault="00B4111F" w:rsidP="00B4111F">
      <w:pPr>
        <w:pStyle w:val="PL"/>
      </w:pPr>
      <w:r>
        <w:t xml:space="preserve">          items:</w:t>
      </w:r>
    </w:p>
    <w:p w14:paraId="19D7D0CA" w14:textId="77777777" w:rsidR="00B4111F" w:rsidRDefault="00B4111F" w:rsidP="00B4111F">
      <w:pPr>
        <w:pStyle w:val="PL"/>
      </w:pPr>
      <w:r>
        <w:t xml:space="preserve">            $ref: '#/components/schemas/ClassCriterion'</w:t>
      </w:r>
    </w:p>
    <w:p w14:paraId="07719F1E" w14:textId="77777777" w:rsidR="00B4111F" w:rsidRDefault="00B4111F" w:rsidP="00B4111F">
      <w:pPr>
        <w:pStyle w:val="PL"/>
      </w:pPr>
      <w:r>
        <w:t xml:space="preserve">          minItems: 1</w:t>
      </w:r>
    </w:p>
    <w:p w14:paraId="2CF1EB2F" w14:textId="77777777" w:rsidR="00B4111F" w:rsidRDefault="00B4111F" w:rsidP="00B4111F">
      <w:pPr>
        <w:pStyle w:val="PL"/>
      </w:pPr>
      <w:r>
        <w:t xml:space="preserve">        rankCriters:</w:t>
      </w:r>
    </w:p>
    <w:p w14:paraId="57D84722" w14:textId="77777777" w:rsidR="00B4111F" w:rsidRDefault="00B4111F" w:rsidP="00B4111F">
      <w:pPr>
        <w:pStyle w:val="PL"/>
      </w:pPr>
      <w:r>
        <w:t xml:space="preserve">          type: array</w:t>
      </w:r>
    </w:p>
    <w:p w14:paraId="1F2DD41F" w14:textId="77777777" w:rsidR="00B4111F" w:rsidRDefault="00B4111F" w:rsidP="00B4111F">
      <w:pPr>
        <w:pStyle w:val="PL"/>
      </w:pPr>
      <w:r>
        <w:t xml:space="preserve">          items:</w:t>
      </w:r>
    </w:p>
    <w:p w14:paraId="3C2F6AE6" w14:textId="77777777" w:rsidR="00B4111F" w:rsidRDefault="00B4111F" w:rsidP="00B4111F">
      <w:pPr>
        <w:pStyle w:val="PL"/>
      </w:pPr>
      <w:r>
        <w:t xml:space="preserve">            $ref: '#/components/schemas/RankingCriterion'</w:t>
      </w:r>
    </w:p>
    <w:p w14:paraId="0224D7E5" w14:textId="77777777" w:rsidR="00B4111F" w:rsidRDefault="00B4111F" w:rsidP="00B4111F">
      <w:pPr>
        <w:pStyle w:val="PL"/>
      </w:pPr>
      <w:r>
        <w:t xml:space="preserve">          minItems: 1</w:t>
      </w:r>
    </w:p>
    <w:p w14:paraId="5A7B139A" w14:textId="77777777" w:rsidR="00B4111F" w:rsidRDefault="00B4111F" w:rsidP="00B4111F">
      <w:pPr>
        <w:pStyle w:val="PL"/>
      </w:pPr>
      <w:r>
        <w:t xml:space="preserve">        dispOrderCriter:</w:t>
      </w:r>
    </w:p>
    <w:p w14:paraId="3EABE99E" w14:textId="77777777" w:rsidR="00B4111F" w:rsidRDefault="00B4111F" w:rsidP="00B4111F">
      <w:pPr>
        <w:pStyle w:val="PL"/>
      </w:pPr>
      <w:r>
        <w:t xml:space="preserve">          $ref: '#/components/schemas/DispersionOrderingCriterion'</w:t>
      </w:r>
    </w:p>
    <w:p w14:paraId="642E27BD" w14:textId="77777777" w:rsidR="00B4111F" w:rsidRDefault="00B4111F" w:rsidP="00B4111F">
      <w:pPr>
        <w:pStyle w:val="PL"/>
      </w:pPr>
      <w:r>
        <w:t xml:space="preserve">        order:</w:t>
      </w:r>
    </w:p>
    <w:p w14:paraId="59B77997" w14:textId="77777777" w:rsidR="00B4111F" w:rsidRDefault="00B4111F" w:rsidP="00B4111F">
      <w:pPr>
        <w:pStyle w:val="PL"/>
      </w:pPr>
      <w:r>
        <w:t xml:space="preserve">          $ref: '#/components/schemas/MatchingDirection'</w:t>
      </w:r>
    </w:p>
    <w:p w14:paraId="6EC08053" w14:textId="77777777" w:rsidR="00B4111F" w:rsidRDefault="00B4111F" w:rsidP="00B4111F">
      <w:pPr>
        <w:pStyle w:val="PL"/>
      </w:pPr>
      <w:r>
        <w:t xml:space="preserve">      required:</w:t>
      </w:r>
    </w:p>
    <w:p w14:paraId="6A07F4A0" w14:textId="77777777" w:rsidR="00B4111F" w:rsidRDefault="00B4111F" w:rsidP="00B4111F">
      <w:pPr>
        <w:pStyle w:val="PL"/>
      </w:pPr>
      <w:r>
        <w:t xml:space="preserve">        - disperType</w:t>
      </w:r>
    </w:p>
    <w:p w14:paraId="4E407D5C" w14:textId="77777777" w:rsidR="00B4111F" w:rsidRDefault="00B4111F" w:rsidP="00B4111F">
      <w:pPr>
        <w:pStyle w:val="PL"/>
      </w:pPr>
    </w:p>
    <w:p w14:paraId="1B160718" w14:textId="77777777" w:rsidR="00B4111F" w:rsidRDefault="00B4111F" w:rsidP="00B4111F">
      <w:pPr>
        <w:pStyle w:val="PL"/>
      </w:pPr>
      <w:r>
        <w:t xml:space="preserve">    ClassCriterion:</w:t>
      </w:r>
    </w:p>
    <w:p w14:paraId="371AE0F0" w14:textId="77777777" w:rsidR="00B4111F" w:rsidRDefault="00B4111F" w:rsidP="00B4111F">
      <w:pPr>
        <w:pStyle w:val="PL"/>
      </w:pPr>
      <w:r>
        <w:t xml:space="preserve">      description: &gt;</w:t>
      </w:r>
    </w:p>
    <w:p w14:paraId="1D341A07" w14:textId="77777777" w:rsidR="00B4111F" w:rsidRDefault="00B4111F" w:rsidP="00B4111F">
      <w:pPr>
        <w:pStyle w:val="PL"/>
      </w:pPr>
      <w:r>
        <w:t xml:space="preserve">        Indicates the dispersion class criterion for fixed, camper and/or traveller UE, and/or the</w:t>
      </w:r>
    </w:p>
    <w:p w14:paraId="72D732EA" w14:textId="77777777" w:rsidR="00B4111F" w:rsidRDefault="00B4111F" w:rsidP="00B4111F">
      <w:pPr>
        <w:pStyle w:val="PL"/>
      </w:pPr>
      <w:r>
        <w:t xml:space="preserve">        top-heavy UE dispersion class criterion.</w:t>
      </w:r>
    </w:p>
    <w:p w14:paraId="44C939F0" w14:textId="77777777" w:rsidR="00B4111F" w:rsidRDefault="00B4111F" w:rsidP="00B4111F">
      <w:pPr>
        <w:pStyle w:val="PL"/>
      </w:pPr>
      <w:r>
        <w:t xml:space="preserve">      type: object</w:t>
      </w:r>
    </w:p>
    <w:p w14:paraId="76C07AA2" w14:textId="77777777" w:rsidR="00B4111F" w:rsidRDefault="00B4111F" w:rsidP="00B4111F">
      <w:pPr>
        <w:pStyle w:val="PL"/>
      </w:pPr>
      <w:r>
        <w:t xml:space="preserve">      properties:</w:t>
      </w:r>
    </w:p>
    <w:p w14:paraId="512D9FDF" w14:textId="77777777" w:rsidR="00B4111F" w:rsidRDefault="00B4111F" w:rsidP="00B4111F">
      <w:pPr>
        <w:pStyle w:val="PL"/>
      </w:pPr>
      <w:r>
        <w:t xml:space="preserve">        disperClass:</w:t>
      </w:r>
    </w:p>
    <w:p w14:paraId="5E5B1423" w14:textId="77777777" w:rsidR="00B4111F" w:rsidRDefault="00B4111F" w:rsidP="00B4111F">
      <w:pPr>
        <w:pStyle w:val="PL"/>
      </w:pPr>
      <w:r>
        <w:t xml:space="preserve">          $ref: '#/components/schemas/DispersionClass'</w:t>
      </w:r>
    </w:p>
    <w:p w14:paraId="672072A8" w14:textId="77777777" w:rsidR="00B4111F" w:rsidRDefault="00B4111F" w:rsidP="00B4111F">
      <w:pPr>
        <w:pStyle w:val="PL"/>
      </w:pPr>
      <w:r>
        <w:t xml:space="preserve">        classThreshold:</w:t>
      </w:r>
    </w:p>
    <w:p w14:paraId="62DB7F1B" w14:textId="77777777" w:rsidR="00B4111F" w:rsidRDefault="00B4111F" w:rsidP="00B4111F">
      <w:pPr>
        <w:pStyle w:val="PL"/>
      </w:pPr>
      <w:r>
        <w:t xml:space="preserve">          $ref: 'TS29571_CommonData.yaml#/components/schemas/SamplingRatio'</w:t>
      </w:r>
    </w:p>
    <w:p w14:paraId="19A8141D" w14:textId="77777777" w:rsidR="00B4111F" w:rsidRDefault="00B4111F" w:rsidP="00B4111F">
      <w:pPr>
        <w:pStyle w:val="PL"/>
      </w:pPr>
      <w:r>
        <w:t xml:space="preserve">        thresMatch:</w:t>
      </w:r>
    </w:p>
    <w:p w14:paraId="60186630" w14:textId="77777777" w:rsidR="00B4111F" w:rsidRDefault="00B4111F" w:rsidP="00B4111F">
      <w:pPr>
        <w:pStyle w:val="PL"/>
      </w:pPr>
      <w:r>
        <w:t xml:space="preserve">          $ref: '#/components/schemas/MatchingDirection'</w:t>
      </w:r>
    </w:p>
    <w:p w14:paraId="23152E7C" w14:textId="77777777" w:rsidR="00B4111F" w:rsidRDefault="00B4111F" w:rsidP="00B4111F">
      <w:pPr>
        <w:pStyle w:val="PL"/>
      </w:pPr>
      <w:r>
        <w:t xml:space="preserve">      required:</w:t>
      </w:r>
    </w:p>
    <w:p w14:paraId="7EA505DD" w14:textId="77777777" w:rsidR="00B4111F" w:rsidRDefault="00B4111F" w:rsidP="00B4111F">
      <w:pPr>
        <w:pStyle w:val="PL"/>
      </w:pPr>
      <w:r>
        <w:t xml:space="preserve">        - disperClass</w:t>
      </w:r>
    </w:p>
    <w:p w14:paraId="1BDEDFAE" w14:textId="77777777" w:rsidR="00B4111F" w:rsidRDefault="00B4111F" w:rsidP="00B4111F">
      <w:pPr>
        <w:pStyle w:val="PL"/>
      </w:pPr>
      <w:r>
        <w:t xml:space="preserve">        - classThreshold</w:t>
      </w:r>
    </w:p>
    <w:p w14:paraId="5037DB5E" w14:textId="77777777" w:rsidR="00B4111F" w:rsidRDefault="00B4111F" w:rsidP="00B4111F">
      <w:pPr>
        <w:pStyle w:val="PL"/>
      </w:pPr>
      <w:r>
        <w:t xml:space="preserve">        - thresMatch</w:t>
      </w:r>
    </w:p>
    <w:p w14:paraId="09E79818" w14:textId="77777777" w:rsidR="00B4111F" w:rsidRDefault="00B4111F" w:rsidP="00B4111F">
      <w:pPr>
        <w:pStyle w:val="PL"/>
      </w:pPr>
    </w:p>
    <w:p w14:paraId="14C27643" w14:textId="77777777" w:rsidR="00B4111F" w:rsidRDefault="00B4111F" w:rsidP="00B4111F">
      <w:pPr>
        <w:pStyle w:val="PL"/>
      </w:pPr>
      <w:r>
        <w:t xml:space="preserve">    RankingCriterion:</w:t>
      </w:r>
    </w:p>
    <w:p w14:paraId="033F9BE5" w14:textId="77777777" w:rsidR="00B4111F" w:rsidRDefault="00B4111F" w:rsidP="00B4111F">
      <w:pPr>
        <w:pStyle w:val="PL"/>
      </w:pPr>
      <w:r>
        <w:t xml:space="preserve">      description: Indicates the usage ranking criterion between the high, medium and low usage UE.</w:t>
      </w:r>
    </w:p>
    <w:p w14:paraId="3A4C5278" w14:textId="77777777" w:rsidR="00B4111F" w:rsidRDefault="00B4111F" w:rsidP="00B4111F">
      <w:pPr>
        <w:pStyle w:val="PL"/>
      </w:pPr>
      <w:r>
        <w:t xml:space="preserve">      type: object</w:t>
      </w:r>
    </w:p>
    <w:p w14:paraId="1D049ADE" w14:textId="77777777" w:rsidR="00B4111F" w:rsidRDefault="00B4111F" w:rsidP="00B4111F">
      <w:pPr>
        <w:pStyle w:val="PL"/>
      </w:pPr>
      <w:r>
        <w:t xml:space="preserve">      properties:</w:t>
      </w:r>
    </w:p>
    <w:p w14:paraId="54B5F5E3" w14:textId="77777777" w:rsidR="00B4111F" w:rsidRDefault="00B4111F" w:rsidP="00B4111F">
      <w:pPr>
        <w:pStyle w:val="PL"/>
      </w:pPr>
      <w:r>
        <w:t xml:space="preserve">        highBase:</w:t>
      </w:r>
    </w:p>
    <w:p w14:paraId="63A6EAFE" w14:textId="77777777" w:rsidR="00B4111F" w:rsidRDefault="00B4111F" w:rsidP="00B4111F">
      <w:pPr>
        <w:pStyle w:val="PL"/>
      </w:pPr>
      <w:r>
        <w:t xml:space="preserve">          $ref: 'TS29571_CommonData.yaml#/components/schemas/SamplingRatio'</w:t>
      </w:r>
    </w:p>
    <w:p w14:paraId="1591F0D6" w14:textId="77777777" w:rsidR="00B4111F" w:rsidRDefault="00B4111F" w:rsidP="00B4111F">
      <w:pPr>
        <w:pStyle w:val="PL"/>
      </w:pPr>
      <w:r>
        <w:t xml:space="preserve">        lowBase:</w:t>
      </w:r>
    </w:p>
    <w:p w14:paraId="1AD0FE10" w14:textId="77777777" w:rsidR="00B4111F" w:rsidRDefault="00B4111F" w:rsidP="00B4111F">
      <w:pPr>
        <w:pStyle w:val="PL"/>
      </w:pPr>
      <w:r>
        <w:t xml:space="preserve">          $ref: 'TS29571_CommonData.yaml#/components/schemas/SamplingRatio'</w:t>
      </w:r>
    </w:p>
    <w:p w14:paraId="5EAF67C1" w14:textId="77777777" w:rsidR="00B4111F" w:rsidRDefault="00B4111F" w:rsidP="00B4111F">
      <w:pPr>
        <w:pStyle w:val="PL"/>
      </w:pPr>
      <w:r>
        <w:t xml:space="preserve">      required:</w:t>
      </w:r>
    </w:p>
    <w:p w14:paraId="0A2C3CF2" w14:textId="77777777" w:rsidR="00B4111F" w:rsidRDefault="00B4111F" w:rsidP="00B4111F">
      <w:pPr>
        <w:pStyle w:val="PL"/>
      </w:pPr>
      <w:r>
        <w:t xml:space="preserve">        - highBase</w:t>
      </w:r>
    </w:p>
    <w:p w14:paraId="5E2ABD9E" w14:textId="77777777" w:rsidR="00B4111F" w:rsidRDefault="00B4111F" w:rsidP="00B4111F">
      <w:pPr>
        <w:pStyle w:val="PL"/>
      </w:pPr>
      <w:r>
        <w:t xml:space="preserve">        - lowBase</w:t>
      </w:r>
    </w:p>
    <w:p w14:paraId="28B94EF6" w14:textId="77777777" w:rsidR="00B4111F" w:rsidRDefault="00B4111F" w:rsidP="00B4111F">
      <w:pPr>
        <w:pStyle w:val="PL"/>
      </w:pPr>
    </w:p>
    <w:p w14:paraId="6816F0CE" w14:textId="77777777" w:rsidR="00B4111F" w:rsidRDefault="00B4111F" w:rsidP="00B4111F">
      <w:pPr>
        <w:pStyle w:val="PL"/>
      </w:pPr>
      <w:r>
        <w:t xml:space="preserve">    DispersionInfo:</w:t>
      </w:r>
    </w:p>
    <w:p w14:paraId="53210CF0" w14:textId="77777777" w:rsidR="00B4111F" w:rsidRDefault="00B4111F" w:rsidP="00B4111F">
      <w:pPr>
        <w:pStyle w:val="PL"/>
      </w:pPr>
      <w:r>
        <w:t xml:space="preserve">      description: &gt;</w:t>
      </w:r>
    </w:p>
    <w:p w14:paraId="35FA47ED" w14:textId="77777777" w:rsidR="00B4111F" w:rsidRDefault="00B4111F" w:rsidP="00B4111F">
      <w:pPr>
        <w:pStyle w:val="PL"/>
      </w:pPr>
      <w:r>
        <w:t xml:space="preserve">        Represents the Dispersion information. When subscribed event is "DISPERSION", the</w:t>
      </w:r>
    </w:p>
    <w:p w14:paraId="5DA628C9" w14:textId="77777777" w:rsidR="00B4111F" w:rsidRDefault="00B4111F" w:rsidP="00B4111F">
      <w:pPr>
        <w:pStyle w:val="PL"/>
      </w:pPr>
      <w:r>
        <w:t xml:space="preserve">        "disperInfos" attribute shall be included.</w:t>
      </w:r>
    </w:p>
    <w:p w14:paraId="4A77911E" w14:textId="77777777" w:rsidR="00B4111F" w:rsidRDefault="00B4111F" w:rsidP="00B4111F">
      <w:pPr>
        <w:pStyle w:val="PL"/>
      </w:pPr>
      <w:r>
        <w:t xml:space="preserve">      type: object</w:t>
      </w:r>
    </w:p>
    <w:p w14:paraId="68070D87" w14:textId="77777777" w:rsidR="00B4111F" w:rsidRDefault="00B4111F" w:rsidP="00B4111F">
      <w:pPr>
        <w:pStyle w:val="PL"/>
      </w:pPr>
      <w:r>
        <w:t xml:space="preserve">      properties:</w:t>
      </w:r>
    </w:p>
    <w:p w14:paraId="719EE7E1" w14:textId="77777777" w:rsidR="00B4111F" w:rsidRDefault="00B4111F" w:rsidP="00B4111F">
      <w:pPr>
        <w:pStyle w:val="PL"/>
      </w:pPr>
      <w:r>
        <w:t xml:space="preserve">        tsStart:</w:t>
      </w:r>
    </w:p>
    <w:p w14:paraId="78329BE5" w14:textId="77777777" w:rsidR="00B4111F" w:rsidRDefault="00B4111F" w:rsidP="00B4111F">
      <w:pPr>
        <w:pStyle w:val="PL"/>
      </w:pPr>
      <w:r>
        <w:t xml:space="preserve">          $ref: 'TS29571_CommonData.yaml#/components/schemas/DateTime'</w:t>
      </w:r>
    </w:p>
    <w:p w14:paraId="48939574" w14:textId="77777777" w:rsidR="00B4111F" w:rsidRDefault="00B4111F" w:rsidP="00B4111F">
      <w:pPr>
        <w:pStyle w:val="PL"/>
      </w:pPr>
      <w:r>
        <w:t xml:space="preserve">        tsDuration:</w:t>
      </w:r>
    </w:p>
    <w:p w14:paraId="60D96751" w14:textId="77777777" w:rsidR="00B4111F" w:rsidRDefault="00B4111F" w:rsidP="00B4111F">
      <w:pPr>
        <w:pStyle w:val="PL"/>
      </w:pPr>
      <w:r>
        <w:t xml:space="preserve">          $ref: 'TS29571_CommonData.yaml#/components/schemas/DurationSec'</w:t>
      </w:r>
    </w:p>
    <w:p w14:paraId="0F5D8903" w14:textId="77777777" w:rsidR="00B4111F" w:rsidRDefault="00B4111F" w:rsidP="00B4111F">
      <w:pPr>
        <w:pStyle w:val="PL"/>
      </w:pPr>
      <w:r>
        <w:t xml:space="preserve">        disperCollects:</w:t>
      </w:r>
    </w:p>
    <w:p w14:paraId="125DF1DD" w14:textId="77777777" w:rsidR="00B4111F" w:rsidRDefault="00B4111F" w:rsidP="00B4111F">
      <w:pPr>
        <w:pStyle w:val="PL"/>
      </w:pPr>
      <w:r>
        <w:t xml:space="preserve">          type: array</w:t>
      </w:r>
    </w:p>
    <w:p w14:paraId="3914607C" w14:textId="77777777" w:rsidR="00B4111F" w:rsidRDefault="00B4111F" w:rsidP="00B4111F">
      <w:pPr>
        <w:pStyle w:val="PL"/>
      </w:pPr>
      <w:r>
        <w:t xml:space="preserve">          items:</w:t>
      </w:r>
    </w:p>
    <w:p w14:paraId="5DC64D89" w14:textId="77777777" w:rsidR="00B4111F" w:rsidRDefault="00B4111F" w:rsidP="00B4111F">
      <w:pPr>
        <w:pStyle w:val="PL"/>
      </w:pPr>
      <w:r>
        <w:t xml:space="preserve">            $ref: '#/components/schemas/DispersionCollection'</w:t>
      </w:r>
    </w:p>
    <w:p w14:paraId="1B996E78" w14:textId="77777777" w:rsidR="00B4111F" w:rsidRDefault="00B4111F" w:rsidP="00B4111F">
      <w:pPr>
        <w:pStyle w:val="PL"/>
      </w:pPr>
      <w:r>
        <w:t xml:space="preserve">          minItems: 1</w:t>
      </w:r>
    </w:p>
    <w:p w14:paraId="682FA212" w14:textId="77777777" w:rsidR="00B4111F" w:rsidRDefault="00B4111F" w:rsidP="00B4111F">
      <w:pPr>
        <w:pStyle w:val="PL"/>
      </w:pPr>
      <w:r>
        <w:t xml:space="preserve">        disperType:</w:t>
      </w:r>
    </w:p>
    <w:p w14:paraId="06697A63" w14:textId="77777777" w:rsidR="00B4111F" w:rsidRDefault="00B4111F" w:rsidP="00B4111F">
      <w:pPr>
        <w:pStyle w:val="PL"/>
      </w:pPr>
      <w:r>
        <w:t xml:space="preserve">          $ref: '#/components/schemas/DispersionType'</w:t>
      </w:r>
    </w:p>
    <w:p w14:paraId="1788E662" w14:textId="77777777" w:rsidR="00B4111F" w:rsidRDefault="00B4111F" w:rsidP="00B4111F">
      <w:pPr>
        <w:pStyle w:val="PL"/>
      </w:pPr>
      <w:r>
        <w:t xml:space="preserve">      required:</w:t>
      </w:r>
    </w:p>
    <w:p w14:paraId="79FAFCD6" w14:textId="77777777" w:rsidR="00B4111F" w:rsidRDefault="00B4111F" w:rsidP="00B4111F">
      <w:pPr>
        <w:pStyle w:val="PL"/>
      </w:pPr>
      <w:r>
        <w:t xml:space="preserve">        - tsStart</w:t>
      </w:r>
    </w:p>
    <w:p w14:paraId="2CC2A9A3" w14:textId="77777777" w:rsidR="00B4111F" w:rsidRDefault="00B4111F" w:rsidP="00B4111F">
      <w:pPr>
        <w:pStyle w:val="PL"/>
      </w:pPr>
      <w:r>
        <w:t xml:space="preserve">        - tsDuration</w:t>
      </w:r>
    </w:p>
    <w:p w14:paraId="42F28A7C" w14:textId="77777777" w:rsidR="00B4111F" w:rsidRDefault="00B4111F" w:rsidP="00B4111F">
      <w:pPr>
        <w:pStyle w:val="PL"/>
      </w:pPr>
      <w:r>
        <w:t xml:space="preserve">        - disperCollects</w:t>
      </w:r>
    </w:p>
    <w:p w14:paraId="6DB7A0B1" w14:textId="77777777" w:rsidR="00B4111F" w:rsidRDefault="00B4111F" w:rsidP="00B4111F">
      <w:pPr>
        <w:pStyle w:val="PL"/>
      </w:pPr>
      <w:r>
        <w:t xml:space="preserve">        - disperType</w:t>
      </w:r>
    </w:p>
    <w:p w14:paraId="389CAADA" w14:textId="77777777" w:rsidR="00B4111F" w:rsidRDefault="00B4111F" w:rsidP="00B4111F">
      <w:pPr>
        <w:pStyle w:val="PL"/>
      </w:pPr>
    </w:p>
    <w:p w14:paraId="6D532D1B" w14:textId="77777777" w:rsidR="00B4111F" w:rsidRDefault="00B4111F" w:rsidP="00B4111F">
      <w:pPr>
        <w:pStyle w:val="PL"/>
      </w:pPr>
      <w:r>
        <w:t xml:space="preserve">    DispersionCollection:</w:t>
      </w:r>
    </w:p>
    <w:p w14:paraId="2AF662B1" w14:textId="77777777" w:rsidR="00B4111F" w:rsidRDefault="00B4111F" w:rsidP="00B4111F">
      <w:pPr>
        <w:pStyle w:val="PL"/>
      </w:pPr>
      <w:r>
        <w:t xml:space="preserve">      description: Dispersion collection per UE location or per slice.</w:t>
      </w:r>
    </w:p>
    <w:p w14:paraId="4934D9C5" w14:textId="77777777" w:rsidR="00B4111F" w:rsidRDefault="00B4111F" w:rsidP="00B4111F">
      <w:pPr>
        <w:pStyle w:val="PL"/>
      </w:pPr>
      <w:r>
        <w:t xml:space="preserve">      type: object</w:t>
      </w:r>
    </w:p>
    <w:p w14:paraId="0B93409F" w14:textId="77777777" w:rsidR="00B4111F" w:rsidRDefault="00B4111F" w:rsidP="00B4111F">
      <w:pPr>
        <w:pStyle w:val="PL"/>
      </w:pPr>
      <w:r>
        <w:t xml:space="preserve">      properties:</w:t>
      </w:r>
    </w:p>
    <w:p w14:paraId="2B22D660" w14:textId="77777777" w:rsidR="00B4111F" w:rsidRDefault="00B4111F" w:rsidP="00B4111F">
      <w:pPr>
        <w:pStyle w:val="PL"/>
      </w:pPr>
      <w:r>
        <w:t xml:space="preserve">        ueLoc:</w:t>
      </w:r>
    </w:p>
    <w:p w14:paraId="7286E6B5" w14:textId="77777777" w:rsidR="00B4111F" w:rsidRDefault="00B4111F" w:rsidP="00B4111F">
      <w:pPr>
        <w:pStyle w:val="PL"/>
      </w:pPr>
      <w:r>
        <w:t xml:space="preserve">          $ref: 'TS29571_CommonData.yaml#/components/schemas/UserLocation'</w:t>
      </w:r>
    </w:p>
    <w:p w14:paraId="3C4D92AF" w14:textId="77777777" w:rsidR="00B4111F" w:rsidRDefault="00B4111F" w:rsidP="00B4111F">
      <w:pPr>
        <w:pStyle w:val="PL"/>
      </w:pPr>
      <w:r>
        <w:t xml:space="preserve">        snssai:</w:t>
      </w:r>
    </w:p>
    <w:p w14:paraId="070110D4" w14:textId="77777777" w:rsidR="00B4111F" w:rsidRDefault="00B4111F" w:rsidP="00B4111F">
      <w:pPr>
        <w:pStyle w:val="PL"/>
      </w:pPr>
      <w:r>
        <w:t xml:space="preserve">          $ref: 'TS29571_CommonData.yaml#/components/schemas/Snssai'</w:t>
      </w:r>
    </w:p>
    <w:p w14:paraId="4EEF52E8" w14:textId="77777777" w:rsidR="00B4111F" w:rsidRDefault="00B4111F" w:rsidP="00B4111F">
      <w:pPr>
        <w:pStyle w:val="PL"/>
      </w:pPr>
      <w:r>
        <w:t xml:space="preserve">        supis:</w:t>
      </w:r>
    </w:p>
    <w:p w14:paraId="4E4C6978" w14:textId="77777777" w:rsidR="00B4111F" w:rsidRDefault="00B4111F" w:rsidP="00B4111F">
      <w:pPr>
        <w:pStyle w:val="PL"/>
      </w:pPr>
      <w:r>
        <w:t xml:space="preserve">          type: array</w:t>
      </w:r>
    </w:p>
    <w:p w14:paraId="6476FC9B" w14:textId="77777777" w:rsidR="00B4111F" w:rsidRDefault="00B4111F" w:rsidP="00B4111F">
      <w:pPr>
        <w:pStyle w:val="PL"/>
      </w:pPr>
      <w:r>
        <w:t xml:space="preserve">          items:</w:t>
      </w:r>
    </w:p>
    <w:p w14:paraId="43C5A23F" w14:textId="77777777" w:rsidR="00B4111F" w:rsidRDefault="00B4111F" w:rsidP="00B4111F">
      <w:pPr>
        <w:pStyle w:val="PL"/>
      </w:pPr>
      <w:r>
        <w:t xml:space="preserve">            $ref: 'TS29571_CommonData.yaml#/components/schemas/Supi'</w:t>
      </w:r>
    </w:p>
    <w:p w14:paraId="0FEE1FDC" w14:textId="77777777" w:rsidR="00B4111F" w:rsidRDefault="00B4111F" w:rsidP="00B4111F">
      <w:pPr>
        <w:pStyle w:val="PL"/>
      </w:pPr>
      <w:r>
        <w:t xml:space="preserve">          minItems: 1</w:t>
      </w:r>
    </w:p>
    <w:p w14:paraId="3D48EDA6" w14:textId="77777777" w:rsidR="00B4111F" w:rsidRDefault="00B4111F" w:rsidP="00B4111F">
      <w:pPr>
        <w:pStyle w:val="PL"/>
      </w:pPr>
      <w:r>
        <w:t xml:space="preserve">        gpsis:</w:t>
      </w:r>
    </w:p>
    <w:p w14:paraId="31D1D205" w14:textId="77777777" w:rsidR="00B4111F" w:rsidRDefault="00B4111F" w:rsidP="00B4111F">
      <w:pPr>
        <w:pStyle w:val="PL"/>
      </w:pPr>
      <w:r>
        <w:t xml:space="preserve">          type: array</w:t>
      </w:r>
    </w:p>
    <w:p w14:paraId="5972E60D" w14:textId="77777777" w:rsidR="00B4111F" w:rsidRDefault="00B4111F" w:rsidP="00B4111F">
      <w:pPr>
        <w:pStyle w:val="PL"/>
      </w:pPr>
      <w:r>
        <w:t xml:space="preserve">          items:</w:t>
      </w:r>
    </w:p>
    <w:p w14:paraId="27F07191" w14:textId="77777777" w:rsidR="00B4111F" w:rsidRDefault="00B4111F" w:rsidP="00B4111F">
      <w:pPr>
        <w:pStyle w:val="PL"/>
      </w:pPr>
      <w:r>
        <w:t xml:space="preserve">            $ref: 'TS29571_CommonData.yaml#/components/schemas/Gpsi'</w:t>
      </w:r>
    </w:p>
    <w:p w14:paraId="4E419048" w14:textId="77777777" w:rsidR="00B4111F" w:rsidRDefault="00B4111F" w:rsidP="00B4111F">
      <w:pPr>
        <w:pStyle w:val="PL"/>
      </w:pPr>
      <w:r>
        <w:t xml:space="preserve">          minItems: 1</w:t>
      </w:r>
    </w:p>
    <w:p w14:paraId="4448F45F" w14:textId="77777777" w:rsidR="00B4111F" w:rsidRDefault="00B4111F" w:rsidP="00B4111F">
      <w:pPr>
        <w:pStyle w:val="PL"/>
      </w:pPr>
      <w:r>
        <w:t xml:space="preserve">        appVolumes:</w:t>
      </w:r>
    </w:p>
    <w:p w14:paraId="3DD3AEAA" w14:textId="77777777" w:rsidR="00B4111F" w:rsidRDefault="00B4111F" w:rsidP="00B4111F">
      <w:pPr>
        <w:pStyle w:val="PL"/>
      </w:pPr>
      <w:r>
        <w:t xml:space="preserve">          type: array</w:t>
      </w:r>
    </w:p>
    <w:p w14:paraId="7CE0748A" w14:textId="77777777" w:rsidR="00B4111F" w:rsidRDefault="00B4111F" w:rsidP="00B4111F">
      <w:pPr>
        <w:pStyle w:val="PL"/>
      </w:pPr>
      <w:r>
        <w:t xml:space="preserve">          items:</w:t>
      </w:r>
    </w:p>
    <w:p w14:paraId="49E3C898" w14:textId="77777777" w:rsidR="00B4111F" w:rsidRDefault="00B4111F" w:rsidP="00B4111F">
      <w:pPr>
        <w:pStyle w:val="PL"/>
      </w:pPr>
      <w:r>
        <w:t xml:space="preserve">            $ref: '#/components/schemas/ApplicationVolume'</w:t>
      </w:r>
    </w:p>
    <w:p w14:paraId="42934FCD" w14:textId="77777777" w:rsidR="00B4111F" w:rsidRDefault="00B4111F" w:rsidP="00B4111F">
      <w:pPr>
        <w:pStyle w:val="PL"/>
      </w:pPr>
      <w:r>
        <w:t xml:space="preserve">          minItems: 1</w:t>
      </w:r>
    </w:p>
    <w:p w14:paraId="28694A7C" w14:textId="77777777" w:rsidR="00B4111F" w:rsidRDefault="00B4111F" w:rsidP="00B4111F">
      <w:pPr>
        <w:pStyle w:val="PL"/>
      </w:pPr>
      <w:r>
        <w:t xml:space="preserve">        disperAmount:</w:t>
      </w:r>
    </w:p>
    <w:p w14:paraId="6A5B36CF" w14:textId="77777777" w:rsidR="00B4111F" w:rsidRDefault="00B4111F" w:rsidP="00B4111F">
      <w:pPr>
        <w:pStyle w:val="PL"/>
      </w:pPr>
      <w:r>
        <w:t xml:space="preserve">          $ref: 'TS29571_CommonData.yaml#/components/schemas/Uinteger'</w:t>
      </w:r>
    </w:p>
    <w:p w14:paraId="48529324" w14:textId="77777777" w:rsidR="00B4111F" w:rsidRDefault="00B4111F" w:rsidP="00B4111F">
      <w:pPr>
        <w:pStyle w:val="PL"/>
      </w:pPr>
      <w:r>
        <w:t xml:space="preserve">        disperClass:</w:t>
      </w:r>
    </w:p>
    <w:p w14:paraId="22E3B428" w14:textId="77777777" w:rsidR="00B4111F" w:rsidRDefault="00B4111F" w:rsidP="00B4111F">
      <w:pPr>
        <w:pStyle w:val="PL"/>
      </w:pPr>
      <w:r>
        <w:t xml:space="preserve">          $ref: '#/components/schemas/DispersionClass'</w:t>
      </w:r>
    </w:p>
    <w:p w14:paraId="14832179" w14:textId="77777777" w:rsidR="00B4111F" w:rsidRDefault="00B4111F" w:rsidP="00B4111F">
      <w:pPr>
        <w:pStyle w:val="PL"/>
      </w:pPr>
      <w:r>
        <w:t xml:space="preserve">        usageRank:</w:t>
      </w:r>
    </w:p>
    <w:p w14:paraId="05A7E89E" w14:textId="77777777" w:rsidR="00B4111F" w:rsidRDefault="00B4111F" w:rsidP="00B4111F">
      <w:pPr>
        <w:pStyle w:val="PL"/>
      </w:pPr>
      <w:r>
        <w:t xml:space="preserve">          type: integer</w:t>
      </w:r>
    </w:p>
    <w:p w14:paraId="159397B8" w14:textId="77777777" w:rsidR="00B4111F" w:rsidRDefault="00B4111F" w:rsidP="00B4111F">
      <w:pPr>
        <w:pStyle w:val="PL"/>
      </w:pPr>
      <w:r>
        <w:t xml:space="preserve">          description: </w:t>
      </w:r>
      <w:r>
        <w:rPr>
          <w:lang w:val="en-IN"/>
        </w:rPr>
        <w:t>Integer where the allowed values correspond to 1, 2, 3 only.</w:t>
      </w:r>
    </w:p>
    <w:p w14:paraId="5A3028A9" w14:textId="77777777" w:rsidR="00B4111F" w:rsidRDefault="00B4111F" w:rsidP="00B4111F">
      <w:pPr>
        <w:pStyle w:val="PL"/>
      </w:pPr>
      <w:r>
        <w:t xml:space="preserve">          minimum: 1</w:t>
      </w:r>
    </w:p>
    <w:p w14:paraId="0494CBCA" w14:textId="77777777" w:rsidR="00B4111F" w:rsidRDefault="00B4111F" w:rsidP="00B4111F">
      <w:pPr>
        <w:pStyle w:val="PL"/>
      </w:pPr>
      <w:r>
        <w:t xml:space="preserve">          maximum: 3</w:t>
      </w:r>
    </w:p>
    <w:p w14:paraId="5B5AC98A" w14:textId="77777777" w:rsidR="00B4111F" w:rsidRDefault="00B4111F" w:rsidP="00B4111F">
      <w:pPr>
        <w:pStyle w:val="PL"/>
      </w:pPr>
      <w:r>
        <w:t xml:space="preserve">        percentileRank:</w:t>
      </w:r>
    </w:p>
    <w:p w14:paraId="44F2A613" w14:textId="77777777" w:rsidR="00B4111F" w:rsidRDefault="00B4111F" w:rsidP="00B4111F">
      <w:pPr>
        <w:pStyle w:val="PL"/>
      </w:pPr>
      <w:r>
        <w:t xml:space="preserve">          $ref: 'TS29571_CommonData.yaml#/components/schemas/SamplingRatio'</w:t>
      </w:r>
    </w:p>
    <w:p w14:paraId="2BD9F2CE" w14:textId="77777777" w:rsidR="00B4111F" w:rsidRDefault="00B4111F" w:rsidP="00B4111F">
      <w:pPr>
        <w:pStyle w:val="PL"/>
      </w:pPr>
      <w:r>
        <w:t xml:space="preserve">        ueRatio:</w:t>
      </w:r>
    </w:p>
    <w:p w14:paraId="6344A2C0" w14:textId="77777777" w:rsidR="00B4111F" w:rsidRDefault="00B4111F" w:rsidP="00B4111F">
      <w:pPr>
        <w:pStyle w:val="PL"/>
      </w:pPr>
      <w:r>
        <w:t xml:space="preserve">          $ref: 'TS29571_CommonData.yaml#/components/schemas/SamplingRatio'</w:t>
      </w:r>
    </w:p>
    <w:p w14:paraId="5B247864" w14:textId="77777777" w:rsidR="00B4111F" w:rsidRDefault="00B4111F" w:rsidP="00B4111F">
      <w:pPr>
        <w:pStyle w:val="PL"/>
      </w:pPr>
      <w:r>
        <w:t xml:space="preserve">        confidence:</w:t>
      </w:r>
    </w:p>
    <w:p w14:paraId="212B6999" w14:textId="77777777" w:rsidR="00B4111F" w:rsidRDefault="00B4111F" w:rsidP="00B4111F">
      <w:pPr>
        <w:pStyle w:val="PL"/>
      </w:pPr>
      <w:r>
        <w:t xml:space="preserve">          $ref: 'TS29571_CommonData.yaml#/components/schemas/Uinteger'</w:t>
      </w:r>
    </w:p>
    <w:p w14:paraId="197EE12F" w14:textId="77777777" w:rsidR="00B4111F" w:rsidRDefault="00B4111F" w:rsidP="00B4111F">
      <w:pPr>
        <w:pStyle w:val="PL"/>
      </w:pPr>
      <w:r>
        <w:t xml:space="preserve">      allOf:</w:t>
      </w:r>
    </w:p>
    <w:p w14:paraId="3391904E" w14:textId="77777777" w:rsidR="00B4111F" w:rsidRDefault="00B4111F" w:rsidP="00B4111F">
      <w:pPr>
        <w:pStyle w:val="PL"/>
      </w:pPr>
      <w:r>
        <w:t xml:space="preserve">        - oneOf:</w:t>
      </w:r>
    </w:p>
    <w:p w14:paraId="7259DE12" w14:textId="77777777" w:rsidR="00B4111F" w:rsidRDefault="00B4111F" w:rsidP="00B4111F">
      <w:pPr>
        <w:pStyle w:val="PL"/>
      </w:pPr>
      <w:r>
        <w:t xml:space="preserve">          - required: [ueLoc]</w:t>
      </w:r>
    </w:p>
    <w:p w14:paraId="7CA93B4B" w14:textId="77777777" w:rsidR="00B4111F" w:rsidRDefault="00B4111F" w:rsidP="00B4111F">
      <w:pPr>
        <w:pStyle w:val="PL"/>
      </w:pPr>
      <w:r>
        <w:t xml:space="preserve">          - required: [snssai]</w:t>
      </w:r>
    </w:p>
    <w:p w14:paraId="035495AD" w14:textId="77777777" w:rsidR="00B4111F" w:rsidRDefault="00B4111F" w:rsidP="00B4111F">
      <w:pPr>
        <w:pStyle w:val="PL"/>
      </w:pPr>
      <w:r>
        <w:t xml:space="preserve">        - anyOf:</w:t>
      </w:r>
    </w:p>
    <w:p w14:paraId="5EFEB0D6" w14:textId="77777777" w:rsidR="00B4111F" w:rsidRDefault="00B4111F" w:rsidP="00B4111F">
      <w:pPr>
        <w:pStyle w:val="PL"/>
      </w:pPr>
      <w:r>
        <w:t xml:space="preserve">          - required: [disperAmount]</w:t>
      </w:r>
    </w:p>
    <w:p w14:paraId="6BD2FB47" w14:textId="77777777" w:rsidR="00B4111F" w:rsidRDefault="00B4111F" w:rsidP="00B4111F">
      <w:pPr>
        <w:pStyle w:val="PL"/>
      </w:pPr>
      <w:r>
        <w:t xml:space="preserve">          - required: [disperClass]</w:t>
      </w:r>
    </w:p>
    <w:p w14:paraId="17FEB51A" w14:textId="77777777" w:rsidR="00B4111F" w:rsidRDefault="00B4111F" w:rsidP="00B4111F">
      <w:pPr>
        <w:pStyle w:val="PL"/>
      </w:pPr>
      <w:r>
        <w:t xml:space="preserve">          - required: [usageRank]</w:t>
      </w:r>
    </w:p>
    <w:p w14:paraId="217665E9" w14:textId="77777777" w:rsidR="00B4111F" w:rsidRDefault="00B4111F" w:rsidP="00B4111F">
      <w:pPr>
        <w:pStyle w:val="PL"/>
      </w:pPr>
      <w:r>
        <w:t xml:space="preserve">          - required: [percentileRank]</w:t>
      </w:r>
    </w:p>
    <w:p w14:paraId="56306FB7" w14:textId="77777777" w:rsidR="00B4111F" w:rsidRDefault="00B4111F" w:rsidP="00B4111F">
      <w:pPr>
        <w:pStyle w:val="PL"/>
      </w:pPr>
    </w:p>
    <w:p w14:paraId="1B3A91AE" w14:textId="77777777" w:rsidR="00B4111F" w:rsidRDefault="00B4111F" w:rsidP="00B4111F">
      <w:pPr>
        <w:pStyle w:val="PL"/>
      </w:pPr>
      <w:r>
        <w:t xml:space="preserve">    ApplicationVolume:</w:t>
      </w:r>
    </w:p>
    <w:p w14:paraId="30F37DA7" w14:textId="77777777" w:rsidR="00B4111F" w:rsidRDefault="00B4111F" w:rsidP="00B4111F">
      <w:pPr>
        <w:pStyle w:val="PL"/>
      </w:pPr>
      <w:r>
        <w:t xml:space="preserve">      description: Application data volume per Application Id.</w:t>
      </w:r>
    </w:p>
    <w:p w14:paraId="0828476A" w14:textId="77777777" w:rsidR="00B4111F" w:rsidRDefault="00B4111F" w:rsidP="00B4111F">
      <w:pPr>
        <w:pStyle w:val="PL"/>
      </w:pPr>
      <w:r>
        <w:t xml:space="preserve">      type: object</w:t>
      </w:r>
    </w:p>
    <w:p w14:paraId="0C485586" w14:textId="77777777" w:rsidR="00B4111F" w:rsidRDefault="00B4111F" w:rsidP="00B4111F">
      <w:pPr>
        <w:pStyle w:val="PL"/>
      </w:pPr>
      <w:r>
        <w:t xml:space="preserve">      properties:</w:t>
      </w:r>
    </w:p>
    <w:p w14:paraId="4E05A901" w14:textId="77777777" w:rsidR="00B4111F" w:rsidRDefault="00B4111F" w:rsidP="00B4111F">
      <w:pPr>
        <w:pStyle w:val="PL"/>
      </w:pPr>
      <w:r>
        <w:t xml:space="preserve">        appId:</w:t>
      </w:r>
    </w:p>
    <w:p w14:paraId="4A317576" w14:textId="77777777" w:rsidR="00B4111F" w:rsidRDefault="00B4111F" w:rsidP="00B4111F">
      <w:pPr>
        <w:pStyle w:val="PL"/>
      </w:pPr>
      <w:r>
        <w:t xml:space="preserve">          $ref: 'TS29571_CommonData.yaml#/components/schemas/ApplicationId'</w:t>
      </w:r>
    </w:p>
    <w:p w14:paraId="6674117F" w14:textId="77777777" w:rsidR="00B4111F" w:rsidRDefault="00B4111F" w:rsidP="00B4111F">
      <w:pPr>
        <w:pStyle w:val="PL"/>
      </w:pPr>
      <w:r>
        <w:t xml:space="preserve">        appVolume:</w:t>
      </w:r>
    </w:p>
    <w:p w14:paraId="0DD028FB" w14:textId="77777777" w:rsidR="00B4111F" w:rsidRDefault="00B4111F" w:rsidP="00B4111F">
      <w:pPr>
        <w:pStyle w:val="PL"/>
      </w:pPr>
      <w:r>
        <w:t xml:space="preserve">          $ref: 'TS29122_CommonData.yaml#/components/schemas/Volume'</w:t>
      </w:r>
    </w:p>
    <w:p w14:paraId="05C0D19F" w14:textId="77777777" w:rsidR="00B4111F" w:rsidRDefault="00B4111F" w:rsidP="00B4111F">
      <w:pPr>
        <w:pStyle w:val="PL"/>
      </w:pPr>
      <w:r>
        <w:t xml:space="preserve">      required:</w:t>
      </w:r>
    </w:p>
    <w:p w14:paraId="51366939" w14:textId="77777777" w:rsidR="00B4111F" w:rsidRDefault="00B4111F" w:rsidP="00B4111F">
      <w:pPr>
        <w:pStyle w:val="PL"/>
      </w:pPr>
      <w:r>
        <w:t xml:space="preserve">        - appId</w:t>
      </w:r>
    </w:p>
    <w:p w14:paraId="2F6F8CD8" w14:textId="77777777" w:rsidR="00B4111F" w:rsidRDefault="00B4111F" w:rsidP="00B4111F">
      <w:pPr>
        <w:pStyle w:val="PL"/>
        <w:rPr>
          <w:rFonts w:cs="Courier New"/>
          <w:szCs w:val="16"/>
        </w:rPr>
      </w:pPr>
      <w:r>
        <w:t xml:space="preserve">        - appVolume</w:t>
      </w:r>
    </w:p>
    <w:p w14:paraId="657B0BD7" w14:textId="77777777" w:rsidR="00B4111F" w:rsidRDefault="00B4111F" w:rsidP="00B4111F">
      <w:pPr>
        <w:pStyle w:val="PL"/>
      </w:pPr>
    </w:p>
    <w:p w14:paraId="3C821AFC" w14:textId="77777777" w:rsidR="00B4111F" w:rsidRDefault="00B4111F" w:rsidP="00B4111F">
      <w:pPr>
        <w:pStyle w:val="PL"/>
      </w:pPr>
      <w:r>
        <w:t xml:space="preserve">    RedundantTransmissionExpReq:</w:t>
      </w:r>
    </w:p>
    <w:p w14:paraId="66521441" w14:textId="77777777" w:rsidR="00B4111F" w:rsidRDefault="00B4111F" w:rsidP="00B4111F">
      <w:pPr>
        <w:pStyle w:val="PL"/>
      </w:pPr>
      <w:r>
        <w:t xml:space="preserve">      description: Represents other redundant transmission experience analytics requirements.</w:t>
      </w:r>
    </w:p>
    <w:p w14:paraId="75DFF23A" w14:textId="77777777" w:rsidR="00B4111F" w:rsidRDefault="00B4111F" w:rsidP="00B4111F">
      <w:pPr>
        <w:pStyle w:val="PL"/>
      </w:pPr>
      <w:r>
        <w:t xml:space="preserve">      type: object</w:t>
      </w:r>
    </w:p>
    <w:p w14:paraId="2B5C9B80" w14:textId="77777777" w:rsidR="00B4111F" w:rsidRDefault="00B4111F" w:rsidP="00B4111F">
      <w:pPr>
        <w:pStyle w:val="PL"/>
      </w:pPr>
      <w:r>
        <w:t xml:space="preserve">      properties:</w:t>
      </w:r>
    </w:p>
    <w:p w14:paraId="1AC63DDE" w14:textId="77777777" w:rsidR="00B4111F" w:rsidRDefault="00B4111F" w:rsidP="00B4111F">
      <w:pPr>
        <w:pStyle w:val="PL"/>
      </w:pPr>
      <w:r>
        <w:t xml:space="preserve">        redTOrderCriter:</w:t>
      </w:r>
    </w:p>
    <w:p w14:paraId="42402240" w14:textId="77777777" w:rsidR="00B4111F" w:rsidRDefault="00B4111F" w:rsidP="00B4111F">
      <w:pPr>
        <w:pStyle w:val="PL"/>
      </w:pPr>
      <w:r>
        <w:t xml:space="preserve">          $ref: '#/components/schemas/RedTransExpOrderingCriterion'</w:t>
      </w:r>
    </w:p>
    <w:p w14:paraId="316EB85C" w14:textId="77777777" w:rsidR="00B4111F" w:rsidRDefault="00B4111F" w:rsidP="00B4111F">
      <w:pPr>
        <w:pStyle w:val="PL"/>
      </w:pPr>
      <w:r>
        <w:t xml:space="preserve">        order:</w:t>
      </w:r>
    </w:p>
    <w:p w14:paraId="7FA3635B" w14:textId="77777777" w:rsidR="00B4111F" w:rsidRDefault="00B4111F" w:rsidP="00B4111F">
      <w:pPr>
        <w:pStyle w:val="PL"/>
      </w:pPr>
      <w:r>
        <w:t xml:space="preserve">          $ref: '#/components/schemas/MatchingDirection'</w:t>
      </w:r>
    </w:p>
    <w:p w14:paraId="3A279444" w14:textId="77777777" w:rsidR="00B4111F" w:rsidRDefault="00B4111F" w:rsidP="00B4111F">
      <w:pPr>
        <w:pStyle w:val="PL"/>
      </w:pPr>
    </w:p>
    <w:p w14:paraId="1B6FD86F" w14:textId="77777777" w:rsidR="00B4111F" w:rsidRDefault="00B4111F" w:rsidP="00B4111F">
      <w:pPr>
        <w:pStyle w:val="PL"/>
      </w:pPr>
      <w:r>
        <w:t xml:space="preserve">    RedundantTransmissionExpInfo:</w:t>
      </w:r>
    </w:p>
    <w:p w14:paraId="2CCEEB19" w14:textId="77777777" w:rsidR="00B4111F" w:rsidRDefault="00B4111F" w:rsidP="00B4111F">
      <w:pPr>
        <w:pStyle w:val="PL"/>
      </w:pPr>
      <w:r>
        <w:t xml:space="preserve">      description: &gt;</w:t>
      </w:r>
    </w:p>
    <w:p w14:paraId="191DF095" w14:textId="77777777" w:rsidR="00B4111F" w:rsidRDefault="00B4111F" w:rsidP="00B4111F">
      <w:pPr>
        <w:pStyle w:val="PL"/>
      </w:pPr>
      <w:r>
        <w:t xml:space="preserve">        The redundant transmission experience related information. When subscribed event is</w:t>
      </w:r>
    </w:p>
    <w:p w14:paraId="2CA33715" w14:textId="77777777" w:rsidR="00B4111F" w:rsidRDefault="00B4111F" w:rsidP="00B4111F">
      <w:pPr>
        <w:pStyle w:val="PL"/>
      </w:pPr>
      <w:r>
        <w:t xml:space="preserve">        "RED_TRANS_EXP", the "redTransInfos" attribute shall be included.</w:t>
      </w:r>
    </w:p>
    <w:p w14:paraId="0C84E7E4" w14:textId="77777777" w:rsidR="00B4111F" w:rsidRDefault="00B4111F" w:rsidP="00B4111F">
      <w:pPr>
        <w:pStyle w:val="PL"/>
      </w:pPr>
      <w:r>
        <w:t xml:space="preserve">      type: object</w:t>
      </w:r>
    </w:p>
    <w:p w14:paraId="61C0BF56" w14:textId="77777777" w:rsidR="00B4111F" w:rsidRDefault="00B4111F" w:rsidP="00B4111F">
      <w:pPr>
        <w:pStyle w:val="PL"/>
      </w:pPr>
      <w:r>
        <w:t xml:space="preserve">      properties:</w:t>
      </w:r>
    </w:p>
    <w:p w14:paraId="3A793835" w14:textId="77777777" w:rsidR="00B4111F" w:rsidRDefault="00B4111F" w:rsidP="00B4111F">
      <w:pPr>
        <w:pStyle w:val="PL"/>
      </w:pPr>
      <w:r>
        <w:t xml:space="preserve">        spatialValidCon:</w:t>
      </w:r>
    </w:p>
    <w:p w14:paraId="576E2DA8" w14:textId="77777777" w:rsidR="00B4111F" w:rsidRDefault="00B4111F" w:rsidP="00B4111F">
      <w:pPr>
        <w:pStyle w:val="PL"/>
      </w:pPr>
      <w:r>
        <w:t xml:space="preserve">          $ref: 'TS29554_Npcf_BDTPolicyControl.yaml#/components/schemas/NetworkAreaInfo'</w:t>
      </w:r>
    </w:p>
    <w:p w14:paraId="38DA6F28" w14:textId="77777777" w:rsidR="00B4111F" w:rsidRDefault="00B4111F" w:rsidP="00B4111F">
      <w:pPr>
        <w:pStyle w:val="PL"/>
      </w:pPr>
      <w:r>
        <w:t xml:space="preserve">        dnn:</w:t>
      </w:r>
    </w:p>
    <w:p w14:paraId="2EE7254D" w14:textId="77777777" w:rsidR="00B4111F" w:rsidRDefault="00B4111F" w:rsidP="00B4111F">
      <w:pPr>
        <w:pStyle w:val="PL"/>
      </w:pPr>
      <w:r>
        <w:t xml:space="preserve">          $ref: 'TS29571_CommonData.yaml#/components/schemas/Dnn'</w:t>
      </w:r>
    </w:p>
    <w:p w14:paraId="748ED7A8" w14:textId="77777777" w:rsidR="00B4111F" w:rsidRDefault="00B4111F" w:rsidP="00B4111F">
      <w:pPr>
        <w:pStyle w:val="PL"/>
      </w:pPr>
      <w:r>
        <w:t xml:space="preserve">        redTransExps:</w:t>
      </w:r>
    </w:p>
    <w:p w14:paraId="26F43C52" w14:textId="77777777" w:rsidR="00B4111F" w:rsidRDefault="00B4111F" w:rsidP="00B4111F">
      <w:pPr>
        <w:pStyle w:val="PL"/>
      </w:pPr>
      <w:r>
        <w:t xml:space="preserve">          type: array</w:t>
      </w:r>
    </w:p>
    <w:p w14:paraId="02BAEC09" w14:textId="77777777" w:rsidR="00B4111F" w:rsidRDefault="00B4111F" w:rsidP="00B4111F">
      <w:pPr>
        <w:pStyle w:val="PL"/>
      </w:pPr>
      <w:r>
        <w:t xml:space="preserve">          items:</w:t>
      </w:r>
    </w:p>
    <w:p w14:paraId="57FDCB5E" w14:textId="77777777" w:rsidR="00B4111F" w:rsidRDefault="00B4111F" w:rsidP="00B4111F">
      <w:pPr>
        <w:pStyle w:val="PL"/>
      </w:pPr>
      <w:r>
        <w:t xml:space="preserve">            $ref: '#/components/schemas/RedundantTransmissionExpPerTS'</w:t>
      </w:r>
    </w:p>
    <w:p w14:paraId="3E6FB489" w14:textId="77777777" w:rsidR="00B4111F" w:rsidRDefault="00B4111F" w:rsidP="00B4111F">
      <w:pPr>
        <w:pStyle w:val="PL"/>
      </w:pPr>
      <w:r>
        <w:t xml:space="preserve">          minItems: 1</w:t>
      </w:r>
    </w:p>
    <w:p w14:paraId="5E6DBF03" w14:textId="77777777" w:rsidR="00B4111F" w:rsidRDefault="00B4111F" w:rsidP="00B4111F">
      <w:pPr>
        <w:pStyle w:val="PL"/>
      </w:pPr>
      <w:r>
        <w:t xml:space="preserve">      required:</w:t>
      </w:r>
    </w:p>
    <w:p w14:paraId="3345CEBA" w14:textId="77777777" w:rsidR="00B4111F" w:rsidRDefault="00B4111F" w:rsidP="00B4111F">
      <w:pPr>
        <w:pStyle w:val="PL"/>
      </w:pPr>
      <w:r>
        <w:t xml:space="preserve">        - redTransExps</w:t>
      </w:r>
    </w:p>
    <w:p w14:paraId="181879FC" w14:textId="77777777" w:rsidR="00B4111F" w:rsidRDefault="00B4111F" w:rsidP="00B4111F">
      <w:pPr>
        <w:pStyle w:val="PL"/>
      </w:pPr>
    </w:p>
    <w:p w14:paraId="7E0C65CD" w14:textId="77777777" w:rsidR="00B4111F" w:rsidRDefault="00B4111F" w:rsidP="00B4111F">
      <w:pPr>
        <w:pStyle w:val="PL"/>
      </w:pPr>
      <w:r>
        <w:t xml:space="preserve">    RedundantTransmissionExpPerTS:</w:t>
      </w:r>
    </w:p>
    <w:p w14:paraId="3CAA5E96" w14:textId="77777777" w:rsidR="00B4111F" w:rsidRDefault="00B4111F" w:rsidP="00B4111F">
      <w:pPr>
        <w:pStyle w:val="PL"/>
      </w:pPr>
      <w:r>
        <w:t xml:space="preserve">      description: The redundant transmission experience per Time Slot.</w:t>
      </w:r>
    </w:p>
    <w:p w14:paraId="6EFB76BB" w14:textId="77777777" w:rsidR="00B4111F" w:rsidRDefault="00B4111F" w:rsidP="00B4111F">
      <w:pPr>
        <w:pStyle w:val="PL"/>
      </w:pPr>
      <w:r>
        <w:t xml:space="preserve">      type: object</w:t>
      </w:r>
    </w:p>
    <w:p w14:paraId="4006E6C2" w14:textId="77777777" w:rsidR="00B4111F" w:rsidRDefault="00B4111F" w:rsidP="00B4111F">
      <w:pPr>
        <w:pStyle w:val="PL"/>
      </w:pPr>
      <w:r>
        <w:t xml:space="preserve">      properties:</w:t>
      </w:r>
    </w:p>
    <w:p w14:paraId="63CF8002" w14:textId="77777777" w:rsidR="00B4111F" w:rsidRDefault="00B4111F" w:rsidP="00B4111F">
      <w:pPr>
        <w:pStyle w:val="PL"/>
      </w:pPr>
      <w:r>
        <w:t xml:space="preserve">        tsStart:</w:t>
      </w:r>
    </w:p>
    <w:p w14:paraId="2A6EBD45" w14:textId="77777777" w:rsidR="00B4111F" w:rsidRDefault="00B4111F" w:rsidP="00B4111F">
      <w:pPr>
        <w:pStyle w:val="PL"/>
      </w:pPr>
      <w:r>
        <w:t xml:space="preserve">          $ref: 'TS29571_CommonData.yaml#/components/schemas/DateTime'</w:t>
      </w:r>
    </w:p>
    <w:p w14:paraId="755FD329" w14:textId="77777777" w:rsidR="00B4111F" w:rsidRDefault="00B4111F" w:rsidP="00B4111F">
      <w:pPr>
        <w:pStyle w:val="PL"/>
      </w:pPr>
      <w:r>
        <w:t xml:space="preserve">        tsDuration:</w:t>
      </w:r>
    </w:p>
    <w:p w14:paraId="7834B697" w14:textId="77777777" w:rsidR="00B4111F" w:rsidRDefault="00B4111F" w:rsidP="00B4111F">
      <w:pPr>
        <w:pStyle w:val="PL"/>
      </w:pPr>
      <w:r>
        <w:t xml:space="preserve">          $ref: 'TS29571_CommonData.yaml#/components/schemas/DurationSec'</w:t>
      </w:r>
    </w:p>
    <w:p w14:paraId="194DB1E0" w14:textId="77777777" w:rsidR="00B4111F" w:rsidRDefault="00B4111F" w:rsidP="00B4111F">
      <w:pPr>
        <w:pStyle w:val="PL"/>
      </w:pPr>
      <w:r>
        <w:t xml:space="preserve">        obsvRedTransExp:</w:t>
      </w:r>
    </w:p>
    <w:p w14:paraId="54AD8AF5" w14:textId="77777777" w:rsidR="00B4111F" w:rsidRDefault="00B4111F" w:rsidP="00B4111F">
      <w:pPr>
        <w:pStyle w:val="PL"/>
      </w:pPr>
      <w:r>
        <w:t xml:space="preserve">          $ref: '#/components/schemas/ObservedRedundantTransExp'</w:t>
      </w:r>
    </w:p>
    <w:p w14:paraId="20B8B5C4" w14:textId="77777777" w:rsidR="00B4111F" w:rsidRDefault="00B4111F" w:rsidP="00B4111F">
      <w:pPr>
        <w:pStyle w:val="PL"/>
      </w:pPr>
      <w:r>
        <w:t xml:space="preserve">        </w:t>
      </w:r>
      <w:r>
        <w:rPr>
          <w:lang w:eastAsia="zh-CN"/>
        </w:rPr>
        <w:t>redTransStatus</w:t>
      </w:r>
      <w:r>
        <w:t>:</w:t>
      </w:r>
    </w:p>
    <w:p w14:paraId="6921F518" w14:textId="77777777" w:rsidR="00B4111F" w:rsidRDefault="00B4111F" w:rsidP="00B4111F">
      <w:pPr>
        <w:pStyle w:val="PL"/>
      </w:pPr>
      <w:r>
        <w:t xml:space="preserve">          type: boolean</w:t>
      </w:r>
    </w:p>
    <w:p w14:paraId="56C49234" w14:textId="77777777" w:rsidR="00B4111F" w:rsidRDefault="00B4111F" w:rsidP="00B4111F">
      <w:pPr>
        <w:pStyle w:val="PL"/>
      </w:pPr>
      <w:r>
        <w:t xml:space="preserve">          description: &gt;</w:t>
      </w:r>
    </w:p>
    <w:p w14:paraId="4E29B1BA" w14:textId="77777777" w:rsidR="00B4111F" w:rsidRDefault="00B4111F" w:rsidP="00B4111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094086F" w14:textId="77777777" w:rsidR="00B4111F" w:rsidRDefault="00B4111F" w:rsidP="00B4111F">
      <w:pPr>
        <w:pStyle w:val="PL"/>
      </w:pPr>
      <w:r>
        <w:rPr>
          <w:lang w:eastAsia="zh-CN"/>
        </w:rPr>
        <w:t xml:space="preserve"> </w:t>
      </w:r>
      <w:r>
        <w:t xml:space="preserve">           </w:t>
      </w:r>
      <w:r>
        <w:rPr>
          <w:lang w:eastAsia="zh-CN"/>
        </w:rPr>
        <w:t xml:space="preserve">otherwise set to </w:t>
      </w:r>
      <w:r>
        <w:t>"false". Default value is "false" if omitted.</w:t>
      </w:r>
    </w:p>
    <w:p w14:paraId="3A145853" w14:textId="77777777" w:rsidR="00B4111F" w:rsidRDefault="00B4111F" w:rsidP="00B4111F">
      <w:pPr>
        <w:pStyle w:val="PL"/>
      </w:pPr>
      <w:r>
        <w:t xml:space="preserve">        ueRatio:</w:t>
      </w:r>
    </w:p>
    <w:p w14:paraId="398D455D" w14:textId="77777777" w:rsidR="00B4111F" w:rsidRDefault="00B4111F" w:rsidP="00B4111F">
      <w:pPr>
        <w:pStyle w:val="PL"/>
      </w:pPr>
      <w:r>
        <w:t xml:space="preserve">          $ref: 'TS29571_CommonData.yaml#/components/schemas/SamplingRatio'</w:t>
      </w:r>
    </w:p>
    <w:p w14:paraId="7BAAD91F" w14:textId="77777777" w:rsidR="00B4111F" w:rsidRDefault="00B4111F" w:rsidP="00B4111F">
      <w:pPr>
        <w:pStyle w:val="PL"/>
      </w:pPr>
      <w:r>
        <w:t xml:space="preserve">        confidence:</w:t>
      </w:r>
    </w:p>
    <w:p w14:paraId="64588062" w14:textId="77777777" w:rsidR="00B4111F" w:rsidRDefault="00B4111F" w:rsidP="00B4111F">
      <w:pPr>
        <w:pStyle w:val="PL"/>
      </w:pPr>
      <w:r>
        <w:t xml:space="preserve">          $ref: 'TS29571_CommonData.yaml#/components/schemas/Uinteger'</w:t>
      </w:r>
    </w:p>
    <w:p w14:paraId="32420ED6" w14:textId="77777777" w:rsidR="00B4111F" w:rsidRDefault="00B4111F" w:rsidP="00B4111F">
      <w:pPr>
        <w:pStyle w:val="PL"/>
      </w:pPr>
      <w:r>
        <w:t xml:space="preserve">      required:</w:t>
      </w:r>
    </w:p>
    <w:p w14:paraId="2B3FFC6A" w14:textId="77777777" w:rsidR="00B4111F" w:rsidRDefault="00B4111F" w:rsidP="00B4111F">
      <w:pPr>
        <w:pStyle w:val="PL"/>
      </w:pPr>
      <w:r>
        <w:t xml:space="preserve">        - tsStart</w:t>
      </w:r>
    </w:p>
    <w:p w14:paraId="50C32BB9" w14:textId="77777777" w:rsidR="00B4111F" w:rsidRDefault="00B4111F" w:rsidP="00B4111F">
      <w:pPr>
        <w:pStyle w:val="PL"/>
      </w:pPr>
      <w:r>
        <w:t xml:space="preserve">        - tsDuration</w:t>
      </w:r>
    </w:p>
    <w:p w14:paraId="6A714167" w14:textId="77777777" w:rsidR="00B4111F" w:rsidRDefault="00B4111F" w:rsidP="00B4111F">
      <w:pPr>
        <w:pStyle w:val="PL"/>
      </w:pPr>
      <w:r>
        <w:t xml:space="preserve">        - obsvRedTransExp</w:t>
      </w:r>
    </w:p>
    <w:p w14:paraId="15E70D86" w14:textId="77777777" w:rsidR="00B4111F" w:rsidRDefault="00B4111F" w:rsidP="00B4111F">
      <w:pPr>
        <w:pStyle w:val="PL"/>
      </w:pPr>
      <w:r>
        <w:t xml:space="preserve">    ObservedRedundantTransExp:</w:t>
      </w:r>
    </w:p>
    <w:p w14:paraId="5BFE7FE1" w14:textId="77777777" w:rsidR="00B4111F" w:rsidRDefault="00B4111F" w:rsidP="00B4111F">
      <w:pPr>
        <w:pStyle w:val="PL"/>
      </w:pPr>
      <w:r>
        <w:t xml:space="preserve">      description: Represents the observed redundant transmission experience related information.</w:t>
      </w:r>
    </w:p>
    <w:p w14:paraId="4D7CCF67" w14:textId="77777777" w:rsidR="00B4111F" w:rsidRDefault="00B4111F" w:rsidP="00B4111F">
      <w:pPr>
        <w:pStyle w:val="PL"/>
      </w:pPr>
      <w:r>
        <w:t xml:space="preserve">      type: object</w:t>
      </w:r>
    </w:p>
    <w:p w14:paraId="482D7523" w14:textId="77777777" w:rsidR="00B4111F" w:rsidRDefault="00B4111F" w:rsidP="00B4111F">
      <w:pPr>
        <w:pStyle w:val="PL"/>
      </w:pPr>
      <w:r>
        <w:t xml:space="preserve">      properties:</w:t>
      </w:r>
    </w:p>
    <w:p w14:paraId="12F3ADF0" w14:textId="77777777" w:rsidR="00B4111F" w:rsidRDefault="00B4111F" w:rsidP="00B4111F">
      <w:pPr>
        <w:pStyle w:val="PL"/>
      </w:pPr>
      <w:r>
        <w:t xml:space="preserve">        </w:t>
      </w:r>
      <w:r>
        <w:rPr>
          <w:lang w:eastAsia="zh-CN"/>
        </w:rPr>
        <w:t>avgPktDropRateUl</w:t>
      </w:r>
      <w:r>
        <w:t>:</w:t>
      </w:r>
    </w:p>
    <w:p w14:paraId="29648B15"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113875A1" w14:textId="77777777" w:rsidR="00B4111F" w:rsidRDefault="00B4111F" w:rsidP="00B4111F">
      <w:pPr>
        <w:pStyle w:val="PL"/>
        <w:rPr>
          <w:lang w:eastAsia="zh-CN"/>
        </w:rPr>
      </w:pPr>
      <w:r>
        <w:t xml:space="preserve">        varPktDropRateUl</w:t>
      </w:r>
      <w:r>
        <w:rPr>
          <w:lang w:eastAsia="zh-CN"/>
        </w:rPr>
        <w:t>:</w:t>
      </w:r>
    </w:p>
    <w:p w14:paraId="3E056287" w14:textId="77777777" w:rsidR="00B4111F" w:rsidRDefault="00B4111F" w:rsidP="00B4111F">
      <w:pPr>
        <w:pStyle w:val="PL"/>
      </w:pPr>
      <w:r>
        <w:t xml:space="preserve">          $ref: 'TS29571_CommonData.yaml#/components/schemas/Float'</w:t>
      </w:r>
    </w:p>
    <w:p w14:paraId="6FA1A1FE" w14:textId="77777777" w:rsidR="00B4111F" w:rsidRDefault="00B4111F" w:rsidP="00B4111F">
      <w:pPr>
        <w:pStyle w:val="PL"/>
        <w:rPr>
          <w:lang w:eastAsia="zh-CN"/>
        </w:rPr>
      </w:pPr>
      <w:r>
        <w:t xml:space="preserve">        </w:t>
      </w:r>
      <w:r>
        <w:rPr>
          <w:lang w:eastAsia="zh-CN"/>
        </w:rPr>
        <w:t>avgPktDropRateDl:</w:t>
      </w:r>
    </w:p>
    <w:p w14:paraId="26D07C05"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27329147" w14:textId="77777777" w:rsidR="00B4111F" w:rsidRDefault="00B4111F" w:rsidP="00B4111F">
      <w:pPr>
        <w:pStyle w:val="PL"/>
        <w:rPr>
          <w:lang w:eastAsia="zh-CN"/>
        </w:rPr>
      </w:pPr>
      <w:r>
        <w:t xml:space="preserve">        varPktDropRateDl</w:t>
      </w:r>
      <w:r>
        <w:rPr>
          <w:lang w:eastAsia="zh-CN"/>
        </w:rPr>
        <w:t>:</w:t>
      </w:r>
    </w:p>
    <w:p w14:paraId="59FC12E1" w14:textId="77777777" w:rsidR="00B4111F" w:rsidRDefault="00B4111F" w:rsidP="00B4111F">
      <w:pPr>
        <w:pStyle w:val="PL"/>
      </w:pPr>
      <w:r>
        <w:t xml:space="preserve">          $ref: 'TS29571_CommonData.yaml#/components/schemas/Float'</w:t>
      </w:r>
    </w:p>
    <w:p w14:paraId="366D2385" w14:textId="77777777" w:rsidR="00B4111F" w:rsidRDefault="00B4111F" w:rsidP="00B4111F">
      <w:pPr>
        <w:pStyle w:val="PL"/>
        <w:rPr>
          <w:lang w:eastAsia="zh-CN"/>
        </w:rPr>
      </w:pPr>
      <w:r>
        <w:t xml:space="preserve">        </w:t>
      </w:r>
      <w:r>
        <w:rPr>
          <w:lang w:eastAsia="zh-CN"/>
        </w:rPr>
        <w:t>avgPktDelayUl:</w:t>
      </w:r>
    </w:p>
    <w:p w14:paraId="13F880BB"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3F6F507D" w14:textId="77777777" w:rsidR="00B4111F" w:rsidRDefault="00B4111F" w:rsidP="00B4111F">
      <w:pPr>
        <w:pStyle w:val="PL"/>
        <w:rPr>
          <w:lang w:eastAsia="zh-CN"/>
        </w:rPr>
      </w:pPr>
      <w:r>
        <w:t xml:space="preserve">        </w:t>
      </w:r>
      <w:r>
        <w:rPr>
          <w:lang w:eastAsia="zh-CN"/>
        </w:rPr>
        <w:t>varPktDelayUl:</w:t>
      </w:r>
    </w:p>
    <w:p w14:paraId="2C6F9AFC" w14:textId="77777777" w:rsidR="00B4111F" w:rsidRDefault="00B4111F" w:rsidP="00B4111F">
      <w:pPr>
        <w:pStyle w:val="PL"/>
      </w:pPr>
      <w:r>
        <w:t xml:space="preserve">          $ref: 'TS29571_CommonData.yaml#/components/schemas/Float'</w:t>
      </w:r>
    </w:p>
    <w:p w14:paraId="50998BA4" w14:textId="77777777" w:rsidR="00B4111F" w:rsidRDefault="00B4111F" w:rsidP="00B4111F">
      <w:pPr>
        <w:pStyle w:val="PL"/>
        <w:rPr>
          <w:lang w:eastAsia="zh-CN"/>
        </w:rPr>
      </w:pPr>
      <w:r>
        <w:t xml:space="preserve">        </w:t>
      </w:r>
      <w:r>
        <w:rPr>
          <w:lang w:eastAsia="zh-CN"/>
        </w:rPr>
        <w:t>avgPktDelayDl:</w:t>
      </w:r>
    </w:p>
    <w:p w14:paraId="2D8EE11B"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5D5E8A12" w14:textId="77777777" w:rsidR="00B4111F" w:rsidRDefault="00B4111F" w:rsidP="00B4111F">
      <w:pPr>
        <w:pStyle w:val="PL"/>
        <w:rPr>
          <w:lang w:eastAsia="zh-CN"/>
        </w:rPr>
      </w:pPr>
      <w:r>
        <w:t xml:space="preserve">        </w:t>
      </w:r>
      <w:r>
        <w:rPr>
          <w:lang w:eastAsia="zh-CN"/>
        </w:rPr>
        <w:t>varPktDelayDl:</w:t>
      </w:r>
    </w:p>
    <w:p w14:paraId="0EE3B666" w14:textId="77777777" w:rsidR="00B4111F" w:rsidRDefault="00B4111F" w:rsidP="00B4111F">
      <w:pPr>
        <w:pStyle w:val="PL"/>
      </w:pPr>
      <w:r>
        <w:t xml:space="preserve">          $ref: 'TS29571_CommonData.yaml#/components/schemas/Float'</w:t>
      </w:r>
    </w:p>
    <w:p w14:paraId="50D92312" w14:textId="77777777" w:rsidR="00B4111F" w:rsidRDefault="00B4111F" w:rsidP="00B4111F">
      <w:pPr>
        <w:pStyle w:val="PL"/>
        <w:rPr>
          <w:lang w:eastAsia="zh-CN"/>
        </w:rPr>
      </w:pPr>
      <w:r>
        <w:t xml:space="preserve">        </w:t>
      </w:r>
      <w:r>
        <w:rPr>
          <w:lang w:eastAsia="zh-CN"/>
        </w:rPr>
        <w:t>avgE2ePktDelayUl:</w:t>
      </w:r>
    </w:p>
    <w:p w14:paraId="35235656"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27B3F131" w14:textId="77777777" w:rsidR="00B4111F" w:rsidRDefault="00B4111F" w:rsidP="00B4111F">
      <w:pPr>
        <w:pStyle w:val="PL"/>
        <w:rPr>
          <w:lang w:eastAsia="zh-CN"/>
        </w:rPr>
      </w:pPr>
      <w:r>
        <w:t xml:space="preserve">        </w:t>
      </w:r>
      <w:r>
        <w:rPr>
          <w:lang w:eastAsia="zh-CN"/>
        </w:rPr>
        <w:t>varE2ePktDelayUl:</w:t>
      </w:r>
    </w:p>
    <w:p w14:paraId="3D38B75F" w14:textId="77777777" w:rsidR="00B4111F" w:rsidRDefault="00B4111F" w:rsidP="00B4111F">
      <w:pPr>
        <w:pStyle w:val="PL"/>
      </w:pPr>
      <w:r>
        <w:t xml:space="preserve">          $ref: 'TS29571_CommonData.yaml#/components/schemas/Float'</w:t>
      </w:r>
    </w:p>
    <w:p w14:paraId="43DF97CB" w14:textId="77777777" w:rsidR="00B4111F" w:rsidRDefault="00B4111F" w:rsidP="00B4111F">
      <w:pPr>
        <w:pStyle w:val="PL"/>
        <w:rPr>
          <w:lang w:eastAsia="zh-CN"/>
        </w:rPr>
      </w:pPr>
      <w:r>
        <w:t xml:space="preserve">        </w:t>
      </w:r>
      <w:r>
        <w:rPr>
          <w:lang w:eastAsia="zh-CN"/>
        </w:rPr>
        <w:t>avgE2ePktDelayDl:</w:t>
      </w:r>
    </w:p>
    <w:p w14:paraId="73CF303E"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6E7AB122" w14:textId="77777777" w:rsidR="00B4111F" w:rsidRDefault="00B4111F" w:rsidP="00B4111F">
      <w:pPr>
        <w:pStyle w:val="PL"/>
        <w:rPr>
          <w:lang w:eastAsia="zh-CN"/>
        </w:rPr>
      </w:pPr>
      <w:r>
        <w:t xml:space="preserve">        </w:t>
      </w:r>
      <w:r>
        <w:rPr>
          <w:lang w:eastAsia="zh-CN"/>
        </w:rPr>
        <w:t>varE2ePktDelayDl:</w:t>
      </w:r>
    </w:p>
    <w:p w14:paraId="73EA53DE" w14:textId="77777777" w:rsidR="00B4111F" w:rsidRDefault="00B4111F" w:rsidP="00B4111F">
      <w:pPr>
        <w:pStyle w:val="PL"/>
      </w:pPr>
      <w:r>
        <w:t xml:space="preserve">          $ref: 'TS29571_CommonData.yaml#/components/schemas/Float'</w:t>
      </w:r>
    </w:p>
    <w:p w14:paraId="7FA068DA" w14:textId="77777777" w:rsidR="00B4111F" w:rsidRDefault="00B4111F" w:rsidP="00B4111F">
      <w:pPr>
        <w:pStyle w:val="PL"/>
      </w:pPr>
      <w:r>
        <w:t xml:space="preserve">        </w:t>
      </w:r>
      <w:r>
        <w:rPr>
          <w:lang w:eastAsia="zh-CN"/>
        </w:rPr>
        <w:t>avgE2ePktLossRateUl</w:t>
      </w:r>
      <w:r>
        <w:t>:</w:t>
      </w:r>
    </w:p>
    <w:p w14:paraId="47E3611D"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7911815B" w14:textId="77777777" w:rsidR="00B4111F" w:rsidRDefault="00B4111F" w:rsidP="00B4111F">
      <w:pPr>
        <w:pStyle w:val="PL"/>
        <w:rPr>
          <w:lang w:eastAsia="zh-CN"/>
        </w:rPr>
      </w:pPr>
      <w:r>
        <w:t xml:space="preserve">        varE2ePktLossRateUl</w:t>
      </w:r>
      <w:r>
        <w:rPr>
          <w:lang w:eastAsia="zh-CN"/>
        </w:rPr>
        <w:t>:</w:t>
      </w:r>
    </w:p>
    <w:p w14:paraId="2F9C6883" w14:textId="77777777" w:rsidR="00B4111F" w:rsidRDefault="00B4111F" w:rsidP="00B4111F">
      <w:pPr>
        <w:pStyle w:val="PL"/>
      </w:pPr>
      <w:r>
        <w:t xml:space="preserve">          $ref: 'TS29571_CommonData.yaml#/components/schemas/Float'</w:t>
      </w:r>
    </w:p>
    <w:p w14:paraId="1E622529" w14:textId="77777777" w:rsidR="00B4111F" w:rsidRDefault="00B4111F" w:rsidP="00B4111F">
      <w:pPr>
        <w:pStyle w:val="PL"/>
        <w:rPr>
          <w:lang w:eastAsia="zh-CN"/>
        </w:rPr>
      </w:pPr>
      <w:r>
        <w:t xml:space="preserve">        </w:t>
      </w:r>
      <w:r>
        <w:rPr>
          <w:lang w:eastAsia="zh-CN"/>
        </w:rPr>
        <w:t>avgE2ePktLossRateDl:</w:t>
      </w:r>
    </w:p>
    <w:p w14:paraId="363858E2"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2AB6986A" w14:textId="77777777" w:rsidR="00B4111F" w:rsidRDefault="00B4111F" w:rsidP="00B4111F">
      <w:pPr>
        <w:pStyle w:val="PL"/>
        <w:rPr>
          <w:lang w:eastAsia="zh-CN"/>
        </w:rPr>
      </w:pPr>
      <w:r>
        <w:t xml:space="preserve">        varE2ePktLossRateDl</w:t>
      </w:r>
      <w:r>
        <w:rPr>
          <w:lang w:eastAsia="zh-CN"/>
        </w:rPr>
        <w:t>:</w:t>
      </w:r>
    </w:p>
    <w:p w14:paraId="3A01EAD5" w14:textId="77777777" w:rsidR="00B4111F" w:rsidRDefault="00B4111F" w:rsidP="00B4111F">
      <w:pPr>
        <w:pStyle w:val="PL"/>
      </w:pPr>
      <w:r>
        <w:t xml:space="preserve">          $ref: 'TS29571_CommonData.yaml#/components/schemas/Float'</w:t>
      </w:r>
    </w:p>
    <w:p w14:paraId="769ABC6D" w14:textId="77777777" w:rsidR="00B4111F" w:rsidRDefault="00B4111F" w:rsidP="00B4111F">
      <w:pPr>
        <w:pStyle w:val="PL"/>
      </w:pPr>
    </w:p>
    <w:p w14:paraId="293B93A4" w14:textId="77777777" w:rsidR="00B4111F" w:rsidRDefault="00B4111F" w:rsidP="00B4111F">
      <w:pPr>
        <w:pStyle w:val="PL"/>
      </w:pPr>
      <w:r>
        <w:t xml:space="preserve">    WlanPerformanceReq:</w:t>
      </w:r>
    </w:p>
    <w:p w14:paraId="6D9BBFBC" w14:textId="77777777" w:rsidR="00B4111F" w:rsidRDefault="00B4111F" w:rsidP="00B4111F">
      <w:pPr>
        <w:pStyle w:val="PL"/>
      </w:pPr>
      <w:r>
        <w:t xml:space="preserve">      description: Represents other WLAN performance analytics requirements.</w:t>
      </w:r>
    </w:p>
    <w:p w14:paraId="0B17823E" w14:textId="77777777" w:rsidR="00B4111F" w:rsidRDefault="00B4111F" w:rsidP="00B4111F">
      <w:pPr>
        <w:pStyle w:val="PL"/>
      </w:pPr>
      <w:r>
        <w:t xml:space="preserve">      type: object</w:t>
      </w:r>
    </w:p>
    <w:p w14:paraId="1FEC2A37" w14:textId="77777777" w:rsidR="00B4111F" w:rsidRDefault="00B4111F" w:rsidP="00B4111F">
      <w:pPr>
        <w:pStyle w:val="PL"/>
      </w:pPr>
      <w:r>
        <w:t xml:space="preserve">      properties:</w:t>
      </w:r>
    </w:p>
    <w:p w14:paraId="421C4178" w14:textId="77777777" w:rsidR="00B4111F" w:rsidRDefault="00B4111F" w:rsidP="00B4111F">
      <w:pPr>
        <w:pStyle w:val="PL"/>
      </w:pPr>
      <w:r>
        <w:t xml:space="preserve">        ssIds:</w:t>
      </w:r>
    </w:p>
    <w:p w14:paraId="510868FE" w14:textId="77777777" w:rsidR="00B4111F" w:rsidRDefault="00B4111F" w:rsidP="00B4111F">
      <w:pPr>
        <w:pStyle w:val="PL"/>
      </w:pPr>
      <w:r>
        <w:t xml:space="preserve">          type: array</w:t>
      </w:r>
    </w:p>
    <w:p w14:paraId="4AB0AE4A" w14:textId="77777777" w:rsidR="00B4111F" w:rsidRDefault="00B4111F" w:rsidP="00B4111F">
      <w:pPr>
        <w:pStyle w:val="PL"/>
      </w:pPr>
      <w:r>
        <w:t xml:space="preserve">          items:</w:t>
      </w:r>
    </w:p>
    <w:p w14:paraId="771B3ACD" w14:textId="77777777" w:rsidR="00B4111F" w:rsidRDefault="00B4111F" w:rsidP="00B4111F">
      <w:pPr>
        <w:pStyle w:val="PL"/>
      </w:pPr>
      <w:r>
        <w:t xml:space="preserve">            type: string</w:t>
      </w:r>
    </w:p>
    <w:p w14:paraId="6AABB638" w14:textId="77777777" w:rsidR="00B4111F" w:rsidRDefault="00B4111F" w:rsidP="00B4111F">
      <w:pPr>
        <w:pStyle w:val="PL"/>
      </w:pPr>
      <w:r>
        <w:t xml:space="preserve">          minItems: 1</w:t>
      </w:r>
    </w:p>
    <w:p w14:paraId="587A63F9" w14:textId="77777777" w:rsidR="00B4111F" w:rsidRDefault="00B4111F" w:rsidP="00B4111F">
      <w:pPr>
        <w:pStyle w:val="PL"/>
      </w:pPr>
      <w:r>
        <w:t xml:space="preserve">        bssIds:</w:t>
      </w:r>
    </w:p>
    <w:p w14:paraId="6A5A3B4B" w14:textId="77777777" w:rsidR="00B4111F" w:rsidRDefault="00B4111F" w:rsidP="00B4111F">
      <w:pPr>
        <w:pStyle w:val="PL"/>
      </w:pPr>
      <w:r>
        <w:t xml:space="preserve">          type: array</w:t>
      </w:r>
    </w:p>
    <w:p w14:paraId="22A1A568" w14:textId="77777777" w:rsidR="00B4111F" w:rsidRDefault="00B4111F" w:rsidP="00B4111F">
      <w:pPr>
        <w:pStyle w:val="PL"/>
      </w:pPr>
      <w:r>
        <w:t xml:space="preserve">          items:</w:t>
      </w:r>
    </w:p>
    <w:p w14:paraId="2E53559B" w14:textId="77777777" w:rsidR="00B4111F" w:rsidRDefault="00B4111F" w:rsidP="00B4111F">
      <w:pPr>
        <w:pStyle w:val="PL"/>
      </w:pPr>
      <w:r>
        <w:t xml:space="preserve">            type: string</w:t>
      </w:r>
    </w:p>
    <w:p w14:paraId="4E07F872" w14:textId="77777777" w:rsidR="00B4111F" w:rsidRDefault="00B4111F" w:rsidP="00B4111F">
      <w:pPr>
        <w:pStyle w:val="PL"/>
      </w:pPr>
      <w:r>
        <w:t xml:space="preserve">          minItems: 1</w:t>
      </w:r>
    </w:p>
    <w:p w14:paraId="22D2FECA" w14:textId="77777777" w:rsidR="00B4111F" w:rsidRDefault="00B4111F" w:rsidP="00B4111F">
      <w:pPr>
        <w:pStyle w:val="PL"/>
      </w:pPr>
      <w:r>
        <w:t xml:space="preserve">        wlanOrderCriter:</w:t>
      </w:r>
    </w:p>
    <w:p w14:paraId="138548E7" w14:textId="77777777" w:rsidR="00B4111F" w:rsidRDefault="00B4111F" w:rsidP="00B4111F">
      <w:pPr>
        <w:pStyle w:val="PL"/>
      </w:pPr>
      <w:r>
        <w:t xml:space="preserve">          $ref: '#/components/schemas/WlanOrderingCriterion'</w:t>
      </w:r>
    </w:p>
    <w:p w14:paraId="7B4A7E43" w14:textId="77777777" w:rsidR="00B4111F" w:rsidRDefault="00B4111F" w:rsidP="00B4111F">
      <w:pPr>
        <w:pStyle w:val="PL"/>
      </w:pPr>
      <w:r>
        <w:t xml:space="preserve">        order:</w:t>
      </w:r>
    </w:p>
    <w:p w14:paraId="73DAC0F4" w14:textId="77777777" w:rsidR="00B4111F" w:rsidRDefault="00B4111F" w:rsidP="00B4111F">
      <w:pPr>
        <w:pStyle w:val="PL"/>
      </w:pPr>
      <w:r>
        <w:t xml:space="preserve">          $ref: '#/components/schemas/MatchingDirection'</w:t>
      </w:r>
    </w:p>
    <w:p w14:paraId="2A295125" w14:textId="77777777" w:rsidR="00B4111F" w:rsidRDefault="00B4111F" w:rsidP="00B4111F">
      <w:pPr>
        <w:pStyle w:val="PL"/>
      </w:pPr>
    </w:p>
    <w:p w14:paraId="0E1ABFB4" w14:textId="77777777" w:rsidR="00B4111F" w:rsidRDefault="00B4111F" w:rsidP="00B4111F">
      <w:pPr>
        <w:pStyle w:val="PL"/>
      </w:pPr>
      <w:r>
        <w:t xml:space="preserve">    WlanPerformanceInfo:</w:t>
      </w:r>
    </w:p>
    <w:p w14:paraId="333905E7" w14:textId="77777777" w:rsidR="00B4111F" w:rsidRDefault="00B4111F" w:rsidP="00B4111F">
      <w:pPr>
        <w:pStyle w:val="PL"/>
      </w:pPr>
      <w:r>
        <w:t xml:space="preserve">      description: The WLAN performance related information.</w:t>
      </w:r>
    </w:p>
    <w:p w14:paraId="2DA43A86" w14:textId="77777777" w:rsidR="00B4111F" w:rsidRDefault="00B4111F" w:rsidP="00B4111F">
      <w:pPr>
        <w:pStyle w:val="PL"/>
      </w:pPr>
      <w:r>
        <w:t xml:space="preserve">      type: object</w:t>
      </w:r>
    </w:p>
    <w:p w14:paraId="1065E4B9" w14:textId="77777777" w:rsidR="00B4111F" w:rsidRDefault="00B4111F" w:rsidP="00B4111F">
      <w:pPr>
        <w:pStyle w:val="PL"/>
      </w:pPr>
      <w:r>
        <w:t xml:space="preserve">      properties:</w:t>
      </w:r>
    </w:p>
    <w:p w14:paraId="30044FF8" w14:textId="77777777" w:rsidR="00B4111F" w:rsidRDefault="00B4111F" w:rsidP="00B4111F">
      <w:pPr>
        <w:pStyle w:val="PL"/>
      </w:pPr>
      <w:r>
        <w:t xml:space="preserve">        networkArea:</w:t>
      </w:r>
    </w:p>
    <w:p w14:paraId="307CB0DD" w14:textId="77777777" w:rsidR="00B4111F" w:rsidRDefault="00B4111F" w:rsidP="00B4111F">
      <w:pPr>
        <w:pStyle w:val="PL"/>
      </w:pPr>
      <w:r>
        <w:t xml:space="preserve">          $ref: 'TS29554_Npcf_BDTPolicyControl.yaml#/components/schemas/NetworkAreaInfo'</w:t>
      </w:r>
    </w:p>
    <w:p w14:paraId="3A99EAF9" w14:textId="77777777" w:rsidR="00B4111F" w:rsidRDefault="00B4111F" w:rsidP="00B4111F">
      <w:pPr>
        <w:pStyle w:val="PL"/>
      </w:pPr>
      <w:r>
        <w:t xml:space="preserve">        wlanPerSsidInfos:</w:t>
      </w:r>
    </w:p>
    <w:p w14:paraId="3DD82062" w14:textId="77777777" w:rsidR="00B4111F" w:rsidRDefault="00B4111F" w:rsidP="00B4111F">
      <w:pPr>
        <w:pStyle w:val="PL"/>
      </w:pPr>
      <w:r>
        <w:t xml:space="preserve">          type: array</w:t>
      </w:r>
    </w:p>
    <w:p w14:paraId="275F25D9" w14:textId="77777777" w:rsidR="00B4111F" w:rsidRDefault="00B4111F" w:rsidP="00B4111F">
      <w:pPr>
        <w:pStyle w:val="PL"/>
      </w:pPr>
      <w:r>
        <w:t xml:space="preserve">          items:</w:t>
      </w:r>
    </w:p>
    <w:p w14:paraId="083BABEF" w14:textId="77777777" w:rsidR="00B4111F" w:rsidRDefault="00B4111F" w:rsidP="00B4111F">
      <w:pPr>
        <w:pStyle w:val="PL"/>
      </w:pPr>
      <w:r>
        <w:t xml:space="preserve">            $ref: '#/components/schemas/WlanPerSsIdPerformanceInfo'</w:t>
      </w:r>
    </w:p>
    <w:p w14:paraId="743FA8D7" w14:textId="77777777" w:rsidR="00B4111F" w:rsidRDefault="00B4111F" w:rsidP="00B4111F">
      <w:pPr>
        <w:pStyle w:val="PL"/>
      </w:pPr>
      <w:r>
        <w:t xml:space="preserve">          minItems: 1</w:t>
      </w:r>
    </w:p>
    <w:p w14:paraId="493D4913" w14:textId="77777777" w:rsidR="00B4111F" w:rsidRDefault="00B4111F" w:rsidP="00B4111F">
      <w:pPr>
        <w:pStyle w:val="PL"/>
      </w:pPr>
      <w:r>
        <w:t xml:space="preserve">        wlanPerUeIdInfos:</w:t>
      </w:r>
    </w:p>
    <w:p w14:paraId="4F29393D" w14:textId="77777777" w:rsidR="00B4111F" w:rsidRDefault="00B4111F" w:rsidP="00B4111F">
      <w:pPr>
        <w:pStyle w:val="PL"/>
      </w:pPr>
      <w:r>
        <w:t xml:space="preserve">          type: array</w:t>
      </w:r>
    </w:p>
    <w:p w14:paraId="7B85C31B" w14:textId="77777777" w:rsidR="00B4111F" w:rsidRDefault="00B4111F" w:rsidP="00B4111F">
      <w:pPr>
        <w:pStyle w:val="PL"/>
      </w:pPr>
      <w:r>
        <w:t xml:space="preserve">          items:</w:t>
      </w:r>
    </w:p>
    <w:p w14:paraId="559ADCDE" w14:textId="77777777" w:rsidR="00B4111F" w:rsidRDefault="00B4111F" w:rsidP="00B4111F">
      <w:pPr>
        <w:pStyle w:val="PL"/>
      </w:pPr>
      <w:r>
        <w:t xml:space="preserve">            $ref: '#/components/schemas/WlanPerUeIdPerformanceInfo'</w:t>
      </w:r>
    </w:p>
    <w:p w14:paraId="31180671" w14:textId="77777777" w:rsidR="00B4111F" w:rsidRDefault="00B4111F" w:rsidP="00B4111F">
      <w:pPr>
        <w:pStyle w:val="PL"/>
      </w:pPr>
      <w:r>
        <w:t xml:space="preserve">          minItems: 1</w:t>
      </w:r>
    </w:p>
    <w:p w14:paraId="01BBF612" w14:textId="77777777" w:rsidR="00B4111F" w:rsidRDefault="00B4111F" w:rsidP="00B4111F">
      <w:pPr>
        <w:pStyle w:val="PL"/>
      </w:pPr>
      <w:r>
        <w:t xml:space="preserve">          description: &gt;</w:t>
      </w:r>
    </w:p>
    <w:p w14:paraId="22DBBBED" w14:textId="77777777" w:rsidR="00B4111F" w:rsidRDefault="00B4111F" w:rsidP="00B4111F">
      <w:pPr>
        <w:pStyle w:val="PL"/>
        <w:rPr>
          <w:rFonts w:cs="Arial"/>
          <w:szCs w:val="18"/>
        </w:rPr>
      </w:pPr>
      <w:r>
        <w:t xml:space="preserve">            </w:t>
      </w:r>
      <w:r>
        <w:rPr>
          <w:rFonts w:cs="Arial"/>
          <w:szCs w:val="18"/>
        </w:rPr>
        <w:t>WLAN performance information for UE Id(s) of WLAN access points deployed in the Area</w:t>
      </w:r>
    </w:p>
    <w:p w14:paraId="62C52D18" w14:textId="77777777" w:rsidR="00B4111F" w:rsidRDefault="00B4111F" w:rsidP="00B4111F">
      <w:pPr>
        <w:pStyle w:val="PL"/>
      </w:pPr>
      <w:r>
        <w:t xml:space="preserve">           </w:t>
      </w:r>
      <w:r>
        <w:rPr>
          <w:rFonts w:cs="Arial"/>
          <w:szCs w:val="18"/>
        </w:rPr>
        <w:t xml:space="preserve"> of Interest</w:t>
      </w:r>
      <w:r>
        <w:t>.</w:t>
      </w:r>
    </w:p>
    <w:p w14:paraId="415FD2D3" w14:textId="77777777" w:rsidR="00B4111F" w:rsidRDefault="00B4111F" w:rsidP="00B4111F">
      <w:pPr>
        <w:pStyle w:val="PL"/>
      </w:pPr>
      <w:r>
        <w:t xml:space="preserve">      required:</w:t>
      </w:r>
    </w:p>
    <w:p w14:paraId="1427D214" w14:textId="77777777" w:rsidR="00B4111F" w:rsidRDefault="00B4111F" w:rsidP="00B4111F">
      <w:pPr>
        <w:pStyle w:val="PL"/>
      </w:pPr>
      <w:r>
        <w:t xml:space="preserve">        - wlanPerSsidInfos</w:t>
      </w:r>
    </w:p>
    <w:p w14:paraId="56B3128B" w14:textId="77777777" w:rsidR="00B4111F" w:rsidRDefault="00B4111F" w:rsidP="00B4111F">
      <w:pPr>
        <w:pStyle w:val="PL"/>
      </w:pPr>
    </w:p>
    <w:p w14:paraId="2EDB5110" w14:textId="77777777" w:rsidR="00B4111F" w:rsidRDefault="00B4111F" w:rsidP="00B4111F">
      <w:pPr>
        <w:pStyle w:val="PL"/>
      </w:pPr>
      <w:r>
        <w:t xml:space="preserve">    WlanPerSsIdPerformanceInfo:</w:t>
      </w:r>
    </w:p>
    <w:p w14:paraId="2EC1A23D" w14:textId="77777777" w:rsidR="00B4111F" w:rsidRDefault="00B4111F" w:rsidP="00B4111F">
      <w:pPr>
        <w:pStyle w:val="PL"/>
      </w:pPr>
      <w:r>
        <w:t xml:space="preserve">      description: The WLAN performance per SSID.</w:t>
      </w:r>
    </w:p>
    <w:p w14:paraId="5579C651" w14:textId="77777777" w:rsidR="00B4111F" w:rsidRDefault="00B4111F" w:rsidP="00B4111F">
      <w:pPr>
        <w:pStyle w:val="PL"/>
      </w:pPr>
      <w:r>
        <w:t xml:space="preserve">      type: object</w:t>
      </w:r>
    </w:p>
    <w:p w14:paraId="3BB9E831" w14:textId="77777777" w:rsidR="00B4111F" w:rsidRDefault="00B4111F" w:rsidP="00B4111F">
      <w:pPr>
        <w:pStyle w:val="PL"/>
      </w:pPr>
      <w:r>
        <w:t xml:space="preserve">      properties:</w:t>
      </w:r>
    </w:p>
    <w:p w14:paraId="660D86AD" w14:textId="77777777" w:rsidR="00B4111F" w:rsidRDefault="00B4111F" w:rsidP="00B4111F">
      <w:pPr>
        <w:pStyle w:val="PL"/>
      </w:pPr>
      <w:r>
        <w:t xml:space="preserve">        ssId:</w:t>
      </w:r>
    </w:p>
    <w:p w14:paraId="2FF483C0" w14:textId="77777777" w:rsidR="00B4111F" w:rsidRDefault="00B4111F" w:rsidP="00B4111F">
      <w:pPr>
        <w:pStyle w:val="PL"/>
      </w:pPr>
      <w:r>
        <w:t xml:space="preserve">          type: string</w:t>
      </w:r>
    </w:p>
    <w:p w14:paraId="526F1B9D" w14:textId="77777777" w:rsidR="00B4111F" w:rsidRDefault="00B4111F" w:rsidP="00B4111F">
      <w:pPr>
        <w:pStyle w:val="PL"/>
      </w:pPr>
      <w:r>
        <w:t xml:space="preserve">        wlanPerTsInfos:</w:t>
      </w:r>
    </w:p>
    <w:p w14:paraId="0B833F17" w14:textId="77777777" w:rsidR="00B4111F" w:rsidRDefault="00B4111F" w:rsidP="00B4111F">
      <w:pPr>
        <w:pStyle w:val="PL"/>
      </w:pPr>
      <w:r>
        <w:t xml:space="preserve">          type: array</w:t>
      </w:r>
    </w:p>
    <w:p w14:paraId="4517FBCB" w14:textId="77777777" w:rsidR="00B4111F" w:rsidRDefault="00B4111F" w:rsidP="00B4111F">
      <w:pPr>
        <w:pStyle w:val="PL"/>
      </w:pPr>
      <w:r>
        <w:t xml:space="preserve">          items:</w:t>
      </w:r>
    </w:p>
    <w:p w14:paraId="44237B8E" w14:textId="77777777" w:rsidR="00B4111F" w:rsidRDefault="00B4111F" w:rsidP="00B4111F">
      <w:pPr>
        <w:pStyle w:val="PL"/>
      </w:pPr>
      <w:r>
        <w:t xml:space="preserve">            $ref: '#/components/schemas/WlanPerTsPerformanceInfo'</w:t>
      </w:r>
    </w:p>
    <w:p w14:paraId="2047C424" w14:textId="77777777" w:rsidR="00B4111F" w:rsidRDefault="00B4111F" w:rsidP="00B4111F">
      <w:pPr>
        <w:pStyle w:val="PL"/>
      </w:pPr>
      <w:r>
        <w:t xml:space="preserve">          minItems: 1</w:t>
      </w:r>
    </w:p>
    <w:p w14:paraId="7C3C4C7A" w14:textId="77777777" w:rsidR="00B4111F" w:rsidRDefault="00B4111F" w:rsidP="00B4111F">
      <w:pPr>
        <w:pStyle w:val="PL"/>
      </w:pPr>
      <w:r>
        <w:t xml:space="preserve">      required:</w:t>
      </w:r>
    </w:p>
    <w:p w14:paraId="304ED563" w14:textId="77777777" w:rsidR="00B4111F" w:rsidRDefault="00B4111F" w:rsidP="00B4111F">
      <w:pPr>
        <w:pStyle w:val="PL"/>
      </w:pPr>
      <w:r>
        <w:t xml:space="preserve">        - ssId</w:t>
      </w:r>
    </w:p>
    <w:p w14:paraId="5B5D148D" w14:textId="77777777" w:rsidR="00B4111F" w:rsidRDefault="00B4111F" w:rsidP="00B4111F">
      <w:pPr>
        <w:pStyle w:val="PL"/>
      </w:pPr>
      <w:r>
        <w:t xml:space="preserve">        - wlanPerTsInfos</w:t>
      </w:r>
    </w:p>
    <w:p w14:paraId="1CEA3A0B" w14:textId="77777777" w:rsidR="00B4111F" w:rsidRDefault="00B4111F" w:rsidP="00B4111F">
      <w:pPr>
        <w:pStyle w:val="PL"/>
      </w:pPr>
    </w:p>
    <w:p w14:paraId="60C18326" w14:textId="77777777" w:rsidR="00B4111F" w:rsidRDefault="00B4111F" w:rsidP="00B4111F">
      <w:pPr>
        <w:pStyle w:val="PL"/>
      </w:pPr>
      <w:r>
        <w:t xml:space="preserve">    WlanPerUeIdPerformanceInfo:</w:t>
      </w:r>
    </w:p>
    <w:p w14:paraId="7AD129C2" w14:textId="77777777" w:rsidR="00B4111F" w:rsidRDefault="00B4111F" w:rsidP="00B4111F">
      <w:pPr>
        <w:pStyle w:val="PL"/>
      </w:pPr>
      <w:r>
        <w:t xml:space="preserve">      description: The WLAN performance per UE ID.</w:t>
      </w:r>
    </w:p>
    <w:p w14:paraId="453BF954" w14:textId="77777777" w:rsidR="00B4111F" w:rsidRDefault="00B4111F" w:rsidP="00B4111F">
      <w:pPr>
        <w:pStyle w:val="PL"/>
      </w:pPr>
      <w:r>
        <w:t xml:space="preserve">      type: object</w:t>
      </w:r>
    </w:p>
    <w:p w14:paraId="28D8DD1D" w14:textId="77777777" w:rsidR="00B4111F" w:rsidRDefault="00B4111F" w:rsidP="00B4111F">
      <w:pPr>
        <w:pStyle w:val="PL"/>
      </w:pPr>
      <w:r>
        <w:t xml:space="preserve">      properties:</w:t>
      </w:r>
    </w:p>
    <w:p w14:paraId="22A773F5" w14:textId="77777777" w:rsidR="00B4111F" w:rsidRDefault="00B4111F" w:rsidP="00B4111F">
      <w:pPr>
        <w:pStyle w:val="PL"/>
      </w:pPr>
      <w:r>
        <w:t xml:space="preserve">        supi:</w:t>
      </w:r>
    </w:p>
    <w:p w14:paraId="0D18505B" w14:textId="77777777" w:rsidR="00B4111F" w:rsidRDefault="00B4111F" w:rsidP="00B4111F">
      <w:pPr>
        <w:pStyle w:val="PL"/>
      </w:pPr>
      <w:r>
        <w:t xml:space="preserve">          $ref: 'TS29571_CommonData.yaml#/components/schemas/Supi'</w:t>
      </w:r>
    </w:p>
    <w:p w14:paraId="78CF5812" w14:textId="77777777" w:rsidR="00B4111F" w:rsidRDefault="00B4111F" w:rsidP="00B4111F">
      <w:pPr>
        <w:pStyle w:val="PL"/>
      </w:pPr>
      <w:r>
        <w:t xml:space="preserve">        gpsi:</w:t>
      </w:r>
    </w:p>
    <w:p w14:paraId="4572A067" w14:textId="77777777" w:rsidR="00B4111F" w:rsidRDefault="00B4111F" w:rsidP="00B4111F">
      <w:pPr>
        <w:pStyle w:val="PL"/>
      </w:pPr>
      <w:r>
        <w:t xml:space="preserve">          $ref: 'TS29571_CommonData.yaml#/components/schemas/Gpsi'</w:t>
      </w:r>
    </w:p>
    <w:p w14:paraId="59805E9E" w14:textId="77777777" w:rsidR="00B4111F" w:rsidRDefault="00B4111F" w:rsidP="00B4111F">
      <w:pPr>
        <w:pStyle w:val="PL"/>
      </w:pPr>
      <w:r>
        <w:t xml:space="preserve">        wlanPerTsInfos:</w:t>
      </w:r>
    </w:p>
    <w:p w14:paraId="2CBAAD04" w14:textId="77777777" w:rsidR="00B4111F" w:rsidRDefault="00B4111F" w:rsidP="00B4111F">
      <w:pPr>
        <w:pStyle w:val="PL"/>
      </w:pPr>
      <w:r>
        <w:t xml:space="preserve">          type: array</w:t>
      </w:r>
    </w:p>
    <w:p w14:paraId="108C2F39" w14:textId="77777777" w:rsidR="00B4111F" w:rsidRDefault="00B4111F" w:rsidP="00B4111F">
      <w:pPr>
        <w:pStyle w:val="PL"/>
      </w:pPr>
      <w:r>
        <w:t xml:space="preserve">          items:</w:t>
      </w:r>
    </w:p>
    <w:p w14:paraId="6CFC5D18" w14:textId="77777777" w:rsidR="00B4111F" w:rsidRDefault="00B4111F" w:rsidP="00B4111F">
      <w:pPr>
        <w:pStyle w:val="PL"/>
      </w:pPr>
      <w:r>
        <w:t xml:space="preserve">            $ref: '#/components/schemas/WlanPerTsPerformanceInfo'</w:t>
      </w:r>
    </w:p>
    <w:p w14:paraId="288C552F" w14:textId="77777777" w:rsidR="00B4111F" w:rsidRDefault="00B4111F" w:rsidP="00B4111F">
      <w:pPr>
        <w:pStyle w:val="PL"/>
      </w:pPr>
      <w:r>
        <w:t xml:space="preserve">          minItems: 1</w:t>
      </w:r>
    </w:p>
    <w:p w14:paraId="2AACC278" w14:textId="77777777" w:rsidR="00B4111F" w:rsidRDefault="00B4111F" w:rsidP="00B4111F">
      <w:pPr>
        <w:pStyle w:val="PL"/>
      </w:pPr>
      <w:r>
        <w:t xml:space="preserve">          description: &gt;</w:t>
      </w:r>
    </w:p>
    <w:p w14:paraId="40AD39A1" w14:textId="77777777" w:rsidR="00B4111F" w:rsidRDefault="00B4111F" w:rsidP="00B4111F">
      <w:pPr>
        <w:pStyle w:val="PL"/>
      </w:pPr>
      <w:r>
        <w:t xml:space="preserve">            </w:t>
      </w:r>
      <w:r>
        <w:rPr>
          <w:rFonts w:cs="Arial"/>
          <w:szCs w:val="18"/>
        </w:rPr>
        <w:t>WLAN performance information per Time Slot during the analytics target period</w:t>
      </w:r>
      <w:r>
        <w:t>.</w:t>
      </w:r>
    </w:p>
    <w:p w14:paraId="5088ACA1" w14:textId="77777777" w:rsidR="00B4111F" w:rsidRDefault="00B4111F" w:rsidP="00B4111F">
      <w:pPr>
        <w:pStyle w:val="PL"/>
      </w:pPr>
      <w:r>
        <w:t xml:space="preserve">      required:</w:t>
      </w:r>
    </w:p>
    <w:p w14:paraId="26537FD8" w14:textId="77777777" w:rsidR="00B4111F" w:rsidRDefault="00B4111F" w:rsidP="00B4111F">
      <w:pPr>
        <w:pStyle w:val="PL"/>
      </w:pPr>
      <w:r>
        <w:t xml:space="preserve">        - wlanPerTsInfos</w:t>
      </w:r>
    </w:p>
    <w:p w14:paraId="6C5C55C3" w14:textId="77777777" w:rsidR="00B4111F" w:rsidRDefault="00B4111F" w:rsidP="00B4111F">
      <w:pPr>
        <w:pStyle w:val="PL"/>
      </w:pPr>
      <w:r>
        <w:t xml:space="preserve">      oneOf:</w:t>
      </w:r>
    </w:p>
    <w:p w14:paraId="2D5300F1" w14:textId="77777777" w:rsidR="00B4111F" w:rsidRDefault="00B4111F" w:rsidP="00B4111F">
      <w:pPr>
        <w:pStyle w:val="PL"/>
      </w:pPr>
      <w:r>
        <w:t xml:space="preserve">        - required: [supi]</w:t>
      </w:r>
    </w:p>
    <w:p w14:paraId="6457F4FD" w14:textId="77777777" w:rsidR="00B4111F" w:rsidRDefault="00B4111F" w:rsidP="00B4111F">
      <w:pPr>
        <w:pStyle w:val="PL"/>
      </w:pPr>
      <w:r>
        <w:t xml:space="preserve">        - required: [gpsi]</w:t>
      </w:r>
    </w:p>
    <w:p w14:paraId="1D5E8D24" w14:textId="77777777" w:rsidR="00B4111F" w:rsidRDefault="00B4111F" w:rsidP="00B4111F">
      <w:pPr>
        <w:pStyle w:val="PL"/>
      </w:pPr>
    </w:p>
    <w:p w14:paraId="4F5961E3" w14:textId="77777777" w:rsidR="00B4111F" w:rsidRDefault="00B4111F" w:rsidP="00B4111F">
      <w:pPr>
        <w:pStyle w:val="PL"/>
      </w:pPr>
      <w:r>
        <w:t xml:space="preserve">    WlanPerTsPerformanceInfo:</w:t>
      </w:r>
    </w:p>
    <w:p w14:paraId="330D2A11" w14:textId="77777777" w:rsidR="00B4111F" w:rsidRDefault="00B4111F" w:rsidP="00B4111F">
      <w:pPr>
        <w:pStyle w:val="PL"/>
      </w:pPr>
      <w:r>
        <w:t xml:space="preserve">      description: WLAN performance information per Time Slot during the analytics target period.</w:t>
      </w:r>
    </w:p>
    <w:p w14:paraId="1B139788" w14:textId="77777777" w:rsidR="00B4111F" w:rsidRDefault="00B4111F" w:rsidP="00B4111F">
      <w:pPr>
        <w:pStyle w:val="PL"/>
      </w:pPr>
      <w:r>
        <w:t xml:space="preserve">      type: object</w:t>
      </w:r>
    </w:p>
    <w:p w14:paraId="59A90F93" w14:textId="77777777" w:rsidR="00B4111F" w:rsidRDefault="00B4111F" w:rsidP="00B4111F">
      <w:pPr>
        <w:pStyle w:val="PL"/>
      </w:pPr>
      <w:r>
        <w:t xml:space="preserve">      properties:</w:t>
      </w:r>
    </w:p>
    <w:p w14:paraId="45C76C12" w14:textId="77777777" w:rsidR="00B4111F" w:rsidRDefault="00B4111F" w:rsidP="00B4111F">
      <w:pPr>
        <w:pStyle w:val="PL"/>
      </w:pPr>
      <w:r>
        <w:t xml:space="preserve">        tsStart:</w:t>
      </w:r>
    </w:p>
    <w:p w14:paraId="0E89B713" w14:textId="77777777" w:rsidR="00B4111F" w:rsidRDefault="00B4111F" w:rsidP="00B4111F">
      <w:pPr>
        <w:pStyle w:val="PL"/>
      </w:pPr>
      <w:r>
        <w:t xml:space="preserve">          $ref: 'TS29571_CommonData.yaml#/components/schemas/DateTime'</w:t>
      </w:r>
    </w:p>
    <w:p w14:paraId="544100C9" w14:textId="77777777" w:rsidR="00B4111F" w:rsidRDefault="00B4111F" w:rsidP="00B4111F">
      <w:pPr>
        <w:pStyle w:val="PL"/>
      </w:pPr>
      <w:r>
        <w:t xml:space="preserve">        tsDuration:</w:t>
      </w:r>
    </w:p>
    <w:p w14:paraId="5CC7F14A" w14:textId="77777777" w:rsidR="00B4111F" w:rsidRDefault="00B4111F" w:rsidP="00B4111F">
      <w:pPr>
        <w:pStyle w:val="PL"/>
      </w:pPr>
      <w:r>
        <w:t xml:space="preserve">          $ref: 'TS29571_CommonData.yaml#/components/schemas/DurationSec'</w:t>
      </w:r>
    </w:p>
    <w:p w14:paraId="7D808EA7" w14:textId="77777777" w:rsidR="00B4111F" w:rsidRDefault="00B4111F" w:rsidP="00B4111F">
      <w:pPr>
        <w:pStyle w:val="PL"/>
      </w:pPr>
      <w:r>
        <w:t xml:space="preserve">        rssi:</w:t>
      </w:r>
    </w:p>
    <w:p w14:paraId="47ED96A7" w14:textId="77777777" w:rsidR="00B4111F" w:rsidRDefault="00B4111F" w:rsidP="00B4111F">
      <w:pPr>
        <w:pStyle w:val="PL"/>
      </w:pPr>
      <w:r>
        <w:t xml:space="preserve">          type: integer</w:t>
      </w:r>
    </w:p>
    <w:p w14:paraId="00B9536C" w14:textId="77777777" w:rsidR="00B4111F" w:rsidRDefault="00B4111F" w:rsidP="00B4111F">
      <w:pPr>
        <w:pStyle w:val="PL"/>
      </w:pPr>
      <w:r>
        <w:t xml:space="preserve">        rtt:</w:t>
      </w:r>
    </w:p>
    <w:p w14:paraId="60C20609" w14:textId="77777777" w:rsidR="00B4111F" w:rsidRDefault="00B4111F" w:rsidP="00B4111F">
      <w:pPr>
        <w:pStyle w:val="PL"/>
      </w:pPr>
      <w:r>
        <w:t xml:space="preserve">          $ref: 'TS29571_CommonData.yaml#/components/schemas/Uinteger'</w:t>
      </w:r>
    </w:p>
    <w:p w14:paraId="0E6E8321" w14:textId="77777777" w:rsidR="00B4111F" w:rsidRDefault="00B4111F" w:rsidP="00B4111F">
      <w:pPr>
        <w:pStyle w:val="PL"/>
      </w:pPr>
      <w:r>
        <w:t xml:space="preserve">        trafficInfo:</w:t>
      </w:r>
    </w:p>
    <w:p w14:paraId="40A95198" w14:textId="77777777" w:rsidR="00B4111F" w:rsidRDefault="00B4111F" w:rsidP="00B4111F">
      <w:pPr>
        <w:pStyle w:val="PL"/>
      </w:pPr>
      <w:r>
        <w:t xml:space="preserve">          $ref: '#/components/schemas/TrafficInformation'</w:t>
      </w:r>
    </w:p>
    <w:p w14:paraId="3AAC0E6F" w14:textId="77777777" w:rsidR="00B4111F" w:rsidRDefault="00B4111F" w:rsidP="00B4111F">
      <w:pPr>
        <w:pStyle w:val="PL"/>
      </w:pPr>
      <w:r>
        <w:t xml:space="preserve">        numberOfUes:</w:t>
      </w:r>
    </w:p>
    <w:p w14:paraId="75B28679" w14:textId="77777777" w:rsidR="00B4111F" w:rsidRDefault="00B4111F" w:rsidP="00B4111F">
      <w:pPr>
        <w:pStyle w:val="PL"/>
      </w:pPr>
      <w:r>
        <w:t xml:space="preserve">          $ref: 'TS29571_CommonData.yaml#/components/schemas/Uinteger'</w:t>
      </w:r>
    </w:p>
    <w:p w14:paraId="5CDDBB1A" w14:textId="77777777" w:rsidR="00B4111F" w:rsidRDefault="00B4111F" w:rsidP="00B4111F">
      <w:pPr>
        <w:pStyle w:val="PL"/>
      </w:pPr>
      <w:r>
        <w:t xml:space="preserve">        confidence:</w:t>
      </w:r>
    </w:p>
    <w:p w14:paraId="415FCB0F" w14:textId="77777777" w:rsidR="00B4111F" w:rsidRDefault="00B4111F" w:rsidP="00B4111F">
      <w:pPr>
        <w:pStyle w:val="PL"/>
      </w:pPr>
      <w:r>
        <w:t xml:space="preserve">          $ref: 'TS29571_CommonData.yaml#/components/schemas/Uinteger'</w:t>
      </w:r>
    </w:p>
    <w:p w14:paraId="12FDC689" w14:textId="77777777" w:rsidR="00B4111F" w:rsidRDefault="00B4111F" w:rsidP="00B4111F">
      <w:pPr>
        <w:pStyle w:val="PL"/>
      </w:pPr>
      <w:r>
        <w:t xml:space="preserve">      required:</w:t>
      </w:r>
    </w:p>
    <w:p w14:paraId="2CB61F35" w14:textId="77777777" w:rsidR="00B4111F" w:rsidRDefault="00B4111F" w:rsidP="00B4111F">
      <w:pPr>
        <w:pStyle w:val="PL"/>
      </w:pPr>
      <w:r>
        <w:t xml:space="preserve">        - tsStart</w:t>
      </w:r>
    </w:p>
    <w:p w14:paraId="61D7F8E3" w14:textId="77777777" w:rsidR="00B4111F" w:rsidRDefault="00B4111F" w:rsidP="00B4111F">
      <w:pPr>
        <w:pStyle w:val="PL"/>
      </w:pPr>
      <w:r>
        <w:t xml:space="preserve">        - tsDuration</w:t>
      </w:r>
    </w:p>
    <w:p w14:paraId="357404FE" w14:textId="77777777" w:rsidR="00B4111F" w:rsidRDefault="00B4111F" w:rsidP="00B4111F">
      <w:pPr>
        <w:pStyle w:val="PL"/>
      </w:pPr>
      <w:r>
        <w:t xml:space="preserve">      anyOf:</w:t>
      </w:r>
    </w:p>
    <w:p w14:paraId="3EF046A9" w14:textId="77777777" w:rsidR="00B4111F" w:rsidRDefault="00B4111F" w:rsidP="00B4111F">
      <w:pPr>
        <w:pStyle w:val="PL"/>
      </w:pPr>
      <w:r>
        <w:t xml:space="preserve">        - required: [rssi]</w:t>
      </w:r>
    </w:p>
    <w:p w14:paraId="22D398B0" w14:textId="77777777" w:rsidR="00B4111F" w:rsidRDefault="00B4111F" w:rsidP="00B4111F">
      <w:pPr>
        <w:pStyle w:val="PL"/>
      </w:pPr>
      <w:r>
        <w:t xml:space="preserve">        - required: [rtt]</w:t>
      </w:r>
    </w:p>
    <w:p w14:paraId="2A9562DE" w14:textId="77777777" w:rsidR="00B4111F" w:rsidRDefault="00B4111F" w:rsidP="00B4111F">
      <w:pPr>
        <w:pStyle w:val="PL"/>
      </w:pPr>
      <w:r>
        <w:t xml:space="preserve">        - required: [trafficInfo]</w:t>
      </w:r>
    </w:p>
    <w:p w14:paraId="3FFEAAB3" w14:textId="77777777" w:rsidR="00B4111F" w:rsidRDefault="00B4111F" w:rsidP="00B4111F">
      <w:pPr>
        <w:pStyle w:val="PL"/>
      </w:pPr>
      <w:r>
        <w:t xml:space="preserve">        - required: [numberOfUes]</w:t>
      </w:r>
    </w:p>
    <w:p w14:paraId="27E77CE1" w14:textId="77777777" w:rsidR="00B4111F" w:rsidRDefault="00B4111F" w:rsidP="00B4111F">
      <w:pPr>
        <w:pStyle w:val="PL"/>
      </w:pPr>
    </w:p>
    <w:p w14:paraId="76AE9422" w14:textId="77777777" w:rsidR="00B4111F" w:rsidRDefault="00B4111F" w:rsidP="00B4111F">
      <w:pPr>
        <w:pStyle w:val="PL"/>
      </w:pPr>
      <w:r>
        <w:t xml:space="preserve">    TrafficInformation:</w:t>
      </w:r>
    </w:p>
    <w:p w14:paraId="2275D8BC" w14:textId="77777777" w:rsidR="00B4111F" w:rsidRDefault="00B4111F" w:rsidP="00B4111F">
      <w:pPr>
        <w:pStyle w:val="PL"/>
      </w:pPr>
      <w:r>
        <w:t xml:space="preserve">      description: Traffic information including UL/DL data rate and/or Traffic volume.</w:t>
      </w:r>
    </w:p>
    <w:p w14:paraId="1E086BDB" w14:textId="77777777" w:rsidR="00B4111F" w:rsidRDefault="00B4111F" w:rsidP="00B4111F">
      <w:pPr>
        <w:pStyle w:val="PL"/>
      </w:pPr>
      <w:r>
        <w:t xml:space="preserve">      type: object</w:t>
      </w:r>
    </w:p>
    <w:p w14:paraId="441E75F1" w14:textId="77777777" w:rsidR="00B4111F" w:rsidRDefault="00B4111F" w:rsidP="00B4111F">
      <w:pPr>
        <w:pStyle w:val="PL"/>
      </w:pPr>
      <w:r>
        <w:t xml:space="preserve">      properties:</w:t>
      </w:r>
    </w:p>
    <w:p w14:paraId="5F9F8008" w14:textId="77777777" w:rsidR="00B4111F" w:rsidRDefault="00B4111F" w:rsidP="00B4111F">
      <w:pPr>
        <w:pStyle w:val="PL"/>
      </w:pPr>
      <w:r>
        <w:t xml:space="preserve">        uplinkRate:</w:t>
      </w:r>
    </w:p>
    <w:p w14:paraId="04FF98D0" w14:textId="77777777" w:rsidR="00B4111F" w:rsidRDefault="00B4111F" w:rsidP="00B4111F">
      <w:pPr>
        <w:pStyle w:val="PL"/>
      </w:pPr>
      <w:r>
        <w:t xml:space="preserve">          $ref: 'TS29571_CommonData.yaml#/components/schemas/BitRate'</w:t>
      </w:r>
    </w:p>
    <w:p w14:paraId="5C96183C" w14:textId="77777777" w:rsidR="00B4111F" w:rsidRDefault="00B4111F" w:rsidP="00B4111F">
      <w:pPr>
        <w:pStyle w:val="PL"/>
      </w:pPr>
      <w:r>
        <w:t xml:space="preserve">        downlinkRate:</w:t>
      </w:r>
    </w:p>
    <w:p w14:paraId="052CAA3D" w14:textId="77777777" w:rsidR="00B4111F" w:rsidRDefault="00B4111F" w:rsidP="00B4111F">
      <w:pPr>
        <w:pStyle w:val="PL"/>
      </w:pPr>
      <w:r>
        <w:t xml:space="preserve">          $ref: 'TS29571_CommonData.yaml#/components/schemas/BitRate'</w:t>
      </w:r>
    </w:p>
    <w:p w14:paraId="1D8BA3FA" w14:textId="77777777" w:rsidR="00B4111F" w:rsidRDefault="00B4111F" w:rsidP="00B4111F">
      <w:pPr>
        <w:pStyle w:val="PL"/>
      </w:pPr>
      <w:r>
        <w:t xml:space="preserve">        uplinkVolume:</w:t>
      </w:r>
    </w:p>
    <w:p w14:paraId="111E820B" w14:textId="77777777" w:rsidR="00B4111F" w:rsidRDefault="00B4111F" w:rsidP="00B4111F">
      <w:pPr>
        <w:pStyle w:val="PL"/>
      </w:pPr>
      <w:r>
        <w:t xml:space="preserve">          $ref: 'TS29122_CommonData.yaml#/components/schemas/Volume'</w:t>
      </w:r>
    </w:p>
    <w:p w14:paraId="5A6F99C4" w14:textId="77777777" w:rsidR="00B4111F" w:rsidRDefault="00B4111F" w:rsidP="00B4111F">
      <w:pPr>
        <w:pStyle w:val="PL"/>
      </w:pPr>
      <w:r>
        <w:t xml:space="preserve">        downlinkVolume:</w:t>
      </w:r>
    </w:p>
    <w:p w14:paraId="066ACFC5" w14:textId="77777777" w:rsidR="00B4111F" w:rsidRDefault="00B4111F" w:rsidP="00B4111F">
      <w:pPr>
        <w:pStyle w:val="PL"/>
      </w:pPr>
      <w:r>
        <w:t xml:space="preserve">          $ref: 'TS29122_CommonData.yaml#/components/schemas/Volume'</w:t>
      </w:r>
    </w:p>
    <w:p w14:paraId="4AB16AB1" w14:textId="77777777" w:rsidR="00B4111F" w:rsidRDefault="00B4111F" w:rsidP="00B4111F">
      <w:pPr>
        <w:pStyle w:val="PL"/>
      </w:pPr>
      <w:r>
        <w:t xml:space="preserve">        totalVolume:</w:t>
      </w:r>
    </w:p>
    <w:p w14:paraId="1356F600" w14:textId="77777777" w:rsidR="00B4111F" w:rsidRDefault="00B4111F" w:rsidP="00B4111F">
      <w:pPr>
        <w:pStyle w:val="PL"/>
      </w:pPr>
      <w:r>
        <w:t xml:space="preserve">          $ref: 'TS29122_CommonData.yaml#/components/schemas/Volume'</w:t>
      </w:r>
    </w:p>
    <w:p w14:paraId="0A280E7B" w14:textId="77777777" w:rsidR="00B4111F" w:rsidRDefault="00B4111F" w:rsidP="00B4111F">
      <w:pPr>
        <w:pStyle w:val="PL"/>
      </w:pPr>
      <w:r>
        <w:t xml:space="preserve">      anyOf:</w:t>
      </w:r>
    </w:p>
    <w:p w14:paraId="3DC04C2A" w14:textId="77777777" w:rsidR="00B4111F" w:rsidRDefault="00B4111F" w:rsidP="00B4111F">
      <w:pPr>
        <w:pStyle w:val="PL"/>
      </w:pPr>
      <w:r>
        <w:t xml:space="preserve">        - required: [uplinkRate]</w:t>
      </w:r>
    </w:p>
    <w:p w14:paraId="1536CC0A" w14:textId="77777777" w:rsidR="00B4111F" w:rsidRDefault="00B4111F" w:rsidP="00B4111F">
      <w:pPr>
        <w:pStyle w:val="PL"/>
      </w:pPr>
      <w:r>
        <w:t xml:space="preserve">        - required: [downlinkRate]</w:t>
      </w:r>
    </w:p>
    <w:p w14:paraId="723E5ADF" w14:textId="77777777" w:rsidR="00B4111F" w:rsidRDefault="00B4111F" w:rsidP="00B4111F">
      <w:pPr>
        <w:pStyle w:val="PL"/>
      </w:pPr>
      <w:r>
        <w:t xml:space="preserve">        - required: [uplinkVolume]</w:t>
      </w:r>
    </w:p>
    <w:p w14:paraId="5D31028A" w14:textId="77777777" w:rsidR="00B4111F" w:rsidRDefault="00B4111F" w:rsidP="00B4111F">
      <w:pPr>
        <w:pStyle w:val="PL"/>
      </w:pPr>
      <w:r>
        <w:t xml:space="preserve">        - required: [downlinkVolume]</w:t>
      </w:r>
    </w:p>
    <w:p w14:paraId="3C3B46C5" w14:textId="77777777" w:rsidR="00B4111F" w:rsidRDefault="00B4111F" w:rsidP="00B4111F">
      <w:pPr>
        <w:pStyle w:val="PL"/>
      </w:pPr>
      <w:r>
        <w:t xml:space="preserve">        - required: [totalVolume]</w:t>
      </w:r>
    </w:p>
    <w:p w14:paraId="4916B6DA" w14:textId="77777777" w:rsidR="00B4111F" w:rsidRDefault="00B4111F" w:rsidP="00B4111F">
      <w:pPr>
        <w:pStyle w:val="PL"/>
      </w:pPr>
    </w:p>
    <w:p w14:paraId="0771A762" w14:textId="77777777" w:rsidR="00B4111F" w:rsidRDefault="00B4111F" w:rsidP="00B4111F">
      <w:pPr>
        <w:pStyle w:val="PL"/>
      </w:pPr>
      <w:r>
        <w:t xml:space="preserve">    AppListForUeComm:</w:t>
      </w:r>
    </w:p>
    <w:p w14:paraId="2E2F1A71" w14:textId="77777777" w:rsidR="00B4111F" w:rsidRDefault="00B4111F" w:rsidP="00B4111F">
      <w:pPr>
        <w:pStyle w:val="PL"/>
      </w:pPr>
      <w:r>
        <w:t xml:space="preserve">      description: </w:t>
      </w:r>
      <w:r>
        <w:rPr>
          <w:lang w:eastAsia="zh-CN"/>
        </w:rPr>
        <w:t>Represents the analytics of the application list used by UE.</w:t>
      </w:r>
    </w:p>
    <w:p w14:paraId="60163199" w14:textId="77777777" w:rsidR="00B4111F" w:rsidRDefault="00B4111F" w:rsidP="00B4111F">
      <w:pPr>
        <w:pStyle w:val="PL"/>
      </w:pPr>
      <w:r>
        <w:t xml:space="preserve">      type: object</w:t>
      </w:r>
    </w:p>
    <w:p w14:paraId="4E799E89" w14:textId="77777777" w:rsidR="00B4111F" w:rsidRDefault="00B4111F" w:rsidP="00B4111F">
      <w:pPr>
        <w:pStyle w:val="PL"/>
      </w:pPr>
      <w:r>
        <w:t xml:space="preserve">      properties:</w:t>
      </w:r>
    </w:p>
    <w:p w14:paraId="2AC3D373" w14:textId="77777777" w:rsidR="00B4111F" w:rsidRDefault="00B4111F" w:rsidP="00B4111F">
      <w:pPr>
        <w:pStyle w:val="PL"/>
      </w:pPr>
      <w:r>
        <w:t xml:space="preserve">        </w:t>
      </w:r>
      <w:r>
        <w:rPr>
          <w:lang w:eastAsia="zh-CN"/>
        </w:rPr>
        <w:t>appId</w:t>
      </w:r>
      <w:r>
        <w:t>:</w:t>
      </w:r>
    </w:p>
    <w:p w14:paraId="3593A8E9" w14:textId="77777777" w:rsidR="00B4111F" w:rsidRDefault="00B4111F" w:rsidP="00B4111F">
      <w:pPr>
        <w:pStyle w:val="PL"/>
      </w:pPr>
      <w:r>
        <w:t xml:space="preserve">          $ref: 'TS29571_CommonData.yaml#/components/schemas/ApplicationId'</w:t>
      </w:r>
    </w:p>
    <w:p w14:paraId="7CC3CD14" w14:textId="77777777" w:rsidR="00B4111F" w:rsidRDefault="00B4111F" w:rsidP="00B4111F">
      <w:pPr>
        <w:pStyle w:val="PL"/>
      </w:pPr>
      <w:r>
        <w:t xml:space="preserve">        startTime:</w:t>
      </w:r>
    </w:p>
    <w:p w14:paraId="7E9F81AE" w14:textId="77777777" w:rsidR="00B4111F" w:rsidRDefault="00B4111F" w:rsidP="00B4111F">
      <w:pPr>
        <w:pStyle w:val="PL"/>
      </w:pPr>
      <w:r>
        <w:t xml:space="preserve">          $ref: 'TS29571_CommonData.yaml#/components/schemas/DateTime'</w:t>
      </w:r>
    </w:p>
    <w:p w14:paraId="483EF582" w14:textId="77777777" w:rsidR="00B4111F" w:rsidRDefault="00B4111F" w:rsidP="00B4111F">
      <w:pPr>
        <w:pStyle w:val="PL"/>
      </w:pPr>
      <w:r>
        <w:t xml:space="preserve">        </w:t>
      </w:r>
      <w:r>
        <w:rPr>
          <w:lang w:eastAsia="zh-CN"/>
        </w:rPr>
        <w:t>appDur</w:t>
      </w:r>
      <w:r>
        <w:t>:</w:t>
      </w:r>
    </w:p>
    <w:p w14:paraId="325D5B76" w14:textId="77777777" w:rsidR="00B4111F" w:rsidRDefault="00B4111F" w:rsidP="00B4111F">
      <w:pPr>
        <w:pStyle w:val="PL"/>
      </w:pPr>
      <w:r>
        <w:t xml:space="preserve">          $ref: 'TS29571_CommonData.yaml#/components/schemas/DurationSec'</w:t>
      </w:r>
    </w:p>
    <w:p w14:paraId="428A9289" w14:textId="77777777" w:rsidR="00B4111F" w:rsidRDefault="00B4111F" w:rsidP="00B4111F">
      <w:pPr>
        <w:pStyle w:val="PL"/>
      </w:pPr>
      <w:r>
        <w:t xml:space="preserve">        </w:t>
      </w:r>
      <w:r>
        <w:rPr>
          <w:lang w:eastAsia="zh-CN"/>
        </w:rPr>
        <w:t>occurRatio</w:t>
      </w:r>
      <w:r>
        <w:t>:</w:t>
      </w:r>
    </w:p>
    <w:p w14:paraId="59247559" w14:textId="77777777" w:rsidR="00B4111F" w:rsidRDefault="00B4111F" w:rsidP="00B4111F">
      <w:pPr>
        <w:pStyle w:val="PL"/>
      </w:pPr>
      <w:r>
        <w:t xml:space="preserve">          $ref: 'TS29571_CommonData.yaml#/components/schemas/SamplingRatio'</w:t>
      </w:r>
    </w:p>
    <w:p w14:paraId="66B6C088" w14:textId="77777777" w:rsidR="00B4111F" w:rsidRDefault="00B4111F" w:rsidP="00B4111F">
      <w:pPr>
        <w:pStyle w:val="PL"/>
      </w:pPr>
      <w:r>
        <w:t xml:space="preserve">        </w:t>
      </w:r>
      <w:r>
        <w:rPr>
          <w:lang w:eastAsia="zh-CN"/>
        </w:rPr>
        <w:t>spatialValidity</w:t>
      </w:r>
      <w:r>
        <w:t>:</w:t>
      </w:r>
    </w:p>
    <w:p w14:paraId="0C04FC26" w14:textId="77777777" w:rsidR="00B4111F" w:rsidRDefault="00B4111F" w:rsidP="00B4111F">
      <w:pPr>
        <w:pStyle w:val="PL"/>
      </w:pPr>
      <w:r>
        <w:t xml:space="preserve">          $ref: 'TS29554_Npcf_BDTPolicyControl.yaml#/components/schemas/NetworkAreaInfo'</w:t>
      </w:r>
    </w:p>
    <w:p w14:paraId="3649F002" w14:textId="77777777" w:rsidR="00B4111F" w:rsidRDefault="00B4111F" w:rsidP="00B4111F">
      <w:pPr>
        <w:pStyle w:val="PL"/>
      </w:pPr>
      <w:r>
        <w:t xml:space="preserve">      required:</w:t>
      </w:r>
    </w:p>
    <w:p w14:paraId="4D894B07" w14:textId="77777777" w:rsidR="00B4111F" w:rsidRDefault="00B4111F" w:rsidP="00B4111F">
      <w:pPr>
        <w:pStyle w:val="PL"/>
      </w:pPr>
      <w:r>
        <w:t xml:space="preserve">        - </w:t>
      </w:r>
      <w:r>
        <w:rPr>
          <w:lang w:eastAsia="zh-CN"/>
        </w:rPr>
        <w:t>appId</w:t>
      </w:r>
    </w:p>
    <w:p w14:paraId="27101E44" w14:textId="77777777" w:rsidR="00B4111F" w:rsidRDefault="00B4111F" w:rsidP="00B4111F">
      <w:pPr>
        <w:pStyle w:val="PL"/>
      </w:pPr>
    </w:p>
    <w:p w14:paraId="3065DE90" w14:textId="77777777" w:rsidR="00B4111F" w:rsidRDefault="00B4111F" w:rsidP="00B4111F">
      <w:pPr>
        <w:pStyle w:val="PL"/>
      </w:pPr>
      <w:r>
        <w:t xml:space="preserve">    </w:t>
      </w:r>
      <w:r>
        <w:rPr>
          <w:lang w:eastAsia="zh-CN"/>
        </w:rPr>
        <w:t>SessInactTimer</w:t>
      </w:r>
      <w:r>
        <w:t>ForUeComm:</w:t>
      </w:r>
    </w:p>
    <w:p w14:paraId="4F17F535" w14:textId="77777777" w:rsidR="00B4111F" w:rsidRDefault="00B4111F" w:rsidP="00B4111F">
      <w:pPr>
        <w:pStyle w:val="PL"/>
      </w:pPr>
      <w:r>
        <w:t xml:space="preserve">      description: </w:t>
      </w:r>
      <w:r>
        <w:rPr>
          <w:lang w:eastAsia="zh-CN"/>
        </w:rPr>
        <w:t>Represents the N4 Session inactivity timer.</w:t>
      </w:r>
    </w:p>
    <w:p w14:paraId="6526C340" w14:textId="77777777" w:rsidR="00B4111F" w:rsidRDefault="00B4111F" w:rsidP="00B4111F">
      <w:pPr>
        <w:pStyle w:val="PL"/>
      </w:pPr>
      <w:r>
        <w:t xml:space="preserve">      type: object</w:t>
      </w:r>
    </w:p>
    <w:p w14:paraId="1B1D55A7" w14:textId="77777777" w:rsidR="00B4111F" w:rsidRDefault="00B4111F" w:rsidP="00B4111F">
      <w:pPr>
        <w:pStyle w:val="PL"/>
      </w:pPr>
      <w:r>
        <w:t xml:space="preserve">      properties:</w:t>
      </w:r>
    </w:p>
    <w:p w14:paraId="4F6BB49E" w14:textId="77777777" w:rsidR="00B4111F" w:rsidRDefault="00B4111F" w:rsidP="00B4111F">
      <w:pPr>
        <w:pStyle w:val="PL"/>
      </w:pPr>
      <w:r>
        <w:t xml:space="preserve">        </w:t>
      </w:r>
      <w:r>
        <w:rPr>
          <w:lang w:eastAsia="zh-CN"/>
        </w:rPr>
        <w:t>n4SessId</w:t>
      </w:r>
      <w:r>
        <w:t>:</w:t>
      </w:r>
    </w:p>
    <w:p w14:paraId="71FD0024" w14:textId="77777777" w:rsidR="00B4111F" w:rsidRDefault="00B4111F" w:rsidP="00B4111F">
      <w:pPr>
        <w:pStyle w:val="PL"/>
      </w:pPr>
      <w:r>
        <w:t xml:space="preserve">          $ref: 'TS29571_CommonData.yaml#/components/schemas/PduSessionId'</w:t>
      </w:r>
    </w:p>
    <w:p w14:paraId="11FB50C1" w14:textId="77777777" w:rsidR="00B4111F" w:rsidRDefault="00B4111F" w:rsidP="00B4111F">
      <w:pPr>
        <w:pStyle w:val="PL"/>
      </w:pPr>
      <w:r>
        <w:t xml:space="preserve">        sessInactiveTimer:</w:t>
      </w:r>
    </w:p>
    <w:p w14:paraId="7155B056" w14:textId="77777777" w:rsidR="00B4111F" w:rsidRDefault="00B4111F" w:rsidP="00B4111F">
      <w:pPr>
        <w:pStyle w:val="PL"/>
      </w:pPr>
      <w:r>
        <w:t xml:space="preserve">          $ref: 'TS29571_CommonData.yaml#/components/schemas/DurationSec'</w:t>
      </w:r>
    </w:p>
    <w:p w14:paraId="7F5AC43B" w14:textId="77777777" w:rsidR="00B4111F" w:rsidRDefault="00B4111F" w:rsidP="00B4111F">
      <w:pPr>
        <w:pStyle w:val="PL"/>
      </w:pPr>
      <w:r>
        <w:t xml:space="preserve">      required:</w:t>
      </w:r>
    </w:p>
    <w:p w14:paraId="58270857" w14:textId="77777777" w:rsidR="00B4111F" w:rsidRDefault="00B4111F" w:rsidP="00B4111F">
      <w:pPr>
        <w:pStyle w:val="PL"/>
      </w:pPr>
      <w:r>
        <w:t xml:space="preserve">        - </w:t>
      </w:r>
      <w:r>
        <w:rPr>
          <w:rFonts w:hint="eastAsia"/>
          <w:lang w:eastAsia="zh-CN"/>
        </w:rPr>
        <w:t>n</w:t>
      </w:r>
      <w:r>
        <w:rPr>
          <w:lang w:eastAsia="zh-CN"/>
        </w:rPr>
        <w:t>4SessId</w:t>
      </w:r>
    </w:p>
    <w:p w14:paraId="6C77C3A6" w14:textId="77777777" w:rsidR="00B4111F" w:rsidRDefault="00B4111F" w:rsidP="00B4111F">
      <w:pPr>
        <w:pStyle w:val="PL"/>
      </w:pPr>
      <w:r>
        <w:t xml:space="preserve">        - sessInactiveTimer</w:t>
      </w:r>
    </w:p>
    <w:p w14:paraId="4999B389" w14:textId="77777777" w:rsidR="00B4111F" w:rsidRDefault="00B4111F" w:rsidP="00B4111F">
      <w:pPr>
        <w:pStyle w:val="PL"/>
      </w:pPr>
    </w:p>
    <w:p w14:paraId="28896EE7" w14:textId="77777777" w:rsidR="00B4111F" w:rsidRDefault="00B4111F" w:rsidP="00B4111F">
      <w:pPr>
        <w:pStyle w:val="PL"/>
      </w:pPr>
      <w:r>
        <w:t xml:space="preserve">    </w:t>
      </w:r>
      <w:r>
        <w:rPr>
          <w:rFonts w:eastAsia="等线"/>
        </w:rPr>
        <w:t>DnPerformanceReq</w:t>
      </w:r>
      <w:r>
        <w:t>:</w:t>
      </w:r>
    </w:p>
    <w:p w14:paraId="3B706F7B" w14:textId="77777777" w:rsidR="00B4111F" w:rsidRDefault="00B4111F" w:rsidP="00B4111F">
      <w:pPr>
        <w:pStyle w:val="PL"/>
      </w:pPr>
      <w:r>
        <w:t xml:space="preserve">      description: Represents other DN performance analytics requirements.</w:t>
      </w:r>
    </w:p>
    <w:p w14:paraId="63719A2C" w14:textId="77777777" w:rsidR="00B4111F" w:rsidRDefault="00B4111F" w:rsidP="00B4111F">
      <w:pPr>
        <w:pStyle w:val="PL"/>
      </w:pPr>
      <w:r>
        <w:t xml:space="preserve">      type: object</w:t>
      </w:r>
    </w:p>
    <w:p w14:paraId="183477AF" w14:textId="77777777" w:rsidR="00B4111F" w:rsidRDefault="00B4111F" w:rsidP="00B4111F">
      <w:pPr>
        <w:pStyle w:val="PL"/>
      </w:pPr>
      <w:r>
        <w:t xml:space="preserve">      properties:</w:t>
      </w:r>
    </w:p>
    <w:p w14:paraId="2FE0250E" w14:textId="77777777" w:rsidR="00B4111F" w:rsidRDefault="00B4111F" w:rsidP="00B4111F">
      <w:pPr>
        <w:pStyle w:val="PL"/>
      </w:pPr>
      <w:r>
        <w:t xml:space="preserve">        </w:t>
      </w:r>
      <w:r>
        <w:rPr>
          <w:lang w:eastAsia="zh-CN"/>
        </w:rPr>
        <w:t>dnPerfOrderCriter</w:t>
      </w:r>
      <w:r>
        <w:t>:</w:t>
      </w:r>
    </w:p>
    <w:p w14:paraId="44FA5191" w14:textId="77777777" w:rsidR="00B4111F" w:rsidRDefault="00B4111F" w:rsidP="00B4111F">
      <w:pPr>
        <w:pStyle w:val="PL"/>
      </w:pPr>
      <w:r>
        <w:t xml:space="preserve">          $ref: '#/components/schemas/</w:t>
      </w:r>
      <w:r>
        <w:rPr>
          <w:lang w:eastAsia="zh-CN"/>
        </w:rPr>
        <w:t>DnPerfOrderingCriterion</w:t>
      </w:r>
      <w:r>
        <w:t>'</w:t>
      </w:r>
    </w:p>
    <w:p w14:paraId="52180C74" w14:textId="77777777" w:rsidR="00B4111F" w:rsidRDefault="00B4111F" w:rsidP="00B4111F">
      <w:pPr>
        <w:pStyle w:val="PL"/>
      </w:pPr>
      <w:r>
        <w:t xml:space="preserve">        order:</w:t>
      </w:r>
    </w:p>
    <w:p w14:paraId="7FA2A3BD" w14:textId="77777777" w:rsidR="00B4111F" w:rsidRDefault="00B4111F" w:rsidP="00B4111F">
      <w:pPr>
        <w:pStyle w:val="PL"/>
      </w:pPr>
      <w:r>
        <w:t xml:space="preserve">          $ref: '#/components/schemas/MatchingDirection'</w:t>
      </w:r>
    </w:p>
    <w:p w14:paraId="1D70958E" w14:textId="77777777" w:rsidR="00B4111F" w:rsidRDefault="00B4111F" w:rsidP="00B4111F">
      <w:pPr>
        <w:pStyle w:val="PL"/>
      </w:pPr>
      <w:r>
        <w:t xml:space="preserve">        reportThresholds:</w:t>
      </w:r>
    </w:p>
    <w:p w14:paraId="032620DC" w14:textId="77777777" w:rsidR="00B4111F" w:rsidRDefault="00B4111F" w:rsidP="00B4111F">
      <w:pPr>
        <w:pStyle w:val="PL"/>
      </w:pPr>
      <w:r>
        <w:t xml:space="preserve">          type: array</w:t>
      </w:r>
    </w:p>
    <w:p w14:paraId="68C75B35" w14:textId="77777777" w:rsidR="00B4111F" w:rsidRDefault="00B4111F" w:rsidP="00B4111F">
      <w:pPr>
        <w:pStyle w:val="PL"/>
      </w:pPr>
      <w:r>
        <w:t xml:space="preserve">          items:</w:t>
      </w:r>
    </w:p>
    <w:p w14:paraId="4302DE71" w14:textId="77777777" w:rsidR="00B4111F" w:rsidRDefault="00B4111F" w:rsidP="00B4111F">
      <w:pPr>
        <w:pStyle w:val="PL"/>
      </w:pPr>
      <w:r>
        <w:t xml:space="preserve">            $ref: '#/components/schemas/ThresholdLevel'</w:t>
      </w:r>
    </w:p>
    <w:p w14:paraId="601C6BE4" w14:textId="77777777" w:rsidR="00B4111F" w:rsidRDefault="00B4111F" w:rsidP="00B4111F">
      <w:pPr>
        <w:pStyle w:val="PL"/>
      </w:pPr>
      <w:r>
        <w:t xml:space="preserve">          minItems: 1</w:t>
      </w:r>
    </w:p>
    <w:p w14:paraId="3D63F7AC" w14:textId="77777777" w:rsidR="00B4111F" w:rsidRDefault="00B4111F" w:rsidP="00B4111F">
      <w:pPr>
        <w:pStyle w:val="PL"/>
      </w:pPr>
    </w:p>
    <w:p w14:paraId="3F216643" w14:textId="77777777" w:rsidR="00B4111F" w:rsidRDefault="00B4111F" w:rsidP="00B4111F">
      <w:pPr>
        <w:pStyle w:val="PL"/>
      </w:pPr>
      <w:r>
        <w:t xml:space="preserve">    RatFreqInformation:</w:t>
      </w:r>
    </w:p>
    <w:p w14:paraId="7F5CFDF0" w14:textId="77777777" w:rsidR="00B4111F" w:rsidRDefault="00B4111F" w:rsidP="00B4111F">
      <w:pPr>
        <w:pStyle w:val="PL"/>
      </w:pPr>
      <w:r>
        <w:t xml:space="preserve">      description: Represents the RAT type and/or Frequency information.</w:t>
      </w:r>
    </w:p>
    <w:p w14:paraId="2D86EC14" w14:textId="77777777" w:rsidR="00B4111F" w:rsidRDefault="00B4111F" w:rsidP="00B4111F">
      <w:pPr>
        <w:pStyle w:val="PL"/>
      </w:pPr>
      <w:r>
        <w:t xml:space="preserve">      type: object</w:t>
      </w:r>
    </w:p>
    <w:p w14:paraId="2C1B99E7" w14:textId="77777777" w:rsidR="00B4111F" w:rsidRDefault="00B4111F" w:rsidP="00B4111F">
      <w:pPr>
        <w:pStyle w:val="PL"/>
      </w:pPr>
      <w:r>
        <w:t xml:space="preserve">      properties:</w:t>
      </w:r>
    </w:p>
    <w:p w14:paraId="39EBF634" w14:textId="77777777" w:rsidR="00B4111F" w:rsidRDefault="00B4111F" w:rsidP="00B4111F">
      <w:pPr>
        <w:pStyle w:val="PL"/>
      </w:pPr>
      <w:r>
        <w:t xml:space="preserve">        allFreq:</w:t>
      </w:r>
    </w:p>
    <w:p w14:paraId="2C510714" w14:textId="77777777" w:rsidR="00B4111F" w:rsidRDefault="00B4111F" w:rsidP="00B4111F">
      <w:pPr>
        <w:pStyle w:val="PL"/>
      </w:pPr>
      <w:r>
        <w:t xml:space="preserve">          type: boolean</w:t>
      </w:r>
    </w:p>
    <w:p w14:paraId="3B894A1B" w14:textId="77777777" w:rsidR="00B4111F" w:rsidRDefault="00B4111F" w:rsidP="00B4111F">
      <w:pPr>
        <w:pStyle w:val="PL"/>
      </w:pPr>
      <w:r>
        <w:t xml:space="preserve">          description: &gt;</w:t>
      </w:r>
    </w:p>
    <w:p w14:paraId="1CECBE5C" w14:textId="77777777" w:rsidR="00B4111F" w:rsidRDefault="00B4111F" w:rsidP="00B4111F">
      <w:pPr>
        <w:pStyle w:val="PL"/>
      </w:pPr>
      <w:r>
        <w:t xml:space="preserve">            Set to "true" to indicate to handle all the frequencies the NWDAF received, otherwise</w:t>
      </w:r>
    </w:p>
    <w:p w14:paraId="414F8D03" w14:textId="77777777" w:rsidR="00B4111F" w:rsidRDefault="00B4111F" w:rsidP="00B4111F">
      <w:pPr>
        <w:pStyle w:val="PL"/>
      </w:pPr>
      <w:r>
        <w:t xml:space="preserve">            set to "false" or omit. The "allFreq" attribute and the "freq" attribute are mutually</w:t>
      </w:r>
    </w:p>
    <w:p w14:paraId="23E191C5" w14:textId="77777777" w:rsidR="00B4111F" w:rsidRDefault="00B4111F" w:rsidP="00B4111F">
      <w:pPr>
        <w:pStyle w:val="PL"/>
      </w:pPr>
      <w:r>
        <w:t xml:space="preserve">            exclusive.</w:t>
      </w:r>
    </w:p>
    <w:p w14:paraId="1FA1F8B4" w14:textId="77777777" w:rsidR="00B4111F" w:rsidRDefault="00B4111F" w:rsidP="00B4111F">
      <w:pPr>
        <w:pStyle w:val="PL"/>
      </w:pPr>
      <w:r>
        <w:t xml:space="preserve">        allRat:</w:t>
      </w:r>
    </w:p>
    <w:p w14:paraId="23CEC578" w14:textId="77777777" w:rsidR="00B4111F" w:rsidRDefault="00B4111F" w:rsidP="00B4111F">
      <w:pPr>
        <w:pStyle w:val="PL"/>
      </w:pPr>
      <w:r>
        <w:t xml:space="preserve">          type: boolean</w:t>
      </w:r>
    </w:p>
    <w:p w14:paraId="4E7A4949" w14:textId="77777777" w:rsidR="00B4111F" w:rsidRDefault="00B4111F" w:rsidP="00B4111F">
      <w:pPr>
        <w:pStyle w:val="PL"/>
        <w:rPr>
          <w:rFonts w:cs="Courier New"/>
          <w:szCs w:val="16"/>
        </w:rPr>
      </w:pPr>
      <w:r>
        <w:rPr>
          <w:rFonts w:cs="Courier New"/>
          <w:szCs w:val="16"/>
        </w:rPr>
        <w:t xml:space="preserve">          description: &gt;</w:t>
      </w:r>
    </w:p>
    <w:p w14:paraId="445A544E" w14:textId="77777777" w:rsidR="00B4111F" w:rsidRDefault="00B4111F" w:rsidP="00B4111F">
      <w:pPr>
        <w:pStyle w:val="PL"/>
        <w:rPr>
          <w:rFonts w:cs="Courier New"/>
          <w:szCs w:val="16"/>
        </w:rPr>
      </w:pPr>
      <w:r>
        <w:rPr>
          <w:rFonts w:cs="Courier New"/>
          <w:szCs w:val="16"/>
        </w:rPr>
        <w:t xml:space="preserve">            Set to "true" to indicate to handle all the RAT Types the NWDAF received, otherwise</w:t>
      </w:r>
    </w:p>
    <w:p w14:paraId="5861058F" w14:textId="77777777" w:rsidR="00B4111F" w:rsidRDefault="00B4111F" w:rsidP="00B4111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D1F14E5" w14:textId="77777777" w:rsidR="00B4111F" w:rsidRDefault="00B4111F" w:rsidP="00B4111F">
      <w:pPr>
        <w:pStyle w:val="PL"/>
        <w:rPr>
          <w:rFonts w:cs="Courier New"/>
          <w:szCs w:val="16"/>
        </w:rPr>
      </w:pPr>
      <w:r>
        <w:rPr>
          <w:rFonts w:cs="Courier New"/>
          <w:szCs w:val="16"/>
        </w:rPr>
        <w:t xml:space="preserve">            exclusive.</w:t>
      </w:r>
    </w:p>
    <w:p w14:paraId="4C7155C7" w14:textId="77777777" w:rsidR="00B4111F" w:rsidRDefault="00B4111F" w:rsidP="00B4111F">
      <w:pPr>
        <w:pStyle w:val="PL"/>
        <w:rPr>
          <w:rFonts w:cs="Courier New"/>
          <w:szCs w:val="16"/>
        </w:rPr>
      </w:pPr>
      <w:r>
        <w:rPr>
          <w:rFonts w:cs="Courier New"/>
          <w:szCs w:val="16"/>
        </w:rPr>
        <w:t xml:space="preserve">        freq:</w:t>
      </w:r>
    </w:p>
    <w:p w14:paraId="32F4A329" w14:textId="77777777" w:rsidR="00B4111F" w:rsidRDefault="00B4111F" w:rsidP="00B4111F">
      <w:pPr>
        <w:pStyle w:val="PL"/>
        <w:rPr>
          <w:rFonts w:cs="Courier New"/>
          <w:szCs w:val="16"/>
        </w:rPr>
      </w:pPr>
      <w:r>
        <w:rPr>
          <w:rFonts w:cs="Courier New"/>
          <w:szCs w:val="16"/>
        </w:rPr>
        <w:t xml:space="preserve">          $ref: 'TS29571_CommonData.yaml#/components/schemas/ArfcnValueNR'</w:t>
      </w:r>
    </w:p>
    <w:p w14:paraId="6E243D00" w14:textId="77777777" w:rsidR="00B4111F" w:rsidRDefault="00B4111F" w:rsidP="00B4111F">
      <w:pPr>
        <w:pStyle w:val="PL"/>
        <w:rPr>
          <w:rFonts w:cs="Courier New"/>
          <w:szCs w:val="16"/>
        </w:rPr>
      </w:pPr>
      <w:r>
        <w:rPr>
          <w:rFonts w:cs="Courier New"/>
          <w:szCs w:val="16"/>
        </w:rPr>
        <w:t xml:space="preserve">        ratType:</w:t>
      </w:r>
    </w:p>
    <w:p w14:paraId="7F45126C" w14:textId="77777777" w:rsidR="00B4111F" w:rsidRDefault="00B4111F" w:rsidP="00B4111F">
      <w:pPr>
        <w:pStyle w:val="PL"/>
        <w:rPr>
          <w:rFonts w:cs="Courier New"/>
          <w:szCs w:val="16"/>
        </w:rPr>
      </w:pPr>
      <w:r>
        <w:rPr>
          <w:rFonts w:cs="Courier New"/>
          <w:szCs w:val="16"/>
        </w:rPr>
        <w:t xml:space="preserve">          $ref: 'TS29571_CommonData.yaml#/components/schemas/RatType'</w:t>
      </w:r>
    </w:p>
    <w:p w14:paraId="17E0A8F5" w14:textId="77777777" w:rsidR="00B4111F" w:rsidRDefault="00B4111F" w:rsidP="00B4111F">
      <w:pPr>
        <w:pStyle w:val="PL"/>
        <w:rPr>
          <w:rFonts w:cs="Courier New"/>
          <w:szCs w:val="16"/>
        </w:rPr>
      </w:pPr>
      <w:r>
        <w:rPr>
          <w:rFonts w:cs="Courier New"/>
          <w:szCs w:val="16"/>
        </w:rPr>
        <w:t xml:space="preserve">        svcExpThreshold:</w:t>
      </w:r>
    </w:p>
    <w:p w14:paraId="20BE6BE3" w14:textId="77777777" w:rsidR="00B4111F" w:rsidRDefault="00B4111F" w:rsidP="00B4111F">
      <w:pPr>
        <w:pStyle w:val="PL"/>
        <w:rPr>
          <w:rFonts w:cs="Courier New"/>
          <w:szCs w:val="16"/>
        </w:rPr>
      </w:pPr>
      <w:r>
        <w:rPr>
          <w:rFonts w:cs="Courier New"/>
          <w:szCs w:val="16"/>
        </w:rPr>
        <w:t xml:space="preserve">          $ref: '#/components/schemas/ThresholdLevel'</w:t>
      </w:r>
    </w:p>
    <w:p w14:paraId="443DB5BC" w14:textId="77777777" w:rsidR="00B4111F" w:rsidRDefault="00B4111F" w:rsidP="00B4111F">
      <w:pPr>
        <w:pStyle w:val="PL"/>
        <w:rPr>
          <w:rFonts w:cs="Courier New"/>
          <w:szCs w:val="16"/>
        </w:rPr>
      </w:pPr>
      <w:r>
        <w:rPr>
          <w:rFonts w:cs="Courier New"/>
          <w:szCs w:val="16"/>
        </w:rPr>
        <w:t xml:space="preserve">        matchingDir:</w:t>
      </w:r>
    </w:p>
    <w:p w14:paraId="0E71D813" w14:textId="77777777" w:rsidR="00B4111F" w:rsidRDefault="00B4111F" w:rsidP="00B4111F">
      <w:pPr>
        <w:pStyle w:val="PL"/>
        <w:rPr>
          <w:rFonts w:cs="Courier New"/>
          <w:szCs w:val="16"/>
        </w:rPr>
      </w:pPr>
      <w:r>
        <w:rPr>
          <w:rFonts w:cs="Courier New"/>
          <w:szCs w:val="16"/>
        </w:rPr>
        <w:t xml:space="preserve">          $ref: '#/components/schemas/MatchingDirection'</w:t>
      </w:r>
    </w:p>
    <w:p w14:paraId="407AFE29" w14:textId="77777777" w:rsidR="00B4111F" w:rsidRDefault="00B4111F" w:rsidP="00B4111F">
      <w:pPr>
        <w:pStyle w:val="PL"/>
      </w:pPr>
    </w:p>
    <w:p w14:paraId="497539A5" w14:textId="77777777" w:rsidR="00B4111F" w:rsidRDefault="00B4111F" w:rsidP="00B4111F">
      <w:pPr>
        <w:pStyle w:val="PL"/>
      </w:pPr>
      <w:r>
        <w:t xml:space="preserve">    PrevSubInfo:</w:t>
      </w:r>
    </w:p>
    <w:p w14:paraId="3131451C" w14:textId="77777777" w:rsidR="00B4111F" w:rsidRDefault="00B4111F" w:rsidP="00B4111F">
      <w:pPr>
        <w:pStyle w:val="PL"/>
      </w:pPr>
      <w:r>
        <w:t xml:space="preserve">      description: Information of the previous subscription.</w:t>
      </w:r>
    </w:p>
    <w:p w14:paraId="4A3518AA" w14:textId="77777777" w:rsidR="00B4111F" w:rsidRDefault="00B4111F" w:rsidP="00B4111F">
      <w:pPr>
        <w:pStyle w:val="PL"/>
      </w:pPr>
      <w:r>
        <w:t xml:space="preserve">      type: object</w:t>
      </w:r>
    </w:p>
    <w:p w14:paraId="72001543" w14:textId="77777777" w:rsidR="00B4111F" w:rsidRDefault="00B4111F" w:rsidP="00B4111F">
      <w:pPr>
        <w:pStyle w:val="PL"/>
      </w:pPr>
      <w:r>
        <w:t xml:space="preserve">      properties:</w:t>
      </w:r>
    </w:p>
    <w:p w14:paraId="083C8D93" w14:textId="77777777" w:rsidR="00B4111F" w:rsidRDefault="00B4111F" w:rsidP="00B4111F">
      <w:pPr>
        <w:pStyle w:val="PL"/>
      </w:pPr>
      <w:r>
        <w:t xml:space="preserve">        producerId:</w:t>
      </w:r>
    </w:p>
    <w:p w14:paraId="160FF8FA" w14:textId="77777777" w:rsidR="00B4111F" w:rsidRDefault="00B4111F" w:rsidP="00B4111F">
      <w:pPr>
        <w:pStyle w:val="PL"/>
      </w:pPr>
      <w:r>
        <w:t xml:space="preserve">          $ref: 'TS29571_CommonData.yaml#/components/schemas/NfInstanceId'</w:t>
      </w:r>
    </w:p>
    <w:p w14:paraId="7DCF479D" w14:textId="77777777" w:rsidR="00B4111F" w:rsidRDefault="00B4111F" w:rsidP="00B4111F">
      <w:pPr>
        <w:pStyle w:val="PL"/>
      </w:pPr>
      <w:r>
        <w:t xml:space="preserve">        producerSetId:</w:t>
      </w:r>
    </w:p>
    <w:p w14:paraId="13FB461A" w14:textId="77777777" w:rsidR="00B4111F" w:rsidRDefault="00B4111F" w:rsidP="00B4111F">
      <w:pPr>
        <w:pStyle w:val="PL"/>
      </w:pPr>
      <w:r>
        <w:t xml:space="preserve">          $ref: 'TS29571_CommonData.yaml#/components/schemas/NfSetId'</w:t>
      </w:r>
    </w:p>
    <w:p w14:paraId="29BD14DC" w14:textId="77777777" w:rsidR="00B4111F" w:rsidRDefault="00B4111F" w:rsidP="00B4111F">
      <w:pPr>
        <w:pStyle w:val="PL"/>
      </w:pPr>
      <w:r>
        <w:t xml:space="preserve">        subscriptionId:</w:t>
      </w:r>
    </w:p>
    <w:p w14:paraId="55D6055A" w14:textId="77777777" w:rsidR="00B4111F" w:rsidRDefault="00B4111F" w:rsidP="00B4111F">
      <w:pPr>
        <w:pStyle w:val="PL"/>
      </w:pPr>
      <w:r>
        <w:t xml:space="preserve">          type: string</w:t>
      </w:r>
    </w:p>
    <w:p w14:paraId="0E9827D6" w14:textId="77777777" w:rsidR="00B4111F" w:rsidRDefault="00B4111F" w:rsidP="00B4111F">
      <w:pPr>
        <w:pStyle w:val="PL"/>
      </w:pPr>
      <w:r>
        <w:t xml:space="preserve">          description: The identifier of a subscription.</w:t>
      </w:r>
    </w:p>
    <w:p w14:paraId="7E3D03EC" w14:textId="77777777" w:rsidR="00B4111F" w:rsidRDefault="00B4111F" w:rsidP="00B4111F">
      <w:pPr>
        <w:pStyle w:val="PL"/>
      </w:pPr>
      <w:r>
        <w:t xml:space="preserve">        nfAnaEvents:</w:t>
      </w:r>
    </w:p>
    <w:p w14:paraId="05CC6402" w14:textId="77777777" w:rsidR="00B4111F" w:rsidRDefault="00B4111F" w:rsidP="00B4111F">
      <w:pPr>
        <w:pStyle w:val="PL"/>
      </w:pPr>
      <w:r>
        <w:t xml:space="preserve">          type: array</w:t>
      </w:r>
    </w:p>
    <w:p w14:paraId="0D254A2A" w14:textId="77777777" w:rsidR="00B4111F" w:rsidRDefault="00B4111F" w:rsidP="00B4111F">
      <w:pPr>
        <w:pStyle w:val="PL"/>
      </w:pPr>
      <w:r>
        <w:t xml:space="preserve">          items:</w:t>
      </w:r>
    </w:p>
    <w:p w14:paraId="6A9AF1E4" w14:textId="77777777" w:rsidR="00B4111F" w:rsidRDefault="00B4111F" w:rsidP="00B4111F">
      <w:pPr>
        <w:pStyle w:val="PL"/>
      </w:pPr>
      <w:r>
        <w:t xml:space="preserve">            $ref: '#/components/schemas/NwdafEvent'</w:t>
      </w:r>
    </w:p>
    <w:p w14:paraId="553EA05A" w14:textId="77777777" w:rsidR="00B4111F" w:rsidRDefault="00B4111F" w:rsidP="00B4111F">
      <w:pPr>
        <w:pStyle w:val="PL"/>
      </w:pPr>
      <w:r>
        <w:t xml:space="preserve">          minItems: 1</w:t>
      </w:r>
    </w:p>
    <w:p w14:paraId="5E9A8572" w14:textId="77777777" w:rsidR="00B4111F" w:rsidRDefault="00B4111F" w:rsidP="00B4111F">
      <w:pPr>
        <w:pStyle w:val="PL"/>
      </w:pPr>
      <w:r>
        <w:t xml:space="preserve">        ueAnaEvents:</w:t>
      </w:r>
    </w:p>
    <w:p w14:paraId="68FE3DB4" w14:textId="77777777" w:rsidR="00B4111F" w:rsidRDefault="00B4111F" w:rsidP="00B4111F">
      <w:pPr>
        <w:pStyle w:val="PL"/>
      </w:pPr>
      <w:r>
        <w:t xml:space="preserve">          type: array</w:t>
      </w:r>
    </w:p>
    <w:p w14:paraId="7C9213AE" w14:textId="77777777" w:rsidR="00B4111F" w:rsidRDefault="00B4111F" w:rsidP="00B4111F">
      <w:pPr>
        <w:pStyle w:val="PL"/>
      </w:pPr>
      <w:r>
        <w:t xml:space="preserve">          items:</w:t>
      </w:r>
    </w:p>
    <w:p w14:paraId="0B09ECA1" w14:textId="77777777" w:rsidR="00B4111F" w:rsidRDefault="00B4111F" w:rsidP="00B4111F">
      <w:pPr>
        <w:pStyle w:val="PL"/>
      </w:pPr>
      <w:r>
        <w:t xml:space="preserve">            $ref: '#/components/schemas/UeAnalyticsContextDescriptor'</w:t>
      </w:r>
    </w:p>
    <w:p w14:paraId="16C79E0E" w14:textId="77777777" w:rsidR="00B4111F" w:rsidRDefault="00B4111F" w:rsidP="00B4111F">
      <w:pPr>
        <w:pStyle w:val="PL"/>
      </w:pPr>
      <w:r>
        <w:t xml:space="preserve">          minItems: 1</w:t>
      </w:r>
    </w:p>
    <w:p w14:paraId="03073018" w14:textId="77777777" w:rsidR="00B4111F" w:rsidRDefault="00B4111F" w:rsidP="00B4111F">
      <w:pPr>
        <w:pStyle w:val="PL"/>
      </w:pPr>
      <w:r>
        <w:t xml:space="preserve">      required:</w:t>
      </w:r>
    </w:p>
    <w:p w14:paraId="45CCB441" w14:textId="77777777" w:rsidR="00B4111F" w:rsidRDefault="00B4111F" w:rsidP="00B4111F">
      <w:pPr>
        <w:pStyle w:val="PL"/>
      </w:pPr>
      <w:r>
        <w:t xml:space="preserve">        - subscriptionId</w:t>
      </w:r>
    </w:p>
    <w:p w14:paraId="592BE98C" w14:textId="77777777" w:rsidR="00B4111F" w:rsidRDefault="00B4111F" w:rsidP="00B4111F">
      <w:pPr>
        <w:pStyle w:val="PL"/>
      </w:pPr>
      <w:r>
        <w:t xml:space="preserve">      oneOf:</w:t>
      </w:r>
    </w:p>
    <w:p w14:paraId="04AB78BA" w14:textId="77777777" w:rsidR="00B4111F" w:rsidRDefault="00B4111F" w:rsidP="00B4111F">
      <w:pPr>
        <w:pStyle w:val="PL"/>
      </w:pPr>
      <w:r>
        <w:t xml:space="preserve">        - required: [producerId]</w:t>
      </w:r>
    </w:p>
    <w:p w14:paraId="41433B61" w14:textId="77777777" w:rsidR="00B4111F" w:rsidRDefault="00B4111F" w:rsidP="00B4111F">
      <w:pPr>
        <w:pStyle w:val="PL"/>
        <w:rPr>
          <w:rFonts w:cs="Courier New"/>
          <w:szCs w:val="16"/>
        </w:rPr>
      </w:pPr>
      <w:r>
        <w:t xml:space="preserve">        - required: [producerSetId]</w:t>
      </w:r>
    </w:p>
    <w:p w14:paraId="4B49E0D6" w14:textId="77777777" w:rsidR="00B4111F" w:rsidRDefault="00B4111F" w:rsidP="00B4111F">
      <w:pPr>
        <w:pStyle w:val="PL"/>
        <w:rPr>
          <w:rFonts w:cs="Courier New"/>
          <w:szCs w:val="16"/>
        </w:rPr>
      </w:pPr>
    </w:p>
    <w:p w14:paraId="6C436175" w14:textId="77777777" w:rsidR="00B4111F" w:rsidRDefault="00B4111F" w:rsidP="00B4111F">
      <w:pPr>
        <w:pStyle w:val="PL"/>
      </w:pPr>
      <w:r>
        <w:t xml:space="preserve">    ResourceUsage:</w:t>
      </w:r>
    </w:p>
    <w:p w14:paraId="6FFEBF09" w14:textId="77777777" w:rsidR="00B4111F" w:rsidRDefault="00B4111F" w:rsidP="00B4111F">
      <w:pPr>
        <w:pStyle w:val="PL"/>
      </w:pPr>
      <w:r>
        <w:t xml:space="preserve">      description: &gt;</w:t>
      </w:r>
    </w:p>
    <w:p w14:paraId="1AF3AE17" w14:textId="77777777" w:rsidR="00B4111F" w:rsidRDefault="00B4111F" w:rsidP="00B4111F">
      <w:pPr>
        <w:pStyle w:val="PL"/>
      </w:pPr>
      <w:r>
        <w:t xml:space="preserve">        The current usage of the virtual resources assigned to the NF instances belonging to a</w:t>
      </w:r>
    </w:p>
    <w:p w14:paraId="116A588A" w14:textId="77777777" w:rsidR="00B4111F" w:rsidRDefault="00B4111F" w:rsidP="00B4111F">
      <w:pPr>
        <w:pStyle w:val="PL"/>
      </w:pPr>
      <w:r>
        <w:t xml:space="preserve">        particular network slice instance.</w:t>
      </w:r>
    </w:p>
    <w:p w14:paraId="37D351BE" w14:textId="77777777" w:rsidR="00B4111F" w:rsidRDefault="00B4111F" w:rsidP="00B4111F">
      <w:pPr>
        <w:pStyle w:val="PL"/>
      </w:pPr>
      <w:r>
        <w:t xml:space="preserve">      type: object</w:t>
      </w:r>
    </w:p>
    <w:p w14:paraId="40F3B4EC" w14:textId="77777777" w:rsidR="00B4111F" w:rsidRDefault="00B4111F" w:rsidP="00B4111F">
      <w:pPr>
        <w:pStyle w:val="PL"/>
      </w:pPr>
      <w:r>
        <w:t xml:space="preserve">      properties:</w:t>
      </w:r>
    </w:p>
    <w:p w14:paraId="6070A5D6" w14:textId="77777777" w:rsidR="00B4111F" w:rsidRDefault="00B4111F" w:rsidP="00B4111F">
      <w:pPr>
        <w:pStyle w:val="PL"/>
      </w:pPr>
      <w:r>
        <w:t xml:space="preserve">        cpuUsage:</w:t>
      </w:r>
    </w:p>
    <w:p w14:paraId="5C96F65B" w14:textId="77777777" w:rsidR="00B4111F" w:rsidRDefault="00B4111F" w:rsidP="00B4111F">
      <w:pPr>
        <w:pStyle w:val="PL"/>
      </w:pPr>
      <w:r>
        <w:t xml:space="preserve">          $ref: 'TS29571_CommonData.yaml#/components/schemas/Uinteger'</w:t>
      </w:r>
    </w:p>
    <w:p w14:paraId="2675E551" w14:textId="77777777" w:rsidR="00B4111F" w:rsidRDefault="00B4111F" w:rsidP="00B4111F">
      <w:pPr>
        <w:pStyle w:val="PL"/>
        <w:rPr>
          <w:lang w:val="en-US"/>
        </w:rPr>
      </w:pPr>
      <w:r>
        <w:t xml:space="preserve">        memoryUsage</w:t>
      </w:r>
      <w:r>
        <w:rPr>
          <w:lang w:val="en-US"/>
        </w:rPr>
        <w:t>:</w:t>
      </w:r>
    </w:p>
    <w:p w14:paraId="13EB0941" w14:textId="77777777" w:rsidR="00B4111F" w:rsidRDefault="00B4111F" w:rsidP="00B4111F">
      <w:pPr>
        <w:pStyle w:val="PL"/>
      </w:pPr>
      <w:r>
        <w:t xml:space="preserve">          $ref: 'TS29571_CommonData.yaml#/components/schemas/Uinteger'</w:t>
      </w:r>
    </w:p>
    <w:p w14:paraId="3ACEB843" w14:textId="77777777" w:rsidR="00B4111F" w:rsidRDefault="00B4111F" w:rsidP="00B4111F">
      <w:pPr>
        <w:pStyle w:val="PL"/>
        <w:rPr>
          <w:lang w:val="en-US"/>
        </w:rPr>
      </w:pPr>
      <w:r>
        <w:t xml:space="preserve">        storageUsage</w:t>
      </w:r>
      <w:r>
        <w:rPr>
          <w:lang w:val="en-US"/>
        </w:rPr>
        <w:t>:</w:t>
      </w:r>
    </w:p>
    <w:p w14:paraId="277FBE47" w14:textId="77777777" w:rsidR="00B4111F" w:rsidRDefault="00B4111F" w:rsidP="00B4111F">
      <w:pPr>
        <w:pStyle w:val="PL"/>
      </w:pPr>
      <w:r>
        <w:t xml:space="preserve">          $ref: 'TS29571_CommonData.yaml#/components/schemas/Uinteger'</w:t>
      </w:r>
    </w:p>
    <w:p w14:paraId="6AB37EC2" w14:textId="77777777" w:rsidR="00B4111F" w:rsidRDefault="00B4111F" w:rsidP="00B4111F">
      <w:pPr>
        <w:pStyle w:val="PL"/>
      </w:pPr>
    </w:p>
    <w:p w14:paraId="0312D7EF" w14:textId="77777777" w:rsidR="00B4111F" w:rsidRDefault="00B4111F" w:rsidP="00B4111F">
      <w:pPr>
        <w:pStyle w:val="PL"/>
      </w:pPr>
      <w:r>
        <w:t xml:space="preserve">    ConsumerNfInformation:</w:t>
      </w:r>
    </w:p>
    <w:p w14:paraId="04F29E2E" w14:textId="77777777" w:rsidR="00B4111F" w:rsidRDefault="00B4111F" w:rsidP="00B4111F">
      <w:pPr>
        <w:pStyle w:val="PL"/>
      </w:pPr>
      <w:r>
        <w:t xml:space="preserve">      description: Represents the analytics consumer NF Information.</w:t>
      </w:r>
    </w:p>
    <w:p w14:paraId="6AAB0096" w14:textId="77777777" w:rsidR="00B4111F" w:rsidRDefault="00B4111F" w:rsidP="00B4111F">
      <w:pPr>
        <w:pStyle w:val="PL"/>
      </w:pPr>
      <w:r>
        <w:t xml:space="preserve">      type: object</w:t>
      </w:r>
    </w:p>
    <w:p w14:paraId="3D425BF7" w14:textId="77777777" w:rsidR="00B4111F" w:rsidRDefault="00B4111F" w:rsidP="00B4111F">
      <w:pPr>
        <w:pStyle w:val="PL"/>
      </w:pPr>
      <w:r>
        <w:t xml:space="preserve">      properties:</w:t>
      </w:r>
    </w:p>
    <w:p w14:paraId="35CEE959" w14:textId="77777777" w:rsidR="00B4111F" w:rsidRDefault="00B4111F" w:rsidP="00B4111F">
      <w:pPr>
        <w:pStyle w:val="PL"/>
      </w:pPr>
      <w:r>
        <w:t xml:space="preserve">        nfId:</w:t>
      </w:r>
    </w:p>
    <w:p w14:paraId="5DDAD445" w14:textId="77777777" w:rsidR="00B4111F" w:rsidRDefault="00B4111F" w:rsidP="00B4111F">
      <w:pPr>
        <w:pStyle w:val="PL"/>
      </w:pPr>
      <w:r>
        <w:t xml:space="preserve">          $ref: 'TS29571_CommonData.yaml#/components/schemas/NfInstanceId'</w:t>
      </w:r>
    </w:p>
    <w:p w14:paraId="2F0E4C36" w14:textId="77777777" w:rsidR="00B4111F" w:rsidRDefault="00B4111F" w:rsidP="00B4111F">
      <w:pPr>
        <w:pStyle w:val="PL"/>
      </w:pPr>
      <w:r>
        <w:t xml:space="preserve">        nfSetId:</w:t>
      </w:r>
    </w:p>
    <w:p w14:paraId="528E71BB" w14:textId="77777777" w:rsidR="00B4111F" w:rsidRDefault="00B4111F" w:rsidP="00B4111F">
      <w:pPr>
        <w:pStyle w:val="PL"/>
      </w:pPr>
      <w:r>
        <w:t xml:space="preserve">          $ref: 'TS29571_CommonData.yaml#/components/schemas/NfSetId'</w:t>
      </w:r>
    </w:p>
    <w:p w14:paraId="3DAE0307" w14:textId="77777777" w:rsidR="00B4111F" w:rsidRDefault="00B4111F" w:rsidP="00B4111F">
      <w:pPr>
        <w:pStyle w:val="PL"/>
      </w:pPr>
      <w:r>
        <w:t xml:space="preserve">        taiList:</w:t>
      </w:r>
    </w:p>
    <w:p w14:paraId="57B6F331" w14:textId="77777777" w:rsidR="00B4111F" w:rsidRDefault="00B4111F" w:rsidP="00B4111F">
      <w:pPr>
        <w:pStyle w:val="PL"/>
      </w:pPr>
      <w:r>
        <w:t xml:space="preserve">          type: array</w:t>
      </w:r>
    </w:p>
    <w:p w14:paraId="209C7BDD" w14:textId="77777777" w:rsidR="00B4111F" w:rsidRDefault="00B4111F" w:rsidP="00B4111F">
      <w:pPr>
        <w:pStyle w:val="PL"/>
      </w:pPr>
      <w:r>
        <w:t xml:space="preserve">          items:</w:t>
      </w:r>
    </w:p>
    <w:p w14:paraId="2E4897B1" w14:textId="77777777" w:rsidR="00B4111F" w:rsidRDefault="00B4111F" w:rsidP="00B4111F">
      <w:pPr>
        <w:pStyle w:val="PL"/>
      </w:pPr>
      <w:r>
        <w:t xml:space="preserve">            $ref: 'TS29571_CommonData.yaml#/components/schemas/Tai'</w:t>
      </w:r>
    </w:p>
    <w:p w14:paraId="31F022F0" w14:textId="77777777" w:rsidR="00B4111F" w:rsidRDefault="00B4111F" w:rsidP="00B4111F">
      <w:pPr>
        <w:pStyle w:val="PL"/>
      </w:pPr>
      <w:r>
        <w:t xml:space="preserve">          minItems: 1</w:t>
      </w:r>
    </w:p>
    <w:p w14:paraId="64792F85" w14:textId="77777777" w:rsidR="00B4111F" w:rsidRDefault="00B4111F" w:rsidP="00B4111F">
      <w:pPr>
        <w:pStyle w:val="PL"/>
      </w:pPr>
      <w:r>
        <w:t xml:space="preserve">      oneOf:</w:t>
      </w:r>
    </w:p>
    <w:p w14:paraId="1820F575" w14:textId="77777777" w:rsidR="00B4111F" w:rsidRDefault="00B4111F" w:rsidP="00B4111F">
      <w:pPr>
        <w:pStyle w:val="PL"/>
      </w:pPr>
      <w:r>
        <w:t xml:space="preserve">        - oneOf:</w:t>
      </w:r>
    </w:p>
    <w:p w14:paraId="437551CF" w14:textId="77777777" w:rsidR="00B4111F" w:rsidRDefault="00B4111F" w:rsidP="00B4111F">
      <w:pPr>
        <w:pStyle w:val="PL"/>
      </w:pPr>
      <w:r>
        <w:t xml:space="preserve">          - required: [nfId]</w:t>
      </w:r>
    </w:p>
    <w:p w14:paraId="06D056E8" w14:textId="77777777" w:rsidR="00B4111F" w:rsidRDefault="00B4111F" w:rsidP="00B4111F">
      <w:pPr>
        <w:pStyle w:val="PL"/>
      </w:pPr>
      <w:r>
        <w:t xml:space="preserve">          - required: [nfSetId]</w:t>
      </w:r>
    </w:p>
    <w:p w14:paraId="01A2BA8E" w14:textId="77777777" w:rsidR="00B4111F" w:rsidRDefault="00B4111F" w:rsidP="00B4111F">
      <w:pPr>
        <w:pStyle w:val="PL"/>
      </w:pPr>
      <w:r>
        <w:t xml:space="preserve">        - required: [taiList]</w:t>
      </w:r>
    </w:p>
    <w:p w14:paraId="5ADB9CDF" w14:textId="77777777" w:rsidR="00B4111F" w:rsidRDefault="00B4111F" w:rsidP="00B4111F">
      <w:pPr>
        <w:pStyle w:val="PL"/>
      </w:pPr>
    </w:p>
    <w:p w14:paraId="361DF533" w14:textId="77777777" w:rsidR="00B4111F" w:rsidRDefault="00B4111F" w:rsidP="00B4111F">
      <w:pPr>
        <w:pStyle w:val="PL"/>
      </w:pPr>
      <w:r>
        <w:t xml:space="preserve">    UeCommReq:</w:t>
      </w:r>
    </w:p>
    <w:p w14:paraId="365470D5" w14:textId="77777777" w:rsidR="00B4111F" w:rsidRDefault="00B4111F" w:rsidP="00B4111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07963E8" w14:textId="77777777" w:rsidR="00B4111F" w:rsidRDefault="00B4111F" w:rsidP="00B4111F">
      <w:pPr>
        <w:pStyle w:val="PL"/>
      </w:pPr>
      <w:r>
        <w:t xml:space="preserve">      type: object</w:t>
      </w:r>
    </w:p>
    <w:p w14:paraId="2BFAB4E4" w14:textId="77777777" w:rsidR="00B4111F" w:rsidRDefault="00B4111F" w:rsidP="00B4111F">
      <w:pPr>
        <w:pStyle w:val="PL"/>
      </w:pPr>
      <w:r>
        <w:t xml:space="preserve">      properties:</w:t>
      </w:r>
    </w:p>
    <w:p w14:paraId="4BFA6119" w14:textId="77777777" w:rsidR="00B4111F" w:rsidRDefault="00B4111F" w:rsidP="00B4111F">
      <w:pPr>
        <w:pStyle w:val="PL"/>
      </w:pPr>
      <w:r>
        <w:t xml:space="preserve">        </w:t>
      </w:r>
      <w:r>
        <w:rPr>
          <w:rFonts w:hint="eastAsia"/>
          <w:lang w:eastAsia="zh-CN"/>
        </w:rPr>
        <w:t>o</w:t>
      </w:r>
      <w:r>
        <w:rPr>
          <w:lang w:eastAsia="zh-CN"/>
        </w:rPr>
        <w:t>rderCriterion</w:t>
      </w:r>
      <w:r>
        <w:t>:</w:t>
      </w:r>
    </w:p>
    <w:p w14:paraId="5F6BE6DA" w14:textId="77777777" w:rsidR="00B4111F" w:rsidRDefault="00B4111F" w:rsidP="00B4111F">
      <w:pPr>
        <w:pStyle w:val="PL"/>
      </w:pPr>
      <w:r>
        <w:t xml:space="preserve">          $ref: '#/components/schemas/UeCommOrderCriterion'</w:t>
      </w:r>
    </w:p>
    <w:p w14:paraId="4984332E" w14:textId="77777777" w:rsidR="00B4111F" w:rsidRDefault="00B4111F" w:rsidP="00B4111F">
      <w:pPr>
        <w:pStyle w:val="PL"/>
      </w:pPr>
      <w:r>
        <w:t xml:space="preserve">        </w:t>
      </w:r>
      <w:r>
        <w:rPr>
          <w:lang w:eastAsia="zh-CN"/>
        </w:rPr>
        <w:t>o</w:t>
      </w:r>
      <w:r>
        <w:rPr>
          <w:rFonts w:hint="eastAsia"/>
          <w:lang w:eastAsia="zh-CN"/>
        </w:rPr>
        <w:t>rder</w:t>
      </w:r>
      <w:r>
        <w:rPr>
          <w:lang w:eastAsia="zh-CN"/>
        </w:rPr>
        <w:t>Direction</w:t>
      </w:r>
      <w:r>
        <w:t>:</w:t>
      </w:r>
    </w:p>
    <w:p w14:paraId="6FAC3A75" w14:textId="77777777" w:rsidR="00B4111F" w:rsidRDefault="00B4111F" w:rsidP="00B4111F">
      <w:pPr>
        <w:pStyle w:val="PL"/>
        <w:rPr>
          <w:rFonts w:cs="Courier New"/>
          <w:szCs w:val="16"/>
        </w:rPr>
      </w:pPr>
      <w:r>
        <w:rPr>
          <w:rFonts w:cs="Courier New"/>
          <w:szCs w:val="16"/>
        </w:rPr>
        <w:t xml:space="preserve">          $ref: '#/components/schemas/MatchingDirection'</w:t>
      </w:r>
    </w:p>
    <w:p w14:paraId="3D4B9709" w14:textId="77777777" w:rsidR="00B4111F" w:rsidRDefault="00B4111F" w:rsidP="00B4111F">
      <w:pPr>
        <w:pStyle w:val="PL"/>
      </w:pPr>
      <w:r>
        <w:t xml:space="preserve">    UeMobilityReq:</w:t>
      </w:r>
    </w:p>
    <w:p w14:paraId="17EE09EA" w14:textId="77777777" w:rsidR="00B4111F" w:rsidRDefault="00B4111F" w:rsidP="00B4111F">
      <w:pPr>
        <w:pStyle w:val="PL"/>
      </w:pPr>
      <w:r>
        <w:t xml:space="preserve">      description: </w:t>
      </w:r>
      <w:r>
        <w:rPr>
          <w:rFonts w:hint="eastAsia"/>
          <w:lang w:eastAsia="zh-CN"/>
        </w:rPr>
        <w:t>U</w:t>
      </w:r>
      <w:r>
        <w:rPr>
          <w:lang w:eastAsia="zh-CN"/>
        </w:rPr>
        <w:t xml:space="preserve">E mobility analytics </w:t>
      </w:r>
      <w:r>
        <w:rPr>
          <w:lang w:eastAsia="ko-KR"/>
        </w:rPr>
        <w:t>requirement.</w:t>
      </w:r>
    </w:p>
    <w:p w14:paraId="21FF2117" w14:textId="77777777" w:rsidR="00B4111F" w:rsidRDefault="00B4111F" w:rsidP="00B4111F">
      <w:pPr>
        <w:pStyle w:val="PL"/>
      </w:pPr>
      <w:r>
        <w:t xml:space="preserve">      type: object</w:t>
      </w:r>
    </w:p>
    <w:p w14:paraId="53A522FB" w14:textId="77777777" w:rsidR="00B4111F" w:rsidRDefault="00B4111F" w:rsidP="00B4111F">
      <w:pPr>
        <w:pStyle w:val="PL"/>
      </w:pPr>
      <w:r>
        <w:t xml:space="preserve">      properties:</w:t>
      </w:r>
    </w:p>
    <w:p w14:paraId="013BD6CC" w14:textId="77777777" w:rsidR="00B4111F" w:rsidRDefault="00B4111F" w:rsidP="00B4111F">
      <w:pPr>
        <w:pStyle w:val="PL"/>
      </w:pPr>
      <w:r>
        <w:t xml:space="preserve">        </w:t>
      </w:r>
      <w:r>
        <w:rPr>
          <w:rFonts w:hint="eastAsia"/>
          <w:lang w:eastAsia="zh-CN"/>
        </w:rPr>
        <w:t>o</w:t>
      </w:r>
      <w:r>
        <w:rPr>
          <w:lang w:eastAsia="zh-CN"/>
        </w:rPr>
        <w:t>rderCriterion</w:t>
      </w:r>
      <w:r>
        <w:t>:</w:t>
      </w:r>
    </w:p>
    <w:p w14:paraId="6FABFAE4" w14:textId="77777777" w:rsidR="00B4111F" w:rsidRDefault="00B4111F" w:rsidP="00B4111F">
      <w:pPr>
        <w:pStyle w:val="PL"/>
      </w:pPr>
      <w:r>
        <w:t xml:space="preserve">          $ref: '#/components/schemas/UeMobilityOrderCriterion'</w:t>
      </w:r>
    </w:p>
    <w:p w14:paraId="33C4F22B" w14:textId="77777777" w:rsidR="00B4111F" w:rsidRDefault="00B4111F" w:rsidP="00B4111F">
      <w:pPr>
        <w:pStyle w:val="PL"/>
      </w:pPr>
      <w:r>
        <w:t xml:space="preserve">        </w:t>
      </w:r>
      <w:r>
        <w:rPr>
          <w:lang w:eastAsia="zh-CN"/>
        </w:rPr>
        <w:t>o</w:t>
      </w:r>
      <w:r>
        <w:rPr>
          <w:rFonts w:hint="eastAsia"/>
          <w:lang w:eastAsia="zh-CN"/>
        </w:rPr>
        <w:t>rder</w:t>
      </w:r>
      <w:r>
        <w:rPr>
          <w:lang w:eastAsia="zh-CN"/>
        </w:rPr>
        <w:t>Direction</w:t>
      </w:r>
      <w:r>
        <w:t>:</w:t>
      </w:r>
    </w:p>
    <w:p w14:paraId="258B2BDF" w14:textId="77777777" w:rsidR="00B4111F" w:rsidRDefault="00B4111F" w:rsidP="00B4111F">
      <w:pPr>
        <w:pStyle w:val="PL"/>
        <w:rPr>
          <w:rFonts w:cs="Courier New"/>
          <w:szCs w:val="16"/>
        </w:rPr>
      </w:pPr>
      <w:r>
        <w:rPr>
          <w:rFonts w:cs="Courier New"/>
          <w:szCs w:val="16"/>
        </w:rPr>
        <w:t xml:space="preserve">          $ref: '#/components/schemas/MatchingDirection'</w:t>
      </w:r>
    </w:p>
    <w:p w14:paraId="671ED217" w14:textId="77777777" w:rsidR="00B4111F" w:rsidRDefault="00B4111F" w:rsidP="00B4111F">
      <w:pPr>
        <w:pStyle w:val="PL"/>
      </w:pPr>
      <w:r>
        <w:t xml:space="preserve">        </w:t>
      </w:r>
      <w:r>
        <w:rPr>
          <w:rFonts w:hint="eastAsia"/>
          <w:lang w:eastAsia="zh-CN"/>
        </w:rPr>
        <w:t>u</w:t>
      </w:r>
      <w:r>
        <w:rPr>
          <w:lang w:eastAsia="zh-CN"/>
        </w:rPr>
        <w:t>eLocOrderInd</w:t>
      </w:r>
      <w:r>
        <w:t>:</w:t>
      </w:r>
    </w:p>
    <w:p w14:paraId="246EB285" w14:textId="77777777" w:rsidR="00B4111F" w:rsidRDefault="00B4111F" w:rsidP="00B4111F">
      <w:pPr>
        <w:pStyle w:val="PL"/>
        <w:rPr>
          <w:lang w:eastAsia="zh-CN"/>
        </w:rPr>
      </w:pPr>
      <w:r>
        <w:rPr>
          <w:rFonts w:hint="eastAsia"/>
          <w:lang w:eastAsia="zh-CN"/>
        </w:rPr>
        <w:t xml:space="preserve"> </w:t>
      </w:r>
      <w:r>
        <w:rPr>
          <w:lang w:eastAsia="zh-CN"/>
        </w:rPr>
        <w:t xml:space="preserve">         type: boolean</w:t>
      </w:r>
    </w:p>
    <w:p w14:paraId="45C35CF3" w14:textId="77777777" w:rsidR="00B4111F" w:rsidRDefault="00B4111F" w:rsidP="00B4111F">
      <w:pPr>
        <w:pStyle w:val="PL"/>
      </w:pPr>
      <w:r>
        <w:t xml:space="preserve">          description: &gt;</w:t>
      </w:r>
    </w:p>
    <w:p w14:paraId="72D1BECD" w14:textId="77777777" w:rsidR="00B4111F" w:rsidRDefault="00B4111F" w:rsidP="00B4111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7391A738" w14:textId="77777777" w:rsidR="00B4111F" w:rsidRDefault="00B4111F" w:rsidP="00B4111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5C90D26" w14:textId="77777777" w:rsidR="00B4111F" w:rsidRDefault="00B4111F" w:rsidP="00B4111F">
      <w:pPr>
        <w:pStyle w:val="PL"/>
        <w:rPr>
          <w:rFonts w:cs="Courier New"/>
          <w:szCs w:val="16"/>
        </w:rPr>
      </w:pPr>
      <w:r>
        <w:t xml:space="preserve">           </w:t>
      </w:r>
      <w:r>
        <w:rPr>
          <w:rFonts w:cs="Arial"/>
          <w:szCs w:val="18"/>
          <w:lang w:eastAsia="zh-CN"/>
        </w:rPr>
        <w:t xml:space="preserve"> omitted.</w:t>
      </w:r>
    </w:p>
    <w:p w14:paraId="7D0A43BE" w14:textId="77777777" w:rsidR="00B4111F" w:rsidRDefault="00B4111F" w:rsidP="00B4111F">
      <w:pPr>
        <w:pStyle w:val="PL"/>
      </w:pPr>
      <w:r>
        <w:t xml:space="preserve">        </w:t>
      </w:r>
      <w:r>
        <w:rPr>
          <w:rFonts w:hint="eastAsia"/>
          <w:lang w:eastAsia="zh-CN"/>
        </w:rPr>
        <w:t>d</w:t>
      </w:r>
      <w:r>
        <w:rPr>
          <w:lang w:eastAsia="zh-CN"/>
        </w:rPr>
        <w:t>istThresholds</w:t>
      </w:r>
      <w:r>
        <w:t>:</w:t>
      </w:r>
    </w:p>
    <w:p w14:paraId="0DD5C12B" w14:textId="77777777" w:rsidR="00B4111F" w:rsidRDefault="00B4111F" w:rsidP="00B4111F">
      <w:pPr>
        <w:pStyle w:val="PL"/>
      </w:pPr>
      <w:r>
        <w:t xml:space="preserve">          type: array</w:t>
      </w:r>
    </w:p>
    <w:p w14:paraId="5C604CE3" w14:textId="77777777" w:rsidR="00B4111F" w:rsidRDefault="00B4111F" w:rsidP="00B4111F">
      <w:pPr>
        <w:pStyle w:val="PL"/>
      </w:pPr>
      <w:r>
        <w:t xml:space="preserve">          items:</w:t>
      </w:r>
    </w:p>
    <w:p w14:paraId="75727821" w14:textId="77777777" w:rsidR="00B4111F" w:rsidRDefault="00B4111F" w:rsidP="00B4111F">
      <w:pPr>
        <w:pStyle w:val="PL"/>
      </w:pPr>
      <w:r>
        <w:t xml:space="preserve">            $ref: 'TS29571_CommonData.yaml#/components/schemas/Uinteger'</w:t>
      </w:r>
    </w:p>
    <w:p w14:paraId="437777C2" w14:textId="77777777" w:rsidR="00B4111F" w:rsidRDefault="00B4111F" w:rsidP="00B4111F">
      <w:pPr>
        <w:pStyle w:val="PL"/>
      </w:pPr>
      <w:r>
        <w:t xml:space="preserve">          minItems: 1</w:t>
      </w:r>
    </w:p>
    <w:p w14:paraId="593A2B5C" w14:textId="77777777" w:rsidR="00B4111F" w:rsidRDefault="00B4111F" w:rsidP="00B4111F">
      <w:pPr>
        <w:pStyle w:val="PL"/>
        <w:rPr>
          <w:lang w:val="en-US"/>
        </w:rPr>
      </w:pPr>
      <w:r>
        <w:t xml:space="preserve">          description: </w:t>
      </w:r>
      <w:r>
        <w:rPr>
          <w:lang w:eastAsia="zh-CN"/>
        </w:rPr>
        <w:t xml:space="preserve">Indicates the </w:t>
      </w:r>
      <w:r>
        <w:t>linear distance threshold.</w:t>
      </w:r>
    </w:p>
    <w:p w14:paraId="279E591E" w14:textId="77777777" w:rsidR="00B4111F" w:rsidRDefault="00B4111F" w:rsidP="00B4111F">
      <w:pPr>
        <w:pStyle w:val="PL"/>
      </w:pPr>
    </w:p>
    <w:p w14:paraId="00CD8E92" w14:textId="77777777" w:rsidR="00B4111F" w:rsidRDefault="00B4111F" w:rsidP="00B4111F">
      <w:pPr>
        <w:pStyle w:val="PL"/>
      </w:pPr>
      <w:r>
        <w:t xml:space="preserve">    PduSessionInfo:</w:t>
      </w:r>
    </w:p>
    <w:p w14:paraId="68E33321" w14:textId="77777777" w:rsidR="00B4111F" w:rsidRDefault="00B4111F" w:rsidP="00B4111F">
      <w:pPr>
        <w:pStyle w:val="PL"/>
      </w:pPr>
      <w:r>
        <w:t xml:space="preserve">      description: Represents combination of PDU Session parameter(s) information.</w:t>
      </w:r>
    </w:p>
    <w:p w14:paraId="6F2D6CC0" w14:textId="77777777" w:rsidR="00B4111F" w:rsidRDefault="00B4111F" w:rsidP="00B4111F">
      <w:pPr>
        <w:pStyle w:val="PL"/>
      </w:pPr>
      <w:r>
        <w:t xml:space="preserve">      type: object</w:t>
      </w:r>
    </w:p>
    <w:p w14:paraId="3CB1FF68" w14:textId="77777777" w:rsidR="00B4111F" w:rsidRDefault="00B4111F" w:rsidP="00B4111F">
      <w:pPr>
        <w:pStyle w:val="PL"/>
      </w:pPr>
      <w:r>
        <w:t xml:space="preserve">      properties:</w:t>
      </w:r>
    </w:p>
    <w:p w14:paraId="13A003CA" w14:textId="77777777" w:rsidR="00B4111F" w:rsidRDefault="00B4111F" w:rsidP="00B4111F">
      <w:pPr>
        <w:pStyle w:val="PL"/>
      </w:pPr>
      <w:r>
        <w:t xml:space="preserve">        pduSessType:</w:t>
      </w:r>
    </w:p>
    <w:p w14:paraId="7CBE0909" w14:textId="77777777" w:rsidR="00B4111F" w:rsidRDefault="00B4111F" w:rsidP="00B4111F">
      <w:pPr>
        <w:pStyle w:val="PL"/>
      </w:pPr>
      <w:r>
        <w:t xml:space="preserve">          $ref: 'TS29571_CommonData.yaml#/components/schemas/PduSessionType'</w:t>
      </w:r>
    </w:p>
    <w:p w14:paraId="216DA85D" w14:textId="77777777" w:rsidR="00B4111F" w:rsidRDefault="00B4111F" w:rsidP="00B4111F">
      <w:pPr>
        <w:pStyle w:val="PL"/>
      </w:pPr>
      <w:r>
        <w:t xml:space="preserve">        sscMode:</w:t>
      </w:r>
    </w:p>
    <w:p w14:paraId="06E0C8A3" w14:textId="77777777" w:rsidR="00B4111F" w:rsidRDefault="00B4111F" w:rsidP="00B4111F">
      <w:pPr>
        <w:pStyle w:val="PL"/>
      </w:pPr>
      <w:r>
        <w:t xml:space="preserve">          $ref: 'TS29571_CommonData.yaml#/components/schemas/SscMode'</w:t>
      </w:r>
    </w:p>
    <w:p w14:paraId="787DC850" w14:textId="77777777" w:rsidR="00B4111F" w:rsidRDefault="00B4111F" w:rsidP="00B4111F">
      <w:pPr>
        <w:pStyle w:val="PL"/>
      </w:pPr>
      <w:r>
        <w:t xml:space="preserve">        accessTypes:</w:t>
      </w:r>
    </w:p>
    <w:p w14:paraId="0C7AA09F" w14:textId="77777777" w:rsidR="00B4111F" w:rsidRDefault="00B4111F" w:rsidP="00B4111F">
      <w:pPr>
        <w:pStyle w:val="PL"/>
        <w:rPr>
          <w:lang w:val="en-US"/>
        </w:rPr>
      </w:pPr>
      <w:r>
        <w:rPr>
          <w:lang w:val="en-US"/>
        </w:rPr>
        <w:t xml:space="preserve">          type: array</w:t>
      </w:r>
    </w:p>
    <w:p w14:paraId="5770BB78" w14:textId="77777777" w:rsidR="00B4111F" w:rsidRDefault="00B4111F" w:rsidP="00B4111F">
      <w:pPr>
        <w:pStyle w:val="PL"/>
        <w:rPr>
          <w:lang w:val="en-US"/>
        </w:rPr>
      </w:pPr>
      <w:r>
        <w:rPr>
          <w:lang w:val="en-US"/>
        </w:rPr>
        <w:t xml:space="preserve">          items:</w:t>
      </w:r>
    </w:p>
    <w:p w14:paraId="1AD4BDEB" w14:textId="77777777" w:rsidR="00B4111F" w:rsidRDefault="00B4111F" w:rsidP="00B4111F">
      <w:pPr>
        <w:pStyle w:val="PL"/>
      </w:pPr>
      <w:r>
        <w:t xml:space="preserve">         </w:t>
      </w:r>
      <w:r>
        <w:rPr>
          <w:lang w:val="en-US"/>
        </w:rPr>
        <w:t xml:space="preserve">  </w:t>
      </w:r>
      <w:r>
        <w:t xml:space="preserve"> $ref: 'TS29571_CommonData.yaml#/components/schemas/AccessType'</w:t>
      </w:r>
    </w:p>
    <w:p w14:paraId="6E86933F" w14:textId="77777777" w:rsidR="00B4111F" w:rsidRDefault="00B4111F" w:rsidP="00B4111F">
      <w:pPr>
        <w:pStyle w:val="PL"/>
      </w:pPr>
      <w:r>
        <w:rPr>
          <w:lang w:val="en-US"/>
        </w:rPr>
        <w:t xml:space="preserve">          </w:t>
      </w:r>
      <w:r>
        <w:t>minItems: 1</w:t>
      </w:r>
    </w:p>
    <w:p w14:paraId="3BCBBE8A" w14:textId="77777777" w:rsidR="00B4111F" w:rsidRDefault="00B4111F" w:rsidP="00B4111F">
      <w:pPr>
        <w:pStyle w:val="PL"/>
      </w:pPr>
    </w:p>
    <w:p w14:paraId="12598848" w14:textId="77777777" w:rsidR="00B4111F" w:rsidRDefault="00B4111F" w:rsidP="00B4111F">
      <w:pPr>
        <w:pStyle w:val="PL"/>
        <w:rPr>
          <w:lang w:val="en-US"/>
        </w:rPr>
      </w:pPr>
      <w:r>
        <w:rPr>
          <w:lang w:val="en-US"/>
        </w:rPr>
        <w:t xml:space="preserve">    PfdDeterminationInfo:</w:t>
      </w:r>
    </w:p>
    <w:p w14:paraId="0FCDE4F6" w14:textId="77777777" w:rsidR="00B4111F" w:rsidRDefault="00B4111F" w:rsidP="00B4111F">
      <w:pPr>
        <w:pStyle w:val="PL"/>
        <w:rPr>
          <w:lang w:val="en-US"/>
        </w:rPr>
      </w:pPr>
      <w:r>
        <w:rPr>
          <w:rFonts w:eastAsia="Batang"/>
        </w:rPr>
        <w:t xml:space="preserve">      description: Represents the PFD Determination information for a known application identifier.</w:t>
      </w:r>
    </w:p>
    <w:p w14:paraId="68D56AAF" w14:textId="77777777" w:rsidR="00B4111F" w:rsidRDefault="00B4111F" w:rsidP="00B4111F">
      <w:pPr>
        <w:pStyle w:val="PL"/>
        <w:rPr>
          <w:lang w:val="en-US"/>
        </w:rPr>
      </w:pPr>
      <w:r>
        <w:rPr>
          <w:lang w:val="en-US"/>
        </w:rPr>
        <w:t xml:space="preserve">      type: object</w:t>
      </w:r>
    </w:p>
    <w:p w14:paraId="5E6ABA0D" w14:textId="77777777" w:rsidR="00B4111F" w:rsidRDefault="00B4111F" w:rsidP="00B4111F">
      <w:pPr>
        <w:pStyle w:val="PL"/>
        <w:rPr>
          <w:lang w:val="en-US"/>
        </w:rPr>
      </w:pPr>
      <w:r>
        <w:rPr>
          <w:lang w:val="en-US"/>
        </w:rPr>
        <w:t xml:space="preserve">      properties:</w:t>
      </w:r>
    </w:p>
    <w:p w14:paraId="3F7075F1" w14:textId="77777777" w:rsidR="00B4111F" w:rsidRDefault="00B4111F" w:rsidP="00B4111F">
      <w:pPr>
        <w:pStyle w:val="PL"/>
        <w:rPr>
          <w:lang w:val="en-US"/>
        </w:rPr>
      </w:pPr>
      <w:r>
        <w:rPr>
          <w:lang w:val="en-US"/>
        </w:rPr>
        <w:t xml:space="preserve">        appId:</w:t>
      </w:r>
    </w:p>
    <w:p w14:paraId="586963A2" w14:textId="77777777" w:rsidR="00B4111F" w:rsidRDefault="00B4111F" w:rsidP="00B4111F">
      <w:pPr>
        <w:pStyle w:val="PL"/>
        <w:rPr>
          <w:lang w:val="en-US"/>
        </w:rPr>
      </w:pPr>
      <w:r>
        <w:rPr>
          <w:lang w:val="en-US"/>
        </w:rPr>
        <w:t xml:space="preserve">          $ref: 'TS29571_CommonData.yaml#/components/schemas/ApplicationId'</w:t>
      </w:r>
    </w:p>
    <w:p w14:paraId="5E2029D2" w14:textId="77777777" w:rsidR="00B4111F" w:rsidRPr="00B45740" w:rsidRDefault="00B4111F" w:rsidP="00B4111F">
      <w:pPr>
        <w:pStyle w:val="PL"/>
        <w:rPr>
          <w:lang w:val="en-US"/>
        </w:rPr>
      </w:pPr>
      <w:r w:rsidRPr="00B45740">
        <w:rPr>
          <w:lang w:val="en-US"/>
        </w:rPr>
        <w:t xml:space="preserve">        s</w:t>
      </w:r>
      <w:r>
        <w:rPr>
          <w:lang w:val="en-US"/>
        </w:rPr>
        <w:t>uggPfdInfoList</w:t>
      </w:r>
      <w:r w:rsidRPr="00B45740">
        <w:rPr>
          <w:lang w:val="en-US"/>
        </w:rPr>
        <w:t>:</w:t>
      </w:r>
    </w:p>
    <w:p w14:paraId="12F153AE" w14:textId="77777777" w:rsidR="00B4111F" w:rsidRPr="00B45740" w:rsidRDefault="00B4111F" w:rsidP="00B4111F">
      <w:pPr>
        <w:pStyle w:val="PL"/>
        <w:rPr>
          <w:lang w:val="en-US"/>
        </w:rPr>
      </w:pPr>
      <w:r w:rsidRPr="00B45740">
        <w:rPr>
          <w:lang w:val="en-US"/>
        </w:rPr>
        <w:t xml:space="preserve">          type: array</w:t>
      </w:r>
    </w:p>
    <w:p w14:paraId="4F23ED63" w14:textId="77777777" w:rsidR="00B4111F" w:rsidRPr="00B45740" w:rsidRDefault="00B4111F" w:rsidP="00B4111F">
      <w:pPr>
        <w:pStyle w:val="PL"/>
        <w:rPr>
          <w:lang w:val="en-US"/>
        </w:rPr>
      </w:pPr>
      <w:r w:rsidRPr="00B45740">
        <w:rPr>
          <w:lang w:val="en-US"/>
        </w:rPr>
        <w:t xml:space="preserve">          items:</w:t>
      </w:r>
    </w:p>
    <w:p w14:paraId="3056CB21" w14:textId="77777777" w:rsidR="00B4111F" w:rsidRPr="00B45740" w:rsidRDefault="00B4111F" w:rsidP="00B4111F">
      <w:pPr>
        <w:pStyle w:val="PL"/>
        <w:rPr>
          <w:lang w:val="en-US"/>
        </w:rPr>
      </w:pPr>
      <w:r w:rsidRPr="00B45740">
        <w:rPr>
          <w:lang w:val="en-US"/>
        </w:rPr>
        <w:t xml:space="preserve">            $ref: '#/components/schemas/Su</w:t>
      </w:r>
      <w:r>
        <w:rPr>
          <w:lang w:val="en-US"/>
        </w:rPr>
        <w:t>ggestedPfdInfo</w:t>
      </w:r>
      <w:r w:rsidRPr="00B45740">
        <w:rPr>
          <w:lang w:val="en-US"/>
        </w:rPr>
        <w:t>'</w:t>
      </w:r>
    </w:p>
    <w:p w14:paraId="0CBB7481" w14:textId="77777777" w:rsidR="00B4111F" w:rsidRDefault="00B4111F" w:rsidP="00B4111F">
      <w:pPr>
        <w:pStyle w:val="PL"/>
        <w:rPr>
          <w:lang w:val="en-US"/>
        </w:rPr>
      </w:pPr>
      <w:r w:rsidRPr="00B45740">
        <w:rPr>
          <w:lang w:val="en-US"/>
        </w:rPr>
        <w:t xml:space="preserve">          minItems: 1</w:t>
      </w:r>
    </w:p>
    <w:p w14:paraId="0E711F3B" w14:textId="77777777" w:rsidR="00B4111F" w:rsidRDefault="00B4111F" w:rsidP="00B4111F">
      <w:pPr>
        <w:pStyle w:val="PL"/>
      </w:pPr>
      <w:r>
        <w:t xml:space="preserve">      required:</w:t>
      </w:r>
    </w:p>
    <w:p w14:paraId="24C7CDE9" w14:textId="77777777" w:rsidR="00B4111F" w:rsidRDefault="00B4111F" w:rsidP="00B4111F">
      <w:pPr>
        <w:pStyle w:val="PL"/>
      </w:pPr>
      <w:r>
        <w:t xml:space="preserve">        - appId</w:t>
      </w:r>
    </w:p>
    <w:p w14:paraId="20333552" w14:textId="77777777" w:rsidR="00B4111F" w:rsidRDefault="00B4111F" w:rsidP="00B4111F">
      <w:pPr>
        <w:pStyle w:val="PL"/>
        <w:rPr>
          <w:lang w:val="en-US"/>
        </w:rPr>
      </w:pPr>
      <w:r>
        <w:rPr>
          <w:lang w:val="en-US"/>
        </w:rPr>
        <w:t xml:space="preserve">        - suggPfdInfoList</w:t>
      </w:r>
    </w:p>
    <w:p w14:paraId="67913DD0" w14:textId="77777777" w:rsidR="00B4111F" w:rsidRDefault="00B4111F" w:rsidP="00B4111F">
      <w:pPr>
        <w:pStyle w:val="PL"/>
        <w:rPr>
          <w:lang w:val="en-US"/>
        </w:rPr>
      </w:pPr>
    </w:p>
    <w:p w14:paraId="49FD4927" w14:textId="77777777" w:rsidR="00B4111F" w:rsidRPr="00B45740" w:rsidRDefault="00B4111F" w:rsidP="00B4111F">
      <w:pPr>
        <w:pStyle w:val="PL"/>
        <w:rPr>
          <w:lang w:val="en-US"/>
        </w:rPr>
      </w:pPr>
      <w:r w:rsidRPr="00B45740">
        <w:rPr>
          <w:lang w:val="en-US"/>
        </w:rPr>
        <w:t xml:space="preserve">    </w:t>
      </w:r>
      <w:r>
        <w:rPr>
          <w:lang w:val="en-US"/>
        </w:rPr>
        <w:t>SuggestedPfd</w:t>
      </w:r>
      <w:r w:rsidRPr="00B45740">
        <w:rPr>
          <w:lang w:val="en-US"/>
        </w:rPr>
        <w:t>Info:</w:t>
      </w:r>
    </w:p>
    <w:p w14:paraId="14EC28EC" w14:textId="77777777" w:rsidR="00B4111F" w:rsidRPr="00B45740" w:rsidRDefault="00B4111F" w:rsidP="00B4111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2EAB1B6" w14:textId="77777777" w:rsidR="00B4111F" w:rsidRPr="00B45740" w:rsidRDefault="00B4111F" w:rsidP="00B4111F">
      <w:pPr>
        <w:pStyle w:val="PL"/>
        <w:rPr>
          <w:lang w:val="en-US"/>
        </w:rPr>
      </w:pPr>
      <w:r w:rsidRPr="00B45740">
        <w:rPr>
          <w:lang w:val="en-US"/>
        </w:rPr>
        <w:t xml:space="preserve">      type: object</w:t>
      </w:r>
    </w:p>
    <w:p w14:paraId="40B07400" w14:textId="77777777" w:rsidR="00B4111F" w:rsidRPr="00B45740" w:rsidRDefault="00B4111F" w:rsidP="00B4111F">
      <w:pPr>
        <w:pStyle w:val="PL"/>
        <w:rPr>
          <w:lang w:val="en-US"/>
        </w:rPr>
      </w:pPr>
      <w:r w:rsidRPr="00B45740">
        <w:rPr>
          <w:lang w:val="en-US"/>
        </w:rPr>
        <w:t xml:space="preserve">      properties:</w:t>
      </w:r>
    </w:p>
    <w:p w14:paraId="4C5EF885" w14:textId="77777777" w:rsidR="00B4111F" w:rsidRPr="00B45740" w:rsidRDefault="00B4111F" w:rsidP="00B4111F">
      <w:pPr>
        <w:pStyle w:val="PL"/>
        <w:rPr>
          <w:lang w:val="en-US"/>
        </w:rPr>
      </w:pPr>
      <w:r w:rsidRPr="00B45740">
        <w:rPr>
          <w:lang w:val="en-US"/>
        </w:rPr>
        <w:t xml:space="preserve">        </w:t>
      </w:r>
      <w:r>
        <w:rPr>
          <w:lang w:val="en-US"/>
        </w:rPr>
        <w:t>pfd</w:t>
      </w:r>
      <w:r w:rsidRPr="00B45740">
        <w:rPr>
          <w:lang w:val="en-US"/>
        </w:rPr>
        <w:t>Id:</w:t>
      </w:r>
    </w:p>
    <w:p w14:paraId="7270DBF5" w14:textId="77777777" w:rsidR="00B4111F" w:rsidRDefault="00B4111F" w:rsidP="00B4111F">
      <w:pPr>
        <w:pStyle w:val="PL"/>
        <w:rPr>
          <w:lang w:val="en-US"/>
        </w:rPr>
      </w:pPr>
      <w:r w:rsidRPr="00B45740">
        <w:rPr>
          <w:lang w:val="en-US"/>
        </w:rPr>
        <w:t xml:space="preserve">          </w:t>
      </w:r>
      <w:r>
        <w:rPr>
          <w:lang w:val="en-US"/>
        </w:rPr>
        <w:t>type: string</w:t>
      </w:r>
    </w:p>
    <w:p w14:paraId="6EB33771" w14:textId="77777777" w:rsidR="00B4111F" w:rsidRDefault="00B4111F" w:rsidP="00B4111F">
      <w:pPr>
        <w:pStyle w:val="PL"/>
        <w:rPr>
          <w:lang w:val="en-US"/>
        </w:rPr>
      </w:pPr>
      <w:r w:rsidRPr="0086296C">
        <w:rPr>
          <w:lang w:val="en-US"/>
        </w:rPr>
        <w:t xml:space="preserve">          description: </w:t>
      </w:r>
      <w:r>
        <w:rPr>
          <w:lang w:val="en-US"/>
        </w:rPr>
        <w:t>&gt;</w:t>
      </w:r>
    </w:p>
    <w:p w14:paraId="6C62EA8D" w14:textId="77777777" w:rsidR="00B4111F" w:rsidRDefault="00B4111F" w:rsidP="00B4111F">
      <w:pPr>
        <w:pStyle w:val="PL"/>
        <w:rPr>
          <w:lang w:val="en-US"/>
        </w:rPr>
      </w:pPr>
      <w:r>
        <w:rPr>
          <w:lang w:val="en-US"/>
        </w:rPr>
        <w:t xml:space="preserve">            </w:t>
      </w:r>
      <w:r w:rsidRPr="0086296C">
        <w:rPr>
          <w:lang w:val="en-US"/>
        </w:rPr>
        <w:t>Identifier of the PFD (i.e. new PFD ID assigned by NWDAF or existing PFD ID retrieved</w:t>
      </w:r>
    </w:p>
    <w:p w14:paraId="29CD10D8" w14:textId="77777777" w:rsidR="00B4111F" w:rsidRDefault="00B4111F" w:rsidP="00B4111F">
      <w:pPr>
        <w:pStyle w:val="PL"/>
        <w:rPr>
          <w:lang w:val="en-US"/>
        </w:rPr>
      </w:pPr>
      <w:r>
        <w:rPr>
          <w:lang w:val="en-US"/>
        </w:rPr>
        <w:t xml:space="preserve">           </w:t>
      </w:r>
      <w:r w:rsidRPr="0086296C">
        <w:rPr>
          <w:lang w:val="en-US"/>
        </w:rPr>
        <w:t xml:space="preserve"> from UDR which was generated by NWDAF).</w:t>
      </w:r>
    </w:p>
    <w:p w14:paraId="3B0BFE6B" w14:textId="77777777" w:rsidR="00B4111F" w:rsidRDefault="00B4111F" w:rsidP="00B4111F">
      <w:pPr>
        <w:pStyle w:val="PL"/>
        <w:rPr>
          <w:lang w:val="en-US"/>
        </w:rPr>
      </w:pPr>
      <w:r>
        <w:rPr>
          <w:lang w:val="en-US"/>
        </w:rPr>
        <w:t xml:space="preserve">        ip3TupleList:</w:t>
      </w:r>
    </w:p>
    <w:p w14:paraId="562C2171" w14:textId="77777777" w:rsidR="00B4111F" w:rsidRDefault="00B4111F" w:rsidP="00B4111F">
      <w:pPr>
        <w:pStyle w:val="PL"/>
        <w:rPr>
          <w:lang w:val="en-US"/>
        </w:rPr>
      </w:pPr>
      <w:r>
        <w:rPr>
          <w:lang w:val="en-US"/>
        </w:rPr>
        <w:t xml:space="preserve">          type: array</w:t>
      </w:r>
    </w:p>
    <w:p w14:paraId="760BCC55" w14:textId="77777777" w:rsidR="00B4111F" w:rsidRDefault="00B4111F" w:rsidP="00B4111F">
      <w:pPr>
        <w:pStyle w:val="PL"/>
        <w:rPr>
          <w:lang w:val="en-US"/>
        </w:rPr>
      </w:pPr>
      <w:r>
        <w:rPr>
          <w:lang w:val="en-US"/>
        </w:rPr>
        <w:t xml:space="preserve">          items:</w:t>
      </w:r>
    </w:p>
    <w:p w14:paraId="3DAAC261" w14:textId="77777777" w:rsidR="00B4111F" w:rsidRDefault="00B4111F" w:rsidP="00B4111F">
      <w:pPr>
        <w:pStyle w:val="PL"/>
        <w:rPr>
          <w:lang w:val="en-US"/>
        </w:rPr>
      </w:pPr>
      <w:r>
        <w:rPr>
          <w:lang w:val="en-US"/>
        </w:rPr>
        <w:t xml:space="preserve">            type: string</w:t>
      </w:r>
    </w:p>
    <w:p w14:paraId="5AEFD37C" w14:textId="77777777" w:rsidR="00B4111F" w:rsidRDefault="00B4111F" w:rsidP="00B4111F">
      <w:pPr>
        <w:pStyle w:val="PL"/>
      </w:pPr>
      <w:r>
        <w:rPr>
          <w:lang w:val="en-US"/>
        </w:rPr>
        <w:t xml:space="preserve">          </w:t>
      </w:r>
      <w:r>
        <w:t>minItems: 1</w:t>
      </w:r>
    </w:p>
    <w:p w14:paraId="3D912A7E" w14:textId="77777777" w:rsidR="00B4111F" w:rsidRDefault="00B4111F" w:rsidP="00B4111F">
      <w:pPr>
        <w:pStyle w:val="PL"/>
        <w:rPr>
          <w:lang w:eastAsia="zh-CN"/>
        </w:rPr>
      </w:pPr>
      <w:r>
        <w:t xml:space="preserve">          description: </w:t>
      </w:r>
      <w:r>
        <w:rPr>
          <w:lang w:eastAsia="zh-CN"/>
        </w:rPr>
        <w:t>&gt;</w:t>
      </w:r>
    </w:p>
    <w:p w14:paraId="0517F393" w14:textId="77777777" w:rsidR="00B4111F" w:rsidRDefault="00B4111F" w:rsidP="00B4111F">
      <w:pPr>
        <w:pStyle w:val="PL"/>
      </w:pPr>
      <w:r>
        <w:rPr>
          <w:rFonts w:cs="Courier New"/>
          <w:szCs w:val="16"/>
        </w:rPr>
        <w:t xml:space="preserve">            </w:t>
      </w:r>
      <w:r>
        <w:t>Represents a 3-tuple with protocol, server ip and server port for UL/DL</w:t>
      </w:r>
    </w:p>
    <w:p w14:paraId="02E8130A" w14:textId="77777777" w:rsidR="00B4111F" w:rsidRDefault="00B4111F" w:rsidP="00B4111F">
      <w:pPr>
        <w:pStyle w:val="PL"/>
      </w:pPr>
      <w:r>
        <w:rPr>
          <w:rFonts w:cs="Courier New"/>
          <w:szCs w:val="16"/>
        </w:rPr>
        <w:t xml:space="preserve">           </w:t>
      </w:r>
      <w:r>
        <w:t xml:space="preserve"> application traffic. The content of the string has the same encoding as the IPFilterRule</w:t>
      </w:r>
    </w:p>
    <w:p w14:paraId="1C2F28CC" w14:textId="77777777" w:rsidR="00B4111F" w:rsidRDefault="00B4111F" w:rsidP="00B4111F">
      <w:pPr>
        <w:pStyle w:val="PL"/>
        <w:rPr>
          <w:lang w:val="en-US"/>
        </w:rPr>
      </w:pPr>
      <w:r>
        <w:t xml:space="preserve">            AVP value as defined in IETF RFC 6733.</w:t>
      </w:r>
    </w:p>
    <w:p w14:paraId="583CDC7F" w14:textId="77777777" w:rsidR="00B4111F" w:rsidRDefault="00B4111F" w:rsidP="00B4111F">
      <w:pPr>
        <w:pStyle w:val="PL"/>
      </w:pPr>
      <w:r>
        <w:t xml:space="preserve">        urls:</w:t>
      </w:r>
    </w:p>
    <w:p w14:paraId="31E3E26F" w14:textId="77777777" w:rsidR="00B4111F" w:rsidRDefault="00B4111F" w:rsidP="00B4111F">
      <w:pPr>
        <w:pStyle w:val="PL"/>
      </w:pPr>
      <w:r>
        <w:t xml:space="preserve">          type: array</w:t>
      </w:r>
    </w:p>
    <w:p w14:paraId="0E727E31" w14:textId="77777777" w:rsidR="00B4111F" w:rsidRDefault="00B4111F" w:rsidP="00B4111F">
      <w:pPr>
        <w:pStyle w:val="PL"/>
      </w:pPr>
      <w:r>
        <w:t xml:space="preserve">          items:</w:t>
      </w:r>
    </w:p>
    <w:p w14:paraId="595FC450" w14:textId="77777777" w:rsidR="00B4111F" w:rsidRDefault="00B4111F" w:rsidP="00B4111F">
      <w:pPr>
        <w:pStyle w:val="PL"/>
      </w:pPr>
      <w:r>
        <w:t xml:space="preserve">            type: string</w:t>
      </w:r>
    </w:p>
    <w:p w14:paraId="49FB18D7" w14:textId="77777777" w:rsidR="00B4111F" w:rsidRDefault="00B4111F" w:rsidP="00B4111F">
      <w:pPr>
        <w:pStyle w:val="PL"/>
      </w:pPr>
      <w:r>
        <w:t xml:space="preserve">          minItems: 1</w:t>
      </w:r>
    </w:p>
    <w:p w14:paraId="40F4B989" w14:textId="77777777" w:rsidR="00B4111F" w:rsidRDefault="00B4111F" w:rsidP="00B4111F">
      <w:pPr>
        <w:pStyle w:val="PL"/>
      </w:pPr>
      <w:r>
        <w:t xml:space="preserve">          description: Represents the significant parts of the URL to be matched, e.g. host name.</w:t>
      </w:r>
    </w:p>
    <w:p w14:paraId="077E96E9" w14:textId="77777777" w:rsidR="00B4111F" w:rsidRDefault="00B4111F" w:rsidP="00B4111F">
      <w:pPr>
        <w:pStyle w:val="PL"/>
      </w:pPr>
      <w:r>
        <w:t xml:space="preserve">        domainNames:</w:t>
      </w:r>
    </w:p>
    <w:p w14:paraId="1E702FD4" w14:textId="77777777" w:rsidR="00B4111F" w:rsidRDefault="00B4111F" w:rsidP="00B4111F">
      <w:pPr>
        <w:pStyle w:val="PL"/>
      </w:pPr>
      <w:r>
        <w:t xml:space="preserve">          type: array</w:t>
      </w:r>
    </w:p>
    <w:p w14:paraId="50E7A0EC" w14:textId="77777777" w:rsidR="00B4111F" w:rsidRDefault="00B4111F" w:rsidP="00B4111F">
      <w:pPr>
        <w:pStyle w:val="PL"/>
      </w:pPr>
      <w:r>
        <w:t xml:space="preserve">          items:</w:t>
      </w:r>
    </w:p>
    <w:p w14:paraId="61154D75" w14:textId="77777777" w:rsidR="00B4111F" w:rsidRDefault="00B4111F" w:rsidP="00B4111F">
      <w:pPr>
        <w:pStyle w:val="PL"/>
      </w:pPr>
      <w:r>
        <w:t xml:space="preserve">            type: string</w:t>
      </w:r>
    </w:p>
    <w:p w14:paraId="09496589" w14:textId="77777777" w:rsidR="00B4111F" w:rsidRDefault="00B4111F" w:rsidP="00B4111F">
      <w:pPr>
        <w:pStyle w:val="PL"/>
      </w:pPr>
      <w:r>
        <w:t xml:space="preserve">          minItems: 1</w:t>
      </w:r>
    </w:p>
    <w:p w14:paraId="5FC8FF0D" w14:textId="77777777" w:rsidR="00B4111F" w:rsidRDefault="00B4111F" w:rsidP="00B4111F">
      <w:pPr>
        <w:pStyle w:val="PL"/>
      </w:pPr>
      <w:r>
        <w:t xml:space="preserve">          description: Represents Domain name matching criteria.</w:t>
      </w:r>
    </w:p>
    <w:p w14:paraId="3CED7E19" w14:textId="77777777" w:rsidR="00B4111F" w:rsidRDefault="00B4111F" w:rsidP="00B4111F">
      <w:pPr>
        <w:pStyle w:val="PL"/>
      </w:pPr>
      <w:r>
        <w:t xml:space="preserve">        dnProtocol:</w:t>
      </w:r>
    </w:p>
    <w:p w14:paraId="7E0B5FE4" w14:textId="77777777" w:rsidR="00B4111F" w:rsidRDefault="00B4111F" w:rsidP="00B4111F">
      <w:pPr>
        <w:pStyle w:val="PL"/>
      </w:pPr>
      <w:r>
        <w:t xml:space="preserve">          $ref: 'TS29122_PfdManagement.yaml#/components/schemas/DomainNameProtocol'</w:t>
      </w:r>
    </w:p>
    <w:p w14:paraId="156AB3BA" w14:textId="77777777" w:rsidR="00B4111F" w:rsidRDefault="00B4111F" w:rsidP="00B4111F">
      <w:pPr>
        <w:pStyle w:val="PL"/>
      </w:pPr>
      <w:r>
        <w:t xml:space="preserve">        pfdConfidence:</w:t>
      </w:r>
    </w:p>
    <w:p w14:paraId="397DB0D3" w14:textId="77777777" w:rsidR="00B4111F" w:rsidRDefault="00B4111F" w:rsidP="00B4111F">
      <w:pPr>
        <w:pStyle w:val="PL"/>
      </w:pPr>
      <w:r>
        <w:t xml:space="preserve">          $ref: 'TS29571_CommonData.yaml#/components/schemas/Uinteger'</w:t>
      </w:r>
    </w:p>
    <w:p w14:paraId="25F568B8" w14:textId="77777777" w:rsidR="00B4111F" w:rsidRDefault="00B4111F" w:rsidP="00B4111F">
      <w:pPr>
        <w:pStyle w:val="PL"/>
      </w:pPr>
      <w:r>
        <w:t xml:space="preserve">      required:</w:t>
      </w:r>
    </w:p>
    <w:p w14:paraId="52BF1B0E" w14:textId="77777777" w:rsidR="00B4111F" w:rsidRDefault="00B4111F" w:rsidP="00B4111F">
      <w:pPr>
        <w:pStyle w:val="PL"/>
      </w:pPr>
      <w:r>
        <w:t xml:space="preserve">        - pfdId</w:t>
      </w:r>
    </w:p>
    <w:p w14:paraId="087DDB7B" w14:textId="77777777" w:rsidR="00B4111F" w:rsidRDefault="00B4111F" w:rsidP="00B4111F">
      <w:pPr>
        <w:pStyle w:val="PL"/>
      </w:pPr>
    </w:p>
    <w:p w14:paraId="5F59A6AB" w14:textId="77777777" w:rsidR="00B4111F" w:rsidRDefault="00B4111F" w:rsidP="00B4111F">
      <w:pPr>
        <w:pStyle w:val="PL"/>
      </w:pPr>
      <w:r>
        <w:t xml:space="preserve">    PduSesTrafficInfo:</w:t>
      </w:r>
    </w:p>
    <w:p w14:paraId="0D5BD5AD" w14:textId="77777777" w:rsidR="00B4111F" w:rsidRDefault="00B4111F" w:rsidP="00B4111F">
      <w:pPr>
        <w:pStyle w:val="PL"/>
      </w:pPr>
      <w:r>
        <w:t xml:space="preserve">      description: Represents the PDU Set traffic analytics information.</w:t>
      </w:r>
    </w:p>
    <w:p w14:paraId="17210260" w14:textId="77777777" w:rsidR="00B4111F" w:rsidRDefault="00B4111F" w:rsidP="00B4111F">
      <w:pPr>
        <w:pStyle w:val="PL"/>
      </w:pPr>
      <w:r>
        <w:t xml:space="preserve">      type: object</w:t>
      </w:r>
    </w:p>
    <w:p w14:paraId="6864DD03" w14:textId="77777777" w:rsidR="00B4111F" w:rsidRDefault="00B4111F" w:rsidP="00B4111F">
      <w:pPr>
        <w:pStyle w:val="PL"/>
      </w:pPr>
      <w:r>
        <w:t xml:space="preserve">      properties:</w:t>
      </w:r>
    </w:p>
    <w:p w14:paraId="007FA884" w14:textId="77777777" w:rsidR="00B4111F" w:rsidRDefault="00B4111F" w:rsidP="00B4111F">
      <w:pPr>
        <w:pStyle w:val="PL"/>
      </w:pPr>
      <w:r>
        <w:t xml:space="preserve">        </w:t>
      </w:r>
      <w:r>
        <w:rPr>
          <w:lang w:eastAsia="zh-CN"/>
        </w:rPr>
        <w:t>supis</w:t>
      </w:r>
      <w:r>
        <w:t>:</w:t>
      </w:r>
    </w:p>
    <w:p w14:paraId="3C707D0F" w14:textId="77777777" w:rsidR="00B4111F" w:rsidRDefault="00B4111F" w:rsidP="00B4111F">
      <w:pPr>
        <w:pStyle w:val="PL"/>
      </w:pPr>
      <w:r>
        <w:t xml:space="preserve">          type: array</w:t>
      </w:r>
    </w:p>
    <w:p w14:paraId="427A8FA0" w14:textId="77777777" w:rsidR="00B4111F" w:rsidRDefault="00B4111F" w:rsidP="00B4111F">
      <w:pPr>
        <w:pStyle w:val="PL"/>
      </w:pPr>
      <w:r>
        <w:t xml:space="preserve">          items:</w:t>
      </w:r>
    </w:p>
    <w:p w14:paraId="72E4D6FF" w14:textId="77777777" w:rsidR="00B4111F" w:rsidRDefault="00B4111F" w:rsidP="00B4111F">
      <w:pPr>
        <w:pStyle w:val="PL"/>
      </w:pPr>
      <w:r>
        <w:t xml:space="preserve">            $ref: 'TS29571_CommonData.yaml#/components/schemas/Supi'</w:t>
      </w:r>
    </w:p>
    <w:p w14:paraId="5018E7BA" w14:textId="77777777" w:rsidR="00B4111F" w:rsidRDefault="00B4111F" w:rsidP="00B4111F">
      <w:pPr>
        <w:pStyle w:val="PL"/>
      </w:pPr>
      <w:r>
        <w:t xml:space="preserve">          minItems: 1</w:t>
      </w:r>
    </w:p>
    <w:p w14:paraId="667EA468" w14:textId="77777777" w:rsidR="00B4111F" w:rsidRDefault="00B4111F" w:rsidP="00B4111F">
      <w:pPr>
        <w:pStyle w:val="PL"/>
      </w:pPr>
      <w:r>
        <w:t xml:space="preserve">        dnn:</w:t>
      </w:r>
    </w:p>
    <w:p w14:paraId="237621D2" w14:textId="77777777" w:rsidR="00B4111F" w:rsidRDefault="00B4111F" w:rsidP="00B4111F">
      <w:pPr>
        <w:pStyle w:val="PL"/>
      </w:pPr>
      <w:r>
        <w:t xml:space="preserve">          $ref: 'TS29571_CommonData.yaml#/components/schemas/Dnn'</w:t>
      </w:r>
    </w:p>
    <w:p w14:paraId="05FC2852" w14:textId="77777777" w:rsidR="00B4111F" w:rsidRDefault="00B4111F" w:rsidP="00B4111F">
      <w:pPr>
        <w:pStyle w:val="PL"/>
      </w:pPr>
      <w:r>
        <w:t xml:space="preserve">        snssai:</w:t>
      </w:r>
    </w:p>
    <w:p w14:paraId="35A379A7" w14:textId="77777777" w:rsidR="00B4111F" w:rsidRDefault="00B4111F" w:rsidP="00B4111F">
      <w:pPr>
        <w:pStyle w:val="PL"/>
      </w:pPr>
      <w:r>
        <w:t xml:space="preserve">          $ref: 'TS29571_CommonData.yaml#/components/schemas/Snssai'</w:t>
      </w:r>
    </w:p>
    <w:p w14:paraId="5B7EC76B" w14:textId="77777777" w:rsidR="00B4111F" w:rsidRDefault="00B4111F" w:rsidP="00B4111F">
      <w:pPr>
        <w:pStyle w:val="PL"/>
      </w:pPr>
      <w:r>
        <w:t xml:space="preserve">        </w:t>
      </w:r>
      <w:r>
        <w:rPr>
          <w:lang w:eastAsia="zh-CN"/>
        </w:rPr>
        <w:t>tdMatchTrafs</w:t>
      </w:r>
      <w:r>
        <w:t>:</w:t>
      </w:r>
    </w:p>
    <w:p w14:paraId="29B54637" w14:textId="77777777" w:rsidR="00B4111F" w:rsidRDefault="00B4111F" w:rsidP="00B4111F">
      <w:pPr>
        <w:pStyle w:val="PL"/>
      </w:pPr>
      <w:r>
        <w:t xml:space="preserve">          type: array</w:t>
      </w:r>
    </w:p>
    <w:p w14:paraId="2A536680" w14:textId="77777777" w:rsidR="00B4111F" w:rsidRDefault="00B4111F" w:rsidP="00B4111F">
      <w:pPr>
        <w:pStyle w:val="PL"/>
      </w:pPr>
      <w:r>
        <w:t xml:space="preserve">          items:</w:t>
      </w:r>
    </w:p>
    <w:p w14:paraId="5C901105" w14:textId="77777777" w:rsidR="00B4111F" w:rsidRDefault="00B4111F" w:rsidP="00B4111F">
      <w:pPr>
        <w:pStyle w:val="PL"/>
      </w:pPr>
      <w:r>
        <w:t xml:space="preserve">            $ref: '#/components/schemas/</w:t>
      </w:r>
      <w:r>
        <w:rPr>
          <w:lang w:eastAsia="zh-CN"/>
        </w:rPr>
        <w:t>TdTraffic</w:t>
      </w:r>
      <w:r>
        <w:t>'</w:t>
      </w:r>
    </w:p>
    <w:p w14:paraId="1DE9C276" w14:textId="77777777" w:rsidR="00B4111F" w:rsidRDefault="00B4111F" w:rsidP="00B4111F">
      <w:pPr>
        <w:pStyle w:val="PL"/>
      </w:pPr>
      <w:r>
        <w:t xml:space="preserve">          minItems: 1</w:t>
      </w:r>
    </w:p>
    <w:p w14:paraId="2BD5F3F2" w14:textId="77777777" w:rsidR="00B4111F" w:rsidRDefault="00B4111F" w:rsidP="00B4111F">
      <w:pPr>
        <w:pStyle w:val="PL"/>
      </w:pPr>
      <w:r>
        <w:t xml:space="preserve">        </w:t>
      </w:r>
      <w:r>
        <w:rPr>
          <w:lang w:eastAsia="zh-CN"/>
        </w:rPr>
        <w:t>tdUnmatchTrafs</w:t>
      </w:r>
      <w:r>
        <w:t>:</w:t>
      </w:r>
    </w:p>
    <w:p w14:paraId="49FC64E7" w14:textId="77777777" w:rsidR="00B4111F" w:rsidRDefault="00B4111F" w:rsidP="00B4111F">
      <w:pPr>
        <w:pStyle w:val="PL"/>
      </w:pPr>
      <w:r>
        <w:t xml:space="preserve">          type: array</w:t>
      </w:r>
    </w:p>
    <w:p w14:paraId="72B7D186" w14:textId="77777777" w:rsidR="00B4111F" w:rsidRDefault="00B4111F" w:rsidP="00B4111F">
      <w:pPr>
        <w:pStyle w:val="PL"/>
      </w:pPr>
      <w:r>
        <w:t xml:space="preserve">          items:</w:t>
      </w:r>
    </w:p>
    <w:p w14:paraId="10EDF932" w14:textId="77777777" w:rsidR="00B4111F" w:rsidRDefault="00B4111F" w:rsidP="00B4111F">
      <w:pPr>
        <w:pStyle w:val="PL"/>
      </w:pPr>
      <w:r>
        <w:t xml:space="preserve">            $ref: '#/components/schemas/</w:t>
      </w:r>
      <w:r>
        <w:rPr>
          <w:lang w:eastAsia="zh-CN"/>
        </w:rPr>
        <w:t>TdTraffic</w:t>
      </w:r>
      <w:r>
        <w:t>'</w:t>
      </w:r>
    </w:p>
    <w:p w14:paraId="147D9BDA" w14:textId="77777777" w:rsidR="00B4111F" w:rsidRDefault="00B4111F" w:rsidP="00B4111F">
      <w:pPr>
        <w:pStyle w:val="PL"/>
      </w:pPr>
      <w:r>
        <w:t xml:space="preserve">          minItems: 1</w:t>
      </w:r>
    </w:p>
    <w:p w14:paraId="31D0C5E0" w14:textId="77777777" w:rsidR="00B4111F" w:rsidRDefault="00B4111F" w:rsidP="00B4111F">
      <w:pPr>
        <w:pStyle w:val="PL"/>
      </w:pPr>
      <w:r>
        <w:t xml:space="preserve">      allOf:</w:t>
      </w:r>
    </w:p>
    <w:p w14:paraId="3143E763" w14:textId="77777777" w:rsidR="00B4111F" w:rsidRDefault="00B4111F" w:rsidP="00B4111F">
      <w:pPr>
        <w:pStyle w:val="PL"/>
      </w:pPr>
      <w:r>
        <w:t xml:space="preserve">        - anyOf:</w:t>
      </w:r>
    </w:p>
    <w:p w14:paraId="15107F9C" w14:textId="77777777" w:rsidR="00B4111F" w:rsidRDefault="00B4111F" w:rsidP="00B4111F">
      <w:pPr>
        <w:pStyle w:val="PL"/>
      </w:pPr>
      <w:r>
        <w:t xml:space="preserve">          - required: [dnn]</w:t>
      </w:r>
    </w:p>
    <w:p w14:paraId="34FC3174" w14:textId="77777777" w:rsidR="00B4111F" w:rsidRDefault="00B4111F" w:rsidP="00B4111F">
      <w:pPr>
        <w:pStyle w:val="PL"/>
      </w:pPr>
      <w:r>
        <w:t xml:space="preserve">          - required: [snssai]</w:t>
      </w:r>
    </w:p>
    <w:p w14:paraId="4A02084E" w14:textId="77777777" w:rsidR="00B4111F" w:rsidRDefault="00B4111F" w:rsidP="00B4111F">
      <w:pPr>
        <w:pStyle w:val="PL"/>
      </w:pPr>
      <w:r>
        <w:t xml:space="preserve">        - anyOf:</w:t>
      </w:r>
    </w:p>
    <w:p w14:paraId="4B057805" w14:textId="77777777" w:rsidR="00B4111F" w:rsidRDefault="00B4111F" w:rsidP="00B4111F">
      <w:pPr>
        <w:pStyle w:val="PL"/>
      </w:pPr>
      <w:r>
        <w:t xml:space="preserve">          - required: [tdMatchTrafs]</w:t>
      </w:r>
    </w:p>
    <w:p w14:paraId="2BDA2FEF" w14:textId="77777777" w:rsidR="00B4111F" w:rsidRDefault="00B4111F" w:rsidP="00B4111F">
      <w:pPr>
        <w:pStyle w:val="PL"/>
      </w:pPr>
      <w:r>
        <w:t xml:space="preserve">          - required: [tdUnmatchTrafs]</w:t>
      </w:r>
    </w:p>
    <w:p w14:paraId="6C6DAEAD" w14:textId="77777777" w:rsidR="00B4111F" w:rsidRDefault="00B4111F" w:rsidP="00B4111F">
      <w:pPr>
        <w:pStyle w:val="PL"/>
      </w:pPr>
    </w:p>
    <w:p w14:paraId="46D30E4B" w14:textId="77777777" w:rsidR="00B4111F" w:rsidRDefault="00B4111F" w:rsidP="00B4111F">
      <w:pPr>
        <w:pStyle w:val="PL"/>
      </w:pPr>
      <w:r>
        <w:t xml:space="preserve">    </w:t>
      </w:r>
      <w:r>
        <w:rPr>
          <w:lang w:eastAsia="zh-CN"/>
        </w:rPr>
        <w:t>TdTraffic</w:t>
      </w:r>
      <w:r>
        <w:t>:</w:t>
      </w:r>
    </w:p>
    <w:p w14:paraId="29D83F5F" w14:textId="77777777" w:rsidR="00B4111F" w:rsidRDefault="00B4111F" w:rsidP="00B4111F">
      <w:pPr>
        <w:pStyle w:val="PL"/>
      </w:pPr>
      <w:r>
        <w:t xml:space="preserve">      description: </w:t>
      </w:r>
      <w:r>
        <w:rPr>
          <w:lang w:eastAsia="zh-CN"/>
        </w:rPr>
        <w:t xml:space="preserve">Represents </w:t>
      </w:r>
      <w:r>
        <w:t>traffic that matches or unmatches Traffic Descriptor of URSP rule.</w:t>
      </w:r>
    </w:p>
    <w:p w14:paraId="6803D71B" w14:textId="77777777" w:rsidR="00B4111F" w:rsidRDefault="00B4111F" w:rsidP="00B4111F">
      <w:pPr>
        <w:pStyle w:val="PL"/>
      </w:pPr>
      <w:r>
        <w:t xml:space="preserve">      type: object</w:t>
      </w:r>
    </w:p>
    <w:p w14:paraId="76601E77" w14:textId="77777777" w:rsidR="00B4111F" w:rsidRDefault="00B4111F" w:rsidP="00B4111F">
      <w:pPr>
        <w:pStyle w:val="PL"/>
      </w:pPr>
      <w:r>
        <w:t xml:space="preserve">      properties:</w:t>
      </w:r>
    </w:p>
    <w:p w14:paraId="607DBE81" w14:textId="77777777" w:rsidR="00B4111F" w:rsidRDefault="00B4111F" w:rsidP="00B4111F">
      <w:pPr>
        <w:pStyle w:val="PL"/>
      </w:pPr>
      <w:r>
        <w:t xml:space="preserve">        </w:t>
      </w:r>
      <w:r>
        <w:rPr>
          <w:lang w:eastAsia="zh-CN"/>
        </w:rPr>
        <w:t>pduSesTrafReqs</w:t>
      </w:r>
      <w:r>
        <w:t>:</w:t>
      </w:r>
    </w:p>
    <w:p w14:paraId="53023DB1" w14:textId="77777777" w:rsidR="00B4111F" w:rsidRDefault="00B4111F" w:rsidP="00B4111F">
      <w:pPr>
        <w:pStyle w:val="PL"/>
      </w:pPr>
      <w:r>
        <w:t xml:space="preserve">          type: array</w:t>
      </w:r>
    </w:p>
    <w:p w14:paraId="18059F8C" w14:textId="77777777" w:rsidR="00B4111F" w:rsidRDefault="00B4111F" w:rsidP="00B4111F">
      <w:pPr>
        <w:pStyle w:val="PL"/>
      </w:pPr>
      <w:r>
        <w:t xml:space="preserve">          items:</w:t>
      </w:r>
    </w:p>
    <w:p w14:paraId="2AC67515" w14:textId="77777777" w:rsidR="00B4111F" w:rsidRDefault="00B4111F" w:rsidP="00B4111F">
      <w:pPr>
        <w:pStyle w:val="PL"/>
      </w:pPr>
      <w:r>
        <w:t xml:space="preserve">            $ref: '#/components/schemas/</w:t>
      </w:r>
      <w:r>
        <w:rPr>
          <w:lang w:eastAsia="zh-CN"/>
        </w:rPr>
        <w:t>PduSesTrafficReq</w:t>
      </w:r>
      <w:r>
        <w:t>'</w:t>
      </w:r>
    </w:p>
    <w:p w14:paraId="1A867B73" w14:textId="77777777" w:rsidR="00B4111F" w:rsidRDefault="00B4111F" w:rsidP="00B4111F">
      <w:pPr>
        <w:pStyle w:val="PL"/>
      </w:pPr>
      <w:r>
        <w:t xml:space="preserve">          minItems: 1</w:t>
      </w:r>
    </w:p>
    <w:p w14:paraId="343AB5EE" w14:textId="77777777" w:rsidR="00B4111F" w:rsidRDefault="00B4111F" w:rsidP="00B4111F">
      <w:pPr>
        <w:pStyle w:val="PL"/>
      </w:pPr>
      <w:r>
        <w:t xml:space="preserve">        ulVol:</w:t>
      </w:r>
    </w:p>
    <w:p w14:paraId="4B624C6B" w14:textId="77777777" w:rsidR="00B4111F" w:rsidRDefault="00B4111F" w:rsidP="00B4111F">
      <w:pPr>
        <w:pStyle w:val="PL"/>
      </w:pPr>
      <w:r>
        <w:t xml:space="preserve">          $ref: 'TS29122_CommonData.yaml#/components/schemas/Volume'</w:t>
      </w:r>
    </w:p>
    <w:p w14:paraId="151A805D" w14:textId="77777777" w:rsidR="00B4111F" w:rsidRDefault="00B4111F" w:rsidP="00B4111F">
      <w:pPr>
        <w:pStyle w:val="PL"/>
      </w:pPr>
      <w:r>
        <w:t xml:space="preserve">        dlVol:</w:t>
      </w:r>
    </w:p>
    <w:p w14:paraId="34BB1AF2" w14:textId="77777777" w:rsidR="00B4111F" w:rsidRDefault="00B4111F" w:rsidP="00B4111F">
      <w:pPr>
        <w:pStyle w:val="PL"/>
      </w:pPr>
      <w:r>
        <w:t xml:space="preserve">          $ref: 'TS29122_CommonData.yaml#/components/schemas/Volume'</w:t>
      </w:r>
    </w:p>
    <w:p w14:paraId="0905815F" w14:textId="77777777" w:rsidR="00B4111F" w:rsidRDefault="00B4111F" w:rsidP="00B4111F">
      <w:pPr>
        <w:pStyle w:val="PL"/>
      </w:pPr>
      <w:r>
        <w:t xml:space="preserve">        allVol:</w:t>
      </w:r>
    </w:p>
    <w:p w14:paraId="3340C99E" w14:textId="77777777" w:rsidR="00B4111F" w:rsidRDefault="00B4111F" w:rsidP="00B4111F">
      <w:pPr>
        <w:pStyle w:val="PL"/>
      </w:pPr>
      <w:r>
        <w:t xml:space="preserve">          $ref: 'TS29122_CommonData.yaml#/components/schemas/Volume'</w:t>
      </w:r>
    </w:p>
    <w:p w14:paraId="57837D67" w14:textId="77777777" w:rsidR="00B4111F" w:rsidRDefault="00B4111F" w:rsidP="00B4111F">
      <w:pPr>
        <w:pStyle w:val="PL"/>
      </w:pPr>
      <w:r>
        <w:t xml:space="preserve">        ulNumOfPkt:</w:t>
      </w:r>
    </w:p>
    <w:p w14:paraId="6A6EAB70" w14:textId="77777777" w:rsidR="00B4111F" w:rsidRDefault="00B4111F" w:rsidP="00B4111F">
      <w:pPr>
        <w:pStyle w:val="PL"/>
      </w:pPr>
      <w:r>
        <w:t xml:space="preserve">            $ref: 'TS29571_CommonData.yaml#/components/schemas/Uinteger'</w:t>
      </w:r>
    </w:p>
    <w:p w14:paraId="32B3CB6B" w14:textId="77777777" w:rsidR="00B4111F" w:rsidRDefault="00B4111F" w:rsidP="00B4111F">
      <w:pPr>
        <w:pStyle w:val="PL"/>
      </w:pPr>
      <w:r>
        <w:t xml:space="preserve">        dlNumOfPkt:</w:t>
      </w:r>
    </w:p>
    <w:p w14:paraId="368F98A5" w14:textId="77777777" w:rsidR="00B4111F" w:rsidRDefault="00B4111F" w:rsidP="00B4111F">
      <w:pPr>
        <w:pStyle w:val="PL"/>
      </w:pPr>
      <w:r>
        <w:t xml:space="preserve">            $ref: 'TS29571_CommonData.yaml#/components/schemas/Uinteger'</w:t>
      </w:r>
    </w:p>
    <w:p w14:paraId="3DDFC470" w14:textId="77777777" w:rsidR="00B4111F" w:rsidRDefault="00B4111F" w:rsidP="00B4111F">
      <w:pPr>
        <w:pStyle w:val="PL"/>
      </w:pPr>
      <w:r>
        <w:t xml:space="preserve">        allNumOfPkt:</w:t>
      </w:r>
    </w:p>
    <w:p w14:paraId="4C7FD600" w14:textId="77777777" w:rsidR="00B4111F" w:rsidRDefault="00B4111F" w:rsidP="00B4111F">
      <w:pPr>
        <w:pStyle w:val="PL"/>
      </w:pPr>
      <w:r>
        <w:t xml:space="preserve">            $ref: 'TS29571_CommonData.yaml#/components/schemas/Uinteger'</w:t>
      </w:r>
    </w:p>
    <w:p w14:paraId="5F41AB9E" w14:textId="77777777" w:rsidR="00B4111F" w:rsidRDefault="00B4111F" w:rsidP="00B4111F">
      <w:pPr>
        <w:pStyle w:val="PL"/>
      </w:pPr>
    </w:p>
    <w:p w14:paraId="7561C2A2" w14:textId="77777777" w:rsidR="00B4111F" w:rsidRDefault="00B4111F" w:rsidP="00B4111F">
      <w:pPr>
        <w:pStyle w:val="PL"/>
      </w:pPr>
      <w:r>
        <w:t xml:space="preserve">    PduSesTrafficReq:</w:t>
      </w:r>
    </w:p>
    <w:p w14:paraId="4274B2D1" w14:textId="77777777" w:rsidR="00B4111F" w:rsidRDefault="00B4111F" w:rsidP="00B4111F">
      <w:pPr>
        <w:pStyle w:val="PL"/>
      </w:pPr>
      <w:r>
        <w:t xml:space="preserve">      description: Represents the PDU Session traffic analytics requirements.</w:t>
      </w:r>
    </w:p>
    <w:p w14:paraId="11FCE068" w14:textId="77777777" w:rsidR="00B4111F" w:rsidRDefault="00B4111F" w:rsidP="00B4111F">
      <w:pPr>
        <w:pStyle w:val="PL"/>
      </w:pPr>
      <w:r>
        <w:t xml:space="preserve">      type: object</w:t>
      </w:r>
    </w:p>
    <w:p w14:paraId="2D39BF83" w14:textId="77777777" w:rsidR="00B4111F" w:rsidRDefault="00B4111F" w:rsidP="00B4111F">
      <w:pPr>
        <w:pStyle w:val="PL"/>
      </w:pPr>
      <w:r>
        <w:t xml:space="preserve">      properties:</w:t>
      </w:r>
    </w:p>
    <w:p w14:paraId="1B74D43E" w14:textId="77777777" w:rsidR="00B4111F" w:rsidRDefault="00B4111F" w:rsidP="00B4111F">
      <w:pPr>
        <w:pStyle w:val="PL"/>
      </w:pPr>
      <w:r>
        <w:t xml:space="preserve">        flow</w:t>
      </w:r>
      <w:r>
        <w:rPr>
          <w:lang w:eastAsia="zh-CN"/>
        </w:rPr>
        <w:t>Descs</w:t>
      </w:r>
      <w:r>
        <w:t>:</w:t>
      </w:r>
    </w:p>
    <w:p w14:paraId="6BFF0538" w14:textId="77777777" w:rsidR="00B4111F" w:rsidRDefault="00B4111F" w:rsidP="00B4111F">
      <w:pPr>
        <w:pStyle w:val="PL"/>
      </w:pPr>
      <w:r>
        <w:t xml:space="preserve">          type: array</w:t>
      </w:r>
    </w:p>
    <w:p w14:paraId="3178261D" w14:textId="77777777" w:rsidR="00B4111F" w:rsidRDefault="00B4111F" w:rsidP="00B4111F">
      <w:pPr>
        <w:pStyle w:val="PL"/>
      </w:pPr>
      <w:r>
        <w:t xml:space="preserve">          items:</w:t>
      </w:r>
    </w:p>
    <w:p w14:paraId="695AE83F" w14:textId="77777777" w:rsidR="00B4111F" w:rsidRDefault="00B4111F" w:rsidP="00B4111F">
      <w:pPr>
        <w:pStyle w:val="PL"/>
      </w:pPr>
      <w:r>
        <w:t xml:space="preserve">            $ref: 'TS29514_Npcf_PolicyAuthorization.yaml#/components/schemas/FlowDescription'</w:t>
      </w:r>
    </w:p>
    <w:p w14:paraId="5F8C9E30" w14:textId="77777777" w:rsidR="00B4111F" w:rsidRDefault="00B4111F" w:rsidP="00B4111F">
      <w:pPr>
        <w:pStyle w:val="PL"/>
      </w:pPr>
      <w:r>
        <w:t xml:space="preserve">          minItems: 1</w:t>
      </w:r>
    </w:p>
    <w:p w14:paraId="309D8775" w14:textId="77777777" w:rsidR="00B4111F" w:rsidRDefault="00B4111F" w:rsidP="00B4111F">
      <w:pPr>
        <w:pStyle w:val="PL"/>
        <w:rPr>
          <w:lang w:eastAsia="zh-CN"/>
        </w:rPr>
      </w:pPr>
      <w:r>
        <w:t xml:space="preserve">          description: </w:t>
      </w:r>
      <w:r>
        <w:rPr>
          <w:lang w:eastAsia="zh-CN"/>
        </w:rPr>
        <w:t>&gt;</w:t>
      </w:r>
    </w:p>
    <w:p w14:paraId="26625C30" w14:textId="77777777" w:rsidR="00B4111F" w:rsidRDefault="00B4111F" w:rsidP="00B4111F">
      <w:pPr>
        <w:pStyle w:val="PL"/>
      </w:pPr>
      <w:r>
        <w:t xml:space="preserve">            Indicates traffic flow filtering description(s) for IP flow(s).</w:t>
      </w:r>
    </w:p>
    <w:p w14:paraId="26775842" w14:textId="77777777" w:rsidR="00B4111F" w:rsidRDefault="00B4111F" w:rsidP="00B4111F">
      <w:pPr>
        <w:pStyle w:val="PL"/>
      </w:pPr>
      <w:r>
        <w:t xml:space="preserve">        appId:</w:t>
      </w:r>
    </w:p>
    <w:p w14:paraId="4B81A601" w14:textId="77777777" w:rsidR="00B4111F" w:rsidRDefault="00B4111F" w:rsidP="00B4111F">
      <w:pPr>
        <w:pStyle w:val="PL"/>
      </w:pPr>
      <w:r>
        <w:t xml:space="preserve">          $ref: 'TS29571_CommonData.yaml#/components/schemas/ApplicationId'</w:t>
      </w:r>
    </w:p>
    <w:p w14:paraId="47CA5FE3" w14:textId="77777777" w:rsidR="00B4111F" w:rsidRDefault="00B4111F" w:rsidP="00B4111F">
      <w:pPr>
        <w:pStyle w:val="PL"/>
      </w:pPr>
      <w:r>
        <w:t xml:space="preserve">        domainDescs:</w:t>
      </w:r>
    </w:p>
    <w:p w14:paraId="39CD540B" w14:textId="5E561ED9" w:rsidR="00B4111F" w:rsidRDefault="00B4111F" w:rsidP="00B4111F">
      <w:pPr>
        <w:pStyle w:val="PL"/>
      </w:pPr>
      <w:r>
        <w:t xml:space="preserve">          type: array</w:t>
      </w:r>
    </w:p>
    <w:p w14:paraId="151DF5E7" w14:textId="77777777" w:rsidR="00B4111F" w:rsidRDefault="00B4111F" w:rsidP="00B4111F">
      <w:pPr>
        <w:pStyle w:val="PL"/>
      </w:pPr>
      <w:r>
        <w:t xml:space="preserve">          items:</w:t>
      </w:r>
    </w:p>
    <w:p w14:paraId="396F5278" w14:textId="77777777" w:rsidR="00B4111F" w:rsidRDefault="00B4111F" w:rsidP="00B4111F">
      <w:pPr>
        <w:pStyle w:val="PL"/>
      </w:pPr>
      <w:r>
        <w:t xml:space="preserve">            type: string</w:t>
      </w:r>
    </w:p>
    <w:p w14:paraId="7EBB9E3B" w14:textId="77777777" w:rsidR="00B4111F" w:rsidRDefault="00B4111F" w:rsidP="00B4111F">
      <w:pPr>
        <w:pStyle w:val="PL"/>
      </w:pPr>
      <w:r>
        <w:t xml:space="preserve">          minItems: 1</w:t>
      </w:r>
    </w:p>
    <w:p w14:paraId="7EB23910" w14:textId="77777777" w:rsidR="00B4111F" w:rsidRDefault="00B4111F" w:rsidP="00B4111F">
      <w:pPr>
        <w:pStyle w:val="PL"/>
        <w:rPr>
          <w:lang w:eastAsia="zh-CN"/>
        </w:rPr>
      </w:pPr>
      <w:r>
        <w:t xml:space="preserve">          description: </w:t>
      </w:r>
      <w:r>
        <w:rPr>
          <w:lang w:eastAsia="zh-CN"/>
        </w:rPr>
        <w:t>&gt;</w:t>
      </w:r>
    </w:p>
    <w:p w14:paraId="16440FEE" w14:textId="77777777" w:rsidR="00B4111F" w:rsidRDefault="00B4111F" w:rsidP="00B4111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C23CD57" w14:textId="77777777" w:rsidR="00B4111F" w:rsidRDefault="00B4111F" w:rsidP="00B4111F">
      <w:pPr>
        <w:pStyle w:val="PL"/>
      </w:pPr>
      <w:r>
        <w:t xml:space="preserve">      oneOf:</w:t>
      </w:r>
    </w:p>
    <w:p w14:paraId="14895F12" w14:textId="77777777" w:rsidR="00B4111F" w:rsidRDefault="00B4111F" w:rsidP="00B4111F">
      <w:pPr>
        <w:pStyle w:val="PL"/>
      </w:pPr>
      <w:r>
        <w:t xml:space="preserve">        - required: [flow</w:t>
      </w:r>
      <w:r>
        <w:rPr>
          <w:lang w:eastAsia="zh-CN"/>
        </w:rPr>
        <w:t>Descs</w:t>
      </w:r>
      <w:r>
        <w:t>]</w:t>
      </w:r>
    </w:p>
    <w:p w14:paraId="7510EE8E" w14:textId="77777777" w:rsidR="00B4111F" w:rsidRDefault="00B4111F" w:rsidP="00B4111F">
      <w:pPr>
        <w:pStyle w:val="PL"/>
        <w:rPr>
          <w:rFonts w:cs="Courier New"/>
          <w:szCs w:val="16"/>
        </w:rPr>
      </w:pPr>
      <w:r>
        <w:t xml:space="preserve">        - required: [appId]</w:t>
      </w:r>
    </w:p>
    <w:p w14:paraId="259CC68F" w14:textId="77777777" w:rsidR="00B4111F" w:rsidRDefault="00B4111F" w:rsidP="00B4111F">
      <w:pPr>
        <w:pStyle w:val="PL"/>
        <w:rPr>
          <w:rFonts w:cs="Courier New"/>
          <w:szCs w:val="16"/>
        </w:rPr>
      </w:pPr>
      <w:r>
        <w:t xml:space="preserve">        - required: [domainDescs]</w:t>
      </w:r>
    </w:p>
    <w:p w14:paraId="0A7A10ED" w14:textId="77777777" w:rsidR="00B4111F" w:rsidRDefault="00B4111F" w:rsidP="00B4111F">
      <w:pPr>
        <w:pStyle w:val="PL"/>
        <w:rPr>
          <w:lang w:eastAsia="zh-CN"/>
        </w:rPr>
      </w:pPr>
    </w:p>
    <w:p w14:paraId="07E817B0" w14:textId="77777777" w:rsidR="00B4111F" w:rsidRDefault="00B4111F" w:rsidP="00B4111F">
      <w:pPr>
        <w:pStyle w:val="PL"/>
      </w:pPr>
      <w:r>
        <w:t xml:space="preserve">    </w:t>
      </w:r>
      <w:r>
        <w:rPr>
          <w:lang w:eastAsia="zh-CN"/>
        </w:rPr>
        <w:t>ResourceUsageRequirement</w:t>
      </w:r>
      <w:r>
        <w:t>:</w:t>
      </w:r>
    </w:p>
    <w:p w14:paraId="6DE16844" w14:textId="77777777" w:rsidR="00B4111F" w:rsidRDefault="00B4111F" w:rsidP="00B4111F">
      <w:pPr>
        <w:pStyle w:val="PL"/>
      </w:pPr>
      <w:r>
        <w:t xml:space="preserve">      description: </w:t>
      </w:r>
      <w:r>
        <w:rPr>
          <w:lang w:eastAsia="zh-CN"/>
        </w:rPr>
        <w:t xml:space="preserve">resource usage </w:t>
      </w:r>
      <w:r>
        <w:rPr>
          <w:lang w:eastAsia="ko-KR"/>
        </w:rPr>
        <w:t>requirement.</w:t>
      </w:r>
    </w:p>
    <w:p w14:paraId="7B69F4C8" w14:textId="77777777" w:rsidR="00B4111F" w:rsidRDefault="00B4111F" w:rsidP="00B4111F">
      <w:pPr>
        <w:pStyle w:val="PL"/>
      </w:pPr>
      <w:r>
        <w:t xml:space="preserve">      type: object</w:t>
      </w:r>
    </w:p>
    <w:p w14:paraId="2AE09511" w14:textId="77777777" w:rsidR="00B4111F" w:rsidRDefault="00B4111F" w:rsidP="00B4111F">
      <w:pPr>
        <w:pStyle w:val="PL"/>
      </w:pPr>
      <w:r>
        <w:t xml:space="preserve">      properties:</w:t>
      </w:r>
    </w:p>
    <w:p w14:paraId="04C3831F" w14:textId="77777777" w:rsidR="00B4111F" w:rsidRDefault="00B4111F" w:rsidP="00B4111F">
      <w:pPr>
        <w:pStyle w:val="PL"/>
      </w:pPr>
      <w:r>
        <w:t xml:space="preserve">        </w:t>
      </w:r>
      <w:r>
        <w:rPr>
          <w:lang w:eastAsia="zh-CN"/>
        </w:rPr>
        <w:t>tfcDirc</w:t>
      </w:r>
      <w:r>
        <w:t>:</w:t>
      </w:r>
    </w:p>
    <w:p w14:paraId="5B89FCD9" w14:textId="77777777" w:rsidR="00B4111F" w:rsidRDefault="00B4111F" w:rsidP="00B4111F">
      <w:pPr>
        <w:pStyle w:val="PL"/>
      </w:pPr>
      <w:r>
        <w:t xml:space="preserve">          $ref: '#/components/schemas/TrafficDirection'</w:t>
      </w:r>
    </w:p>
    <w:p w14:paraId="57B600B3" w14:textId="77777777" w:rsidR="00B4111F" w:rsidRDefault="00B4111F" w:rsidP="00B4111F">
      <w:pPr>
        <w:pStyle w:val="PL"/>
      </w:pPr>
      <w:r>
        <w:t xml:space="preserve">        </w:t>
      </w:r>
      <w:r>
        <w:rPr>
          <w:rFonts w:hint="eastAsia"/>
          <w:lang w:eastAsia="zh-CN"/>
        </w:rPr>
        <w:t>v</w:t>
      </w:r>
      <w:r>
        <w:rPr>
          <w:lang w:eastAsia="zh-CN"/>
        </w:rPr>
        <w:t>alExp</w:t>
      </w:r>
      <w:r>
        <w:t>:</w:t>
      </w:r>
    </w:p>
    <w:p w14:paraId="7C45B422" w14:textId="77777777" w:rsidR="00B4111F" w:rsidRDefault="00B4111F" w:rsidP="00B4111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91C65C7" w14:textId="77777777" w:rsidR="00B4111F" w:rsidRDefault="00B4111F" w:rsidP="00B4111F">
      <w:pPr>
        <w:pStyle w:val="PL"/>
      </w:pPr>
    </w:p>
    <w:p w14:paraId="71794CA5" w14:textId="77777777" w:rsidR="00B4111F" w:rsidRDefault="00B4111F" w:rsidP="00B4111F">
      <w:pPr>
        <w:pStyle w:val="PL"/>
      </w:pPr>
      <w:r>
        <w:t xml:space="preserve">    </w:t>
      </w:r>
      <w:r>
        <w:rPr>
          <w:lang w:eastAsia="zh-CN"/>
        </w:rPr>
        <w:t>E2eDataVolTransTimeReq</w:t>
      </w:r>
      <w:r>
        <w:t>:</w:t>
      </w:r>
    </w:p>
    <w:p w14:paraId="557E4F79" w14:textId="77777777" w:rsidR="00B4111F" w:rsidRDefault="00B4111F" w:rsidP="00B4111F">
      <w:pPr>
        <w:pStyle w:val="PL"/>
      </w:pPr>
      <w:r>
        <w:t xml:space="preserve">      description: Represents other E2E data volume transfer time analytics requirements.</w:t>
      </w:r>
    </w:p>
    <w:p w14:paraId="69BBC6C5" w14:textId="77777777" w:rsidR="00B4111F" w:rsidRDefault="00B4111F" w:rsidP="00B4111F">
      <w:pPr>
        <w:pStyle w:val="PL"/>
      </w:pPr>
      <w:r>
        <w:t xml:space="preserve">      type: object</w:t>
      </w:r>
    </w:p>
    <w:p w14:paraId="63C57065" w14:textId="77777777" w:rsidR="00B4111F" w:rsidRDefault="00B4111F" w:rsidP="00B4111F">
      <w:pPr>
        <w:pStyle w:val="PL"/>
      </w:pPr>
      <w:r>
        <w:t xml:space="preserve">      properties:</w:t>
      </w:r>
    </w:p>
    <w:p w14:paraId="2875C40F" w14:textId="77777777" w:rsidR="00B4111F" w:rsidRDefault="00B4111F" w:rsidP="00B4111F">
      <w:pPr>
        <w:pStyle w:val="PL"/>
      </w:pPr>
      <w:r>
        <w:t xml:space="preserve">        </w:t>
      </w:r>
      <w:r>
        <w:rPr>
          <w:lang w:eastAsia="zh-CN"/>
        </w:rPr>
        <w:t>criterion</w:t>
      </w:r>
      <w:r>
        <w:t>:</w:t>
      </w:r>
    </w:p>
    <w:p w14:paraId="48EF4678" w14:textId="77777777" w:rsidR="00B4111F" w:rsidRDefault="00B4111F" w:rsidP="00B4111F">
      <w:pPr>
        <w:pStyle w:val="PL"/>
      </w:pPr>
      <w:r>
        <w:t xml:space="preserve">          $ref: '#/components/schemas/</w:t>
      </w:r>
      <w:r>
        <w:rPr>
          <w:lang w:eastAsia="zh-CN"/>
        </w:rPr>
        <w:t>E2eDataVolTransTimeCriterion</w:t>
      </w:r>
      <w:r>
        <w:t>'</w:t>
      </w:r>
    </w:p>
    <w:p w14:paraId="1E6F4D53" w14:textId="77777777" w:rsidR="00B4111F" w:rsidRDefault="00B4111F" w:rsidP="00B4111F">
      <w:pPr>
        <w:pStyle w:val="PL"/>
      </w:pPr>
      <w:r>
        <w:t xml:space="preserve">        order:</w:t>
      </w:r>
    </w:p>
    <w:p w14:paraId="2EF639ED" w14:textId="77777777" w:rsidR="00B4111F" w:rsidRDefault="00B4111F" w:rsidP="00B4111F">
      <w:pPr>
        <w:pStyle w:val="PL"/>
      </w:pPr>
      <w:r>
        <w:t xml:space="preserve">          $ref: '#/components/schemas/MatchingDirection'</w:t>
      </w:r>
    </w:p>
    <w:p w14:paraId="37190B98" w14:textId="77777777" w:rsidR="00B4111F" w:rsidRDefault="00B4111F" w:rsidP="00B4111F">
      <w:pPr>
        <w:pStyle w:val="PL"/>
      </w:pPr>
      <w:r>
        <w:t xml:space="preserve">        </w:t>
      </w:r>
      <w:r>
        <w:rPr>
          <w:lang w:eastAsia="zh-CN"/>
        </w:rPr>
        <w:t>highTransTmThr</w:t>
      </w:r>
      <w:r>
        <w:t>:</w:t>
      </w:r>
    </w:p>
    <w:p w14:paraId="56DE9F88" w14:textId="77777777" w:rsidR="00B4111F" w:rsidRDefault="00B4111F" w:rsidP="00B4111F">
      <w:pPr>
        <w:pStyle w:val="PL"/>
      </w:pPr>
      <w:r>
        <w:t xml:space="preserve">          $ref: 'TS29571_CommonData.yaml#/components/schemas/Uinteger'</w:t>
      </w:r>
    </w:p>
    <w:p w14:paraId="359B1207" w14:textId="77777777" w:rsidR="00B4111F" w:rsidRDefault="00B4111F" w:rsidP="00B4111F">
      <w:pPr>
        <w:pStyle w:val="PL"/>
      </w:pPr>
      <w:r>
        <w:t xml:space="preserve">        lowTransTmThr:</w:t>
      </w:r>
    </w:p>
    <w:p w14:paraId="190F666B" w14:textId="77777777" w:rsidR="00B4111F" w:rsidRDefault="00B4111F" w:rsidP="00B4111F">
      <w:pPr>
        <w:pStyle w:val="PL"/>
      </w:pPr>
      <w:r>
        <w:t xml:space="preserve">          $ref: 'TS29571_CommonData.yaml#/components/schemas/Uinteger'</w:t>
      </w:r>
    </w:p>
    <w:p w14:paraId="7ED8E278" w14:textId="77777777" w:rsidR="00B4111F" w:rsidRDefault="00B4111F" w:rsidP="00B4111F">
      <w:pPr>
        <w:pStyle w:val="PL"/>
      </w:pPr>
      <w:r>
        <w:t xml:space="preserve">        </w:t>
      </w:r>
      <w:r>
        <w:rPr>
          <w:lang w:eastAsia="zh-CN"/>
        </w:rPr>
        <w:t>repeatDataTrans</w:t>
      </w:r>
      <w:r>
        <w:t>:</w:t>
      </w:r>
    </w:p>
    <w:p w14:paraId="6175205C" w14:textId="77777777" w:rsidR="00B4111F" w:rsidRDefault="00B4111F" w:rsidP="00B4111F">
      <w:pPr>
        <w:pStyle w:val="PL"/>
      </w:pPr>
      <w:r>
        <w:t xml:space="preserve">          $ref: 'TS29571_CommonData.yaml#/components/schemas/Uinteger'</w:t>
      </w:r>
    </w:p>
    <w:p w14:paraId="6567528B" w14:textId="77777777" w:rsidR="00B4111F" w:rsidRDefault="00B4111F" w:rsidP="00B4111F">
      <w:pPr>
        <w:pStyle w:val="PL"/>
      </w:pPr>
      <w:r>
        <w:t xml:space="preserve">        </w:t>
      </w:r>
      <w:r>
        <w:rPr>
          <w:lang w:eastAsia="zh-CN"/>
        </w:rPr>
        <w:t>tsIntervalDataTrans</w:t>
      </w:r>
      <w:r>
        <w:t>:</w:t>
      </w:r>
    </w:p>
    <w:p w14:paraId="47D698A1" w14:textId="77777777" w:rsidR="00B4111F" w:rsidRDefault="00B4111F" w:rsidP="00B4111F">
      <w:pPr>
        <w:pStyle w:val="PL"/>
      </w:pPr>
      <w:r>
        <w:t xml:space="preserve">          $ref: 'TS29571_CommonData.yaml#/components/schemas/</w:t>
      </w:r>
      <w:r w:rsidRPr="00FA7BBE">
        <w:t>DurationSec</w:t>
      </w:r>
      <w:r>
        <w:t>'</w:t>
      </w:r>
    </w:p>
    <w:p w14:paraId="0EAA352E" w14:textId="77777777" w:rsidR="00B4111F" w:rsidRDefault="00B4111F" w:rsidP="00B4111F">
      <w:pPr>
        <w:pStyle w:val="PL"/>
      </w:pPr>
      <w:r>
        <w:t xml:space="preserve">        </w:t>
      </w:r>
      <w:r>
        <w:rPr>
          <w:lang w:eastAsia="zh-CN"/>
        </w:rPr>
        <w:t>dataVolume</w:t>
      </w:r>
      <w:r>
        <w:t>:</w:t>
      </w:r>
    </w:p>
    <w:p w14:paraId="32C6CD46" w14:textId="77777777" w:rsidR="00B4111F" w:rsidRDefault="00B4111F" w:rsidP="00B4111F">
      <w:pPr>
        <w:pStyle w:val="PL"/>
      </w:pPr>
      <w:r>
        <w:t xml:space="preserve">          $ref: '#/components/schemas/DataVolume'</w:t>
      </w:r>
    </w:p>
    <w:p w14:paraId="0FBDCCAD" w14:textId="77777777" w:rsidR="00B4111F" w:rsidRDefault="00B4111F" w:rsidP="00B4111F">
      <w:pPr>
        <w:pStyle w:val="PL"/>
      </w:pPr>
      <w:r>
        <w:t xml:space="preserve">        </w:t>
      </w:r>
      <w:r>
        <w:rPr>
          <w:lang w:eastAsia="zh-CN"/>
        </w:rPr>
        <w:t>maxNumberUes</w:t>
      </w:r>
      <w:r>
        <w:t>:</w:t>
      </w:r>
    </w:p>
    <w:p w14:paraId="7F61BEF1" w14:textId="77777777" w:rsidR="00B4111F" w:rsidRDefault="00B4111F" w:rsidP="00B4111F">
      <w:pPr>
        <w:pStyle w:val="PL"/>
      </w:pPr>
      <w:r>
        <w:t xml:space="preserve">          $ref: 'TS29571_CommonData.yaml#/components/schemas/Uinteger'</w:t>
      </w:r>
    </w:p>
    <w:p w14:paraId="63E7294C" w14:textId="77777777" w:rsidR="00B4111F" w:rsidRDefault="00B4111F" w:rsidP="00B4111F">
      <w:pPr>
        <w:pStyle w:val="PL"/>
      </w:pPr>
      <w:r>
        <w:t xml:space="preserve">      oneOf:</w:t>
      </w:r>
    </w:p>
    <w:p w14:paraId="36282B4A" w14:textId="77777777" w:rsidR="00B4111F" w:rsidRDefault="00B4111F" w:rsidP="00B4111F">
      <w:pPr>
        <w:pStyle w:val="PL"/>
      </w:pPr>
      <w:r>
        <w:t xml:space="preserve">        - required: [</w:t>
      </w:r>
      <w:r>
        <w:rPr>
          <w:lang w:eastAsia="zh-CN"/>
        </w:rPr>
        <w:t>repeatDataTrans</w:t>
      </w:r>
      <w:r>
        <w:t>]</w:t>
      </w:r>
    </w:p>
    <w:p w14:paraId="3E119830" w14:textId="77777777" w:rsidR="00B4111F" w:rsidRDefault="00B4111F" w:rsidP="00B4111F">
      <w:pPr>
        <w:pStyle w:val="PL"/>
      </w:pPr>
      <w:r>
        <w:t xml:space="preserve">        - required: [</w:t>
      </w:r>
      <w:r>
        <w:rPr>
          <w:lang w:eastAsia="zh-CN"/>
        </w:rPr>
        <w:t>tsIntervalDataTrans</w:t>
      </w:r>
      <w:r>
        <w:t>]</w:t>
      </w:r>
    </w:p>
    <w:p w14:paraId="44084F44" w14:textId="77777777" w:rsidR="00B4111F" w:rsidRDefault="00B4111F" w:rsidP="00B4111F">
      <w:pPr>
        <w:pStyle w:val="PL"/>
      </w:pPr>
    </w:p>
    <w:p w14:paraId="0DD5B7C7" w14:textId="77777777" w:rsidR="00B4111F" w:rsidRDefault="00B4111F" w:rsidP="00B4111F">
      <w:pPr>
        <w:pStyle w:val="PL"/>
      </w:pPr>
      <w:r>
        <w:t xml:space="preserve">    DataVolume:</w:t>
      </w:r>
    </w:p>
    <w:p w14:paraId="5AF7F920" w14:textId="77777777" w:rsidR="00B4111F" w:rsidRDefault="00B4111F" w:rsidP="00B4111F">
      <w:pPr>
        <w:pStyle w:val="PL"/>
      </w:pPr>
      <w:r>
        <w:t xml:space="preserve">      description: Data Volume including UL/DL.</w:t>
      </w:r>
    </w:p>
    <w:p w14:paraId="761D246D" w14:textId="77777777" w:rsidR="00B4111F" w:rsidRDefault="00B4111F" w:rsidP="00B4111F">
      <w:pPr>
        <w:pStyle w:val="PL"/>
      </w:pPr>
      <w:r>
        <w:t xml:space="preserve">      type: object</w:t>
      </w:r>
    </w:p>
    <w:p w14:paraId="570B67B3" w14:textId="77777777" w:rsidR="00B4111F" w:rsidRDefault="00B4111F" w:rsidP="00B4111F">
      <w:pPr>
        <w:pStyle w:val="PL"/>
      </w:pPr>
      <w:r>
        <w:t xml:space="preserve">      properties:</w:t>
      </w:r>
    </w:p>
    <w:p w14:paraId="6B9632D7" w14:textId="77777777" w:rsidR="00B4111F" w:rsidRDefault="00B4111F" w:rsidP="00B4111F">
      <w:pPr>
        <w:pStyle w:val="PL"/>
      </w:pPr>
      <w:r>
        <w:t xml:space="preserve">        uplinkVolume:</w:t>
      </w:r>
    </w:p>
    <w:p w14:paraId="7C2942C2" w14:textId="77777777" w:rsidR="00B4111F" w:rsidRDefault="00B4111F" w:rsidP="00B4111F">
      <w:pPr>
        <w:pStyle w:val="PL"/>
      </w:pPr>
      <w:r>
        <w:t xml:space="preserve">          $ref: 'TS29122_CommonData.yaml#/components/schemas/Volume'</w:t>
      </w:r>
    </w:p>
    <w:p w14:paraId="55F318F7" w14:textId="77777777" w:rsidR="00B4111F" w:rsidRDefault="00B4111F" w:rsidP="00B4111F">
      <w:pPr>
        <w:pStyle w:val="PL"/>
      </w:pPr>
      <w:r>
        <w:t xml:space="preserve">        downlinkVolume:</w:t>
      </w:r>
    </w:p>
    <w:p w14:paraId="6A11ABBF" w14:textId="77777777" w:rsidR="00B4111F" w:rsidRDefault="00B4111F" w:rsidP="00B4111F">
      <w:pPr>
        <w:pStyle w:val="PL"/>
      </w:pPr>
      <w:r>
        <w:t xml:space="preserve">          $ref: 'TS29122_CommonData.yaml#/components/schemas/Volume'</w:t>
      </w:r>
    </w:p>
    <w:p w14:paraId="42F6AD6E" w14:textId="77777777" w:rsidR="00B4111F" w:rsidRDefault="00B4111F" w:rsidP="00B4111F">
      <w:pPr>
        <w:pStyle w:val="PL"/>
      </w:pPr>
      <w:r>
        <w:t xml:space="preserve">      anyOf:</w:t>
      </w:r>
    </w:p>
    <w:p w14:paraId="0C683625" w14:textId="77777777" w:rsidR="00B4111F" w:rsidRDefault="00B4111F" w:rsidP="00B4111F">
      <w:pPr>
        <w:pStyle w:val="PL"/>
      </w:pPr>
      <w:r>
        <w:t xml:space="preserve">        - required: [uplinkVolume]</w:t>
      </w:r>
    </w:p>
    <w:p w14:paraId="14F1F379" w14:textId="77777777" w:rsidR="00B4111F" w:rsidRDefault="00B4111F" w:rsidP="00B4111F">
      <w:pPr>
        <w:pStyle w:val="PL"/>
      </w:pPr>
      <w:r>
        <w:t xml:space="preserve">        - required: [downlinkVolume]</w:t>
      </w:r>
    </w:p>
    <w:p w14:paraId="21162E1E" w14:textId="77777777" w:rsidR="00B4111F" w:rsidRDefault="00B4111F" w:rsidP="00B4111F">
      <w:pPr>
        <w:pStyle w:val="PL"/>
      </w:pPr>
    </w:p>
    <w:p w14:paraId="6AF40179" w14:textId="77777777" w:rsidR="00B4111F" w:rsidRDefault="00B4111F" w:rsidP="00B4111F">
      <w:pPr>
        <w:pStyle w:val="PL"/>
      </w:pPr>
      <w:r>
        <w:t xml:space="preserve">    </w:t>
      </w:r>
      <w:r>
        <w:rPr>
          <w:lang w:eastAsia="zh-CN"/>
        </w:rPr>
        <w:t>E2eDataVolTransTimeInfo</w:t>
      </w:r>
      <w:r>
        <w:t>:</w:t>
      </w:r>
    </w:p>
    <w:p w14:paraId="2DE97139" w14:textId="77777777" w:rsidR="00B4111F" w:rsidRDefault="00B4111F" w:rsidP="00B4111F">
      <w:pPr>
        <w:pStyle w:val="PL"/>
      </w:pPr>
      <w:r>
        <w:t xml:space="preserve">      description: &gt;</w:t>
      </w:r>
    </w:p>
    <w:p w14:paraId="6FA971B1" w14:textId="77777777" w:rsidR="00B4111F" w:rsidRDefault="00B4111F" w:rsidP="00B4111F">
      <w:pPr>
        <w:pStyle w:val="PL"/>
      </w:pPr>
      <w:r>
        <w:t xml:space="preserve">        Represents the E2E data volume transfer time analytics information when subscribed event is</w:t>
      </w:r>
    </w:p>
    <w:p w14:paraId="527B9946" w14:textId="77777777" w:rsidR="00B4111F" w:rsidRDefault="00B4111F" w:rsidP="00B4111F">
      <w:pPr>
        <w:pStyle w:val="PL"/>
      </w:pPr>
      <w:r>
        <w:t xml:space="preserve">        "</w:t>
      </w:r>
      <w:r>
        <w:rPr>
          <w:lang w:eastAsia="zh-CN"/>
        </w:rPr>
        <w:t>E2E_DATA_VOL_TRANS_TIME</w:t>
      </w:r>
      <w:r>
        <w:t>", the "dataVlTrnsTmInfos" attribute shall be included.</w:t>
      </w:r>
    </w:p>
    <w:p w14:paraId="6AB3E393" w14:textId="77777777" w:rsidR="00B4111F" w:rsidRDefault="00B4111F" w:rsidP="00B4111F">
      <w:pPr>
        <w:pStyle w:val="PL"/>
      </w:pPr>
      <w:r>
        <w:t xml:space="preserve">      type: object</w:t>
      </w:r>
    </w:p>
    <w:p w14:paraId="122E73BE" w14:textId="77777777" w:rsidR="00B4111F" w:rsidRDefault="00B4111F" w:rsidP="00B4111F">
      <w:pPr>
        <w:pStyle w:val="PL"/>
      </w:pPr>
      <w:r>
        <w:t xml:space="preserve">      properties:</w:t>
      </w:r>
    </w:p>
    <w:p w14:paraId="1B1B04BC" w14:textId="77777777" w:rsidR="00B4111F" w:rsidRDefault="00B4111F" w:rsidP="00B4111F">
      <w:pPr>
        <w:pStyle w:val="PL"/>
      </w:pPr>
      <w:r>
        <w:t xml:space="preserve">        </w:t>
      </w:r>
      <w:r>
        <w:rPr>
          <w:lang w:eastAsia="zh-CN"/>
        </w:rPr>
        <w:t>e2eDataVolTransTimes</w:t>
      </w:r>
      <w:r>
        <w:t>:</w:t>
      </w:r>
    </w:p>
    <w:p w14:paraId="7691696D" w14:textId="77777777" w:rsidR="00B4111F" w:rsidRDefault="00B4111F" w:rsidP="00B4111F">
      <w:pPr>
        <w:pStyle w:val="PL"/>
      </w:pPr>
      <w:r>
        <w:t xml:space="preserve">          type: array</w:t>
      </w:r>
    </w:p>
    <w:p w14:paraId="43865F3A" w14:textId="77777777" w:rsidR="00B4111F" w:rsidRDefault="00B4111F" w:rsidP="00B4111F">
      <w:pPr>
        <w:pStyle w:val="PL"/>
      </w:pPr>
      <w:r>
        <w:t xml:space="preserve">          items:</w:t>
      </w:r>
    </w:p>
    <w:p w14:paraId="15000BD0" w14:textId="77777777" w:rsidR="00B4111F" w:rsidRDefault="00B4111F" w:rsidP="00B4111F">
      <w:pPr>
        <w:pStyle w:val="PL"/>
      </w:pPr>
      <w:r>
        <w:t xml:space="preserve">            $ref: '#/components/schemas/</w:t>
      </w:r>
      <w:r>
        <w:rPr>
          <w:lang w:eastAsia="zh-CN"/>
        </w:rPr>
        <w:t>E2eDataVolTransTimePerTS</w:t>
      </w:r>
      <w:r>
        <w:t>'</w:t>
      </w:r>
    </w:p>
    <w:p w14:paraId="3DD1F8F0" w14:textId="77777777" w:rsidR="00B4111F" w:rsidRDefault="00B4111F" w:rsidP="00B4111F">
      <w:pPr>
        <w:pStyle w:val="PL"/>
      </w:pPr>
      <w:r>
        <w:t xml:space="preserve">          minItems: 1</w:t>
      </w:r>
    </w:p>
    <w:p w14:paraId="3B47E8E1" w14:textId="77777777" w:rsidR="00B4111F" w:rsidRDefault="00B4111F" w:rsidP="00B4111F">
      <w:pPr>
        <w:pStyle w:val="PL"/>
      </w:pPr>
      <w:r>
        <w:t xml:space="preserve">        </w:t>
      </w:r>
      <w:r>
        <w:rPr>
          <w:lang w:eastAsia="zh-CN"/>
        </w:rPr>
        <w:t>e2eDataVolTransTime</w:t>
      </w:r>
      <w:r>
        <w:t>UeLists:</w:t>
      </w:r>
    </w:p>
    <w:p w14:paraId="50BDC379" w14:textId="77777777" w:rsidR="00B4111F" w:rsidRDefault="00B4111F" w:rsidP="00B4111F">
      <w:pPr>
        <w:pStyle w:val="PL"/>
      </w:pPr>
      <w:r>
        <w:t xml:space="preserve">          type: array</w:t>
      </w:r>
    </w:p>
    <w:p w14:paraId="1B00DA97" w14:textId="77777777" w:rsidR="00B4111F" w:rsidRDefault="00B4111F" w:rsidP="00B4111F">
      <w:pPr>
        <w:pStyle w:val="PL"/>
      </w:pPr>
      <w:r>
        <w:t xml:space="preserve">          items:</w:t>
      </w:r>
    </w:p>
    <w:p w14:paraId="0ACEA056" w14:textId="77777777" w:rsidR="00B4111F" w:rsidRDefault="00B4111F" w:rsidP="00B4111F">
      <w:pPr>
        <w:pStyle w:val="PL"/>
      </w:pPr>
      <w:r>
        <w:t xml:space="preserve">            $ref: '#/components/schemas/</w:t>
      </w:r>
      <w:r>
        <w:rPr>
          <w:lang w:eastAsia="zh-CN"/>
        </w:rPr>
        <w:t>E2eDataVolTransTime</w:t>
      </w:r>
      <w:r>
        <w:t>UeList'</w:t>
      </w:r>
    </w:p>
    <w:p w14:paraId="33E9AFAD" w14:textId="77777777" w:rsidR="00B4111F" w:rsidRDefault="00B4111F" w:rsidP="00B4111F">
      <w:pPr>
        <w:pStyle w:val="PL"/>
      </w:pPr>
      <w:r>
        <w:t xml:space="preserve">          minItems: 1</w:t>
      </w:r>
    </w:p>
    <w:p w14:paraId="27054EAD" w14:textId="77777777" w:rsidR="00B4111F" w:rsidRDefault="00B4111F" w:rsidP="00B4111F">
      <w:pPr>
        <w:pStyle w:val="PL"/>
      </w:pPr>
      <w:r>
        <w:t xml:space="preserve">        geoDistrInfos:</w:t>
      </w:r>
    </w:p>
    <w:p w14:paraId="11A7F9A0" w14:textId="77777777" w:rsidR="00B4111F" w:rsidRDefault="00B4111F" w:rsidP="00B4111F">
      <w:pPr>
        <w:pStyle w:val="PL"/>
      </w:pPr>
      <w:r>
        <w:t xml:space="preserve">          type: array</w:t>
      </w:r>
    </w:p>
    <w:p w14:paraId="74201A22" w14:textId="77777777" w:rsidR="00B4111F" w:rsidRDefault="00B4111F" w:rsidP="00B4111F">
      <w:pPr>
        <w:pStyle w:val="PL"/>
      </w:pPr>
      <w:r>
        <w:t xml:space="preserve">          items:</w:t>
      </w:r>
    </w:p>
    <w:p w14:paraId="0E976E3C" w14:textId="77777777" w:rsidR="00B4111F" w:rsidRDefault="00B4111F" w:rsidP="00B4111F">
      <w:pPr>
        <w:pStyle w:val="PL"/>
      </w:pPr>
      <w:r>
        <w:t xml:space="preserve">            $ref: '#/components/schemas/</w:t>
      </w:r>
      <w:r>
        <w:rPr>
          <w:lang w:eastAsia="zh-CN"/>
        </w:rPr>
        <w:t>GeoDistributionInfo</w:t>
      </w:r>
      <w:r>
        <w:t>'</w:t>
      </w:r>
    </w:p>
    <w:p w14:paraId="626CAC37" w14:textId="77777777" w:rsidR="00B4111F" w:rsidRDefault="00B4111F" w:rsidP="00B4111F">
      <w:pPr>
        <w:pStyle w:val="PL"/>
      </w:pPr>
      <w:r>
        <w:t xml:space="preserve">          minItems: 1</w:t>
      </w:r>
    </w:p>
    <w:p w14:paraId="7E17B190" w14:textId="77777777" w:rsidR="00B4111F" w:rsidRDefault="00B4111F" w:rsidP="00B4111F">
      <w:pPr>
        <w:pStyle w:val="PL"/>
      </w:pPr>
      <w:r>
        <w:t xml:space="preserve">        confidence:</w:t>
      </w:r>
    </w:p>
    <w:p w14:paraId="6E03DD9E" w14:textId="77777777" w:rsidR="00B4111F" w:rsidRDefault="00B4111F" w:rsidP="00B4111F">
      <w:pPr>
        <w:pStyle w:val="PL"/>
      </w:pPr>
      <w:r>
        <w:t xml:space="preserve">          $ref: 'TS29571_CommonData.yaml#/components/schemas/Uinteger'</w:t>
      </w:r>
    </w:p>
    <w:p w14:paraId="2559DD6D" w14:textId="77777777" w:rsidR="00B4111F" w:rsidRDefault="00B4111F" w:rsidP="00B4111F">
      <w:pPr>
        <w:pStyle w:val="PL"/>
      </w:pPr>
      <w:r>
        <w:t xml:space="preserve">      required:</w:t>
      </w:r>
    </w:p>
    <w:p w14:paraId="03906F26" w14:textId="77777777" w:rsidR="00B4111F" w:rsidRDefault="00B4111F" w:rsidP="00B4111F">
      <w:pPr>
        <w:pStyle w:val="PL"/>
      </w:pPr>
      <w:r>
        <w:t xml:space="preserve">        - </w:t>
      </w:r>
      <w:r>
        <w:rPr>
          <w:lang w:eastAsia="zh-CN"/>
        </w:rPr>
        <w:t>e2eDataVolTransTimes</w:t>
      </w:r>
    </w:p>
    <w:p w14:paraId="5704C265" w14:textId="77777777" w:rsidR="00B4111F" w:rsidRDefault="00B4111F" w:rsidP="00B4111F">
      <w:pPr>
        <w:pStyle w:val="PL"/>
      </w:pPr>
    </w:p>
    <w:p w14:paraId="6CA2825E" w14:textId="77777777" w:rsidR="00B4111F" w:rsidRDefault="00B4111F" w:rsidP="00B4111F">
      <w:pPr>
        <w:pStyle w:val="PL"/>
      </w:pPr>
      <w:r>
        <w:t xml:space="preserve">    </w:t>
      </w:r>
      <w:r>
        <w:rPr>
          <w:bCs/>
          <w:lang w:eastAsia="zh-CN"/>
        </w:rPr>
        <w:t>E2eDataVolTransTimePerTS</w:t>
      </w:r>
      <w:r>
        <w:t>:</w:t>
      </w:r>
    </w:p>
    <w:p w14:paraId="31703CA5" w14:textId="77777777" w:rsidR="00B4111F" w:rsidRDefault="00B4111F" w:rsidP="00B4111F">
      <w:pPr>
        <w:pStyle w:val="PL"/>
      </w:pPr>
      <w:r>
        <w:t xml:space="preserve">      description: Represents the E2E data volume transfer time analytics per Time Slot.</w:t>
      </w:r>
    </w:p>
    <w:p w14:paraId="39D36061" w14:textId="77777777" w:rsidR="00B4111F" w:rsidRDefault="00B4111F" w:rsidP="00B4111F">
      <w:pPr>
        <w:pStyle w:val="PL"/>
      </w:pPr>
      <w:r>
        <w:t xml:space="preserve">      type: object</w:t>
      </w:r>
    </w:p>
    <w:p w14:paraId="7D254C4A" w14:textId="77777777" w:rsidR="00B4111F" w:rsidRDefault="00B4111F" w:rsidP="00B4111F">
      <w:pPr>
        <w:pStyle w:val="PL"/>
      </w:pPr>
      <w:r>
        <w:t xml:space="preserve">      properties:</w:t>
      </w:r>
    </w:p>
    <w:p w14:paraId="1AECB808" w14:textId="77777777" w:rsidR="00B4111F" w:rsidRDefault="00B4111F" w:rsidP="00B4111F">
      <w:pPr>
        <w:pStyle w:val="PL"/>
      </w:pPr>
      <w:r>
        <w:t xml:space="preserve">        tsStart:</w:t>
      </w:r>
    </w:p>
    <w:p w14:paraId="065CDC35" w14:textId="77777777" w:rsidR="00B4111F" w:rsidRDefault="00B4111F" w:rsidP="00B4111F">
      <w:pPr>
        <w:pStyle w:val="PL"/>
      </w:pPr>
      <w:r>
        <w:t xml:space="preserve">          $ref: 'TS29571_CommonData.yaml#/components/schemas/DateTime'</w:t>
      </w:r>
    </w:p>
    <w:p w14:paraId="337893CE" w14:textId="77777777" w:rsidR="00B4111F" w:rsidRDefault="00B4111F" w:rsidP="00B4111F">
      <w:pPr>
        <w:pStyle w:val="PL"/>
      </w:pPr>
      <w:r>
        <w:t xml:space="preserve">        tsDuration:</w:t>
      </w:r>
    </w:p>
    <w:p w14:paraId="33CB024E" w14:textId="77777777" w:rsidR="00B4111F" w:rsidRDefault="00B4111F" w:rsidP="00B4111F">
      <w:pPr>
        <w:pStyle w:val="PL"/>
      </w:pPr>
      <w:r>
        <w:t xml:space="preserve">          $ref: 'TS29571_CommonData.yaml#/components/schemas/DurationSec'</w:t>
      </w:r>
    </w:p>
    <w:p w14:paraId="0E243438" w14:textId="77777777" w:rsidR="00B4111F" w:rsidRDefault="00B4111F" w:rsidP="00B4111F">
      <w:pPr>
        <w:pStyle w:val="PL"/>
      </w:pPr>
      <w:r>
        <w:t xml:space="preserve">        </w:t>
      </w:r>
      <w:r>
        <w:rPr>
          <w:lang w:eastAsia="zh-CN"/>
        </w:rPr>
        <w:t>e2eDataVolTransTimePerUe</w:t>
      </w:r>
      <w:r>
        <w:t>:</w:t>
      </w:r>
    </w:p>
    <w:p w14:paraId="1DF3FF91" w14:textId="77777777" w:rsidR="00B4111F" w:rsidRDefault="00B4111F" w:rsidP="00B4111F">
      <w:pPr>
        <w:pStyle w:val="PL"/>
      </w:pPr>
      <w:r>
        <w:t xml:space="preserve">          type: array</w:t>
      </w:r>
    </w:p>
    <w:p w14:paraId="34A0327F" w14:textId="77777777" w:rsidR="00B4111F" w:rsidRDefault="00B4111F" w:rsidP="00B4111F">
      <w:pPr>
        <w:pStyle w:val="PL"/>
      </w:pPr>
      <w:r>
        <w:t xml:space="preserve">          items:</w:t>
      </w:r>
    </w:p>
    <w:p w14:paraId="00BDFD4B" w14:textId="77777777" w:rsidR="00B4111F" w:rsidRDefault="00B4111F" w:rsidP="00B4111F">
      <w:pPr>
        <w:pStyle w:val="PL"/>
      </w:pPr>
      <w:r>
        <w:t xml:space="preserve">            $ref: '#/components/schemas/</w:t>
      </w:r>
      <w:r>
        <w:rPr>
          <w:lang w:eastAsia="zh-CN"/>
        </w:rPr>
        <w:t>E2eDataVolTransTimePer</w:t>
      </w:r>
      <w:r>
        <w:t>Ue'</w:t>
      </w:r>
    </w:p>
    <w:p w14:paraId="13AAE0D8" w14:textId="77777777" w:rsidR="00B4111F" w:rsidRDefault="00B4111F" w:rsidP="00B4111F">
      <w:pPr>
        <w:pStyle w:val="PL"/>
      </w:pPr>
      <w:r>
        <w:t xml:space="preserve">          minItems: 1</w:t>
      </w:r>
    </w:p>
    <w:p w14:paraId="1D807399" w14:textId="77777777" w:rsidR="00B4111F" w:rsidRDefault="00B4111F" w:rsidP="00B4111F">
      <w:pPr>
        <w:pStyle w:val="PL"/>
      </w:pPr>
      <w:r>
        <w:t xml:space="preserve">      required:</w:t>
      </w:r>
    </w:p>
    <w:p w14:paraId="63DF6B3E" w14:textId="77777777" w:rsidR="00B4111F" w:rsidRDefault="00B4111F" w:rsidP="00B4111F">
      <w:pPr>
        <w:pStyle w:val="PL"/>
      </w:pPr>
      <w:r>
        <w:t xml:space="preserve">        - tsStart</w:t>
      </w:r>
    </w:p>
    <w:p w14:paraId="0D2203A1" w14:textId="77777777" w:rsidR="00B4111F" w:rsidRDefault="00B4111F" w:rsidP="00B4111F">
      <w:pPr>
        <w:pStyle w:val="PL"/>
      </w:pPr>
      <w:r>
        <w:t xml:space="preserve">        - tsDuration</w:t>
      </w:r>
    </w:p>
    <w:p w14:paraId="6CF1E80A" w14:textId="77777777" w:rsidR="00B4111F" w:rsidRDefault="00B4111F" w:rsidP="00B4111F">
      <w:pPr>
        <w:pStyle w:val="PL"/>
      </w:pPr>
      <w:r>
        <w:t xml:space="preserve">        - </w:t>
      </w:r>
      <w:r>
        <w:rPr>
          <w:lang w:eastAsia="zh-CN"/>
        </w:rPr>
        <w:t>e2eDataVolTransTimePerUe</w:t>
      </w:r>
    </w:p>
    <w:p w14:paraId="175FBC73" w14:textId="77777777" w:rsidR="00B4111F" w:rsidRDefault="00B4111F" w:rsidP="00B4111F">
      <w:pPr>
        <w:pStyle w:val="PL"/>
      </w:pPr>
    </w:p>
    <w:p w14:paraId="4ECD4225" w14:textId="77777777" w:rsidR="00B4111F" w:rsidRDefault="00B4111F" w:rsidP="00B4111F">
      <w:pPr>
        <w:pStyle w:val="PL"/>
      </w:pPr>
      <w:r>
        <w:t xml:space="preserve">    </w:t>
      </w:r>
      <w:r>
        <w:rPr>
          <w:lang w:eastAsia="zh-CN"/>
        </w:rPr>
        <w:t>E2eDataVolTransTimePerUe</w:t>
      </w:r>
      <w:r>
        <w:t>:</w:t>
      </w:r>
    </w:p>
    <w:p w14:paraId="336F7263" w14:textId="77777777" w:rsidR="00B4111F" w:rsidRDefault="00B4111F" w:rsidP="00B4111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5841DD9" w14:textId="77777777" w:rsidR="00B4111F" w:rsidRDefault="00B4111F" w:rsidP="00B4111F">
      <w:pPr>
        <w:pStyle w:val="PL"/>
      </w:pPr>
      <w:r>
        <w:t xml:space="preserve">      type: object</w:t>
      </w:r>
    </w:p>
    <w:p w14:paraId="4879FE86" w14:textId="77777777" w:rsidR="00B4111F" w:rsidRDefault="00B4111F" w:rsidP="00B4111F">
      <w:pPr>
        <w:pStyle w:val="PL"/>
      </w:pPr>
      <w:r>
        <w:t xml:space="preserve">      properties:</w:t>
      </w:r>
    </w:p>
    <w:p w14:paraId="0B263BB7" w14:textId="77777777" w:rsidR="00B4111F" w:rsidRDefault="00B4111F" w:rsidP="00B4111F">
      <w:pPr>
        <w:pStyle w:val="PL"/>
      </w:pPr>
      <w:r>
        <w:t xml:space="preserve">        supi:</w:t>
      </w:r>
    </w:p>
    <w:p w14:paraId="54CD9792" w14:textId="77777777" w:rsidR="00B4111F" w:rsidRDefault="00B4111F" w:rsidP="00B4111F">
      <w:pPr>
        <w:pStyle w:val="PL"/>
      </w:pPr>
      <w:r>
        <w:t xml:space="preserve">          $ref: 'TS29571_CommonData.yaml#/components/schemas/Supi'</w:t>
      </w:r>
    </w:p>
    <w:p w14:paraId="6E3CAFCD" w14:textId="77777777" w:rsidR="00B4111F" w:rsidRDefault="00B4111F" w:rsidP="00B4111F">
      <w:pPr>
        <w:pStyle w:val="PL"/>
      </w:pPr>
      <w:r>
        <w:t xml:space="preserve">        gpsi:</w:t>
      </w:r>
    </w:p>
    <w:p w14:paraId="29313DAA" w14:textId="77777777" w:rsidR="00B4111F" w:rsidRDefault="00B4111F" w:rsidP="00B4111F">
      <w:pPr>
        <w:pStyle w:val="PL"/>
      </w:pPr>
      <w:r>
        <w:t xml:space="preserve">          $ref: 'TS29571_CommonData.yaml#/components/schemas/Gpsi'</w:t>
      </w:r>
    </w:p>
    <w:p w14:paraId="611775B4" w14:textId="77777777" w:rsidR="00B4111F" w:rsidRDefault="00B4111F" w:rsidP="00B4111F">
      <w:pPr>
        <w:pStyle w:val="PL"/>
      </w:pPr>
      <w:r>
        <w:t xml:space="preserve">        snssai:</w:t>
      </w:r>
    </w:p>
    <w:p w14:paraId="5C0B5727" w14:textId="77777777" w:rsidR="00B4111F" w:rsidRDefault="00B4111F" w:rsidP="00B4111F">
      <w:pPr>
        <w:pStyle w:val="PL"/>
      </w:pPr>
      <w:r>
        <w:t xml:space="preserve">          $ref: 'TS29571_CommonData.yaml#/components/schemas/Snssai'</w:t>
      </w:r>
    </w:p>
    <w:p w14:paraId="3A1B4810" w14:textId="77777777" w:rsidR="00B4111F" w:rsidRDefault="00B4111F" w:rsidP="00B4111F">
      <w:pPr>
        <w:pStyle w:val="PL"/>
      </w:pPr>
      <w:r>
        <w:t xml:space="preserve">        accessType:</w:t>
      </w:r>
    </w:p>
    <w:p w14:paraId="43A85FEF" w14:textId="77777777" w:rsidR="00B4111F" w:rsidRDefault="00B4111F" w:rsidP="00B4111F">
      <w:pPr>
        <w:pStyle w:val="PL"/>
      </w:pPr>
      <w:r>
        <w:t xml:space="preserve">         </w:t>
      </w:r>
      <w:r>
        <w:rPr>
          <w:lang w:val="en-US"/>
        </w:rPr>
        <w:t xml:space="preserve"> </w:t>
      </w:r>
      <w:r>
        <w:t>$ref: 'TS29571_CommonData.yaml#/components/schemas/AccessType'</w:t>
      </w:r>
    </w:p>
    <w:p w14:paraId="2D7530A9" w14:textId="77777777" w:rsidR="00B4111F" w:rsidRDefault="00B4111F" w:rsidP="00B4111F">
      <w:pPr>
        <w:pStyle w:val="PL"/>
      </w:pPr>
      <w:r>
        <w:t xml:space="preserve">        </w:t>
      </w:r>
      <w:r>
        <w:rPr>
          <w:rFonts w:hint="eastAsia"/>
          <w:lang w:eastAsia="zh-CN"/>
        </w:rPr>
        <w:t>r</w:t>
      </w:r>
      <w:r>
        <w:rPr>
          <w:lang w:eastAsia="zh-CN"/>
        </w:rPr>
        <w:t>atTypes</w:t>
      </w:r>
      <w:r>
        <w:t>:</w:t>
      </w:r>
    </w:p>
    <w:p w14:paraId="03D89F43" w14:textId="77777777" w:rsidR="00B4111F" w:rsidRDefault="00B4111F" w:rsidP="00B4111F">
      <w:pPr>
        <w:pStyle w:val="PL"/>
      </w:pPr>
      <w:r>
        <w:t xml:space="preserve">          type: array</w:t>
      </w:r>
    </w:p>
    <w:p w14:paraId="286274FB" w14:textId="77777777" w:rsidR="00B4111F" w:rsidRDefault="00B4111F" w:rsidP="00B4111F">
      <w:pPr>
        <w:pStyle w:val="PL"/>
      </w:pPr>
      <w:r>
        <w:t xml:space="preserve">          items:</w:t>
      </w:r>
    </w:p>
    <w:p w14:paraId="642E7807" w14:textId="77777777" w:rsidR="00B4111F" w:rsidRDefault="00B4111F" w:rsidP="00B4111F">
      <w:pPr>
        <w:pStyle w:val="PL"/>
      </w:pPr>
      <w:r>
        <w:t xml:space="preserve">            </w:t>
      </w:r>
      <w:r>
        <w:rPr>
          <w:rFonts w:cs="Courier New"/>
          <w:szCs w:val="16"/>
        </w:rPr>
        <w:t>$ref: 'TS29571_CommonData.yaml#/components/schemas/RatType'</w:t>
      </w:r>
    </w:p>
    <w:p w14:paraId="65BFA33F" w14:textId="77777777" w:rsidR="00B4111F" w:rsidRDefault="00B4111F" w:rsidP="00B4111F">
      <w:pPr>
        <w:pStyle w:val="PL"/>
      </w:pPr>
      <w:r>
        <w:t xml:space="preserve">          minItems: 1</w:t>
      </w:r>
    </w:p>
    <w:p w14:paraId="03E687A6" w14:textId="77777777" w:rsidR="00B4111F" w:rsidRPr="007B1F66" w:rsidRDefault="00B4111F" w:rsidP="00B4111F">
      <w:pPr>
        <w:pStyle w:val="PL"/>
        <w:rPr>
          <w:lang w:eastAsia="zh-CN"/>
        </w:rPr>
      </w:pPr>
      <w:r>
        <w:t xml:space="preserve">          description: </w:t>
      </w:r>
      <w:r>
        <w:rPr>
          <w:lang w:eastAsia="zh-CN"/>
        </w:rPr>
        <w:t>The RAT types.</w:t>
      </w:r>
    </w:p>
    <w:p w14:paraId="3DEEA407" w14:textId="77777777" w:rsidR="00B4111F" w:rsidRDefault="00B4111F" w:rsidP="00B4111F">
      <w:pPr>
        <w:pStyle w:val="PL"/>
      </w:pPr>
      <w:r>
        <w:t xml:space="preserve">        appId:</w:t>
      </w:r>
    </w:p>
    <w:p w14:paraId="07176747" w14:textId="77777777" w:rsidR="00B4111F" w:rsidRDefault="00B4111F" w:rsidP="00B4111F">
      <w:pPr>
        <w:pStyle w:val="PL"/>
      </w:pPr>
      <w:r>
        <w:t xml:space="preserve">          $ref: 'TS29571_CommonData.yaml#/components/schemas/ApplicationId'</w:t>
      </w:r>
    </w:p>
    <w:p w14:paraId="27E1D441" w14:textId="77777777" w:rsidR="00B4111F" w:rsidRDefault="00B4111F" w:rsidP="00B4111F">
      <w:pPr>
        <w:pStyle w:val="PL"/>
      </w:pPr>
      <w:r>
        <w:t xml:space="preserve">        ueLoc:</w:t>
      </w:r>
    </w:p>
    <w:p w14:paraId="1D9883B4" w14:textId="77777777" w:rsidR="00B4111F" w:rsidRDefault="00B4111F" w:rsidP="00B4111F">
      <w:pPr>
        <w:pStyle w:val="PL"/>
      </w:pPr>
      <w:r>
        <w:t xml:space="preserve">          $ref: 'TS29571_CommonData.yaml#/components/schemas/UserLocation'</w:t>
      </w:r>
    </w:p>
    <w:p w14:paraId="7F014BCE" w14:textId="77777777" w:rsidR="00B4111F" w:rsidRDefault="00B4111F" w:rsidP="00B4111F">
      <w:pPr>
        <w:pStyle w:val="PL"/>
      </w:pPr>
      <w:r>
        <w:t xml:space="preserve">        dnn:</w:t>
      </w:r>
    </w:p>
    <w:p w14:paraId="6FC61F9C" w14:textId="77777777" w:rsidR="00B4111F" w:rsidRDefault="00B4111F" w:rsidP="00B4111F">
      <w:pPr>
        <w:pStyle w:val="PL"/>
      </w:pPr>
      <w:r>
        <w:t xml:space="preserve">          $ref: 'TS29571_CommonData.yaml#/components/schemas/Dnn'</w:t>
      </w:r>
    </w:p>
    <w:p w14:paraId="1EB79497" w14:textId="77777777" w:rsidR="00B4111F" w:rsidRDefault="00B4111F" w:rsidP="00B4111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3CC3482" w14:textId="77777777" w:rsidR="00B4111F" w:rsidRDefault="00B4111F" w:rsidP="00B4111F">
      <w:pPr>
        <w:pStyle w:val="PL"/>
      </w:pPr>
      <w:r>
        <w:t xml:space="preserve">          $ref: 'TS29554_Npcf_BDTPolicyControl.yaml#/components/schemas/NetworkAreaInfo'</w:t>
      </w:r>
    </w:p>
    <w:p w14:paraId="4C0715EC" w14:textId="77777777" w:rsidR="00B4111F" w:rsidRDefault="00B4111F" w:rsidP="00B4111F">
      <w:pPr>
        <w:pStyle w:val="PL"/>
      </w:pPr>
      <w:r>
        <w:t xml:space="preserve">        </w:t>
      </w:r>
      <w:r>
        <w:rPr>
          <w:lang w:eastAsia="zh-CN"/>
        </w:rPr>
        <w:t>validityPeriod</w:t>
      </w:r>
      <w:r>
        <w:t>:</w:t>
      </w:r>
    </w:p>
    <w:p w14:paraId="46E0EF80" w14:textId="77777777" w:rsidR="00B4111F" w:rsidRDefault="00B4111F" w:rsidP="00B4111F">
      <w:pPr>
        <w:pStyle w:val="PL"/>
      </w:pPr>
      <w:r>
        <w:t xml:space="preserve">          $ref: 'TS29122_CommonData.yaml#/components/schemas/TimeWindow'</w:t>
      </w:r>
    </w:p>
    <w:p w14:paraId="3E50E980" w14:textId="77777777" w:rsidR="00B4111F" w:rsidRDefault="00B4111F" w:rsidP="00B4111F">
      <w:pPr>
        <w:pStyle w:val="PL"/>
      </w:pPr>
      <w:r>
        <w:t xml:space="preserve">        </w:t>
      </w:r>
      <w:r>
        <w:rPr>
          <w:lang w:eastAsia="zh-CN"/>
        </w:rPr>
        <w:t>dataVolTransTime</w:t>
      </w:r>
      <w:r>
        <w:t>:</w:t>
      </w:r>
    </w:p>
    <w:p w14:paraId="411AB1D6" w14:textId="77777777" w:rsidR="00B4111F" w:rsidRDefault="00B4111F" w:rsidP="00B4111F">
      <w:pPr>
        <w:pStyle w:val="PL"/>
      </w:pPr>
      <w:r>
        <w:t xml:space="preserve">          $ref: '#/components/schemas/</w:t>
      </w:r>
      <w:r>
        <w:rPr>
          <w:lang w:eastAsia="zh-CN"/>
        </w:rPr>
        <w:t>DataVolume</w:t>
      </w:r>
      <w:r>
        <w:t>TransferTime'</w:t>
      </w:r>
    </w:p>
    <w:p w14:paraId="38252C85" w14:textId="77777777" w:rsidR="00B4111F" w:rsidRDefault="00B4111F" w:rsidP="00B4111F">
      <w:pPr>
        <w:pStyle w:val="PL"/>
      </w:pPr>
      <w:r>
        <w:t xml:space="preserve">      oneOf:</w:t>
      </w:r>
    </w:p>
    <w:p w14:paraId="0529B2A0" w14:textId="77777777" w:rsidR="00B4111F" w:rsidRDefault="00B4111F" w:rsidP="00B4111F">
      <w:pPr>
        <w:pStyle w:val="PL"/>
      </w:pPr>
      <w:r>
        <w:t xml:space="preserve">        - required: [ueLoc]</w:t>
      </w:r>
    </w:p>
    <w:p w14:paraId="2BB66278" w14:textId="77777777" w:rsidR="00B4111F" w:rsidRDefault="00B4111F" w:rsidP="00B4111F">
      <w:pPr>
        <w:pStyle w:val="PL"/>
      </w:pPr>
      <w:r>
        <w:t xml:space="preserve">        - required: [snssai]</w:t>
      </w:r>
    </w:p>
    <w:p w14:paraId="0EEC4DDE" w14:textId="77777777" w:rsidR="00B4111F" w:rsidRDefault="00B4111F" w:rsidP="00B4111F">
      <w:pPr>
        <w:pStyle w:val="PL"/>
      </w:pPr>
    </w:p>
    <w:p w14:paraId="1A7400F0" w14:textId="77777777" w:rsidR="00B4111F" w:rsidRDefault="00B4111F" w:rsidP="00B4111F">
      <w:pPr>
        <w:pStyle w:val="PL"/>
      </w:pPr>
      <w:r>
        <w:t xml:space="preserve">    </w:t>
      </w:r>
      <w:r>
        <w:rPr>
          <w:lang w:eastAsia="zh-CN"/>
        </w:rPr>
        <w:t>E2eDataVolTransTime</w:t>
      </w:r>
      <w:r>
        <w:t>UeList:</w:t>
      </w:r>
    </w:p>
    <w:p w14:paraId="6F54AF02" w14:textId="77777777" w:rsidR="00B4111F" w:rsidRDefault="00B4111F" w:rsidP="00B4111F">
      <w:pPr>
        <w:pStyle w:val="PL"/>
      </w:pPr>
      <w:r>
        <w:t xml:space="preserve">      description: &gt;</w:t>
      </w:r>
    </w:p>
    <w:p w14:paraId="1ECAC5EE" w14:textId="77777777" w:rsidR="00B4111F" w:rsidRDefault="00B4111F" w:rsidP="00B4111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4180C02" w14:textId="77777777" w:rsidR="00B4111F" w:rsidRDefault="00B4111F" w:rsidP="00B4111F">
      <w:pPr>
        <w:pStyle w:val="PL"/>
      </w:pPr>
      <w:r>
        <w:rPr>
          <w:lang w:eastAsia="zh-CN"/>
        </w:rPr>
        <w:t xml:space="preserve">        Time </w:t>
      </w:r>
    </w:p>
    <w:p w14:paraId="09918CAF"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FCED4E4" w14:textId="77777777" w:rsidR="00B4111F" w:rsidRDefault="00B4111F" w:rsidP="00B4111F">
      <w:pPr>
        <w:pStyle w:val="PL"/>
      </w:pPr>
      <w:r>
        <w:t xml:space="preserve">      properties:</w:t>
      </w:r>
    </w:p>
    <w:p w14:paraId="2CC9F4F6" w14:textId="77777777" w:rsidR="00B4111F" w:rsidRDefault="00B4111F" w:rsidP="00B4111F">
      <w:pPr>
        <w:pStyle w:val="PL"/>
      </w:pPr>
      <w:r>
        <w:t xml:space="preserve">        highLevel:</w:t>
      </w:r>
    </w:p>
    <w:p w14:paraId="5AC75BCE" w14:textId="77777777" w:rsidR="00B4111F" w:rsidRDefault="00B4111F" w:rsidP="00B4111F">
      <w:pPr>
        <w:pStyle w:val="PL"/>
      </w:pPr>
      <w:r>
        <w:t xml:space="preserve">          type: array</w:t>
      </w:r>
    </w:p>
    <w:p w14:paraId="2D19D0E5" w14:textId="77777777" w:rsidR="00B4111F" w:rsidRDefault="00B4111F" w:rsidP="00B4111F">
      <w:pPr>
        <w:pStyle w:val="PL"/>
      </w:pPr>
      <w:r>
        <w:t xml:space="preserve">          items:</w:t>
      </w:r>
    </w:p>
    <w:p w14:paraId="526F999D" w14:textId="77777777" w:rsidR="00B4111F" w:rsidRDefault="00B4111F" w:rsidP="00B4111F">
      <w:pPr>
        <w:pStyle w:val="PL"/>
      </w:pPr>
      <w:r>
        <w:t xml:space="preserve">            $ref: 'TS29571_CommonData.yaml#/components/schemas/Supi'</w:t>
      </w:r>
    </w:p>
    <w:p w14:paraId="1E64ED43" w14:textId="77777777" w:rsidR="00B4111F" w:rsidRDefault="00B4111F" w:rsidP="00B4111F">
      <w:pPr>
        <w:pStyle w:val="PL"/>
      </w:pPr>
      <w:r>
        <w:t xml:space="preserve">          minItems: 1</w:t>
      </w:r>
    </w:p>
    <w:p w14:paraId="20EED2EC" w14:textId="77777777" w:rsidR="00B4111F" w:rsidRDefault="00B4111F" w:rsidP="00B4111F">
      <w:pPr>
        <w:pStyle w:val="PL"/>
      </w:pPr>
      <w:r>
        <w:t xml:space="preserve">        mediumLevel:</w:t>
      </w:r>
    </w:p>
    <w:p w14:paraId="051E6854" w14:textId="77777777" w:rsidR="00B4111F" w:rsidRDefault="00B4111F" w:rsidP="00B4111F">
      <w:pPr>
        <w:pStyle w:val="PL"/>
      </w:pPr>
      <w:r>
        <w:t xml:space="preserve">          type: array</w:t>
      </w:r>
    </w:p>
    <w:p w14:paraId="7A9501A7" w14:textId="77777777" w:rsidR="00B4111F" w:rsidRDefault="00B4111F" w:rsidP="00B4111F">
      <w:pPr>
        <w:pStyle w:val="PL"/>
      </w:pPr>
      <w:r>
        <w:t xml:space="preserve">          items:</w:t>
      </w:r>
    </w:p>
    <w:p w14:paraId="416D6B23" w14:textId="77777777" w:rsidR="00B4111F" w:rsidRDefault="00B4111F" w:rsidP="00B4111F">
      <w:pPr>
        <w:pStyle w:val="PL"/>
      </w:pPr>
      <w:r>
        <w:t xml:space="preserve">            $ref: 'TS29571_CommonData.yaml#/components/schemas/Supi'</w:t>
      </w:r>
    </w:p>
    <w:p w14:paraId="1DB40724" w14:textId="77777777" w:rsidR="00B4111F" w:rsidRDefault="00B4111F" w:rsidP="00B4111F">
      <w:pPr>
        <w:pStyle w:val="PL"/>
      </w:pPr>
      <w:r>
        <w:t xml:space="preserve">          minItems: 1</w:t>
      </w:r>
    </w:p>
    <w:p w14:paraId="1E82B95C" w14:textId="77777777" w:rsidR="00B4111F" w:rsidRDefault="00B4111F" w:rsidP="00B4111F">
      <w:pPr>
        <w:pStyle w:val="PL"/>
      </w:pPr>
      <w:r>
        <w:t xml:space="preserve">        lowLevel:</w:t>
      </w:r>
    </w:p>
    <w:p w14:paraId="180DCAA0" w14:textId="77777777" w:rsidR="00B4111F" w:rsidRDefault="00B4111F" w:rsidP="00B4111F">
      <w:pPr>
        <w:pStyle w:val="PL"/>
      </w:pPr>
      <w:r>
        <w:t xml:space="preserve">          type: array</w:t>
      </w:r>
    </w:p>
    <w:p w14:paraId="64232B8C" w14:textId="77777777" w:rsidR="00B4111F" w:rsidRDefault="00B4111F" w:rsidP="00B4111F">
      <w:pPr>
        <w:pStyle w:val="PL"/>
      </w:pPr>
      <w:r>
        <w:t xml:space="preserve">          items:</w:t>
      </w:r>
    </w:p>
    <w:p w14:paraId="344A8861" w14:textId="77777777" w:rsidR="00B4111F" w:rsidRDefault="00B4111F" w:rsidP="00B4111F">
      <w:pPr>
        <w:pStyle w:val="PL"/>
      </w:pPr>
      <w:r>
        <w:t xml:space="preserve">            $ref: 'TS29571_CommonData.yaml#/components/schemas/Supi'</w:t>
      </w:r>
    </w:p>
    <w:p w14:paraId="2A5EC802" w14:textId="77777777" w:rsidR="00B4111F" w:rsidRDefault="00B4111F" w:rsidP="00B4111F">
      <w:pPr>
        <w:pStyle w:val="PL"/>
      </w:pPr>
      <w:r>
        <w:t xml:space="preserve">          minItems: 1</w:t>
      </w:r>
    </w:p>
    <w:p w14:paraId="112BB53E" w14:textId="77777777" w:rsidR="00B4111F" w:rsidRDefault="00B4111F" w:rsidP="00B4111F">
      <w:pPr>
        <w:pStyle w:val="PL"/>
      </w:pPr>
      <w:r>
        <w:t xml:space="preserve">        lowRatio:</w:t>
      </w:r>
    </w:p>
    <w:p w14:paraId="54D4CE0F" w14:textId="77777777" w:rsidR="00B4111F" w:rsidRDefault="00B4111F" w:rsidP="00B4111F">
      <w:pPr>
        <w:pStyle w:val="PL"/>
      </w:pPr>
      <w:r>
        <w:t xml:space="preserve">          $ref: 'TS29571_CommonData.yaml#/components/schemas/SamplingRatio'</w:t>
      </w:r>
    </w:p>
    <w:p w14:paraId="02F1FAAE" w14:textId="77777777" w:rsidR="00B4111F" w:rsidRDefault="00B4111F" w:rsidP="00B4111F">
      <w:pPr>
        <w:pStyle w:val="PL"/>
      </w:pPr>
      <w:r>
        <w:t xml:space="preserve">        mediumRatio:</w:t>
      </w:r>
    </w:p>
    <w:p w14:paraId="182AA7E6" w14:textId="77777777" w:rsidR="00B4111F" w:rsidRDefault="00B4111F" w:rsidP="00B4111F">
      <w:pPr>
        <w:pStyle w:val="PL"/>
      </w:pPr>
      <w:r>
        <w:t xml:space="preserve">          $ref: 'TS29571_CommonData.yaml#/components/schemas/SamplingRatio'</w:t>
      </w:r>
    </w:p>
    <w:p w14:paraId="3777EF5C" w14:textId="77777777" w:rsidR="00B4111F" w:rsidRDefault="00B4111F" w:rsidP="00B4111F">
      <w:pPr>
        <w:pStyle w:val="PL"/>
      </w:pPr>
      <w:r>
        <w:t xml:space="preserve">        highRatio:</w:t>
      </w:r>
    </w:p>
    <w:p w14:paraId="0F266DDF" w14:textId="77777777" w:rsidR="00B4111F" w:rsidRDefault="00B4111F" w:rsidP="00B4111F">
      <w:pPr>
        <w:pStyle w:val="PL"/>
      </w:pPr>
      <w:r>
        <w:t xml:space="preserve">          $ref: 'TS29571_CommonData.yaml#/components/schemas/SamplingRatio'</w:t>
      </w:r>
    </w:p>
    <w:p w14:paraId="5051C87F" w14:textId="77777777" w:rsidR="00B4111F" w:rsidRDefault="00B4111F" w:rsidP="00B4111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C858AB9" w14:textId="77777777" w:rsidR="00B4111F" w:rsidRDefault="00B4111F" w:rsidP="00B4111F">
      <w:pPr>
        <w:pStyle w:val="PL"/>
      </w:pPr>
      <w:r>
        <w:t xml:space="preserve">          $ref: 'TS29554_Npcf_BDTPolicyControl.yaml#/components/schemas/NetworkAreaInfo'</w:t>
      </w:r>
    </w:p>
    <w:p w14:paraId="5A27CC33" w14:textId="77777777" w:rsidR="00B4111F" w:rsidRDefault="00B4111F" w:rsidP="00B4111F">
      <w:pPr>
        <w:pStyle w:val="PL"/>
      </w:pPr>
      <w:r>
        <w:t xml:space="preserve">        </w:t>
      </w:r>
      <w:r>
        <w:rPr>
          <w:lang w:eastAsia="zh-CN"/>
        </w:rPr>
        <w:t>validityPeriod</w:t>
      </w:r>
      <w:r>
        <w:t>:</w:t>
      </w:r>
    </w:p>
    <w:p w14:paraId="43D19712" w14:textId="77777777" w:rsidR="00B4111F" w:rsidRDefault="00B4111F" w:rsidP="00B4111F">
      <w:pPr>
        <w:pStyle w:val="PL"/>
      </w:pPr>
      <w:r>
        <w:t xml:space="preserve">          $ref: 'TS29122_CommonData.yaml#/components/schemas/TimeWindow'</w:t>
      </w:r>
    </w:p>
    <w:p w14:paraId="5A9D5F82" w14:textId="77777777" w:rsidR="00B4111F" w:rsidRDefault="00B4111F" w:rsidP="00B4111F">
      <w:pPr>
        <w:pStyle w:val="PL"/>
      </w:pPr>
      <w:r>
        <w:t xml:space="preserve">      anyOf:</w:t>
      </w:r>
    </w:p>
    <w:p w14:paraId="6265F37D" w14:textId="77777777" w:rsidR="00B4111F" w:rsidRDefault="00B4111F" w:rsidP="00B4111F">
      <w:pPr>
        <w:pStyle w:val="PL"/>
      </w:pPr>
      <w:r>
        <w:t xml:space="preserve">        - required: [highLevel]</w:t>
      </w:r>
    </w:p>
    <w:p w14:paraId="7C3AE683" w14:textId="77777777" w:rsidR="00B4111F" w:rsidRDefault="00B4111F" w:rsidP="00B4111F">
      <w:pPr>
        <w:pStyle w:val="PL"/>
      </w:pPr>
      <w:r>
        <w:t xml:space="preserve">        - required: [mediumLevel]</w:t>
      </w:r>
    </w:p>
    <w:p w14:paraId="7AAA2333" w14:textId="77777777" w:rsidR="00B4111F" w:rsidRDefault="00B4111F" w:rsidP="00B4111F">
      <w:pPr>
        <w:pStyle w:val="PL"/>
      </w:pPr>
      <w:r>
        <w:t xml:space="preserve">        - required: [lowLevel]</w:t>
      </w:r>
    </w:p>
    <w:p w14:paraId="6C156638" w14:textId="77777777" w:rsidR="00B4111F" w:rsidRDefault="00B4111F" w:rsidP="00B4111F">
      <w:pPr>
        <w:pStyle w:val="PL"/>
      </w:pPr>
    </w:p>
    <w:p w14:paraId="0BFF5494" w14:textId="77777777" w:rsidR="00B4111F" w:rsidRDefault="00B4111F" w:rsidP="00B4111F">
      <w:pPr>
        <w:pStyle w:val="PL"/>
      </w:pPr>
      <w:r>
        <w:t xml:space="preserve">    DataVolumeTransferTime:</w:t>
      </w:r>
    </w:p>
    <w:p w14:paraId="5D5C6A56" w14:textId="77777777" w:rsidR="00B4111F" w:rsidRDefault="00B4111F" w:rsidP="00B4111F">
      <w:pPr>
        <w:pStyle w:val="PL"/>
      </w:pPr>
      <w:r>
        <w:t xml:space="preserve">      description: &gt;</w:t>
      </w:r>
    </w:p>
    <w:p w14:paraId="3D684467" w14:textId="77777777" w:rsidR="00B4111F" w:rsidRDefault="00B4111F" w:rsidP="00B4111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414F11E" w14:textId="77777777" w:rsidR="00B4111F" w:rsidRDefault="00B4111F" w:rsidP="00B4111F">
      <w:pPr>
        <w:pStyle w:val="PL"/>
      </w:pPr>
      <w:r>
        <w:t xml:space="preserve">        time.</w:t>
      </w:r>
    </w:p>
    <w:p w14:paraId="1272F39A"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F81D68" w14:textId="77777777" w:rsidR="00B4111F" w:rsidRDefault="00B4111F" w:rsidP="00B4111F">
      <w:pPr>
        <w:pStyle w:val="PL"/>
      </w:pPr>
      <w:r>
        <w:t xml:space="preserve">      properties:</w:t>
      </w:r>
    </w:p>
    <w:p w14:paraId="6F8CFD0A" w14:textId="77777777" w:rsidR="00B4111F" w:rsidRDefault="00B4111F" w:rsidP="00B4111F">
      <w:pPr>
        <w:pStyle w:val="PL"/>
      </w:pPr>
      <w:r>
        <w:t xml:space="preserve">        uplinkVolume:</w:t>
      </w:r>
    </w:p>
    <w:p w14:paraId="0ED455CF" w14:textId="77777777" w:rsidR="00B4111F" w:rsidRDefault="00B4111F" w:rsidP="00B4111F">
      <w:pPr>
        <w:pStyle w:val="PL"/>
      </w:pPr>
      <w:r>
        <w:t xml:space="preserve">          $ref: 'TS29122_CommonData.yaml#/components/schemas/Volume'</w:t>
      </w:r>
    </w:p>
    <w:p w14:paraId="02EC8C57" w14:textId="77777777" w:rsidR="00B4111F" w:rsidRDefault="00B4111F" w:rsidP="00B4111F">
      <w:pPr>
        <w:pStyle w:val="PL"/>
      </w:pPr>
      <w:r>
        <w:t xml:space="preserve">        avgTransTimeUl:</w:t>
      </w:r>
    </w:p>
    <w:p w14:paraId="47D0AA8A" w14:textId="77777777" w:rsidR="00B4111F" w:rsidRDefault="00B4111F" w:rsidP="00B4111F">
      <w:pPr>
        <w:pStyle w:val="PL"/>
      </w:pPr>
      <w:r>
        <w:t xml:space="preserve">          $ref: 'TS29571_CommonData.yaml#/components/schemas/Uinteger'</w:t>
      </w:r>
    </w:p>
    <w:p w14:paraId="2B2B4E2C" w14:textId="77777777" w:rsidR="00B4111F" w:rsidRDefault="00B4111F" w:rsidP="00B4111F">
      <w:pPr>
        <w:pStyle w:val="PL"/>
      </w:pPr>
      <w:r>
        <w:t xml:space="preserve">        varTransTimeUl:</w:t>
      </w:r>
    </w:p>
    <w:p w14:paraId="3762B6E4" w14:textId="77777777" w:rsidR="00B4111F" w:rsidRDefault="00B4111F" w:rsidP="00B4111F">
      <w:pPr>
        <w:pStyle w:val="PL"/>
      </w:pPr>
      <w:r>
        <w:t xml:space="preserve">          $ref: 'TS29571_CommonData.yaml#/components/schemas/Float'</w:t>
      </w:r>
    </w:p>
    <w:p w14:paraId="610F188D" w14:textId="77777777" w:rsidR="00B4111F" w:rsidRDefault="00B4111F" w:rsidP="00B4111F">
      <w:pPr>
        <w:pStyle w:val="PL"/>
      </w:pPr>
      <w:r>
        <w:t xml:space="preserve">        downlinkVolume:</w:t>
      </w:r>
    </w:p>
    <w:p w14:paraId="1B2DBD41" w14:textId="77777777" w:rsidR="00B4111F" w:rsidRDefault="00B4111F" w:rsidP="00B4111F">
      <w:pPr>
        <w:pStyle w:val="PL"/>
      </w:pPr>
      <w:r>
        <w:t xml:space="preserve">          $ref: 'TS29122_CommonData.yaml#/components/schemas/Volume'</w:t>
      </w:r>
    </w:p>
    <w:p w14:paraId="44C22CE5" w14:textId="77777777" w:rsidR="00B4111F" w:rsidRDefault="00B4111F" w:rsidP="00B4111F">
      <w:pPr>
        <w:pStyle w:val="PL"/>
      </w:pPr>
      <w:r>
        <w:t xml:space="preserve">        avgTransTimeDl:</w:t>
      </w:r>
    </w:p>
    <w:p w14:paraId="68413590" w14:textId="77777777" w:rsidR="00B4111F" w:rsidRDefault="00B4111F" w:rsidP="00B4111F">
      <w:pPr>
        <w:pStyle w:val="PL"/>
      </w:pPr>
      <w:r>
        <w:t xml:space="preserve">          $ref: 'TS29571_CommonData.yaml#/components/schemas/Uinteger'</w:t>
      </w:r>
    </w:p>
    <w:p w14:paraId="28B0D67E" w14:textId="77777777" w:rsidR="00B4111F" w:rsidRDefault="00B4111F" w:rsidP="00B4111F">
      <w:pPr>
        <w:pStyle w:val="PL"/>
      </w:pPr>
      <w:r>
        <w:t xml:space="preserve">        varTransTimeDl:</w:t>
      </w:r>
    </w:p>
    <w:p w14:paraId="232158F2" w14:textId="77777777" w:rsidR="00B4111F" w:rsidRDefault="00B4111F" w:rsidP="00B4111F">
      <w:pPr>
        <w:pStyle w:val="PL"/>
      </w:pPr>
      <w:r>
        <w:t xml:space="preserve">          $ref: 'TS29571_CommonData.yaml#/components/schemas/Float'</w:t>
      </w:r>
    </w:p>
    <w:p w14:paraId="515E0618" w14:textId="77777777" w:rsidR="00B4111F" w:rsidRDefault="00B4111F" w:rsidP="00B4111F">
      <w:pPr>
        <w:pStyle w:val="PL"/>
      </w:pPr>
    </w:p>
    <w:p w14:paraId="1F1C99D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745AB4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C7F5F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034E42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821353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0417D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12585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7D2AF1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8929C8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B8CBFB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1A397F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4C089E8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01B6F17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625B550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4DAAB3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3E839F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F05C89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4BEE658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13BB0B1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9A48F8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921F2C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66C590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59FF7A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4EC654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BF5798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344271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9D025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A6F7AA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1C22C1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0122681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00100B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1865B8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A73367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0FCFCD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47BE7B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075591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0E843F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333F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296C71A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050E9F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B2D4BF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C8911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072B5C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1BB3B93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D5D98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07331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723FB66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146288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B8C734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62EDD7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EF29E9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CBB76A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EC2BB8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FA211D8" w14:textId="77777777" w:rsidR="00B4111F" w:rsidRDefault="00B4111F" w:rsidP="00B4111F">
      <w:pPr>
        <w:pStyle w:val="PL"/>
      </w:pPr>
      <w:r>
        <w:t xml:space="preserve">        confidence:</w:t>
      </w:r>
    </w:p>
    <w:p w14:paraId="079394D1" w14:textId="77777777" w:rsidR="00B4111F" w:rsidRPr="003F6D0F" w:rsidRDefault="00B4111F" w:rsidP="00B4111F">
      <w:pPr>
        <w:pStyle w:val="PL"/>
      </w:pPr>
      <w:r>
        <w:t xml:space="preserve">          $ref: 'TS29571_CommonData.yaml#/components/schemas/Uinteger'</w:t>
      </w:r>
    </w:p>
    <w:p w14:paraId="43C0C77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5B0897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7095F89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46E7D5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DCB4D5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63018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3EB31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0688C4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D9AE3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AFCA3C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248FB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A9572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D8296C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5DEBE3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D34E65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174F8E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F7CE42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54A3F4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0C6B6C9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0312A0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9272F15"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F4603DA"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3C0ED07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1F60FC7E" w14:textId="77777777" w:rsidR="00B4111F" w:rsidRDefault="00B4111F" w:rsidP="00B4111F">
      <w:pPr>
        <w:pStyle w:val="PL"/>
      </w:pPr>
    </w:p>
    <w:p w14:paraId="66C32046" w14:textId="77777777" w:rsidR="00B4111F" w:rsidRDefault="00B4111F" w:rsidP="00B4111F">
      <w:pPr>
        <w:pStyle w:val="PL"/>
      </w:pPr>
      <w:r>
        <w:t xml:space="preserve">    AccuracyReq:</w:t>
      </w:r>
    </w:p>
    <w:p w14:paraId="66BA079A" w14:textId="77777777" w:rsidR="00B4111F" w:rsidRDefault="00B4111F" w:rsidP="00B4111F">
      <w:pPr>
        <w:pStyle w:val="PL"/>
      </w:pPr>
      <w:r>
        <w:t xml:space="preserve">      description: </w:t>
      </w:r>
      <w:r>
        <w:rPr>
          <w:lang w:val="en-US" w:eastAsia="zh-CN"/>
        </w:rPr>
        <w:t xml:space="preserve">Represents the </w:t>
      </w:r>
      <w:r>
        <w:t>analytics accuracy requirement information</w:t>
      </w:r>
      <w:r>
        <w:rPr>
          <w:lang w:val="en-US" w:eastAsia="zh-CN"/>
        </w:rPr>
        <w:t>.</w:t>
      </w:r>
    </w:p>
    <w:p w14:paraId="09C2878D" w14:textId="77777777" w:rsidR="00B4111F" w:rsidRDefault="00B4111F" w:rsidP="00B4111F">
      <w:pPr>
        <w:pStyle w:val="PL"/>
      </w:pPr>
      <w:r>
        <w:t xml:space="preserve">      type: object</w:t>
      </w:r>
    </w:p>
    <w:p w14:paraId="06D6CF38" w14:textId="77777777" w:rsidR="00B4111F" w:rsidRDefault="00B4111F" w:rsidP="00B4111F">
      <w:pPr>
        <w:pStyle w:val="PL"/>
      </w:pPr>
      <w:r>
        <w:t xml:space="preserve">      properties:</w:t>
      </w:r>
    </w:p>
    <w:p w14:paraId="79D84426" w14:textId="77777777" w:rsidR="00B4111F" w:rsidRDefault="00B4111F" w:rsidP="00B4111F">
      <w:pPr>
        <w:pStyle w:val="PL"/>
      </w:pPr>
      <w:r>
        <w:t xml:space="preserve">        </w:t>
      </w:r>
      <w:r>
        <w:rPr>
          <w:lang w:eastAsia="zh-CN"/>
        </w:rPr>
        <w:t>accuTimeWin</w:t>
      </w:r>
      <w:r>
        <w:t>:</w:t>
      </w:r>
    </w:p>
    <w:p w14:paraId="78BB5778" w14:textId="77777777" w:rsidR="00B4111F" w:rsidRDefault="00B4111F" w:rsidP="00B4111F">
      <w:pPr>
        <w:pStyle w:val="PL"/>
      </w:pPr>
      <w:r>
        <w:t xml:space="preserve">          $ref: 'TS29122_CommonData.yaml#/components/schemas/TimeWindow'</w:t>
      </w:r>
    </w:p>
    <w:p w14:paraId="46178590" w14:textId="77777777" w:rsidR="00B4111F" w:rsidRDefault="00B4111F" w:rsidP="00B4111F">
      <w:pPr>
        <w:pStyle w:val="PL"/>
      </w:pPr>
      <w:r>
        <w:t xml:space="preserve">        </w:t>
      </w:r>
      <w:r>
        <w:rPr>
          <w:lang w:eastAsia="zh-CN"/>
        </w:rPr>
        <w:t>accuPeriod</w:t>
      </w:r>
      <w:r>
        <w:t>:</w:t>
      </w:r>
    </w:p>
    <w:p w14:paraId="0F6BBF9B" w14:textId="77777777" w:rsidR="00B4111F" w:rsidRDefault="00B4111F" w:rsidP="00B4111F">
      <w:pPr>
        <w:pStyle w:val="PL"/>
      </w:pPr>
      <w:r>
        <w:t xml:space="preserve">          $ref: 'TS29571_CommonData.yaml#/components/schemas/DurationSec'</w:t>
      </w:r>
    </w:p>
    <w:p w14:paraId="33A24C11" w14:textId="77777777" w:rsidR="00B4111F" w:rsidRDefault="00B4111F" w:rsidP="00B4111F">
      <w:pPr>
        <w:pStyle w:val="PL"/>
      </w:pPr>
      <w:r>
        <w:t xml:space="preserve">        </w:t>
      </w:r>
      <w:r>
        <w:rPr>
          <w:lang w:eastAsia="zh-CN"/>
        </w:rPr>
        <w:t>accuDevThr</w:t>
      </w:r>
      <w:r>
        <w:t>:</w:t>
      </w:r>
    </w:p>
    <w:p w14:paraId="744CE8D6" w14:textId="77777777" w:rsidR="00B4111F" w:rsidRDefault="00B4111F" w:rsidP="00B4111F">
      <w:pPr>
        <w:pStyle w:val="PL"/>
      </w:pPr>
      <w:r>
        <w:t xml:space="preserve">          $ref: 'TS29571_CommonData.yaml#/components/schemas/Uinteger'</w:t>
      </w:r>
    </w:p>
    <w:p w14:paraId="458D5094" w14:textId="77777777" w:rsidR="00B4111F" w:rsidRDefault="00B4111F" w:rsidP="00B4111F">
      <w:pPr>
        <w:pStyle w:val="PL"/>
      </w:pPr>
      <w:r>
        <w:t xml:space="preserve">        </w:t>
      </w:r>
      <w:r>
        <w:rPr>
          <w:lang w:eastAsia="zh-CN"/>
        </w:rPr>
        <w:t>minNum</w:t>
      </w:r>
      <w:r>
        <w:t>:</w:t>
      </w:r>
    </w:p>
    <w:p w14:paraId="59591AE6" w14:textId="77777777" w:rsidR="00B4111F" w:rsidRDefault="00B4111F" w:rsidP="00B4111F">
      <w:pPr>
        <w:pStyle w:val="PL"/>
      </w:pPr>
      <w:r>
        <w:t xml:space="preserve">          $ref: 'TS29571_CommonData.yaml#/components/schemas/Uinteger'</w:t>
      </w:r>
    </w:p>
    <w:p w14:paraId="4A69E14A" w14:textId="77777777" w:rsidR="00B4111F" w:rsidRDefault="00B4111F" w:rsidP="00B4111F">
      <w:pPr>
        <w:pStyle w:val="PL"/>
      </w:pPr>
      <w:r>
        <w:t xml:space="preserve">        </w:t>
      </w:r>
      <w:r>
        <w:rPr>
          <w:lang w:eastAsia="zh-CN"/>
        </w:rPr>
        <w:t>updatedAnaFlg</w:t>
      </w:r>
      <w:r>
        <w:t>:</w:t>
      </w:r>
    </w:p>
    <w:p w14:paraId="5AF4B7C3" w14:textId="77777777" w:rsidR="00B4111F" w:rsidRDefault="00B4111F" w:rsidP="00B4111F">
      <w:pPr>
        <w:pStyle w:val="PL"/>
      </w:pPr>
      <w:r>
        <w:t xml:space="preserve">          type: boolean</w:t>
      </w:r>
    </w:p>
    <w:p w14:paraId="793A928C" w14:textId="77777777" w:rsidR="00B4111F" w:rsidRDefault="00B4111F" w:rsidP="00B4111F">
      <w:pPr>
        <w:pStyle w:val="PL"/>
      </w:pPr>
      <w:r>
        <w:t xml:space="preserve">          description: &gt;</w:t>
      </w:r>
    </w:p>
    <w:p w14:paraId="5714F57A" w14:textId="77777777" w:rsidR="00B4111F" w:rsidRDefault="00B4111F" w:rsidP="00B4111F">
      <w:pPr>
        <w:pStyle w:val="PL"/>
      </w:pPr>
      <w:r>
        <w:t xml:space="preserve">            Indicates the updated Analytics flag. Set to "true" indicates that the NWDAF can provide</w:t>
      </w:r>
    </w:p>
    <w:p w14:paraId="5A1A2375" w14:textId="77777777" w:rsidR="00B4111F" w:rsidRDefault="00B4111F" w:rsidP="00B4111F">
      <w:pPr>
        <w:pStyle w:val="PL"/>
      </w:pPr>
      <w:r>
        <w:t xml:space="preserve">            the updated analytics if the analytics can be generated within the analytics accuracy</w:t>
      </w:r>
    </w:p>
    <w:p w14:paraId="37CF2D0D" w14:textId="77777777" w:rsidR="00B4111F" w:rsidRDefault="00B4111F" w:rsidP="00B4111F">
      <w:pPr>
        <w:pStyle w:val="PL"/>
      </w:pPr>
      <w:r>
        <w:t xml:space="preserve">            information time window, which is specified by "accuTimeWin" attribute.</w:t>
      </w:r>
    </w:p>
    <w:p w14:paraId="220014A1" w14:textId="77777777" w:rsidR="00B4111F" w:rsidRDefault="00B4111F" w:rsidP="00B4111F">
      <w:pPr>
        <w:pStyle w:val="PL"/>
      </w:pPr>
      <w:r>
        <w:t xml:space="preserve">            Otherwise set to “false”. Default value is “false” if omitted.</w:t>
      </w:r>
    </w:p>
    <w:p w14:paraId="78243435" w14:textId="77777777" w:rsidR="00B4111F" w:rsidRDefault="00B4111F" w:rsidP="00B4111F">
      <w:pPr>
        <w:pStyle w:val="PL"/>
      </w:pPr>
      <w:r>
        <w:t xml:space="preserve">        </w:t>
      </w:r>
      <w:r>
        <w:rPr>
          <w:lang w:eastAsia="zh-CN"/>
        </w:rPr>
        <w:t>correctionInterval</w:t>
      </w:r>
      <w:r>
        <w:t>:</w:t>
      </w:r>
    </w:p>
    <w:p w14:paraId="1FF3DFA6" w14:textId="77777777" w:rsidR="00B4111F" w:rsidRDefault="00B4111F" w:rsidP="00B4111F">
      <w:pPr>
        <w:pStyle w:val="PL"/>
      </w:pPr>
      <w:r>
        <w:t xml:space="preserve">          $ref: 'TS29571_CommonData.yaml#/components/schemas/DurationSec'</w:t>
      </w:r>
    </w:p>
    <w:p w14:paraId="69D7A9A9" w14:textId="77777777" w:rsidR="00B4111F" w:rsidRDefault="00B4111F" w:rsidP="00B4111F">
      <w:pPr>
        <w:pStyle w:val="PL"/>
      </w:pPr>
    </w:p>
    <w:p w14:paraId="1194A7BE" w14:textId="77777777" w:rsidR="00B4111F" w:rsidRDefault="00B4111F" w:rsidP="00B4111F">
      <w:pPr>
        <w:pStyle w:val="PL"/>
      </w:pPr>
      <w:r>
        <w:t xml:space="preserve">    AccuracyInfo:</w:t>
      </w:r>
    </w:p>
    <w:p w14:paraId="0EF3D45B" w14:textId="77777777" w:rsidR="00B4111F" w:rsidRDefault="00B4111F" w:rsidP="00B4111F">
      <w:pPr>
        <w:pStyle w:val="PL"/>
      </w:pPr>
      <w:r>
        <w:t xml:space="preserve">      description: </w:t>
      </w:r>
      <w:r>
        <w:rPr>
          <w:lang w:eastAsia="zh-CN"/>
        </w:rPr>
        <w:t xml:space="preserve">The </w:t>
      </w:r>
      <w:r>
        <w:t>analytics accuracy information.</w:t>
      </w:r>
    </w:p>
    <w:p w14:paraId="3B26609B" w14:textId="77777777" w:rsidR="00B4111F" w:rsidRDefault="00B4111F" w:rsidP="00B4111F">
      <w:pPr>
        <w:pStyle w:val="PL"/>
      </w:pPr>
      <w:r>
        <w:t xml:space="preserve">      type: object</w:t>
      </w:r>
    </w:p>
    <w:p w14:paraId="4A54E0F7" w14:textId="77777777" w:rsidR="00B4111F" w:rsidRDefault="00B4111F" w:rsidP="00B4111F">
      <w:pPr>
        <w:pStyle w:val="PL"/>
      </w:pPr>
      <w:r>
        <w:t xml:space="preserve">      properties:</w:t>
      </w:r>
    </w:p>
    <w:p w14:paraId="35474896" w14:textId="77777777" w:rsidR="00B4111F" w:rsidRDefault="00B4111F" w:rsidP="00B4111F">
      <w:pPr>
        <w:pStyle w:val="PL"/>
      </w:pPr>
      <w:r>
        <w:t xml:space="preserve">        </w:t>
      </w:r>
      <w:r>
        <w:rPr>
          <w:lang w:eastAsia="zh-CN"/>
        </w:rPr>
        <w:t>accuracyVal</w:t>
      </w:r>
      <w:r>
        <w:t>:</w:t>
      </w:r>
    </w:p>
    <w:p w14:paraId="0AB868B4" w14:textId="77777777" w:rsidR="00B4111F" w:rsidRDefault="00B4111F" w:rsidP="00B4111F">
      <w:pPr>
        <w:pStyle w:val="PL"/>
      </w:pPr>
      <w:r>
        <w:t xml:space="preserve">          $ref: 'TS29571_CommonData.yaml#/components/schemas/Uinteger'</w:t>
      </w:r>
    </w:p>
    <w:p w14:paraId="5F957C6F" w14:textId="77777777" w:rsidR="00B4111F" w:rsidRDefault="00B4111F" w:rsidP="00B4111F">
      <w:pPr>
        <w:pStyle w:val="PL"/>
      </w:pPr>
      <w:r>
        <w:t xml:space="preserve">        </w:t>
      </w:r>
      <w:r>
        <w:rPr>
          <w:lang w:eastAsia="zh-CN"/>
        </w:rPr>
        <w:t>accuSampleNbr</w:t>
      </w:r>
      <w:r>
        <w:t>:</w:t>
      </w:r>
    </w:p>
    <w:p w14:paraId="04D38D43" w14:textId="77777777" w:rsidR="00B4111F" w:rsidRDefault="00B4111F" w:rsidP="00B4111F">
      <w:pPr>
        <w:pStyle w:val="PL"/>
      </w:pPr>
      <w:r>
        <w:t xml:space="preserve">          $ref: 'TS29571_CommonData.yaml#/components/schemas/Uinteger'</w:t>
      </w:r>
    </w:p>
    <w:p w14:paraId="42DEFC23" w14:textId="77777777" w:rsidR="00B4111F" w:rsidRDefault="00B4111F" w:rsidP="00B4111F">
      <w:pPr>
        <w:pStyle w:val="PL"/>
      </w:pPr>
      <w:r>
        <w:t xml:space="preserve">        anaAccuInd:</w:t>
      </w:r>
    </w:p>
    <w:p w14:paraId="7F7B9869" w14:textId="77777777" w:rsidR="00B4111F" w:rsidRDefault="00B4111F" w:rsidP="00B4111F">
      <w:pPr>
        <w:pStyle w:val="PL"/>
      </w:pPr>
      <w:r>
        <w:t xml:space="preserve">          $ref: '#/components/schemas/AnalyticsAccuracyIndication'</w:t>
      </w:r>
    </w:p>
    <w:p w14:paraId="43930235" w14:textId="77777777" w:rsidR="00B4111F" w:rsidRDefault="00B4111F" w:rsidP="00B4111F">
      <w:pPr>
        <w:pStyle w:val="PL"/>
      </w:pPr>
      <w:r>
        <w:t xml:space="preserve">      required:</w:t>
      </w:r>
    </w:p>
    <w:p w14:paraId="79C89413" w14:textId="77777777" w:rsidR="00B4111F" w:rsidRDefault="00B4111F" w:rsidP="00B4111F">
      <w:pPr>
        <w:pStyle w:val="PL"/>
      </w:pPr>
      <w:r>
        <w:t xml:space="preserve">        - </w:t>
      </w:r>
      <w:r>
        <w:rPr>
          <w:lang w:eastAsia="zh-CN"/>
        </w:rPr>
        <w:t>accuracyVal</w:t>
      </w:r>
    </w:p>
    <w:p w14:paraId="1EE5A187" w14:textId="77777777" w:rsidR="00B4111F" w:rsidRDefault="00B4111F" w:rsidP="00B4111F">
      <w:pPr>
        <w:pStyle w:val="PL"/>
      </w:pPr>
    </w:p>
    <w:p w14:paraId="6A727EFF" w14:textId="77777777" w:rsidR="00B4111F" w:rsidRDefault="00B4111F" w:rsidP="00B4111F">
      <w:pPr>
        <w:pStyle w:val="PL"/>
      </w:pPr>
      <w:r>
        <w:t xml:space="preserve">    MovBehavReq:</w:t>
      </w:r>
    </w:p>
    <w:p w14:paraId="457EFD5D" w14:textId="77777777" w:rsidR="00B4111F" w:rsidRDefault="00B4111F" w:rsidP="00B4111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3CAB4E0"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289B1EC" w14:textId="77777777" w:rsidR="00B4111F" w:rsidRDefault="00B4111F" w:rsidP="00B4111F">
      <w:pPr>
        <w:pStyle w:val="PL"/>
      </w:pPr>
      <w:r>
        <w:t xml:space="preserve">      properties:</w:t>
      </w:r>
    </w:p>
    <w:p w14:paraId="777B5537" w14:textId="77777777" w:rsidR="00B4111F" w:rsidRDefault="00B4111F" w:rsidP="00B4111F">
      <w:pPr>
        <w:pStyle w:val="PL"/>
      </w:pPr>
      <w:r>
        <w:t xml:space="preserve">        </w:t>
      </w:r>
      <w:r>
        <w:rPr>
          <w:lang w:eastAsia="zh-CN"/>
        </w:rPr>
        <w:t>locationGranReq</w:t>
      </w:r>
      <w:r>
        <w:t>:</w:t>
      </w:r>
    </w:p>
    <w:p w14:paraId="51811ECF" w14:textId="77777777" w:rsidR="00B4111F" w:rsidRDefault="00B4111F" w:rsidP="00B4111F">
      <w:pPr>
        <w:pStyle w:val="PL"/>
      </w:pPr>
      <w:r>
        <w:t xml:space="preserve">            $ref: '#/components/schemas/</w:t>
      </w:r>
      <w:r>
        <w:rPr>
          <w:lang w:eastAsia="zh-CN"/>
        </w:rPr>
        <w:t>LocInfoGranularity</w:t>
      </w:r>
      <w:r>
        <w:t>'</w:t>
      </w:r>
    </w:p>
    <w:p w14:paraId="6187D778" w14:textId="77777777" w:rsidR="00B4111F" w:rsidRDefault="00B4111F" w:rsidP="00B4111F">
      <w:pPr>
        <w:pStyle w:val="PL"/>
      </w:pPr>
      <w:r>
        <w:t xml:space="preserve">        r</w:t>
      </w:r>
      <w:r>
        <w:rPr>
          <w:lang w:eastAsia="zh-CN"/>
        </w:rPr>
        <w:t>eportThresholds</w:t>
      </w:r>
      <w:r>
        <w:t>:</w:t>
      </w:r>
    </w:p>
    <w:p w14:paraId="3362027E" w14:textId="77777777" w:rsidR="00B4111F" w:rsidRDefault="00B4111F" w:rsidP="00B4111F">
      <w:pPr>
        <w:pStyle w:val="PL"/>
      </w:pPr>
      <w:r>
        <w:t xml:space="preserve">            $ref: '#/components/schemas/ThresholdLevel'</w:t>
      </w:r>
    </w:p>
    <w:p w14:paraId="520664D4" w14:textId="77777777" w:rsidR="00B4111F" w:rsidRDefault="00B4111F" w:rsidP="00B4111F">
      <w:pPr>
        <w:pStyle w:val="PL"/>
      </w:pPr>
    </w:p>
    <w:p w14:paraId="5A56F6AD" w14:textId="77777777" w:rsidR="00B4111F" w:rsidRDefault="00B4111F" w:rsidP="00B4111F">
      <w:pPr>
        <w:pStyle w:val="PL"/>
      </w:pPr>
      <w:r>
        <w:t xml:space="preserve">    MovBehavInfo:</w:t>
      </w:r>
    </w:p>
    <w:p w14:paraId="554226A2" w14:textId="77777777" w:rsidR="00B4111F" w:rsidRDefault="00B4111F" w:rsidP="00B4111F">
      <w:pPr>
        <w:pStyle w:val="PL"/>
      </w:pPr>
      <w:r>
        <w:t xml:space="preserve">      description: </w:t>
      </w:r>
      <w:r>
        <w:rPr>
          <w:lang w:val="en-US" w:eastAsia="zh-CN"/>
        </w:rPr>
        <w:t xml:space="preserve">Represents the </w:t>
      </w:r>
      <w:r>
        <w:t>Movement Behaviour information</w:t>
      </w:r>
      <w:r>
        <w:rPr>
          <w:lang w:val="en-US" w:eastAsia="zh-CN"/>
        </w:rPr>
        <w:t>.</w:t>
      </w:r>
    </w:p>
    <w:p w14:paraId="65D1023F"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500C39" w14:textId="77777777" w:rsidR="00B4111F" w:rsidRDefault="00B4111F" w:rsidP="00B4111F">
      <w:pPr>
        <w:pStyle w:val="PL"/>
      </w:pPr>
      <w:r>
        <w:t xml:space="preserve">      properties:</w:t>
      </w:r>
    </w:p>
    <w:p w14:paraId="7FF1984E" w14:textId="77777777" w:rsidR="00B4111F" w:rsidRDefault="00B4111F" w:rsidP="00B4111F">
      <w:pPr>
        <w:pStyle w:val="PL"/>
      </w:pPr>
      <w:r>
        <w:t xml:space="preserve">        </w:t>
      </w:r>
      <w:r>
        <w:rPr>
          <w:lang w:eastAsia="zh-CN"/>
        </w:rPr>
        <w:t>geoLoc</w:t>
      </w:r>
      <w:r>
        <w:t>:</w:t>
      </w:r>
    </w:p>
    <w:p w14:paraId="726CF1FA" w14:textId="77777777" w:rsidR="00B4111F" w:rsidRDefault="00B4111F" w:rsidP="00B4111F">
      <w:pPr>
        <w:pStyle w:val="PL"/>
      </w:pPr>
      <w:r>
        <w:t xml:space="preserve">          $ref: 'TS29572_Nlmf_Location.yaml#/components/schemas/GeographicalCoordinates'</w:t>
      </w:r>
    </w:p>
    <w:p w14:paraId="588BF795" w14:textId="77777777" w:rsidR="00B4111F" w:rsidRDefault="00B4111F" w:rsidP="00B4111F">
      <w:pPr>
        <w:pStyle w:val="PL"/>
      </w:pPr>
      <w:r>
        <w:t xml:space="preserve">        </w:t>
      </w:r>
      <w:r>
        <w:rPr>
          <w:lang w:eastAsia="zh-CN"/>
        </w:rPr>
        <w:t>movBehavs</w:t>
      </w:r>
      <w:r>
        <w:t>:</w:t>
      </w:r>
    </w:p>
    <w:p w14:paraId="0CA60166" w14:textId="77777777" w:rsidR="00B4111F" w:rsidRDefault="00B4111F" w:rsidP="00B4111F">
      <w:pPr>
        <w:pStyle w:val="PL"/>
      </w:pPr>
      <w:r>
        <w:t xml:space="preserve">          type: array</w:t>
      </w:r>
    </w:p>
    <w:p w14:paraId="5790599B" w14:textId="77777777" w:rsidR="00B4111F" w:rsidRDefault="00B4111F" w:rsidP="00B4111F">
      <w:pPr>
        <w:pStyle w:val="PL"/>
      </w:pPr>
      <w:r>
        <w:t xml:space="preserve">          items:</w:t>
      </w:r>
    </w:p>
    <w:p w14:paraId="57CA67F3" w14:textId="77777777" w:rsidR="00B4111F" w:rsidRDefault="00B4111F" w:rsidP="00B4111F">
      <w:pPr>
        <w:pStyle w:val="PL"/>
      </w:pPr>
      <w:r>
        <w:t xml:space="preserve">            $ref: '#/components/schemas/</w:t>
      </w:r>
      <w:r>
        <w:rPr>
          <w:lang w:eastAsia="zh-CN"/>
        </w:rPr>
        <w:t>MovBehav</w:t>
      </w:r>
      <w:r>
        <w:t>'</w:t>
      </w:r>
    </w:p>
    <w:p w14:paraId="0B02AA8D" w14:textId="77777777" w:rsidR="00B4111F" w:rsidRDefault="00B4111F" w:rsidP="00B4111F">
      <w:pPr>
        <w:pStyle w:val="PL"/>
      </w:pPr>
      <w:r>
        <w:t xml:space="preserve">          minItems: 1</w:t>
      </w:r>
    </w:p>
    <w:p w14:paraId="00558B77" w14:textId="77777777" w:rsidR="00B4111F" w:rsidRDefault="00B4111F" w:rsidP="00B4111F">
      <w:pPr>
        <w:pStyle w:val="PL"/>
      </w:pPr>
      <w:r>
        <w:t xml:space="preserve">        confidence:</w:t>
      </w:r>
    </w:p>
    <w:p w14:paraId="6CD3F618" w14:textId="77777777" w:rsidR="00B4111F" w:rsidRDefault="00B4111F" w:rsidP="00B4111F">
      <w:pPr>
        <w:pStyle w:val="PL"/>
      </w:pPr>
      <w:r>
        <w:t xml:space="preserve">          $ref: 'TS29571_CommonData.yaml#/components/schemas/Uinteger'</w:t>
      </w:r>
    </w:p>
    <w:p w14:paraId="1A94FAD2" w14:textId="77777777" w:rsidR="00B4111F" w:rsidRDefault="00B4111F" w:rsidP="00B4111F">
      <w:pPr>
        <w:pStyle w:val="PL"/>
      </w:pPr>
    </w:p>
    <w:p w14:paraId="60671524" w14:textId="77777777" w:rsidR="00B4111F" w:rsidRDefault="00B4111F" w:rsidP="00B4111F">
      <w:pPr>
        <w:pStyle w:val="PL"/>
      </w:pPr>
      <w:r>
        <w:t xml:space="preserve">    MovBehav:</w:t>
      </w:r>
    </w:p>
    <w:p w14:paraId="6DA2F186" w14:textId="77777777" w:rsidR="00B4111F" w:rsidRDefault="00B4111F" w:rsidP="00B4111F">
      <w:pPr>
        <w:pStyle w:val="PL"/>
      </w:pPr>
      <w:r>
        <w:t xml:space="preserve">      description: </w:t>
      </w:r>
      <w:r>
        <w:rPr>
          <w:lang w:val="en-US" w:eastAsia="zh-CN"/>
        </w:rPr>
        <w:t xml:space="preserve">Represents the </w:t>
      </w:r>
      <w:r>
        <w:t>Movement Behaviour information per time slot</w:t>
      </w:r>
      <w:r>
        <w:rPr>
          <w:lang w:val="en-US" w:eastAsia="zh-CN"/>
        </w:rPr>
        <w:t>.</w:t>
      </w:r>
    </w:p>
    <w:p w14:paraId="1F188DA7"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BFF0FC5" w14:textId="77777777" w:rsidR="00B4111F" w:rsidRDefault="00B4111F" w:rsidP="00B4111F">
      <w:pPr>
        <w:pStyle w:val="PL"/>
      </w:pPr>
      <w:r>
        <w:t xml:space="preserve">      properties:</w:t>
      </w:r>
    </w:p>
    <w:p w14:paraId="530CB2B6" w14:textId="77777777" w:rsidR="00B4111F" w:rsidRDefault="00B4111F" w:rsidP="00B4111F">
      <w:pPr>
        <w:pStyle w:val="PL"/>
      </w:pPr>
      <w:r>
        <w:t xml:space="preserve">        tsStart:</w:t>
      </w:r>
    </w:p>
    <w:p w14:paraId="2930C829" w14:textId="77777777" w:rsidR="00B4111F" w:rsidRDefault="00B4111F" w:rsidP="00B4111F">
      <w:pPr>
        <w:pStyle w:val="PL"/>
      </w:pPr>
      <w:r>
        <w:t xml:space="preserve">          $ref: 'TS29571_CommonData.yaml#/components/schemas/DateTime'</w:t>
      </w:r>
    </w:p>
    <w:p w14:paraId="4F7B90C7" w14:textId="77777777" w:rsidR="00B4111F" w:rsidRDefault="00B4111F" w:rsidP="00B4111F">
      <w:pPr>
        <w:pStyle w:val="PL"/>
      </w:pPr>
      <w:r>
        <w:t xml:space="preserve">        tsDuration:</w:t>
      </w:r>
    </w:p>
    <w:p w14:paraId="526E11DC" w14:textId="77777777" w:rsidR="00B4111F" w:rsidRDefault="00B4111F" w:rsidP="00B4111F">
      <w:pPr>
        <w:pStyle w:val="PL"/>
      </w:pPr>
      <w:r>
        <w:t xml:space="preserve">          $ref: 'TS29571_CommonData.yaml#/components/schemas/DurationSec'</w:t>
      </w:r>
    </w:p>
    <w:p w14:paraId="63B01084" w14:textId="77777777" w:rsidR="00B4111F" w:rsidRDefault="00B4111F" w:rsidP="00B4111F">
      <w:pPr>
        <w:pStyle w:val="PL"/>
      </w:pPr>
      <w:r>
        <w:t xml:space="preserve">        numOf</w:t>
      </w:r>
      <w:r>
        <w:rPr>
          <w:lang w:eastAsia="zh-CN"/>
        </w:rPr>
        <w:t>Ue</w:t>
      </w:r>
      <w:r>
        <w:t>:</w:t>
      </w:r>
    </w:p>
    <w:p w14:paraId="747691DC" w14:textId="77777777" w:rsidR="00B4111F" w:rsidRDefault="00B4111F" w:rsidP="00B4111F">
      <w:pPr>
        <w:pStyle w:val="PL"/>
      </w:pPr>
      <w:r>
        <w:t xml:space="preserve">          $ref: 'TS29571_CommonData.yaml#/components/schemas/Uinteger'</w:t>
      </w:r>
    </w:p>
    <w:p w14:paraId="03C69312" w14:textId="77777777" w:rsidR="00B4111F" w:rsidRDefault="00B4111F" w:rsidP="00B4111F">
      <w:pPr>
        <w:pStyle w:val="PL"/>
      </w:pPr>
      <w:r>
        <w:t xml:space="preserve">        </w:t>
      </w:r>
      <w:r>
        <w:rPr>
          <w:lang w:eastAsia="zh-CN"/>
        </w:rPr>
        <w:t>ratio</w:t>
      </w:r>
      <w:r>
        <w:t>:</w:t>
      </w:r>
    </w:p>
    <w:p w14:paraId="7404CD9D" w14:textId="77777777" w:rsidR="00B4111F" w:rsidRDefault="00B4111F" w:rsidP="00B4111F">
      <w:pPr>
        <w:pStyle w:val="PL"/>
      </w:pPr>
      <w:r>
        <w:t xml:space="preserve">          $ref: 'TS29571_CommonData.yaml#/components/schemas/SamplingRatio'</w:t>
      </w:r>
    </w:p>
    <w:p w14:paraId="7750E316" w14:textId="77777777" w:rsidR="00B4111F" w:rsidRDefault="00B4111F" w:rsidP="00B4111F">
      <w:pPr>
        <w:pStyle w:val="PL"/>
        <w:rPr>
          <w:lang w:eastAsia="zh-CN"/>
        </w:rPr>
      </w:pPr>
      <w:r>
        <w:t xml:space="preserve">        </w:t>
      </w:r>
      <w:r>
        <w:rPr>
          <w:lang w:eastAsia="zh-CN"/>
        </w:rPr>
        <w:t>avrSpeed:</w:t>
      </w:r>
    </w:p>
    <w:p w14:paraId="7524C849" w14:textId="77777777" w:rsidR="00B4111F" w:rsidRDefault="00B4111F" w:rsidP="00B4111F">
      <w:pPr>
        <w:pStyle w:val="PL"/>
      </w:pPr>
      <w:r>
        <w:t xml:space="preserve">          $ref: 'TS29571_CommonData.yaml#/components/schemas/Float'</w:t>
      </w:r>
    </w:p>
    <w:p w14:paraId="1F249E1E" w14:textId="77777777" w:rsidR="00B4111F" w:rsidRDefault="00B4111F" w:rsidP="00B4111F">
      <w:pPr>
        <w:pStyle w:val="PL"/>
      </w:pPr>
      <w:r>
        <w:t xml:space="preserve">        </w:t>
      </w:r>
      <w:r>
        <w:rPr>
          <w:lang w:eastAsia="zh-CN"/>
        </w:rPr>
        <w:t>speedThresdInfos</w:t>
      </w:r>
      <w:r>
        <w:t>:</w:t>
      </w:r>
    </w:p>
    <w:p w14:paraId="5AD2B9A4" w14:textId="77777777" w:rsidR="00B4111F" w:rsidRDefault="00B4111F" w:rsidP="00B4111F">
      <w:pPr>
        <w:pStyle w:val="PL"/>
      </w:pPr>
      <w:r>
        <w:t xml:space="preserve">          type: array</w:t>
      </w:r>
    </w:p>
    <w:p w14:paraId="6128B320" w14:textId="77777777" w:rsidR="00B4111F" w:rsidRDefault="00B4111F" w:rsidP="00B4111F">
      <w:pPr>
        <w:pStyle w:val="PL"/>
      </w:pPr>
      <w:r>
        <w:t xml:space="preserve">          items:</w:t>
      </w:r>
    </w:p>
    <w:p w14:paraId="716CB7B3" w14:textId="77777777" w:rsidR="00B4111F" w:rsidRDefault="00B4111F" w:rsidP="00B4111F">
      <w:pPr>
        <w:pStyle w:val="PL"/>
      </w:pPr>
      <w:r>
        <w:t xml:space="preserve">            $ref: '#/components/schemas/</w:t>
      </w:r>
      <w:r>
        <w:rPr>
          <w:lang w:eastAsia="zh-CN"/>
        </w:rPr>
        <w:t>SpeedThresholdInfo</w:t>
      </w:r>
      <w:r>
        <w:t>'</w:t>
      </w:r>
    </w:p>
    <w:p w14:paraId="72D04F80" w14:textId="77777777" w:rsidR="00B4111F" w:rsidRDefault="00B4111F" w:rsidP="00B4111F">
      <w:pPr>
        <w:pStyle w:val="PL"/>
      </w:pPr>
      <w:r>
        <w:t xml:space="preserve">          minItems: 1</w:t>
      </w:r>
    </w:p>
    <w:p w14:paraId="3C86DCE8" w14:textId="77777777" w:rsidR="00B4111F" w:rsidRDefault="00B4111F" w:rsidP="00B4111F">
      <w:pPr>
        <w:pStyle w:val="PL"/>
      </w:pPr>
      <w:r>
        <w:t xml:space="preserve">        </w:t>
      </w:r>
      <w:r>
        <w:rPr>
          <w:lang w:eastAsia="zh-CN"/>
        </w:rPr>
        <w:t>directionUeInfos</w:t>
      </w:r>
      <w:r>
        <w:t>:</w:t>
      </w:r>
    </w:p>
    <w:p w14:paraId="1CD5906B" w14:textId="77777777" w:rsidR="00B4111F" w:rsidRDefault="00B4111F" w:rsidP="00B4111F">
      <w:pPr>
        <w:pStyle w:val="PL"/>
      </w:pPr>
      <w:r>
        <w:t xml:space="preserve">          type: array</w:t>
      </w:r>
    </w:p>
    <w:p w14:paraId="48120E12" w14:textId="77777777" w:rsidR="00B4111F" w:rsidRDefault="00B4111F" w:rsidP="00B4111F">
      <w:pPr>
        <w:pStyle w:val="PL"/>
      </w:pPr>
      <w:r>
        <w:t xml:space="preserve">          items:</w:t>
      </w:r>
    </w:p>
    <w:p w14:paraId="77B2A107" w14:textId="77777777" w:rsidR="00B4111F" w:rsidRDefault="00B4111F" w:rsidP="00B4111F">
      <w:pPr>
        <w:pStyle w:val="PL"/>
      </w:pPr>
      <w:r>
        <w:t xml:space="preserve">            $ref: '#/components/schemas/DirectionInfo'</w:t>
      </w:r>
    </w:p>
    <w:p w14:paraId="1AD8773E" w14:textId="77777777" w:rsidR="00B4111F" w:rsidRDefault="00B4111F" w:rsidP="00B4111F">
      <w:pPr>
        <w:pStyle w:val="PL"/>
      </w:pPr>
      <w:r>
        <w:t xml:space="preserve">          minItems: 1</w:t>
      </w:r>
    </w:p>
    <w:p w14:paraId="7D633600" w14:textId="77777777" w:rsidR="00B4111F" w:rsidRDefault="00B4111F" w:rsidP="00B4111F">
      <w:pPr>
        <w:pStyle w:val="PL"/>
      </w:pPr>
      <w:r>
        <w:t xml:space="preserve">      required:</w:t>
      </w:r>
    </w:p>
    <w:p w14:paraId="621B8BD8" w14:textId="77777777" w:rsidR="00B4111F" w:rsidRDefault="00B4111F" w:rsidP="00B4111F">
      <w:pPr>
        <w:pStyle w:val="PL"/>
      </w:pPr>
      <w:r>
        <w:t xml:space="preserve">        - tsStart</w:t>
      </w:r>
    </w:p>
    <w:p w14:paraId="55D0C265" w14:textId="77777777" w:rsidR="00B4111F" w:rsidRDefault="00B4111F" w:rsidP="00B4111F">
      <w:pPr>
        <w:pStyle w:val="PL"/>
      </w:pPr>
      <w:r>
        <w:t xml:space="preserve">        - tsDuration</w:t>
      </w:r>
    </w:p>
    <w:p w14:paraId="44BE903B" w14:textId="77777777" w:rsidR="00B4111F" w:rsidRDefault="00B4111F" w:rsidP="00B4111F">
      <w:pPr>
        <w:pStyle w:val="PL"/>
      </w:pPr>
    </w:p>
    <w:p w14:paraId="5DB004B8" w14:textId="77777777" w:rsidR="00B4111F" w:rsidRDefault="00B4111F" w:rsidP="00B4111F">
      <w:pPr>
        <w:pStyle w:val="PL"/>
      </w:pPr>
      <w:r>
        <w:t xml:space="preserve">    </w:t>
      </w:r>
      <w:r>
        <w:rPr>
          <w:lang w:eastAsia="ja-JP"/>
        </w:rPr>
        <w:t>S</w:t>
      </w:r>
      <w:r>
        <w:rPr>
          <w:lang w:eastAsia="zh-CN"/>
        </w:rPr>
        <w:t>peedThresholdInfo</w:t>
      </w:r>
      <w:r>
        <w:t>:</w:t>
      </w:r>
    </w:p>
    <w:p w14:paraId="44B1E627" w14:textId="77777777" w:rsidR="00B4111F" w:rsidRDefault="00B4111F" w:rsidP="00B4111F">
      <w:pPr>
        <w:pStyle w:val="PL"/>
      </w:pPr>
      <w:r>
        <w:t xml:space="preserve">      description: UEs information whose speed is faster than the speed threshold</w:t>
      </w:r>
      <w:r>
        <w:rPr>
          <w:lang w:val="en-US" w:eastAsia="zh-CN"/>
        </w:rPr>
        <w:t>.</w:t>
      </w:r>
    </w:p>
    <w:p w14:paraId="77D741CD"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045B4C" w14:textId="77777777" w:rsidR="00B4111F" w:rsidRDefault="00B4111F" w:rsidP="00B4111F">
      <w:pPr>
        <w:pStyle w:val="PL"/>
      </w:pPr>
      <w:r>
        <w:t xml:space="preserve">      properties:</w:t>
      </w:r>
    </w:p>
    <w:p w14:paraId="7A2F35F7" w14:textId="77777777" w:rsidR="00B4111F" w:rsidRDefault="00B4111F" w:rsidP="00B4111F">
      <w:pPr>
        <w:pStyle w:val="PL"/>
        <w:rPr>
          <w:lang w:eastAsia="zh-CN"/>
        </w:rPr>
      </w:pPr>
      <w:r>
        <w:t xml:space="preserve">        speedThr</w:t>
      </w:r>
      <w:r>
        <w:rPr>
          <w:lang w:eastAsia="zh-CN"/>
        </w:rPr>
        <w:t>:</w:t>
      </w:r>
    </w:p>
    <w:p w14:paraId="00365040" w14:textId="77777777" w:rsidR="00B4111F" w:rsidRPr="0012741F" w:rsidRDefault="00B4111F" w:rsidP="00B4111F">
      <w:pPr>
        <w:pStyle w:val="PL"/>
      </w:pPr>
      <w:r>
        <w:t xml:space="preserve">          $ref: 'TS29571_CommonData.yaml#/components/schemas/Float'</w:t>
      </w:r>
    </w:p>
    <w:p w14:paraId="3EB1631E" w14:textId="77777777" w:rsidR="00B4111F" w:rsidRDefault="00B4111F" w:rsidP="00B4111F">
      <w:pPr>
        <w:pStyle w:val="PL"/>
      </w:pPr>
      <w:r>
        <w:t xml:space="preserve">        numOf</w:t>
      </w:r>
      <w:r>
        <w:rPr>
          <w:lang w:eastAsia="zh-CN"/>
        </w:rPr>
        <w:t>Ue</w:t>
      </w:r>
      <w:r>
        <w:t>:</w:t>
      </w:r>
    </w:p>
    <w:p w14:paraId="363454C3" w14:textId="77777777" w:rsidR="00B4111F" w:rsidRDefault="00B4111F" w:rsidP="00B4111F">
      <w:pPr>
        <w:pStyle w:val="PL"/>
      </w:pPr>
      <w:r>
        <w:t xml:space="preserve">          $ref: 'TS29571_CommonData.yaml#/components/schemas/Uinteger'</w:t>
      </w:r>
    </w:p>
    <w:p w14:paraId="10A47D0E" w14:textId="77777777" w:rsidR="00B4111F" w:rsidRDefault="00B4111F" w:rsidP="00B4111F">
      <w:pPr>
        <w:pStyle w:val="PL"/>
      </w:pPr>
      <w:r>
        <w:t xml:space="preserve">        ratio:</w:t>
      </w:r>
    </w:p>
    <w:p w14:paraId="115E4F1E" w14:textId="77777777" w:rsidR="00B4111F" w:rsidRDefault="00B4111F" w:rsidP="00B4111F">
      <w:pPr>
        <w:pStyle w:val="PL"/>
      </w:pPr>
      <w:r>
        <w:t xml:space="preserve">          $ref: 'TS29571_CommonData.yaml#/components/schemas/SamplingRatio'</w:t>
      </w:r>
    </w:p>
    <w:p w14:paraId="6A0DDAE2" w14:textId="77777777" w:rsidR="00B4111F" w:rsidRDefault="00B4111F" w:rsidP="00B4111F">
      <w:pPr>
        <w:pStyle w:val="PL"/>
        <w:rPr>
          <w:rFonts w:eastAsia="等线"/>
          <w:lang w:eastAsia="zh-CN"/>
        </w:rPr>
      </w:pPr>
    </w:p>
    <w:p w14:paraId="3092F7A7" w14:textId="77777777" w:rsidR="00B4111F" w:rsidRDefault="00B4111F" w:rsidP="00B4111F">
      <w:pPr>
        <w:pStyle w:val="PL"/>
      </w:pPr>
      <w:r>
        <w:t xml:space="preserve">    RelProxReq:</w:t>
      </w:r>
    </w:p>
    <w:p w14:paraId="11339C8F" w14:textId="77777777" w:rsidR="00B4111F" w:rsidRDefault="00B4111F" w:rsidP="00B4111F">
      <w:pPr>
        <w:pStyle w:val="PL"/>
      </w:pPr>
      <w:r>
        <w:t xml:space="preserve">      description: Represents the Relative Proximity analytics requirements</w:t>
      </w:r>
      <w:r>
        <w:rPr>
          <w:lang w:val="en-US" w:eastAsia="zh-CN"/>
        </w:rPr>
        <w:t>.</w:t>
      </w:r>
    </w:p>
    <w:p w14:paraId="0409DA18"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006A6B" w14:textId="77777777" w:rsidR="00B4111F" w:rsidRDefault="00B4111F" w:rsidP="00B4111F">
      <w:pPr>
        <w:pStyle w:val="PL"/>
      </w:pPr>
      <w:r>
        <w:t xml:space="preserve">      properties:</w:t>
      </w:r>
    </w:p>
    <w:p w14:paraId="6FFF37FA" w14:textId="77777777" w:rsidR="00B4111F" w:rsidRDefault="00B4111F" w:rsidP="00B4111F">
      <w:pPr>
        <w:pStyle w:val="PL"/>
      </w:pPr>
      <w:r>
        <w:t xml:space="preserve">        </w:t>
      </w:r>
      <w:r>
        <w:rPr>
          <w:lang w:eastAsia="zh-CN"/>
        </w:rPr>
        <w:t>direction</w:t>
      </w:r>
      <w:r>
        <w:t>:</w:t>
      </w:r>
    </w:p>
    <w:p w14:paraId="2D135900" w14:textId="77777777" w:rsidR="00B4111F" w:rsidRDefault="00B4111F" w:rsidP="00B4111F">
      <w:pPr>
        <w:pStyle w:val="PL"/>
      </w:pPr>
      <w:r>
        <w:t xml:space="preserve">          type: array</w:t>
      </w:r>
    </w:p>
    <w:p w14:paraId="5A4A0D1F" w14:textId="77777777" w:rsidR="00B4111F" w:rsidRDefault="00B4111F" w:rsidP="00B4111F">
      <w:pPr>
        <w:pStyle w:val="PL"/>
      </w:pPr>
      <w:r>
        <w:t xml:space="preserve">          items:</w:t>
      </w:r>
    </w:p>
    <w:p w14:paraId="65E639F9" w14:textId="77777777" w:rsidR="00B4111F" w:rsidRDefault="00B4111F" w:rsidP="00B4111F">
      <w:pPr>
        <w:pStyle w:val="PL"/>
      </w:pPr>
      <w:r>
        <w:t xml:space="preserve">            $ref: '#/components/schemas/Direction'</w:t>
      </w:r>
    </w:p>
    <w:p w14:paraId="4C4AEBE2" w14:textId="77777777" w:rsidR="00B4111F" w:rsidRDefault="00B4111F" w:rsidP="00B4111F">
      <w:pPr>
        <w:pStyle w:val="PL"/>
      </w:pPr>
      <w:r>
        <w:t xml:space="preserve">          minItems: 1</w:t>
      </w:r>
    </w:p>
    <w:p w14:paraId="7148228D" w14:textId="77777777" w:rsidR="00B4111F" w:rsidRDefault="00B4111F" w:rsidP="00B4111F">
      <w:pPr>
        <w:pStyle w:val="PL"/>
      </w:pPr>
      <w:r>
        <w:t xml:space="preserve">        numOf</w:t>
      </w:r>
      <w:r>
        <w:rPr>
          <w:lang w:eastAsia="zh-CN"/>
        </w:rPr>
        <w:t>Ue</w:t>
      </w:r>
      <w:r>
        <w:t>:</w:t>
      </w:r>
    </w:p>
    <w:p w14:paraId="7762792D" w14:textId="77777777" w:rsidR="00B4111F" w:rsidRDefault="00B4111F" w:rsidP="00B4111F">
      <w:pPr>
        <w:pStyle w:val="PL"/>
      </w:pPr>
      <w:r>
        <w:t xml:space="preserve">          $ref: 'TS29571_CommonData.yaml#/components/schemas/Uinteger'</w:t>
      </w:r>
    </w:p>
    <w:p w14:paraId="17CF9A3A" w14:textId="77777777" w:rsidR="00B4111F" w:rsidRDefault="00B4111F" w:rsidP="00B4111F">
      <w:pPr>
        <w:pStyle w:val="PL"/>
      </w:pPr>
      <w:r>
        <w:t xml:space="preserve">        prox</w:t>
      </w:r>
      <w:r>
        <w:rPr>
          <w:lang w:eastAsia="zh-CN"/>
        </w:rPr>
        <w:t>imity</w:t>
      </w:r>
      <w:r>
        <w:t>Crits:</w:t>
      </w:r>
    </w:p>
    <w:p w14:paraId="125C65AF" w14:textId="77777777" w:rsidR="00B4111F" w:rsidRDefault="00B4111F" w:rsidP="00B4111F">
      <w:pPr>
        <w:pStyle w:val="PL"/>
      </w:pPr>
      <w:r>
        <w:t xml:space="preserve">          type: array</w:t>
      </w:r>
    </w:p>
    <w:p w14:paraId="7DB5B067" w14:textId="77777777" w:rsidR="00B4111F" w:rsidRDefault="00B4111F" w:rsidP="00B4111F">
      <w:pPr>
        <w:pStyle w:val="PL"/>
      </w:pPr>
      <w:r>
        <w:t xml:space="preserve">          items:</w:t>
      </w:r>
    </w:p>
    <w:p w14:paraId="3E3D6AB6" w14:textId="77777777" w:rsidR="00B4111F" w:rsidRDefault="00B4111F" w:rsidP="00B4111F">
      <w:pPr>
        <w:pStyle w:val="PL"/>
      </w:pPr>
      <w:r>
        <w:t xml:space="preserve">            $ref: '#/components/schemas/ProximityCriterion'</w:t>
      </w:r>
    </w:p>
    <w:p w14:paraId="5533955E" w14:textId="77777777" w:rsidR="00B4111F" w:rsidRDefault="00B4111F" w:rsidP="00B4111F">
      <w:pPr>
        <w:pStyle w:val="PL"/>
      </w:pPr>
      <w:r>
        <w:t xml:space="preserve">          minItems: 1</w:t>
      </w:r>
    </w:p>
    <w:p w14:paraId="36F61B67" w14:textId="77777777" w:rsidR="00B4111F" w:rsidRDefault="00B4111F" w:rsidP="00B4111F">
      <w:pPr>
        <w:pStyle w:val="PL"/>
        <w:rPr>
          <w:rFonts w:eastAsia="等线"/>
          <w:lang w:eastAsia="zh-CN"/>
        </w:rPr>
      </w:pPr>
    </w:p>
    <w:p w14:paraId="1A86199C" w14:textId="77777777" w:rsidR="00B4111F" w:rsidRDefault="00B4111F" w:rsidP="00B4111F">
      <w:pPr>
        <w:pStyle w:val="PL"/>
      </w:pPr>
      <w:r>
        <w:t xml:space="preserve">    RelProxInfo:</w:t>
      </w:r>
    </w:p>
    <w:p w14:paraId="25912B53" w14:textId="77777777" w:rsidR="00B4111F" w:rsidRDefault="00B4111F" w:rsidP="00B4111F">
      <w:pPr>
        <w:pStyle w:val="PL"/>
      </w:pPr>
      <w:r>
        <w:t xml:space="preserve">      description: </w:t>
      </w:r>
      <w:r>
        <w:rPr>
          <w:lang w:val="en-US" w:eastAsia="zh-CN"/>
        </w:rPr>
        <w:t xml:space="preserve">Represents the </w:t>
      </w:r>
      <w:r>
        <w:t>Relative Proximity information</w:t>
      </w:r>
      <w:r>
        <w:rPr>
          <w:lang w:val="en-US" w:eastAsia="zh-CN"/>
        </w:rPr>
        <w:t>.</w:t>
      </w:r>
    </w:p>
    <w:p w14:paraId="4D37C4BA"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82E889" w14:textId="77777777" w:rsidR="00B4111F" w:rsidRDefault="00B4111F" w:rsidP="00B4111F">
      <w:pPr>
        <w:pStyle w:val="PL"/>
      </w:pPr>
      <w:r>
        <w:t xml:space="preserve">      properties:</w:t>
      </w:r>
    </w:p>
    <w:p w14:paraId="0C1FCF3A" w14:textId="77777777" w:rsidR="00B4111F" w:rsidRDefault="00B4111F" w:rsidP="00B4111F">
      <w:pPr>
        <w:pStyle w:val="PL"/>
      </w:pPr>
      <w:r>
        <w:t xml:space="preserve">        tsStart:</w:t>
      </w:r>
    </w:p>
    <w:p w14:paraId="3B5D967F" w14:textId="77777777" w:rsidR="00B4111F" w:rsidRDefault="00B4111F" w:rsidP="00B4111F">
      <w:pPr>
        <w:pStyle w:val="PL"/>
      </w:pPr>
      <w:r>
        <w:t xml:space="preserve">          $ref: 'TS29571_CommonData.yaml#/components/schemas/DateTime'</w:t>
      </w:r>
    </w:p>
    <w:p w14:paraId="10636958" w14:textId="77777777" w:rsidR="00B4111F" w:rsidRDefault="00B4111F" w:rsidP="00B4111F">
      <w:pPr>
        <w:pStyle w:val="PL"/>
      </w:pPr>
      <w:r>
        <w:t xml:space="preserve">        tsDuration:</w:t>
      </w:r>
    </w:p>
    <w:p w14:paraId="50CD1B53" w14:textId="77777777" w:rsidR="00B4111F" w:rsidRDefault="00B4111F" w:rsidP="00B4111F">
      <w:pPr>
        <w:pStyle w:val="PL"/>
      </w:pPr>
      <w:r>
        <w:t xml:space="preserve">          $ref: 'TS29571_CommonData.yaml#/components/schemas/DurationSec'</w:t>
      </w:r>
    </w:p>
    <w:p w14:paraId="679E2E7E" w14:textId="77777777" w:rsidR="00B4111F" w:rsidRDefault="00B4111F" w:rsidP="00B4111F">
      <w:pPr>
        <w:pStyle w:val="PL"/>
      </w:pPr>
      <w:r>
        <w:t xml:space="preserve">        supis:</w:t>
      </w:r>
    </w:p>
    <w:p w14:paraId="3A6A94D4" w14:textId="77777777" w:rsidR="00B4111F" w:rsidRDefault="00B4111F" w:rsidP="00B4111F">
      <w:pPr>
        <w:pStyle w:val="PL"/>
      </w:pPr>
      <w:r>
        <w:t xml:space="preserve">          type: array</w:t>
      </w:r>
    </w:p>
    <w:p w14:paraId="25DC68ED" w14:textId="77777777" w:rsidR="00B4111F" w:rsidRDefault="00B4111F" w:rsidP="00B4111F">
      <w:pPr>
        <w:pStyle w:val="PL"/>
      </w:pPr>
      <w:r>
        <w:t xml:space="preserve">          items:</w:t>
      </w:r>
    </w:p>
    <w:p w14:paraId="13B212C2" w14:textId="77777777" w:rsidR="00B4111F" w:rsidRDefault="00B4111F" w:rsidP="00B4111F">
      <w:pPr>
        <w:pStyle w:val="PL"/>
      </w:pPr>
      <w:r>
        <w:t xml:space="preserve">            $ref: 'TS29571_CommonData.yaml#/components/schemas/Supi'</w:t>
      </w:r>
    </w:p>
    <w:p w14:paraId="31865AF8" w14:textId="77777777" w:rsidR="00B4111F" w:rsidRDefault="00B4111F" w:rsidP="00B4111F">
      <w:pPr>
        <w:pStyle w:val="PL"/>
      </w:pPr>
      <w:r>
        <w:t xml:space="preserve">          minItems: 1</w:t>
      </w:r>
    </w:p>
    <w:p w14:paraId="0A5CA24E" w14:textId="77777777" w:rsidR="00B4111F" w:rsidRDefault="00B4111F" w:rsidP="00B4111F">
      <w:pPr>
        <w:pStyle w:val="PL"/>
      </w:pPr>
      <w:r>
        <w:t xml:space="preserve">        gpsis:</w:t>
      </w:r>
    </w:p>
    <w:p w14:paraId="1ECB4562" w14:textId="77777777" w:rsidR="00B4111F" w:rsidRDefault="00B4111F" w:rsidP="00B4111F">
      <w:pPr>
        <w:pStyle w:val="PL"/>
      </w:pPr>
      <w:r>
        <w:t xml:space="preserve">          type: array</w:t>
      </w:r>
    </w:p>
    <w:p w14:paraId="7731792B" w14:textId="77777777" w:rsidR="00B4111F" w:rsidRDefault="00B4111F" w:rsidP="00B4111F">
      <w:pPr>
        <w:pStyle w:val="PL"/>
      </w:pPr>
      <w:r>
        <w:t xml:space="preserve">          items:</w:t>
      </w:r>
    </w:p>
    <w:p w14:paraId="40026C25" w14:textId="77777777" w:rsidR="00B4111F" w:rsidRDefault="00B4111F" w:rsidP="00B4111F">
      <w:pPr>
        <w:pStyle w:val="PL"/>
      </w:pPr>
      <w:r>
        <w:t xml:space="preserve">            $ref: 'TS29571_CommonData.yaml#/components/schemas/Gpsi'</w:t>
      </w:r>
    </w:p>
    <w:p w14:paraId="37FB954B" w14:textId="77777777" w:rsidR="00B4111F" w:rsidRDefault="00B4111F" w:rsidP="00B4111F">
      <w:pPr>
        <w:pStyle w:val="PL"/>
      </w:pPr>
      <w:r>
        <w:t xml:space="preserve">          minItems: 1</w:t>
      </w:r>
    </w:p>
    <w:p w14:paraId="499B2D85" w14:textId="77777777" w:rsidR="00B4111F" w:rsidRDefault="00B4111F" w:rsidP="00B4111F">
      <w:pPr>
        <w:pStyle w:val="PL"/>
      </w:pPr>
      <w:r>
        <w:t xml:space="preserve">        ueProximities:</w:t>
      </w:r>
    </w:p>
    <w:p w14:paraId="612E27E6" w14:textId="77777777" w:rsidR="00B4111F" w:rsidRDefault="00B4111F" w:rsidP="00B4111F">
      <w:pPr>
        <w:pStyle w:val="PL"/>
      </w:pPr>
      <w:r>
        <w:t xml:space="preserve">          type: array</w:t>
      </w:r>
    </w:p>
    <w:p w14:paraId="42BD8190" w14:textId="77777777" w:rsidR="00B4111F" w:rsidRDefault="00B4111F" w:rsidP="00B4111F">
      <w:pPr>
        <w:pStyle w:val="PL"/>
      </w:pPr>
      <w:r>
        <w:t xml:space="preserve">          items:</w:t>
      </w:r>
    </w:p>
    <w:p w14:paraId="7B205770" w14:textId="77777777" w:rsidR="00B4111F" w:rsidRDefault="00B4111F" w:rsidP="00B4111F">
      <w:pPr>
        <w:pStyle w:val="PL"/>
      </w:pPr>
      <w:r>
        <w:t xml:space="preserve">            $ref: '#/components/schemas/UeProximity'</w:t>
      </w:r>
    </w:p>
    <w:p w14:paraId="22C753A2" w14:textId="77777777" w:rsidR="00B4111F" w:rsidRDefault="00B4111F" w:rsidP="00B4111F">
      <w:pPr>
        <w:pStyle w:val="PL"/>
      </w:pPr>
      <w:r>
        <w:t xml:space="preserve">          minItems: 1</w:t>
      </w:r>
    </w:p>
    <w:p w14:paraId="53E02FB6" w14:textId="77777777" w:rsidR="00B4111F" w:rsidRDefault="00B4111F" w:rsidP="00B4111F">
      <w:pPr>
        <w:pStyle w:val="PL"/>
      </w:pPr>
      <w:r>
        <w:t xml:space="preserve">        ttcInfo:</w:t>
      </w:r>
    </w:p>
    <w:p w14:paraId="5A934C5B" w14:textId="77777777" w:rsidR="00B4111F" w:rsidRDefault="00B4111F" w:rsidP="00B4111F">
      <w:pPr>
        <w:pStyle w:val="PL"/>
      </w:pPr>
      <w:r>
        <w:t xml:space="preserve">          $ref: '#/components/schemas/TimeToCollisionInfo'</w:t>
      </w:r>
    </w:p>
    <w:p w14:paraId="5FE526D5" w14:textId="77777777" w:rsidR="00B4111F" w:rsidRDefault="00B4111F" w:rsidP="00B4111F">
      <w:pPr>
        <w:pStyle w:val="PL"/>
      </w:pPr>
      <w:r>
        <w:t xml:space="preserve">      required:</w:t>
      </w:r>
    </w:p>
    <w:p w14:paraId="750FA92B" w14:textId="77777777" w:rsidR="00B4111F" w:rsidRDefault="00B4111F" w:rsidP="00B4111F">
      <w:pPr>
        <w:pStyle w:val="PL"/>
      </w:pPr>
      <w:r>
        <w:t xml:space="preserve">        - tsStart</w:t>
      </w:r>
    </w:p>
    <w:p w14:paraId="74D9D71F" w14:textId="77777777" w:rsidR="00B4111F" w:rsidRDefault="00B4111F" w:rsidP="00B4111F">
      <w:pPr>
        <w:pStyle w:val="PL"/>
      </w:pPr>
      <w:r>
        <w:t xml:space="preserve">        - tsDuration</w:t>
      </w:r>
    </w:p>
    <w:p w14:paraId="641EADE1" w14:textId="77777777" w:rsidR="00B4111F" w:rsidRDefault="00B4111F" w:rsidP="00B4111F">
      <w:pPr>
        <w:pStyle w:val="PL"/>
      </w:pPr>
      <w:r>
        <w:t xml:space="preserve">        - ueProximities</w:t>
      </w:r>
    </w:p>
    <w:p w14:paraId="0801870E" w14:textId="77777777" w:rsidR="00B4111F" w:rsidRDefault="00B4111F" w:rsidP="00B4111F">
      <w:pPr>
        <w:pStyle w:val="PL"/>
      </w:pPr>
    </w:p>
    <w:p w14:paraId="3DA6D04B" w14:textId="77777777" w:rsidR="00B4111F" w:rsidRDefault="00B4111F" w:rsidP="00B4111F">
      <w:pPr>
        <w:pStyle w:val="PL"/>
      </w:pPr>
      <w:r>
        <w:t xml:space="preserve">    UeProximity:</w:t>
      </w:r>
    </w:p>
    <w:p w14:paraId="4391AD87" w14:textId="77777777" w:rsidR="00B4111F" w:rsidRDefault="00B4111F" w:rsidP="00B4111F">
      <w:pPr>
        <w:pStyle w:val="PL"/>
      </w:pPr>
      <w:r>
        <w:t xml:space="preserve">      description: </w:t>
      </w:r>
      <w:r>
        <w:rPr>
          <w:lang w:val="en-US" w:eastAsia="zh-CN"/>
        </w:rPr>
        <w:t>Represents the</w:t>
      </w:r>
      <w:r>
        <w:t xml:space="preserve"> Observed or Predicted proximity information</w:t>
      </w:r>
      <w:r>
        <w:rPr>
          <w:lang w:val="en-US" w:eastAsia="zh-CN"/>
        </w:rPr>
        <w:t>.</w:t>
      </w:r>
    </w:p>
    <w:p w14:paraId="46BAFD8B"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E9D8DBF" w14:textId="77777777" w:rsidR="00B4111F" w:rsidRDefault="00B4111F" w:rsidP="00B4111F">
      <w:pPr>
        <w:pStyle w:val="PL"/>
      </w:pPr>
      <w:r>
        <w:t xml:space="preserve">      properties:</w:t>
      </w:r>
    </w:p>
    <w:p w14:paraId="4D53A078" w14:textId="77777777" w:rsidR="00B4111F" w:rsidRDefault="00B4111F" w:rsidP="00B4111F">
      <w:pPr>
        <w:pStyle w:val="PL"/>
      </w:pPr>
      <w:r>
        <w:t xml:space="preserve">        ueDistance:</w:t>
      </w:r>
    </w:p>
    <w:p w14:paraId="1C3FEB65" w14:textId="77777777" w:rsidR="00B4111F" w:rsidRDefault="00B4111F" w:rsidP="00B4111F">
      <w:pPr>
        <w:pStyle w:val="PL"/>
      </w:pPr>
      <w:r>
        <w:t xml:space="preserve">          type: integer</w:t>
      </w:r>
    </w:p>
    <w:p w14:paraId="5B364653" w14:textId="77777777" w:rsidR="00B4111F" w:rsidRDefault="00B4111F" w:rsidP="00B4111F">
      <w:pPr>
        <w:pStyle w:val="PL"/>
      </w:pPr>
      <w:r>
        <w:t xml:space="preserve">        ueVelocity:</w:t>
      </w:r>
    </w:p>
    <w:p w14:paraId="4C34C6AD" w14:textId="77777777" w:rsidR="00B4111F" w:rsidRDefault="00B4111F" w:rsidP="00B4111F">
      <w:pPr>
        <w:pStyle w:val="PL"/>
      </w:pPr>
      <w:r>
        <w:t xml:space="preserve">          $ref: 'TS29572_Nlmf_Location.yaml#/components/schemas/VelocityEstimate'</w:t>
      </w:r>
    </w:p>
    <w:p w14:paraId="1FB6C39A" w14:textId="77777777" w:rsidR="00B4111F" w:rsidRDefault="00B4111F" w:rsidP="00B4111F">
      <w:pPr>
        <w:pStyle w:val="PL"/>
        <w:rPr>
          <w:lang w:eastAsia="zh-CN"/>
        </w:rPr>
      </w:pPr>
      <w:r>
        <w:t xml:space="preserve">        </w:t>
      </w:r>
      <w:r>
        <w:rPr>
          <w:lang w:eastAsia="zh-CN"/>
        </w:rPr>
        <w:t>avrSpeed:</w:t>
      </w:r>
    </w:p>
    <w:p w14:paraId="417A9BE0" w14:textId="77777777" w:rsidR="00B4111F" w:rsidRDefault="00B4111F" w:rsidP="00B4111F">
      <w:pPr>
        <w:pStyle w:val="PL"/>
      </w:pPr>
      <w:r>
        <w:t xml:space="preserve">          $ref: 'TS29571_CommonData.yaml#/components/schemas/Float'</w:t>
      </w:r>
    </w:p>
    <w:p w14:paraId="17BAAB4E" w14:textId="77777777" w:rsidR="00B4111F" w:rsidRDefault="00B4111F" w:rsidP="00B4111F">
      <w:pPr>
        <w:pStyle w:val="PL"/>
      </w:pPr>
      <w:r>
        <w:t xml:space="preserve">        </w:t>
      </w:r>
      <w:r>
        <w:rPr>
          <w:lang w:eastAsia="zh-CN"/>
        </w:rPr>
        <w:t>locOrientation</w:t>
      </w:r>
      <w:r>
        <w:t>:</w:t>
      </w:r>
    </w:p>
    <w:p w14:paraId="6F4A9B63" w14:textId="77777777" w:rsidR="00B4111F" w:rsidRDefault="00B4111F" w:rsidP="00B4111F">
      <w:pPr>
        <w:pStyle w:val="PL"/>
      </w:pPr>
      <w:r>
        <w:t xml:space="preserve">          $ref: '#/components/schemas/</w:t>
      </w:r>
      <w:r>
        <w:rPr>
          <w:lang w:eastAsia="zh-CN"/>
        </w:rPr>
        <w:t>LocationOrientation</w:t>
      </w:r>
      <w:r>
        <w:t>'</w:t>
      </w:r>
    </w:p>
    <w:p w14:paraId="1C380CD1" w14:textId="77777777" w:rsidR="00B4111F" w:rsidRDefault="00B4111F" w:rsidP="00B4111F">
      <w:pPr>
        <w:pStyle w:val="PL"/>
      </w:pPr>
      <w:r>
        <w:t xml:space="preserve">        ueTrajectories:</w:t>
      </w:r>
    </w:p>
    <w:p w14:paraId="2D507E7A" w14:textId="77777777" w:rsidR="00B4111F" w:rsidRDefault="00B4111F" w:rsidP="00B4111F">
      <w:pPr>
        <w:pStyle w:val="PL"/>
      </w:pPr>
      <w:r>
        <w:t xml:space="preserve">          type: array</w:t>
      </w:r>
    </w:p>
    <w:p w14:paraId="0410CBEA" w14:textId="77777777" w:rsidR="00B4111F" w:rsidRDefault="00B4111F" w:rsidP="00B4111F">
      <w:pPr>
        <w:pStyle w:val="PL"/>
      </w:pPr>
      <w:r>
        <w:t xml:space="preserve">          items:</w:t>
      </w:r>
    </w:p>
    <w:p w14:paraId="136B8F53" w14:textId="77777777" w:rsidR="00B4111F" w:rsidRDefault="00B4111F" w:rsidP="00B4111F">
      <w:pPr>
        <w:pStyle w:val="PL"/>
      </w:pPr>
      <w:r>
        <w:t xml:space="preserve">            $ref: '#/components/schemas/UeTrajectory'</w:t>
      </w:r>
    </w:p>
    <w:p w14:paraId="2066294A" w14:textId="77777777" w:rsidR="00B4111F" w:rsidRDefault="00B4111F" w:rsidP="00B4111F">
      <w:pPr>
        <w:pStyle w:val="PL"/>
      </w:pPr>
      <w:r>
        <w:t xml:space="preserve">          minItems: 1</w:t>
      </w:r>
    </w:p>
    <w:p w14:paraId="0A4AAFF6" w14:textId="77777777" w:rsidR="00B4111F" w:rsidRDefault="00B4111F" w:rsidP="00B4111F">
      <w:pPr>
        <w:pStyle w:val="PL"/>
      </w:pPr>
      <w:r>
        <w:t xml:space="preserve">        </w:t>
      </w:r>
      <w:r>
        <w:rPr>
          <w:lang w:eastAsia="zh-CN"/>
        </w:rPr>
        <w:t>ratio</w:t>
      </w:r>
      <w:r>
        <w:t>:</w:t>
      </w:r>
    </w:p>
    <w:p w14:paraId="6E4D2D0E" w14:textId="77777777" w:rsidR="00B4111F" w:rsidRDefault="00B4111F" w:rsidP="00B4111F">
      <w:pPr>
        <w:pStyle w:val="PL"/>
      </w:pPr>
      <w:r>
        <w:t xml:space="preserve">          $ref: 'TS29571_CommonData.yaml#/components/schemas/SamplingRatio'</w:t>
      </w:r>
    </w:p>
    <w:p w14:paraId="21C6773C" w14:textId="77777777" w:rsidR="00B4111F" w:rsidRDefault="00B4111F" w:rsidP="00B4111F">
      <w:pPr>
        <w:pStyle w:val="PL"/>
      </w:pPr>
    </w:p>
    <w:p w14:paraId="55D90A18" w14:textId="77777777" w:rsidR="00B4111F" w:rsidRDefault="00B4111F" w:rsidP="00B4111F">
      <w:pPr>
        <w:pStyle w:val="PL"/>
      </w:pPr>
      <w:r>
        <w:t xml:space="preserve">    UeTrajectory:</w:t>
      </w:r>
    </w:p>
    <w:p w14:paraId="026517A2" w14:textId="77777777" w:rsidR="00B4111F" w:rsidRDefault="00B4111F" w:rsidP="00B4111F">
      <w:pPr>
        <w:pStyle w:val="PL"/>
      </w:pPr>
      <w:r>
        <w:t xml:space="preserve">      description: </w:t>
      </w:r>
      <w:r>
        <w:rPr>
          <w:lang w:val="en-US" w:eastAsia="zh-CN"/>
        </w:rPr>
        <w:t>Represents timestamped UE positions.</w:t>
      </w:r>
    </w:p>
    <w:p w14:paraId="7B485E51"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25739AC" w14:textId="77777777" w:rsidR="00B4111F" w:rsidRDefault="00B4111F" w:rsidP="00B4111F">
      <w:pPr>
        <w:pStyle w:val="PL"/>
      </w:pPr>
      <w:r>
        <w:t xml:space="preserve">      properties:</w:t>
      </w:r>
    </w:p>
    <w:p w14:paraId="074C49CA" w14:textId="77777777" w:rsidR="00B4111F" w:rsidRDefault="00B4111F" w:rsidP="00B4111F">
      <w:pPr>
        <w:pStyle w:val="PL"/>
      </w:pPr>
      <w:r>
        <w:t xml:space="preserve">        supi:</w:t>
      </w:r>
    </w:p>
    <w:p w14:paraId="14B776BE" w14:textId="77777777" w:rsidR="00B4111F" w:rsidRDefault="00B4111F" w:rsidP="00B4111F">
      <w:pPr>
        <w:pStyle w:val="PL"/>
      </w:pPr>
      <w:r>
        <w:t xml:space="preserve">          $ref: 'TS29571_CommonData.yaml#/components/schemas/Supi'</w:t>
      </w:r>
    </w:p>
    <w:p w14:paraId="5D531EE1" w14:textId="77777777" w:rsidR="00B4111F" w:rsidRDefault="00B4111F" w:rsidP="00B4111F">
      <w:pPr>
        <w:pStyle w:val="PL"/>
      </w:pPr>
      <w:r>
        <w:t xml:space="preserve">        gpsi:</w:t>
      </w:r>
    </w:p>
    <w:p w14:paraId="58D47EFE" w14:textId="77777777" w:rsidR="00B4111F" w:rsidRDefault="00B4111F" w:rsidP="00B4111F">
      <w:pPr>
        <w:pStyle w:val="PL"/>
      </w:pPr>
      <w:r>
        <w:t xml:space="preserve">          $ref: 'TS29571_CommonData.yaml#/components/schemas/Gpsi'</w:t>
      </w:r>
    </w:p>
    <w:p w14:paraId="6B18CDA2" w14:textId="77777777" w:rsidR="00B4111F" w:rsidRDefault="00B4111F" w:rsidP="00B4111F">
      <w:pPr>
        <w:pStyle w:val="PL"/>
      </w:pPr>
      <w:r>
        <w:t xml:space="preserve">        timestampedLocs:</w:t>
      </w:r>
    </w:p>
    <w:p w14:paraId="3195A741" w14:textId="77777777" w:rsidR="00B4111F" w:rsidRDefault="00B4111F" w:rsidP="00B4111F">
      <w:pPr>
        <w:pStyle w:val="PL"/>
      </w:pPr>
      <w:r>
        <w:t xml:space="preserve">          type: array</w:t>
      </w:r>
    </w:p>
    <w:p w14:paraId="553E3590" w14:textId="77777777" w:rsidR="00B4111F" w:rsidRDefault="00B4111F" w:rsidP="00B4111F">
      <w:pPr>
        <w:pStyle w:val="PL"/>
      </w:pPr>
      <w:r>
        <w:t xml:space="preserve">          items:</w:t>
      </w:r>
    </w:p>
    <w:p w14:paraId="4E99C40E" w14:textId="77777777" w:rsidR="00B4111F" w:rsidRDefault="00B4111F" w:rsidP="00B4111F">
      <w:pPr>
        <w:pStyle w:val="PL"/>
      </w:pPr>
      <w:r>
        <w:t xml:space="preserve">            $ref: '#/components/schemas/TimestampedLocation'</w:t>
      </w:r>
    </w:p>
    <w:p w14:paraId="7C0338C1" w14:textId="77777777" w:rsidR="00B4111F" w:rsidRDefault="00B4111F" w:rsidP="00B4111F">
      <w:pPr>
        <w:pStyle w:val="PL"/>
      </w:pPr>
      <w:r>
        <w:t xml:space="preserve">          minItems: 1</w:t>
      </w:r>
    </w:p>
    <w:p w14:paraId="22A544FE" w14:textId="77777777" w:rsidR="00B4111F" w:rsidRDefault="00B4111F" w:rsidP="00B4111F">
      <w:pPr>
        <w:pStyle w:val="PL"/>
      </w:pPr>
      <w:r>
        <w:t xml:space="preserve">      required:</w:t>
      </w:r>
    </w:p>
    <w:p w14:paraId="395487EF" w14:textId="77777777" w:rsidR="00B4111F" w:rsidRDefault="00B4111F" w:rsidP="00B4111F">
      <w:pPr>
        <w:pStyle w:val="PL"/>
      </w:pPr>
      <w:r>
        <w:t xml:space="preserve">        - timestampedLocs</w:t>
      </w:r>
    </w:p>
    <w:p w14:paraId="7AEFB67C" w14:textId="77777777" w:rsidR="00B4111F" w:rsidRDefault="00B4111F" w:rsidP="00B4111F">
      <w:pPr>
        <w:pStyle w:val="PL"/>
      </w:pPr>
      <w:r>
        <w:t xml:space="preserve">      oneOf:</w:t>
      </w:r>
    </w:p>
    <w:p w14:paraId="5938AB0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6E053E3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5A30EA05" w14:textId="77777777" w:rsidR="00B4111F" w:rsidRDefault="00B4111F" w:rsidP="00B4111F">
      <w:pPr>
        <w:pStyle w:val="PL"/>
      </w:pPr>
    </w:p>
    <w:p w14:paraId="218EAF70" w14:textId="77777777" w:rsidR="00B4111F" w:rsidRDefault="00B4111F" w:rsidP="00B4111F">
      <w:pPr>
        <w:pStyle w:val="PL"/>
      </w:pPr>
      <w:r>
        <w:t xml:space="preserve">    TimestampedLocation:</w:t>
      </w:r>
    </w:p>
    <w:p w14:paraId="79ED2B8F" w14:textId="77777777" w:rsidR="00B4111F" w:rsidRDefault="00B4111F" w:rsidP="00B4111F">
      <w:pPr>
        <w:pStyle w:val="PL"/>
      </w:pPr>
      <w:r>
        <w:t xml:space="preserve">      description: The timestamped locations of the trajectory of the UE</w:t>
      </w:r>
      <w:r>
        <w:rPr>
          <w:lang w:val="en-US" w:eastAsia="zh-CN"/>
        </w:rPr>
        <w:t>.</w:t>
      </w:r>
    </w:p>
    <w:p w14:paraId="1AACFEEB"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BC3B7C" w14:textId="77777777" w:rsidR="00B4111F" w:rsidRDefault="00B4111F" w:rsidP="00B4111F">
      <w:pPr>
        <w:pStyle w:val="PL"/>
      </w:pPr>
      <w:r>
        <w:t xml:space="preserve">      properties:</w:t>
      </w:r>
    </w:p>
    <w:p w14:paraId="4542F424" w14:textId="77777777" w:rsidR="00B4111F" w:rsidRDefault="00B4111F" w:rsidP="00B4111F">
      <w:pPr>
        <w:pStyle w:val="PL"/>
      </w:pPr>
      <w:r>
        <w:t xml:space="preserve">        ts:</w:t>
      </w:r>
    </w:p>
    <w:p w14:paraId="349CD8BA" w14:textId="77777777" w:rsidR="00B4111F" w:rsidRDefault="00B4111F" w:rsidP="00B4111F">
      <w:pPr>
        <w:pStyle w:val="PL"/>
      </w:pPr>
      <w:r>
        <w:t xml:space="preserve">          $ref: 'TS29571_CommonData.yaml#/components/schemas/DateTime'</w:t>
      </w:r>
    </w:p>
    <w:p w14:paraId="003334A3" w14:textId="77777777" w:rsidR="00B4111F" w:rsidRDefault="00B4111F" w:rsidP="00B4111F">
      <w:pPr>
        <w:pStyle w:val="PL"/>
      </w:pPr>
      <w:r>
        <w:t xml:space="preserve">        locInfo:</w:t>
      </w:r>
    </w:p>
    <w:p w14:paraId="4776F541" w14:textId="77777777" w:rsidR="00B4111F" w:rsidRDefault="00B4111F" w:rsidP="00B4111F">
      <w:pPr>
        <w:pStyle w:val="PL"/>
      </w:pPr>
      <w:r>
        <w:t xml:space="preserve">          items:</w:t>
      </w:r>
    </w:p>
    <w:p w14:paraId="39ABA69E" w14:textId="77777777" w:rsidR="00B4111F" w:rsidRDefault="00B4111F" w:rsidP="00B4111F">
      <w:pPr>
        <w:pStyle w:val="PL"/>
      </w:pPr>
      <w:r>
        <w:t xml:space="preserve">            $ref: '#/components/schemas/LocationInfo'</w:t>
      </w:r>
    </w:p>
    <w:p w14:paraId="0923C1C3" w14:textId="77777777" w:rsidR="00B4111F" w:rsidRDefault="00B4111F" w:rsidP="00B4111F">
      <w:pPr>
        <w:pStyle w:val="PL"/>
      </w:pPr>
      <w:r>
        <w:t xml:space="preserve">      required:</w:t>
      </w:r>
    </w:p>
    <w:p w14:paraId="3BCCF875" w14:textId="77777777" w:rsidR="00B4111F" w:rsidRDefault="00B4111F" w:rsidP="00B4111F">
      <w:pPr>
        <w:pStyle w:val="PL"/>
      </w:pPr>
      <w:r>
        <w:t xml:space="preserve">        - ts</w:t>
      </w:r>
    </w:p>
    <w:p w14:paraId="41647732" w14:textId="77777777" w:rsidR="00B4111F" w:rsidRDefault="00B4111F" w:rsidP="00B4111F">
      <w:pPr>
        <w:pStyle w:val="PL"/>
      </w:pPr>
      <w:r>
        <w:t xml:space="preserve">        - locInfo</w:t>
      </w:r>
    </w:p>
    <w:p w14:paraId="463D9912" w14:textId="77777777" w:rsidR="00B4111F" w:rsidRDefault="00B4111F" w:rsidP="00B4111F">
      <w:pPr>
        <w:pStyle w:val="PL"/>
      </w:pPr>
    </w:p>
    <w:p w14:paraId="4426348F" w14:textId="77777777" w:rsidR="00B4111F" w:rsidRDefault="00B4111F" w:rsidP="00B4111F">
      <w:pPr>
        <w:pStyle w:val="PL"/>
      </w:pPr>
      <w:r>
        <w:t xml:space="preserve">    TimeToCollisionInfo:</w:t>
      </w:r>
    </w:p>
    <w:p w14:paraId="08BB36CE" w14:textId="77777777" w:rsidR="00B4111F" w:rsidRDefault="00B4111F" w:rsidP="00B4111F">
      <w:pPr>
        <w:pStyle w:val="PL"/>
      </w:pPr>
      <w:r>
        <w:t xml:space="preserve">      description: </w:t>
      </w:r>
      <w:r>
        <w:rPr>
          <w:lang w:val="en-US" w:eastAsia="zh-CN"/>
        </w:rPr>
        <w:t>Represents</w:t>
      </w:r>
      <w:r>
        <w:t xml:space="preserve"> </w:t>
      </w:r>
      <w:r>
        <w:rPr>
          <w:lang w:val="en-US" w:eastAsia="zh-CN"/>
        </w:rPr>
        <w:t>Time To Collision (TTC) information.</w:t>
      </w:r>
    </w:p>
    <w:p w14:paraId="1132430C"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42DE67" w14:textId="77777777" w:rsidR="00B4111F" w:rsidRDefault="00B4111F" w:rsidP="00B4111F">
      <w:pPr>
        <w:pStyle w:val="PL"/>
      </w:pPr>
      <w:r>
        <w:t xml:space="preserve">      properties:</w:t>
      </w:r>
    </w:p>
    <w:p w14:paraId="305AF45A" w14:textId="77777777" w:rsidR="00B4111F" w:rsidRDefault="00B4111F" w:rsidP="00B4111F">
      <w:pPr>
        <w:pStyle w:val="PL"/>
      </w:pPr>
      <w:r>
        <w:t xml:space="preserve">        ttc:</w:t>
      </w:r>
    </w:p>
    <w:p w14:paraId="2C5CFFDB" w14:textId="77777777" w:rsidR="00B4111F" w:rsidRDefault="00B4111F" w:rsidP="00B4111F">
      <w:pPr>
        <w:pStyle w:val="PL"/>
      </w:pPr>
      <w:r>
        <w:t xml:space="preserve">          $ref: 'TS29571_CommonData.yaml#/components/schemas/DateTime'</w:t>
      </w:r>
    </w:p>
    <w:p w14:paraId="06D04243" w14:textId="77777777" w:rsidR="00B4111F" w:rsidRDefault="00B4111F" w:rsidP="00B4111F">
      <w:pPr>
        <w:pStyle w:val="PL"/>
      </w:pPr>
      <w:r>
        <w:t xml:space="preserve">        accuracy:</w:t>
      </w:r>
    </w:p>
    <w:p w14:paraId="7E8AC5AC" w14:textId="77777777" w:rsidR="00B4111F" w:rsidRDefault="00B4111F" w:rsidP="00B4111F">
      <w:pPr>
        <w:pStyle w:val="PL"/>
      </w:pPr>
      <w:r>
        <w:t xml:space="preserve">          $ref: 'TS29571_CommonData.yaml#/components/schemas/Uinteger'</w:t>
      </w:r>
    </w:p>
    <w:p w14:paraId="2CCE66AD" w14:textId="77777777" w:rsidR="00B4111F" w:rsidRDefault="00B4111F" w:rsidP="00B4111F">
      <w:pPr>
        <w:pStyle w:val="PL"/>
      </w:pPr>
      <w:r>
        <w:t xml:space="preserve">        confidence:</w:t>
      </w:r>
    </w:p>
    <w:p w14:paraId="0545B2D3" w14:textId="77777777" w:rsidR="00B4111F" w:rsidRPr="0076721C" w:rsidRDefault="00B4111F" w:rsidP="00B4111F">
      <w:pPr>
        <w:pStyle w:val="PL"/>
      </w:pPr>
      <w:r>
        <w:t xml:space="preserve">          $ref: 'TS29571_CommonData.yaml#/components/schemas/Uinteger'</w:t>
      </w:r>
    </w:p>
    <w:p w14:paraId="5DE9F01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AB847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3906476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0ED7F99"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44FA3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40879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59F9EA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972A5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41119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344DC07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5DCE4C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64085F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145F79D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D220A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3B373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7C28B6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D69E3E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257E7D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165BFF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781CAE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952FDC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FDDA12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347CB01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E7CF29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A72A10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A99840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6A061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47941A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AD8899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0022811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46BEAA5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99AFC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F9949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EC7997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A572DE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D885E7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39DD96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9A8E3E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3D1A2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621D55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03204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1FA5FB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D36EF7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F8D3EA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A8B29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AD8B16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61ADF8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FFE753E" w14:textId="77777777" w:rsidR="00B4111F" w:rsidRPr="00685A57" w:rsidRDefault="00B4111F"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Huawei" w:date="2024-11-05T15:34:00Z"/>
          <w:rFonts w:ascii="Courier New" w:hAnsi="Courier New"/>
          <w:sz w:val="16"/>
        </w:rPr>
      </w:pPr>
    </w:p>
    <w:p w14:paraId="52B322D7" w14:textId="4C8BBC96"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Huawei" w:date="2024-11-05T15:34:00Z"/>
          <w:rFonts w:ascii="Courier New" w:hAnsi="Courier New"/>
          <w:sz w:val="16"/>
        </w:rPr>
      </w:pPr>
      <w:ins w:id="1219" w:author="Huawei" w:date="2024-11-05T15:34:00Z">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ins>
    </w:p>
    <w:p w14:paraId="3D4C7DEE" w14:textId="70D5C12A" w:rsidR="00685A57" w:rsidRP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Huawei" w:date="2024-11-05T15:34:00Z"/>
          <w:rFonts w:ascii="Courier New" w:hAnsi="Courier New"/>
          <w:sz w:val="16"/>
        </w:rPr>
      </w:pPr>
      <w:ins w:id="1221" w:author="Huawei" w:date="2024-11-05T15:34:00Z">
        <w:r>
          <w:rPr>
            <w:rFonts w:ascii="Courier New" w:hAnsi="Courier New"/>
            <w:sz w:val="16"/>
          </w:rPr>
          <w:t xml:space="preserve">      description: </w:t>
        </w:r>
        <w:r w:rsidRPr="00685A57">
          <w:rPr>
            <w:rFonts w:ascii="Courier New" w:hAnsi="Courier New"/>
            <w:sz w:val="16"/>
          </w:rPr>
          <w:t>The signalling storm analytics requirement information.</w:t>
        </w:r>
      </w:ins>
    </w:p>
    <w:p w14:paraId="3A87D58C"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Huawei" w:date="2024-11-05T15:34:00Z"/>
          <w:rFonts w:ascii="Courier New" w:hAnsi="Courier New"/>
          <w:sz w:val="16"/>
        </w:rPr>
      </w:pPr>
      <w:ins w:id="1223" w:author="Huawei" w:date="2024-11-05T15:34:00Z">
        <w:r>
          <w:rPr>
            <w:rFonts w:ascii="Courier New" w:hAnsi="Courier New"/>
            <w:sz w:val="16"/>
          </w:rPr>
          <w:t xml:space="preserve">      type: object</w:t>
        </w:r>
      </w:ins>
    </w:p>
    <w:p w14:paraId="08183DA5"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Huawei" w:date="2024-11-05T15:34:00Z"/>
          <w:rFonts w:ascii="Courier New" w:hAnsi="Courier New"/>
          <w:sz w:val="16"/>
        </w:rPr>
      </w:pPr>
      <w:ins w:id="1225" w:author="Huawei" w:date="2024-11-05T15:34:00Z">
        <w:r>
          <w:rPr>
            <w:rFonts w:ascii="Courier New" w:hAnsi="Courier New"/>
            <w:sz w:val="16"/>
          </w:rPr>
          <w:t xml:space="preserve">      properties:</w:t>
        </w:r>
      </w:ins>
    </w:p>
    <w:p w14:paraId="6CBC5596" w14:textId="2AC0FEBE"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Huawei" w:date="2024-11-05T15:34:00Z"/>
          <w:rFonts w:ascii="Courier New" w:hAnsi="Courier New"/>
          <w:sz w:val="16"/>
        </w:rPr>
      </w:pPr>
      <w:ins w:id="1227" w:author="Huawei" w:date="2024-11-05T15:34:00Z">
        <w:r>
          <w:rPr>
            <w:rFonts w:ascii="Courier New" w:hAnsi="Courier New"/>
            <w:sz w:val="16"/>
          </w:rPr>
          <w:t xml:space="preserve">        </w:t>
        </w:r>
      </w:ins>
      <w:proofErr w:type="spellStart"/>
      <w:ins w:id="1228" w:author="Ericsson_Maria Liang_r1" w:date="2024-11-20T19:07:00Z">
        <w:r w:rsidR="006B5E08">
          <w:rPr>
            <w:rFonts w:ascii="Courier New" w:hAnsi="Courier New"/>
            <w:sz w:val="16"/>
          </w:rPr>
          <w:t>tgt</w:t>
        </w:r>
      </w:ins>
      <w:ins w:id="1229" w:author="Huawei" w:date="2024-11-05T15:34:00Z">
        <w:r w:rsidRPr="00685A57">
          <w:rPr>
            <w:rFonts w:ascii="Courier New" w:hAnsi="Courier New"/>
            <w:sz w:val="16"/>
          </w:rPr>
          <w:t>incidentIds</w:t>
        </w:r>
        <w:proofErr w:type="spellEnd"/>
        <w:r>
          <w:rPr>
            <w:rFonts w:ascii="Courier New" w:hAnsi="Courier New"/>
            <w:sz w:val="16"/>
          </w:rPr>
          <w:t>:</w:t>
        </w:r>
      </w:ins>
    </w:p>
    <w:p w14:paraId="102C57F4"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Huawei" w:date="2024-11-05T15:34:00Z"/>
          <w:rFonts w:ascii="Courier New" w:hAnsi="Courier New"/>
          <w:sz w:val="16"/>
        </w:rPr>
      </w:pPr>
      <w:ins w:id="1231" w:author="Huawei" w:date="2024-11-05T15:34:00Z">
        <w:r>
          <w:rPr>
            <w:rFonts w:ascii="Courier New" w:hAnsi="Courier New"/>
            <w:sz w:val="16"/>
          </w:rPr>
          <w:t xml:space="preserve">          type: array</w:t>
        </w:r>
      </w:ins>
    </w:p>
    <w:p w14:paraId="1036D3E1"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Huawei" w:date="2024-11-05T15:34:00Z"/>
          <w:rFonts w:ascii="Courier New" w:hAnsi="Courier New"/>
          <w:sz w:val="16"/>
        </w:rPr>
      </w:pPr>
      <w:ins w:id="1233" w:author="Huawei" w:date="2024-11-05T15:34:00Z">
        <w:r>
          <w:rPr>
            <w:rFonts w:ascii="Courier New" w:hAnsi="Courier New"/>
            <w:sz w:val="16"/>
          </w:rPr>
          <w:t xml:space="preserve">          items:</w:t>
        </w:r>
      </w:ins>
    </w:p>
    <w:p w14:paraId="1E7D6C3F" w14:textId="00BB8A3E" w:rsidR="00685A57" w:rsidRDefault="00685A57" w:rsidP="00685A57">
      <w:pPr>
        <w:pStyle w:val="PL"/>
        <w:rPr>
          <w:ins w:id="1234" w:author="Huawei" w:date="2024-11-05T15:35:00Z"/>
          <w:noProof w:val="0"/>
        </w:rPr>
      </w:pPr>
      <w:ins w:id="1235" w:author="Huawei" w:date="2024-11-05T15:35:00Z">
        <w:r>
          <w:rPr>
            <w:noProof w:val="0"/>
          </w:rPr>
          <w:t xml:space="preserve">            </w:t>
        </w:r>
      </w:ins>
      <w:ins w:id="1236" w:author="Huawei" w:date="2024-11-05T15:40:00Z">
        <w:r>
          <w:t>$ref: '#/components/schemas/</w:t>
        </w:r>
      </w:ins>
      <w:ins w:id="1237" w:author="Ericsson_Maria Liang_r1" w:date="2024-11-20T19:07:00Z">
        <w:r w:rsidR="006B5E08">
          <w:t>Target</w:t>
        </w:r>
      </w:ins>
      <w:ins w:id="1238" w:author="Huawei" w:date="2024-11-05T15:40:00Z">
        <w:r>
          <w:t>IncidentId'</w:t>
        </w:r>
      </w:ins>
    </w:p>
    <w:p w14:paraId="03C2D5D5"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Huawei" w:date="2024-11-05T15:34:00Z"/>
          <w:rFonts w:ascii="Courier New" w:hAnsi="Courier New"/>
          <w:sz w:val="16"/>
        </w:rPr>
      </w:pPr>
      <w:ins w:id="1240" w:author="Huawei" w:date="2024-11-05T15:34: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649208C5" w14:textId="77EB5DA3"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Huawei" w:date="2024-11-05T15:34:00Z"/>
          <w:rFonts w:ascii="Courier New" w:hAnsi="Courier New"/>
          <w:sz w:val="16"/>
        </w:rPr>
      </w:pPr>
      <w:ins w:id="1242" w:author="Huawei" w:date="2024-11-05T15:34:00Z">
        <w:r>
          <w:rPr>
            <w:rFonts w:ascii="Courier New" w:hAnsi="Courier New"/>
            <w:sz w:val="16"/>
          </w:rPr>
          <w:t xml:space="preserve">          description: </w:t>
        </w:r>
      </w:ins>
      <w:ins w:id="1243" w:author="Huawei" w:date="2024-11-05T15:35:00Z">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ins>
    </w:p>
    <w:p w14:paraId="516756D7" w14:textId="51B546D3"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Huawei" w:date="2024-11-05T15:34:00Z"/>
          <w:rFonts w:ascii="Courier New" w:hAnsi="Courier New"/>
          <w:sz w:val="16"/>
        </w:rPr>
      </w:pPr>
      <w:ins w:id="1245" w:author="Huawei" w:date="2024-11-05T15:34:00Z">
        <w:r>
          <w:rPr>
            <w:rFonts w:ascii="Courier New" w:hAnsi="Courier New"/>
            <w:sz w:val="16"/>
          </w:rPr>
          <w:t xml:space="preserve">        </w:t>
        </w:r>
      </w:ins>
      <w:proofErr w:type="spellStart"/>
      <w:ins w:id="1246" w:author="Huawei" w:date="2024-11-05T15:35:00Z">
        <w:r w:rsidRPr="00685A57">
          <w:rPr>
            <w:rFonts w:ascii="Courier New" w:hAnsi="Courier New"/>
            <w:sz w:val="16"/>
          </w:rPr>
          <w:t>freqThr</w:t>
        </w:r>
      </w:ins>
      <w:proofErr w:type="spellEnd"/>
      <w:ins w:id="1247" w:author="Huawei" w:date="2024-11-05T15:34:00Z">
        <w:r>
          <w:rPr>
            <w:rFonts w:ascii="Courier New" w:hAnsi="Courier New"/>
            <w:sz w:val="16"/>
          </w:rPr>
          <w:t>:</w:t>
        </w:r>
      </w:ins>
    </w:p>
    <w:p w14:paraId="338681D9" w14:textId="77777777" w:rsidR="00685A57" w:rsidRDefault="00685A57" w:rsidP="00685A57">
      <w:pPr>
        <w:pStyle w:val="PL"/>
        <w:rPr>
          <w:ins w:id="1248" w:author="Huawei" w:date="2024-11-05T15:35:00Z"/>
          <w:noProof w:val="0"/>
        </w:rPr>
      </w:pPr>
      <w:ins w:id="1249" w:author="Huawei" w:date="2024-11-05T15:35:00Z">
        <w:r>
          <w:rPr>
            <w:noProof w:val="0"/>
          </w:rPr>
          <w:t xml:space="preserve">          $ref: 'TS29571_CommonData.yaml#/components/schemas/</w:t>
        </w:r>
        <w:proofErr w:type="spellStart"/>
        <w:r>
          <w:rPr>
            <w:noProof w:val="0"/>
          </w:rPr>
          <w:t>Uinteger</w:t>
        </w:r>
        <w:proofErr w:type="spellEnd"/>
        <w:r>
          <w:rPr>
            <w:noProof w:val="0"/>
          </w:rPr>
          <w:t>'</w:t>
        </w:r>
      </w:ins>
    </w:p>
    <w:p w14:paraId="0CAB0118" w14:textId="79DD9189"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Huawei" w:date="2024-11-05T15:34:00Z"/>
          <w:rFonts w:ascii="Courier New" w:hAnsi="Courier New"/>
          <w:sz w:val="16"/>
        </w:rPr>
      </w:pPr>
      <w:ins w:id="1251" w:author="Huawei" w:date="2024-11-05T15:34:00Z">
        <w:r>
          <w:rPr>
            <w:rFonts w:ascii="Courier New" w:hAnsi="Courier New"/>
            <w:sz w:val="16"/>
          </w:rPr>
          <w:t xml:space="preserve">        </w:t>
        </w:r>
      </w:ins>
      <w:proofErr w:type="spellStart"/>
      <w:ins w:id="1252" w:author="Huawei" w:date="2024-11-05T15:36:00Z">
        <w:r w:rsidRPr="00685A57">
          <w:rPr>
            <w:rFonts w:ascii="Courier New" w:hAnsi="Courier New" w:hint="eastAsia"/>
            <w:sz w:val="16"/>
          </w:rPr>
          <w:t>u</w:t>
        </w:r>
        <w:r w:rsidRPr="00685A57">
          <w:rPr>
            <w:rFonts w:ascii="Courier New" w:hAnsi="Courier New"/>
            <w:sz w:val="16"/>
          </w:rPr>
          <w:t>eReqThr</w:t>
        </w:r>
      </w:ins>
      <w:proofErr w:type="spellEnd"/>
      <w:ins w:id="1253" w:author="Huawei" w:date="2024-11-05T15:34:00Z">
        <w:r>
          <w:rPr>
            <w:rFonts w:ascii="Courier New" w:hAnsi="Courier New"/>
            <w:sz w:val="16"/>
          </w:rPr>
          <w:t>:</w:t>
        </w:r>
      </w:ins>
    </w:p>
    <w:p w14:paraId="563B782C" w14:textId="77777777" w:rsidR="00685A57" w:rsidRDefault="00685A57" w:rsidP="00685A57">
      <w:pPr>
        <w:pStyle w:val="PL"/>
        <w:rPr>
          <w:ins w:id="1254" w:author="Huawei" w:date="2024-11-05T15:36:00Z"/>
          <w:noProof w:val="0"/>
        </w:rPr>
      </w:pPr>
      <w:ins w:id="1255" w:author="Huawei" w:date="2024-11-05T15:36:00Z">
        <w:r>
          <w:rPr>
            <w:noProof w:val="0"/>
          </w:rPr>
          <w:t xml:space="preserve">          $ref: 'TS29571_CommonData.yaml#/components/schemas/</w:t>
        </w:r>
        <w:proofErr w:type="spellStart"/>
        <w:r>
          <w:rPr>
            <w:noProof w:val="0"/>
          </w:rPr>
          <w:t>Uinteger</w:t>
        </w:r>
        <w:proofErr w:type="spellEnd"/>
        <w:r>
          <w:rPr>
            <w:noProof w:val="0"/>
          </w:rPr>
          <w:t>'</w:t>
        </w:r>
      </w:ins>
    </w:p>
    <w:p w14:paraId="7D1F1E0E" w14:textId="2F2696AB"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Huawei" w:date="2024-11-05T15:36:00Z"/>
          <w:rFonts w:ascii="Courier New" w:hAnsi="Courier New"/>
          <w:sz w:val="16"/>
        </w:rPr>
      </w:pPr>
      <w:ins w:id="1257" w:author="Huawei" w:date="2024-11-05T15:36:00Z">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ins>
    </w:p>
    <w:p w14:paraId="2DD10536" w14:textId="77777777" w:rsidR="00685A57" w:rsidRDefault="00685A57" w:rsidP="00685A57">
      <w:pPr>
        <w:pStyle w:val="PL"/>
        <w:rPr>
          <w:ins w:id="1258" w:author="Huawei" w:date="2024-11-05T15:36:00Z"/>
          <w:noProof w:val="0"/>
        </w:rPr>
      </w:pPr>
      <w:ins w:id="1259" w:author="Huawei" w:date="2024-11-05T15:36:00Z">
        <w:r>
          <w:rPr>
            <w:noProof w:val="0"/>
          </w:rPr>
          <w:t xml:space="preserve">          $ref: 'TS29571_CommonData.yaml#/components/schemas/</w:t>
        </w:r>
        <w:proofErr w:type="spellStart"/>
        <w:r>
          <w:rPr>
            <w:noProof w:val="0"/>
          </w:rPr>
          <w:t>Uinteger</w:t>
        </w:r>
        <w:proofErr w:type="spellEnd"/>
        <w:r>
          <w:rPr>
            <w:noProof w:val="0"/>
          </w:rPr>
          <w:t>'</w:t>
        </w:r>
      </w:ins>
    </w:p>
    <w:p w14:paraId="01A64F85" w14:textId="77777777" w:rsidR="00685A57" w:rsidRDefault="00685A57" w:rsidP="00B4111F">
      <w:pPr>
        <w:pStyle w:val="PL"/>
        <w:rPr>
          <w:ins w:id="1260" w:author="Huawei" w:date="2024-11-05T15:36:00Z"/>
          <w:rFonts w:cs="Courier New"/>
          <w:szCs w:val="16"/>
        </w:rPr>
      </w:pPr>
    </w:p>
    <w:p w14:paraId="2AF60625" w14:textId="6DE09186"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Huawei" w:date="2024-11-05T15:36:00Z"/>
          <w:rFonts w:ascii="Courier New" w:hAnsi="Courier New"/>
          <w:sz w:val="16"/>
        </w:rPr>
      </w:pPr>
      <w:ins w:id="1262" w:author="Huawei" w:date="2024-11-05T15:36:00Z">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ins>
    </w:p>
    <w:p w14:paraId="3B567F20" w14:textId="69D3F1C4" w:rsidR="00685A57" w:rsidRP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Huawei" w:date="2024-11-05T15:36:00Z"/>
          <w:rFonts w:ascii="Courier New" w:hAnsi="Courier New"/>
          <w:sz w:val="16"/>
        </w:rPr>
      </w:pPr>
      <w:ins w:id="1264" w:author="Huawei" w:date="2024-11-05T15:36:00Z">
        <w:r>
          <w:rPr>
            <w:rFonts w:ascii="Courier New" w:hAnsi="Courier New"/>
            <w:sz w:val="16"/>
          </w:rPr>
          <w:t xml:space="preserve">      description: </w:t>
        </w:r>
        <w:r w:rsidRPr="00685A57">
          <w:rPr>
            <w:rFonts w:ascii="Courier New" w:hAnsi="Courier New"/>
            <w:sz w:val="16"/>
          </w:rPr>
          <w:t xml:space="preserve">The </w:t>
        </w:r>
      </w:ins>
      <w:ins w:id="1265" w:author="Huawei" w:date="2024-11-05T15:37:00Z">
        <w:r w:rsidRPr="00685A57">
          <w:rPr>
            <w:rFonts w:ascii="Courier New" w:hAnsi="Courier New"/>
            <w:sz w:val="16"/>
          </w:rPr>
          <w:t>signalling storm analytics information</w:t>
        </w:r>
      </w:ins>
      <w:ins w:id="1266" w:author="Huawei" w:date="2024-11-05T15:36:00Z">
        <w:r w:rsidRPr="00685A57">
          <w:rPr>
            <w:rFonts w:ascii="Courier New" w:hAnsi="Courier New"/>
            <w:sz w:val="16"/>
          </w:rPr>
          <w:t>.</w:t>
        </w:r>
      </w:ins>
    </w:p>
    <w:p w14:paraId="0057C59F"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Huawei" w:date="2024-11-05T15:36:00Z"/>
          <w:rFonts w:ascii="Courier New" w:hAnsi="Courier New"/>
          <w:sz w:val="16"/>
        </w:rPr>
      </w:pPr>
      <w:ins w:id="1268" w:author="Huawei" w:date="2024-11-05T15:36:00Z">
        <w:r>
          <w:rPr>
            <w:rFonts w:ascii="Courier New" w:hAnsi="Courier New"/>
            <w:sz w:val="16"/>
          </w:rPr>
          <w:t xml:space="preserve">      type: object</w:t>
        </w:r>
      </w:ins>
    </w:p>
    <w:p w14:paraId="424513D1"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Huawei" w:date="2024-11-05T15:36:00Z"/>
          <w:rFonts w:ascii="Courier New" w:hAnsi="Courier New"/>
          <w:sz w:val="16"/>
        </w:rPr>
      </w:pPr>
      <w:ins w:id="1270" w:author="Huawei" w:date="2024-11-05T15:36:00Z">
        <w:r>
          <w:rPr>
            <w:rFonts w:ascii="Courier New" w:hAnsi="Courier New"/>
            <w:sz w:val="16"/>
          </w:rPr>
          <w:t xml:space="preserve">      properties:</w:t>
        </w:r>
      </w:ins>
    </w:p>
    <w:p w14:paraId="6F161576" w14:textId="3F22FC64"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Huawei" w:date="2024-11-05T15:36:00Z"/>
          <w:rFonts w:ascii="Courier New" w:hAnsi="Courier New"/>
          <w:sz w:val="16"/>
        </w:rPr>
      </w:pPr>
      <w:ins w:id="1272" w:author="Huawei" w:date="2024-11-05T15:36:00Z">
        <w:r>
          <w:rPr>
            <w:rFonts w:ascii="Courier New" w:hAnsi="Courier New"/>
            <w:sz w:val="16"/>
          </w:rPr>
          <w:t xml:space="preserve">        </w:t>
        </w:r>
      </w:ins>
      <w:proofErr w:type="spellStart"/>
      <w:ins w:id="1273" w:author="Huawei" w:date="2024-11-05T15:37:00Z">
        <w:r w:rsidRPr="00685A57">
          <w:rPr>
            <w:rFonts w:ascii="Courier New" w:hAnsi="Courier New"/>
            <w:sz w:val="16"/>
          </w:rPr>
          <w:t>nfInstanceIds</w:t>
        </w:r>
      </w:ins>
      <w:proofErr w:type="spellEnd"/>
      <w:ins w:id="1274" w:author="Huawei" w:date="2024-11-05T15:36:00Z">
        <w:r>
          <w:rPr>
            <w:rFonts w:ascii="Courier New" w:hAnsi="Courier New"/>
            <w:sz w:val="16"/>
          </w:rPr>
          <w:t>:</w:t>
        </w:r>
      </w:ins>
    </w:p>
    <w:p w14:paraId="3D42449B"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Huawei" w:date="2024-11-05T15:36:00Z"/>
          <w:rFonts w:ascii="Courier New" w:hAnsi="Courier New"/>
          <w:sz w:val="16"/>
        </w:rPr>
      </w:pPr>
      <w:ins w:id="1276" w:author="Huawei" w:date="2024-11-05T15:36:00Z">
        <w:r>
          <w:rPr>
            <w:rFonts w:ascii="Courier New" w:hAnsi="Courier New"/>
            <w:sz w:val="16"/>
          </w:rPr>
          <w:t xml:space="preserve">          type: array</w:t>
        </w:r>
      </w:ins>
    </w:p>
    <w:p w14:paraId="324EC826"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Huawei" w:date="2024-11-05T15:36:00Z"/>
          <w:rFonts w:ascii="Courier New" w:hAnsi="Courier New"/>
          <w:sz w:val="16"/>
        </w:rPr>
      </w:pPr>
      <w:ins w:id="1278" w:author="Huawei" w:date="2024-11-05T15:36:00Z">
        <w:r>
          <w:rPr>
            <w:rFonts w:ascii="Courier New" w:hAnsi="Courier New"/>
            <w:sz w:val="16"/>
          </w:rPr>
          <w:t xml:space="preserve">          items:</w:t>
        </w:r>
      </w:ins>
    </w:p>
    <w:p w14:paraId="13612B7B" w14:textId="6895C410"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Huawei" w:date="2024-11-05T15:36:00Z"/>
          <w:rFonts w:ascii="Courier New" w:hAnsi="Courier New"/>
          <w:sz w:val="16"/>
        </w:rPr>
      </w:pPr>
      <w:ins w:id="1280" w:author="Huawei" w:date="2024-11-05T15:36:00Z">
        <w:r w:rsidRPr="00B546D2">
          <w:rPr>
            <w:rFonts w:ascii="Courier New" w:hAnsi="Courier New"/>
            <w:sz w:val="16"/>
          </w:rPr>
          <w:t xml:space="preserve">            </w:t>
        </w:r>
      </w:ins>
      <w:ins w:id="1281" w:author="Huawei" w:date="2024-11-05T15:49:00Z">
        <w:r w:rsidR="00081F64">
          <w:rPr>
            <w:rFonts w:ascii="Courier New" w:hAnsi="Courier New"/>
            <w:sz w:val="16"/>
          </w:rPr>
          <w:t>$ref: 'TS29571_CommonData.yaml#/components/schemas/</w:t>
        </w:r>
        <w:proofErr w:type="spellStart"/>
        <w:r w:rsidR="00081F64">
          <w:rPr>
            <w:rFonts w:ascii="Courier New" w:hAnsi="Courier New"/>
            <w:sz w:val="16"/>
          </w:rPr>
          <w:t>NfInstanceId</w:t>
        </w:r>
        <w:proofErr w:type="spellEnd"/>
        <w:r w:rsidR="00081F64">
          <w:rPr>
            <w:rFonts w:ascii="Courier New" w:hAnsi="Courier New"/>
            <w:sz w:val="16"/>
          </w:rPr>
          <w:t>'</w:t>
        </w:r>
      </w:ins>
    </w:p>
    <w:p w14:paraId="11CDC0B7"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Huawei" w:date="2024-11-05T15:36:00Z"/>
          <w:rFonts w:ascii="Courier New" w:hAnsi="Courier New"/>
          <w:sz w:val="16"/>
        </w:rPr>
      </w:pPr>
      <w:ins w:id="1283" w:author="Huawei" w:date="2024-11-05T15:36: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046B74D4" w14:textId="7BC05E35"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Huawei" w:date="2024-11-05T15:50:00Z"/>
          <w:rFonts w:ascii="Courier New" w:hAnsi="Courier New"/>
          <w:sz w:val="16"/>
        </w:rPr>
      </w:pPr>
      <w:ins w:id="1285" w:author="Huawei" w:date="2024-11-05T15:50:00Z">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ins>
    </w:p>
    <w:p w14:paraId="172E028A"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Huawei" w:date="2024-11-05T15:39:00Z"/>
          <w:rFonts w:ascii="Courier New" w:hAnsi="Courier New"/>
          <w:sz w:val="16"/>
        </w:rPr>
      </w:pPr>
      <w:ins w:id="1287" w:author="Huawei" w:date="2024-11-05T15:39:00Z">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ins>
    </w:p>
    <w:p w14:paraId="5B24299E"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Huawei" w:date="2024-11-05T15:39:00Z"/>
          <w:rFonts w:ascii="Courier New" w:hAnsi="Courier New"/>
          <w:sz w:val="16"/>
        </w:rPr>
      </w:pPr>
      <w:ins w:id="1289" w:author="Huawei" w:date="2024-11-05T15:39:00Z">
        <w:r w:rsidRPr="00B546D2">
          <w:rPr>
            <w:rFonts w:ascii="Courier New" w:hAnsi="Courier New"/>
            <w:sz w:val="16"/>
          </w:rPr>
          <w:t xml:space="preserve">          type: array</w:t>
        </w:r>
      </w:ins>
    </w:p>
    <w:p w14:paraId="155D892A"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Huawei" w:date="2024-11-05T15:39:00Z"/>
          <w:rFonts w:ascii="Courier New" w:hAnsi="Courier New"/>
          <w:sz w:val="16"/>
        </w:rPr>
      </w:pPr>
      <w:ins w:id="1291" w:author="Huawei" w:date="2024-11-05T15:39:00Z">
        <w:r w:rsidRPr="00B546D2">
          <w:rPr>
            <w:rFonts w:ascii="Courier New" w:hAnsi="Courier New"/>
            <w:sz w:val="16"/>
          </w:rPr>
          <w:t xml:space="preserve">          items:</w:t>
        </w:r>
      </w:ins>
    </w:p>
    <w:p w14:paraId="4063BFEA"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Huawei" w:date="2024-11-05T15:39:00Z"/>
          <w:rFonts w:ascii="Courier New" w:hAnsi="Courier New"/>
          <w:sz w:val="16"/>
        </w:rPr>
      </w:pPr>
      <w:ins w:id="1293" w:author="Huawei" w:date="2024-11-05T15:39:00Z">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ins>
    </w:p>
    <w:p w14:paraId="4DC63B90"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Huawei" w:date="2024-11-05T15:39:00Z"/>
          <w:rFonts w:ascii="Courier New" w:hAnsi="Courier New"/>
          <w:sz w:val="16"/>
        </w:rPr>
      </w:pPr>
      <w:ins w:id="1295" w:author="Huawei" w:date="2024-11-05T15:39:00Z">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ins>
    </w:p>
    <w:p w14:paraId="1E57A73F" w14:textId="5843F933"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Huawei" w:date="2024-11-05T15:50:00Z"/>
          <w:rFonts w:ascii="Courier New" w:hAnsi="Courier New"/>
          <w:sz w:val="16"/>
        </w:rPr>
      </w:pPr>
      <w:ins w:id="1297" w:author="Huawei" w:date="2024-11-05T15:50:00Z">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ins>
    </w:p>
    <w:p w14:paraId="0781F97C" w14:textId="77777777" w:rsidR="00F44990" w:rsidRDefault="00F44990" w:rsidP="00F44990">
      <w:pPr>
        <w:pStyle w:val="PL"/>
        <w:rPr>
          <w:ins w:id="1298" w:author="Huawei" w:date="2024-11-20T16:28:00Z"/>
        </w:rPr>
      </w:pPr>
      <w:ins w:id="1299" w:author="Huawei" w:date="2024-11-20T16:28:00Z">
        <w:r>
          <w:t xml:space="preserve">        intGroupIds:</w:t>
        </w:r>
      </w:ins>
    </w:p>
    <w:p w14:paraId="204CC59E" w14:textId="77777777" w:rsidR="00F44990" w:rsidRDefault="00F44990" w:rsidP="00F44990">
      <w:pPr>
        <w:pStyle w:val="PL"/>
        <w:rPr>
          <w:ins w:id="1300" w:author="Huawei" w:date="2024-11-20T16:28:00Z"/>
        </w:rPr>
      </w:pPr>
      <w:ins w:id="1301" w:author="Huawei" w:date="2024-11-20T16:28:00Z">
        <w:r>
          <w:t xml:space="preserve">          type: array</w:t>
        </w:r>
      </w:ins>
    </w:p>
    <w:p w14:paraId="3C460163" w14:textId="77777777" w:rsidR="00F44990" w:rsidRDefault="00F44990" w:rsidP="00F44990">
      <w:pPr>
        <w:pStyle w:val="PL"/>
        <w:rPr>
          <w:ins w:id="1302" w:author="Huawei" w:date="2024-11-20T16:28:00Z"/>
        </w:rPr>
      </w:pPr>
      <w:ins w:id="1303" w:author="Huawei" w:date="2024-11-20T16:28:00Z">
        <w:r>
          <w:t xml:space="preserve">          items:</w:t>
        </w:r>
      </w:ins>
    </w:p>
    <w:p w14:paraId="64AFF546" w14:textId="77777777" w:rsidR="00F44990" w:rsidRDefault="00F44990" w:rsidP="00F44990">
      <w:pPr>
        <w:pStyle w:val="PL"/>
        <w:rPr>
          <w:ins w:id="1304" w:author="Huawei" w:date="2024-11-20T16:28:00Z"/>
        </w:rPr>
      </w:pPr>
      <w:ins w:id="1305" w:author="Huawei" w:date="2024-11-20T16:28:00Z">
        <w:r>
          <w:t xml:space="preserve">            $ref: 'TS29571_CommonData.yaml#/components/schemas/GroupId'</w:t>
        </w:r>
      </w:ins>
    </w:p>
    <w:p w14:paraId="6BC534A8" w14:textId="58AD7B03" w:rsidR="00F44990" w:rsidRDefault="00F44990" w:rsidP="00F44990">
      <w:pPr>
        <w:pStyle w:val="PL"/>
        <w:rPr>
          <w:ins w:id="1306" w:author="Huawei" w:date="2024-11-20T16:28:00Z"/>
        </w:rPr>
      </w:pPr>
      <w:ins w:id="1307" w:author="Huawei" w:date="2024-11-20T16:28:00Z">
        <w:r>
          <w:t xml:space="preserve">          minItems: 1</w:t>
        </w:r>
      </w:ins>
    </w:p>
    <w:p w14:paraId="7169AC9E" w14:textId="3D5472CF"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Huawei" w:date="2024-11-05T15:39:00Z"/>
          <w:rFonts w:ascii="Courier New" w:hAnsi="Courier New"/>
          <w:sz w:val="16"/>
        </w:rPr>
      </w:pPr>
      <w:ins w:id="1309" w:author="Huawei" w:date="2024-11-05T15:39:00Z">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ins>
    </w:p>
    <w:p w14:paraId="7E101FDC"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Huawei" w:date="2024-11-05T15:39:00Z"/>
          <w:rFonts w:ascii="Courier New" w:hAnsi="Courier New"/>
          <w:sz w:val="16"/>
        </w:rPr>
      </w:pPr>
      <w:ins w:id="1311" w:author="Huawei" w:date="2024-11-05T15:39:00Z">
        <w:r w:rsidRPr="00B546D2">
          <w:rPr>
            <w:rFonts w:ascii="Courier New" w:hAnsi="Courier New"/>
            <w:sz w:val="16"/>
          </w:rPr>
          <w:t xml:space="preserve">          type: array</w:t>
        </w:r>
      </w:ins>
    </w:p>
    <w:p w14:paraId="4BA329E4"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Huawei" w:date="2024-11-05T15:39:00Z"/>
          <w:rFonts w:ascii="Courier New" w:hAnsi="Courier New"/>
          <w:sz w:val="16"/>
        </w:rPr>
      </w:pPr>
      <w:ins w:id="1313" w:author="Huawei" w:date="2024-11-05T15:39:00Z">
        <w:r w:rsidRPr="00B546D2">
          <w:rPr>
            <w:rFonts w:ascii="Courier New" w:hAnsi="Courier New"/>
            <w:sz w:val="16"/>
          </w:rPr>
          <w:t xml:space="preserve">          items:</w:t>
        </w:r>
      </w:ins>
    </w:p>
    <w:p w14:paraId="4D8AEA1E" w14:textId="2FDCC71C"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Huawei" w:date="2024-11-05T15:39:00Z"/>
          <w:rFonts w:ascii="Courier New" w:hAnsi="Courier New"/>
          <w:sz w:val="16"/>
        </w:rPr>
      </w:pPr>
      <w:ins w:id="1315" w:author="Huawei" w:date="2024-11-05T15:39:00Z">
        <w:r w:rsidRPr="00B546D2">
          <w:rPr>
            <w:rFonts w:ascii="Courier New" w:hAnsi="Courier New"/>
            <w:sz w:val="16"/>
          </w:rPr>
          <w:t xml:space="preserve">            </w:t>
        </w:r>
      </w:ins>
      <w:ins w:id="1316" w:author="Huawei" w:date="2024-11-05T15:40:00Z">
        <w:r>
          <w:rPr>
            <w:rFonts w:ascii="Courier New" w:hAnsi="Courier New"/>
            <w:sz w:val="16"/>
          </w:rPr>
          <w:t>$ref: '#/components/schemas/</w:t>
        </w:r>
      </w:ins>
      <w:proofErr w:type="spellStart"/>
      <w:ins w:id="1317" w:author="Ericsson_Maria Liang_r1" w:date="2024-11-20T19:07:00Z">
        <w:r w:rsidR="006B5E08">
          <w:rPr>
            <w:rFonts w:ascii="Courier New" w:hAnsi="Courier New"/>
            <w:sz w:val="16"/>
          </w:rPr>
          <w:t>Target</w:t>
        </w:r>
      </w:ins>
      <w:ins w:id="1318" w:author="Huawei" w:date="2024-11-05T15:40:00Z">
        <w:r w:rsidRPr="00B546D2">
          <w:rPr>
            <w:rFonts w:ascii="Courier New" w:hAnsi="Courier New"/>
            <w:sz w:val="16"/>
          </w:rPr>
          <w:t>IncidentId</w:t>
        </w:r>
        <w:proofErr w:type="spellEnd"/>
        <w:r>
          <w:rPr>
            <w:rFonts w:ascii="Courier New" w:hAnsi="Courier New"/>
            <w:sz w:val="16"/>
          </w:rPr>
          <w:t>'</w:t>
        </w:r>
      </w:ins>
    </w:p>
    <w:p w14:paraId="65445604"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Huawei" w:date="2024-11-05T15:39:00Z"/>
          <w:rFonts w:ascii="Courier New" w:hAnsi="Courier New"/>
          <w:sz w:val="16"/>
        </w:rPr>
      </w:pPr>
      <w:ins w:id="1320" w:author="Huawei" w:date="2024-11-05T15:39:00Z">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ins>
    </w:p>
    <w:p w14:paraId="00E7855E" w14:textId="6690F88F"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Huawei" w:date="2024-11-05T15:50:00Z"/>
          <w:rFonts w:ascii="Courier New" w:hAnsi="Courier New"/>
          <w:sz w:val="16"/>
        </w:rPr>
      </w:pPr>
      <w:ins w:id="1322" w:author="Huawei" w:date="2024-11-05T15:50:00Z">
        <w:r>
          <w:rPr>
            <w:rFonts w:ascii="Courier New" w:hAnsi="Courier New"/>
            <w:sz w:val="16"/>
          </w:rPr>
          <w:t xml:space="preserve">          description: </w:t>
        </w:r>
      </w:ins>
      <w:ins w:id="1323" w:author="Huawei" w:date="2024-11-05T15:51:00Z">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ins>
      <w:ins w:id="1324" w:author="Huawei" w:date="2024-11-05T15:50:00Z">
        <w:r w:rsidRPr="00685A57">
          <w:rPr>
            <w:rFonts w:ascii="Courier New" w:hAnsi="Courier New"/>
            <w:sz w:val="16"/>
          </w:rPr>
          <w:t>.</w:t>
        </w:r>
      </w:ins>
    </w:p>
    <w:p w14:paraId="0BD9E502" w14:textId="1F86334D"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Huawei" w:date="2024-11-05T15:40:00Z"/>
          <w:rFonts w:ascii="Courier New" w:hAnsi="Courier New"/>
          <w:sz w:val="16"/>
        </w:rPr>
      </w:pPr>
      <w:ins w:id="1326" w:author="Huawei" w:date="2024-11-05T15:40:00Z">
        <w:r>
          <w:rPr>
            <w:rFonts w:ascii="Courier New" w:hAnsi="Courier New"/>
            <w:sz w:val="16"/>
          </w:rPr>
          <w:t xml:space="preserve">        </w:t>
        </w:r>
      </w:ins>
      <w:proofErr w:type="spellStart"/>
      <w:ins w:id="1327" w:author="Huawei" w:date="2024-11-05T15:41:00Z">
        <w:r w:rsidRPr="00B546D2">
          <w:rPr>
            <w:rFonts w:ascii="Courier New" w:hAnsi="Courier New"/>
            <w:sz w:val="16"/>
          </w:rPr>
          <w:t>srcNfInstanceIds</w:t>
        </w:r>
      </w:ins>
      <w:proofErr w:type="spellEnd"/>
      <w:ins w:id="1328" w:author="Huawei" w:date="2024-11-05T15:40:00Z">
        <w:r>
          <w:rPr>
            <w:rFonts w:ascii="Courier New" w:hAnsi="Courier New"/>
            <w:sz w:val="16"/>
          </w:rPr>
          <w:t>:</w:t>
        </w:r>
      </w:ins>
    </w:p>
    <w:p w14:paraId="41332D4E"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Huawei" w:date="2024-11-05T15:40:00Z"/>
          <w:rFonts w:ascii="Courier New" w:hAnsi="Courier New"/>
          <w:sz w:val="16"/>
        </w:rPr>
      </w:pPr>
      <w:ins w:id="1330" w:author="Huawei" w:date="2024-11-05T15:40:00Z">
        <w:r>
          <w:rPr>
            <w:rFonts w:ascii="Courier New" w:hAnsi="Courier New"/>
            <w:sz w:val="16"/>
          </w:rPr>
          <w:t xml:space="preserve">          type: array</w:t>
        </w:r>
      </w:ins>
    </w:p>
    <w:p w14:paraId="635DF049"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Huawei" w:date="2024-11-05T15:40:00Z"/>
          <w:rFonts w:ascii="Courier New" w:hAnsi="Courier New"/>
          <w:sz w:val="16"/>
        </w:rPr>
      </w:pPr>
      <w:ins w:id="1332" w:author="Huawei" w:date="2024-11-05T15:40:00Z">
        <w:r>
          <w:rPr>
            <w:rFonts w:ascii="Courier New" w:hAnsi="Courier New"/>
            <w:sz w:val="16"/>
          </w:rPr>
          <w:t xml:space="preserve">          items:</w:t>
        </w:r>
      </w:ins>
    </w:p>
    <w:p w14:paraId="25D81064" w14:textId="5211E68B"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Huawei" w:date="2024-11-05T15:40:00Z"/>
          <w:rFonts w:ascii="Courier New" w:hAnsi="Courier New"/>
          <w:sz w:val="16"/>
        </w:rPr>
      </w:pPr>
      <w:ins w:id="1334" w:author="Huawei" w:date="2024-11-05T15:40:00Z">
        <w:r w:rsidRPr="00081F64">
          <w:rPr>
            <w:rFonts w:ascii="Courier New" w:hAnsi="Courier New"/>
            <w:sz w:val="16"/>
          </w:rPr>
          <w:t xml:space="preserve">            </w:t>
        </w:r>
      </w:ins>
      <w:ins w:id="1335" w:author="Huawei" w:date="2024-11-05T15:49:00Z">
        <w:r w:rsidR="00081F64">
          <w:rPr>
            <w:rFonts w:ascii="Courier New" w:hAnsi="Courier New"/>
            <w:sz w:val="16"/>
          </w:rPr>
          <w:t>$ref: 'TS29571_CommonData.yaml#/components/schemas/</w:t>
        </w:r>
        <w:proofErr w:type="spellStart"/>
        <w:r w:rsidR="00081F64">
          <w:rPr>
            <w:rFonts w:ascii="Courier New" w:hAnsi="Courier New"/>
            <w:sz w:val="16"/>
          </w:rPr>
          <w:t>NfInstanceId</w:t>
        </w:r>
        <w:proofErr w:type="spellEnd"/>
        <w:r w:rsidR="00081F64">
          <w:rPr>
            <w:rFonts w:ascii="Courier New" w:hAnsi="Courier New"/>
            <w:sz w:val="16"/>
          </w:rPr>
          <w:t>'</w:t>
        </w:r>
      </w:ins>
    </w:p>
    <w:p w14:paraId="6CF98712"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Huawei" w:date="2024-11-05T15:40:00Z"/>
          <w:rFonts w:ascii="Courier New" w:hAnsi="Courier New"/>
          <w:sz w:val="16"/>
        </w:rPr>
      </w:pPr>
      <w:ins w:id="1337" w:author="Huawei" w:date="2024-11-05T15:40: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3BBFA6F7" w14:textId="1644EDFD"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Huawei" w:date="2024-11-05T15:40:00Z"/>
          <w:rFonts w:ascii="Courier New" w:hAnsi="Courier New"/>
          <w:sz w:val="16"/>
        </w:rPr>
      </w:pPr>
      <w:ins w:id="1339" w:author="Huawei" w:date="2024-11-05T15:40:00Z">
        <w:r>
          <w:rPr>
            <w:rFonts w:ascii="Courier New" w:hAnsi="Courier New"/>
            <w:sz w:val="16"/>
          </w:rPr>
          <w:t xml:space="preserve">          description: </w:t>
        </w:r>
      </w:ins>
      <w:ins w:id="1340" w:author="Huawei" w:date="2024-11-05T15:51:00Z">
        <w:r w:rsidR="00081F64" w:rsidRPr="00081F64">
          <w:rPr>
            <w:rFonts w:ascii="Courier New" w:hAnsi="Courier New"/>
            <w:sz w:val="16"/>
          </w:rPr>
          <w:t>The NF instance ID(s) of the NFs which cause the signalling storm</w:t>
        </w:r>
      </w:ins>
      <w:ins w:id="1341" w:author="Huawei" w:date="2024-11-05T15:40:00Z">
        <w:r w:rsidRPr="00685A57">
          <w:rPr>
            <w:rFonts w:ascii="Courier New" w:hAnsi="Courier New"/>
            <w:sz w:val="16"/>
          </w:rPr>
          <w:t>.</w:t>
        </w:r>
      </w:ins>
    </w:p>
    <w:p w14:paraId="42751B16" w14:textId="230DB379"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Huawei" w:date="2024-11-05T15:40:00Z"/>
          <w:rFonts w:ascii="Courier New" w:hAnsi="Courier New"/>
          <w:sz w:val="16"/>
        </w:rPr>
      </w:pPr>
      <w:ins w:id="1343" w:author="Huawei" w:date="2024-11-05T15:40:00Z">
        <w:r w:rsidRPr="00081F64">
          <w:rPr>
            <w:rFonts w:ascii="Courier New" w:hAnsi="Courier New"/>
            <w:sz w:val="16"/>
          </w:rPr>
          <w:t xml:space="preserve">        </w:t>
        </w:r>
      </w:ins>
      <w:proofErr w:type="spellStart"/>
      <w:ins w:id="1344" w:author="Huawei" w:date="2024-11-05T15:41:00Z">
        <w:r w:rsidRPr="00081F64">
          <w:rPr>
            <w:rFonts w:ascii="Courier New" w:hAnsi="Courier New"/>
            <w:sz w:val="16"/>
          </w:rPr>
          <w:t>srcNfSetIds</w:t>
        </w:r>
      </w:ins>
      <w:proofErr w:type="spellEnd"/>
      <w:ins w:id="1345" w:author="Huawei" w:date="2024-11-05T15:40:00Z">
        <w:r w:rsidRPr="00081F64">
          <w:rPr>
            <w:rFonts w:ascii="Courier New" w:hAnsi="Courier New"/>
            <w:sz w:val="16"/>
          </w:rPr>
          <w:t>:</w:t>
        </w:r>
      </w:ins>
    </w:p>
    <w:p w14:paraId="219CEE2A" w14:textId="77777777"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Huawei" w:date="2024-11-05T15:40:00Z"/>
          <w:rFonts w:ascii="Courier New" w:hAnsi="Courier New"/>
          <w:sz w:val="16"/>
        </w:rPr>
      </w:pPr>
      <w:ins w:id="1347" w:author="Huawei" w:date="2024-11-05T15:40:00Z">
        <w:r w:rsidRPr="00081F64">
          <w:rPr>
            <w:rFonts w:ascii="Courier New" w:hAnsi="Courier New"/>
            <w:sz w:val="16"/>
          </w:rPr>
          <w:t xml:space="preserve">          type: array</w:t>
        </w:r>
      </w:ins>
    </w:p>
    <w:p w14:paraId="1C698C90" w14:textId="77777777"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Huawei" w:date="2024-11-05T15:40:00Z"/>
          <w:rFonts w:ascii="Courier New" w:hAnsi="Courier New"/>
          <w:sz w:val="16"/>
        </w:rPr>
      </w:pPr>
      <w:ins w:id="1349" w:author="Huawei" w:date="2024-11-05T15:40:00Z">
        <w:r w:rsidRPr="00081F64">
          <w:rPr>
            <w:rFonts w:ascii="Courier New" w:hAnsi="Courier New"/>
            <w:sz w:val="16"/>
          </w:rPr>
          <w:t xml:space="preserve">          items:</w:t>
        </w:r>
      </w:ins>
    </w:p>
    <w:p w14:paraId="184238D9" w14:textId="77777777"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Huawei" w:date="2024-11-05T15:40:00Z"/>
          <w:rFonts w:ascii="Courier New" w:hAnsi="Courier New"/>
          <w:sz w:val="16"/>
        </w:rPr>
      </w:pPr>
      <w:ins w:id="1351" w:author="Huawei" w:date="2024-11-05T15:40:00Z">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ins>
    </w:p>
    <w:p w14:paraId="3F8B89B7" w14:textId="77777777"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Huawei" w:date="2024-11-05T15:40:00Z"/>
          <w:rFonts w:ascii="Courier New" w:hAnsi="Courier New"/>
          <w:sz w:val="16"/>
        </w:rPr>
      </w:pPr>
      <w:ins w:id="1353" w:author="Huawei" w:date="2024-11-05T15:40:00Z">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ins>
    </w:p>
    <w:p w14:paraId="5FCF344B" w14:textId="07140F12"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Huawei" w:date="2024-11-05T15:52:00Z"/>
          <w:rFonts w:ascii="Courier New" w:hAnsi="Courier New"/>
          <w:sz w:val="16"/>
        </w:rPr>
      </w:pPr>
      <w:ins w:id="1355" w:author="Huawei" w:date="2024-11-05T15:52:00Z">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ins>
    </w:p>
    <w:p w14:paraId="6FC8AA99" w14:textId="367A8215"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Huawei" w:date="2024-11-05T15:41:00Z"/>
          <w:rFonts w:ascii="Courier New" w:hAnsi="Courier New"/>
          <w:sz w:val="16"/>
        </w:rPr>
      </w:pPr>
      <w:ins w:id="1357" w:author="Huawei" w:date="2024-11-05T15:41:00Z">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ins>
    </w:p>
    <w:p w14:paraId="0045B33C"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Huawei" w:date="2024-11-05T15:41:00Z"/>
          <w:rFonts w:ascii="Courier New" w:hAnsi="Courier New"/>
          <w:sz w:val="16"/>
        </w:rPr>
      </w:pPr>
      <w:ins w:id="1359" w:author="Huawei" w:date="2024-11-05T15:41:00Z">
        <w:r w:rsidRPr="00081F64">
          <w:rPr>
            <w:rFonts w:ascii="Courier New" w:hAnsi="Courier New"/>
            <w:sz w:val="16"/>
          </w:rPr>
          <w:t xml:space="preserve">          type: array</w:t>
        </w:r>
      </w:ins>
    </w:p>
    <w:p w14:paraId="0CF9BDD2"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Huawei" w:date="2024-11-05T15:41:00Z"/>
          <w:rFonts w:ascii="Courier New" w:hAnsi="Courier New"/>
          <w:sz w:val="16"/>
        </w:rPr>
      </w:pPr>
      <w:ins w:id="1361" w:author="Huawei" w:date="2024-11-05T15:41:00Z">
        <w:r w:rsidRPr="00081F64">
          <w:rPr>
            <w:rFonts w:ascii="Courier New" w:hAnsi="Courier New"/>
            <w:sz w:val="16"/>
          </w:rPr>
          <w:t xml:space="preserve">          items:</w:t>
        </w:r>
      </w:ins>
    </w:p>
    <w:p w14:paraId="63F3DD88" w14:textId="4274112D"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Huawei" w:date="2024-11-05T15:41:00Z"/>
          <w:rFonts w:ascii="Courier New" w:hAnsi="Courier New"/>
          <w:sz w:val="16"/>
        </w:rPr>
      </w:pPr>
      <w:ins w:id="1363" w:author="Huawei" w:date="2024-11-05T15:41:00Z">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ins>
    </w:p>
    <w:p w14:paraId="1D869420"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Huawei" w:date="2024-11-05T15:41:00Z"/>
          <w:rFonts w:ascii="Courier New" w:hAnsi="Courier New"/>
          <w:sz w:val="16"/>
        </w:rPr>
      </w:pPr>
      <w:ins w:id="1365" w:author="Huawei" w:date="2024-11-05T15:41:00Z">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ins>
    </w:p>
    <w:p w14:paraId="4E8D1E0F" w14:textId="3B00BB99"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Huawei" w:date="2024-11-05T15:52:00Z"/>
          <w:rFonts w:ascii="Courier New" w:hAnsi="Courier New"/>
          <w:sz w:val="16"/>
        </w:rPr>
      </w:pPr>
      <w:ins w:id="1367" w:author="Huawei" w:date="2024-11-05T15:52:00Z">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ins>
    </w:p>
    <w:p w14:paraId="23E4EA77" w14:textId="76F623B6"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Huawei" w:date="2024-11-05T15:41:00Z"/>
          <w:rFonts w:ascii="Courier New" w:hAnsi="Courier New"/>
          <w:sz w:val="16"/>
        </w:rPr>
      </w:pPr>
      <w:ins w:id="1369" w:author="Huawei" w:date="2024-11-05T15:41:00Z">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ins>
    </w:p>
    <w:p w14:paraId="20038B3C"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Huawei" w:date="2024-11-05T15:41:00Z"/>
          <w:rFonts w:ascii="Courier New" w:hAnsi="Courier New"/>
          <w:sz w:val="16"/>
        </w:rPr>
      </w:pPr>
      <w:ins w:id="1371" w:author="Huawei" w:date="2024-11-05T15:41:00Z">
        <w:r w:rsidRPr="00081F64">
          <w:rPr>
            <w:rFonts w:ascii="Courier New" w:hAnsi="Courier New"/>
            <w:sz w:val="16"/>
          </w:rPr>
          <w:t xml:space="preserve">          type: array</w:t>
        </w:r>
      </w:ins>
    </w:p>
    <w:p w14:paraId="43013285"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Huawei" w:date="2024-11-05T15:41:00Z"/>
          <w:rFonts w:ascii="Courier New" w:hAnsi="Courier New"/>
          <w:sz w:val="16"/>
        </w:rPr>
      </w:pPr>
      <w:ins w:id="1373" w:author="Huawei" w:date="2024-11-05T15:41:00Z">
        <w:r w:rsidRPr="00081F64">
          <w:rPr>
            <w:rFonts w:ascii="Courier New" w:hAnsi="Courier New"/>
            <w:sz w:val="16"/>
          </w:rPr>
          <w:t xml:space="preserve">          items:</w:t>
        </w:r>
      </w:ins>
    </w:p>
    <w:p w14:paraId="1FFBFB39" w14:textId="695ACF56"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Huawei" w:date="2024-11-05T15:41:00Z"/>
          <w:rFonts w:ascii="Courier New" w:hAnsi="Courier New"/>
          <w:sz w:val="16"/>
        </w:rPr>
      </w:pPr>
      <w:ins w:id="1375" w:author="Huawei" w:date="2024-11-05T15:41:00Z">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ins>
    </w:p>
    <w:p w14:paraId="20E18A8F"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Huawei" w:date="2024-11-05T15:41:00Z"/>
          <w:rFonts w:ascii="Courier New" w:hAnsi="Courier New"/>
          <w:sz w:val="16"/>
        </w:rPr>
      </w:pPr>
      <w:ins w:id="1377" w:author="Huawei" w:date="2024-11-05T15:41:00Z">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ins>
    </w:p>
    <w:p w14:paraId="76177804" w14:textId="59B27322"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Huawei" w:date="2024-11-05T15:52:00Z"/>
          <w:rFonts w:ascii="Courier New" w:hAnsi="Courier New"/>
          <w:sz w:val="16"/>
        </w:rPr>
      </w:pPr>
      <w:ins w:id="1379" w:author="Huawei" w:date="2024-11-05T15:52:00Z">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ins>
    </w:p>
    <w:p w14:paraId="52A63BE8" w14:textId="2661B609"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Huawei" w:date="2024-11-05T15:42:00Z"/>
          <w:rFonts w:ascii="Courier New" w:hAnsi="Courier New"/>
          <w:sz w:val="16"/>
        </w:rPr>
      </w:pPr>
      <w:ins w:id="1381" w:author="Huawei" w:date="2024-11-05T15:42:00Z">
        <w:r w:rsidRPr="00081F64">
          <w:rPr>
            <w:rFonts w:ascii="Courier New" w:hAnsi="Courier New"/>
            <w:sz w:val="16"/>
          </w:rPr>
          <w:t xml:space="preserve">        priority:</w:t>
        </w:r>
      </w:ins>
    </w:p>
    <w:p w14:paraId="4E551357"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Huawei" w:date="2024-11-05T15:42:00Z"/>
          <w:rFonts w:ascii="Courier New" w:hAnsi="Courier New"/>
          <w:sz w:val="16"/>
        </w:rPr>
      </w:pPr>
      <w:ins w:id="1383" w:author="Huawei" w:date="2024-11-05T15:42:00Z">
        <w:r w:rsidRPr="00081F64">
          <w:rPr>
            <w:rFonts w:ascii="Courier New" w:hAnsi="Courier New"/>
            <w:sz w:val="16"/>
          </w:rPr>
          <w:t xml:space="preserve">          type: integer</w:t>
        </w:r>
      </w:ins>
    </w:p>
    <w:p w14:paraId="628BE291" w14:textId="6651332A"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Huawei" w:date="2024-11-05T15:42:00Z"/>
          <w:rFonts w:ascii="Courier New" w:hAnsi="Courier New"/>
          <w:sz w:val="16"/>
        </w:rPr>
      </w:pPr>
      <w:ins w:id="1385" w:author="Huawei" w:date="2024-11-05T15:42:00Z">
        <w:r w:rsidRPr="00081F64">
          <w:rPr>
            <w:rFonts w:ascii="Courier New" w:hAnsi="Courier New"/>
            <w:sz w:val="16"/>
          </w:rPr>
          <w:t xml:space="preserve">        capacity:</w:t>
        </w:r>
      </w:ins>
    </w:p>
    <w:p w14:paraId="0ECE30AC" w14:textId="1C42925E" w:rsidR="00685A57"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Huawei" w:date="2024-11-05T15:36:00Z"/>
          <w:rFonts w:ascii="Courier New" w:hAnsi="Courier New"/>
          <w:sz w:val="16"/>
        </w:rPr>
      </w:pPr>
      <w:ins w:id="1387" w:author="Huawei" w:date="2024-11-05T15:42:00Z">
        <w:r w:rsidRPr="00081F64">
          <w:rPr>
            <w:rFonts w:ascii="Courier New" w:hAnsi="Courier New"/>
            <w:sz w:val="16"/>
          </w:rPr>
          <w:t xml:space="preserve">          type: integer</w:t>
        </w:r>
      </w:ins>
    </w:p>
    <w:p w14:paraId="39AF9432" w14:textId="4131E474"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Huawei" w:date="2024-11-05T15:36:00Z"/>
          <w:rFonts w:ascii="Courier New" w:hAnsi="Courier New"/>
          <w:sz w:val="16"/>
        </w:rPr>
      </w:pPr>
      <w:ins w:id="1389" w:author="Huawei" w:date="2024-11-05T15:36:00Z">
        <w:r>
          <w:rPr>
            <w:rFonts w:ascii="Courier New" w:hAnsi="Courier New"/>
            <w:sz w:val="16"/>
          </w:rPr>
          <w:t xml:space="preserve">        </w:t>
        </w:r>
      </w:ins>
      <w:ins w:id="1390" w:author="Huawei" w:date="2024-11-05T15:38:00Z">
        <w:r w:rsidRPr="00B546D2">
          <w:rPr>
            <w:rFonts w:ascii="Courier New" w:hAnsi="Courier New"/>
            <w:sz w:val="16"/>
          </w:rPr>
          <w:t>confidence</w:t>
        </w:r>
      </w:ins>
      <w:ins w:id="1391" w:author="Huawei" w:date="2024-11-05T15:36:00Z">
        <w:r>
          <w:rPr>
            <w:rFonts w:ascii="Courier New" w:hAnsi="Courier New"/>
            <w:sz w:val="16"/>
          </w:rPr>
          <w:t>:</w:t>
        </w:r>
      </w:ins>
    </w:p>
    <w:p w14:paraId="45BE2749" w14:textId="2DF7CDDF"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Huawei" w:date="2024-11-05T15:52:00Z"/>
          <w:rFonts w:ascii="Courier New" w:hAnsi="Courier New"/>
          <w:sz w:val="16"/>
        </w:rPr>
      </w:pPr>
      <w:ins w:id="1393" w:author="Huawei" w:date="2024-11-05T15:36:00Z">
        <w:r w:rsidRPr="00081F64">
          <w:rPr>
            <w:rFonts w:ascii="Courier New" w:hAnsi="Courier New"/>
            <w:sz w:val="16"/>
          </w:rPr>
          <w:t xml:space="preserve">          $ref: 'TS29571_CommonData.yam</w:t>
        </w:r>
        <w:r w:rsidR="00B546D2" w:rsidRPr="00081F64">
          <w:rPr>
            <w:rFonts w:ascii="Courier New" w:hAnsi="Courier New"/>
            <w:sz w:val="16"/>
          </w:rPr>
          <w:t>l#/components/schemas/</w:t>
        </w:r>
        <w:proofErr w:type="spellStart"/>
        <w:r w:rsidR="00B546D2" w:rsidRPr="00081F64">
          <w:rPr>
            <w:rFonts w:ascii="Courier New" w:hAnsi="Courier New"/>
            <w:sz w:val="16"/>
          </w:rPr>
          <w:t>Uinteger</w:t>
        </w:r>
        <w:proofErr w:type="spellEnd"/>
        <w:r w:rsidR="00B546D2" w:rsidRPr="00081F64">
          <w:rPr>
            <w:rFonts w:ascii="Courier New" w:hAnsi="Courier New"/>
            <w:sz w:val="16"/>
          </w:rPr>
          <w:t>'</w:t>
        </w:r>
      </w:ins>
    </w:p>
    <w:p w14:paraId="6AE515D1" w14:textId="77777777" w:rsidR="00C40562" w:rsidRDefault="00C40562" w:rsidP="00C40562">
      <w:pPr>
        <w:pStyle w:val="PL"/>
        <w:rPr>
          <w:ins w:id="1394" w:author="Huawei" w:date="2024-11-05T16:12:00Z"/>
        </w:rPr>
      </w:pPr>
      <w:ins w:id="1395" w:author="Huawei" w:date="2024-11-05T16:12:00Z">
        <w:r>
          <w:t xml:space="preserve">      required:</w:t>
        </w:r>
      </w:ins>
    </w:p>
    <w:p w14:paraId="7182D3F5" w14:textId="1AD769DD" w:rsidR="00C40562" w:rsidRDefault="00C40562" w:rsidP="00C40562">
      <w:pPr>
        <w:pStyle w:val="PL"/>
        <w:rPr>
          <w:ins w:id="1396" w:author="Huawei" w:date="2024-11-05T16:14:00Z"/>
        </w:rPr>
      </w:pPr>
      <w:ins w:id="1397" w:author="Huawei" w:date="2024-11-05T16:12:00Z">
        <w:r>
          <w:t xml:space="preserve">        - </w:t>
        </w:r>
      </w:ins>
      <w:ins w:id="1398" w:author="Huawei" w:date="2024-11-05T16:13:00Z">
        <w:r w:rsidRPr="00B546D2">
          <w:t>sigStormCauses</w:t>
        </w:r>
      </w:ins>
    </w:p>
    <w:p w14:paraId="48EE67C8" w14:textId="77777777" w:rsidR="00C40562" w:rsidRPr="0039258D" w:rsidRDefault="00C40562" w:rsidP="00C40562">
      <w:pPr>
        <w:pStyle w:val="PL"/>
        <w:rPr>
          <w:ins w:id="1399" w:author="Huawei" w:date="2024-11-05T16:14:00Z"/>
        </w:rPr>
      </w:pPr>
      <w:ins w:id="1400" w:author="Huawei" w:date="2024-11-05T16:14:00Z">
        <w:r>
          <w:t xml:space="preserve">      allOf:</w:t>
        </w:r>
      </w:ins>
    </w:p>
    <w:p w14:paraId="7D1033E7" w14:textId="77777777" w:rsidR="00C40562" w:rsidRPr="0039258D" w:rsidRDefault="00C40562" w:rsidP="00C40562">
      <w:pPr>
        <w:pStyle w:val="PL"/>
        <w:rPr>
          <w:ins w:id="1401" w:author="Huawei" w:date="2024-11-05T16:14:00Z"/>
        </w:rPr>
      </w:pPr>
      <w:ins w:id="1402"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ins>
    </w:p>
    <w:p w14:paraId="71A4135C" w14:textId="51FD8E79" w:rsidR="00C40562" w:rsidRPr="0039258D" w:rsidRDefault="00C40562" w:rsidP="00C40562">
      <w:pPr>
        <w:pStyle w:val="PL"/>
        <w:rPr>
          <w:ins w:id="1403" w:author="Huawei" w:date="2024-11-05T16:14:00Z"/>
        </w:rPr>
      </w:pPr>
      <w:ins w:id="1404"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ins>
    </w:p>
    <w:p w14:paraId="3E87A6BC" w14:textId="1C2C35B1" w:rsidR="00C40562" w:rsidRDefault="00C40562" w:rsidP="00C40562">
      <w:pPr>
        <w:pStyle w:val="PL"/>
        <w:rPr>
          <w:ins w:id="1405" w:author="Huawei" w:date="2024-11-20T16:28:00Z"/>
        </w:rPr>
      </w:pPr>
      <w:ins w:id="1406"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ins>
    </w:p>
    <w:p w14:paraId="75144CF1" w14:textId="77777777" w:rsidR="00C40562" w:rsidRPr="0039258D" w:rsidRDefault="00C40562" w:rsidP="00C40562">
      <w:pPr>
        <w:pStyle w:val="PL"/>
        <w:rPr>
          <w:ins w:id="1407" w:author="Huawei" w:date="2024-11-05T16:14:00Z"/>
        </w:rPr>
      </w:pPr>
      <w:ins w:id="1408"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ins>
    </w:p>
    <w:p w14:paraId="26D8A0CE" w14:textId="58303AD1" w:rsidR="00C40562" w:rsidRPr="0039258D" w:rsidRDefault="00C40562" w:rsidP="00C40562">
      <w:pPr>
        <w:pStyle w:val="PL"/>
        <w:rPr>
          <w:ins w:id="1409" w:author="Huawei" w:date="2024-11-05T16:14:00Z"/>
        </w:rPr>
      </w:pPr>
      <w:ins w:id="1410"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ins>
    </w:p>
    <w:p w14:paraId="5F9DBE00" w14:textId="49F18FAC" w:rsidR="00C40562" w:rsidRPr="0039258D" w:rsidRDefault="00C40562" w:rsidP="00C40562">
      <w:pPr>
        <w:pStyle w:val="PL"/>
        <w:rPr>
          <w:ins w:id="1411" w:author="Huawei" w:date="2024-11-05T16:14:00Z"/>
        </w:rPr>
      </w:pPr>
      <w:ins w:id="1412"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ins>
    </w:p>
    <w:p w14:paraId="1D6B417A" w14:textId="77777777" w:rsidR="00BA57ED" w:rsidRPr="0039258D" w:rsidRDefault="00BA57ED" w:rsidP="00BA57ED">
      <w:pPr>
        <w:pStyle w:val="PL"/>
        <w:rPr>
          <w:ins w:id="1413" w:author="Huawei" w:date="2024-11-21T16:26:00Z"/>
        </w:rPr>
      </w:pPr>
      <w:ins w:id="1414" w:author="Huawei" w:date="2024-11-21T16:26: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ins>
    </w:p>
    <w:p w14:paraId="16A1BAC8" w14:textId="77777777" w:rsidR="00081F64" w:rsidRP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Huawei" w:date="2024-11-05T15:43:00Z"/>
          <w:rFonts w:ascii="Courier New" w:hAnsi="Courier New"/>
          <w:sz w:val="16"/>
        </w:rPr>
      </w:pPr>
    </w:p>
    <w:p w14:paraId="5FBB0531" w14:textId="0F9CFC65"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Huawei" w:date="2024-11-05T15:43:00Z"/>
          <w:rFonts w:ascii="Courier New" w:hAnsi="Courier New"/>
          <w:sz w:val="16"/>
        </w:rPr>
      </w:pPr>
      <w:ins w:id="1417" w:author="Huawei" w:date="2024-11-05T15:43:00Z">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ins>
    </w:p>
    <w:p w14:paraId="24C31D77" w14:textId="21DC4CE4" w:rsidR="00E13500" w:rsidRPr="00685A57"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Huawei" w:date="2024-11-05T15:43:00Z"/>
          <w:rFonts w:ascii="Courier New" w:hAnsi="Courier New"/>
          <w:sz w:val="16"/>
        </w:rPr>
      </w:pPr>
      <w:ins w:id="1419" w:author="Huawei" w:date="2024-11-05T15:43:00Z">
        <w:r>
          <w:rPr>
            <w:rFonts w:ascii="Courier New" w:hAnsi="Courier New"/>
            <w:sz w:val="16"/>
          </w:rPr>
          <w:t xml:space="preserve">      description: </w:t>
        </w:r>
      </w:ins>
      <w:ins w:id="1420" w:author="Huawei" w:date="2024-11-05T15:53:00Z">
        <w:r w:rsidR="00081F64" w:rsidRPr="00081F64">
          <w:rPr>
            <w:rFonts w:ascii="Courier New" w:hAnsi="Courier New"/>
            <w:sz w:val="16"/>
          </w:rPr>
          <w:t xml:space="preserve">Represents the signalling </w:t>
        </w:r>
        <w:proofErr w:type="gramStart"/>
        <w:r w:rsidR="00081F64" w:rsidRPr="00081F64">
          <w:rPr>
            <w:rFonts w:ascii="Courier New" w:hAnsi="Courier New"/>
            <w:sz w:val="16"/>
          </w:rPr>
          <w:t>information.</w:t>
        </w:r>
      </w:ins>
      <w:ins w:id="1421" w:author="Huawei" w:date="2024-11-05T15:43:00Z">
        <w:r w:rsidRPr="00685A57">
          <w:rPr>
            <w:rFonts w:ascii="Courier New" w:hAnsi="Courier New"/>
            <w:sz w:val="16"/>
          </w:rPr>
          <w:t>.</w:t>
        </w:r>
        <w:proofErr w:type="gramEnd"/>
      </w:ins>
    </w:p>
    <w:p w14:paraId="6C4E30F3"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Huawei" w:date="2024-11-05T15:43:00Z"/>
          <w:rFonts w:ascii="Courier New" w:hAnsi="Courier New"/>
          <w:sz w:val="16"/>
        </w:rPr>
      </w:pPr>
      <w:ins w:id="1423" w:author="Huawei" w:date="2024-11-05T15:43:00Z">
        <w:r>
          <w:rPr>
            <w:rFonts w:ascii="Courier New" w:hAnsi="Courier New"/>
            <w:sz w:val="16"/>
          </w:rPr>
          <w:t xml:space="preserve">      type: object</w:t>
        </w:r>
      </w:ins>
    </w:p>
    <w:p w14:paraId="0EB8C880"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Huawei" w:date="2024-11-05T15:43:00Z"/>
          <w:rFonts w:ascii="Courier New" w:hAnsi="Courier New"/>
          <w:sz w:val="16"/>
        </w:rPr>
      </w:pPr>
      <w:ins w:id="1425" w:author="Huawei" w:date="2024-11-05T15:43:00Z">
        <w:r>
          <w:rPr>
            <w:rFonts w:ascii="Courier New" w:hAnsi="Courier New"/>
            <w:sz w:val="16"/>
          </w:rPr>
          <w:t xml:space="preserve">      properties:</w:t>
        </w:r>
      </w:ins>
    </w:p>
    <w:p w14:paraId="61F09178" w14:textId="662F9C29"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Huawei" w:date="2024-11-05T15:43:00Z"/>
          <w:rFonts w:ascii="Courier New" w:hAnsi="Courier New"/>
          <w:sz w:val="16"/>
        </w:rPr>
      </w:pPr>
      <w:ins w:id="1427" w:author="Huawei" w:date="2024-11-05T15:43:00Z">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ins>
    </w:p>
    <w:p w14:paraId="576A9255"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Huawei" w:date="2024-11-05T15:44:00Z"/>
          <w:rFonts w:ascii="Courier New" w:hAnsi="Courier New"/>
          <w:sz w:val="16"/>
        </w:rPr>
      </w:pPr>
      <w:ins w:id="1429" w:author="Huawei" w:date="2024-11-05T15:44:00Z">
        <w:r w:rsidRPr="00081F64">
          <w:rPr>
            <w:rFonts w:ascii="Courier New" w:hAnsi="Courier New"/>
            <w:sz w:val="16"/>
          </w:rPr>
          <w:t xml:space="preserve">          type: array</w:t>
        </w:r>
      </w:ins>
    </w:p>
    <w:p w14:paraId="2E7CA1D8"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Huawei" w:date="2024-11-05T15:44:00Z"/>
          <w:rFonts w:ascii="Courier New" w:hAnsi="Courier New"/>
          <w:sz w:val="16"/>
        </w:rPr>
      </w:pPr>
      <w:ins w:id="1431" w:author="Huawei" w:date="2024-11-05T15:44:00Z">
        <w:r w:rsidRPr="00081F64">
          <w:rPr>
            <w:rFonts w:ascii="Courier New" w:hAnsi="Courier New"/>
            <w:sz w:val="16"/>
          </w:rPr>
          <w:t xml:space="preserve">          items:</w:t>
        </w:r>
      </w:ins>
    </w:p>
    <w:p w14:paraId="7E59A292"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Huawei" w:date="2024-11-05T15:44:00Z"/>
          <w:rFonts w:ascii="Courier New" w:hAnsi="Courier New"/>
          <w:sz w:val="16"/>
        </w:rPr>
      </w:pPr>
      <w:ins w:id="1433" w:author="Huawei" w:date="2024-11-05T15:44:00Z">
        <w:r w:rsidRPr="00081F64">
          <w:rPr>
            <w:rFonts w:ascii="Courier New" w:hAnsi="Courier New"/>
            <w:sz w:val="16"/>
          </w:rPr>
          <w:t xml:space="preserve">            type: string</w:t>
        </w:r>
      </w:ins>
    </w:p>
    <w:p w14:paraId="4FBEC9B4"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Huawei" w:date="2024-11-05T15:44:00Z"/>
          <w:rFonts w:ascii="Courier New" w:hAnsi="Courier New"/>
          <w:sz w:val="16"/>
        </w:rPr>
      </w:pPr>
      <w:ins w:id="1435" w:author="Huawei" w:date="2024-11-05T15:44:00Z">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ins>
    </w:p>
    <w:p w14:paraId="19BF45F2" w14:textId="24370CD4"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Huawei" w:date="2024-11-05T15:53:00Z"/>
          <w:rFonts w:ascii="Courier New" w:hAnsi="Courier New"/>
          <w:sz w:val="16"/>
        </w:rPr>
      </w:pPr>
      <w:ins w:id="1437" w:author="Huawei" w:date="2024-11-05T15:53:00Z">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ins>
    </w:p>
    <w:p w14:paraId="2A670B6B" w14:textId="249C38A3"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Huawei" w:date="2024-11-05T15:44:00Z"/>
          <w:rFonts w:ascii="Courier New" w:hAnsi="Courier New"/>
          <w:sz w:val="16"/>
        </w:rPr>
      </w:pPr>
      <w:ins w:id="1439" w:author="Huawei" w:date="2024-11-05T15:44:00Z">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ins>
    </w:p>
    <w:p w14:paraId="4E2DC563"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Huawei" w:date="2024-11-05T15:44:00Z"/>
          <w:rFonts w:ascii="Courier New" w:hAnsi="Courier New"/>
          <w:sz w:val="16"/>
        </w:rPr>
      </w:pPr>
      <w:ins w:id="1441" w:author="Huawei" w:date="2024-11-05T15:44:00Z">
        <w:r w:rsidRPr="00081F64">
          <w:rPr>
            <w:rFonts w:ascii="Courier New" w:hAnsi="Courier New"/>
            <w:sz w:val="16"/>
          </w:rPr>
          <w:t xml:space="preserve">          type: array</w:t>
        </w:r>
      </w:ins>
    </w:p>
    <w:p w14:paraId="4CFA45AC"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Huawei" w:date="2024-11-05T15:44:00Z"/>
          <w:rFonts w:ascii="Courier New" w:hAnsi="Courier New"/>
          <w:sz w:val="16"/>
        </w:rPr>
      </w:pPr>
      <w:ins w:id="1443" w:author="Huawei" w:date="2024-11-05T15:44:00Z">
        <w:r w:rsidRPr="00081F64">
          <w:rPr>
            <w:rFonts w:ascii="Courier New" w:hAnsi="Courier New"/>
            <w:sz w:val="16"/>
          </w:rPr>
          <w:t xml:space="preserve">          items:</w:t>
        </w:r>
      </w:ins>
    </w:p>
    <w:p w14:paraId="384FC81A"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Huawei" w:date="2024-11-05T15:44:00Z"/>
          <w:rFonts w:ascii="Courier New" w:hAnsi="Courier New"/>
          <w:sz w:val="16"/>
        </w:rPr>
      </w:pPr>
      <w:ins w:id="1445" w:author="Huawei" w:date="2024-11-05T15:44:00Z">
        <w:r w:rsidRPr="00081F64">
          <w:rPr>
            <w:rFonts w:ascii="Courier New" w:hAnsi="Courier New"/>
            <w:sz w:val="16"/>
          </w:rPr>
          <w:t xml:space="preserve">            type: string</w:t>
        </w:r>
      </w:ins>
    </w:p>
    <w:p w14:paraId="67BC6782"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Huawei" w:date="2024-11-05T15:44:00Z"/>
          <w:rFonts w:ascii="Courier New" w:hAnsi="Courier New"/>
          <w:sz w:val="16"/>
        </w:rPr>
      </w:pPr>
      <w:ins w:id="1447" w:author="Huawei" w:date="2024-11-05T15:44:00Z">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ins>
    </w:p>
    <w:p w14:paraId="45D3F72F" w14:textId="2508E199"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Huawei" w:date="2024-11-05T15:53:00Z"/>
          <w:rFonts w:ascii="Courier New" w:hAnsi="Courier New"/>
          <w:sz w:val="16"/>
        </w:rPr>
      </w:pPr>
      <w:ins w:id="1449" w:author="Huawei" w:date="2024-11-05T15:53:00Z">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ins>
    </w:p>
    <w:p w14:paraId="7B4E02C6" w14:textId="2B043EC6"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Huawei" w:date="2024-11-05T15:44:00Z"/>
          <w:rFonts w:ascii="Courier New" w:hAnsi="Courier New"/>
          <w:sz w:val="16"/>
        </w:rPr>
      </w:pPr>
      <w:ins w:id="1451" w:author="Huawei" w:date="2024-11-05T15:44:00Z">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ins>
    </w:p>
    <w:p w14:paraId="7ACD677A"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Huawei" w:date="2024-11-05T15:44:00Z"/>
          <w:rFonts w:ascii="Courier New" w:hAnsi="Courier New"/>
          <w:sz w:val="16"/>
        </w:rPr>
      </w:pPr>
      <w:ins w:id="1453" w:author="Huawei" w:date="2024-11-05T15:44:00Z">
        <w:r w:rsidRPr="00081F64">
          <w:rPr>
            <w:rFonts w:ascii="Courier New" w:hAnsi="Courier New"/>
            <w:sz w:val="16"/>
          </w:rPr>
          <w:t xml:space="preserve">          type: array</w:t>
        </w:r>
      </w:ins>
    </w:p>
    <w:p w14:paraId="3507B5C5"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Huawei" w:date="2024-11-05T15:44:00Z"/>
          <w:rFonts w:ascii="Courier New" w:hAnsi="Courier New"/>
          <w:sz w:val="16"/>
        </w:rPr>
      </w:pPr>
      <w:ins w:id="1455" w:author="Huawei" w:date="2024-11-05T15:44:00Z">
        <w:r w:rsidRPr="00081F64">
          <w:rPr>
            <w:rFonts w:ascii="Courier New" w:hAnsi="Courier New"/>
            <w:sz w:val="16"/>
          </w:rPr>
          <w:t xml:space="preserve">          items:</w:t>
        </w:r>
      </w:ins>
    </w:p>
    <w:p w14:paraId="177CF6F7" w14:textId="4D6E56BA"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Huawei" w:date="2024-11-05T15:44:00Z"/>
          <w:rFonts w:ascii="Courier New" w:hAnsi="Courier New"/>
          <w:sz w:val="16"/>
        </w:rPr>
      </w:pPr>
      <w:ins w:id="1457" w:author="Huawei" w:date="2024-11-05T15:44:00Z">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ins>
    </w:p>
    <w:p w14:paraId="23A7B7AD"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Huawei" w:date="2024-11-05T15:44:00Z"/>
          <w:rFonts w:ascii="Courier New" w:hAnsi="Courier New"/>
          <w:sz w:val="16"/>
        </w:rPr>
      </w:pPr>
      <w:ins w:id="1459" w:author="Huawei" w:date="2024-11-05T15:44:00Z">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ins>
    </w:p>
    <w:p w14:paraId="6FDDA828" w14:textId="1F00D52D"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Huawei" w:date="2024-11-05T15:54:00Z"/>
          <w:rFonts w:ascii="Courier New" w:hAnsi="Courier New"/>
          <w:sz w:val="16"/>
        </w:rPr>
      </w:pPr>
      <w:ins w:id="1461" w:author="Huawei" w:date="2024-11-05T15:54:00Z">
        <w:r>
          <w:rPr>
            <w:rFonts w:ascii="Courier New" w:hAnsi="Courier New"/>
            <w:sz w:val="16"/>
          </w:rPr>
          <w:t xml:space="preserve">          description: </w:t>
        </w:r>
        <w:r w:rsidRPr="00081F64">
          <w:rPr>
            <w:rFonts w:ascii="Courier New" w:hAnsi="Courier New"/>
            <w:sz w:val="16"/>
          </w:rPr>
          <w:t>Indicates the received signalling analytics.</w:t>
        </w:r>
      </w:ins>
    </w:p>
    <w:p w14:paraId="3983E01A" w14:textId="7847F34E"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Huawei" w:date="2024-11-05T15:43:00Z"/>
          <w:rFonts w:ascii="Courier New" w:hAnsi="Courier New"/>
          <w:sz w:val="16"/>
        </w:rPr>
      </w:pPr>
    </w:p>
    <w:p w14:paraId="64BDB6BE" w14:textId="7854C47C"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Huawei" w:date="2024-11-05T15:45:00Z"/>
          <w:rFonts w:ascii="Courier New" w:hAnsi="Courier New"/>
          <w:sz w:val="16"/>
        </w:rPr>
      </w:pPr>
      <w:ins w:id="1464" w:author="Huawei" w:date="2024-11-05T15:45:00Z">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ins>
    </w:p>
    <w:p w14:paraId="5D1874AF" w14:textId="77777777" w:rsidR="00E13500" w:rsidRPr="00685A57"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Huawei" w:date="2024-11-05T15:45:00Z"/>
          <w:rFonts w:ascii="Courier New" w:hAnsi="Courier New"/>
          <w:sz w:val="16"/>
        </w:rPr>
      </w:pPr>
      <w:ins w:id="1466" w:author="Huawei" w:date="2024-11-05T15:45:00Z">
        <w:r>
          <w:rPr>
            <w:rFonts w:ascii="Courier New" w:hAnsi="Courier New"/>
            <w:sz w:val="16"/>
          </w:rPr>
          <w:t xml:space="preserve">      description: </w:t>
        </w:r>
        <w:r w:rsidRPr="00685A57">
          <w:rPr>
            <w:rFonts w:ascii="Courier New" w:hAnsi="Courier New"/>
            <w:sz w:val="16"/>
          </w:rPr>
          <w:t>The signalling storm analytics requirement information.</w:t>
        </w:r>
      </w:ins>
    </w:p>
    <w:p w14:paraId="0E41395D"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Huawei" w:date="2024-11-05T15:45:00Z"/>
          <w:rFonts w:ascii="Courier New" w:hAnsi="Courier New"/>
          <w:sz w:val="16"/>
        </w:rPr>
      </w:pPr>
      <w:ins w:id="1468" w:author="Huawei" w:date="2024-11-05T15:45:00Z">
        <w:r>
          <w:rPr>
            <w:rFonts w:ascii="Courier New" w:hAnsi="Courier New"/>
            <w:sz w:val="16"/>
          </w:rPr>
          <w:t xml:space="preserve">      type: object</w:t>
        </w:r>
      </w:ins>
    </w:p>
    <w:p w14:paraId="77426BD0"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Huawei" w:date="2024-11-05T15:45:00Z"/>
          <w:rFonts w:ascii="Courier New" w:hAnsi="Courier New"/>
          <w:sz w:val="16"/>
        </w:rPr>
      </w:pPr>
      <w:ins w:id="1470" w:author="Huawei" w:date="2024-11-05T15:45:00Z">
        <w:r>
          <w:rPr>
            <w:rFonts w:ascii="Courier New" w:hAnsi="Courier New"/>
            <w:sz w:val="16"/>
          </w:rPr>
          <w:t xml:space="preserve">      properties:</w:t>
        </w:r>
      </w:ins>
    </w:p>
    <w:p w14:paraId="60A41889" w14:textId="76E78B36"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Huawei" w:date="2024-11-05T15:45:00Z"/>
          <w:rFonts w:ascii="Courier New" w:hAnsi="Courier New"/>
          <w:sz w:val="16"/>
        </w:rPr>
      </w:pPr>
      <w:ins w:id="1472" w:author="Huawei" w:date="2024-11-05T15:45:00Z">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ins>
    </w:p>
    <w:p w14:paraId="124E3CAE" w14:textId="77777777" w:rsidR="00E13500" w:rsidRDefault="00E13500" w:rsidP="00E13500">
      <w:pPr>
        <w:pStyle w:val="PL"/>
        <w:rPr>
          <w:ins w:id="1473" w:author="Huawei" w:date="2024-11-05T15:45:00Z"/>
          <w:noProof w:val="0"/>
        </w:rPr>
      </w:pPr>
      <w:ins w:id="1474" w:author="Huawei" w:date="2024-11-05T15:45:00Z">
        <w:r>
          <w:rPr>
            <w:noProof w:val="0"/>
          </w:rPr>
          <w:t xml:space="preserve">          $ref: 'TS29571_CommonData.yaml#/components/schemas/</w:t>
        </w:r>
        <w:proofErr w:type="spellStart"/>
        <w:r>
          <w:rPr>
            <w:noProof w:val="0"/>
          </w:rPr>
          <w:t>Uinteger</w:t>
        </w:r>
        <w:proofErr w:type="spellEnd"/>
        <w:r>
          <w:rPr>
            <w:noProof w:val="0"/>
          </w:rPr>
          <w:t>'</w:t>
        </w:r>
      </w:ins>
    </w:p>
    <w:p w14:paraId="5E7A8AD1" w14:textId="21B5CCAE"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Huawei" w:date="2024-11-05T15:45:00Z"/>
          <w:rFonts w:ascii="Courier New" w:hAnsi="Courier New"/>
          <w:sz w:val="16"/>
        </w:rPr>
      </w:pPr>
      <w:ins w:id="1476" w:author="Huawei" w:date="2024-11-05T15:45:00Z">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ins>
    </w:p>
    <w:p w14:paraId="1E2C6931" w14:textId="77777777" w:rsidR="00E13500" w:rsidRDefault="00E13500" w:rsidP="00E13500">
      <w:pPr>
        <w:pStyle w:val="PL"/>
        <w:rPr>
          <w:ins w:id="1477" w:author="Huawei" w:date="2024-11-05T15:45:00Z"/>
          <w:noProof w:val="0"/>
        </w:rPr>
      </w:pPr>
      <w:ins w:id="1478" w:author="Huawei" w:date="2024-11-05T15:45:00Z">
        <w:r>
          <w:rPr>
            <w:noProof w:val="0"/>
          </w:rPr>
          <w:t xml:space="preserve">          $ref: 'TS29571_CommonData.yaml#/components/schemas/</w:t>
        </w:r>
        <w:proofErr w:type="spellStart"/>
        <w:r>
          <w:rPr>
            <w:noProof w:val="0"/>
          </w:rPr>
          <w:t>Uinteger</w:t>
        </w:r>
        <w:proofErr w:type="spellEnd"/>
        <w:r>
          <w:rPr>
            <w:noProof w:val="0"/>
          </w:rPr>
          <w:t>'</w:t>
        </w:r>
      </w:ins>
    </w:p>
    <w:p w14:paraId="28CC3A8B" w14:textId="2D65EC53"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Huawei" w:date="2024-11-05T15:45:00Z"/>
          <w:rFonts w:ascii="Courier New" w:hAnsi="Courier New"/>
          <w:sz w:val="16"/>
        </w:rPr>
      </w:pPr>
      <w:ins w:id="1480" w:author="Huawei" w:date="2024-11-05T15:45:00Z">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ins>
    </w:p>
    <w:p w14:paraId="3DEEB3BF" w14:textId="77777777" w:rsidR="00E13500" w:rsidRP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Huawei" w:date="2024-11-05T15:45:00Z"/>
          <w:rFonts w:ascii="Courier New" w:hAnsi="Courier New"/>
          <w:sz w:val="16"/>
        </w:rPr>
      </w:pPr>
      <w:ins w:id="1482" w:author="Huawei" w:date="2024-11-05T15:45:00Z">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ins>
    </w:p>
    <w:p w14:paraId="03B8B316" w14:textId="77777777" w:rsidR="00E13500" w:rsidRP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Huawei" w:date="2024-11-05T15:46:00Z"/>
          <w:rFonts w:ascii="Courier New" w:hAnsi="Courier New"/>
          <w:sz w:val="16"/>
        </w:rPr>
      </w:pPr>
    </w:p>
    <w:p w14:paraId="34F93AAA" w14:textId="5DB7405D"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Huawei" w:date="2024-11-05T15:46:00Z"/>
          <w:rFonts w:ascii="Courier New" w:hAnsi="Courier New"/>
          <w:sz w:val="16"/>
        </w:rPr>
      </w:pPr>
      <w:ins w:id="1485" w:author="Huawei" w:date="2024-11-05T15:46:00Z">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ins>
    </w:p>
    <w:p w14:paraId="584C4E85" w14:textId="77777777" w:rsidR="00E13500" w:rsidRPr="00685A57"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Huawei" w:date="2024-11-05T15:46:00Z"/>
          <w:rFonts w:ascii="Courier New" w:hAnsi="Courier New"/>
          <w:sz w:val="16"/>
        </w:rPr>
      </w:pPr>
      <w:ins w:id="1487" w:author="Huawei" w:date="2024-11-05T15:46:00Z">
        <w:r>
          <w:rPr>
            <w:rFonts w:ascii="Courier New" w:hAnsi="Courier New"/>
            <w:sz w:val="16"/>
          </w:rPr>
          <w:t xml:space="preserve">      description: </w:t>
        </w:r>
        <w:r w:rsidRPr="00685A57">
          <w:rPr>
            <w:rFonts w:ascii="Courier New" w:hAnsi="Courier New"/>
            <w:sz w:val="16"/>
          </w:rPr>
          <w:t>The signalling storm analytics requirement information.</w:t>
        </w:r>
      </w:ins>
    </w:p>
    <w:p w14:paraId="026D1817"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Huawei" w:date="2024-11-05T15:46:00Z"/>
          <w:rFonts w:ascii="Courier New" w:hAnsi="Courier New"/>
          <w:sz w:val="16"/>
        </w:rPr>
      </w:pPr>
      <w:ins w:id="1489" w:author="Huawei" w:date="2024-11-05T15:46:00Z">
        <w:r>
          <w:rPr>
            <w:rFonts w:ascii="Courier New" w:hAnsi="Courier New"/>
            <w:sz w:val="16"/>
          </w:rPr>
          <w:t xml:space="preserve">      type: object</w:t>
        </w:r>
      </w:ins>
    </w:p>
    <w:p w14:paraId="2E41E0AE"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Huawei" w:date="2024-11-05T15:46:00Z"/>
          <w:rFonts w:ascii="Courier New" w:hAnsi="Courier New"/>
          <w:sz w:val="16"/>
        </w:rPr>
      </w:pPr>
      <w:ins w:id="1491" w:author="Huawei" w:date="2024-11-05T15:46:00Z">
        <w:r>
          <w:rPr>
            <w:rFonts w:ascii="Courier New" w:hAnsi="Courier New"/>
            <w:sz w:val="16"/>
          </w:rPr>
          <w:t xml:space="preserve">      properties:</w:t>
        </w:r>
      </w:ins>
    </w:p>
    <w:p w14:paraId="30554124" w14:textId="4ED363BA"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Huawei" w:date="2024-11-05T15:46:00Z"/>
          <w:rFonts w:ascii="Courier New" w:hAnsi="Courier New"/>
          <w:sz w:val="16"/>
        </w:rPr>
      </w:pPr>
      <w:ins w:id="1493" w:author="Huawei" w:date="2024-11-05T15:46:00Z">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ins>
    </w:p>
    <w:p w14:paraId="51B0C8F6" w14:textId="7BDF5E39" w:rsidR="00E13500" w:rsidRP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Huawei" w:date="2024-11-05T15:46:00Z"/>
          <w:rFonts w:ascii="Courier New" w:hAnsi="Courier New"/>
          <w:sz w:val="16"/>
        </w:rPr>
      </w:pPr>
      <w:ins w:id="1495" w:author="Huawei" w:date="2024-11-05T15:46:00Z">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ins>
    </w:p>
    <w:p w14:paraId="061A58C4" w14:textId="2A9A664F"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Huawei" w:date="2024-11-05T15:46:00Z"/>
          <w:rFonts w:ascii="Courier New" w:hAnsi="Courier New"/>
          <w:sz w:val="16"/>
        </w:rPr>
      </w:pPr>
      <w:ins w:id="1497" w:author="Huawei" w:date="2024-11-05T15:46:00Z">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ins>
    </w:p>
    <w:p w14:paraId="3BCC110C" w14:textId="12BE72BC" w:rsidR="00E13500" w:rsidRP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8" w:author="Huawei" w:date="2024-11-05T15:46:00Z"/>
          <w:rFonts w:ascii="Courier New" w:hAnsi="Courier New"/>
          <w:sz w:val="16"/>
        </w:rPr>
      </w:pPr>
      <w:ins w:id="1499" w:author="Huawei" w:date="2024-11-05T15:46:00Z">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ins>
    </w:p>
    <w:p w14:paraId="0BA7872B" w14:textId="76213646" w:rsidR="00E13500" w:rsidRPr="00E13500" w:rsidDel="00E13500" w:rsidRDefault="00E13500" w:rsidP="00E13500">
      <w:pPr>
        <w:pStyle w:val="PL"/>
        <w:rPr>
          <w:del w:id="1500" w:author="Huawei" w:date="2024-11-05T15:46:00Z"/>
          <w:rFonts w:cs="Courier New"/>
          <w:szCs w:val="16"/>
        </w:rPr>
      </w:pPr>
    </w:p>
    <w:p w14:paraId="4FE4A9A2" w14:textId="77777777" w:rsidR="00B4111F" w:rsidRDefault="00B4111F" w:rsidP="00B4111F">
      <w:pPr>
        <w:pStyle w:val="PL"/>
        <w:rPr>
          <w:rFonts w:cs="Courier New"/>
          <w:szCs w:val="16"/>
        </w:rPr>
      </w:pPr>
      <w:r>
        <w:rPr>
          <w:rFonts w:cs="Courier New"/>
          <w:szCs w:val="16"/>
        </w:rPr>
        <w:t>#</w:t>
      </w:r>
    </w:p>
    <w:p w14:paraId="124C8B17" w14:textId="77777777" w:rsidR="00B4111F" w:rsidRDefault="00B4111F" w:rsidP="00B4111F">
      <w:pPr>
        <w:pStyle w:val="PL"/>
      </w:pPr>
      <w:r>
        <w:t># ENUMERATIONS DATA TYPES</w:t>
      </w:r>
    </w:p>
    <w:p w14:paraId="1D809FAA" w14:textId="77777777" w:rsidR="00B4111F" w:rsidRDefault="00B4111F" w:rsidP="00B4111F">
      <w:pPr>
        <w:pStyle w:val="PL"/>
      </w:pPr>
      <w:r>
        <w:t>#</w:t>
      </w:r>
    </w:p>
    <w:p w14:paraId="6A79F9F9" w14:textId="77777777" w:rsidR="00B4111F" w:rsidRDefault="00B4111F" w:rsidP="00B4111F">
      <w:pPr>
        <w:pStyle w:val="PL"/>
      </w:pPr>
      <w:r>
        <w:t xml:space="preserve">    NotificationMethod:</w:t>
      </w:r>
    </w:p>
    <w:p w14:paraId="6477AEA8" w14:textId="77777777" w:rsidR="00B4111F" w:rsidRDefault="00B4111F" w:rsidP="00B4111F">
      <w:pPr>
        <w:pStyle w:val="PL"/>
      </w:pPr>
      <w:r>
        <w:t xml:space="preserve">      anyOf:</w:t>
      </w:r>
    </w:p>
    <w:p w14:paraId="5E743DC5" w14:textId="77777777" w:rsidR="00B4111F" w:rsidRDefault="00B4111F" w:rsidP="00B4111F">
      <w:pPr>
        <w:pStyle w:val="PL"/>
      </w:pPr>
      <w:r>
        <w:t xml:space="preserve">      - type: string</w:t>
      </w:r>
    </w:p>
    <w:p w14:paraId="2C728722" w14:textId="77777777" w:rsidR="00B4111F" w:rsidRDefault="00B4111F" w:rsidP="00B4111F">
      <w:pPr>
        <w:pStyle w:val="PL"/>
      </w:pPr>
      <w:r>
        <w:t xml:space="preserve">        enum:</w:t>
      </w:r>
    </w:p>
    <w:p w14:paraId="40B6F1A7" w14:textId="77777777" w:rsidR="00B4111F" w:rsidRDefault="00B4111F" w:rsidP="00B4111F">
      <w:pPr>
        <w:pStyle w:val="PL"/>
      </w:pPr>
      <w:r>
        <w:t xml:space="preserve">          - PERIODIC</w:t>
      </w:r>
    </w:p>
    <w:p w14:paraId="45616664" w14:textId="77777777" w:rsidR="00B4111F" w:rsidRDefault="00B4111F" w:rsidP="00B4111F">
      <w:pPr>
        <w:pStyle w:val="PL"/>
      </w:pPr>
      <w:r>
        <w:t xml:space="preserve">          - THRESHOLD</w:t>
      </w:r>
    </w:p>
    <w:p w14:paraId="44A1D22F" w14:textId="77777777" w:rsidR="00B4111F" w:rsidRDefault="00B4111F" w:rsidP="00B4111F">
      <w:pPr>
        <w:pStyle w:val="PL"/>
      </w:pPr>
      <w:r>
        <w:t xml:space="preserve">      - type: string</w:t>
      </w:r>
    </w:p>
    <w:p w14:paraId="0F093656" w14:textId="77777777" w:rsidR="00B4111F" w:rsidRDefault="00B4111F" w:rsidP="00B4111F">
      <w:pPr>
        <w:pStyle w:val="PL"/>
      </w:pPr>
      <w:r>
        <w:t xml:space="preserve">        description: &gt;</w:t>
      </w:r>
    </w:p>
    <w:p w14:paraId="6F762BE0" w14:textId="77777777" w:rsidR="00B4111F" w:rsidRDefault="00B4111F" w:rsidP="00B4111F">
      <w:pPr>
        <w:pStyle w:val="PL"/>
      </w:pPr>
      <w:r>
        <w:t xml:space="preserve">          This string provides forward-compatibility with future</w:t>
      </w:r>
    </w:p>
    <w:p w14:paraId="237E17C7" w14:textId="77777777" w:rsidR="00B4111F" w:rsidRDefault="00B4111F" w:rsidP="00B4111F">
      <w:pPr>
        <w:pStyle w:val="PL"/>
      </w:pPr>
      <w:r>
        <w:t xml:space="preserve">          extensions to the enumeration but is not used to encode</w:t>
      </w:r>
    </w:p>
    <w:p w14:paraId="3762FA3F" w14:textId="77777777" w:rsidR="00B4111F" w:rsidRDefault="00B4111F" w:rsidP="00B4111F">
      <w:pPr>
        <w:pStyle w:val="PL"/>
      </w:pPr>
      <w:r>
        <w:t xml:space="preserve">          content defined in the present version of this API.</w:t>
      </w:r>
    </w:p>
    <w:p w14:paraId="6B270B44" w14:textId="77777777" w:rsidR="00B4111F" w:rsidRDefault="00B4111F" w:rsidP="00B4111F">
      <w:pPr>
        <w:pStyle w:val="PL"/>
      </w:pPr>
      <w:r>
        <w:t xml:space="preserve">      description: |</w:t>
      </w:r>
    </w:p>
    <w:p w14:paraId="53E81B60" w14:textId="77777777" w:rsidR="00B4111F" w:rsidRDefault="00B4111F" w:rsidP="00B4111F">
      <w:pPr>
        <w:pStyle w:val="PL"/>
      </w:pPr>
      <w:r>
        <w:t xml:space="preserve">        </w:t>
      </w:r>
      <w:r>
        <w:rPr>
          <w:lang w:eastAsia="zh-CN"/>
        </w:rPr>
        <w:t xml:space="preserve">Represents the notification methods for the subscribed events.  </w:t>
      </w:r>
    </w:p>
    <w:p w14:paraId="0A6F0C78" w14:textId="77777777" w:rsidR="00B4111F" w:rsidRDefault="00B4111F" w:rsidP="00B4111F">
      <w:pPr>
        <w:pStyle w:val="PL"/>
      </w:pPr>
      <w:r>
        <w:t xml:space="preserve">        Possible values are:</w:t>
      </w:r>
    </w:p>
    <w:p w14:paraId="613DFBDB" w14:textId="77777777" w:rsidR="00B4111F" w:rsidRDefault="00B4111F" w:rsidP="00B4111F">
      <w:pPr>
        <w:pStyle w:val="PL"/>
      </w:pPr>
      <w:r>
        <w:t xml:space="preserve">        - PERIODIC: The notification of the subscribed NWDAF Event is periodical. The period</w:t>
      </w:r>
    </w:p>
    <w:p w14:paraId="21F3FD77" w14:textId="77777777" w:rsidR="00B4111F" w:rsidRDefault="00B4111F" w:rsidP="00B4111F">
      <w:pPr>
        <w:pStyle w:val="PL"/>
        <w:rPr>
          <w:rFonts w:eastAsia="等线"/>
        </w:rPr>
      </w:pPr>
      <w:r>
        <w:t xml:space="preserve">          between the notifications is identified by repetitionPeriod </w:t>
      </w:r>
      <w:r>
        <w:rPr>
          <w:rFonts w:eastAsia="等线"/>
        </w:rPr>
        <w:t>and represents time in</w:t>
      </w:r>
    </w:p>
    <w:p w14:paraId="284F9034" w14:textId="77777777" w:rsidR="00B4111F" w:rsidRDefault="00B4111F" w:rsidP="00B4111F">
      <w:pPr>
        <w:pStyle w:val="PL"/>
      </w:pPr>
      <w:r>
        <w:rPr>
          <w:rFonts w:eastAsia="等线"/>
        </w:rPr>
        <w:t xml:space="preserve">          seconds</w:t>
      </w:r>
      <w:r>
        <w:t>.</w:t>
      </w:r>
    </w:p>
    <w:p w14:paraId="0F5BE9CB" w14:textId="77777777" w:rsidR="00B4111F" w:rsidRDefault="00B4111F" w:rsidP="00B4111F">
      <w:pPr>
        <w:pStyle w:val="PL"/>
      </w:pPr>
      <w:r>
        <w:t xml:space="preserve">        - THRESHOLD: The subscribe of NWDAF Event is upon threshold exceeded.</w:t>
      </w:r>
    </w:p>
    <w:p w14:paraId="5424CE7C" w14:textId="77777777" w:rsidR="00B4111F" w:rsidRDefault="00B4111F" w:rsidP="00B4111F">
      <w:pPr>
        <w:pStyle w:val="PL"/>
      </w:pPr>
    </w:p>
    <w:p w14:paraId="23125EAA" w14:textId="77777777" w:rsidR="00B4111F" w:rsidRDefault="00B4111F" w:rsidP="00B4111F">
      <w:pPr>
        <w:pStyle w:val="PL"/>
      </w:pPr>
      <w:r>
        <w:t xml:space="preserve">    NwdafEvent:</w:t>
      </w:r>
    </w:p>
    <w:p w14:paraId="12C65DA7" w14:textId="77777777" w:rsidR="00B4111F" w:rsidRDefault="00B4111F" w:rsidP="00B4111F">
      <w:pPr>
        <w:pStyle w:val="PL"/>
      </w:pPr>
      <w:r>
        <w:t xml:space="preserve">      anyOf:</w:t>
      </w:r>
    </w:p>
    <w:p w14:paraId="5F03847E" w14:textId="77777777" w:rsidR="00B4111F" w:rsidRDefault="00B4111F" w:rsidP="00B4111F">
      <w:pPr>
        <w:pStyle w:val="PL"/>
      </w:pPr>
      <w:r>
        <w:t xml:space="preserve">      - type: string</w:t>
      </w:r>
    </w:p>
    <w:p w14:paraId="24FEB1CA" w14:textId="77777777" w:rsidR="00B4111F" w:rsidRDefault="00B4111F" w:rsidP="00B4111F">
      <w:pPr>
        <w:pStyle w:val="PL"/>
      </w:pPr>
      <w:r>
        <w:t xml:space="preserve">        enum:</w:t>
      </w:r>
    </w:p>
    <w:p w14:paraId="59F747F5" w14:textId="77777777" w:rsidR="00B4111F" w:rsidRDefault="00B4111F" w:rsidP="00B4111F">
      <w:pPr>
        <w:pStyle w:val="PL"/>
      </w:pPr>
      <w:r>
        <w:t xml:space="preserve">          - SLICE_LOAD_LEVEL</w:t>
      </w:r>
    </w:p>
    <w:p w14:paraId="7E9056F8" w14:textId="77777777" w:rsidR="00B4111F" w:rsidRDefault="00B4111F" w:rsidP="00B4111F">
      <w:pPr>
        <w:pStyle w:val="PL"/>
      </w:pPr>
      <w:r>
        <w:t xml:space="preserve">          - NETWORK_PERFORMANCE</w:t>
      </w:r>
    </w:p>
    <w:p w14:paraId="0265678D" w14:textId="77777777" w:rsidR="00B4111F" w:rsidRDefault="00B4111F" w:rsidP="00B4111F">
      <w:pPr>
        <w:pStyle w:val="PL"/>
      </w:pPr>
      <w:r>
        <w:t xml:space="preserve">          - NF_LOAD</w:t>
      </w:r>
    </w:p>
    <w:p w14:paraId="07423EA7" w14:textId="77777777" w:rsidR="00B4111F" w:rsidRDefault="00B4111F" w:rsidP="00B4111F">
      <w:pPr>
        <w:pStyle w:val="PL"/>
      </w:pPr>
      <w:r>
        <w:t xml:space="preserve">          - SERVICE_EXPERIENCE</w:t>
      </w:r>
    </w:p>
    <w:p w14:paraId="136A4984" w14:textId="77777777" w:rsidR="00B4111F" w:rsidRDefault="00B4111F" w:rsidP="00B4111F">
      <w:pPr>
        <w:pStyle w:val="PL"/>
      </w:pPr>
      <w:r>
        <w:t xml:space="preserve">          - UE_MOBILITY</w:t>
      </w:r>
    </w:p>
    <w:p w14:paraId="6F9303F0" w14:textId="77777777" w:rsidR="00B4111F" w:rsidRDefault="00B4111F" w:rsidP="00B4111F">
      <w:pPr>
        <w:pStyle w:val="PL"/>
      </w:pPr>
      <w:r>
        <w:t xml:space="preserve">          - UE_COMMUNICATION</w:t>
      </w:r>
    </w:p>
    <w:p w14:paraId="760B0B94" w14:textId="77777777" w:rsidR="00B4111F" w:rsidRDefault="00B4111F" w:rsidP="00B4111F">
      <w:pPr>
        <w:pStyle w:val="PL"/>
      </w:pPr>
      <w:r>
        <w:t xml:space="preserve">          - QOS_SUSTAINABILITY</w:t>
      </w:r>
    </w:p>
    <w:p w14:paraId="20C818E4" w14:textId="77777777" w:rsidR="00B4111F" w:rsidRDefault="00B4111F" w:rsidP="00B4111F">
      <w:pPr>
        <w:pStyle w:val="PL"/>
      </w:pPr>
      <w:r>
        <w:t xml:space="preserve">          - ABNORMAL_BEHAVIOUR</w:t>
      </w:r>
    </w:p>
    <w:p w14:paraId="376F9A80" w14:textId="77777777" w:rsidR="00B4111F" w:rsidRDefault="00B4111F" w:rsidP="00B4111F">
      <w:pPr>
        <w:pStyle w:val="PL"/>
      </w:pPr>
      <w:r>
        <w:t xml:space="preserve">          - USER_DATA_CONGESTION</w:t>
      </w:r>
    </w:p>
    <w:p w14:paraId="4F86F8C4" w14:textId="77777777" w:rsidR="00B4111F" w:rsidRDefault="00B4111F" w:rsidP="00B4111F">
      <w:pPr>
        <w:pStyle w:val="PL"/>
      </w:pPr>
      <w:r>
        <w:t xml:space="preserve">          - NSI_LOAD_LEVEL</w:t>
      </w:r>
    </w:p>
    <w:p w14:paraId="08024FFF" w14:textId="77777777" w:rsidR="00B4111F" w:rsidRDefault="00B4111F" w:rsidP="00B4111F">
      <w:pPr>
        <w:pStyle w:val="PL"/>
        <w:rPr>
          <w:lang w:eastAsia="zh-CN"/>
        </w:rPr>
      </w:pPr>
      <w:r>
        <w:t xml:space="preserve">          - </w:t>
      </w:r>
      <w:r>
        <w:rPr>
          <w:rFonts w:hint="eastAsia"/>
          <w:lang w:eastAsia="zh-CN"/>
        </w:rPr>
        <w:t>D</w:t>
      </w:r>
      <w:r>
        <w:rPr>
          <w:lang w:eastAsia="zh-CN"/>
        </w:rPr>
        <w:t>N_PERFORMANCE</w:t>
      </w:r>
    </w:p>
    <w:p w14:paraId="5BC3A67A" w14:textId="77777777" w:rsidR="00B4111F" w:rsidRDefault="00B4111F" w:rsidP="00B4111F">
      <w:pPr>
        <w:pStyle w:val="PL"/>
      </w:pPr>
      <w:r>
        <w:t xml:space="preserve">          - DISPERSION</w:t>
      </w:r>
    </w:p>
    <w:p w14:paraId="7BD6830A" w14:textId="77777777" w:rsidR="00B4111F" w:rsidRDefault="00B4111F" w:rsidP="00B4111F">
      <w:pPr>
        <w:pStyle w:val="PL"/>
      </w:pPr>
      <w:r>
        <w:t xml:space="preserve">          - RED_TRANS_EXP</w:t>
      </w:r>
    </w:p>
    <w:p w14:paraId="6F6E05F9" w14:textId="77777777" w:rsidR="00B4111F" w:rsidRDefault="00B4111F" w:rsidP="00B4111F">
      <w:pPr>
        <w:pStyle w:val="PL"/>
      </w:pPr>
      <w:r>
        <w:t xml:space="preserve">          - WLAN_PERFORMANCE</w:t>
      </w:r>
    </w:p>
    <w:p w14:paraId="6AE81EA9" w14:textId="77777777" w:rsidR="00B4111F" w:rsidRDefault="00B4111F" w:rsidP="00B4111F">
      <w:pPr>
        <w:pStyle w:val="PL"/>
      </w:pPr>
      <w:r>
        <w:t xml:space="preserve">          - </w:t>
      </w:r>
      <w:r>
        <w:rPr>
          <w:rFonts w:hint="eastAsia"/>
          <w:lang w:eastAsia="zh-CN"/>
        </w:rPr>
        <w:t>S</w:t>
      </w:r>
      <w:r>
        <w:rPr>
          <w:lang w:eastAsia="zh-CN"/>
        </w:rPr>
        <w:t>M_</w:t>
      </w:r>
      <w:r>
        <w:t>CONGESTION</w:t>
      </w:r>
    </w:p>
    <w:p w14:paraId="65ED2750" w14:textId="77777777" w:rsidR="00B4111F" w:rsidRDefault="00B4111F" w:rsidP="00B4111F">
      <w:pPr>
        <w:pStyle w:val="PL"/>
      </w:pPr>
      <w:r>
        <w:t xml:space="preserve">          - PFD_DETERMINATION</w:t>
      </w:r>
    </w:p>
    <w:p w14:paraId="560A13E2" w14:textId="77777777" w:rsidR="00B4111F" w:rsidRDefault="00B4111F" w:rsidP="00B4111F">
      <w:pPr>
        <w:pStyle w:val="PL"/>
      </w:pPr>
      <w:r>
        <w:t xml:space="preserve">          - PDU_SESSION_TRAFFIC</w:t>
      </w:r>
    </w:p>
    <w:p w14:paraId="5BA9AD8D" w14:textId="77777777" w:rsidR="00B4111F" w:rsidRDefault="00B4111F" w:rsidP="00B4111F">
      <w:pPr>
        <w:pStyle w:val="PL"/>
        <w:rPr>
          <w:lang w:eastAsia="zh-CN"/>
        </w:rPr>
      </w:pPr>
      <w:r>
        <w:t xml:space="preserve">          - </w:t>
      </w:r>
      <w:bookmarkStart w:id="1501" w:name="_Hlk134712265"/>
      <w:r>
        <w:rPr>
          <w:lang w:eastAsia="zh-CN"/>
        </w:rPr>
        <w:t>E2E_DATA_VOL_TRANS_TIME</w:t>
      </w:r>
      <w:bookmarkEnd w:id="1501"/>
    </w:p>
    <w:p w14:paraId="1773DC02" w14:textId="77777777" w:rsidR="00B4111F" w:rsidRDefault="00B4111F" w:rsidP="00B4111F">
      <w:pPr>
        <w:pStyle w:val="PL"/>
        <w:rPr>
          <w:lang w:eastAsia="zh-CN"/>
        </w:rPr>
      </w:pPr>
      <w:bookmarkStart w:id="1502" w:name="_Hlk138707473"/>
      <w:r>
        <w:t xml:space="preserve">          - </w:t>
      </w:r>
      <w:r>
        <w:rPr>
          <w:lang w:eastAsia="ja-JP"/>
        </w:rPr>
        <w:t>MOVEMENT_BEHAVIOUR</w:t>
      </w:r>
      <w:bookmarkEnd w:id="1502"/>
    </w:p>
    <w:p w14:paraId="52CBEDC6" w14:textId="77777777" w:rsidR="00B4111F" w:rsidRDefault="00B4111F" w:rsidP="00B4111F">
      <w:pPr>
        <w:pStyle w:val="PL"/>
        <w:rPr>
          <w:lang w:val="en-US"/>
        </w:rPr>
      </w:pPr>
      <w:r>
        <w:rPr>
          <w:lang w:val="en-US"/>
        </w:rPr>
        <w:t xml:space="preserve">          - NUM_OF_UE</w:t>
      </w:r>
    </w:p>
    <w:p w14:paraId="746DB5D8" w14:textId="77777777" w:rsidR="00B4111F" w:rsidRDefault="00B4111F" w:rsidP="00B4111F">
      <w:pPr>
        <w:pStyle w:val="PL"/>
        <w:rPr>
          <w:lang w:val="en-US"/>
        </w:rPr>
      </w:pPr>
      <w:r>
        <w:rPr>
          <w:lang w:val="en-US"/>
        </w:rPr>
        <w:t xml:space="preserve">          - MOV_UE_RATIO</w:t>
      </w:r>
    </w:p>
    <w:p w14:paraId="2FE61568" w14:textId="77777777" w:rsidR="00B4111F" w:rsidRDefault="00B4111F" w:rsidP="00B4111F">
      <w:pPr>
        <w:pStyle w:val="PL"/>
        <w:rPr>
          <w:lang w:val="en-US"/>
        </w:rPr>
      </w:pPr>
      <w:r>
        <w:rPr>
          <w:lang w:val="en-US"/>
        </w:rPr>
        <w:t xml:space="preserve">          - AVR_SPEED</w:t>
      </w:r>
    </w:p>
    <w:p w14:paraId="28D00D07" w14:textId="77777777" w:rsidR="00B4111F" w:rsidRDefault="00B4111F" w:rsidP="00B4111F">
      <w:pPr>
        <w:pStyle w:val="PL"/>
        <w:rPr>
          <w:lang w:val="en-US"/>
        </w:rPr>
      </w:pPr>
      <w:r>
        <w:rPr>
          <w:lang w:val="en-US"/>
        </w:rPr>
        <w:t xml:space="preserve">          - SPEED_THRESHOLD</w:t>
      </w:r>
    </w:p>
    <w:p w14:paraId="50907BA4" w14:textId="77777777" w:rsidR="00B4111F" w:rsidRDefault="00B4111F" w:rsidP="00B4111F">
      <w:pPr>
        <w:pStyle w:val="PL"/>
        <w:rPr>
          <w:lang w:val="en-US"/>
        </w:rPr>
      </w:pPr>
      <w:r>
        <w:rPr>
          <w:lang w:val="en-US"/>
        </w:rPr>
        <w:t xml:space="preserve">          - MOV_UE_DIRECTION</w:t>
      </w:r>
    </w:p>
    <w:p w14:paraId="51E421F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7F7BCF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Huawei" w:date="2024-11-05T15:26:00Z"/>
          <w:rFonts w:ascii="Courier New" w:hAnsi="Courier New"/>
          <w:sz w:val="16"/>
          <w:lang w:eastAsia="zh-CN"/>
        </w:rPr>
      </w:pPr>
      <w:bookmarkStart w:id="1504" w:name="_Hlk145416005"/>
      <w:r>
        <w:rPr>
          <w:rFonts w:ascii="Courier New" w:hAnsi="Courier New"/>
          <w:sz w:val="16"/>
          <w:lang w:eastAsia="zh-CN"/>
        </w:rPr>
        <w:t xml:space="preserve">          - RELATIVE_PROXIMITY</w:t>
      </w:r>
    </w:p>
    <w:p w14:paraId="25438A79" w14:textId="3A18753D" w:rsidR="00141EDC" w:rsidRPr="00141EDC" w:rsidRDefault="00141EDC"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505" w:author="Huawei" w:date="2024-11-05T15:26:00Z">
        <w:r>
          <w:rPr>
            <w:rFonts w:ascii="Courier New" w:hAnsi="Courier New"/>
            <w:sz w:val="16"/>
            <w:lang w:eastAsia="zh-CN"/>
          </w:rPr>
          <w:t xml:space="preserve">          - </w:t>
        </w:r>
        <w:r w:rsidRPr="00141EDC">
          <w:rPr>
            <w:rFonts w:ascii="Courier New" w:hAnsi="Courier New"/>
            <w:sz w:val="16"/>
            <w:lang w:eastAsia="zh-CN"/>
          </w:rPr>
          <w:t>SIGNALLING_STORM</w:t>
        </w:r>
      </w:ins>
    </w:p>
    <w:bookmarkEnd w:id="1504"/>
    <w:p w14:paraId="361977CC" w14:textId="77777777" w:rsidR="00B4111F" w:rsidRDefault="00B4111F" w:rsidP="00B4111F">
      <w:pPr>
        <w:pStyle w:val="PL"/>
      </w:pPr>
      <w:r>
        <w:t xml:space="preserve">      - type: string</w:t>
      </w:r>
    </w:p>
    <w:p w14:paraId="0A1590B3" w14:textId="77777777" w:rsidR="00B4111F" w:rsidRDefault="00B4111F" w:rsidP="00B4111F">
      <w:pPr>
        <w:pStyle w:val="PL"/>
      </w:pPr>
      <w:r>
        <w:t xml:space="preserve">        description: &gt;</w:t>
      </w:r>
    </w:p>
    <w:p w14:paraId="785CD05B" w14:textId="77777777" w:rsidR="00B4111F" w:rsidRDefault="00B4111F" w:rsidP="00B4111F">
      <w:pPr>
        <w:pStyle w:val="PL"/>
      </w:pPr>
      <w:r>
        <w:t xml:space="preserve">          This string provides forward-compatibility with future</w:t>
      </w:r>
    </w:p>
    <w:p w14:paraId="1BB22F24" w14:textId="77777777" w:rsidR="00B4111F" w:rsidRDefault="00B4111F" w:rsidP="00B4111F">
      <w:pPr>
        <w:pStyle w:val="PL"/>
      </w:pPr>
      <w:r>
        <w:t xml:space="preserve">          extensions to the enumeration but is not used to encode</w:t>
      </w:r>
    </w:p>
    <w:p w14:paraId="1DC74A21" w14:textId="77777777" w:rsidR="00B4111F" w:rsidRDefault="00B4111F" w:rsidP="00B4111F">
      <w:pPr>
        <w:pStyle w:val="PL"/>
      </w:pPr>
      <w:r>
        <w:t xml:space="preserve">          content defined in the present version of this API.</w:t>
      </w:r>
    </w:p>
    <w:p w14:paraId="0173837F" w14:textId="77777777" w:rsidR="00B4111F" w:rsidRDefault="00B4111F" w:rsidP="00B4111F">
      <w:pPr>
        <w:pStyle w:val="PL"/>
      </w:pPr>
      <w:r>
        <w:t xml:space="preserve">      description: |</w:t>
      </w:r>
    </w:p>
    <w:p w14:paraId="478858C2" w14:textId="77777777" w:rsidR="00B4111F" w:rsidRDefault="00B4111F" w:rsidP="00B4111F">
      <w:pPr>
        <w:pStyle w:val="PL"/>
      </w:pPr>
      <w:r>
        <w:t xml:space="preserve">        </w:t>
      </w:r>
      <w:r>
        <w:rPr>
          <w:lang w:eastAsia="zh-CN"/>
        </w:rPr>
        <w:t xml:space="preserve">Describes the NWDAF Events.  </w:t>
      </w:r>
    </w:p>
    <w:p w14:paraId="54C1D81A" w14:textId="77777777" w:rsidR="00B4111F" w:rsidRDefault="00B4111F" w:rsidP="00B4111F">
      <w:pPr>
        <w:pStyle w:val="PL"/>
      </w:pPr>
      <w:r>
        <w:t xml:space="preserve">        Possible values are:</w:t>
      </w:r>
    </w:p>
    <w:p w14:paraId="2B8C49A5" w14:textId="77777777" w:rsidR="00B4111F" w:rsidRDefault="00B4111F" w:rsidP="00B4111F">
      <w:pPr>
        <w:pStyle w:val="PL"/>
      </w:pPr>
      <w:r>
        <w:t xml:space="preserve">        - SLICE_LOAD_LEVEL: Indicates that the event subscribed is load level information of Network</w:t>
      </w:r>
    </w:p>
    <w:p w14:paraId="3FF1FD82" w14:textId="77777777" w:rsidR="00B4111F" w:rsidRDefault="00B4111F" w:rsidP="00B4111F">
      <w:pPr>
        <w:pStyle w:val="PL"/>
      </w:pPr>
      <w:r>
        <w:t xml:space="preserve">          Slice.</w:t>
      </w:r>
    </w:p>
    <w:p w14:paraId="41973167" w14:textId="77777777" w:rsidR="00B4111F" w:rsidRDefault="00B4111F" w:rsidP="00B4111F">
      <w:pPr>
        <w:pStyle w:val="PL"/>
      </w:pPr>
      <w:r>
        <w:t xml:space="preserve">        - NETWORK_PERFORMANCE: Indicates that the event subscribed is network performance</w:t>
      </w:r>
    </w:p>
    <w:p w14:paraId="604F19B4" w14:textId="77777777" w:rsidR="00B4111F" w:rsidRDefault="00B4111F" w:rsidP="00B4111F">
      <w:pPr>
        <w:pStyle w:val="PL"/>
      </w:pPr>
      <w:r>
        <w:t xml:space="preserve">          information.</w:t>
      </w:r>
    </w:p>
    <w:p w14:paraId="5599EDB3" w14:textId="77777777" w:rsidR="00B4111F" w:rsidRDefault="00B4111F" w:rsidP="00B4111F">
      <w:pPr>
        <w:pStyle w:val="PL"/>
        <w:ind w:left="160" w:hangingChars="100" w:hanging="160"/>
      </w:pPr>
      <w:r>
        <w:t xml:space="preserve">        - NF_LOAD: Indicates that the event subscribed is load level and status of one or several</w:t>
      </w:r>
    </w:p>
    <w:p w14:paraId="0D40C7AB" w14:textId="77777777" w:rsidR="00B4111F" w:rsidRDefault="00B4111F" w:rsidP="00B4111F">
      <w:pPr>
        <w:pStyle w:val="PL"/>
        <w:ind w:left="160" w:hangingChars="100" w:hanging="160"/>
      </w:pPr>
      <w:r>
        <w:t xml:space="preserve">          Network Functions.</w:t>
      </w:r>
    </w:p>
    <w:p w14:paraId="0938A438" w14:textId="77777777" w:rsidR="00B4111F" w:rsidRDefault="00B4111F" w:rsidP="00B4111F">
      <w:pPr>
        <w:pStyle w:val="PL"/>
        <w:rPr>
          <w:lang w:val="en-US"/>
        </w:rPr>
      </w:pPr>
      <w:r>
        <w:rPr>
          <w:lang w:val="en-US"/>
        </w:rPr>
        <w:t xml:space="preserve">        - SERVICE_EXPERIENCE: Indicates that the event subscribed is service experience.</w:t>
      </w:r>
    </w:p>
    <w:p w14:paraId="5D00BB8E" w14:textId="77777777" w:rsidR="00B4111F" w:rsidRDefault="00B4111F" w:rsidP="00B4111F">
      <w:pPr>
        <w:pStyle w:val="PL"/>
        <w:rPr>
          <w:lang w:val="en-US"/>
        </w:rPr>
      </w:pPr>
      <w:r>
        <w:rPr>
          <w:lang w:val="en-US"/>
        </w:rPr>
        <w:t xml:space="preserve">        - UE_MOBILITY: Indicates that the event subscribed is UE mobility information.</w:t>
      </w:r>
    </w:p>
    <w:p w14:paraId="00280DCF" w14:textId="77777777" w:rsidR="00B4111F" w:rsidRDefault="00B4111F" w:rsidP="00B4111F">
      <w:pPr>
        <w:pStyle w:val="PL"/>
        <w:rPr>
          <w:lang w:val="en-US"/>
        </w:rPr>
      </w:pPr>
      <w:r>
        <w:rPr>
          <w:lang w:val="en-US"/>
        </w:rPr>
        <w:t xml:space="preserve">        - UE_COMMUNICATION: Indicates that the event subscribed is UE communication information.</w:t>
      </w:r>
    </w:p>
    <w:p w14:paraId="1BA65BCC" w14:textId="77777777" w:rsidR="00B4111F" w:rsidRDefault="00B4111F" w:rsidP="00B4111F">
      <w:pPr>
        <w:pStyle w:val="PL"/>
        <w:rPr>
          <w:lang w:val="en-US"/>
        </w:rPr>
      </w:pPr>
      <w:r>
        <w:rPr>
          <w:lang w:val="en-US"/>
        </w:rPr>
        <w:t xml:space="preserve">        - QOS_SUSTAINABILITY: Indicates that the event subscribed is QoS sustainability.</w:t>
      </w:r>
    </w:p>
    <w:p w14:paraId="581C7148" w14:textId="77777777" w:rsidR="00B4111F" w:rsidRDefault="00B4111F" w:rsidP="00B4111F">
      <w:pPr>
        <w:pStyle w:val="PL"/>
        <w:rPr>
          <w:lang w:val="en-US"/>
        </w:rPr>
      </w:pPr>
      <w:r>
        <w:rPr>
          <w:lang w:val="en-US"/>
        </w:rPr>
        <w:t xml:space="preserve">        - ABNORMAL_BEHAVIOUR: Indicates that the event subscribed is abnormal behaviour.</w:t>
      </w:r>
    </w:p>
    <w:p w14:paraId="5632CD04" w14:textId="77777777" w:rsidR="00B4111F" w:rsidRDefault="00B4111F" w:rsidP="00B4111F">
      <w:pPr>
        <w:pStyle w:val="PL"/>
        <w:rPr>
          <w:lang w:val="en-US"/>
        </w:rPr>
      </w:pPr>
      <w:r>
        <w:rPr>
          <w:lang w:val="en-US"/>
        </w:rPr>
        <w:t xml:space="preserve">        - USER_DATA_CONGESTION: Indicates that the event subscribed is user data congestion</w:t>
      </w:r>
    </w:p>
    <w:p w14:paraId="75F007F0" w14:textId="77777777" w:rsidR="00B4111F" w:rsidRDefault="00B4111F" w:rsidP="00B4111F">
      <w:pPr>
        <w:pStyle w:val="PL"/>
        <w:rPr>
          <w:lang w:val="en-US"/>
        </w:rPr>
      </w:pPr>
      <w:r>
        <w:rPr>
          <w:lang w:val="en-US"/>
        </w:rPr>
        <w:t xml:space="preserve">          information.</w:t>
      </w:r>
    </w:p>
    <w:p w14:paraId="146D7B33" w14:textId="77777777" w:rsidR="00B4111F" w:rsidRDefault="00B4111F" w:rsidP="00B4111F">
      <w:pPr>
        <w:pStyle w:val="PL"/>
        <w:rPr>
          <w:lang w:val="en-US"/>
        </w:rPr>
      </w:pPr>
      <w:r>
        <w:rPr>
          <w:lang w:val="en-US"/>
        </w:rPr>
        <w:t xml:space="preserve">        - NSI_LOAD_LEVEL: Indicates that the event subscribed is load level information of Network</w:t>
      </w:r>
    </w:p>
    <w:p w14:paraId="471C147D" w14:textId="77777777" w:rsidR="00B4111F" w:rsidRDefault="00B4111F" w:rsidP="00B4111F">
      <w:pPr>
        <w:pStyle w:val="PL"/>
        <w:rPr>
          <w:lang w:val="en-US"/>
        </w:rPr>
      </w:pPr>
      <w:r>
        <w:rPr>
          <w:lang w:val="en-US"/>
        </w:rPr>
        <w:t xml:space="preserve">          Slice and the optionally associated Network Slice Instance.</w:t>
      </w:r>
    </w:p>
    <w:p w14:paraId="1B4AEBC2" w14:textId="77777777" w:rsidR="00B4111F" w:rsidRDefault="00B4111F" w:rsidP="00B4111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4433DFB" w14:textId="77777777" w:rsidR="00B4111F" w:rsidRDefault="00B4111F" w:rsidP="00B4111F">
      <w:pPr>
        <w:pStyle w:val="PL"/>
        <w:rPr>
          <w:lang w:val="en-US"/>
        </w:rPr>
      </w:pPr>
      <w:r>
        <w:rPr>
          <w:lang w:val="en-US"/>
        </w:rPr>
        <w:t xml:space="preserve">        - DISPERSION: Indicates that the event subscribed is dispersion information.</w:t>
      </w:r>
    </w:p>
    <w:p w14:paraId="42AD8B1E" w14:textId="77777777" w:rsidR="00B4111F" w:rsidRDefault="00B4111F" w:rsidP="00B4111F">
      <w:pPr>
        <w:pStyle w:val="PL"/>
        <w:rPr>
          <w:lang w:val="en-US"/>
        </w:rPr>
      </w:pPr>
      <w:r>
        <w:rPr>
          <w:lang w:val="en-US"/>
        </w:rPr>
        <w:t xml:space="preserve">        - RED_TRANS_EXP: Indicates that the event subscribed is redundant transmission experience.</w:t>
      </w:r>
    </w:p>
    <w:p w14:paraId="16BEDBF0" w14:textId="77777777" w:rsidR="00B4111F" w:rsidRDefault="00B4111F" w:rsidP="00B4111F">
      <w:pPr>
        <w:pStyle w:val="PL"/>
        <w:rPr>
          <w:lang w:val="en-US"/>
        </w:rPr>
      </w:pPr>
      <w:r>
        <w:rPr>
          <w:lang w:val="en-US"/>
        </w:rPr>
        <w:t xml:space="preserve">        - WLAN_PERFORMANCE: Indicates that the event subscribed is WLAN performance.</w:t>
      </w:r>
    </w:p>
    <w:p w14:paraId="33083817" w14:textId="77777777" w:rsidR="00B4111F" w:rsidRDefault="00B4111F" w:rsidP="00B4111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D5CA325" w14:textId="77777777" w:rsidR="00B4111F" w:rsidRDefault="00B4111F" w:rsidP="00B4111F">
      <w:pPr>
        <w:pStyle w:val="PL"/>
        <w:rPr>
          <w:lang w:val="en-US"/>
        </w:rPr>
      </w:pPr>
      <w:r>
        <w:rPr>
          <w:lang w:val="en-US"/>
        </w:rPr>
        <w:t xml:space="preserve">          </w:t>
      </w:r>
      <w:r>
        <w:t>for specific DNN and/or S-NSSAI</w:t>
      </w:r>
      <w:r>
        <w:rPr>
          <w:lang w:val="en-US"/>
        </w:rPr>
        <w:t>.</w:t>
      </w:r>
    </w:p>
    <w:p w14:paraId="45EBA5A5" w14:textId="77777777" w:rsidR="00B4111F" w:rsidRDefault="00B4111F" w:rsidP="00B4111F">
      <w:pPr>
        <w:pStyle w:val="PL"/>
        <w:rPr>
          <w:lang w:val="en-US"/>
        </w:rPr>
      </w:pPr>
      <w:r>
        <w:rPr>
          <w:lang w:val="en-US"/>
        </w:rPr>
        <w:t xml:space="preserve">        - PFD_DETERMINATION: Indicates that the event subscribed is the PFD Determination nformation</w:t>
      </w:r>
    </w:p>
    <w:p w14:paraId="7C3E97A9" w14:textId="77777777" w:rsidR="00B4111F" w:rsidRDefault="00B4111F" w:rsidP="00B4111F">
      <w:pPr>
        <w:pStyle w:val="PL"/>
        <w:rPr>
          <w:lang w:val="en-US"/>
        </w:rPr>
      </w:pPr>
      <w:r>
        <w:rPr>
          <w:lang w:val="en-US"/>
        </w:rPr>
        <w:t xml:space="preserve">          for known application identifier(s).</w:t>
      </w:r>
    </w:p>
    <w:p w14:paraId="084D1DBE" w14:textId="77777777" w:rsidR="00B4111F" w:rsidRDefault="00B4111F" w:rsidP="00B4111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17AB281" w14:textId="77777777" w:rsidR="00B4111F" w:rsidRDefault="00B4111F" w:rsidP="00B4111F">
      <w:pPr>
        <w:pStyle w:val="PL"/>
        <w:rPr>
          <w:lang w:val="en-US"/>
        </w:rPr>
      </w:pPr>
      <w:r>
        <w:rPr>
          <w:lang w:val="en-US"/>
        </w:rPr>
        <w:t xml:space="preserve">          information.</w:t>
      </w:r>
    </w:p>
    <w:p w14:paraId="2B1EC659" w14:textId="77777777" w:rsidR="00B4111F" w:rsidRDefault="00B4111F" w:rsidP="00B4111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6AC02BF" w14:textId="77777777" w:rsidR="00B4111F" w:rsidRDefault="00B4111F" w:rsidP="00B4111F">
      <w:pPr>
        <w:pStyle w:val="PL"/>
      </w:pPr>
      <w:r>
        <w:rPr>
          <w:lang w:eastAsia="ko-KR"/>
        </w:rPr>
        <w:t xml:space="preserve">          transfer time</w:t>
      </w:r>
      <w:r>
        <w:t>.</w:t>
      </w:r>
    </w:p>
    <w:p w14:paraId="1FF23EFE" w14:textId="77777777" w:rsidR="00B4111F" w:rsidRDefault="00B4111F" w:rsidP="00B4111F">
      <w:pPr>
        <w:pStyle w:val="PL"/>
        <w:rPr>
          <w:lang w:val="en-US"/>
        </w:rPr>
      </w:pPr>
      <w:bookmarkStart w:id="1506" w:name="_Hlk138707498"/>
      <w:r>
        <w:t xml:space="preserve">        - </w:t>
      </w:r>
      <w:r>
        <w:rPr>
          <w:lang w:eastAsia="ja-JP"/>
        </w:rPr>
        <w:t>MOVEMENT_BEHAVIOUR</w:t>
      </w:r>
      <w:r>
        <w:t xml:space="preserve">: </w:t>
      </w:r>
      <w:r>
        <w:rPr>
          <w:lang w:val="en-US"/>
        </w:rPr>
        <w:t>Indicates that the event subscribed is the Movement Behaviour</w:t>
      </w:r>
    </w:p>
    <w:p w14:paraId="2B675571" w14:textId="77777777" w:rsidR="00B4111F" w:rsidRDefault="00B4111F" w:rsidP="00B4111F">
      <w:pPr>
        <w:pStyle w:val="PL"/>
      </w:pPr>
      <w:r>
        <w:rPr>
          <w:lang w:eastAsia="ko-KR"/>
        </w:rPr>
        <w:t xml:space="preserve">          </w:t>
      </w:r>
      <w:r>
        <w:rPr>
          <w:lang w:val="en-US"/>
        </w:rPr>
        <w:t>information</w:t>
      </w:r>
      <w:r>
        <w:t>.</w:t>
      </w:r>
      <w:bookmarkEnd w:id="1506"/>
    </w:p>
    <w:p w14:paraId="3645883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488BB9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C908BFC" w14:textId="77777777" w:rsidR="00B4111F" w:rsidRDefault="00B4111F" w:rsidP="00B4111F">
      <w:pPr>
        <w:pStyle w:val="PL"/>
      </w:pPr>
      <w:r>
        <w:t xml:space="preserve">          </w:t>
      </w:r>
      <w:r>
        <w:rPr>
          <w:lang w:eastAsia="ja-JP"/>
        </w:rPr>
        <w:t>information.</w:t>
      </w:r>
    </w:p>
    <w:p w14:paraId="40570203" w14:textId="087BF21B" w:rsidR="00B4111F" w:rsidRPr="00141EDC" w:rsidRDefault="00141EDC" w:rsidP="00141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ins w:id="1507" w:author="Huawei" w:date="2024-11-05T15:26:00Z">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ja-JP"/>
          </w:rPr>
          <w:t>:</w:t>
        </w:r>
        <w:r>
          <w:rPr>
            <w:rFonts w:ascii="Courier New" w:hAnsi="Courier New"/>
            <w:noProof/>
            <w:sz w:val="16"/>
          </w:rPr>
          <w:t xml:space="preserve"> </w:t>
        </w:r>
      </w:ins>
      <w:ins w:id="1508" w:author="Huawei" w:date="2024-11-05T15:27:00Z">
        <w:r w:rsidRPr="00141EDC">
          <w:rPr>
            <w:rFonts w:ascii="Courier New" w:hAnsi="Courier New"/>
            <w:noProof/>
            <w:sz w:val="16"/>
          </w:rPr>
          <w:t>Indicates that the event subscribed is the Signalling Storm information.</w:t>
        </w:r>
      </w:ins>
    </w:p>
    <w:p w14:paraId="64F50128" w14:textId="77777777" w:rsidR="00B4111F" w:rsidRDefault="00B4111F" w:rsidP="00B4111F">
      <w:pPr>
        <w:pStyle w:val="PL"/>
        <w:rPr>
          <w:lang w:val="en-US"/>
        </w:rPr>
      </w:pPr>
      <w:r>
        <w:rPr>
          <w:lang w:val="en-US"/>
        </w:rPr>
        <w:t xml:space="preserve">    Accuracy:</w:t>
      </w:r>
    </w:p>
    <w:p w14:paraId="263A5418" w14:textId="77777777" w:rsidR="00B4111F" w:rsidRDefault="00B4111F" w:rsidP="00B4111F">
      <w:pPr>
        <w:pStyle w:val="PL"/>
        <w:rPr>
          <w:lang w:val="en-US"/>
        </w:rPr>
      </w:pPr>
      <w:r>
        <w:rPr>
          <w:lang w:val="en-US"/>
        </w:rPr>
        <w:t xml:space="preserve">      anyOf:</w:t>
      </w:r>
    </w:p>
    <w:p w14:paraId="26B8DA29" w14:textId="77777777" w:rsidR="00B4111F" w:rsidRDefault="00B4111F" w:rsidP="00B4111F">
      <w:pPr>
        <w:pStyle w:val="PL"/>
        <w:rPr>
          <w:lang w:val="en-US"/>
        </w:rPr>
      </w:pPr>
      <w:r>
        <w:rPr>
          <w:lang w:val="en-US"/>
        </w:rPr>
        <w:t xml:space="preserve">      - type: string</w:t>
      </w:r>
    </w:p>
    <w:p w14:paraId="1C962EA3" w14:textId="77777777" w:rsidR="00B4111F" w:rsidRDefault="00B4111F" w:rsidP="00B4111F">
      <w:pPr>
        <w:pStyle w:val="PL"/>
        <w:rPr>
          <w:lang w:val="en-US"/>
        </w:rPr>
      </w:pPr>
      <w:r>
        <w:rPr>
          <w:lang w:val="en-US"/>
        </w:rPr>
        <w:t xml:space="preserve">        enum:</w:t>
      </w:r>
    </w:p>
    <w:p w14:paraId="4887F197" w14:textId="77777777" w:rsidR="00B4111F" w:rsidRDefault="00B4111F" w:rsidP="00B4111F">
      <w:pPr>
        <w:pStyle w:val="PL"/>
        <w:rPr>
          <w:lang w:val="en-US"/>
        </w:rPr>
      </w:pPr>
      <w:r>
        <w:rPr>
          <w:lang w:val="en-US"/>
        </w:rPr>
        <w:t xml:space="preserve">          - LOW</w:t>
      </w:r>
    </w:p>
    <w:p w14:paraId="224C078C" w14:textId="77777777" w:rsidR="00B4111F" w:rsidRDefault="00B4111F" w:rsidP="00B4111F">
      <w:pPr>
        <w:pStyle w:val="PL"/>
        <w:rPr>
          <w:lang w:val="en-US"/>
        </w:rPr>
      </w:pPr>
      <w:r>
        <w:rPr>
          <w:lang w:val="en-US"/>
        </w:rPr>
        <w:t xml:space="preserve">          - </w:t>
      </w:r>
      <w:r>
        <w:rPr>
          <w:rFonts w:hint="eastAsia"/>
          <w:lang w:val="en-US"/>
        </w:rPr>
        <w:t>M</w:t>
      </w:r>
      <w:r>
        <w:rPr>
          <w:lang w:val="en-US"/>
        </w:rPr>
        <w:t>EDIUM</w:t>
      </w:r>
    </w:p>
    <w:p w14:paraId="59CA4998" w14:textId="77777777" w:rsidR="00B4111F" w:rsidRDefault="00B4111F" w:rsidP="00B4111F">
      <w:pPr>
        <w:pStyle w:val="PL"/>
        <w:rPr>
          <w:lang w:val="en-US"/>
        </w:rPr>
      </w:pPr>
      <w:r>
        <w:rPr>
          <w:lang w:val="en-US"/>
        </w:rPr>
        <w:t xml:space="preserve">          - HIGH</w:t>
      </w:r>
    </w:p>
    <w:p w14:paraId="40762DDA" w14:textId="77777777" w:rsidR="00B4111F" w:rsidRDefault="00B4111F" w:rsidP="00B4111F">
      <w:pPr>
        <w:pStyle w:val="PL"/>
        <w:rPr>
          <w:lang w:val="en-US"/>
        </w:rPr>
      </w:pPr>
      <w:r>
        <w:rPr>
          <w:lang w:val="en-US"/>
        </w:rPr>
        <w:t xml:space="preserve">          - HIGHEST</w:t>
      </w:r>
    </w:p>
    <w:p w14:paraId="10C9D1AD" w14:textId="77777777" w:rsidR="00B4111F" w:rsidRDefault="00B4111F" w:rsidP="00B4111F">
      <w:pPr>
        <w:pStyle w:val="PL"/>
        <w:rPr>
          <w:lang w:val="en-US"/>
        </w:rPr>
      </w:pPr>
      <w:r>
        <w:rPr>
          <w:lang w:val="en-US"/>
        </w:rPr>
        <w:t xml:space="preserve">      - type: string</w:t>
      </w:r>
    </w:p>
    <w:p w14:paraId="297D8648" w14:textId="77777777" w:rsidR="00B4111F" w:rsidRDefault="00B4111F" w:rsidP="00B4111F">
      <w:pPr>
        <w:pStyle w:val="PL"/>
        <w:rPr>
          <w:lang w:val="en-US"/>
        </w:rPr>
      </w:pPr>
      <w:r>
        <w:rPr>
          <w:lang w:val="en-US"/>
        </w:rPr>
        <w:t xml:space="preserve">        description: &gt;</w:t>
      </w:r>
    </w:p>
    <w:p w14:paraId="4F9546FB" w14:textId="77777777" w:rsidR="00B4111F" w:rsidRDefault="00B4111F" w:rsidP="00B4111F">
      <w:pPr>
        <w:pStyle w:val="PL"/>
        <w:rPr>
          <w:lang w:val="en-US"/>
        </w:rPr>
      </w:pPr>
      <w:r>
        <w:rPr>
          <w:lang w:val="en-US"/>
        </w:rPr>
        <w:t xml:space="preserve">          This string provides forward-compatibility with future</w:t>
      </w:r>
    </w:p>
    <w:p w14:paraId="2CD0E852" w14:textId="77777777" w:rsidR="00B4111F" w:rsidRDefault="00B4111F" w:rsidP="00B4111F">
      <w:pPr>
        <w:pStyle w:val="PL"/>
        <w:rPr>
          <w:lang w:val="en-US"/>
        </w:rPr>
      </w:pPr>
      <w:r>
        <w:rPr>
          <w:lang w:val="en-US"/>
        </w:rPr>
        <w:t xml:space="preserve">          extensions to the enumeration but is not used to encode</w:t>
      </w:r>
    </w:p>
    <w:p w14:paraId="656D6329" w14:textId="77777777" w:rsidR="00B4111F" w:rsidRDefault="00B4111F" w:rsidP="00B4111F">
      <w:pPr>
        <w:pStyle w:val="PL"/>
        <w:rPr>
          <w:lang w:val="en-US"/>
        </w:rPr>
      </w:pPr>
      <w:r>
        <w:rPr>
          <w:lang w:val="en-US"/>
        </w:rPr>
        <w:t xml:space="preserve">          content defined in the present version of this API.</w:t>
      </w:r>
    </w:p>
    <w:p w14:paraId="3081FFC6" w14:textId="77777777" w:rsidR="00B4111F" w:rsidRDefault="00B4111F" w:rsidP="00B4111F">
      <w:pPr>
        <w:pStyle w:val="PL"/>
        <w:rPr>
          <w:lang w:val="en-US"/>
        </w:rPr>
      </w:pPr>
      <w:r>
        <w:rPr>
          <w:lang w:val="en-US"/>
        </w:rPr>
        <w:t xml:space="preserve">      description: |</w:t>
      </w:r>
    </w:p>
    <w:p w14:paraId="063E2DA5" w14:textId="77777777" w:rsidR="00B4111F" w:rsidRDefault="00B4111F" w:rsidP="00B4111F">
      <w:pPr>
        <w:pStyle w:val="PL"/>
        <w:rPr>
          <w:lang w:val="en-US"/>
        </w:rPr>
      </w:pPr>
      <w:r>
        <w:rPr>
          <w:lang w:val="en-US"/>
        </w:rPr>
        <w:t xml:space="preserve">        </w:t>
      </w:r>
      <w:r>
        <w:t xml:space="preserve">Represents the preferred level of accuracy of the analytics.  </w:t>
      </w:r>
    </w:p>
    <w:p w14:paraId="1A69B6D6" w14:textId="77777777" w:rsidR="00B4111F" w:rsidRDefault="00B4111F" w:rsidP="00B4111F">
      <w:pPr>
        <w:pStyle w:val="PL"/>
        <w:rPr>
          <w:lang w:val="en-US"/>
        </w:rPr>
      </w:pPr>
      <w:r>
        <w:rPr>
          <w:lang w:val="en-US"/>
        </w:rPr>
        <w:t xml:space="preserve">        Possible values are:</w:t>
      </w:r>
    </w:p>
    <w:p w14:paraId="6497E371" w14:textId="77777777" w:rsidR="00B4111F" w:rsidRDefault="00B4111F" w:rsidP="00B4111F">
      <w:pPr>
        <w:pStyle w:val="PL"/>
        <w:rPr>
          <w:lang w:val="en-US"/>
        </w:rPr>
      </w:pPr>
      <w:r>
        <w:rPr>
          <w:lang w:val="en-US"/>
        </w:rPr>
        <w:t xml:space="preserve">        - LOW: Low accuracy.</w:t>
      </w:r>
    </w:p>
    <w:p w14:paraId="31FD4CA1" w14:textId="77777777" w:rsidR="00B4111F" w:rsidRDefault="00B4111F" w:rsidP="00B4111F">
      <w:pPr>
        <w:pStyle w:val="PL"/>
        <w:rPr>
          <w:lang w:val="en-US"/>
        </w:rPr>
      </w:pPr>
      <w:r>
        <w:rPr>
          <w:lang w:val="en-US"/>
        </w:rPr>
        <w:t xml:space="preserve">        - </w:t>
      </w:r>
      <w:r>
        <w:rPr>
          <w:rFonts w:hint="eastAsia"/>
          <w:lang w:val="en-US"/>
        </w:rPr>
        <w:t>M</w:t>
      </w:r>
      <w:r>
        <w:rPr>
          <w:lang w:val="en-US"/>
        </w:rPr>
        <w:t>EDIUM: Medium accuracy.</w:t>
      </w:r>
    </w:p>
    <w:p w14:paraId="5D718983" w14:textId="77777777" w:rsidR="00B4111F" w:rsidRDefault="00B4111F" w:rsidP="00B4111F">
      <w:pPr>
        <w:pStyle w:val="PL"/>
        <w:rPr>
          <w:lang w:val="en-US"/>
        </w:rPr>
      </w:pPr>
      <w:r>
        <w:rPr>
          <w:lang w:val="en-US"/>
        </w:rPr>
        <w:t xml:space="preserve">        - HIGH: High accuracy.</w:t>
      </w:r>
    </w:p>
    <w:p w14:paraId="67B55C4D" w14:textId="77777777" w:rsidR="00B4111F" w:rsidRDefault="00B4111F" w:rsidP="00B4111F">
      <w:pPr>
        <w:pStyle w:val="PL"/>
        <w:rPr>
          <w:lang w:val="en-US"/>
        </w:rPr>
      </w:pPr>
      <w:r>
        <w:rPr>
          <w:lang w:val="en-US"/>
        </w:rPr>
        <w:t xml:space="preserve">        - HIGHEST: Highest accuracy.</w:t>
      </w:r>
    </w:p>
    <w:p w14:paraId="33A2DD86" w14:textId="77777777" w:rsidR="00B4111F" w:rsidRDefault="00B4111F" w:rsidP="00B4111F">
      <w:pPr>
        <w:pStyle w:val="PL"/>
        <w:rPr>
          <w:lang w:val="en-US"/>
        </w:rPr>
      </w:pPr>
    </w:p>
    <w:p w14:paraId="0A193892" w14:textId="77777777" w:rsidR="00B4111F" w:rsidRDefault="00B4111F" w:rsidP="00B4111F">
      <w:pPr>
        <w:pStyle w:val="PL"/>
        <w:rPr>
          <w:lang w:val="en-US"/>
        </w:rPr>
      </w:pPr>
      <w:r>
        <w:rPr>
          <w:lang w:val="en-US"/>
        </w:rPr>
        <w:t xml:space="preserve">    CongestionType:</w:t>
      </w:r>
    </w:p>
    <w:p w14:paraId="049BF92E" w14:textId="77777777" w:rsidR="00B4111F" w:rsidRDefault="00B4111F" w:rsidP="00B4111F">
      <w:pPr>
        <w:pStyle w:val="PL"/>
        <w:rPr>
          <w:lang w:val="en-US"/>
        </w:rPr>
      </w:pPr>
      <w:r>
        <w:rPr>
          <w:lang w:val="en-US"/>
        </w:rPr>
        <w:t xml:space="preserve">      anyOf:</w:t>
      </w:r>
    </w:p>
    <w:p w14:paraId="6EB31FC4" w14:textId="77777777" w:rsidR="00B4111F" w:rsidRDefault="00B4111F" w:rsidP="00B4111F">
      <w:pPr>
        <w:pStyle w:val="PL"/>
        <w:rPr>
          <w:lang w:val="en-US"/>
        </w:rPr>
      </w:pPr>
      <w:r>
        <w:rPr>
          <w:lang w:val="en-US"/>
        </w:rPr>
        <w:t xml:space="preserve">      - type: string</w:t>
      </w:r>
    </w:p>
    <w:p w14:paraId="68D69C09" w14:textId="77777777" w:rsidR="00B4111F" w:rsidRDefault="00B4111F" w:rsidP="00B4111F">
      <w:pPr>
        <w:pStyle w:val="PL"/>
        <w:rPr>
          <w:lang w:val="en-US"/>
        </w:rPr>
      </w:pPr>
      <w:r>
        <w:rPr>
          <w:lang w:val="en-US"/>
        </w:rPr>
        <w:t xml:space="preserve">        enum:</w:t>
      </w:r>
    </w:p>
    <w:p w14:paraId="0C2CEC99" w14:textId="77777777" w:rsidR="00B4111F" w:rsidRDefault="00B4111F" w:rsidP="00B4111F">
      <w:pPr>
        <w:pStyle w:val="PL"/>
        <w:rPr>
          <w:lang w:val="en-US"/>
        </w:rPr>
      </w:pPr>
      <w:r>
        <w:rPr>
          <w:lang w:val="en-US"/>
        </w:rPr>
        <w:t xml:space="preserve">          - USER_PLANE</w:t>
      </w:r>
    </w:p>
    <w:p w14:paraId="327D6F91" w14:textId="77777777" w:rsidR="00B4111F" w:rsidRDefault="00B4111F" w:rsidP="00B4111F">
      <w:pPr>
        <w:pStyle w:val="PL"/>
        <w:rPr>
          <w:lang w:val="en-US"/>
        </w:rPr>
      </w:pPr>
      <w:r>
        <w:rPr>
          <w:lang w:val="en-US"/>
        </w:rPr>
        <w:t xml:space="preserve">          - CONTROL_PLANE</w:t>
      </w:r>
    </w:p>
    <w:p w14:paraId="112DDA2E" w14:textId="77777777" w:rsidR="00B4111F" w:rsidRDefault="00B4111F" w:rsidP="00B4111F">
      <w:pPr>
        <w:pStyle w:val="PL"/>
        <w:rPr>
          <w:lang w:val="en-US"/>
        </w:rPr>
      </w:pPr>
      <w:r>
        <w:rPr>
          <w:lang w:val="en-US"/>
        </w:rPr>
        <w:t xml:space="preserve">          - USER_AND_CONTROL_PLANE</w:t>
      </w:r>
    </w:p>
    <w:p w14:paraId="2717DBA6" w14:textId="77777777" w:rsidR="00B4111F" w:rsidRDefault="00B4111F" w:rsidP="00B4111F">
      <w:pPr>
        <w:pStyle w:val="PL"/>
        <w:rPr>
          <w:lang w:val="en-US"/>
        </w:rPr>
      </w:pPr>
      <w:r>
        <w:rPr>
          <w:lang w:val="en-US"/>
        </w:rPr>
        <w:t xml:space="preserve">      - type: string</w:t>
      </w:r>
    </w:p>
    <w:p w14:paraId="595226FA" w14:textId="77777777" w:rsidR="00B4111F" w:rsidRDefault="00B4111F" w:rsidP="00B4111F">
      <w:pPr>
        <w:pStyle w:val="PL"/>
        <w:rPr>
          <w:lang w:val="en-US"/>
        </w:rPr>
      </w:pPr>
      <w:r>
        <w:rPr>
          <w:lang w:val="en-US"/>
        </w:rPr>
        <w:t xml:space="preserve">        description: &gt;</w:t>
      </w:r>
    </w:p>
    <w:p w14:paraId="3FAE1D16" w14:textId="77777777" w:rsidR="00B4111F" w:rsidRDefault="00B4111F" w:rsidP="00B4111F">
      <w:pPr>
        <w:pStyle w:val="PL"/>
        <w:rPr>
          <w:lang w:val="en-US"/>
        </w:rPr>
      </w:pPr>
      <w:r>
        <w:rPr>
          <w:lang w:val="en-US"/>
        </w:rPr>
        <w:t xml:space="preserve">          This string provides forward-compatibility with future</w:t>
      </w:r>
    </w:p>
    <w:p w14:paraId="159EADC9" w14:textId="77777777" w:rsidR="00B4111F" w:rsidRDefault="00B4111F" w:rsidP="00B4111F">
      <w:pPr>
        <w:pStyle w:val="PL"/>
        <w:rPr>
          <w:lang w:val="en-US"/>
        </w:rPr>
      </w:pPr>
      <w:r>
        <w:rPr>
          <w:lang w:val="en-US"/>
        </w:rPr>
        <w:t xml:space="preserve">          extensions to the enumeration but is not used to encode</w:t>
      </w:r>
    </w:p>
    <w:p w14:paraId="037DB4DE" w14:textId="77777777" w:rsidR="00B4111F" w:rsidRDefault="00B4111F" w:rsidP="00B4111F">
      <w:pPr>
        <w:pStyle w:val="PL"/>
        <w:rPr>
          <w:lang w:val="en-US"/>
        </w:rPr>
      </w:pPr>
      <w:r>
        <w:rPr>
          <w:lang w:val="en-US"/>
        </w:rPr>
        <w:t xml:space="preserve">          content defined in the present version of this API.</w:t>
      </w:r>
    </w:p>
    <w:p w14:paraId="089048A6" w14:textId="77777777" w:rsidR="00B4111F" w:rsidRDefault="00B4111F" w:rsidP="00B4111F">
      <w:pPr>
        <w:pStyle w:val="PL"/>
        <w:rPr>
          <w:lang w:val="en-US"/>
        </w:rPr>
      </w:pPr>
      <w:r>
        <w:rPr>
          <w:lang w:val="en-US"/>
        </w:rPr>
        <w:t xml:space="preserve">      description: |</w:t>
      </w:r>
    </w:p>
    <w:p w14:paraId="223FAAEC" w14:textId="77777777" w:rsidR="00B4111F" w:rsidRDefault="00B4111F" w:rsidP="00B4111F">
      <w:pPr>
        <w:pStyle w:val="PL"/>
        <w:rPr>
          <w:lang w:val="en-US"/>
        </w:rPr>
      </w:pPr>
      <w:r>
        <w:rPr>
          <w:lang w:val="en-US"/>
        </w:rPr>
        <w:t xml:space="preserve">        </w:t>
      </w:r>
      <w:r>
        <w:rPr>
          <w:lang w:eastAsia="zh-CN"/>
        </w:rPr>
        <w:t xml:space="preserve">Indicates the congestion analytics type.  </w:t>
      </w:r>
    </w:p>
    <w:p w14:paraId="7F8CF66C" w14:textId="77777777" w:rsidR="00B4111F" w:rsidRDefault="00B4111F" w:rsidP="00B4111F">
      <w:pPr>
        <w:pStyle w:val="PL"/>
        <w:rPr>
          <w:lang w:val="en-US"/>
        </w:rPr>
      </w:pPr>
      <w:r>
        <w:rPr>
          <w:lang w:val="en-US"/>
        </w:rPr>
        <w:t xml:space="preserve">        Possible values are:</w:t>
      </w:r>
    </w:p>
    <w:p w14:paraId="5DD69381" w14:textId="77777777" w:rsidR="00B4111F" w:rsidRDefault="00B4111F" w:rsidP="00B4111F">
      <w:pPr>
        <w:pStyle w:val="PL"/>
        <w:rPr>
          <w:lang w:val="en-US"/>
        </w:rPr>
      </w:pPr>
      <w:r>
        <w:rPr>
          <w:lang w:val="en-US"/>
        </w:rPr>
        <w:t xml:space="preserve">        - USER_PLANE: The congestion analytics type is User Plane.</w:t>
      </w:r>
    </w:p>
    <w:p w14:paraId="0BE5A8E3" w14:textId="77777777" w:rsidR="00B4111F" w:rsidRDefault="00B4111F" w:rsidP="00B4111F">
      <w:pPr>
        <w:pStyle w:val="PL"/>
        <w:rPr>
          <w:lang w:val="en-US"/>
        </w:rPr>
      </w:pPr>
      <w:r>
        <w:rPr>
          <w:lang w:val="en-US"/>
        </w:rPr>
        <w:t xml:space="preserve">        - CONTROL_PLANE: The congestion analytics type is Control Plane.</w:t>
      </w:r>
    </w:p>
    <w:p w14:paraId="048CCAF6" w14:textId="77777777" w:rsidR="00B4111F" w:rsidRDefault="00B4111F" w:rsidP="00B4111F">
      <w:pPr>
        <w:pStyle w:val="PL"/>
        <w:rPr>
          <w:lang w:val="en-US"/>
        </w:rPr>
      </w:pPr>
      <w:r>
        <w:rPr>
          <w:lang w:val="en-US"/>
        </w:rPr>
        <w:t xml:space="preserve">        - USER_AND_CONTROL_PLANE: The congestion analytics type is User Plane and Control Plane.</w:t>
      </w:r>
    </w:p>
    <w:p w14:paraId="2852DF37" w14:textId="77777777" w:rsidR="00B4111F" w:rsidRDefault="00B4111F" w:rsidP="00B4111F">
      <w:pPr>
        <w:pStyle w:val="PL"/>
        <w:rPr>
          <w:lang w:val="en-US"/>
        </w:rPr>
      </w:pPr>
    </w:p>
    <w:p w14:paraId="0E49FC07" w14:textId="77777777" w:rsidR="00B4111F" w:rsidRDefault="00B4111F" w:rsidP="00B4111F">
      <w:pPr>
        <w:pStyle w:val="PL"/>
        <w:rPr>
          <w:lang w:val="en-US"/>
        </w:rPr>
      </w:pPr>
      <w:r>
        <w:rPr>
          <w:lang w:val="en-US"/>
        </w:rPr>
        <w:t xml:space="preserve">    ExceptionId:</w:t>
      </w:r>
    </w:p>
    <w:p w14:paraId="4756511D" w14:textId="77777777" w:rsidR="00B4111F" w:rsidRDefault="00B4111F" w:rsidP="00B4111F">
      <w:pPr>
        <w:pStyle w:val="PL"/>
        <w:rPr>
          <w:lang w:val="en-US"/>
        </w:rPr>
      </w:pPr>
      <w:r>
        <w:rPr>
          <w:lang w:val="en-US"/>
        </w:rPr>
        <w:t xml:space="preserve">      anyOf:</w:t>
      </w:r>
    </w:p>
    <w:p w14:paraId="5572A4B1" w14:textId="77777777" w:rsidR="00B4111F" w:rsidRDefault="00B4111F" w:rsidP="00B4111F">
      <w:pPr>
        <w:pStyle w:val="PL"/>
        <w:rPr>
          <w:lang w:val="en-US"/>
        </w:rPr>
      </w:pPr>
      <w:r>
        <w:rPr>
          <w:lang w:val="en-US"/>
        </w:rPr>
        <w:t xml:space="preserve">      - type: string</w:t>
      </w:r>
    </w:p>
    <w:p w14:paraId="2A250E5E" w14:textId="77777777" w:rsidR="00B4111F" w:rsidRDefault="00B4111F" w:rsidP="00B4111F">
      <w:pPr>
        <w:pStyle w:val="PL"/>
        <w:rPr>
          <w:lang w:val="en-US"/>
        </w:rPr>
      </w:pPr>
      <w:r>
        <w:rPr>
          <w:lang w:val="en-US"/>
        </w:rPr>
        <w:t xml:space="preserve">        enum:</w:t>
      </w:r>
    </w:p>
    <w:p w14:paraId="6AA4ED7C" w14:textId="77777777" w:rsidR="00B4111F" w:rsidRDefault="00B4111F" w:rsidP="00B4111F">
      <w:pPr>
        <w:pStyle w:val="PL"/>
        <w:rPr>
          <w:lang w:val="en-US"/>
        </w:rPr>
      </w:pPr>
      <w:r>
        <w:rPr>
          <w:lang w:val="en-US"/>
        </w:rPr>
        <w:t xml:space="preserve">          - UNEXPECTED_UE_LOCATION</w:t>
      </w:r>
    </w:p>
    <w:p w14:paraId="543796DF" w14:textId="77777777" w:rsidR="00B4111F" w:rsidRDefault="00B4111F" w:rsidP="00B4111F">
      <w:pPr>
        <w:pStyle w:val="PL"/>
        <w:rPr>
          <w:lang w:val="en-US"/>
        </w:rPr>
      </w:pPr>
      <w:r>
        <w:rPr>
          <w:lang w:val="en-US"/>
        </w:rPr>
        <w:t xml:space="preserve">          - UNEXPECTED_LONG_LIVE_FLOW</w:t>
      </w:r>
    </w:p>
    <w:p w14:paraId="73A3C745" w14:textId="77777777" w:rsidR="00B4111F" w:rsidRDefault="00B4111F" w:rsidP="00B4111F">
      <w:pPr>
        <w:pStyle w:val="PL"/>
        <w:rPr>
          <w:lang w:val="en-US"/>
        </w:rPr>
      </w:pPr>
      <w:r>
        <w:rPr>
          <w:lang w:val="en-US"/>
        </w:rPr>
        <w:t xml:space="preserve">          - UNEXPECTED_LARGE_RATE_FLOW</w:t>
      </w:r>
    </w:p>
    <w:p w14:paraId="6D208F3C" w14:textId="77777777" w:rsidR="00B4111F" w:rsidRDefault="00B4111F" w:rsidP="00B4111F">
      <w:pPr>
        <w:pStyle w:val="PL"/>
        <w:rPr>
          <w:lang w:val="en-US"/>
        </w:rPr>
      </w:pPr>
      <w:r>
        <w:rPr>
          <w:lang w:val="en-US"/>
        </w:rPr>
        <w:t xml:space="preserve">          - UNEXPECTED_WAKEUP</w:t>
      </w:r>
    </w:p>
    <w:p w14:paraId="1523E3AA" w14:textId="77777777" w:rsidR="00B4111F" w:rsidRDefault="00B4111F" w:rsidP="00B4111F">
      <w:pPr>
        <w:pStyle w:val="PL"/>
        <w:rPr>
          <w:lang w:val="en-US"/>
        </w:rPr>
      </w:pPr>
      <w:r>
        <w:rPr>
          <w:lang w:val="en-US"/>
        </w:rPr>
        <w:t xml:space="preserve">          - SUSPICION_OF_DDOS_ATTACK</w:t>
      </w:r>
    </w:p>
    <w:p w14:paraId="1CE1B5C5" w14:textId="77777777" w:rsidR="00B4111F" w:rsidRDefault="00B4111F" w:rsidP="00B4111F">
      <w:pPr>
        <w:pStyle w:val="PL"/>
        <w:rPr>
          <w:lang w:val="en-US"/>
        </w:rPr>
      </w:pPr>
      <w:r>
        <w:rPr>
          <w:lang w:val="en-US"/>
        </w:rPr>
        <w:t xml:space="preserve">          - WRONG_DESTINATION_ADDRESS</w:t>
      </w:r>
    </w:p>
    <w:p w14:paraId="1A070536" w14:textId="77777777" w:rsidR="00B4111F" w:rsidRDefault="00B4111F" w:rsidP="00B4111F">
      <w:pPr>
        <w:pStyle w:val="PL"/>
        <w:rPr>
          <w:lang w:val="en-US"/>
        </w:rPr>
      </w:pPr>
      <w:r>
        <w:rPr>
          <w:lang w:val="en-US"/>
        </w:rPr>
        <w:t xml:space="preserve">          - TOO_FREQUENT_SERVICE_ACCESS</w:t>
      </w:r>
    </w:p>
    <w:p w14:paraId="1A5F9667" w14:textId="77777777" w:rsidR="00B4111F" w:rsidRDefault="00B4111F" w:rsidP="00B4111F">
      <w:pPr>
        <w:pStyle w:val="PL"/>
        <w:rPr>
          <w:lang w:val="en-US"/>
        </w:rPr>
      </w:pPr>
      <w:r>
        <w:rPr>
          <w:lang w:val="en-US"/>
        </w:rPr>
        <w:t xml:space="preserve">          - UNEXPECTED_RADIO_LINK_FAILURES</w:t>
      </w:r>
    </w:p>
    <w:p w14:paraId="6019A038" w14:textId="77777777" w:rsidR="00B4111F" w:rsidRDefault="00B4111F" w:rsidP="00B4111F">
      <w:pPr>
        <w:pStyle w:val="PL"/>
        <w:rPr>
          <w:lang w:val="en-US"/>
        </w:rPr>
      </w:pPr>
      <w:r>
        <w:rPr>
          <w:lang w:val="en-US"/>
        </w:rPr>
        <w:t xml:space="preserve">          - PING_PONG_ACROSS_CELLS</w:t>
      </w:r>
    </w:p>
    <w:p w14:paraId="52246407" w14:textId="77777777" w:rsidR="00B4111F" w:rsidRDefault="00B4111F" w:rsidP="00B4111F">
      <w:pPr>
        <w:pStyle w:val="PL"/>
        <w:rPr>
          <w:lang w:val="en-US"/>
        </w:rPr>
      </w:pPr>
      <w:r>
        <w:rPr>
          <w:lang w:val="en-US"/>
        </w:rPr>
        <w:t xml:space="preserve">      - type: string</w:t>
      </w:r>
    </w:p>
    <w:p w14:paraId="591E38A8" w14:textId="77777777" w:rsidR="00B4111F" w:rsidRDefault="00B4111F" w:rsidP="00B4111F">
      <w:pPr>
        <w:pStyle w:val="PL"/>
        <w:rPr>
          <w:lang w:val="en-US"/>
        </w:rPr>
      </w:pPr>
      <w:r>
        <w:rPr>
          <w:lang w:val="en-US"/>
        </w:rPr>
        <w:t xml:space="preserve">        description: &gt;</w:t>
      </w:r>
    </w:p>
    <w:p w14:paraId="7770763F" w14:textId="77777777" w:rsidR="00B4111F" w:rsidRDefault="00B4111F" w:rsidP="00B4111F">
      <w:pPr>
        <w:pStyle w:val="PL"/>
        <w:rPr>
          <w:lang w:val="en-US"/>
        </w:rPr>
      </w:pPr>
      <w:r>
        <w:rPr>
          <w:lang w:val="en-US"/>
        </w:rPr>
        <w:t xml:space="preserve">          This string provides forward-compatibility with future</w:t>
      </w:r>
    </w:p>
    <w:p w14:paraId="30753A56" w14:textId="77777777" w:rsidR="00B4111F" w:rsidRDefault="00B4111F" w:rsidP="00B4111F">
      <w:pPr>
        <w:pStyle w:val="PL"/>
        <w:rPr>
          <w:lang w:val="en-US"/>
        </w:rPr>
      </w:pPr>
      <w:r>
        <w:rPr>
          <w:lang w:val="en-US"/>
        </w:rPr>
        <w:t xml:space="preserve">          extensions to the enumeration but is not used to encode</w:t>
      </w:r>
    </w:p>
    <w:p w14:paraId="1C4BBB01" w14:textId="77777777" w:rsidR="00B4111F" w:rsidRDefault="00B4111F" w:rsidP="00B4111F">
      <w:pPr>
        <w:pStyle w:val="PL"/>
        <w:rPr>
          <w:lang w:val="en-US"/>
        </w:rPr>
      </w:pPr>
      <w:r>
        <w:rPr>
          <w:lang w:val="en-US"/>
        </w:rPr>
        <w:t xml:space="preserve">          content defined in the present version of this API.</w:t>
      </w:r>
    </w:p>
    <w:p w14:paraId="2051CCF6" w14:textId="77777777" w:rsidR="00B4111F" w:rsidRDefault="00B4111F" w:rsidP="00B4111F">
      <w:pPr>
        <w:pStyle w:val="PL"/>
        <w:rPr>
          <w:lang w:val="en-US"/>
        </w:rPr>
      </w:pPr>
      <w:r>
        <w:rPr>
          <w:lang w:val="en-US"/>
        </w:rPr>
        <w:t xml:space="preserve">      description: |</w:t>
      </w:r>
    </w:p>
    <w:p w14:paraId="7D30CAA9" w14:textId="77777777" w:rsidR="00B4111F" w:rsidRDefault="00B4111F" w:rsidP="00B4111F">
      <w:pPr>
        <w:pStyle w:val="PL"/>
        <w:rPr>
          <w:lang w:val="en-US"/>
        </w:rPr>
      </w:pPr>
      <w:r>
        <w:rPr>
          <w:lang w:val="en-US"/>
        </w:rPr>
        <w:t xml:space="preserve">        </w:t>
      </w:r>
      <w:r>
        <w:rPr>
          <w:lang w:eastAsia="zh-CN"/>
        </w:rPr>
        <w:t xml:space="preserve">Describes the Exception Id.  </w:t>
      </w:r>
    </w:p>
    <w:p w14:paraId="53DBB8AB" w14:textId="77777777" w:rsidR="00B4111F" w:rsidRDefault="00B4111F" w:rsidP="00B4111F">
      <w:pPr>
        <w:pStyle w:val="PL"/>
        <w:rPr>
          <w:lang w:val="en-US"/>
        </w:rPr>
      </w:pPr>
      <w:r>
        <w:rPr>
          <w:lang w:val="en-US"/>
        </w:rPr>
        <w:t xml:space="preserve">        Possible values are:</w:t>
      </w:r>
    </w:p>
    <w:p w14:paraId="2F485AF4" w14:textId="77777777" w:rsidR="00B4111F" w:rsidRDefault="00B4111F" w:rsidP="00B4111F">
      <w:pPr>
        <w:pStyle w:val="PL"/>
        <w:rPr>
          <w:lang w:val="en-US"/>
        </w:rPr>
      </w:pPr>
      <w:r>
        <w:rPr>
          <w:lang w:val="en-US"/>
        </w:rPr>
        <w:t xml:space="preserve">        - UNEXPECTED_UE_LOCATION: Unexpected UE location.</w:t>
      </w:r>
    </w:p>
    <w:p w14:paraId="05D60C86" w14:textId="77777777" w:rsidR="00B4111F" w:rsidRDefault="00B4111F" w:rsidP="00B4111F">
      <w:pPr>
        <w:pStyle w:val="PL"/>
        <w:rPr>
          <w:lang w:val="en-US"/>
        </w:rPr>
      </w:pPr>
      <w:r>
        <w:rPr>
          <w:lang w:val="en-US"/>
        </w:rPr>
        <w:t xml:space="preserve">        - UNEXPECTED_LONG_LIVE_FLOW: Unexpected long-live rate flows.</w:t>
      </w:r>
    </w:p>
    <w:p w14:paraId="7FAB27E6" w14:textId="77777777" w:rsidR="00B4111F" w:rsidRDefault="00B4111F" w:rsidP="00B4111F">
      <w:pPr>
        <w:pStyle w:val="PL"/>
        <w:rPr>
          <w:lang w:val="en-US"/>
        </w:rPr>
      </w:pPr>
      <w:r>
        <w:rPr>
          <w:lang w:val="en-US"/>
        </w:rPr>
        <w:t xml:space="preserve">        - UNEXPECTED_LARGE_RATE_FLOW: Unexpected large rate flows.</w:t>
      </w:r>
    </w:p>
    <w:p w14:paraId="64269DBC" w14:textId="77777777" w:rsidR="00B4111F" w:rsidRDefault="00B4111F" w:rsidP="00B4111F">
      <w:pPr>
        <w:pStyle w:val="PL"/>
        <w:rPr>
          <w:lang w:val="en-US"/>
        </w:rPr>
      </w:pPr>
      <w:r>
        <w:rPr>
          <w:lang w:val="en-US"/>
        </w:rPr>
        <w:t xml:space="preserve">        - UNEXPECTED_WAKEUP: Unexpected wakeup.</w:t>
      </w:r>
    </w:p>
    <w:p w14:paraId="387E26D0" w14:textId="77777777" w:rsidR="00B4111F" w:rsidRDefault="00B4111F" w:rsidP="00B4111F">
      <w:pPr>
        <w:pStyle w:val="PL"/>
        <w:rPr>
          <w:lang w:val="en-US"/>
        </w:rPr>
      </w:pPr>
      <w:r>
        <w:rPr>
          <w:lang w:val="en-US"/>
        </w:rPr>
        <w:t xml:space="preserve">        - SUSPICION_OF_DDOS_ATTACK: Suspicion of DDoS attack.</w:t>
      </w:r>
    </w:p>
    <w:p w14:paraId="5AA3DA85" w14:textId="77777777" w:rsidR="00B4111F" w:rsidRDefault="00B4111F" w:rsidP="00B4111F">
      <w:pPr>
        <w:pStyle w:val="PL"/>
        <w:rPr>
          <w:lang w:val="en-US"/>
        </w:rPr>
      </w:pPr>
      <w:r>
        <w:rPr>
          <w:lang w:val="en-US"/>
        </w:rPr>
        <w:t xml:space="preserve">        - WRONG_DESTINATION_ADDRESS: Wrong destination address.</w:t>
      </w:r>
    </w:p>
    <w:p w14:paraId="5B02FBCD" w14:textId="77777777" w:rsidR="00B4111F" w:rsidRDefault="00B4111F" w:rsidP="00B4111F">
      <w:pPr>
        <w:pStyle w:val="PL"/>
        <w:rPr>
          <w:lang w:val="en-US"/>
        </w:rPr>
      </w:pPr>
      <w:r>
        <w:rPr>
          <w:lang w:val="en-US"/>
        </w:rPr>
        <w:t xml:space="preserve">        - TOO_FREQUENT_SERVICE_ACCESS: Too frequent Service Access.</w:t>
      </w:r>
    </w:p>
    <w:p w14:paraId="1C82DF5C" w14:textId="77777777" w:rsidR="00B4111F" w:rsidRDefault="00B4111F" w:rsidP="00B4111F">
      <w:pPr>
        <w:pStyle w:val="PL"/>
        <w:rPr>
          <w:lang w:val="en-US"/>
        </w:rPr>
      </w:pPr>
      <w:r>
        <w:rPr>
          <w:lang w:val="en-US"/>
        </w:rPr>
        <w:t xml:space="preserve">        - UNEXPECTED_RADIO_LINK_FAILURES: Unexpected radio link failures.</w:t>
      </w:r>
    </w:p>
    <w:p w14:paraId="63BF97DF" w14:textId="77777777" w:rsidR="00B4111F" w:rsidRDefault="00B4111F" w:rsidP="00B4111F">
      <w:pPr>
        <w:pStyle w:val="PL"/>
        <w:rPr>
          <w:lang w:val="en-US"/>
        </w:rPr>
      </w:pPr>
      <w:r>
        <w:rPr>
          <w:lang w:val="en-US"/>
        </w:rPr>
        <w:t xml:space="preserve">        - PING_PONG_ACROSS_CELLS: Ping-ponging across neighbouring cells.</w:t>
      </w:r>
    </w:p>
    <w:p w14:paraId="483242D8" w14:textId="77777777" w:rsidR="00B4111F" w:rsidRDefault="00B4111F" w:rsidP="00B4111F">
      <w:pPr>
        <w:pStyle w:val="PL"/>
        <w:rPr>
          <w:lang w:val="en-US"/>
        </w:rPr>
      </w:pPr>
    </w:p>
    <w:p w14:paraId="4B3B2379" w14:textId="77777777" w:rsidR="00B4111F" w:rsidRDefault="00B4111F" w:rsidP="00B4111F">
      <w:pPr>
        <w:pStyle w:val="PL"/>
        <w:rPr>
          <w:lang w:val="en-US"/>
        </w:rPr>
      </w:pPr>
      <w:r>
        <w:rPr>
          <w:lang w:val="en-US"/>
        </w:rPr>
        <w:t xml:space="preserve">    ExceptionTrend:</w:t>
      </w:r>
    </w:p>
    <w:p w14:paraId="36CCABFA" w14:textId="77777777" w:rsidR="00B4111F" w:rsidRDefault="00B4111F" w:rsidP="00B4111F">
      <w:pPr>
        <w:pStyle w:val="PL"/>
        <w:rPr>
          <w:lang w:val="en-US"/>
        </w:rPr>
      </w:pPr>
      <w:r>
        <w:rPr>
          <w:lang w:val="en-US"/>
        </w:rPr>
        <w:t xml:space="preserve">      anyOf:</w:t>
      </w:r>
    </w:p>
    <w:p w14:paraId="64EE798C" w14:textId="77777777" w:rsidR="00B4111F" w:rsidRDefault="00B4111F" w:rsidP="00B4111F">
      <w:pPr>
        <w:pStyle w:val="PL"/>
        <w:rPr>
          <w:lang w:val="en-US"/>
        </w:rPr>
      </w:pPr>
      <w:r>
        <w:rPr>
          <w:lang w:val="en-US"/>
        </w:rPr>
        <w:t xml:space="preserve">      - type: string</w:t>
      </w:r>
    </w:p>
    <w:p w14:paraId="2BB9E6FF" w14:textId="77777777" w:rsidR="00B4111F" w:rsidRDefault="00B4111F" w:rsidP="00B4111F">
      <w:pPr>
        <w:pStyle w:val="PL"/>
        <w:rPr>
          <w:lang w:val="en-US"/>
        </w:rPr>
      </w:pPr>
      <w:r>
        <w:rPr>
          <w:lang w:val="en-US"/>
        </w:rPr>
        <w:t xml:space="preserve">        enum:</w:t>
      </w:r>
    </w:p>
    <w:p w14:paraId="15DF9723" w14:textId="77777777" w:rsidR="00B4111F" w:rsidRDefault="00B4111F" w:rsidP="00B4111F">
      <w:pPr>
        <w:pStyle w:val="PL"/>
        <w:rPr>
          <w:lang w:val="en-US"/>
        </w:rPr>
      </w:pPr>
      <w:r>
        <w:rPr>
          <w:lang w:val="en-US"/>
        </w:rPr>
        <w:t xml:space="preserve">          - UP</w:t>
      </w:r>
    </w:p>
    <w:p w14:paraId="3DB5CCAB" w14:textId="77777777" w:rsidR="00B4111F" w:rsidRDefault="00B4111F" w:rsidP="00B4111F">
      <w:pPr>
        <w:pStyle w:val="PL"/>
        <w:rPr>
          <w:lang w:val="en-US"/>
        </w:rPr>
      </w:pPr>
      <w:r>
        <w:rPr>
          <w:lang w:val="en-US"/>
        </w:rPr>
        <w:t xml:space="preserve">          - DOWN</w:t>
      </w:r>
    </w:p>
    <w:p w14:paraId="02798362" w14:textId="77777777" w:rsidR="00B4111F" w:rsidRDefault="00B4111F" w:rsidP="00B4111F">
      <w:pPr>
        <w:pStyle w:val="PL"/>
        <w:rPr>
          <w:lang w:val="en-US"/>
        </w:rPr>
      </w:pPr>
      <w:r>
        <w:rPr>
          <w:lang w:val="en-US"/>
        </w:rPr>
        <w:t xml:space="preserve">          - UNKNOW</w:t>
      </w:r>
    </w:p>
    <w:p w14:paraId="0AB1F01E" w14:textId="77777777" w:rsidR="00B4111F" w:rsidRDefault="00B4111F" w:rsidP="00B4111F">
      <w:pPr>
        <w:pStyle w:val="PL"/>
        <w:rPr>
          <w:lang w:val="en-US"/>
        </w:rPr>
      </w:pPr>
      <w:r>
        <w:rPr>
          <w:lang w:val="en-US"/>
        </w:rPr>
        <w:t xml:space="preserve">          - STABLE</w:t>
      </w:r>
    </w:p>
    <w:p w14:paraId="67555423" w14:textId="77777777" w:rsidR="00B4111F" w:rsidRDefault="00B4111F" w:rsidP="00B4111F">
      <w:pPr>
        <w:pStyle w:val="PL"/>
        <w:rPr>
          <w:lang w:val="en-US"/>
        </w:rPr>
      </w:pPr>
      <w:r>
        <w:rPr>
          <w:lang w:val="en-US"/>
        </w:rPr>
        <w:t xml:space="preserve">      - type: string</w:t>
      </w:r>
    </w:p>
    <w:p w14:paraId="4F89BE1D" w14:textId="77777777" w:rsidR="00B4111F" w:rsidRDefault="00B4111F" w:rsidP="00B4111F">
      <w:pPr>
        <w:pStyle w:val="PL"/>
        <w:rPr>
          <w:lang w:val="en-US"/>
        </w:rPr>
      </w:pPr>
      <w:r>
        <w:rPr>
          <w:lang w:val="en-US"/>
        </w:rPr>
        <w:t xml:space="preserve">        description: &gt;</w:t>
      </w:r>
    </w:p>
    <w:p w14:paraId="724F2F4E" w14:textId="77777777" w:rsidR="00B4111F" w:rsidRDefault="00B4111F" w:rsidP="00B4111F">
      <w:pPr>
        <w:pStyle w:val="PL"/>
        <w:rPr>
          <w:lang w:val="en-US"/>
        </w:rPr>
      </w:pPr>
      <w:r>
        <w:rPr>
          <w:lang w:val="en-US"/>
        </w:rPr>
        <w:t xml:space="preserve">          This string provides forward-compatibility with future</w:t>
      </w:r>
    </w:p>
    <w:p w14:paraId="62D6BC32" w14:textId="77777777" w:rsidR="00B4111F" w:rsidRDefault="00B4111F" w:rsidP="00B4111F">
      <w:pPr>
        <w:pStyle w:val="PL"/>
        <w:rPr>
          <w:lang w:val="en-US"/>
        </w:rPr>
      </w:pPr>
      <w:r>
        <w:rPr>
          <w:lang w:val="en-US"/>
        </w:rPr>
        <w:t xml:space="preserve">          extensions to the enumeration but is not used to encode</w:t>
      </w:r>
    </w:p>
    <w:p w14:paraId="62FEA38D" w14:textId="77777777" w:rsidR="00B4111F" w:rsidRDefault="00B4111F" w:rsidP="00B4111F">
      <w:pPr>
        <w:pStyle w:val="PL"/>
        <w:rPr>
          <w:lang w:val="en-US"/>
        </w:rPr>
      </w:pPr>
      <w:r>
        <w:rPr>
          <w:lang w:val="en-US"/>
        </w:rPr>
        <w:t xml:space="preserve">          content defined in the present version of this API.</w:t>
      </w:r>
    </w:p>
    <w:p w14:paraId="5DD54CCF" w14:textId="77777777" w:rsidR="00B4111F" w:rsidRDefault="00B4111F" w:rsidP="00B4111F">
      <w:pPr>
        <w:pStyle w:val="PL"/>
        <w:rPr>
          <w:lang w:val="en-US"/>
        </w:rPr>
      </w:pPr>
      <w:r>
        <w:rPr>
          <w:lang w:val="en-US"/>
        </w:rPr>
        <w:t xml:space="preserve">      description: |</w:t>
      </w:r>
    </w:p>
    <w:p w14:paraId="5AF09350" w14:textId="77777777" w:rsidR="00B4111F" w:rsidRDefault="00B4111F" w:rsidP="00B4111F">
      <w:pPr>
        <w:pStyle w:val="PL"/>
        <w:rPr>
          <w:lang w:val="en-US"/>
        </w:rPr>
      </w:pPr>
      <w:r>
        <w:rPr>
          <w:lang w:val="en-US"/>
        </w:rPr>
        <w:t xml:space="preserve">        </w:t>
      </w:r>
      <w:r>
        <w:rPr>
          <w:lang w:eastAsia="zh-CN"/>
        </w:rPr>
        <w:t xml:space="preserve">Represents the Exception Trend.  </w:t>
      </w:r>
    </w:p>
    <w:p w14:paraId="5A505667" w14:textId="77777777" w:rsidR="00B4111F" w:rsidRDefault="00B4111F" w:rsidP="00B4111F">
      <w:pPr>
        <w:pStyle w:val="PL"/>
        <w:rPr>
          <w:lang w:val="en-US"/>
        </w:rPr>
      </w:pPr>
      <w:r>
        <w:rPr>
          <w:lang w:val="en-US"/>
        </w:rPr>
        <w:t xml:space="preserve">        Possible values are:</w:t>
      </w:r>
    </w:p>
    <w:p w14:paraId="570F8E4D" w14:textId="77777777" w:rsidR="00B4111F" w:rsidRDefault="00B4111F" w:rsidP="00B4111F">
      <w:pPr>
        <w:pStyle w:val="PL"/>
        <w:rPr>
          <w:lang w:val="en-US"/>
        </w:rPr>
      </w:pPr>
      <w:r>
        <w:rPr>
          <w:lang w:val="en-US"/>
        </w:rPr>
        <w:t xml:space="preserve">        - UP: Up trend of the exception level.</w:t>
      </w:r>
    </w:p>
    <w:p w14:paraId="0AD2F47F" w14:textId="77777777" w:rsidR="00B4111F" w:rsidRDefault="00B4111F" w:rsidP="00B4111F">
      <w:pPr>
        <w:pStyle w:val="PL"/>
        <w:rPr>
          <w:lang w:val="en-US"/>
        </w:rPr>
      </w:pPr>
      <w:r>
        <w:rPr>
          <w:lang w:val="en-US"/>
        </w:rPr>
        <w:t xml:space="preserve">        - DOWN: Down trend of the exception level.</w:t>
      </w:r>
    </w:p>
    <w:p w14:paraId="59FA5B6A" w14:textId="77777777" w:rsidR="00B4111F" w:rsidRDefault="00B4111F" w:rsidP="00B4111F">
      <w:pPr>
        <w:pStyle w:val="PL"/>
        <w:rPr>
          <w:lang w:val="en-US"/>
        </w:rPr>
      </w:pPr>
      <w:r>
        <w:rPr>
          <w:lang w:val="en-US"/>
        </w:rPr>
        <w:t xml:space="preserve">        - UNKNOW: Unknown trend of the exception level.</w:t>
      </w:r>
    </w:p>
    <w:p w14:paraId="7491E2F2" w14:textId="77777777" w:rsidR="00B4111F" w:rsidRDefault="00B4111F" w:rsidP="00B4111F">
      <w:pPr>
        <w:pStyle w:val="PL"/>
        <w:rPr>
          <w:lang w:val="en-US"/>
        </w:rPr>
      </w:pPr>
      <w:r>
        <w:rPr>
          <w:lang w:val="en-US"/>
        </w:rPr>
        <w:t xml:space="preserve">        - STABLE: Stable trend of the exception level.</w:t>
      </w:r>
    </w:p>
    <w:p w14:paraId="1BBC5E45" w14:textId="77777777" w:rsidR="00B4111F" w:rsidRDefault="00B4111F" w:rsidP="00B4111F">
      <w:pPr>
        <w:pStyle w:val="PL"/>
        <w:rPr>
          <w:lang w:val="en-US"/>
        </w:rPr>
      </w:pPr>
    </w:p>
    <w:p w14:paraId="24793663" w14:textId="77777777" w:rsidR="00B4111F" w:rsidRDefault="00B4111F" w:rsidP="00B4111F">
      <w:pPr>
        <w:pStyle w:val="PL"/>
        <w:rPr>
          <w:lang w:val="en-US"/>
        </w:rPr>
      </w:pPr>
      <w:r>
        <w:rPr>
          <w:lang w:val="en-US"/>
        </w:rPr>
        <w:t xml:space="preserve">    TimeUnit:</w:t>
      </w:r>
    </w:p>
    <w:p w14:paraId="59284C14" w14:textId="77777777" w:rsidR="00B4111F" w:rsidRDefault="00B4111F" w:rsidP="00B4111F">
      <w:pPr>
        <w:pStyle w:val="PL"/>
        <w:rPr>
          <w:lang w:val="en-US"/>
        </w:rPr>
      </w:pPr>
      <w:r>
        <w:rPr>
          <w:lang w:val="en-US"/>
        </w:rPr>
        <w:t xml:space="preserve">      anyOf:</w:t>
      </w:r>
    </w:p>
    <w:p w14:paraId="79FB8C7B" w14:textId="77777777" w:rsidR="00B4111F" w:rsidRDefault="00B4111F" w:rsidP="00B4111F">
      <w:pPr>
        <w:pStyle w:val="PL"/>
        <w:rPr>
          <w:lang w:val="en-US"/>
        </w:rPr>
      </w:pPr>
      <w:r>
        <w:rPr>
          <w:lang w:val="en-US"/>
        </w:rPr>
        <w:t xml:space="preserve">      - type: string</w:t>
      </w:r>
    </w:p>
    <w:p w14:paraId="42493622" w14:textId="77777777" w:rsidR="00B4111F" w:rsidRDefault="00B4111F" w:rsidP="00B4111F">
      <w:pPr>
        <w:pStyle w:val="PL"/>
        <w:rPr>
          <w:lang w:val="en-US"/>
        </w:rPr>
      </w:pPr>
      <w:r>
        <w:rPr>
          <w:lang w:val="en-US"/>
        </w:rPr>
        <w:t xml:space="preserve">        enum:</w:t>
      </w:r>
    </w:p>
    <w:p w14:paraId="0DAE7C1D" w14:textId="77777777" w:rsidR="00B4111F" w:rsidRDefault="00B4111F" w:rsidP="00B4111F">
      <w:pPr>
        <w:pStyle w:val="PL"/>
        <w:rPr>
          <w:lang w:val="en-US"/>
        </w:rPr>
      </w:pPr>
      <w:r>
        <w:rPr>
          <w:lang w:val="en-US"/>
        </w:rPr>
        <w:t xml:space="preserve">          - MINUTE</w:t>
      </w:r>
    </w:p>
    <w:p w14:paraId="79DC1C21" w14:textId="77777777" w:rsidR="00B4111F" w:rsidRDefault="00B4111F" w:rsidP="00B4111F">
      <w:pPr>
        <w:pStyle w:val="PL"/>
        <w:rPr>
          <w:lang w:val="en-US"/>
        </w:rPr>
      </w:pPr>
      <w:r>
        <w:rPr>
          <w:lang w:val="en-US"/>
        </w:rPr>
        <w:t xml:space="preserve">          - HOUR</w:t>
      </w:r>
    </w:p>
    <w:p w14:paraId="0C3015A7" w14:textId="77777777" w:rsidR="00B4111F" w:rsidRDefault="00B4111F" w:rsidP="00B4111F">
      <w:pPr>
        <w:pStyle w:val="PL"/>
        <w:rPr>
          <w:lang w:val="en-US"/>
        </w:rPr>
      </w:pPr>
      <w:r>
        <w:rPr>
          <w:lang w:val="en-US"/>
        </w:rPr>
        <w:t xml:space="preserve">          - DAY</w:t>
      </w:r>
    </w:p>
    <w:p w14:paraId="2BBB5E4B" w14:textId="77777777" w:rsidR="00B4111F" w:rsidRDefault="00B4111F" w:rsidP="00B4111F">
      <w:pPr>
        <w:pStyle w:val="PL"/>
        <w:rPr>
          <w:lang w:val="en-US"/>
        </w:rPr>
      </w:pPr>
      <w:r>
        <w:rPr>
          <w:lang w:val="en-US"/>
        </w:rPr>
        <w:t xml:space="preserve">      - type: string</w:t>
      </w:r>
    </w:p>
    <w:p w14:paraId="4E1D26AE" w14:textId="77777777" w:rsidR="00B4111F" w:rsidRDefault="00B4111F" w:rsidP="00B4111F">
      <w:pPr>
        <w:pStyle w:val="PL"/>
        <w:rPr>
          <w:lang w:val="en-US"/>
        </w:rPr>
      </w:pPr>
      <w:r>
        <w:rPr>
          <w:lang w:val="en-US"/>
        </w:rPr>
        <w:t xml:space="preserve">        description: &gt;</w:t>
      </w:r>
    </w:p>
    <w:p w14:paraId="4F61CD55" w14:textId="77777777" w:rsidR="00B4111F" w:rsidRDefault="00B4111F" w:rsidP="00B4111F">
      <w:pPr>
        <w:pStyle w:val="PL"/>
        <w:rPr>
          <w:lang w:val="en-US"/>
        </w:rPr>
      </w:pPr>
      <w:r>
        <w:rPr>
          <w:lang w:val="en-US"/>
        </w:rPr>
        <w:t xml:space="preserve">          This string provides forward-compatibility with future</w:t>
      </w:r>
    </w:p>
    <w:p w14:paraId="760F13D6" w14:textId="77777777" w:rsidR="00B4111F" w:rsidRDefault="00B4111F" w:rsidP="00B4111F">
      <w:pPr>
        <w:pStyle w:val="PL"/>
        <w:rPr>
          <w:lang w:val="en-US"/>
        </w:rPr>
      </w:pPr>
      <w:r>
        <w:rPr>
          <w:lang w:val="en-US"/>
        </w:rPr>
        <w:t xml:space="preserve">          extensions to the enumeration but is not used to encode</w:t>
      </w:r>
    </w:p>
    <w:p w14:paraId="3B78F067" w14:textId="77777777" w:rsidR="00B4111F" w:rsidRDefault="00B4111F" w:rsidP="00B4111F">
      <w:pPr>
        <w:pStyle w:val="PL"/>
        <w:rPr>
          <w:lang w:val="en-US"/>
        </w:rPr>
      </w:pPr>
      <w:r>
        <w:rPr>
          <w:lang w:val="en-US"/>
        </w:rPr>
        <w:t xml:space="preserve">          content defined in the present version of this API.</w:t>
      </w:r>
    </w:p>
    <w:p w14:paraId="29AB7C68" w14:textId="77777777" w:rsidR="00B4111F" w:rsidRDefault="00B4111F" w:rsidP="00B4111F">
      <w:pPr>
        <w:pStyle w:val="PL"/>
        <w:rPr>
          <w:lang w:val="en-US"/>
        </w:rPr>
      </w:pPr>
      <w:r>
        <w:rPr>
          <w:lang w:val="en-US"/>
        </w:rPr>
        <w:t xml:space="preserve">      description: |</w:t>
      </w:r>
    </w:p>
    <w:p w14:paraId="32D06538" w14:textId="77777777" w:rsidR="00B4111F" w:rsidRDefault="00B4111F" w:rsidP="00B4111F">
      <w:pPr>
        <w:pStyle w:val="PL"/>
        <w:rPr>
          <w:lang w:val="en-US"/>
        </w:rPr>
      </w:pPr>
      <w:r>
        <w:rPr>
          <w:lang w:val="en-US"/>
        </w:rPr>
        <w:t xml:space="preserve">        </w:t>
      </w:r>
      <w:r>
        <w:rPr>
          <w:lang w:eastAsia="zh-CN"/>
        </w:rPr>
        <w:t xml:space="preserve">Represents the unit for the session active time.  </w:t>
      </w:r>
    </w:p>
    <w:p w14:paraId="7FC7DB19" w14:textId="77777777" w:rsidR="00B4111F" w:rsidRDefault="00B4111F" w:rsidP="00B4111F">
      <w:pPr>
        <w:pStyle w:val="PL"/>
        <w:rPr>
          <w:lang w:val="en-US"/>
        </w:rPr>
      </w:pPr>
      <w:r>
        <w:rPr>
          <w:lang w:val="en-US"/>
        </w:rPr>
        <w:t xml:space="preserve">        Possible values are:</w:t>
      </w:r>
    </w:p>
    <w:p w14:paraId="312D5268" w14:textId="77777777" w:rsidR="00B4111F" w:rsidRDefault="00B4111F" w:rsidP="00B4111F">
      <w:pPr>
        <w:pStyle w:val="PL"/>
        <w:rPr>
          <w:lang w:val="en-US"/>
        </w:rPr>
      </w:pPr>
      <w:r>
        <w:rPr>
          <w:lang w:val="en-US"/>
        </w:rPr>
        <w:t xml:space="preserve">        - MINUTE: Time unit is per minute.</w:t>
      </w:r>
    </w:p>
    <w:p w14:paraId="32BF313B" w14:textId="77777777" w:rsidR="00B4111F" w:rsidRDefault="00B4111F" w:rsidP="00B4111F">
      <w:pPr>
        <w:pStyle w:val="PL"/>
        <w:rPr>
          <w:lang w:val="en-US"/>
        </w:rPr>
      </w:pPr>
      <w:r>
        <w:rPr>
          <w:lang w:val="en-US"/>
        </w:rPr>
        <w:t xml:space="preserve">        - HOUR: Time unit is per hour.</w:t>
      </w:r>
    </w:p>
    <w:p w14:paraId="6BD068EA" w14:textId="77777777" w:rsidR="00B4111F" w:rsidRDefault="00B4111F" w:rsidP="00B4111F">
      <w:pPr>
        <w:pStyle w:val="PL"/>
        <w:rPr>
          <w:lang w:val="en-US"/>
        </w:rPr>
      </w:pPr>
      <w:r>
        <w:rPr>
          <w:lang w:val="en-US"/>
        </w:rPr>
        <w:t xml:space="preserve">        - DAY: Time unit is per day.</w:t>
      </w:r>
    </w:p>
    <w:p w14:paraId="3555D9F6" w14:textId="77777777" w:rsidR="00B4111F" w:rsidRDefault="00B4111F" w:rsidP="00B4111F">
      <w:pPr>
        <w:pStyle w:val="PL"/>
        <w:rPr>
          <w:lang w:val="en-US"/>
        </w:rPr>
      </w:pPr>
    </w:p>
    <w:p w14:paraId="39977D12" w14:textId="77777777" w:rsidR="00B4111F" w:rsidRDefault="00B4111F" w:rsidP="00B4111F">
      <w:pPr>
        <w:pStyle w:val="PL"/>
        <w:rPr>
          <w:lang w:val="en-US"/>
        </w:rPr>
      </w:pPr>
      <w:r>
        <w:rPr>
          <w:lang w:val="en-US"/>
        </w:rPr>
        <w:t xml:space="preserve">    NetworkPerfType:</w:t>
      </w:r>
    </w:p>
    <w:p w14:paraId="03A5F90E" w14:textId="77777777" w:rsidR="00B4111F" w:rsidRDefault="00B4111F" w:rsidP="00B4111F">
      <w:pPr>
        <w:pStyle w:val="PL"/>
        <w:rPr>
          <w:lang w:val="en-US"/>
        </w:rPr>
      </w:pPr>
      <w:r>
        <w:rPr>
          <w:lang w:val="en-US"/>
        </w:rPr>
        <w:t xml:space="preserve">      anyOf:</w:t>
      </w:r>
    </w:p>
    <w:p w14:paraId="11503594" w14:textId="77777777" w:rsidR="00B4111F" w:rsidRDefault="00B4111F" w:rsidP="00B4111F">
      <w:pPr>
        <w:pStyle w:val="PL"/>
        <w:rPr>
          <w:lang w:val="en-US"/>
        </w:rPr>
      </w:pPr>
      <w:r>
        <w:rPr>
          <w:lang w:val="en-US"/>
        </w:rPr>
        <w:t xml:space="preserve">      - type: string</w:t>
      </w:r>
    </w:p>
    <w:p w14:paraId="4D2417AD" w14:textId="77777777" w:rsidR="00B4111F" w:rsidRDefault="00B4111F" w:rsidP="00B4111F">
      <w:pPr>
        <w:pStyle w:val="PL"/>
        <w:rPr>
          <w:lang w:val="en-US"/>
        </w:rPr>
      </w:pPr>
      <w:r>
        <w:rPr>
          <w:lang w:val="en-US"/>
        </w:rPr>
        <w:t xml:space="preserve">        enum:</w:t>
      </w:r>
    </w:p>
    <w:p w14:paraId="7CAD286D" w14:textId="77777777" w:rsidR="00B4111F" w:rsidRDefault="00B4111F" w:rsidP="00B4111F">
      <w:pPr>
        <w:pStyle w:val="PL"/>
        <w:rPr>
          <w:lang w:val="en-US"/>
        </w:rPr>
      </w:pPr>
      <w:r>
        <w:rPr>
          <w:lang w:val="en-US"/>
        </w:rPr>
        <w:t xml:space="preserve">          - GNB_ACTIVE_RATIO</w:t>
      </w:r>
    </w:p>
    <w:p w14:paraId="19F4E2F9" w14:textId="77777777" w:rsidR="00B4111F" w:rsidRDefault="00B4111F" w:rsidP="00B4111F">
      <w:pPr>
        <w:pStyle w:val="PL"/>
        <w:rPr>
          <w:lang w:val="en-US"/>
        </w:rPr>
      </w:pPr>
      <w:r>
        <w:rPr>
          <w:lang w:val="en-US"/>
        </w:rPr>
        <w:t xml:space="preserve">          - GNB_COMPUTING_USAGE</w:t>
      </w:r>
    </w:p>
    <w:p w14:paraId="62B42A38" w14:textId="77777777" w:rsidR="00B4111F" w:rsidRDefault="00B4111F" w:rsidP="00B4111F">
      <w:pPr>
        <w:pStyle w:val="PL"/>
        <w:rPr>
          <w:lang w:val="en-US"/>
        </w:rPr>
      </w:pPr>
      <w:r>
        <w:rPr>
          <w:lang w:val="en-US"/>
        </w:rPr>
        <w:t xml:space="preserve">          - GNB_MEMORY_USAGE</w:t>
      </w:r>
    </w:p>
    <w:p w14:paraId="34C4964A" w14:textId="77777777" w:rsidR="00B4111F" w:rsidRDefault="00B4111F" w:rsidP="00B4111F">
      <w:pPr>
        <w:pStyle w:val="PL"/>
        <w:rPr>
          <w:lang w:val="en-US"/>
        </w:rPr>
      </w:pPr>
      <w:r>
        <w:rPr>
          <w:lang w:val="en-US"/>
        </w:rPr>
        <w:t xml:space="preserve">          - GNB_DISK_USAGE</w:t>
      </w:r>
    </w:p>
    <w:p w14:paraId="74C65698" w14:textId="77777777" w:rsidR="00B4111F" w:rsidRDefault="00B4111F" w:rsidP="00B4111F">
      <w:pPr>
        <w:pStyle w:val="PL"/>
        <w:rPr>
          <w:lang w:val="en-US"/>
        </w:rPr>
      </w:pPr>
      <w:r>
        <w:rPr>
          <w:lang w:val="en-US"/>
        </w:rPr>
        <w:t xml:space="preserve">          - </w:t>
      </w:r>
      <w:r>
        <w:t>GNB_RSC_USAGE_OVERALL_TRAFFIC</w:t>
      </w:r>
    </w:p>
    <w:p w14:paraId="77F4EA85" w14:textId="77777777" w:rsidR="00B4111F" w:rsidRDefault="00B4111F" w:rsidP="00B4111F">
      <w:pPr>
        <w:pStyle w:val="PL"/>
        <w:rPr>
          <w:lang w:val="en-US"/>
        </w:rPr>
      </w:pPr>
      <w:r>
        <w:rPr>
          <w:lang w:val="en-US"/>
        </w:rPr>
        <w:t xml:space="preserve">          - </w:t>
      </w:r>
      <w:r>
        <w:t>GNB_RSC_USAGE_GBR_TRAFFIC</w:t>
      </w:r>
    </w:p>
    <w:p w14:paraId="09D5E056" w14:textId="77777777" w:rsidR="00B4111F" w:rsidRDefault="00B4111F" w:rsidP="00B4111F">
      <w:pPr>
        <w:pStyle w:val="PL"/>
        <w:rPr>
          <w:lang w:val="en-US"/>
        </w:rPr>
      </w:pPr>
      <w:r>
        <w:rPr>
          <w:lang w:val="en-US"/>
        </w:rPr>
        <w:t xml:space="preserve">          - </w:t>
      </w:r>
      <w:r>
        <w:t>GNB_RSC_USAGE_DELAY_CRIT_GBR_TRAFFIC</w:t>
      </w:r>
    </w:p>
    <w:p w14:paraId="6D0C0BFF" w14:textId="77777777" w:rsidR="00B4111F" w:rsidRDefault="00B4111F" w:rsidP="00B4111F">
      <w:pPr>
        <w:pStyle w:val="PL"/>
        <w:rPr>
          <w:lang w:val="en-US"/>
        </w:rPr>
      </w:pPr>
      <w:r>
        <w:rPr>
          <w:lang w:val="en-US"/>
        </w:rPr>
        <w:t xml:space="preserve">          - NUM_OF_UE</w:t>
      </w:r>
    </w:p>
    <w:p w14:paraId="02351DCB" w14:textId="77777777" w:rsidR="00B4111F" w:rsidRDefault="00B4111F" w:rsidP="00B4111F">
      <w:pPr>
        <w:pStyle w:val="PL"/>
        <w:rPr>
          <w:lang w:val="en-US"/>
        </w:rPr>
      </w:pPr>
      <w:r>
        <w:rPr>
          <w:lang w:val="en-US"/>
        </w:rPr>
        <w:t xml:space="preserve">          - SESS_SUCC_RATIO</w:t>
      </w:r>
    </w:p>
    <w:p w14:paraId="4AC49471" w14:textId="77777777" w:rsidR="00B4111F" w:rsidRDefault="00B4111F" w:rsidP="00B4111F">
      <w:pPr>
        <w:pStyle w:val="PL"/>
        <w:rPr>
          <w:lang w:val="en-US"/>
        </w:rPr>
      </w:pPr>
      <w:r>
        <w:rPr>
          <w:lang w:val="en-US"/>
        </w:rPr>
        <w:t xml:space="preserve">          - HO_SUCC_RATIO</w:t>
      </w:r>
    </w:p>
    <w:p w14:paraId="727F8685" w14:textId="77777777" w:rsidR="00B4111F" w:rsidRDefault="00B4111F" w:rsidP="00B4111F">
      <w:pPr>
        <w:pStyle w:val="PL"/>
        <w:rPr>
          <w:lang w:val="en-US"/>
        </w:rPr>
      </w:pPr>
      <w:r>
        <w:rPr>
          <w:lang w:val="en-US"/>
        </w:rPr>
        <w:t xml:space="preserve">      - type: string</w:t>
      </w:r>
    </w:p>
    <w:p w14:paraId="21589A7F" w14:textId="77777777" w:rsidR="00B4111F" w:rsidRDefault="00B4111F" w:rsidP="00B4111F">
      <w:pPr>
        <w:pStyle w:val="PL"/>
        <w:rPr>
          <w:lang w:val="en-US"/>
        </w:rPr>
      </w:pPr>
      <w:r>
        <w:rPr>
          <w:lang w:val="en-US"/>
        </w:rPr>
        <w:t xml:space="preserve">        description: &gt;</w:t>
      </w:r>
    </w:p>
    <w:p w14:paraId="5F2BCF7A" w14:textId="77777777" w:rsidR="00B4111F" w:rsidRDefault="00B4111F" w:rsidP="00B4111F">
      <w:pPr>
        <w:pStyle w:val="PL"/>
        <w:rPr>
          <w:lang w:val="en-US"/>
        </w:rPr>
      </w:pPr>
      <w:r>
        <w:rPr>
          <w:lang w:val="en-US"/>
        </w:rPr>
        <w:t xml:space="preserve">          This string provides forward-compatibility with future</w:t>
      </w:r>
    </w:p>
    <w:p w14:paraId="2EC37741" w14:textId="77777777" w:rsidR="00B4111F" w:rsidRDefault="00B4111F" w:rsidP="00B4111F">
      <w:pPr>
        <w:pStyle w:val="PL"/>
        <w:rPr>
          <w:lang w:val="en-US"/>
        </w:rPr>
      </w:pPr>
      <w:r>
        <w:rPr>
          <w:lang w:val="en-US"/>
        </w:rPr>
        <w:t xml:space="preserve">          extensions to the enumeration but is not used to encode</w:t>
      </w:r>
    </w:p>
    <w:p w14:paraId="1BC2BCBA" w14:textId="77777777" w:rsidR="00B4111F" w:rsidRDefault="00B4111F" w:rsidP="00B4111F">
      <w:pPr>
        <w:pStyle w:val="PL"/>
        <w:rPr>
          <w:lang w:val="en-US"/>
        </w:rPr>
      </w:pPr>
      <w:r>
        <w:rPr>
          <w:lang w:val="en-US"/>
        </w:rPr>
        <w:t xml:space="preserve">          content defined in the present version of this API.</w:t>
      </w:r>
    </w:p>
    <w:p w14:paraId="18CEE352" w14:textId="77777777" w:rsidR="00B4111F" w:rsidRDefault="00B4111F" w:rsidP="00B4111F">
      <w:pPr>
        <w:pStyle w:val="PL"/>
        <w:rPr>
          <w:lang w:val="en-US"/>
        </w:rPr>
      </w:pPr>
      <w:r>
        <w:rPr>
          <w:lang w:val="en-US"/>
        </w:rPr>
        <w:t xml:space="preserve">      description: |</w:t>
      </w:r>
    </w:p>
    <w:p w14:paraId="53F379A9" w14:textId="77777777" w:rsidR="00B4111F" w:rsidRDefault="00B4111F" w:rsidP="00B4111F">
      <w:pPr>
        <w:pStyle w:val="PL"/>
        <w:rPr>
          <w:lang w:val="en-US"/>
        </w:rPr>
      </w:pPr>
      <w:r>
        <w:rPr>
          <w:lang w:val="en-US"/>
        </w:rPr>
        <w:t xml:space="preserve">        </w:t>
      </w:r>
      <w:r>
        <w:rPr>
          <w:lang w:eastAsia="zh-CN"/>
        </w:rPr>
        <w:t xml:space="preserve">Represents the network performance types.  </w:t>
      </w:r>
    </w:p>
    <w:p w14:paraId="3E8F1D10" w14:textId="77777777" w:rsidR="00B4111F" w:rsidRDefault="00B4111F" w:rsidP="00B4111F">
      <w:pPr>
        <w:pStyle w:val="PL"/>
        <w:rPr>
          <w:lang w:val="en-US"/>
        </w:rPr>
      </w:pPr>
      <w:r>
        <w:rPr>
          <w:lang w:val="en-US"/>
        </w:rPr>
        <w:t xml:space="preserve">        Possible values are:</w:t>
      </w:r>
    </w:p>
    <w:p w14:paraId="135AD265" w14:textId="77777777" w:rsidR="00B4111F" w:rsidRDefault="00B4111F" w:rsidP="00B4111F">
      <w:pPr>
        <w:pStyle w:val="PL"/>
        <w:rPr>
          <w:lang w:val="en-US"/>
        </w:rPr>
      </w:pPr>
      <w:r>
        <w:rPr>
          <w:lang w:val="en-US"/>
        </w:rPr>
        <w:t xml:space="preserve">        - GNB_ACTIVE_RATIO: Indicates that the network performance requirement is gNodeB active</w:t>
      </w:r>
    </w:p>
    <w:p w14:paraId="1E462F88" w14:textId="77777777" w:rsidR="00B4111F" w:rsidRDefault="00B4111F" w:rsidP="00B4111F">
      <w:pPr>
        <w:pStyle w:val="PL"/>
        <w:rPr>
          <w:lang w:val="en-US"/>
        </w:rPr>
      </w:pPr>
      <w:r>
        <w:rPr>
          <w:lang w:val="en-US"/>
        </w:rPr>
        <w:t xml:space="preserve">          (i.e. up and running) rate. Indicates the ratio of gNB active (i.e. up and running) number</w:t>
      </w:r>
    </w:p>
    <w:p w14:paraId="059A28C9" w14:textId="77777777" w:rsidR="00B4111F" w:rsidRDefault="00B4111F" w:rsidP="00B4111F">
      <w:pPr>
        <w:pStyle w:val="PL"/>
        <w:rPr>
          <w:lang w:val="en-US"/>
        </w:rPr>
      </w:pPr>
      <w:r>
        <w:rPr>
          <w:lang w:val="en-US"/>
        </w:rPr>
        <w:t xml:space="preserve">          to the total number of gNB.</w:t>
      </w:r>
    </w:p>
    <w:p w14:paraId="061B593A" w14:textId="77777777" w:rsidR="00B4111F" w:rsidRDefault="00B4111F" w:rsidP="00B4111F">
      <w:pPr>
        <w:pStyle w:val="PL"/>
        <w:rPr>
          <w:lang w:val="en-US"/>
        </w:rPr>
      </w:pPr>
      <w:r>
        <w:rPr>
          <w:lang w:val="en-US"/>
        </w:rPr>
        <w:t xml:space="preserve">        - GNB_COMPUTING_USAGE: Indicates gNodeB computing resource usage.</w:t>
      </w:r>
    </w:p>
    <w:p w14:paraId="623AAE01" w14:textId="77777777" w:rsidR="00B4111F" w:rsidRDefault="00B4111F" w:rsidP="00B4111F">
      <w:pPr>
        <w:pStyle w:val="PL"/>
        <w:rPr>
          <w:lang w:val="en-US"/>
        </w:rPr>
      </w:pPr>
      <w:r>
        <w:rPr>
          <w:lang w:val="en-US"/>
        </w:rPr>
        <w:t xml:space="preserve">        - GNB_MEMORY_USAGE: Indicates gNodeB memory usage.</w:t>
      </w:r>
    </w:p>
    <w:p w14:paraId="00325574" w14:textId="77777777" w:rsidR="00B4111F" w:rsidRDefault="00B4111F" w:rsidP="00B4111F">
      <w:pPr>
        <w:pStyle w:val="PL"/>
        <w:rPr>
          <w:lang w:val="en-US"/>
        </w:rPr>
      </w:pPr>
      <w:r>
        <w:rPr>
          <w:lang w:val="en-US"/>
        </w:rPr>
        <w:t xml:space="preserve">        - GNB_DISK_USAGE: Indicates gNodeB disk usage.</w:t>
      </w:r>
    </w:p>
    <w:p w14:paraId="2604E4A3" w14:textId="77777777" w:rsidR="00B4111F" w:rsidRDefault="00B4111F" w:rsidP="00B4111F">
      <w:pPr>
        <w:pStyle w:val="PL"/>
        <w:rPr>
          <w:lang w:val="en-US"/>
        </w:rPr>
      </w:pPr>
      <w:r>
        <w:rPr>
          <w:lang w:val="en-US"/>
        </w:rPr>
        <w:t xml:space="preserve">        - </w:t>
      </w:r>
      <w:r>
        <w:t>GNB_RSC_USAGE_OVERALL_TRAFFIC</w:t>
      </w:r>
      <w:r>
        <w:rPr>
          <w:lang w:val="en-US"/>
        </w:rPr>
        <w:t>:</w:t>
      </w:r>
      <w:r>
        <w:t xml:space="preserve"> The gNB resource usage.</w:t>
      </w:r>
    </w:p>
    <w:p w14:paraId="24C3FC1D" w14:textId="77777777" w:rsidR="00B4111F" w:rsidRDefault="00B4111F" w:rsidP="00B4111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DAB9D8F" w14:textId="77777777" w:rsidR="00B4111F" w:rsidRDefault="00B4111F" w:rsidP="00B4111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BC83332" w14:textId="77777777" w:rsidR="00B4111F" w:rsidRDefault="00B4111F" w:rsidP="00B4111F">
      <w:pPr>
        <w:pStyle w:val="PL"/>
        <w:rPr>
          <w:lang w:val="en-US"/>
        </w:rPr>
      </w:pPr>
      <w:r>
        <w:rPr>
          <w:lang w:val="en-US"/>
        </w:rPr>
        <w:t xml:space="preserve">          traffic.</w:t>
      </w:r>
    </w:p>
    <w:p w14:paraId="1A60BA24" w14:textId="77777777" w:rsidR="00B4111F" w:rsidRDefault="00B4111F" w:rsidP="00B4111F">
      <w:pPr>
        <w:pStyle w:val="PL"/>
        <w:rPr>
          <w:lang w:val="en-US"/>
        </w:rPr>
      </w:pPr>
      <w:r>
        <w:rPr>
          <w:lang w:val="en-US"/>
        </w:rPr>
        <w:t xml:space="preserve">        - NUM_OF_UE: Indicates number of UEs.</w:t>
      </w:r>
    </w:p>
    <w:p w14:paraId="0BD1BAAB" w14:textId="77777777" w:rsidR="00B4111F" w:rsidRDefault="00B4111F" w:rsidP="00B4111F">
      <w:pPr>
        <w:pStyle w:val="PL"/>
        <w:rPr>
          <w:lang w:val="en-US"/>
        </w:rPr>
      </w:pPr>
      <w:r>
        <w:rPr>
          <w:lang w:val="en-US"/>
        </w:rPr>
        <w:t xml:space="preserve">        - SESS_SUCC_RATIO: Indicates ratio of successful setup of PDU sessions to total PDU</w:t>
      </w:r>
    </w:p>
    <w:p w14:paraId="07F2DF75" w14:textId="77777777" w:rsidR="00B4111F" w:rsidRDefault="00B4111F" w:rsidP="00B4111F">
      <w:pPr>
        <w:pStyle w:val="PL"/>
        <w:rPr>
          <w:lang w:val="en-US"/>
        </w:rPr>
      </w:pPr>
      <w:r>
        <w:rPr>
          <w:lang w:val="en-US"/>
        </w:rPr>
        <w:t xml:space="preserve">          session setup attempts.</w:t>
      </w:r>
    </w:p>
    <w:p w14:paraId="0B733ADD" w14:textId="77777777" w:rsidR="00B4111F" w:rsidRDefault="00B4111F" w:rsidP="00B4111F">
      <w:pPr>
        <w:pStyle w:val="PL"/>
        <w:rPr>
          <w:lang w:val="en-US"/>
        </w:rPr>
      </w:pPr>
      <w:r>
        <w:rPr>
          <w:lang w:val="en-US"/>
        </w:rPr>
        <w:t xml:space="preserve">        - HO_SUCC_RATIO: Indicates Ratio of successful handovers to the total handover attempts.</w:t>
      </w:r>
    </w:p>
    <w:p w14:paraId="5EA5DBF8" w14:textId="77777777" w:rsidR="00B4111F" w:rsidRDefault="00B4111F" w:rsidP="00B4111F">
      <w:pPr>
        <w:pStyle w:val="PL"/>
        <w:rPr>
          <w:lang w:val="en-US"/>
        </w:rPr>
      </w:pPr>
    </w:p>
    <w:p w14:paraId="1BF48EF7" w14:textId="77777777" w:rsidR="00B4111F" w:rsidRDefault="00B4111F" w:rsidP="00B4111F">
      <w:pPr>
        <w:pStyle w:val="PL"/>
        <w:rPr>
          <w:lang w:val="en-US"/>
        </w:rPr>
      </w:pPr>
      <w:r>
        <w:rPr>
          <w:lang w:val="en-US"/>
        </w:rPr>
        <w:t xml:space="preserve">    ExpectedAnalyticsType:</w:t>
      </w:r>
    </w:p>
    <w:p w14:paraId="101D535B" w14:textId="77777777" w:rsidR="00B4111F" w:rsidRDefault="00B4111F" w:rsidP="00B4111F">
      <w:pPr>
        <w:pStyle w:val="PL"/>
        <w:rPr>
          <w:lang w:val="en-US"/>
        </w:rPr>
      </w:pPr>
      <w:r>
        <w:rPr>
          <w:lang w:val="en-US"/>
        </w:rPr>
        <w:t xml:space="preserve">      anyOf:</w:t>
      </w:r>
    </w:p>
    <w:p w14:paraId="50137152" w14:textId="77777777" w:rsidR="00B4111F" w:rsidRDefault="00B4111F" w:rsidP="00B4111F">
      <w:pPr>
        <w:pStyle w:val="PL"/>
        <w:rPr>
          <w:lang w:val="en-US"/>
        </w:rPr>
      </w:pPr>
      <w:r>
        <w:rPr>
          <w:lang w:val="en-US"/>
        </w:rPr>
        <w:t xml:space="preserve">      - type: string</w:t>
      </w:r>
    </w:p>
    <w:p w14:paraId="14EF3786" w14:textId="77777777" w:rsidR="00B4111F" w:rsidRDefault="00B4111F" w:rsidP="00B4111F">
      <w:pPr>
        <w:pStyle w:val="PL"/>
        <w:rPr>
          <w:lang w:val="en-US"/>
        </w:rPr>
      </w:pPr>
      <w:r>
        <w:rPr>
          <w:lang w:val="en-US"/>
        </w:rPr>
        <w:t xml:space="preserve">        enum:</w:t>
      </w:r>
    </w:p>
    <w:p w14:paraId="3831D643" w14:textId="77777777" w:rsidR="00B4111F" w:rsidRDefault="00B4111F" w:rsidP="00B4111F">
      <w:pPr>
        <w:pStyle w:val="PL"/>
        <w:rPr>
          <w:lang w:val="en-US"/>
        </w:rPr>
      </w:pPr>
      <w:r>
        <w:rPr>
          <w:lang w:val="en-US"/>
        </w:rPr>
        <w:t xml:space="preserve">          - MOBILITY</w:t>
      </w:r>
    </w:p>
    <w:p w14:paraId="6AF5A639" w14:textId="77777777" w:rsidR="00B4111F" w:rsidRDefault="00B4111F" w:rsidP="00B4111F">
      <w:pPr>
        <w:pStyle w:val="PL"/>
        <w:rPr>
          <w:lang w:val="en-US"/>
        </w:rPr>
      </w:pPr>
      <w:r>
        <w:rPr>
          <w:lang w:val="en-US"/>
        </w:rPr>
        <w:t xml:space="preserve">          - COMMUN</w:t>
      </w:r>
    </w:p>
    <w:p w14:paraId="6CF6C966" w14:textId="77777777" w:rsidR="00B4111F" w:rsidRDefault="00B4111F" w:rsidP="00B4111F">
      <w:pPr>
        <w:pStyle w:val="PL"/>
        <w:rPr>
          <w:lang w:val="en-US"/>
        </w:rPr>
      </w:pPr>
      <w:r>
        <w:rPr>
          <w:lang w:val="en-US"/>
        </w:rPr>
        <w:t xml:space="preserve">          - MOBILITY_AND_COMMUN</w:t>
      </w:r>
    </w:p>
    <w:p w14:paraId="52992F16" w14:textId="77777777" w:rsidR="00B4111F" w:rsidRDefault="00B4111F" w:rsidP="00B4111F">
      <w:pPr>
        <w:pStyle w:val="PL"/>
        <w:rPr>
          <w:lang w:val="en-US"/>
        </w:rPr>
      </w:pPr>
      <w:r>
        <w:rPr>
          <w:lang w:val="en-US"/>
        </w:rPr>
        <w:t xml:space="preserve">      - type: string</w:t>
      </w:r>
    </w:p>
    <w:p w14:paraId="59B04186" w14:textId="77777777" w:rsidR="00B4111F" w:rsidRDefault="00B4111F" w:rsidP="00B4111F">
      <w:pPr>
        <w:pStyle w:val="PL"/>
        <w:rPr>
          <w:lang w:val="en-US"/>
        </w:rPr>
      </w:pPr>
      <w:r>
        <w:rPr>
          <w:lang w:val="en-US"/>
        </w:rPr>
        <w:t xml:space="preserve">        description: &gt;</w:t>
      </w:r>
    </w:p>
    <w:p w14:paraId="59CE860C" w14:textId="77777777" w:rsidR="00B4111F" w:rsidRDefault="00B4111F" w:rsidP="00B4111F">
      <w:pPr>
        <w:pStyle w:val="PL"/>
        <w:rPr>
          <w:lang w:val="en-US"/>
        </w:rPr>
      </w:pPr>
      <w:r>
        <w:rPr>
          <w:lang w:val="en-US"/>
        </w:rPr>
        <w:t xml:space="preserve">          This string provides forward-compatibility with future</w:t>
      </w:r>
    </w:p>
    <w:p w14:paraId="62F9686D" w14:textId="77777777" w:rsidR="00B4111F" w:rsidRDefault="00B4111F" w:rsidP="00B4111F">
      <w:pPr>
        <w:pStyle w:val="PL"/>
        <w:rPr>
          <w:lang w:val="en-US"/>
        </w:rPr>
      </w:pPr>
      <w:r>
        <w:rPr>
          <w:lang w:val="en-US"/>
        </w:rPr>
        <w:t xml:space="preserve">          extensions to the enumeration but is not used to encode</w:t>
      </w:r>
    </w:p>
    <w:p w14:paraId="15281749" w14:textId="77777777" w:rsidR="00B4111F" w:rsidRDefault="00B4111F" w:rsidP="00B4111F">
      <w:pPr>
        <w:pStyle w:val="PL"/>
        <w:rPr>
          <w:lang w:val="en-US"/>
        </w:rPr>
      </w:pPr>
      <w:r>
        <w:rPr>
          <w:lang w:val="en-US"/>
        </w:rPr>
        <w:t xml:space="preserve">          content defined in the present version of this API.</w:t>
      </w:r>
    </w:p>
    <w:p w14:paraId="3E11FE65" w14:textId="77777777" w:rsidR="00B4111F" w:rsidRDefault="00B4111F" w:rsidP="00B4111F">
      <w:pPr>
        <w:pStyle w:val="PL"/>
        <w:rPr>
          <w:lang w:val="en-US"/>
        </w:rPr>
      </w:pPr>
      <w:r>
        <w:rPr>
          <w:lang w:val="en-US"/>
        </w:rPr>
        <w:t xml:space="preserve">      description: |</w:t>
      </w:r>
    </w:p>
    <w:p w14:paraId="53594F58" w14:textId="77777777" w:rsidR="00B4111F" w:rsidRDefault="00B4111F" w:rsidP="00B4111F">
      <w:pPr>
        <w:pStyle w:val="PL"/>
        <w:rPr>
          <w:lang w:val="en-US"/>
        </w:rPr>
      </w:pPr>
      <w:r>
        <w:rPr>
          <w:lang w:val="en-US"/>
        </w:rPr>
        <w:t xml:space="preserve">        </w:t>
      </w:r>
      <w:r>
        <w:rPr>
          <w:lang w:eastAsia="zh-CN"/>
        </w:rPr>
        <w:t xml:space="preserve">Represents the expected UE analytics type.  </w:t>
      </w:r>
    </w:p>
    <w:p w14:paraId="2445B6F7" w14:textId="77777777" w:rsidR="00B4111F" w:rsidRDefault="00B4111F" w:rsidP="00B4111F">
      <w:pPr>
        <w:pStyle w:val="PL"/>
        <w:rPr>
          <w:lang w:val="en-US"/>
        </w:rPr>
      </w:pPr>
      <w:r>
        <w:rPr>
          <w:lang w:val="en-US"/>
        </w:rPr>
        <w:t xml:space="preserve">        Possible values are:</w:t>
      </w:r>
    </w:p>
    <w:p w14:paraId="2188ECF6" w14:textId="77777777" w:rsidR="00B4111F" w:rsidRDefault="00B4111F" w:rsidP="00B4111F">
      <w:pPr>
        <w:pStyle w:val="PL"/>
        <w:rPr>
          <w:lang w:val="en-US"/>
        </w:rPr>
      </w:pPr>
      <w:r>
        <w:rPr>
          <w:lang w:val="en-US"/>
        </w:rPr>
        <w:t xml:space="preserve">        - MOBILITY: Mobility related abnormal behaviour analytics is expected by the consumer.</w:t>
      </w:r>
    </w:p>
    <w:p w14:paraId="1CF75AEF" w14:textId="77777777" w:rsidR="00B4111F" w:rsidRDefault="00B4111F" w:rsidP="00B4111F">
      <w:pPr>
        <w:pStyle w:val="PL"/>
        <w:rPr>
          <w:lang w:val="en-US"/>
        </w:rPr>
      </w:pPr>
      <w:r>
        <w:rPr>
          <w:lang w:val="en-US"/>
        </w:rPr>
        <w:t xml:space="preserve">        - COMMUN: Communication related abnormal behaviour analytics is expected by the consumer.</w:t>
      </w:r>
    </w:p>
    <w:p w14:paraId="586833D3" w14:textId="77777777" w:rsidR="00B4111F" w:rsidRDefault="00B4111F" w:rsidP="00B4111F">
      <w:pPr>
        <w:pStyle w:val="PL"/>
        <w:rPr>
          <w:lang w:val="en-US"/>
        </w:rPr>
      </w:pPr>
      <w:r>
        <w:rPr>
          <w:lang w:val="en-US"/>
        </w:rPr>
        <w:t xml:space="preserve">        - MOBILITY_AND_COMMUN: Both mobility and communication related abnormal behaviour analytics</w:t>
      </w:r>
    </w:p>
    <w:p w14:paraId="30991DEA" w14:textId="77777777" w:rsidR="00B4111F" w:rsidRDefault="00B4111F" w:rsidP="00B4111F">
      <w:pPr>
        <w:pStyle w:val="PL"/>
        <w:rPr>
          <w:lang w:val="en-US"/>
        </w:rPr>
      </w:pPr>
      <w:r>
        <w:rPr>
          <w:lang w:val="en-US"/>
        </w:rPr>
        <w:t xml:space="preserve">          is expected by the consumer.</w:t>
      </w:r>
    </w:p>
    <w:p w14:paraId="7D1D61F0" w14:textId="77777777" w:rsidR="00B4111F" w:rsidRDefault="00B4111F" w:rsidP="00B4111F">
      <w:pPr>
        <w:pStyle w:val="PL"/>
        <w:rPr>
          <w:lang w:val="en-US"/>
        </w:rPr>
      </w:pPr>
    </w:p>
    <w:p w14:paraId="6B431C69" w14:textId="77777777" w:rsidR="00B4111F" w:rsidRDefault="00B4111F" w:rsidP="00B4111F">
      <w:pPr>
        <w:pStyle w:val="PL"/>
        <w:rPr>
          <w:lang w:val="en-US"/>
        </w:rPr>
      </w:pPr>
      <w:r>
        <w:rPr>
          <w:lang w:val="en-US"/>
        </w:rPr>
        <w:t xml:space="preserve">    MatchingDirection:</w:t>
      </w:r>
    </w:p>
    <w:p w14:paraId="08A5DB76" w14:textId="77777777" w:rsidR="00B4111F" w:rsidRDefault="00B4111F" w:rsidP="00B4111F">
      <w:pPr>
        <w:pStyle w:val="PL"/>
        <w:rPr>
          <w:lang w:val="en-US"/>
        </w:rPr>
      </w:pPr>
      <w:r>
        <w:rPr>
          <w:lang w:val="en-US"/>
        </w:rPr>
        <w:t xml:space="preserve">      anyOf:</w:t>
      </w:r>
    </w:p>
    <w:p w14:paraId="5DE10652" w14:textId="77777777" w:rsidR="00B4111F" w:rsidRDefault="00B4111F" w:rsidP="00B4111F">
      <w:pPr>
        <w:pStyle w:val="PL"/>
        <w:rPr>
          <w:lang w:val="en-US"/>
        </w:rPr>
      </w:pPr>
      <w:r>
        <w:rPr>
          <w:lang w:val="en-US"/>
        </w:rPr>
        <w:t xml:space="preserve">      - type: string</w:t>
      </w:r>
    </w:p>
    <w:p w14:paraId="1CBC6A6F" w14:textId="77777777" w:rsidR="00B4111F" w:rsidRDefault="00B4111F" w:rsidP="00B4111F">
      <w:pPr>
        <w:pStyle w:val="PL"/>
        <w:rPr>
          <w:lang w:val="en-US"/>
        </w:rPr>
      </w:pPr>
      <w:r>
        <w:rPr>
          <w:lang w:val="en-US"/>
        </w:rPr>
        <w:t xml:space="preserve">        enum:</w:t>
      </w:r>
    </w:p>
    <w:p w14:paraId="034BD45B" w14:textId="77777777" w:rsidR="00B4111F" w:rsidRDefault="00B4111F" w:rsidP="00B4111F">
      <w:pPr>
        <w:pStyle w:val="PL"/>
        <w:rPr>
          <w:lang w:val="en-US"/>
        </w:rPr>
      </w:pPr>
      <w:r>
        <w:rPr>
          <w:lang w:val="en-US"/>
        </w:rPr>
        <w:t xml:space="preserve">          - ASCENDING</w:t>
      </w:r>
    </w:p>
    <w:p w14:paraId="0F1E6B19" w14:textId="77777777" w:rsidR="00B4111F" w:rsidRDefault="00B4111F" w:rsidP="00B4111F">
      <w:pPr>
        <w:pStyle w:val="PL"/>
        <w:rPr>
          <w:lang w:val="en-US"/>
        </w:rPr>
      </w:pPr>
      <w:r>
        <w:rPr>
          <w:lang w:val="en-US"/>
        </w:rPr>
        <w:t xml:space="preserve">          - DESCENDING</w:t>
      </w:r>
    </w:p>
    <w:p w14:paraId="1CFF4EDD" w14:textId="77777777" w:rsidR="00B4111F" w:rsidRDefault="00B4111F" w:rsidP="00B4111F">
      <w:pPr>
        <w:pStyle w:val="PL"/>
        <w:rPr>
          <w:lang w:val="en-US"/>
        </w:rPr>
      </w:pPr>
      <w:r>
        <w:rPr>
          <w:lang w:val="en-US"/>
        </w:rPr>
        <w:t xml:space="preserve">          - CROSSED</w:t>
      </w:r>
    </w:p>
    <w:p w14:paraId="09814849" w14:textId="77777777" w:rsidR="00B4111F" w:rsidRDefault="00B4111F" w:rsidP="00B4111F">
      <w:pPr>
        <w:pStyle w:val="PL"/>
        <w:rPr>
          <w:lang w:val="en-US"/>
        </w:rPr>
      </w:pPr>
      <w:r>
        <w:rPr>
          <w:lang w:val="en-US"/>
        </w:rPr>
        <w:t xml:space="preserve">      - type: string</w:t>
      </w:r>
    </w:p>
    <w:p w14:paraId="3FBEBD62" w14:textId="77777777" w:rsidR="00B4111F" w:rsidRDefault="00B4111F" w:rsidP="00B4111F">
      <w:pPr>
        <w:pStyle w:val="PL"/>
        <w:rPr>
          <w:lang w:val="en-US"/>
        </w:rPr>
      </w:pPr>
      <w:r>
        <w:rPr>
          <w:lang w:val="en-US"/>
        </w:rPr>
        <w:t xml:space="preserve">        description: &gt;</w:t>
      </w:r>
    </w:p>
    <w:p w14:paraId="13744088" w14:textId="77777777" w:rsidR="00B4111F" w:rsidRDefault="00B4111F" w:rsidP="00B4111F">
      <w:pPr>
        <w:pStyle w:val="PL"/>
        <w:rPr>
          <w:lang w:val="en-US"/>
        </w:rPr>
      </w:pPr>
      <w:r>
        <w:rPr>
          <w:lang w:val="en-US"/>
        </w:rPr>
        <w:t xml:space="preserve">          This string provides forward-compatibility with future</w:t>
      </w:r>
    </w:p>
    <w:p w14:paraId="6DDC5268" w14:textId="77777777" w:rsidR="00B4111F" w:rsidRDefault="00B4111F" w:rsidP="00B4111F">
      <w:pPr>
        <w:pStyle w:val="PL"/>
        <w:rPr>
          <w:lang w:val="en-US"/>
        </w:rPr>
      </w:pPr>
      <w:r>
        <w:rPr>
          <w:lang w:val="en-US"/>
        </w:rPr>
        <w:t xml:space="preserve">          extensions to the enumeration but is not used to encode</w:t>
      </w:r>
    </w:p>
    <w:p w14:paraId="3852580B" w14:textId="77777777" w:rsidR="00B4111F" w:rsidRDefault="00B4111F" w:rsidP="00B4111F">
      <w:pPr>
        <w:pStyle w:val="PL"/>
        <w:rPr>
          <w:lang w:val="en-US"/>
        </w:rPr>
      </w:pPr>
      <w:r>
        <w:rPr>
          <w:lang w:val="en-US"/>
        </w:rPr>
        <w:t xml:space="preserve">          content defined in the present version of this API.</w:t>
      </w:r>
    </w:p>
    <w:p w14:paraId="4A086600" w14:textId="77777777" w:rsidR="00B4111F" w:rsidRDefault="00B4111F" w:rsidP="00B4111F">
      <w:pPr>
        <w:pStyle w:val="PL"/>
        <w:rPr>
          <w:lang w:val="en-US"/>
        </w:rPr>
      </w:pPr>
      <w:r>
        <w:rPr>
          <w:lang w:val="en-US"/>
        </w:rPr>
        <w:t xml:space="preserve">      description: |</w:t>
      </w:r>
    </w:p>
    <w:p w14:paraId="3F3DFD32" w14:textId="77777777" w:rsidR="00B4111F" w:rsidRDefault="00B4111F" w:rsidP="00B4111F">
      <w:pPr>
        <w:pStyle w:val="PL"/>
        <w:rPr>
          <w:lang w:val="en-US"/>
        </w:rPr>
      </w:pPr>
      <w:r>
        <w:rPr>
          <w:lang w:val="en-US"/>
        </w:rPr>
        <w:t xml:space="preserve">        </w:t>
      </w:r>
      <w:r>
        <w:rPr>
          <w:lang w:eastAsia="zh-CN"/>
        </w:rPr>
        <w:t xml:space="preserve">Represents the matching direction when crossing a threshold.  </w:t>
      </w:r>
    </w:p>
    <w:p w14:paraId="48272FEB" w14:textId="77777777" w:rsidR="00B4111F" w:rsidRDefault="00B4111F" w:rsidP="00B4111F">
      <w:pPr>
        <w:pStyle w:val="PL"/>
        <w:rPr>
          <w:lang w:val="en-US"/>
        </w:rPr>
      </w:pPr>
      <w:r>
        <w:rPr>
          <w:lang w:val="en-US"/>
        </w:rPr>
        <w:t xml:space="preserve">        Possible values are:</w:t>
      </w:r>
    </w:p>
    <w:p w14:paraId="22663286" w14:textId="77777777" w:rsidR="00B4111F" w:rsidRDefault="00B4111F" w:rsidP="00B4111F">
      <w:pPr>
        <w:pStyle w:val="PL"/>
        <w:rPr>
          <w:lang w:val="en-US"/>
        </w:rPr>
      </w:pPr>
      <w:r>
        <w:rPr>
          <w:lang w:val="en-US"/>
        </w:rPr>
        <w:t xml:space="preserve">        - ASCENDING: Threshold is crossed in ascending direction.</w:t>
      </w:r>
    </w:p>
    <w:p w14:paraId="45AD0496" w14:textId="77777777" w:rsidR="00B4111F" w:rsidRDefault="00B4111F" w:rsidP="00B4111F">
      <w:pPr>
        <w:pStyle w:val="PL"/>
        <w:rPr>
          <w:lang w:val="en-US"/>
        </w:rPr>
      </w:pPr>
      <w:r>
        <w:rPr>
          <w:lang w:val="en-US"/>
        </w:rPr>
        <w:t xml:space="preserve">        - DESCENDING: Threshold is crossed in descending direction.</w:t>
      </w:r>
    </w:p>
    <w:p w14:paraId="1995DA64" w14:textId="77777777" w:rsidR="00B4111F" w:rsidRDefault="00B4111F" w:rsidP="00B4111F">
      <w:pPr>
        <w:pStyle w:val="PL"/>
        <w:rPr>
          <w:lang w:val="en-US"/>
        </w:rPr>
      </w:pPr>
      <w:r>
        <w:rPr>
          <w:lang w:val="en-US"/>
        </w:rPr>
        <w:t xml:space="preserve">        - CROSSED: Threshold is crossed either in ascending or descending direction.</w:t>
      </w:r>
    </w:p>
    <w:p w14:paraId="24E7F763" w14:textId="77777777" w:rsidR="00B4111F" w:rsidRDefault="00B4111F" w:rsidP="00B4111F">
      <w:pPr>
        <w:pStyle w:val="PL"/>
        <w:rPr>
          <w:lang w:val="en-US"/>
        </w:rPr>
      </w:pPr>
    </w:p>
    <w:p w14:paraId="720A4842"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F830E21"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1C1CF19"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332B404"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7B30F7A8"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099F220"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CEA8679"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C35A96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1B1696E" w14:textId="77777777" w:rsidR="00B4111F" w:rsidRPr="0042530E"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E266897"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2875B93"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DD0CD67"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E64A855"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69AB366"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7E126E6"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39E0D0A"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166F70C"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6206CF6"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500FEE5"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23F75D4"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798094C"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EA9AD29"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E64BDCE"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9D285B8"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C609D51"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17FEC1D"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391FD82"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22B7508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D98040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BDF965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4B96CBE3" w14:textId="77777777" w:rsidR="00B4111F" w:rsidRPr="0042530E"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318A64B"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3B07B7E"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47E4824" w14:textId="77777777" w:rsidR="00B4111F" w:rsidRDefault="00B4111F" w:rsidP="00B4111F">
      <w:pPr>
        <w:pStyle w:val="PL"/>
        <w:rPr>
          <w:lang w:val="en-US"/>
        </w:rPr>
      </w:pPr>
    </w:p>
    <w:p w14:paraId="2BA29633" w14:textId="77777777" w:rsidR="00B4111F" w:rsidRDefault="00B4111F" w:rsidP="00B4111F">
      <w:pPr>
        <w:pStyle w:val="PL"/>
        <w:rPr>
          <w:lang w:val="en-US"/>
        </w:rPr>
      </w:pPr>
      <w:r>
        <w:rPr>
          <w:lang w:val="en-US"/>
        </w:rPr>
        <w:t xml:space="preserve">    AnalyticsMetadata:</w:t>
      </w:r>
    </w:p>
    <w:p w14:paraId="1768E597" w14:textId="77777777" w:rsidR="00B4111F" w:rsidRDefault="00B4111F" w:rsidP="00B4111F">
      <w:pPr>
        <w:pStyle w:val="PL"/>
        <w:rPr>
          <w:lang w:val="en-US"/>
        </w:rPr>
      </w:pPr>
      <w:r>
        <w:rPr>
          <w:lang w:val="en-US"/>
        </w:rPr>
        <w:t xml:space="preserve">      anyOf:</w:t>
      </w:r>
    </w:p>
    <w:p w14:paraId="2E3C9B23" w14:textId="77777777" w:rsidR="00B4111F" w:rsidRDefault="00B4111F" w:rsidP="00B4111F">
      <w:pPr>
        <w:pStyle w:val="PL"/>
        <w:rPr>
          <w:lang w:val="en-US"/>
        </w:rPr>
      </w:pPr>
      <w:r>
        <w:rPr>
          <w:lang w:val="en-US"/>
        </w:rPr>
        <w:t xml:space="preserve">      - type: string</w:t>
      </w:r>
    </w:p>
    <w:p w14:paraId="661859EA" w14:textId="77777777" w:rsidR="00B4111F" w:rsidRDefault="00B4111F" w:rsidP="00B4111F">
      <w:pPr>
        <w:pStyle w:val="PL"/>
        <w:rPr>
          <w:lang w:val="en-US"/>
        </w:rPr>
      </w:pPr>
      <w:r>
        <w:rPr>
          <w:lang w:val="en-US"/>
        </w:rPr>
        <w:t xml:space="preserve">        enum:</w:t>
      </w:r>
    </w:p>
    <w:p w14:paraId="4F3E5BCB" w14:textId="77777777" w:rsidR="00B4111F" w:rsidRDefault="00B4111F" w:rsidP="00B4111F">
      <w:pPr>
        <w:pStyle w:val="PL"/>
        <w:rPr>
          <w:lang w:val="en-US"/>
        </w:rPr>
      </w:pPr>
      <w:r>
        <w:rPr>
          <w:lang w:val="en-US"/>
        </w:rPr>
        <w:t xml:space="preserve">          - NUM_OF_SAMPLES</w:t>
      </w:r>
    </w:p>
    <w:p w14:paraId="26546944" w14:textId="77777777" w:rsidR="00B4111F" w:rsidRDefault="00B4111F" w:rsidP="00B4111F">
      <w:pPr>
        <w:pStyle w:val="PL"/>
        <w:rPr>
          <w:lang w:val="en-US"/>
        </w:rPr>
      </w:pPr>
      <w:r>
        <w:rPr>
          <w:lang w:val="en-US"/>
        </w:rPr>
        <w:t xml:space="preserve">          - DATA_WINDOW</w:t>
      </w:r>
    </w:p>
    <w:p w14:paraId="0F572C79" w14:textId="77777777" w:rsidR="00B4111F" w:rsidRDefault="00B4111F" w:rsidP="00B4111F">
      <w:pPr>
        <w:pStyle w:val="PL"/>
        <w:rPr>
          <w:lang w:val="en-US"/>
        </w:rPr>
      </w:pPr>
      <w:r>
        <w:rPr>
          <w:lang w:val="en-US"/>
        </w:rPr>
        <w:t xml:space="preserve">          - DATA_STAT_PROPS</w:t>
      </w:r>
    </w:p>
    <w:p w14:paraId="1E51DE79" w14:textId="77777777" w:rsidR="00B4111F" w:rsidRDefault="00B4111F" w:rsidP="00B4111F">
      <w:pPr>
        <w:pStyle w:val="PL"/>
        <w:rPr>
          <w:lang w:val="en-US"/>
        </w:rPr>
      </w:pPr>
      <w:r>
        <w:rPr>
          <w:lang w:val="en-US"/>
        </w:rPr>
        <w:t xml:space="preserve">          - STRATEGY</w:t>
      </w:r>
    </w:p>
    <w:p w14:paraId="45D08A7E" w14:textId="77777777" w:rsidR="00B4111F" w:rsidRDefault="00B4111F" w:rsidP="00B4111F">
      <w:pPr>
        <w:pStyle w:val="PL"/>
        <w:rPr>
          <w:lang w:val="en-US"/>
        </w:rPr>
      </w:pPr>
      <w:r>
        <w:rPr>
          <w:lang w:val="en-US"/>
        </w:rPr>
        <w:t xml:space="preserve">          - ACCURACY</w:t>
      </w:r>
    </w:p>
    <w:p w14:paraId="6C5DE900" w14:textId="77777777" w:rsidR="00B4111F" w:rsidRDefault="00B4111F" w:rsidP="00B4111F">
      <w:pPr>
        <w:pStyle w:val="PL"/>
        <w:rPr>
          <w:lang w:val="en-US"/>
        </w:rPr>
      </w:pPr>
      <w:r>
        <w:rPr>
          <w:lang w:val="en-US"/>
        </w:rPr>
        <w:t xml:space="preserve">      - type: string</w:t>
      </w:r>
    </w:p>
    <w:p w14:paraId="69C08E0C" w14:textId="77777777" w:rsidR="00B4111F" w:rsidRDefault="00B4111F" w:rsidP="00B4111F">
      <w:pPr>
        <w:pStyle w:val="PL"/>
        <w:rPr>
          <w:lang w:val="en-US"/>
        </w:rPr>
      </w:pPr>
      <w:r>
        <w:rPr>
          <w:lang w:val="en-US"/>
        </w:rPr>
        <w:t xml:space="preserve">        description: &gt;</w:t>
      </w:r>
    </w:p>
    <w:p w14:paraId="1B1655AD" w14:textId="77777777" w:rsidR="00B4111F" w:rsidRDefault="00B4111F" w:rsidP="00B4111F">
      <w:pPr>
        <w:pStyle w:val="PL"/>
        <w:rPr>
          <w:lang w:val="en-US"/>
        </w:rPr>
      </w:pPr>
      <w:r>
        <w:rPr>
          <w:lang w:val="en-US"/>
        </w:rPr>
        <w:t xml:space="preserve">          This string provides forward-compatibility with future</w:t>
      </w:r>
    </w:p>
    <w:p w14:paraId="42E1963B" w14:textId="77777777" w:rsidR="00B4111F" w:rsidRDefault="00B4111F" w:rsidP="00B4111F">
      <w:pPr>
        <w:pStyle w:val="PL"/>
        <w:rPr>
          <w:lang w:val="en-US"/>
        </w:rPr>
      </w:pPr>
      <w:r>
        <w:rPr>
          <w:lang w:val="en-US"/>
        </w:rPr>
        <w:t xml:space="preserve">          extensions to the enumeration but is not used to encode</w:t>
      </w:r>
    </w:p>
    <w:p w14:paraId="634D1ABE" w14:textId="77777777" w:rsidR="00B4111F" w:rsidRDefault="00B4111F" w:rsidP="00B4111F">
      <w:pPr>
        <w:pStyle w:val="PL"/>
        <w:rPr>
          <w:lang w:val="en-US"/>
        </w:rPr>
      </w:pPr>
      <w:r>
        <w:rPr>
          <w:lang w:val="en-US"/>
        </w:rPr>
        <w:t xml:space="preserve">          content defined in the present version of this API.</w:t>
      </w:r>
    </w:p>
    <w:p w14:paraId="2007C58A" w14:textId="77777777" w:rsidR="00B4111F" w:rsidRDefault="00B4111F" w:rsidP="00B4111F">
      <w:pPr>
        <w:pStyle w:val="PL"/>
        <w:rPr>
          <w:lang w:val="en-US"/>
        </w:rPr>
      </w:pPr>
      <w:r>
        <w:rPr>
          <w:lang w:val="en-US"/>
        </w:rPr>
        <w:t xml:space="preserve">      description: |</w:t>
      </w:r>
    </w:p>
    <w:p w14:paraId="653202CB" w14:textId="77777777" w:rsidR="00B4111F" w:rsidRDefault="00B4111F" w:rsidP="00B4111F">
      <w:pPr>
        <w:pStyle w:val="PL"/>
        <w:rPr>
          <w:lang w:val="en-US"/>
        </w:rPr>
      </w:pPr>
      <w:r>
        <w:rPr>
          <w:lang w:val="en-US"/>
        </w:rPr>
        <w:t xml:space="preserve">        </w:t>
      </w:r>
      <w:r>
        <w:t xml:space="preserve">Represents the types of analytics metadata information that can be requested.  </w:t>
      </w:r>
    </w:p>
    <w:p w14:paraId="4AA20069" w14:textId="77777777" w:rsidR="00B4111F" w:rsidRDefault="00B4111F" w:rsidP="00B4111F">
      <w:pPr>
        <w:pStyle w:val="PL"/>
        <w:rPr>
          <w:lang w:val="en-US"/>
        </w:rPr>
      </w:pPr>
      <w:r>
        <w:rPr>
          <w:lang w:val="en-US"/>
        </w:rPr>
        <w:t xml:space="preserve">        Possible values are:</w:t>
      </w:r>
    </w:p>
    <w:p w14:paraId="43F68DBE" w14:textId="77777777" w:rsidR="00B4111F" w:rsidRDefault="00B4111F" w:rsidP="00B4111F">
      <w:pPr>
        <w:pStyle w:val="PL"/>
        <w:rPr>
          <w:lang w:val="en-US"/>
        </w:rPr>
      </w:pPr>
      <w:r>
        <w:rPr>
          <w:lang w:val="en-US"/>
        </w:rPr>
        <w:t xml:space="preserve">        - NUM_OF_SAMPLES: Number of data samples used for the generation of the output analytics.</w:t>
      </w:r>
    </w:p>
    <w:p w14:paraId="64A88471" w14:textId="77777777" w:rsidR="00B4111F" w:rsidRDefault="00B4111F" w:rsidP="00B4111F">
      <w:pPr>
        <w:pStyle w:val="PL"/>
        <w:rPr>
          <w:lang w:val="en-US"/>
        </w:rPr>
      </w:pPr>
      <w:r>
        <w:rPr>
          <w:lang w:val="en-US"/>
        </w:rPr>
        <w:t xml:space="preserve">        - DATA_WINDOW: Data time window of the data samples.</w:t>
      </w:r>
    </w:p>
    <w:p w14:paraId="2FEDDBC3" w14:textId="77777777" w:rsidR="00B4111F" w:rsidRDefault="00B4111F" w:rsidP="00B4111F">
      <w:pPr>
        <w:pStyle w:val="PL"/>
        <w:rPr>
          <w:lang w:val="en-US"/>
        </w:rPr>
      </w:pPr>
      <w:r>
        <w:rPr>
          <w:lang w:val="en-US"/>
        </w:rPr>
        <w:t xml:space="preserve">        - DATA_STAT_PROPS: Dataset statistical properties of the data used to generate the</w:t>
      </w:r>
    </w:p>
    <w:p w14:paraId="53149338" w14:textId="77777777" w:rsidR="00B4111F" w:rsidRDefault="00B4111F" w:rsidP="00B4111F">
      <w:pPr>
        <w:pStyle w:val="PL"/>
        <w:rPr>
          <w:lang w:val="en-US"/>
        </w:rPr>
      </w:pPr>
      <w:r>
        <w:rPr>
          <w:lang w:val="en-US"/>
        </w:rPr>
        <w:t xml:space="preserve">          analytics.</w:t>
      </w:r>
    </w:p>
    <w:p w14:paraId="57609AD7" w14:textId="77777777" w:rsidR="00B4111F" w:rsidRDefault="00B4111F" w:rsidP="00B4111F">
      <w:pPr>
        <w:pStyle w:val="PL"/>
        <w:rPr>
          <w:lang w:val="en-US"/>
        </w:rPr>
      </w:pPr>
      <w:r>
        <w:rPr>
          <w:lang w:val="en-US"/>
        </w:rPr>
        <w:t xml:space="preserve">        - STRATEGY: Output strategy used for the reporting of the analytics.</w:t>
      </w:r>
    </w:p>
    <w:p w14:paraId="30211F98" w14:textId="77777777" w:rsidR="00B4111F" w:rsidRDefault="00B4111F" w:rsidP="00B4111F">
      <w:pPr>
        <w:pStyle w:val="PL"/>
        <w:rPr>
          <w:lang w:val="en-US"/>
        </w:rPr>
      </w:pPr>
      <w:r>
        <w:rPr>
          <w:lang w:val="en-US"/>
        </w:rPr>
        <w:t xml:space="preserve">        - ACCURACY: Level of accuracy reached for the analytics.</w:t>
      </w:r>
    </w:p>
    <w:p w14:paraId="01C5DCDE" w14:textId="77777777" w:rsidR="00B4111F" w:rsidRDefault="00B4111F" w:rsidP="00B4111F">
      <w:pPr>
        <w:pStyle w:val="PL"/>
        <w:rPr>
          <w:lang w:val="en-US"/>
        </w:rPr>
      </w:pPr>
    </w:p>
    <w:p w14:paraId="1EB6F18A" w14:textId="77777777" w:rsidR="00B4111F" w:rsidRDefault="00B4111F" w:rsidP="00B4111F">
      <w:pPr>
        <w:pStyle w:val="PL"/>
        <w:rPr>
          <w:lang w:val="en-US"/>
        </w:rPr>
      </w:pPr>
      <w:r>
        <w:rPr>
          <w:lang w:val="en-US"/>
        </w:rPr>
        <w:t xml:space="preserve">    DatasetStatisticalProperty:</w:t>
      </w:r>
    </w:p>
    <w:p w14:paraId="6B5CFA26" w14:textId="77777777" w:rsidR="00B4111F" w:rsidRDefault="00B4111F" w:rsidP="00B4111F">
      <w:pPr>
        <w:pStyle w:val="PL"/>
        <w:rPr>
          <w:lang w:val="en-US"/>
        </w:rPr>
      </w:pPr>
      <w:r>
        <w:rPr>
          <w:lang w:val="en-US"/>
        </w:rPr>
        <w:t xml:space="preserve">      anyOf:</w:t>
      </w:r>
    </w:p>
    <w:p w14:paraId="68F56B6E" w14:textId="77777777" w:rsidR="00B4111F" w:rsidRDefault="00B4111F" w:rsidP="00B4111F">
      <w:pPr>
        <w:pStyle w:val="PL"/>
        <w:rPr>
          <w:lang w:val="en-US"/>
        </w:rPr>
      </w:pPr>
      <w:r>
        <w:rPr>
          <w:lang w:val="en-US"/>
        </w:rPr>
        <w:t xml:space="preserve">      - type: string</w:t>
      </w:r>
    </w:p>
    <w:p w14:paraId="2A273CE5" w14:textId="77777777" w:rsidR="00B4111F" w:rsidRDefault="00B4111F" w:rsidP="00B4111F">
      <w:pPr>
        <w:pStyle w:val="PL"/>
        <w:rPr>
          <w:lang w:val="en-US"/>
        </w:rPr>
      </w:pPr>
      <w:r>
        <w:rPr>
          <w:lang w:val="en-US"/>
        </w:rPr>
        <w:t xml:space="preserve">        enum:</w:t>
      </w:r>
    </w:p>
    <w:p w14:paraId="3E57E02D" w14:textId="77777777" w:rsidR="00B4111F" w:rsidRDefault="00B4111F" w:rsidP="00B4111F">
      <w:pPr>
        <w:pStyle w:val="PL"/>
        <w:rPr>
          <w:lang w:val="en-US"/>
        </w:rPr>
      </w:pPr>
      <w:r>
        <w:rPr>
          <w:lang w:val="en-US"/>
        </w:rPr>
        <w:t xml:space="preserve">          - UNIFORM_DIST_DATA</w:t>
      </w:r>
    </w:p>
    <w:p w14:paraId="4C400706" w14:textId="77777777" w:rsidR="00B4111F" w:rsidRDefault="00B4111F" w:rsidP="00B4111F">
      <w:pPr>
        <w:pStyle w:val="PL"/>
        <w:rPr>
          <w:lang w:val="en-US"/>
        </w:rPr>
      </w:pPr>
      <w:r>
        <w:rPr>
          <w:lang w:val="en-US"/>
        </w:rPr>
        <w:t xml:space="preserve">          - NO_OUTLIERS</w:t>
      </w:r>
    </w:p>
    <w:p w14:paraId="4F5A4181" w14:textId="77777777" w:rsidR="00B4111F" w:rsidRDefault="00B4111F" w:rsidP="00B4111F">
      <w:pPr>
        <w:pStyle w:val="PL"/>
        <w:rPr>
          <w:lang w:val="en-US"/>
        </w:rPr>
      </w:pPr>
      <w:r>
        <w:rPr>
          <w:lang w:val="en-US"/>
        </w:rPr>
        <w:t xml:space="preserve">      - type: string</w:t>
      </w:r>
    </w:p>
    <w:p w14:paraId="548FC0E9" w14:textId="77777777" w:rsidR="00B4111F" w:rsidRDefault="00B4111F" w:rsidP="00B4111F">
      <w:pPr>
        <w:pStyle w:val="PL"/>
        <w:rPr>
          <w:lang w:val="en-US"/>
        </w:rPr>
      </w:pPr>
      <w:r>
        <w:rPr>
          <w:lang w:val="en-US"/>
        </w:rPr>
        <w:t xml:space="preserve">        description: &gt;</w:t>
      </w:r>
    </w:p>
    <w:p w14:paraId="29E89CB0" w14:textId="77777777" w:rsidR="00B4111F" w:rsidRDefault="00B4111F" w:rsidP="00B4111F">
      <w:pPr>
        <w:pStyle w:val="PL"/>
        <w:rPr>
          <w:lang w:val="en-US"/>
        </w:rPr>
      </w:pPr>
      <w:r>
        <w:rPr>
          <w:lang w:val="en-US"/>
        </w:rPr>
        <w:t xml:space="preserve">          This string provides forward-compatibility with future</w:t>
      </w:r>
    </w:p>
    <w:p w14:paraId="5BCFD0F2" w14:textId="77777777" w:rsidR="00B4111F" w:rsidRDefault="00B4111F" w:rsidP="00B4111F">
      <w:pPr>
        <w:pStyle w:val="PL"/>
        <w:rPr>
          <w:lang w:val="en-US"/>
        </w:rPr>
      </w:pPr>
      <w:r>
        <w:rPr>
          <w:lang w:val="en-US"/>
        </w:rPr>
        <w:t xml:space="preserve">          extensions to the enumeration but is not used to encode</w:t>
      </w:r>
    </w:p>
    <w:p w14:paraId="4E8FB8EB" w14:textId="77777777" w:rsidR="00B4111F" w:rsidRDefault="00B4111F" w:rsidP="00B4111F">
      <w:pPr>
        <w:pStyle w:val="PL"/>
        <w:rPr>
          <w:lang w:val="en-US"/>
        </w:rPr>
      </w:pPr>
      <w:r>
        <w:rPr>
          <w:lang w:val="en-US"/>
        </w:rPr>
        <w:t xml:space="preserve">          content defined in the present version of this API.</w:t>
      </w:r>
    </w:p>
    <w:p w14:paraId="7AB5E383" w14:textId="77777777" w:rsidR="00B4111F" w:rsidRDefault="00B4111F" w:rsidP="00B4111F">
      <w:pPr>
        <w:pStyle w:val="PL"/>
        <w:rPr>
          <w:lang w:val="en-US"/>
        </w:rPr>
      </w:pPr>
      <w:r>
        <w:rPr>
          <w:lang w:val="en-US"/>
        </w:rPr>
        <w:t xml:space="preserve">      description: |</w:t>
      </w:r>
    </w:p>
    <w:p w14:paraId="2EE6181F" w14:textId="77777777" w:rsidR="00B4111F" w:rsidRDefault="00B4111F" w:rsidP="00B4111F">
      <w:pPr>
        <w:pStyle w:val="PL"/>
        <w:rPr>
          <w:lang w:val="en-US"/>
        </w:rPr>
      </w:pPr>
      <w:r>
        <w:rPr>
          <w:lang w:val="en-US"/>
        </w:rPr>
        <w:t xml:space="preserve">        Represents the </w:t>
      </w:r>
      <w:r>
        <w:rPr>
          <w:lang w:eastAsia="ko-KR"/>
        </w:rPr>
        <w:t xml:space="preserve">dataset statistical properties.  </w:t>
      </w:r>
    </w:p>
    <w:p w14:paraId="4C3816BB" w14:textId="77777777" w:rsidR="00B4111F" w:rsidRDefault="00B4111F" w:rsidP="00B4111F">
      <w:pPr>
        <w:pStyle w:val="PL"/>
        <w:rPr>
          <w:lang w:val="en-US"/>
        </w:rPr>
      </w:pPr>
      <w:r>
        <w:rPr>
          <w:lang w:val="en-US"/>
        </w:rPr>
        <w:t xml:space="preserve">        Possible values are:</w:t>
      </w:r>
    </w:p>
    <w:p w14:paraId="1ECCE9FD" w14:textId="77777777" w:rsidR="00B4111F" w:rsidRDefault="00B4111F" w:rsidP="00B4111F">
      <w:pPr>
        <w:pStyle w:val="PL"/>
        <w:rPr>
          <w:lang w:val="en-US"/>
        </w:rPr>
      </w:pPr>
      <w:r>
        <w:rPr>
          <w:lang w:val="en-US"/>
        </w:rPr>
        <w:t xml:space="preserve">        - UNIFORM_DIST_DATA: Indicates the use of data samples that are uniformly distributed</w:t>
      </w:r>
    </w:p>
    <w:p w14:paraId="36395186" w14:textId="77777777" w:rsidR="00B4111F" w:rsidRDefault="00B4111F" w:rsidP="00B4111F">
      <w:pPr>
        <w:pStyle w:val="PL"/>
        <w:rPr>
          <w:lang w:val="en-US"/>
        </w:rPr>
      </w:pPr>
      <w:r>
        <w:rPr>
          <w:lang w:val="en-US"/>
        </w:rPr>
        <w:t xml:space="preserve">          according to the different aspects of the requested analytics.</w:t>
      </w:r>
    </w:p>
    <w:p w14:paraId="4FF94783" w14:textId="77777777" w:rsidR="00B4111F" w:rsidRDefault="00B4111F" w:rsidP="00B4111F">
      <w:pPr>
        <w:pStyle w:val="PL"/>
        <w:rPr>
          <w:lang w:val="en-US"/>
        </w:rPr>
      </w:pPr>
      <w:r>
        <w:rPr>
          <w:lang w:val="en-US"/>
        </w:rPr>
        <w:t xml:space="preserve">        - NO_OUTLIERS: Indicates that the data samples shall disregard data samples that are at</w:t>
      </w:r>
    </w:p>
    <w:p w14:paraId="29395185" w14:textId="77777777" w:rsidR="00B4111F" w:rsidRDefault="00B4111F" w:rsidP="00B4111F">
      <w:pPr>
        <w:pStyle w:val="PL"/>
        <w:rPr>
          <w:lang w:val="en-US"/>
        </w:rPr>
      </w:pPr>
      <w:r>
        <w:rPr>
          <w:lang w:val="en-US"/>
        </w:rPr>
        <w:t xml:space="preserve">          the extreme boundaries of the value range.</w:t>
      </w:r>
    </w:p>
    <w:p w14:paraId="16F9287F" w14:textId="77777777" w:rsidR="00B4111F" w:rsidRDefault="00B4111F" w:rsidP="00B4111F">
      <w:pPr>
        <w:pStyle w:val="PL"/>
        <w:rPr>
          <w:lang w:val="en-US"/>
        </w:rPr>
      </w:pPr>
    </w:p>
    <w:p w14:paraId="6F93470E" w14:textId="77777777" w:rsidR="00B4111F" w:rsidRDefault="00B4111F" w:rsidP="00B4111F">
      <w:pPr>
        <w:pStyle w:val="PL"/>
        <w:rPr>
          <w:lang w:val="en-US"/>
        </w:rPr>
      </w:pPr>
      <w:r>
        <w:rPr>
          <w:lang w:val="en-US"/>
        </w:rPr>
        <w:t xml:space="preserve">    OutputStrategy:</w:t>
      </w:r>
    </w:p>
    <w:p w14:paraId="0019E9C3" w14:textId="77777777" w:rsidR="00B4111F" w:rsidRDefault="00B4111F" w:rsidP="00B4111F">
      <w:pPr>
        <w:pStyle w:val="PL"/>
        <w:rPr>
          <w:lang w:val="en-US"/>
        </w:rPr>
      </w:pPr>
      <w:r>
        <w:rPr>
          <w:lang w:val="en-US"/>
        </w:rPr>
        <w:t xml:space="preserve">      anyOf:</w:t>
      </w:r>
    </w:p>
    <w:p w14:paraId="7D29931C" w14:textId="77777777" w:rsidR="00B4111F" w:rsidRDefault="00B4111F" w:rsidP="00B4111F">
      <w:pPr>
        <w:pStyle w:val="PL"/>
        <w:rPr>
          <w:lang w:val="en-US"/>
        </w:rPr>
      </w:pPr>
      <w:r>
        <w:rPr>
          <w:lang w:val="en-US"/>
        </w:rPr>
        <w:t xml:space="preserve">      - type: string</w:t>
      </w:r>
    </w:p>
    <w:p w14:paraId="3EFD9EFF" w14:textId="77777777" w:rsidR="00B4111F" w:rsidRDefault="00B4111F" w:rsidP="00B4111F">
      <w:pPr>
        <w:pStyle w:val="PL"/>
        <w:rPr>
          <w:lang w:val="en-US"/>
        </w:rPr>
      </w:pPr>
      <w:r>
        <w:rPr>
          <w:lang w:val="en-US"/>
        </w:rPr>
        <w:t xml:space="preserve">        enum:</w:t>
      </w:r>
    </w:p>
    <w:p w14:paraId="22C96DA3" w14:textId="77777777" w:rsidR="00B4111F" w:rsidRDefault="00B4111F" w:rsidP="00B4111F">
      <w:pPr>
        <w:pStyle w:val="PL"/>
        <w:rPr>
          <w:lang w:val="en-US"/>
        </w:rPr>
      </w:pPr>
      <w:r>
        <w:rPr>
          <w:lang w:val="en-US"/>
        </w:rPr>
        <w:t xml:space="preserve">          - BINARY</w:t>
      </w:r>
    </w:p>
    <w:p w14:paraId="247FC741" w14:textId="77777777" w:rsidR="00B4111F" w:rsidRDefault="00B4111F" w:rsidP="00B4111F">
      <w:pPr>
        <w:pStyle w:val="PL"/>
        <w:rPr>
          <w:lang w:val="en-US"/>
        </w:rPr>
      </w:pPr>
      <w:r>
        <w:rPr>
          <w:lang w:val="en-US"/>
        </w:rPr>
        <w:t xml:space="preserve">          - GRADIENT</w:t>
      </w:r>
    </w:p>
    <w:p w14:paraId="550BD590" w14:textId="77777777" w:rsidR="00B4111F" w:rsidRDefault="00B4111F" w:rsidP="00B4111F">
      <w:pPr>
        <w:pStyle w:val="PL"/>
        <w:rPr>
          <w:lang w:val="en-US"/>
        </w:rPr>
      </w:pPr>
      <w:r>
        <w:rPr>
          <w:lang w:val="en-US"/>
        </w:rPr>
        <w:t xml:space="preserve">      - type: string</w:t>
      </w:r>
    </w:p>
    <w:p w14:paraId="420CE40F" w14:textId="77777777" w:rsidR="00B4111F" w:rsidRDefault="00B4111F" w:rsidP="00B4111F">
      <w:pPr>
        <w:pStyle w:val="PL"/>
        <w:rPr>
          <w:lang w:val="en-US"/>
        </w:rPr>
      </w:pPr>
      <w:r>
        <w:rPr>
          <w:lang w:val="en-US"/>
        </w:rPr>
        <w:t xml:space="preserve">        description: &gt;</w:t>
      </w:r>
    </w:p>
    <w:p w14:paraId="0395D8C3" w14:textId="77777777" w:rsidR="00B4111F" w:rsidRDefault="00B4111F" w:rsidP="00B4111F">
      <w:pPr>
        <w:pStyle w:val="PL"/>
        <w:rPr>
          <w:lang w:val="en-US"/>
        </w:rPr>
      </w:pPr>
      <w:r>
        <w:rPr>
          <w:lang w:val="en-US"/>
        </w:rPr>
        <w:t xml:space="preserve">          This string provides forward-compatibility with future</w:t>
      </w:r>
    </w:p>
    <w:p w14:paraId="26A964FE" w14:textId="77777777" w:rsidR="00B4111F" w:rsidRDefault="00B4111F" w:rsidP="00B4111F">
      <w:pPr>
        <w:pStyle w:val="PL"/>
        <w:rPr>
          <w:lang w:val="en-US"/>
        </w:rPr>
      </w:pPr>
      <w:r>
        <w:rPr>
          <w:lang w:val="en-US"/>
        </w:rPr>
        <w:t xml:space="preserve">          extensions to the enumeration but is not used to encode</w:t>
      </w:r>
    </w:p>
    <w:p w14:paraId="4B9427EF" w14:textId="77777777" w:rsidR="00B4111F" w:rsidRDefault="00B4111F" w:rsidP="00B4111F">
      <w:pPr>
        <w:pStyle w:val="PL"/>
        <w:rPr>
          <w:lang w:val="en-US"/>
        </w:rPr>
      </w:pPr>
      <w:r>
        <w:rPr>
          <w:lang w:val="en-US"/>
        </w:rPr>
        <w:t xml:space="preserve">          content defined in the present version of this API.</w:t>
      </w:r>
    </w:p>
    <w:p w14:paraId="0DCCD67E" w14:textId="77777777" w:rsidR="00B4111F" w:rsidRDefault="00B4111F" w:rsidP="00B4111F">
      <w:pPr>
        <w:pStyle w:val="PL"/>
        <w:rPr>
          <w:lang w:val="en-US"/>
        </w:rPr>
      </w:pPr>
      <w:r>
        <w:rPr>
          <w:lang w:val="en-US"/>
        </w:rPr>
        <w:t xml:space="preserve">      description: |</w:t>
      </w:r>
    </w:p>
    <w:p w14:paraId="064D4B03" w14:textId="77777777" w:rsidR="00B4111F" w:rsidRDefault="00B4111F" w:rsidP="00B4111F">
      <w:pPr>
        <w:pStyle w:val="PL"/>
        <w:rPr>
          <w:lang w:val="en-US"/>
        </w:rPr>
      </w:pPr>
      <w:r>
        <w:rPr>
          <w:lang w:val="en-US"/>
        </w:rPr>
        <w:t xml:space="preserve">        </w:t>
      </w:r>
      <w:r>
        <w:t xml:space="preserve">Represents the output strategy used for the analytics reporting.  </w:t>
      </w:r>
    </w:p>
    <w:p w14:paraId="5E435E25" w14:textId="77777777" w:rsidR="00B4111F" w:rsidRDefault="00B4111F" w:rsidP="00B4111F">
      <w:pPr>
        <w:pStyle w:val="PL"/>
        <w:rPr>
          <w:lang w:val="en-US"/>
        </w:rPr>
      </w:pPr>
      <w:r>
        <w:rPr>
          <w:lang w:val="en-US"/>
        </w:rPr>
        <w:t xml:space="preserve">        Possible values are:</w:t>
      </w:r>
    </w:p>
    <w:p w14:paraId="597FAA26" w14:textId="77777777" w:rsidR="00B4111F" w:rsidRDefault="00B4111F" w:rsidP="00B4111F">
      <w:pPr>
        <w:pStyle w:val="PL"/>
        <w:rPr>
          <w:lang w:val="en-US"/>
        </w:rPr>
      </w:pPr>
      <w:r>
        <w:rPr>
          <w:lang w:val="en-US"/>
        </w:rPr>
        <w:t xml:space="preserve">        - BINARY: Indicates that the analytics shall only be reported when the requested level</w:t>
      </w:r>
    </w:p>
    <w:p w14:paraId="11AF658D" w14:textId="77777777" w:rsidR="00B4111F" w:rsidRDefault="00B4111F" w:rsidP="00B4111F">
      <w:pPr>
        <w:pStyle w:val="PL"/>
        <w:rPr>
          <w:lang w:val="en-US"/>
        </w:rPr>
      </w:pPr>
      <w:r>
        <w:rPr>
          <w:lang w:val="en-US"/>
        </w:rPr>
        <w:t xml:space="preserve">          of accuracy is reached within a cycle of periodic notification.</w:t>
      </w:r>
    </w:p>
    <w:p w14:paraId="10D77B5D" w14:textId="77777777" w:rsidR="00B4111F" w:rsidRDefault="00B4111F" w:rsidP="00B4111F">
      <w:pPr>
        <w:pStyle w:val="PL"/>
        <w:rPr>
          <w:lang w:val="en-US"/>
        </w:rPr>
      </w:pPr>
      <w:r>
        <w:rPr>
          <w:lang w:val="en-US"/>
        </w:rPr>
        <w:t xml:space="preserve">        - GRADIENT: Indicates that the analytics shall be reported according with the periodicity</w:t>
      </w:r>
    </w:p>
    <w:p w14:paraId="35A4478C" w14:textId="77777777" w:rsidR="00B4111F" w:rsidRDefault="00B4111F" w:rsidP="00B4111F">
      <w:pPr>
        <w:pStyle w:val="PL"/>
        <w:rPr>
          <w:lang w:val="en-US"/>
        </w:rPr>
      </w:pPr>
      <w:r>
        <w:rPr>
          <w:lang w:val="en-US"/>
        </w:rPr>
        <w:t xml:space="preserve">          irrespective of whether the requested level of accuracy has been reached or not.</w:t>
      </w:r>
    </w:p>
    <w:p w14:paraId="7A599881" w14:textId="77777777" w:rsidR="00B4111F" w:rsidRDefault="00B4111F" w:rsidP="00B4111F">
      <w:pPr>
        <w:pStyle w:val="PL"/>
      </w:pPr>
    </w:p>
    <w:p w14:paraId="5A3C741D" w14:textId="77777777" w:rsidR="00B4111F" w:rsidRDefault="00B4111F" w:rsidP="00B4111F">
      <w:pPr>
        <w:pStyle w:val="PL"/>
      </w:pPr>
      <w:r>
        <w:t xml:space="preserve">    TransferRequestType:</w:t>
      </w:r>
    </w:p>
    <w:p w14:paraId="5C3F6210" w14:textId="77777777" w:rsidR="00B4111F" w:rsidRDefault="00B4111F" w:rsidP="00B4111F">
      <w:pPr>
        <w:pStyle w:val="PL"/>
      </w:pPr>
      <w:r>
        <w:t xml:space="preserve">      anyOf:</w:t>
      </w:r>
    </w:p>
    <w:p w14:paraId="06A1DE60" w14:textId="77777777" w:rsidR="00B4111F" w:rsidRDefault="00B4111F" w:rsidP="00B4111F">
      <w:pPr>
        <w:pStyle w:val="PL"/>
      </w:pPr>
      <w:r>
        <w:t xml:space="preserve">      - type: string</w:t>
      </w:r>
    </w:p>
    <w:p w14:paraId="0ADCC532" w14:textId="77777777" w:rsidR="00B4111F" w:rsidRDefault="00B4111F" w:rsidP="00B4111F">
      <w:pPr>
        <w:pStyle w:val="PL"/>
      </w:pPr>
      <w:r>
        <w:t xml:space="preserve">        enum:</w:t>
      </w:r>
    </w:p>
    <w:p w14:paraId="5285CB1B" w14:textId="77777777" w:rsidR="00B4111F" w:rsidRDefault="00B4111F" w:rsidP="00B4111F">
      <w:pPr>
        <w:pStyle w:val="PL"/>
      </w:pPr>
      <w:r>
        <w:t xml:space="preserve">          - PREPARE</w:t>
      </w:r>
    </w:p>
    <w:p w14:paraId="71CDB0A2" w14:textId="77777777" w:rsidR="00B4111F" w:rsidRDefault="00B4111F" w:rsidP="00B4111F">
      <w:pPr>
        <w:pStyle w:val="PL"/>
      </w:pPr>
      <w:r>
        <w:t xml:space="preserve">          - TRANSFER</w:t>
      </w:r>
    </w:p>
    <w:p w14:paraId="7AFE3148" w14:textId="77777777" w:rsidR="00B4111F" w:rsidRDefault="00B4111F" w:rsidP="00B4111F">
      <w:pPr>
        <w:pStyle w:val="PL"/>
      </w:pPr>
      <w:r>
        <w:t xml:space="preserve">      - type: string</w:t>
      </w:r>
    </w:p>
    <w:p w14:paraId="04B58FDF" w14:textId="77777777" w:rsidR="00B4111F" w:rsidRDefault="00B4111F" w:rsidP="00B4111F">
      <w:pPr>
        <w:pStyle w:val="PL"/>
      </w:pPr>
      <w:r>
        <w:t xml:space="preserve">        description: &gt;</w:t>
      </w:r>
    </w:p>
    <w:p w14:paraId="445D031A" w14:textId="77777777" w:rsidR="00B4111F" w:rsidRDefault="00B4111F" w:rsidP="00B4111F">
      <w:pPr>
        <w:pStyle w:val="PL"/>
      </w:pPr>
      <w:r>
        <w:t xml:space="preserve">          This string provides forward-compatibility with future</w:t>
      </w:r>
    </w:p>
    <w:p w14:paraId="3F4CD2EA" w14:textId="77777777" w:rsidR="00B4111F" w:rsidRDefault="00B4111F" w:rsidP="00B4111F">
      <w:pPr>
        <w:pStyle w:val="PL"/>
      </w:pPr>
      <w:r>
        <w:t xml:space="preserve">          extensions to the enumeration but is not used to encode</w:t>
      </w:r>
    </w:p>
    <w:p w14:paraId="01442604" w14:textId="77777777" w:rsidR="00B4111F" w:rsidRDefault="00B4111F" w:rsidP="00B4111F">
      <w:pPr>
        <w:pStyle w:val="PL"/>
      </w:pPr>
      <w:r>
        <w:t xml:space="preserve">          content defined in the present version of this API.</w:t>
      </w:r>
    </w:p>
    <w:p w14:paraId="2E73141D" w14:textId="77777777" w:rsidR="00B4111F" w:rsidRDefault="00B4111F" w:rsidP="00B4111F">
      <w:pPr>
        <w:pStyle w:val="PL"/>
      </w:pPr>
      <w:r>
        <w:t xml:space="preserve">      description: |</w:t>
      </w:r>
    </w:p>
    <w:p w14:paraId="0FD759E8" w14:textId="77777777" w:rsidR="00B4111F" w:rsidRDefault="00B4111F" w:rsidP="00B4111F">
      <w:pPr>
        <w:pStyle w:val="PL"/>
      </w:pPr>
      <w:r>
        <w:t xml:space="preserve">        </w:t>
      </w:r>
      <w:r>
        <w:rPr>
          <w:lang w:eastAsia="zh-CN"/>
        </w:rPr>
        <w:t xml:space="preserve">Represents the request type for the analytics subscription transfer.  </w:t>
      </w:r>
    </w:p>
    <w:p w14:paraId="53A0CF31" w14:textId="77777777" w:rsidR="00B4111F" w:rsidRDefault="00B4111F" w:rsidP="00B4111F">
      <w:pPr>
        <w:pStyle w:val="PL"/>
      </w:pPr>
      <w:r>
        <w:t xml:space="preserve">        Possible values are:</w:t>
      </w:r>
    </w:p>
    <w:p w14:paraId="5B396BF2" w14:textId="77777777" w:rsidR="00B4111F" w:rsidRDefault="00B4111F" w:rsidP="00B4111F">
      <w:pPr>
        <w:pStyle w:val="PL"/>
      </w:pPr>
      <w:r>
        <w:t xml:space="preserve">        - PREPARE: Indicates that the request is for analytics subscription transfer preparation.</w:t>
      </w:r>
    </w:p>
    <w:p w14:paraId="44EEFCAE" w14:textId="77777777" w:rsidR="00B4111F" w:rsidRDefault="00B4111F" w:rsidP="00B4111F">
      <w:pPr>
        <w:pStyle w:val="PL"/>
      </w:pPr>
      <w:r>
        <w:t xml:space="preserve">        - TRANSFER: Indicates that the request is for analytics subscription transfer execution.</w:t>
      </w:r>
    </w:p>
    <w:p w14:paraId="1F6069EB" w14:textId="77777777" w:rsidR="00B4111F" w:rsidRDefault="00B4111F" w:rsidP="00B4111F">
      <w:pPr>
        <w:pStyle w:val="PL"/>
        <w:rPr>
          <w:lang w:val="en-US"/>
        </w:rPr>
      </w:pPr>
    </w:p>
    <w:p w14:paraId="50CC1385" w14:textId="77777777" w:rsidR="00B4111F" w:rsidRDefault="00B4111F" w:rsidP="00B4111F">
      <w:pPr>
        <w:pStyle w:val="PL"/>
        <w:rPr>
          <w:lang w:val="en-US"/>
        </w:rPr>
      </w:pPr>
      <w:r>
        <w:rPr>
          <w:lang w:val="en-US"/>
        </w:rPr>
        <w:t xml:space="preserve">    </w:t>
      </w:r>
      <w:r>
        <w:rPr>
          <w:lang w:eastAsia="zh-CN"/>
        </w:rPr>
        <w:t>AnalyticsSubset</w:t>
      </w:r>
      <w:r>
        <w:rPr>
          <w:lang w:val="en-US"/>
        </w:rPr>
        <w:t>:</w:t>
      </w:r>
    </w:p>
    <w:p w14:paraId="4015A32B" w14:textId="77777777" w:rsidR="00B4111F" w:rsidRDefault="00B4111F" w:rsidP="00B4111F">
      <w:pPr>
        <w:pStyle w:val="PL"/>
        <w:rPr>
          <w:lang w:val="en-US"/>
        </w:rPr>
      </w:pPr>
      <w:r>
        <w:rPr>
          <w:lang w:val="en-US"/>
        </w:rPr>
        <w:t xml:space="preserve">      anyOf:</w:t>
      </w:r>
    </w:p>
    <w:p w14:paraId="192177E6" w14:textId="77777777" w:rsidR="00B4111F" w:rsidRDefault="00B4111F" w:rsidP="00B4111F">
      <w:pPr>
        <w:pStyle w:val="PL"/>
        <w:rPr>
          <w:lang w:val="en-US"/>
        </w:rPr>
      </w:pPr>
      <w:r>
        <w:rPr>
          <w:lang w:val="en-US"/>
        </w:rPr>
        <w:t xml:space="preserve">      - type: string</w:t>
      </w:r>
    </w:p>
    <w:p w14:paraId="34016CC6" w14:textId="77777777" w:rsidR="00B4111F" w:rsidRDefault="00B4111F" w:rsidP="00B4111F">
      <w:pPr>
        <w:pStyle w:val="PL"/>
        <w:rPr>
          <w:lang w:val="en-US"/>
        </w:rPr>
      </w:pPr>
      <w:r>
        <w:rPr>
          <w:lang w:val="en-US"/>
        </w:rPr>
        <w:t xml:space="preserve">        enum:</w:t>
      </w:r>
    </w:p>
    <w:p w14:paraId="35B6C6F1" w14:textId="77777777" w:rsidR="00B4111F" w:rsidRDefault="00B4111F" w:rsidP="00B4111F">
      <w:pPr>
        <w:pStyle w:val="PL"/>
        <w:rPr>
          <w:lang w:val="en-US"/>
        </w:rPr>
      </w:pPr>
      <w:r>
        <w:rPr>
          <w:lang w:val="en-US"/>
        </w:rPr>
        <w:t xml:space="preserve">          - NUM_OF_UE_REG</w:t>
      </w:r>
    </w:p>
    <w:p w14:paraId="3FFACB51" w14:textId="77777777" w:rsidR="00B4111F" w:rsidRDefault="00B4111F" w:rsidP="00B4111F">
      <w:pPr>
        <w:pStyle w:val="PL"/>
        <w:rPr>
          <w:lang w:val="en-US"/>
        </w:rPr>
      </w:pPr>
      <w:r>
        <w:rPr>
          <w:lang w:val="en-US"/>
        </w:rPr>
        <w:t xml:space="preserve">          - NUM_OF_PDU_SESS_ESTBL</w:t>
      </w:r>
    </w:p>
    <w:p w14:paraId="1356AC02" w14:textId="77777777" w:rsidR="00B4111F" w:rsidRDefault="00B4111F" w:rsidP="00B4111F">
      <w:pPr>
        <w:pStyle w:val="PL"/>
        <w:rPr>
          <w:lang w:val="en-US"/>
        </w:rPr>
      </w:pPr>
      <w:r>
        <w:rPr>
          <w:lang w:val="en-US"/>
        </w:rPr>
        <w:t xml:space="preserve">          - RES_USAGE</w:t>
      </w:r>
    </w:p>
    <w:p w14:paraId="7F118A6F" w14:textId="77777777" w:rsidR="00B4111F" w:rsidRDefault="00B4111F" w:rsidP="00B4111F">
      <w:pPr>
        <w:pStyle w:val="PL"/>
        <w:rPr>
          <w:lang w:val="en-US"/>
        </w:rPr>
      </w:pPr>
      <w:r>
        <w:rPr>
          <w:lang w:val="en-US"/>
        </w:rPr>
        <w:t xml:space="preserve">          - NUM_OF_EXCEED_RES_USAGE_LOAD_LEVEL_THR</w:t>
      </w:r>
    </w:p>
    <w:p w14:paraId="5EF8CFFD" w14:textId="77777777" w:rsidR="00B4111F" w:rsidRDefault="00B4111F" w:rsidP="00B4111F">
      <w:pPr>
        <w:pStyle w:val="PL"/>
        <w:rPr>
          <w:lang w:val="en-US"/>
        </w:rPr>
      </w:pPr>
      <w:r>
        <w:rPr>
          <w:lang w:val="en-US"/>
        </w:rPr>
        <w:t xml:space="preserve">          - PERIOD_OF_EXCEED_RES_USAGE_LOAD_LEVEL_THR</w:t>
      </w:r>
    </w:p>
    <w:p w14:paraId="0A500CEE" w14:textId="77777777" w:rsidR="00B4111F" w:rsidRDefault="00B4111F" w:rsidP="00B4111F">
      <w:pPr>
        <w:pStyle w:val="PL"/>
        <w:rPr>
          <w:lang w:val="en-US"/>
        </w:rPr>
      </w:pPr>
      <w:r>
        <w:rPr>
          <w:lang w:val="en-US"/>
        </w:rPr>
        <w:t xml:space="preserve">          - EXCEED_LOAD_LEVEL_THR_IND</w:t>
      </w:r>
    </w:p>
    <w:p w14:paraId="3C0CCF24" w14:textId="77777777" w:rsidR="00B4111F" w:rsidRDefault="00B4111F" w:rsidP="00B4111F">
      <w:pPr>
        <w:pStyle w:val="PL"/>
        <w:rPr>
          <w:lang w:val="en-US"/>
        </w:rPr>
      </w:pPr>
      <w:r>
        <w:rPr>
          <w:lang w:val="en-US"/>
        </w:rPr>
        <w:t xml:space="preserve">          - LIST_OF_TOP_APP_UL</w:t>
      </w:r>
    </w:p>
    <w:p w14:paraId="52737942" w14:textId="77777777" w:rsidR="00B4111F" w:rsidRDefault="00B4111F" w:rsidP="00B4111F">
      <w:pPr>
        <w:pStyle w:val="PL"/>
        <w:rPr>
          <w:lang w:val="en-US"/>
        </w:rPr>
      </w:pPr>
      <w:r>
        <w:rPr>
          <w:lang w:val="en-US"/>
        </w:rPr>
        <w:t xml:space="preserve">          - LIST_OF_TOP_APP_DL</w:t>
      </w:r>
    </w:p>
    <w:p w14:paraId="32FFC95F" w14:textId="77777777" w:rsidR="00B4111F" w:rsidRDefault="00B4111F" w:rsidP="00B4111F">
      <w:pPr>
        <w:pStyle w:val="PL"/>
        <w:rPr>
          <w:lang w:val="en-US"/>
        </w:rPr>
      </w:pPr>
      <w:r>
        <w:rPr>
          <w:lang w:val="en-US"/>
        </w:rPr>
        <w:t xml:space="preserve">          - NF_STATUS</w:t>
      </w:r>
    </w:p>
    <w:p w14:paraId="19DD06AC" w14:textId="77777777" w:rsidR="00B4111F" w:rsidRDefault="00B4111F" w:rsidP="00B4111F">
      <w:pPr>
        <w:pStyle w:val="PL"/>
        <w:rPr>
          <w:lang w:val="en-US"/>
        </w:rPr>
      </w:pPr>
      <w:r>
        <w:rPr>
          <w:lang w:val="en-US"/>
        </w:rPr>
        <w:t xml:space="preserve">          - NF_RESOURCE_USAGE</w:t>
      </w:r>
    </w:p>
    <w:p w14:paraId="4F55C10F" w14:textId="77777777" w:rsidR="00B4111F" w:rsidRDefault="00B4111F" w:rsidP="00B4111F">
      <w:pPr>
        <w:pStyle w:val="PL"/>
        <w:rPr>
          <w:lang w:val="en-US"/>
        </w:rPr>
      </w:pPr>
      <w:r>
        <w:rPr>
          <w:lang w:val="en-US"/>
        </w:rPr>
        <w:t xml:space="preserve">          - NF_LOAD</w:t>
      </w:r>
    </w:p>
    <w:p w14:paraId="27DC4EB7" w14:textId="77777777" w:rsidR="00B4111F" w:rsidRDefault="00B4111F" w:rsidP="00B4111F">
      <w:pPr>
        <w:pStyle w:val="PL"/>
        <w:rPr>
          <w:lang w:val="en-US"/>
        </w:rPr>
      </w:pPr>
      <w:r>
        <w:rPr>
          <w:lang w:val="en-US"/>
        </w:rPr>
        <w:t xml:space="preserve">          - NF_PEAK_LOAD</w:t>
      </w:r>
    </w:p>
    <w:p w14:paraId="49C49C65" w14:textId="77777777" w:rsidR="00B4111F" w:rsidRDefault="00B4111F" w:rsidP="00B4111F">
      <w:pPr>
        <w:pStyle w:val="PL"/>
        <w:rPr>
          <w:lang w:val="en-US"/>
        </w:rPr>
      </w:pPr>
      <w:r>
        <w:rPr>
          <w:lang w:val="en-US"/>
        </w:rPr>
        <w:t xml:space="preserve">          - NF_LOAD_AVG_IN_AOI</w:t>
      </w:r>
    </w:p>
    <w:p w14:paraId="16B0A756" w14:textId="77777777" w:rsidR="00B4111F" w:rsidRDefault="00B4111F" w:rsidP="00B4111F">
      <w:pPr>
        <w:pStyle w:val="PL"/>
        <w:rPr>
          <w:lang w:val="en-US"/>
        </w:rPr>
      </w:pPr>
      <w:r>
        <w:rPr>
          <w:lang w:val="en-US"/>
        </w:rPr>
        <w:t xml:space="preserve">          - DISPER_AMOUNT</w:t>
      </w:r>
    </w:p>
    <w:p w14:paraId="12103D27" w14:textId="77777777" w:rsidR="00B4111F" w:rsidRDefault="00B4111F" w:rsidP="00B4111F">
      <w:pPr>
        <w:pStyle w:val="PL"/>
        <w:rPr>
          <w:lang w:val="en-US"/>
        </w:rPr>
      </w:pPr>
      <w:r>
        <w:rPr>
          <w:lang w:val="en-US"/>
        </w:rPr>
        <w:t xml:space="preserve">          - DISPER_CLASS</w:t>
      </w:r>
    </w:p>
    <w:p w14:paraId="1406A968" w14:textId="77777777" w:rsidR="00B4111F" w:rsidRDefault="00B4111F" w:rsidP="00B4111F">
      <w:pPr>
        <w:pStyle w:val="PL"/>
        <w:rPr>
          <w:lang w:val="en-US"/>
        </w:rPr>
      </w:pPr>
      <w:r>
        <w:rPr>
          <w:lang w:val="en-US"/>
        </w:rPr>
        <w:t xml:space="preserve">          - RANKING</w:t>
      </w:r>
    </w:p>
    <w:p w14:paraId="5E9DC303" w14:textId="77777777" w:rsidR="00B4111F" w:rsidRDefault="00B4111F" w:rsidP="00B4111F">
      <w:pPr>
        <w:pStyle w:val="PL"/>
        <w:rPr>
          <w:lang w:val="en-US"/>
        </w:rPr>
      </w:pPr>
      <w:r>
        <w:rPr>
          <w:lang w:val="en-US"/>
        </w:rPr>
        <w:t xml:space="preserve">          - PERCENTILE_RANKING</w:t>
      </w:r>
    </w:p>
    <w:p w14:paraId="654F27D3" w14:textId="77777777" w:rsidR="00B4111F" w:rsidRDefault="00B4111F" w:rsidP="00B4111F">
      <w:pPr>
        <w:pStyle w:val="PL"/>
        <w:rPr>
          <w:lang w:val="en-US"/>
        </w:rPr>
      </w:pPr>
      <w:r>
        <w:rPr>
          <w:lang w:val="en-US"/>
        </w:rPr>
        <w:t xml:space="preserve">          - RSSI</w:t>
      </w:r>
    </w:p>
    <w:p w14:paraId="28B7AC69" w14:textId="77777777" w:rsidR="00B4111F" w:rsidRDefault="00B4111F" w:rsidP="00B4111F">
      <w:pPr>
        <w:pStyle w:val="PL"/>
        <w:rPr>
          <w:lang w:val="en-US"/>
        </w:rPr>
      </w:pPr>
      <w:r>
        <w:rPr>
          <w:lang w:val="en-US"/>
        </w:rPr>
        <w:t xml:space="preserve">          - RTT</w:t>
      </w:r>
    </w:p>
    <w:p w14:paraId="295DFB0F" w14:textId="77777777" w:rsidR="00B4111F" w:rsidRDefault="00B4111F" w:rsidP="00B4111F">
      <w:pPr>
        <w:pStyle w:val="PL"/>
        <w:rPr>
          <w:lang w:val="en-US"/>
        </w:rPr>
      </w:pPr>
      <w:r>
        <w:rPr>
          <w:lang w:val="en-US"/>
        </w:rPr>
        <w:t xml:space="preserve">          - TRAFFIC_INFO</w:t>
      </w:r>
    </w:p>
    <w:p w14:paraId="157529CC" w14:textId="77777777" w:rsidR="00B4111F" w:rsidRDefault="00B4111F" w:rsidP="00B4111F">
      <w:pPr>
        <w:pStyle w:val="PL"/>
        <w:rPr>
          <w:lang w:val="en-US"/>
        </w:rPr>
      </w:pPr>
      <w:r>
        <w:rPr>
          <w:lang w:val="en-US"/>
        </w:rPr>
        <w:t xml:space="preserve">          - NUMBER_OF_UES</w:t>
      </w:r>
    </w:p>
    <w:p w14:paraId="4AD12531" w14:textId="77777777" w:rsidR="00B4111F" w:rsidRDefault="00B4111F" w:rsidP="00B4111F">
      <w:pPr>
        <w:pStyle w:val="PL"/>
        <w:rPr>
          <w:lang w:val="en-US"/>
        </w:rPr>
      </w:pPr>
      <w:r>
        <w:rPr>
          <w:lang w:val="en-US"/>
        </w:rPr>
        <w:t xml:space="preserve">          - APP_LIST_FOR_UE_COMM</w:t>
      </w:r>
    </w:p>
    <w:p w14:paraId="548C9779" w14:textId="77777777" w:rsidR="00B4111F" w:rsidRDefault="00B4111F" w:rsidP="00B4111F">
      <w:pPr>
        <w:pStyle w:val="PL"/>
        <w:rPr>
          <w:lang w:val="en-US"/>
        </w:rPr>
      </w:pPr>
      <w:r>
        <w:rPr>
          <w:lang w:val="en-US"/>
        </w:rPr>
        <w:t xml:space="preserve">          - </w:t>
      </w:r>
      <w:r>
        <w:rPr>
          <w:lang w:eastAsia="zh-CN"/>
        </w:rPr>
        <w:t>N4_SESS_INACT_TIMER_FOR_UE_COMM</w:t>
      </w:r>
    </w:p>
    <w:p w14:paraId="309BF285" w14:textId="77777777" w:rsidR="00B4111F" w:rsidRDefault="00B4111F" w:rsidP="00B4111F">
      <w:pPr>
        <w:pStyle w:val="PL"/>
        <w:rPr>
          <w:lang w:val="en-US"/>
        </w:rPr>
      </w:pPr>
      <w:r>
        <w:rPr>
          <w:lang w:val="en-US"/>
        </w:rPr>
        <w:t xml:space="preserve">          - AVG_TRAFFIC_RATE</w:t>
      </w:r>
    </w:p>
    <w:p w14:paraId="69B3B1EE" w14:textId="77777777" w:rsidR="00B4111F" w:rsidRDefault="00B4111F" w:rsidP="00B4111F">
      <w:pPr>
        <w:pStyle w:val="PL"/>
        <w:rPr>
          <w:lang w:val="en-US"/>
        </w:rPr>
      </w:pPr>
      <w:r>
        <w:rPr>
          <w:lang w:val="en-US"/>
        </w:rPr>
        <w:t xml:space="preserve">          - MAX_TRAFFIC_RATE</w:t>
      </w:r>
    </w:p>
    <w:p w14:paraId="2DBDDA98" w14:textId="77777777" w:rsidR="00B4111F" w:rsidRDefault="00B4111F" w:rsidP="00B4111F">
      <w:pPr>
        <w:pStyle w:val="PL"/>
        <w:rPr>
          <w:lang w:val="en-US"/>
        </w:rPr>
      </w:pPr>
      <w:r>
        <w:rPr>
          <w:lang w:val="en-US"/>
        </w:rPr>
        <w:t xml:space="preserve">          - AGG_TRAFFIC_RATE</w:t>
      </w:r>
    </w:p>
    <w:p w14:paraId="6777B89B" w14:textId="77777777" w:rsidR="00B4111F" w:rsidRDefault="00B4111F" w:rsidP="00B4111F">
      <w:pPr>
        <w:pStyle w:val="PL"/>
        <w:rPr>
          <w:lang w:val="en-US"/>
        </w:rPr>
      </w:pPr>
      <w:r>
        <w:rPr>
          <w:lang w:val="en-US"/>
        </w:rPr>
        <w:t xml:space="preserve">          - VAR_TRAFFIC_RATE</w:t>
      </w:r>
    </w:p>
    <w:p w14:paraId="76F205C5" w14:textId="77777777" w:rsidR="00B4111F" w:rsidRDefault="00B4111F" w:rsidP="00B4111F">
      <w:pPr>
        <w:pStyle w:val="PL"/>
        <w:rPr>
          <w:lang w:val="en-US"/>
        </w:rPr>
      </w:pPr>
      <w:r>
        <w:rPr>
          <w:lang w:val="en-US"/>
        </w:rPr>
        <w:t xml:space="preserve">          - AVG_PACKET_DELAY</w:t>
      </w:r>
    </w:p>
    <w:p w14:paraId="3DD4533F" w14:textId="77777777" w:rsidR="00B4111F" w:rsidRDefault="00B4111F" w:rsidP="00B4111F">
      <w:pPr>
        <w:pStyle w:val="PL"/>
        <w:rPr>
          <w:lang w:val="en-US"/>
        </w:rPr>
      </w:pPr>
      <w:r>
        <w:rPr>
          <w:lang w:val="en-US"/>
        </w:rPr>
        <w:t xml:space="preserve">          - MAX_PACKET_DELAY</w:t>
      </w:r>
    </w:p>
    <w:p w14:paraId="158A7B52" w14:textId="77777777" w:rsidR="00B4111F" w:rsidRDefault="00B4111F" w:rsidP="00B4111F">
      <w:pPr>
        <w:pStyle w:val="PL"/>
        <w:rPr>
          <w:lang w:val="en-US"/>
        </w:rPr>
      </w:pPr>
      <w:r>
        <w:rPr>
          <w:lang w:val="en-US"/>
        </w:rPr>
        <w:t xml:space="preserve">          - VAR_PACKET_DELAY</w:t>
      </w:r>
    </w:p>
    <w:p w14:paraId="7CA9ADAF" w14:textId="77777777" w:rsidR="00B4111F" w:rsidRDefault="00B4111F" w:rsidP="00B4111F">
      <w:pPr>
        <w:pStyle w:val="PL"/>
        <w:rPr>
          <w:lang w:val="en-US"/>
        </w:rPr>
      </w:pPr>
      <w:r>
        <w:rPr>
          <w:lang w:val="en-US"/>
        </w:rPr>
        <w:t xml:space="preserve">          - AVG_PACKET_LOSS_RATE</w:t>
      </w:r>
    </w:p>
    <w:p w14:paraId="14791BEC" w14:textId="77777777" w:rsidR="00B4111F" w:rsidRDefault="00B4111F" w:rsidP="00B4111F">
      <w:pPr>
        <w:pStyle w:val="PL"/>
        <w:rPr>
          <w:lang w:val="en-US"/>
        </w:rPr>
      </w:pPr>
      <w:r>
        <w:rPr>
          <w:lang w:val="en-US"/>
        </w:rPr>
        <w:t xml:space="preserve">          - MAX_PACKET_LOSS_RATE</w:t>
      </w:r>
    </w:p>
    <w:p w14:paraId="0530DE44" w14:textId="77777777" w:rsidR="00B4111F" w:rsidRDefault="00B4111F" w:rsidP="00B4111F">
      <w:pPr>
        <w:pStyle w:val="PL"/>
        <w:rPr>
          <w:lang w:val="en-US"/>
        </w:rPr>
      </w:pPr>
      <w:r>
        <w:rPr>
          <w:lang w:val="en-US"/>
        </w:rPr>
        <w:t xml:space="preserve">          - VAR_PACKET_LOSS_RATE</w:t>
      </w:r>
    </w:p>
    <w:p w14:paraId="3ECB8CA7" w14:textId="77777777" w:rsidR="00B4111F" w:rsidRDefault="00B4111F" w:rsidP="00B4111F">
      <w:pPr>
        <w:pStyle w:val="PL"/>
        <w:rPr>
          <w:lang w:eastAsia="zh-CN"/>
        </w:rPr>
      </w:pPr>
      <w:r>
        <w:rPr>
          <w:lang w:val="en-US"/>
        </w:rPr>
        <w:t xml:space="preserve">          - </w:t>
      </w:r>
      <w:r>
        <w:rPr>
          <w:lang w:eastAsia="zh-CN"/>
        </w:rPr>
        <w:t>UE_LOCATION</w:t>
      </w:r>
    </w:p>
    <w:p w14:paraId="21DFB41E" w14:textId="77777777" w:rsidR="00B4111F" w:rsidRDefault="00B4111F" w:rsidP="00B4111F">
      <w:pPr>
        <w:pStyle w:val="PL"/>
        <w:rPr>
          <w:lang w:val="en-US"/>
        </w:rPr>
      </w:pPr>
      <w:r>
        <w:rPr>
          <w:lang w:val="en-US"/>
        </w:rPr>
        <w:t xml:space="preserve">          - LIST_OF_HIGH_EXP_UE</w:t>
      </w:r>
    </w:p>
    <w:p w14:paraId="1E0DA763" w14:textId="77777777" w:rsidR="00B4111F" w:rsidRDefault="00B4111F" w:rsidP="00B4111F">
      <w:pPr>
        <w:pStyle w:val="PL"/>
        <w:rPr>
          <w:lang w:val="en-US"/>
        </w:rPr>
      </w:pPr>
      <w:r>
        <w:rPr>
          <w:lang w:val="en-US"/>
        </w:rPr>
        <w:t xml:space="preserve">          - LIST_OF_MEDIUM_EXP_UE</w:t>
      </w:r>
    </w:p>
    <w:p w14:paraId="0CDB3531" w14:textId="77777777" w:rsidR="00B4111F" w:rsidRDefault="00B4111F" w:rsidP="00B4111F">
      <w:pPr>
        <w:pStyle w:val="PL"/>
        <w:rPr>
          <w:lang w:val="en-US"/>
        </w:rPr>
      </w:pPr>
      <w:r>
        <w:rPr>
          <w:lang w:val="en-US"/>
        </w:rPr>
        <w:t xml:space="preserve">          - LIST_OF_LOW_EXP_UE</w:t>
      </w:r>
    </w:p>
    <w:p w14:paraId="5094636E" w14:textId="77777777" w:rsidR="00B4111F" w:rsidRDefault="00B4111F" w:rsidP="00B4111F">
      <w:pPr>
        <w:pStyle w:val="PL"/>
        <w:rPr>
          <w:lang w:val="en-US"/>
        </w:rPr>
      </w:pPr>
      <w:r>
        <w:rPr>
          <w:lang w:val="en-US"/>
        </w:rPr>
        <w:t xml:space="preserve">          - AVG_UL_PKT_DROP_RATE</w:t>
      </w:r>
    </w:p>
    <w:p w14:paraId="67B74980" w14:textId="77777777" w:rsidR="00B4111F" w:rsidRDefault="00B4111F" w:rsidP="00B4111F">
      <w:pPr>
        <w:pStyle w:val="PL"/>
        <w:rPr>
          <w:lang w:val="en-US"/>
        </w:rPr>
      </w:pPr>
      <w:r>
        <w:rPr>
          <w:lang w:val="en-US"/>
        </w:rPr>
        <w:t xml:space="preserve">          - VAR_UL_PKT_DROP_RATE</w:t>
      </w:r>
    </w:p>
    <w:p w14:paraId="7D8BABD5" w14:textId="77777777" w:rsidR="00B4111F" w:rsidRDefault="00B4111F" w:rsidP="00B4111F">
      <w:pPr>
        <w:pStyle w:val="PL"/>
        <w:rPr>
          <w:lang w:val="en-US"/>
        </w:rPr>
      </w:pPr>
      <w:r>
        <w:rPr>
          <w:lang w:val="en-US"/>
        </w:rPr>
        <w:t xml:space="preserve">          - AVG_DL_PKT_DROP_RATE</w:t>
      </w:r>
    </w:p>
    <w:p w14:paraId="724BFFA4" w14:textId="77777777" w:rsidR="00B4111F" w:rsidRDefault="00B4111F" w:rsidP="00B4111F">
      <w:pPr>
        <w:pStyle w:val="PL"/>
        <w:rPr>
          <w:lang w:val="en-US"/>
        </w:rPr>
      </w:pPr>
      <w:r>
        <w:rPr>
          <w:lang w:val="en-US"/>
        </w:rPr>
        <w:t xml:space="preserve">          - VAR_DL_PKT_DROP_RATE</w:t>
      </w:r>
    </w:p>
    <w:p w14:paraId="689B1AC1" w14:textId="77777777" w:rsidR="00B4111F" w:rsidRDefault="00B4111F" w:rsidP="00B4111F">
      <w:pPr>
        <w:pStyle w:val="PL"/>
        <w:rPr>
          <w:lang w:val="en-US"/>
        </w:rPr>
      </w:pPr>
      <w:r>
        <w:rPr>
          <w:lang w:val="en-US"/>
        </w:rPr>
        <w:t xml:space="preserve">          - AVG_UL_PKT_DELAY</w:t>
      </w:r>
    </w:p>
    <w:p w14:paraId="215E58C6" w14:textId="77777777" w:rsidR="00B4111F" w:rsidRDefault="00B4111F" w:rsidP="00B4111F">
      <w:pPr>
        <w:pStyle w:val="PL"/>
        <w:rPr>
          <w:lang w:val="en-US"/>
        </w:rPr>
      </w:pPr>
      <w:r>
        <w:rPr>
          <w:lang w:val="en-US"/>
        </w:rPr>
        <w:t xml:space="preserve">          - VAR_UL_PKT_DELAY</w:t>
      </w:r>
    </w:p>
    <w:p w14:paraId="3B8064AB" w14:textId="77777777" w:rsidR="00B4111F" w:rsidRDefault="00B4111F" w:rsidP="00B4111F">
      <w:pPr>
        <w:pStyle w:val="PL"/>
        <w:rPr>
          <w:lang w:val="en-US"/>
        </w:rPr>
      </w:pPr>
      <w:r>
        <w:rPr>
          <w:lang w:val="en-US"/>
        </w:rPr>
        <w:t xml:space="preserve">          - AVG_DL_PKT_DELAY</w:t>
      </w:r>
    </w:p>
    <w:p w14:paraId="47A2CB90" w14:textId="77777777" w:rsidR="00B4111F" w:rsidRDefault="00B4111F" w:rsidP="00B4111F">
      <w:pPr>
        <w:pStyle w:val="PL"/>
        <w:rPr>
          <w:lang w:val="en-US"/>
        </w:rPr>
      </w:pPr>
      <w:r>
        <w:rPr>
          <w:lang w:val="en-US"/>
        </w:rPr>
        <w:t xml:space="preserve">          - VAR_DL_PKT_DELAY</w:t>
      </w:r>
    </w:p>
    <w:p w14:paraId="4B682C2D" w14:textId="77777777" w:rsidR="00B4111F" w:rsidRDefault="00B4111F" w:rsidP="00B4111F">
      <w:pPr>
        <w:pStyle w:val="PL"/>
        <w:rPr>
          <w:lang w:val="en-US"/>
        </w:rPr>
      </w:pPr>
      <w:r>
        <w:rPr>
          <w:lang w:val="en-US"/>
        </w:rPr>
        <w:t xml:space="preserve">          - TRAFFIC_MATCH_TD</w:t>
      </w:r>
    </w:p>
    <w:p w14:paraId="7673A485" w14:textId="77777777" w:rsidR="00B4111F" w:rsidRDefault="00B4111F" w:rsidP="00B4111F">
      <w:pPr>
        <w:pStyle w:val="PL"/>
        <w:rPr>
          <w:lang w:val="en-US"/>
        </w:rPr>
      </w:pPr>
      <w:r>
        <w:rPr>
          <w:lang w:val="en-US"/>
        </w:rPr>
        <w:t xml:space="preserve">          - TRAFFIC_UNMATCH_TD</w:t>
      </w:r>
    </w:p>
    <w:p w14:paraId="4D7B6AEA" w14:textId="77777777" w:rsidR="00B4111F" w:rsidRDefault="00B4111F" w:rsidP="00B4111F">
      <w:pPr>
        <w:pStyle w:val="PL"/>
        <w:rPr>
          <w:lang w:val="en-US"/>
        </w:rPr>
      </w:pPr>
      <w:r>
        <w:rPr>
          <w:lang w:val="en-US"/>
        </w:rPr>
        <w:t xml:space="preserve">          - NUMBER_OF</w:t>
      </w:r>
      <w:r>
        <w:rPr>
          <w:lang w:eastAsia="zh-CN"/>
        </w:rPr>
        <w:t>_</w:t>
      </w:r>
      <w:r>
        <w:rPr>
          <w:rFonts w:hint="eastAsia"/>
          <w:lang w:eastAsia="zh-CN"/>
        </w:rPr>
        <w:t>U</w:t>
      </w:r>
      <w:r>
        <w:rPr>
          <w:lang w:eastAsia="zh-CN"/>
        </w:rPr>
        <w:t>E</w:t>
      </w:r>
    </w:p>
    <w:p w14:paraId="12C182BB" w14:textId="77777777" w:rsidR="00B4111F" w:rsidRDefault="00B4111F" w:rsidP="00B4111F">
      <w:pPr>
        <w:pStyle w:val="PL"/>
        <w:rPr>
          <w:lang w:val="en-US"/>
        </w:rPr>
      </w:pPr>
      <w:r>
        <w:rPr>
          <w:lang w:val="en-US"/>
        </w:rPr>
        <w:t xml:space="preserve">          - UE_GEOG_DIST</w:t>
      </w:r>
    </w:p>
    <w:p w14:paraId="24C0ECBE" w14:textId="77777777" w:rsidR="00B4111F" w:rsidRPr="0076721C" w:rsidRDefault="00B4111F" w:rsidP="00B4111F">
      <w:pPr>
        <w:pStyle w:val="PL"/>
        <w:rPr>
          <w:lang w:val="de-DE"/>
        </w:rPr>
      </w:pPr>
      <w:r>
        <w:rPr>
          <w:lang w:val="en-US"/>
        </w:rPr>
        <w:t xml:space="preserve">          </w:t>
      </w:r>
      <w:r w:rsidRPr="0076721C">
        <w:rPr>
          <w:lang w:val="de-DE"/>
        </w:rPr>
        <w:t>- UE_DIRECTION</w:t>
      </w:r>
    </w:p>
    <w:p w14:paraId="18470054" w14:textId="77777777" w:rsidR="00B4111F" w:rsidRPr="0076721C" w:rsidRDefault="00B4111F" w:rsidP="00B4111F">
      <w:pPr>
        <w:pStyle w:val="PL"/>
        <w:rPr>
          <w:lang w:val="de-DE"/>
        </w:rPr>
      </w:pPr>
      <w:r w:rsidRPr="0076721C">
        <w:rPr>
          <w:lang w:val="de-DE"/>
        </w:rPr>
        <w:t xml:space="preserve">          - AVG_E2E_UL_PKT_DELAY</w:t>
      </w:r>
    </w:p>
    <w:p w14:paraId="76E45F0B" w14:textId="77777777" w:rsidR="00B4111F" w:rsidRPr="0076721C" w:rsidRDefault="00B4111F" w:rsidP="00B4111F">
      <w:pPr>
        <w:pStyle w:val="PL"/>
        <w:rPr>
          <w:lang w:val="de-DE"/>
        </w:rPr>
      </w:pPr>
      <w:r w:rsidRPr="0076721C">
        <w:rPr>
          <w:lang w:val="de-DE"/>
        </w:rPr>
        <w:t xml:space="preserve">          - VAR_E2E_UL_PKT_DELAY</w:t>
      </w:r>
    </w:p>
    <w:p w14:paraId="321F229B" w14:textId="77777777" w:rsidR="00B4111F" w:rsidRPr="0076721C" w:rsidRDefault="00B4111F" w:rsidP="00B4111F">
      <w:pPr>
        <w:pStyle w:val="PL"/>
        <w:rPr>
          <w:lang w:val="de-DE"/>
        </w:rPr>
      </w:pPr>
      <w:r w:rsidRPr="0076721C">
        <w:rPr>
          <w:lang w:val="de-DE"/>
        </w:rPr>
        <w:t xml:space="preserve">          - AVG_E2E_DL_PKT_DELAY</w:t>
      </w:r>
    </w:p>
    <w:p w14:paraId="6F7F66A7" w14:textId="77777777" w:rsidR="00B4111F" w:rsidRPr="0076721C" w:rsidRDefault="00B4111F" w:rsidP="00B4111F">
      <w:pPr>
        <w:pStyle w:val="PL"/>
        <w:rPr>
          <w:lang w:val="de-DE"/>
        </w:rPr>
      </w:pPr>
      <w:r w:rsidRPr="0076721C">
        <w:rPr>
          <w:lang w:val="de-DE"/>
        </w:rPr>
        <w:t xml:space="preserve">          - VAR_E2E_DL_PKT_DELAY</w:t>
      </w:r>
    </w:p>
    <w:p w14:paraId="0592066A"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4E0CB9CB" w14:textId="77777777" w:rsidR="00B4111F" w:rsidRPr="005B3671"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59407DCE" w14:textId="77777777" w:rsidR="00B4111F" w:rsidRPr="005B3671"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A27389B" w14:textId="77777777" w:rsidR="00B4111F" w:rsidRPr="005B3671"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DB353F1"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3A8494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A0EEA1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937B6B8" w14:textId="77777777" w:rsidR="00B4111F" w:rsidRDefault="00B4111F" w:rsidP="00B4111F">
      <w:pPr>
        <w:pStyle w:val="PL"/>
        <w:rPr>
          <w:lang w:val="en-US"/>
        </w:rPr>
      </w:pPr>
      <w:r>
        <w:rPr>
          <w:lang w:val="en-US"/>
        </w:rPr>
        <w:t xml:space="preserve">      - type: string</w:t>
      </w:r>
    </w:p>
    <w:p w14:paraId="1969916E" w14:textId="77777777" w:rsidR="00B4111F" w:rsidRDefault="00B4111F" w:rsidP="00B4111F">
      <w:pPr>
        <w:pStyle w:val="PL"/>
        <w:rPr>
          <w:lang w:val="en-US"/>
        </w:rPr>
      </w:pPr>
      <w:r>
        <w:rPr>
          <w:lang w:val="en-US"/>
        </w:rPr>
        <w:t xml:space="preserve">        description: &gt;</w:t>
      </w:r>
    </w:p>
    <w:p w14:paraId="01FCE19C" w14:textId="77777777" w:rsidR="00B4111F" w:rsidRDefault="00B4111F" w:rsidP="00B4111F">
      <w:pPr>
        <w:pStyle w:val="PL"/>
        <w:rPr>
          <w:lang w:val="en-US"/>
        </w:rPr>
      </w:pPr>
      <w:r>
        <w:rPr>
          <w:lang w:val="en-US"/>
        </w:rPr>
        <w:t xml:space="preserve">          This string provides forward-compatibility with future</w:t>
      </w:r>
    </w:p>
    <w:p w14:paraId="5D67DD6F" w14:textId="77777777" w:rsidR="00B4111F" w:rsidRDefault="00B4111F" w:rsidP="00B4111F">
      <w:pPr>
        <w:pStyle w:val="PL"/>
        <w:rPr>
          <w:lang w:val="en-US"/>
        </w:rPr>
      </w:pPr>
      <w:r>
        <w:rPr>
          <w:lang w:val="en-US"/>
        </w:rPr>
        <w:t xml:space="preserve">          extensions to the enumeration but is not used to encode</w:t>
      </w:r>
    </w:p>
    <w:p w14:paraId="74A6DB44" w14:textId="77777777" w:rsidR="00B4111F" w:rsidRDefault="00B4111F" w:rsidP="00B4111F">
      <w:pPr>
        <w:pStyle w:val="PL"/>
        <w:rPr>
          <w:lang w:val="en-US"/>
        </w:rPr>
      </w:pPr>
      <w:r>
        <w:rPr>
          <w:lang w:val="en-US"/>
        </w:rPr>
        <w:t xml:space="preserve">          content defined in the present version of this API.</w:t>
      </w:r>
    </w:p>
    <w:p w14:paraId="4036BEC8" w14:textId="77777777" w:rsidR="00B4111F" w:rsidRDefault="00B4111F" w:rsidP="00B4111F">
      <w:pPr>
        <w:pStyle w:val="PL"/>
        <w:rPr>
          <w:lang w:val="en-US"/>
        </w:rPr>
      </w:pPr>
      <w:r>
        <w:rPr>
          <w:lang w:val="en-US"/>
        </w:rPr>
        <w:t xml:space="preserve">      description: |</w:t>
      </w:r>
    </w:p>
    <w:p w14:paraId="0F41DAE5" w14:textId="77777777" w:rsidR="00B4111F" w:rsidRDefault="00B4111F" w:rsidP="00B4111F">
      <w:pPr>
        <w:pStyle w:val="PL"/>
        <w:rPr>
          <w:lang w:val="en-US"/>
        </w:rPr>
      </w:pPr>
      <w:r>
        <w:rPr>
          <w:lang w:val="en-US"/>
        </w:rPr>
        <w:t xml:space="preserve">        Represents the </w:t>
      </w:r>
      <w:r>
        <w:rPr>
          <w:lang w:eastAsia="zh-CN"/>
        </w:rPr>
        <w:t xml:space="preserve">analytics subset.  </w:t>
      </w:r>
    </w:p>
    <w:p w14:paraId="6C774DAB" w14:textId="77777777" w:rsidR="00B4111F" w:rsidRDefault="00B4111F" w:rsidP="00B4111F">
      <w:pPr>
        <w:pStyle w:val="PL"/>
        <w:rPr>
          <w:lang w:val="en-US"/>
        </w:rPr>
      </w:pPr>
      <w:r>
        <w:rPr>
          <w:lang w:val="en-US"/>
        </w:rPr>
        <w:t xml:space="preserve">        Possible values are:</w:t>
      </w:r>
    </w:p>
    <w:p w14:paraId="37EB8817" w14:textId="77777777" w:rsidR="00B4111F" w:rsidRDefault="00B4111F" w:rsidP="00B4111F">
      <w:pPr>
        <w:pStyle w:val="PL"/>
        <w:rPr>
          <w:lang w:val="en-US"/>
        </w:rPr>
      </w:pPr>
      <w:r>
        <w:rPr>
          <w:lang w:val="en-US"/>
        </w:rPr>
        <w:t xml:space="preserve">        - NUM_OF_UE_REG: The number of UE registered. This value is only applicable to</w:t>
      </w:r>
    </w:p>
    <w:p w14:paraId="61D0B4A4" w14:textId="77777777" w:rsidR="00B4111F" w:rsidRDefault="00B4111F" w:rsidP="00B4111F">
      <w:pPr>
        <w:pStyle w:val="PL"/>
        <w:rPr>
          <w:lang w:val="en-US"/>
        </w:rPr>
      </w:pPr>
      <w:r>
        <w:rPr>
          <w:lang w:val="en-US"/>
        </w:rPr>
        <w:t xml:space="preserve">          </w:t>
      </w:r>
      <w:r>
        <w:rPr>
          <w:lang w:eastAsia="zh-CN"/>
        </w:rPr>
        <w:t>NSI_LOAD_LEVEL event</w:t>
      </w:r>
      <w:r>
        <w:rPr>
          <w:lang w:val="en-US"/>
        </w:rPr>
        <w:t>.</w:t>
      </w:r>
    </w:p>
    <w:p w14:paraId="1EAEF310" w14:textId="77777777" w:rsidR="00B4111F" w:rsidRDefault="00B4111F" w:rsidP="00B4111F">
      <w:pPr>
        <w:pStyle w:val="PL"/>
        <w:tabs>
          <w:tab w:val="clear" w:pos="7296"/>
        </w:tabs>
        <w:rPr>
          <w:lang w:val="en-US"/>
        </w:rPr>
      </w:pPr>
      <w:r>
        <w:rPr>
          <w:lang w:val="en-US"/>
        </w:rPr>
        <w:t xml:space="preserve">        - NUM_OF_PDU_SESS_ESTBL: The number of PDU sessions established. This value is only</w:t>
      </w:r>
    </w:p>
    <w:p w14:paraId="38AF6D7A" w14:textId="77777777" w:rsidR="00B4111F" w:rsidRDefault="00B4111F" w:rsidP="00B4111F">
      <w:pPr>
        <w:pStyle w:val="PL"/>
        <w:tabs>
          <w:tab w:val="clear" w:pos="7296"/>
        </w:tabs>
        <w:rPr>
          <w:lang w:val="en-US"/>
        </w:rPr>
      </w:pPr>
      <w:r>
        <w:rPr>
          <w:lang w:val="en-US"/>
        </w:rPr>
        <w:t xml:space="preserve">          applicable to </w:t>
      </w:r>
      <w:r>
        <w:rPr>
          <w:lang w:eastAsia="zh-CN"/>
        </w:rPr>
        <w:t>NSI_LOAD_LEVEL event</w:t>
      </w:r>
      <w:r>
        <w:rPr>
          <w:lang w:val="en-US"/>
        </w:rPr>
        <w:t>.</w:t>
      </w:r>
    </w:p>
    <w:p w14:paraId="3D07B1CB" w14:textId="77777777" w:rsidR="00B4111F" w:rsidRDefault="00B4111F" w:rsidP="00B4111F">
      <w:pPr>
        <w:pStyle w:val="PL"/>
        <w:rPr>
          <w:lang w:val="en-US"/>
        </w:rPr>
      </w:pPr>
      <w:r>
        <w:rPr>
          <w:lang w:val="en-US"/>
        </w:rPr>
        <w:t xml:space="preserve">        - RES_USAGE: The current usage of the virtual resources assigned to the NF instances</w:t>
      </w:r>
    </w:p>
    <w:p w14:paraId="6B3C95BB" w14:textId="77777777" w:rsidR="00B4111F" w:rsidRDefault="00B4111F" w:rsidP="00B4111F">
      <w:pPr>
        <w:pStyle w:val="PL"/>
        <w:rPr>
          <w:lang w:val="en-US"/>
        </w:rPr>
      </w:pPr>
      <w:r>
        <w:rPr>
          <w:lang w:val="en-US"/>
        </w:rPr>
        <w:t xml:space="preserve">          belonging to a particular network slice instance. This value is only applicable to</w:t>
      </w:r>
    </w:p>
    <w:p w14:paraId="0E4910BC" w14:textId="77777777" w:rsidR="00B4111F" w:rsidRDefault="00B4111F" w:rsidP="00B4111F">
      <w:pPr>
        <w:pStyle w:val="PL"/>
        <w:rPr>
          <w:lang w:val="en-US"/>
        </w:rPr>
      </w:pPr>
      <w:r>
        <w:rPr>
          <w:lang w:val="en-US"/>
        </w:rPr>
        <w:t xml:space="preserve">          </w:t>
      </w:r>
      <w:r>
        <w:rPr>
          <w:lang w:eastAsia="zh-CN"/>
        </w:rPr>
        <w:t>NSI_LOAD_LEVEL event</w:t>
      </w:r>
      <w:r>
        <w:rPr>
          <w:lang w:val="en-US"/>
        </w:rPr>
        <w:t>.</w:t>
      </w:r>
    </w:p>
    <w:p w14:paraId="2413C20F" w14:textId="77777777" w:rsidR="00B4111F" w:rsidRDefault="00B4111F" w:rsidP="00B4111F">
      <w:pPr>
        <w:pStyle w:val="PL"/>
        <w:rPr>
          <w:lang w:val="en-US"/>
        </w:rPr>
      </w:pPr>
      <w:r>
        <w:rPr>
          <w:lang w:val="en-US"/>
        </w:rPr>
        <w:t xml:space="preserve">        - NUM_OF_EXCEED_RES_USAGE_LOAD_LEVEL_THR: The number of times the resource usage threshold</w:t>
      </w:r>
    </w:p>
    <w:p w14:paraId="2508710C" w14:textId="77777777" w:rsidR="00B4111F" w:rsidRDefault="00B4111F" w:rsidP="00B4111F">
      <w:pPr>
        <w:pStyle w:val="PL"/>
        <w:rPr>
          <w:lang w:val="en-US"/>
        </w:rPr>
      </w:pPr>
      <w:r>
        <w:rPr>
          <w:lang w:val="en-US"/>
        </w:rPr>
        <w:t xml:space="preserve">          of the network slice instance is reached or exceeded if a threshold value is provided by</w:t>
      </w:r>
    </w:p>
    <w:p w14:paraId="4FE5AAA8" w14:textId="77777777" w:rsidR="00B4111F" w:rsidRDefault="00B4111F" w:rsidP="00B4111F">
      <w:pPr>
        <w:pStyle w:val="PL"/>
        <w:rPr>
          <w:lang w:val="en-US"/>
        </w:rPr>
      </w:pPr>
      <w:r>
        <w:rPr>
          <w:lang w:val="en-US"/>
        </w:rPr>
        <w:t xml:space="preserve">          the consumer. This value is only applicable to </w:t>
      </w:r>
      <w:r>
        <w:rPr>
          <w:lang w:eastAsia="zh-CN"/>
        </w:rPr>
        <w:t>NSI_LOAD_LEVEL event</w:t>
      </w:r>
      <w:r>
        <w:rPr>
          <w:lang w:val="en-US"/>
        </w:rPr>
        <w:t>.</w:t>
      </w:r>
    </w:p>
    <w:p w14:paraId="38D0CBF1" w14:textId="77777777" w:rsidR="00B4111F" w:rsidRDefault="00B4111F" w:rsidP="00B4111F">
      <w:pPr>
        <w:pStyle w:val="PL"/>
        <w:rPr>
          <w:lang w:val="en-US"/>
        </w:rPr>
      </w:pPr>
      <w:r>
        <w:rPr>
          <w:lang w:val="en-US"/>
        </w:rPr>
        <w:t xml:space="preserve">        - PERIOD_OF_EXCEED_RES_USAGE_LOAD_LEVEL_THR: The time interval between each time the</w:t>
      </w:r>
    </w:p>
    <w:p w14:paraId="3D2CBF62" w14:textId="77777777" w:rsidR="00B4111F" w:rsidRDefault="00B4111F" w:rsidP="00B4111F">
      <w:pPr>
        <w:pStyle w:val="PL"/>
        <w:rPr>
          <w:lang w:val="en-US"/>
        </w:rPr>
      </w:pPr>
      <w:r>
        <w:rPr>
          <w:lang w:val="en-US"/>
        </w:rPr>
        <w:t xml:space="preserve">          threshold being met or exceeded on the network slice (instance). This value is only</w:t>
      </w:r>
    </w:p>
    <w:p w14:paraId="78B6DC7A" w14:textId="77777777" w:rsidR="00B4111F" w:rsidRDefault="00B4111F" w:rsidP="00B4111F">
      <w:pPr>
        <w:pStyle w:val="PL"/>
        <w:rPr>
          <w:lang w:val="en-US"/>
        </w:rPr>
      </w:pPr>
      <w:r>
        <w:rPr>
          <w:lang w:val="en-US"/>
        </w:rPr>
        <w:t xml:space="preserve">          applicable to </w:t>
      </w:r>
      <w:r>
        <w:rPr>
          <w:lang w:eastAsia="zh-CN"/>
        </w:rPr>
        <w:t>NSI_LOAD_LEVEL event</w:t>
      </w:r>
      <w:r>
        <w:rPr>
          <w:lang w:val="en-US"/>
        </w:rPr>
        <w:t>.</w:t>
      </w:r>
    </w:p>
    <w:p w14:paraId="1A353846" w14:textId="77777777" w:rsidR="00B4111F" w:rsidRDefault="00B4111F" w:rsidP="00B4111F">
      <w:pPr>
        <w:pStyle w:val="PL"/>
        <w:rPr>
          <w:lang w:val="en-US"/>
        </w:rPr>
      </w:pPr>
      <w:r>
        <w:rPr>
          <w:lang w:val="en-US"/>
        </w:rPr>
        <w:t xml:space="preserve">        - EXCEED_LOAD_LEVEL_THR_IND: Whether the Load Level Threshold is met or exceeded by the</w:t>
      </w:r>
    </w:p>
    <w:p w14:paraId="06BC83F7" w14:textId="77777777" w:rsidR="00B4111F" w:rsidRDefault="00B4111F" w:rsidP="00B4111F">
      <w:pPr>
        <w:pStyle w:val="PL"/>
        <w:rPr>
          <w:lang w:val="en-US"/>
        </w:rPr>
      </w:pPr>
      <w:r>
        <w:rPr>
          <w:lang w:val="en-US"/>
        </w:rPr>
        <w:t xml:space="preserve">          statistics value. This value is only applicable to </w:t>
      </w:r>
      <w:r>
        <w:rPr>
          <w:lang w:eastAsia="zh-CN"/>
        </w:rPr>
        <w:t>NSI_LOAD_LEVEL event</w:t>
      </w:r>
      <w:r>
        <w:rPr>
          <w:lang w:val="en-US"/>
        </w:rPr>
        <w:t>.</w:t>
      </w:r>
    </w:p>
    <w:p w14:paraId="091F467E" w14:textId="77777777" w:rsidR="00B4111F" w:rsidRDefault="00B4111F" w:rsidP="00B4111F">
      <w:pPr>
        <w:pStyle w:val="PL"/>
        <w:tabs>
          <w:tab w:val="clear" w:pos="1920"/>
        </w:tabs>
        <w:rPr>
          <w:lang w:val="en-US"/>
        </w:rPr>
      </w:pPr>
      <w:r>
        <w:rPr>
          <w:lang w:val="en-US"/>
        </w:rPr>
        <w:t xml:space="preserve">        - LIST_OF_TOP_APP_UL: The list of applications that contribute the most to the traffic in</w:t>
      </w:r>
    </w:p>
    <w:p w14:paraId="0FE00640" w14:textId="77777777" w:rsidR="00B4111F" w:rsidRDefault="00B4111F" w:rsidP="00B4111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05C7AC0" w14:textId="77777777" w:rsidR="00B4111F" w:rsidRDefault="00B4111F" w:rsidP="00B4111F">
      <w:pPr>
        <w:pStyle w:val="PL"/>
        <w:tabs>
          <w:tab w:val="clear" w:pos="1920"/>
        </w:tabs>
        <w:rPr>
          <w:lang w:val="en-US"/>
        </w:rPr>
      </w:pPr>
      <w:r>
        <w:rPr>
          <w:lang w:val="en-US"/>
        </w:rPr>
        <w:t xml:space="preserve">        - LIST_OF_TOP_APP_DL: The list of applications that contribute the most to the traffic in</w:t>
      </w:r>
    </w:p>
    <w:p w14:paraId="16DDE5C1" w14:textId="77777777" w:rsidR="00B4111F" w:rsidRDefault="00B4111F" w:rsidP="00B4111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9C3D3F6" w14:textId="77777777" w:rsidR="00B4111F" w:rsidRDefault="00B4111F" w:rsidP="00B4111F">
      <w:pPr>
        <w:pStyle w:val="PL"/>
        <w:rPr>
          <w:lang w:val="en-US"/>
        </w:rPr>
      </w:pPr>
      <w:r>
        <w:rPr>
          <w:lang w:val="en-US"/>
        </w:rPr>
        <w:t xml:space="preserve">        - NF_STATUS: The availability status of the NF on the Analytics target period, expressed</w:t>
      </w:r>
    </w:p>
    <w:p w14:paraId="48A75CB5" w14:textId="77777777" w:rsidR="00B4111F" w:rsidRDefault="00B4111F" w:rsidP="00B4111F">
      <w:pPr>
        <w:pStyle w:val="PL"/>
        <w:rPr>
          <w:lang w:val="en-US"/>
        </w:rPr>
      </w:pPr>
      <w:r>
        <w:rPr>
          <w:lang w:val="en-US"/>
        </w:rPr>
        <w:t xml:space="preserve">          as a percentage of time per status value (registered, suspended, undiscoverable). This</w:t>
      </w:r>
    </w:p>
    <w:p w14:paraId="579C6B83" w14:textId="77777777" w:rsidR="00B4111F" w:rsidRDefault="00B4111F" w:rsidP="00B4111F">
      <w:pPr>
        <w:pStyle w:val="PL"/>
        <w:rPr>
          <w:lang w:val="en-US"/>
        </w:rPr>
      </w:pPr>
      <w:r>
        <w:rPr>
          <w:lang w:val="en-US"/>
        </w:rPr>
        <w:t xml:space="preserve">          value is only applicable to NF_LOAD event.</w:t>
      </w:r>
    </w:p>
    <w:p w14:paraId="26D55FAD" w14:textId="77777777" w:rsidR="00B4111F" w:rsidRDefault="00B4111F" w:rsidP="00B4111F">
      <w:pPr>
        <w:pStyle w:val="PL"/>
        <w:rPr>
          <w:lang w:val="en-US"/>
        </w:rPr>
      </w:pPr>
      <w:r>
        <w:rPr>
          <w:lang w:val="en-US"/>
        </w:rPr>
        <w:t xml:space="preserve">        - NF_RESOURCE_USAGE: The average usage of assigned resources (CPU, memory, storage). This</w:t>
      </w:r>
    </w:p>
    <w:p w14:paraId="62C43694" w14:textId="77777777" w:rsidR="00B4111F" w:rsidRDefault="00B4111F" w:rsidP="00B4111F">
      <w:pPr>
        <w:pStyle w:val="PL"/>
        <w:rPr>
          <w:lang w:val="en-US"/>
        </w:rPr>
      </w:pPr>
      <w:r>
        <w:rPr>
          <w:lang w:val="en-US"/>
        </w:rPr>
        <w:t xml:space="preserve">          value is only applicable to NF_LOAD event.</w:t>
      </w:r>
    </w:p>
    <w:p w14:paraId="1C6EB797" w14:textId="77777777" w:rsidR="00B4111F" w:rsidRDefault="00B4111F" w:rsidP="00B4111F">
      <w:pPr>
        <w:pStyle w:val="PL"/>
        <w:rPr>
          <w:lang w:val="en-US"/>
        </w:rPr>
      </w:pPr>
      <w:r>
        <w:rPr>
          <w:lang w:val="en-US"/>
        </w:rPr>
        <w:t xml:space="preserve">        - NF_LOAD: The average load of the NF instance over the Analytics target period. This value</w:t>
      </w:r>
    </w:p>
    <w:p w14:paraId="5E85DDF1" w14:textId="77777777" w:rsidR="00B4111F" w:rsidRDefault="00B4111F" w:rsidP="00B4111F">
      <w:pPr>
        <w:pStyle w:val="PL"/>
        <w:rPr>
          <w:lang w:val="en-US"/>
        </w:rPr>
      </w:pPr>
      <w:r>
        <w:rPr>
          <w:lang w:val="en-US"/>
        </w:rPr>
        <w:t xml:space="preserve">          is only applicable to NF_LOAD event.</w:t>
      </w:r>
    </w:p>
    <w:p w14:paraId="50A04855" w14:textId="77777777" w:rsidR="00B4111F" w:rsidRDefault="00B4111F" w:rsidP="00B4111F">
      <w:pPr>
        <w:pStyle w:val="PL"/>
        <w:tabs>
          <w:tab w:val="clear" w:pos="1920"/>
        </w:tabs>
        <w:rPr>
          <w:lang w:val="en-US"/>
        </w:rPr>
      </w:pPr>
      <w:r>
        <w:rPr>
          <w:lang w:val="en-US"/>
        </w:rPr>
        <w:t xml:space="preserve">        - NF_PEAK_LOAD: The maximum load of the NF instance over the Analytics target period. This</w:t>
      </w:r>
    </w:p>
    <w:p w14:paraId="3003C04B" w14:textId="77777777" w:rsidR="00B4111F" w:rsidRDefault="00B4111F" w:rsidP="00B4111F">
      <w:pPr>
        <w:pStyle w:val="PL"/>
        <w:tabs>
          <w:tab w:val="clear" w:pos="1920"/>
        </w:tabs>
        <w:rPr>
          <w:lang w:val="en-US"/>
        </w:rPr>
      </w:pPr>
      <w:r>
        <w:rPr>
          <w:lang w:val="en-US"/>
        </w:rPr>
        <w:t xml:space="preserve">          value is only applicable to NF_LOAD event.</w:t>
      </w:r>
    </w:p>
    <w:p w14:paraId="1AF4C7CD" w14:textId="77777777" w:rsidR="00B4111F" w:rsidRDefault="00B4111F" w:rsidP="00B4111F">
      <w:pPr>
        <w:pStyle w:val="PL"/>
        <w:rPr>
          <w:lang w:val="en-US"/>
        </w:rPr>
      </w:pPr>
      <w:r>
        <w:rPr>
          <w:lang w:val="en-US"/>
        </w:rPr>
        <w:t xml:space="preserve">        - NF_LOAD_AVG_IN_AOI: The average load of the NF instances over the area of interest. This</w:t>
      </w:r>
    </w:p>
    <w:p w14:paraId="3BA1D30C" w14:textId="77777777" w:rsidR="00B4111F" w:rsidRDefault="00B4111F" w:rsidP="00B4111F">
      <w:pPr>
        <w:pStyle w:val="PL"/>
        <w:rPr>
          <w:lang w:val="en-US"/>
        </w:rPr>
      </w:pPr>
      <w:r>
        <w:rPr>
          <w:lang w:val="en-US"/>
        </w:rPr>
        <w:t xml:space="preserve">          value is only applicable to NF_LOAD event.</w:t>
      </w:r>
    </w:p>
    <w:p w14:paraId="4A2A4974" w14:textId="77777777" w:rsidR="00B4111F" w:rsidRDefault="00B4111F" w:rsidP="00B4111F">
      <w:pPr>
        <w:pStyle w:val="PL"/>
        <w:rPr>
          <w:lang w:val="en-US"/>
        </w:rPr>
      </w:pPr>
      <w:r>
        <w:rPr>
          <w:lang w:val="en-US"/>
        </w:rPr>
        <w:t xml:space="preserve">        - DISPER_AMOUNT: Indicates the dispersion amount of the reported data volume or transaction</w:t>
      </w:r>
    </w:p>
    <w:p w14:paraId="5350B5AA" w14:textId="77777777" w:rsidR="00B4111F" w:rsidRDefault="00B4111F" w:rsidP="00B4111F">
      <w:pPr>
        <w:pStyle w:val="PL"/>
        <w:rPr>
          <w:lang w:val="en-US"/>
        </w:rPr>
      </w:pPr>
      <w:r>
        <w:rPr>
          <w:lang w:val="en-US"/>
        </w:rPr>
        <w:t xml:space="preserve">          dispersion type. This value is only applicable to DISPERSION event.</w:t>
      </w:r>
    </w:p>
    <w:p w14:paraId="5A562262" w14:textId="77777777" w:rsidR="00B4111F" w:rsidRDefault="00B4111F" w:rsidP="00B4111F">
      <w:pPr>
        <w:pStyle w:val="PL"/>
        <w:rPr>
          <w:lang w:val="en-US"/>
        </w:rPr>
      </w:pPr>
      <w:r>
        <w:rPr>
          <w:lang w:val="en-US"/>
        </w:rPr>
        <w:t xml:space="preserve">        - DISPER_CLASS: Indicates the dispersion mobility class: fixed, camper, traveller upon set</w:t>
      </w:r>
    </w:p>
    <w:p w14:paraId="3571EB75" w14:textId="77777777" w:rsidR="00B4111F" w:rsidRDefault="00B4111F" w:rsidP="00B4111F">
      <w:pPr>
        <w:pStyle w:val="PL"/>
        <w:rPr>
          <w:lang w:val="en-US"/>
        </w:rPr>
      </w:pPr>
      <w:r>
        <w:rPr>
          <w:lang w:val="en-US"/>
        </w:rPr>
        <w:t xml:space="preserve">          its usage threshold, and/or the top-heavy class upon set its percentile rating threshold.</w:t>
      </w:r>
    </w:p>
    <w:p w14:paraId="6E62C9E2" w14:textId="77777777" w:rsidR="00B4111F" w:rsidRDefault="00B4111F" w:rsidP="00B4111F">
      <w:pPr>
        <w:pStyle w:val="PL"/>
        <w:rPr>
          <w:lang w:val="en-US"/>
        </w:rPr>
      </w:pPr>
      <w:r>
        <w:rPr>
          <w:lang w:val="en-US"/>
        </w:rPr>
        <w:t xml:space="preserve">          This value is only applicable to DISPERSION event.</w:t>
      </w:r>
    </w:p>
    <w:p w14:paraId="5EE7CFE5" w14:textId="77777777" w:rsidR="00B4111F" w:rsidRDefault="00B4111F" w:rsidP="00B4111F">
      <w:pPr>
        <w:pStyle w:val="PL"/>
        <w:rPr>
          <w:lang w:val="en-US"/>
        </w:rPr>
      </w:pPr>
      <w:r>
        <w:rPr>
          <w:lang w:val="en-US"/>
        </w:rPr>
        <w:t xml:space="preserve">        - RANKING: Data/transaction usage ranking high (i.e.value 1), medium (2) or low (3). This</w:t>
      </w:r>
    </w:p>
    <w:p w14:paraId="7E1F7A80" w14:textId="77777777" w:rsidR="00B4111F" w:rsidRDefault="00B4111F" w:rsidP="00B4111F">
      <w:pPr>
        <w:pStyle w:val="PL"/>
        <w:rPr>
          <w:lang w:val="en-US"/>
        </w:rPr>
      </w:pPr>
      <w:r>
        <w:rPr>
          <w:lang w:val="en-US"/>
        </w:rPr>
        <w:t xml:space="preserve">          value is only applicable to DISPERSION event.</w:t>
      </w:r>
    </w:p>
    <w:p w14:paraId="18AB7970" w14:textId="77777777" w:rsidR="00B4111F" w:rsidRDefault="00B4111F" w:rsidP="00B4111F">
      <w:pPr>
        <w:pStyle w:val="PL"/>
        <w:rPr>
          <w:lang w:val="en-US"/>
        </w:rPr>
      </w:pPr>
      <w:r>
        <w:rPr>
          <w:lang w:val="en-US"/>
        </w:rPr>
        <w:t xml:space="preserve">        - PERCENTILE_RANKING: Percentile ranking of the target UE in the Cumulative Distribution</w:t>
      </w:r>
    </w:p>
    <w:p w14:paraId="055E77C3" w14:textId="77777777" w:rsidR="00B4111F" w:rsidRDefault="00B4111F" w:rsidP="00B4111F">
      <w:pPr>
        <w:pStyle w:val="PL"/>
        <w:rPr>
          <w:lang w:val="en-US"/>
        </w:rPr>
      </w:pPr>
      <w:r>
        <w:rPr>
          <w:lang w:val="en-US"/>
        </w:rPr>
        <w:t xml:space="preserve">          Function of data usage for the population of all UEs. This value is only applicable to</w:t>
      </w:r>
    </w:p>
    <w:p w14:paraId="14251E8D" w14:textId="77777777" w:rsidR="00B4111F" w:rsidRDefault="00B4111F" w:rsidP="00B4111F">
      <w:pPr>
        <w:pStyle w:val="PL"/>
        <w:rPr>
          <w:lang w:val="en-US"/>
        </w:rPr>
      </w:pPr>
      <w:r>
        <w:rPr>
          <w:lang w:val="en-US"/>
        </w:rPr>
        <w:t xml:space="preserve">          DISPERSION event.</w:t>
      </w:r>
    </w:p>
    <w:p w14:paraId="6F11CF3A" w14:textId="77777777" w:rsidR="00B4111F" w:rsidRDefault="00B4111F" w:rsidP="00B4111F">
      <w:pPr>
        <w:pStyle w:val="PL"/>
        <w:rPr>
          <w:lang w:val="en-US"/>
        </w:rPr>
      </w:pPr>
      <w:r>
        <w:rPr>
          <w:lang w:val="en-US"/>
        </w:rPr>
        <w:t xml:space="preserve">        - RSSI: Indicated the RSSI in the unit of dBm. This value is only applicable to</w:t>
      </w:r>
    </w:p>
    <w:p w14:paraId="1947D344" w14:textId="77777777" w:rsidR="00B4111F" w:rsidRDefault="00B4111F" w:rsidP="00B4111F">
      <w:pPr>
        <w:pStyle w:val="PL"/>
        <w:rPr>
          <w:lang w:val="en-US"/>
        </w:rPr>
      </w:pPr>
      <w:r>
        <w:rPr>
          <w:lang w:val="en-US"/>
        </w:rPr>
        <w:t xml:space="preserve">          WLAN_PERFORMANCE event.</w:t>
      </w:r>
    </w:p>
    <w:p w14:paraId="7380A075" w14:textId="77777777" w:rsidR="00B4111F" w:rsidRDefault="00B4111F" w:rsidP="00B4111F">
      <w:pPr>
        <w:pStyle w:val="PL"/>
        <w:rPr>
          <w:lang w:val="en-US"/>
        </w:rPr>
      </w:pPr>
      <w:r>
        <w:rPr>
          <w:lang w:val="en-US"/>
        </w:rPr>
        <w:t xml:space="preserve">        - RTT: Indicates the RTT in the unit of millisecond. This value is only applicable to</w:t>
      </w:r>
    </w:p>
    <w:p w14:paraId="289890A8" w14:textId="77777777" w:rsidR="00B4111F" w:rsidRDefault="00B4111F" w:rsidP="00B4111F">
      <w:pPr>
        <w:pStyle w:val="PL"/>
        <w:rPr>
          <w:lang w:val="en-US"/>
        </w:rPr>
      </w:pPr>
      <w:r>
        <w:rPr>
          <w:lang w:val="en-US"/>
        </w:rPr>
        <w:t xml:space="preserve">          WLAN_PERFORMANCE event.</w:t>
      </w:r>
    </w:p>
    <w:p w14:paraId="7FF24316" w14:textId="77777777" w:rsidR="00B4111F" w:rsidRDefault="00B4111F" w:rsidP="00B4111F">
      <w:pPr>
        <w:pStyle w:val="PL"/>
        <w:rPr>
          <w:lang w:val="en-US"/>
        </w:rPr>
      </w:pPr>
      <w:r>
        <w:rPr>
          <w:lang w:val="en-US"/>
        </w:rPr>
        <w:t xml:space="preserve">        - TRAFFIC_INFO: Traffic information including UL/DL data rate and/or Traffic volume. This</w:t>
      </w:r>
    </w:p>
    <w:p w14:paraId="0C049CD4" w14:textId="77777777" w:rsidR="00B4111F" w:rsidRDefault="00B4111F" w:rsidP="00B4111F">
      <w:pPr>
        <w:pStyle w:val="PL"/>
        <w:rPr>
          <w:lang w:val="en-US"/>
        </w:rPr>
      </w:pPr>
      <w:r>
        <w:rPr>
          <w:lang w:val="en-US"/>
        </w:rPr>
        <w:t xml:space="preserve">          value is only applicable to WLAN_PERFORMANCE event.</w:t>
      </w:r>
    </w:p>
    <w:p w14:paraId="280131FB" w14:textId="77777777" w:rsidR="00B4111F" w:rsidRDefault="00B4111F" w:rsidP="00B4111F">
      <w:pPr>
        <w:pStyle w:val="PL"/>
        <w:rPr>
          <w:lang w:val="en-US"/>
        </w:rPr>
      </w:pPr>
      <w:r>
        <w:rPr>
          <w:lang w:val="en-US"/>
        </w:rPr>
        <w:t xml:space="preserve">        - NUMBER_OF_UES: Number of UEs observed for the SSID. This value is only applicable to</w:t>
      </w:r>
    </w:p>
    <w:p w14:paraId="50E7302A" w14:textId="77777777" w:rsidR="00B4111F" w:rsidRDefault="00B4111F" w:rsidP="00B4111F">
      <w:pPr>
        <w:pStyle w:val="PL"/>
        <w:rPr>
          <w:lang w:val="en-US"/>
        </w:rPr>
      </w:pPr>
      <w:r>
        <w:rPr>
          <w:lang w:val="en-US"/>
        </w:rPr>
        <w:t xml:space="preserve">          WLAN_PERFORMANCE event.</w:t>
      </w:r>
    </w:p>
    <w:p w14:paraId="502FAE1F" w14:textId="77777777" w:rsidR="00B4111F" w:rsidRDefault="00B4111F" w:rsidP="00B4111F">
      <w:pPr>
        <w:pStyle w:val="PL"/>
        <w:tabs>
          <w:tab w:val="clear" w:pos="1920"/>
        </w:tabs>
        <w:rPr>
          <w:lang w:val="en-US"/>
        </w:rPr>
      </w:pPr>
      <w:r>
        <w:rPr>
          <w:lang w:val="en-US"/>
        </w:rPr>
        <w:t xml:space="preserve">        - APP_LIST_FOR_UE_COMM: The analytics of the application list used by UE. This value is only</w:t>
      </w:r>
    </w:p>
    <w:p w14:paraId="5037C68F" w14:textId="77777777" w:rsidR="00B4111F" w:rsidRDefault="00B4111F" w:rsidP="00B4111F">
      <w:pPr>
        <w:pStyle w:val="PL"/>
        <w:tabs>
          <w:tab w:val="clear" w:pos="1920"/>
        </w:tabs>
        <w:rPr>
          <w:lang w:val="en-US"/>
        </w:rPr>
      </w:pPr>
      <w:r>
        <w:rPr>
          <w:lang w:val="en-US"/>
        </w:rPr>
        <w:t xml:space="preserve">          applicable to UE_COMM event.</w:t>
      </w:r>
    </w:p>
    <w:p w14:paraId="06C939FD" w14:textId="77777777" w:rsidR="00B4111F" w:rsidRDefault="00B4111F" w:rsidP="00B4111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0C250CF" w14:textId="77777777" w:rsidR="00B4111F" w:rsidRDefault="00B4111F" w:rsidP="00B4111F">
      <w:pPr>
        <w:pStyle w:val="PL"/>
        <w:tabs>
          <w:tab w:val="clear" w:pos="1920"/>
        </w:tabs>
        <w:rPr>
          <w:lang w:eastAsia="zh-CN"/>
        </w:rPr>
      </w:pPr>
      <w:r>
        <w:rPr>
          <w:lang w:eastAsia="zh-CN"/>
        </w:rPr>
        <w:t xml:space="preserve">          applicable to </w:t>
      </w:r>
      <w:r>
        <w:t>UE_COMM event</w:t>
      </w:r>
      <w:r>
        <w:rPr>
          <w:lang w:eastAsia="zh-CN"/>
        </w:rPr>
        <w:t>.</w:t>
      </w:r>
    </w:p>
    <w:p w14:paraId="69A3145A" w14:textId="77777777" w:rsidR="00B4111F" w:rsidRDefault="00B4111F" w:rsidP="00B4111F">
      <w:pPr>
        <w:pStyle w:val="PL"/>
        <w:tabs>
          <w:tab w:val="clear" w:pos="1920"/>
        </w:tabs>
        <w:rPr>
          <w:lang w:val="en-US"/>
        </w:rPr>
      </w:pPr>
      <w:r>
        <w:rPr>
          <w:lang w:val="en-US"/>
        </w:rPr>
        <w:t xml:space="preserve">        - AVG_TRAFFIC_RATE: Indicates average traffic rate. This value is only applicable to</w:t>
      </w:r>
    </w:p>
    <w:p w14:paraId="3050A3FA" w14:textId="77777777" w:rsidR="00B4111F" w:rsidRDefault="00B4111F" w:rsidP="00B4111F">
      <w:pPr>
        <w:pStyle w:val="PL"/>
        <w:tabs>
          <w:tab w:val="clear" w:pos="1920"/>
        </w:tabs>
        <w:rPr>
          <w:lang w:val="en-US"/>
        </w:rPr>
      </w:pPr>
      <w:r>
        <w:rPr>
          <w:lang w:val="en-US"/>
        </w:rPr>
        <w:t xml:space="preserve">          DN_PERFORMANCE event.</w:t>
      </w:r>
    </w:p>
    <w:p w14:paraId="20AF7B26" w14:textId="77777777" w:rsidR="00B4111F" w:rsidRDefault="00B4111F" w:rsidP="00B4111F">
      <w:pPr>
        <w:pStyle w:val="PL"/>
        <w:tabs>
          <w:tab w:val="clear" w:pos="1920"/>
        </w:tabs>
        <w:rPr>
          <w:lang w:val="en-US"/>
        </w:rPr>
      </w:pPr>
      <w:r>
        <w:rPr>
          <w:lang w:val="en-US"/>
        </w:rPr>
        <w:t xml:space="preserve">        - MAX_TRAFFIC_RATE: Indicates maximum traffic rate. This value is only applicable to</w:t>
      </w:r>
    </w:p>
    <w:p w14:paraId="071425AB" w14:textId="77777777" w:rsidR="00B4111F" w:rsidRDefault="00B4111F" w:rsidP="00B4111F">
      <w:pPr>
        <w:pStyle w:val="PL"/>
        <w:tabs>
          <w:tab w:val="clear" w:pos="1920"/>
        </w:tabs>
        <w:rPr>
          <w:lang w:val="en-US"/>
        </w:rPr>
      </w:pPr>
      <w:r>
        <w:rPr>
          <w:lang w:val="en-US"/>
        </w:rPr>
        <w:t xml:space="preserve">          DN_PERFORMANCE event.</w:t>
      </w:r>
    </w:p>
    <w:p w14:paraId="2AF5C1D3" w14:textId="77777777" w:rsidR="00B4111F" w:rsidRDefault="00B4111F" w:rsidP="00B4111F">
      <w:pPr>
        <w:pStyle w:val="PL"/>
        <w:tabs>
          <w:tab w:val="clear" w:pos="1920"/>
        </w:tabs>
        <w:rPr>
          <w:lang w:val="en-US"/>
        </w:rPr>
      </w:pPr>
      <w:r>
        <w:rPr>
          <w:lang w:val="en-US"/>
        </w:rPr>
        <w:t xml:space="preserve">        - AGG_TRAFFIC_RATE: Indicates aggregated traffic rate. This value is only applicable to</w:t>
      </w:r>
    </w:p>
    <w:p w14:paraId="3119980A" w14:textId="77777777" w:rsidR="00B4111F" w:rsidRDefault="00B4111F" w:rsidP="00B4111F">
      <w:pPr>
        <w:pStyle w:val="PL"/>
        <w:tabs>
          <w:tab w:val="clear" w:pos="1920"/>
        </w:tabs>
        <w:rPr>
          <w:lang w:val="en-US"/>
        </w:rPr>
      </w:pPr>
      <w:r>
        <w:rPr>
          <w:lang w:val="en-US"/>
        </w:rPr>
        <w:t xml:space="preserve">          DN_PERFORMANCE event.</w:t>
      </w:r>
    </w:p>
    <w:p w14:paraId="3DEA900C" w14:textId="77777777" w:rsidR="00B4111F" w:rsidRDefault="00B4111F" w:rsidP="00B4111F">
      <w:pPr>
        <w:pStyle w:val="PL"/>
        <w:tabs>
          <w:tab w:val="clear" w:pos="1920"/>
        </w:tabs>
        <w:rPr>
          <w:lang w:val="en-US"/>
        </w:rPr>
      </w:pPr>
      <w:r>
        <w:rPr>
          <w:lang w:val="en-US"/>
        </w:rPr>
        <w:t xml:space="preserve">        - VAR_TRAFFIC_RATE: Indicates variance traffic rate. This value is only applicable to</w:t>
      </w:r>
    </w:p>
    <w:p w14:paraId="6AA50315" w14:textId="77777777" w:rsidR="00B4111F" w:rsidRDefault="00B4111F" w:rsidP="00B4111F">
      <w:pPr>
        <w:pStyle w:val="PL"/>
        <w:tabs>
          <w:tab w:val="clear" w:pos="1920"/>
        </w:tabs>
        <w:rPr>
          <w:lang w:val="en-US"/>
        </w:rPr>
      </w:pPr>
      <w:r>
        <w:rPr>
          <w:lang w:val="en-US"/>
        </w:rPr>
        <w:t xml:space="preserve">          DN_PERFORMANCE event.</w:t>
      </w:r>
    </w:p>
    <w:p w14:paraId="57743DF4" w14:textId="77777777" w:rsidR="00B4111F" w:rsidRDefault="00B4111F" w:rsidP="00B4111F">
      <w:pPr>
        <w:pStyle w:val="PL"/>
        <w:tabs>
          <w:tab w:val="clear" w:pos="1920"/>
        </w:tabs>
        <w:rPr>
          <w:lang w:val="en-US"/>
        </w:rPr>
      </w:pPr>
      <w:r>
        <w:rPr>
          <w:lang w:val="en-US"/>
        </w:rPr>
        <w:t xml:space="preserve">        - AVG_PACKET_DELAY: Indicates average Packet Delay. This value is only applicable to</w:t>
      </w:r>
    </w:p>
    <w:p w14:paraId="2179A71D" w14:textId="77777777" w:rsidR="00B4111F" w:rsidRDefault="00B4111F" w:rsidP="00B4111F">
      <w:pPr>
        <w:pStyle w:val="PL"/>
        <w:tabs>
          <w:tab w:val="clear" w:pos="1920"/>
        </w:tabs>
        <w:rPr>
          <w:lang w:val="en-US"/>
        </w:rPr>
      </w:pPr>
      <w:r>
        <w:rPr>
          <w:lang w:val="en-US"/>
        </w:rPr>
        <w:t xml:space="preserve">          DN_PERFORMANCE event.</w:t>
      </w:r>
    </w:p>
    <w:p w14:paraId="530CC579" w14:textId="77777777" w:rsidR="00B4111F" w:rsidRDefault="00B4111F" w:rsidP="00B4111F">
      <w:pPr>
        <w:pStyle w:val="PL"/>
        <w:tabs>
          <w:tab w:val="clear" w:pos="1920"/>
        </w:tabs>
        <w:rPr>
          <w:lang w:val="en-US"/>
        </w:rPr>
      </w:pPr>
      <w:r>
        <w:rPr>
          <w:lang w:val="en-US"/>
        </w:rPr>
        <w:t xml:space="preserve">        - MAX_PACKET_DELAY: Indicates maximum Packet Delay. This value is only applicable to</w:t>
      </w:r>
    </w:p>
    <w:p w14:paraId="2C0086CE" w14:textId="77777777" w:rsidR="00B4111F" w:rsidRDefault="00B4111F" w:rsidP="00B4111F">
      <w:pPr>
        <w:pStyle w:val="PL"/>
        <w:tabs>
          <w:tab w:val="clear" w:pos="1920"/>
        </w:tabs>
        <w:rPr>
          <w:lang w:val="en-US"/>
        </w:rPr>
      </w:pPr>
      <w:r>
        <w:rPr>
          <w:lang w:val="en-US"/>
        </w:rPr>
        <w:t xml:space="preserve">          DN_PERFORMANCE event.</w:t>
      </w:r>
    </w:p>
    <w:p w14:paraId="2B404A21" w14:textId="77777777" w:rsidR="00B4111F" w:rsidRDefault="00B4111F" w:rsidP="00B4111F">
      <w:pPr>
        <w:pStyle w:val="PL"/>
        <w:rPr>
          <w:lang w:val="en-US"/>
        </w:rPr>
      </w:pPr>
      <w:r>
        <w:rPr>
          <w:lang w:val="en-US"/>
        </w:rPr>
        <w:t xml:space="preserve">        - VAR_PACKET_DELAY: Indicates variance Packet Delay. This value is only applicable to</w:t>
      </w:r>
    </w:p>
    <w:p w14:paraId="5C689DCB" w14:textId="77777777" w:rsidR="00B4111F" w:rsidRDefault="00B4111F" w:rsidP="00B4111F">
      <w:pPr>
        <w:pStyle w:val="PL"/>
        <w:rPr>
          <w:lang w:val="en-US"/>
        </w:rPr>
      </w:pPr>
      <w:r>
        <w:rPr>
          <w:lang w:val="en-US"/>
        </w:rPr>
        <w:t xml:space="preserve">          DN_PERFORMANCE event.</w:t>
      </w:r>
    </w:p>
    <w:p w14:paraId="347A4B5D" w14:textId="77777777" w:rsidR="00B4111F" w:rsidRDefault="00B4111F" w:rsidP="00B4111F">
      <w:pPr>
        <w:pStyle w:val="PL"/>
        <w:tabs>
          <w:tab w:val="clear" w:pos="1920"/>
        </w:tabs>
        <w:rPr>
          <w:lang w:val="en-US"/>
        </w:rPr>
      </w:pPr>
      <w:r>
        <w:rPr>
          <w:lang w:val="en-US"/>
        </w:rPr>
        <w:t xml:space="preserve">        - AVG_PACKET_LOSS_RATE: Indicates average Loss Rate. This value is only applicable to</w:t>
      </w:r>
    </w:p>
    <w:p w14:paraId="52AA07B9" w14:textId="77777777" w:rsidR="00B4111F" w:rsidRDefault="00B4111F" w:rsidP="00B4111F">
      <w:pPr>
        <w:pStyle w:val="PL"/>
        <w:tabs>
          <w:tab w:val="clear" w:pos="1920"/>
        </w:tabs>
        <w:rPr>
          <w:lang w:val="en-US"/>
        </w:rPr>
      </w:pPr>
      <w:r>
        <w:rPr>
          <w:lang w:val="en-US"/>
        </w:rPr>
        <w:t xml:space="preserve">          DN_PERFORMANCE event.</w:t>
      </w:r>
    </w:p>
    <w:p w14:paraId="5FF73559" w14:textId="77777777" w:rsidR="00B4111F" w:rsidRDefault="00B4111F" w:rsidP="00B4111F">
      <w:pPr>
        <w:pStyle w:val="PL"/>
        <w:tabs>
          <w:tab w:val="clear" w:pos="1920"/>
        </w:tabs>
        <w:rPr>
          <w:lang w:val="en-US"/>
        </w:rPr>
      </w:pPr>
      <w:r>
        <w:rPr>
          <w:lang w:val="en-US"/>
        </w:rPr>
        <w:t xml:space="preserve">        - MAX_PACKET_LOSS_RATE: Indicates maximum Packet Loss Rate. This value is only applicable to</w:t>
      </w:r>
    </w:p>
    <w:p w14:paraId="29C67BD0" w14:textId="77777777" w:rsidR="00B4111F" w:rsidRDefault="00B4111F" w:rsidP="00B4111F">
      <w:pPr>
        <w:pStyle w:val="PL"/>
        <w:tabs>
          <w:tab w:val="clear" w:pos="1920"/>
        </w:tabs>
        <w:rPr>
          <w:lang w:val="en-US"/>
        </w:rPr>
      </w:pPr>
      <w:r>
        <w:rPr>
          <w:lang w:val="en-US"/>
        </w:rPr>
        <w:t xml:space="preserve">          DN_PERFORMANCE event.</w:t>
      </w:r>
    </w:p>
    <w:p w14:paraId="3E88A44B" w14:textId="77777777" w:rsidR="00B4111F" w:rsidRDefault="00B4111F" w:rsidP="00B4111F">
      <w:pPr>
        <w:pStyle w:val="PL"/>
        <w:tabs>
          <w:tab w:val="clear" w:pos="1920"/>
        </w:tabs>
        <w:rPr>
          <w:lang w:val="en-US"/>
        </w:rPr>
      </w:pPr>
      <w:r>
        <w:rPr>
          <w:lang w:val="en-US"/>
        </w:rPr>
        <w:t xml:space="preserve">        - VAR_PACKET_LOSS_RATE: Indicates variance Packet Loss Rate. This value is only applicable</w:t>
      </w:r>
    </w:p>
    <w:p w14:paraId="1B13A0E6" w14:textId="77777777" w:rsidR="00B4111F" w:rsidRDefault="00B4111F" w:rsidP="00B4111F">
      <w:pPr>
        <w:pStyle w:val="PL"/>
        <w:tabs>
          <w:tab w:val="clear" w:pos="1920"/>
        </w:tabs>
        <w:rPr>
          <w:lang w:val="en-US"/>
        </w:rPr>
      </w:pPr>
      <w:r>
        <w:rPr>
          <w:lang w:val="en-US"/>
        </w:rPr>
        <w:t xml:space="preserve">          to DN_PERFORMANCE event.</w:t>
      </w:r>
    </w:p>
    <w:p w14:paraId="5B104E40" w14:textId="77777777" w:rsidR="00B4111F" w:rsidRDefault="00B4111F" w:rsidP="00B4111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B96DE05" w14:textId="77777777" w:rsidR="00B4111F" w:rsidRDefault="00B4111F" w:rsidP="00B4111F">
      <w:pPr>
        <w:pStyle w:val="PL"/>
        <w:tabs>
          <w:tab w:val="clear" w:pos="1920"/>
        </w:tabs>
        <w:rPr>
          <w:lang w:val="en-US"/>
        </w:rPr>
      </w:pPr>
      <w:r>
        <w:t xml:space="preserve">          SERVICE_EXPERIENCE event</w:t>
      </w:r>
      <w:r>
        <w:rPr>
          <w:lang w:val="en-US"/>
        </w:rPr>
        <w:t>.</w:t>
      </w:r>
    </w:p>
    <w:p w14:paraId="05D02775" w14:textId="77777777" w:rsidR="00B4111F" w:rsidRDefault="00B4111F" w:rsidP="00B4111F">
      <w:pPr>
        <w:pStyle w:val="PL"/>
        <w:rPr>
          <w:lang w:val="en-US"/>
        </w:rPr>
      </w:pPr>
      <w:r>
        <w:rPr>
          <w:lang w:val="en-US"/>
        </w:rPr>
        <w:t xml:space="preserve">        - LIST_OF_HIGH_EXP_UE: Indicates list of high experienced UE. This value is only applicable</w:t>
      </w:r>
    </w:p>
    <w:p w14:paraId="1D866B7A" w14:textId="77777777" w:rsidR="00B4111F" w:rsidRDefault="00B4111F" w:rsidP="00B4111F">
      <w:pPr>
        <w:pStyle w:val="PL"/>
        <w:rPr>
          <w:lang w:val="en-US"/>
        </w:rPr>
      </w:pPr>
      <w:r>
        <w:rPr>
          <w:lang w:val="en-US"/>
        </w:rPr>
        <w:t xml:space="preserve">          to SM_CONGESTION event.</w:t>
      </w:r>
    </w:p>
    <w:p w14:paraId="48D5F518" w14:textId="77777777" w:rsidR="00B4111F" w:rsidRDefault="00B4111F" w:rsidP="00B4111F">
      <w:pPr>
        <w:pStyle w:val="PL"/>
        <w:rPr>
          <w:lang w:val="en-US"/>
        </w:rPr>
      </w:pPr>
      <w:r>
        <w:rPr>
          <w:lang w:val="en-US"/>
        </w:rPr>
        <w:t xml:space="preserve">        - LIST_OF_MEDIUM_EXP_UE: Indicates list of medium experienced UE. This value is only</w:t>
      </w:r>
    </w:p>
    <w:p w14:paraId="53288863" w14:textId="77777777" w:rsidR="00B4111F" w:rsidRDefault="00B4111F" w:rsidP="00B4111F">
      <w:pPr>
        <w:pStyle w:val="PL"/>
        <w:rPr>
          <w:lang w:val="en-US"/>
        </w:rPr>
      </w:pPr>
      <w:r>
        <w:rPr>
          <w:lang w:val="en-US"/>
        </w:rPr>
        <w:t xml:space="preserve">          applicable to SM_CONGESTION event.</w:t>
      </w:r>
    </w:p>
    <w:p w14:paraId="550522AB" w14:textId="77777777" w:rsidR="00B4111F" w:rsidRDefault="00B4111F" w:rsidP="00B4111F">
      <w:pPr>
        <w:pStyle w:val="PL"/>
        <w:rPr>
          <w:lang w:val="en-US"/>
        </w:rPr>
      </w:pPr>
      <w:r>
        <w:rPr>
          <w:lang w:val="en-US"/>
        </w:rPr>
        <w:t xml:space="preserve">        - LIST_OF_LOW_EXP_UE: Indicates list of low experienced UE. This value is only applicable to</w:t>
      </w:r>
    </w:p>
    <w:p w14:paraId="410FD8C1" w14:textId="77777777" w:rsidR="00B4111F" w:rsidRDefault="00B4111F" w:rsidP="00B4111F">
      <w:pPr>
        <w:pStyle w:val="PL"/>
        <w:rPr>
          <w:lang w:val="en-US"/>
        </w:rPr>
      </w:pPr>
      <w:r>
        <w:rPr>
          <w:lang w:val="en-US"/>
        </w:rPr>
        <w:t xml:space="preserve">          SM_CONGESTION event.</w:t>
      </w:r>
    </w:p>
    <w:p w14:paraId="17FB4DC4" w14:textId="77777777" w:rsidR="00B4111F" w:rsidRDefault="00B4111F" w:rsidP="00B4111F">
      <w:pPr>
        <w:pStyle w:val="PL"/>
      </w:pPr>
      <w:r>
        <w:rPr>
          <w:lang w:val="en-US"/>
        </w:rPr>
        <w:t xml:space="preserve">        - AVG_UL_PKT_DROP_RATE: Indicates average uplink packet drop rate on GTP-U path on N3. </w:t>
      </w:r>
      <w:r>
        <w:t>This</w:t>
      </w:r>
    </w:p>
    <w:p w14:paraId="1EE31007" w14:textId="77777777" w:rsidR="00B4111F" w:rsidRDefault="00B4111F" w:rsidP="00B4111F">
      <w:pPr>
        <w:pStyle w:val="PL"/>
        <w:rPr>
          <w:lang w:val="en-US"/>
        </w:rPr>
      </w:pPr>
      <w:r>
        <w:t xml:space="preserve">          value is only applicable to </w:t>
      </w:r>
      <w:r>
        <w:rPr>
          <w:lang w:eastAsia="zh-CN"/>
        </w:rPr>
        <w:t>RED_TRANS_EXP</w:t>
      </w:r>
      <w:r>
        <w:t xml:space="preserve"> event.</w:t>
      </w:r>
    </w:p>
    <w:p w14:paraId="07EA9C63" w14:textId="77777777" w:rsidR="00B4111F" w:rsidRDefault="00B4111F" w:rsidP="00B4111F">
      <w:pPr>
        <w:pStyle w:val="PL"/>
        <w:rPr>
          <w:lang w:val="en-US"/>
        </w:rPr>
      </w:pPr>
      <w:r>
        <w:rPr>
          <w:lang w:val="en-US"/>
        </w:rPr>
        <w:t xml:space="preserve">        - VAR_UL_PKT_DROP_RATE: Indicates variance of uplink packet drop rate on GTP-U path on N3.</w:t>
      </w:r>
    </w:p>
    <w:p w14:paraId="4E7E2C26"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597091C2" w14:textId="77777777" w:rsidR="00B4111F" w:rsidRDefault="00B4111F" w:rsidP="00B4111F">
      <w:pPr>
        <w:pStyle w:val="PL"/>
        <w:rPr>
          <w:lang w:val="en-US"/>
        </w:rPr>
      </w:pPr>
      <w:r>
        <w:rPr>
          <w:lang w:val="en-US"/>
        </w:rPr>
        <w:t xml:space="preserve">        - AVG_DL_PKT_DROP_RATE: Indicates average downlink packet drop rate on GTP-U path on N3.</w:t>
      </w:r>
    </w:p>
    <w:p w14:paraId="4E94A527"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3790B5AA" w14:textId="77777777" w:rsidR="00B4111F" w:rsidRDefault="00B4111F" w:rsidP="00B4111F">
      <w:pPr>
        <w:pStyle w:val="PL"/>
        <w:rPr>
          <w:lang w:val="en-US"/>
        </w:rPr>
      </w:pPr>
      <w:r>
        <w:rPr>
          <w:lang w:val="en-US"/>
        </w:rPr>
        <w:t xml:space="preserve">        - VAR_DL_PKT_DROP_RATE: Indicates variance of downlink packet drop rate on GTP-U path on N3.</w:t>
      </w:r>
    </w:p>
    <w:p w14:paraId="45961532"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29B80239" w14:textId="77777777" w:rsidR="00B4111F" w:rsidRDefault="00B4111F" w:rsidP="00B4111F">
      <w:pPr>
        <w:pStyle w:val="PL"/>
        <w:rPr>
          <w:lang w:val="en-US"/>
        </w:rPr>
      </w:pPr>
      <w:r>
        <w:rPr>
          <w:lang w:val="en-US"/>
        </w:rPr>
        <w:t xml:space="preserve">        - AVG_UL_PKT_DELAY: Indicates average uplink packet delay round trip on GTP-U path on N3.</w:t>
      </w:r>
    </w:p>
    <w:p w14:paraId="1339FD22"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32B0AC36" w14:textId="77777777" w:rsidR="00B4111F" w:rsidRDefault="00B4111F" w:rsidP="00B4111F">
      <w:pPr>
        <w:pStyle w:val="PL"/>
        <w:rPr>
          <w:lang w:val="en-US"/>
        </w:rPr>
      </w:pPr>
      <w:r>
        <w:rPr>
          <w:lang w:val="en-US"/>
        </w:rPr>
        <w:t xml:space="preserve">        - VAR_UL_PKT_DELAY: Indicates variance uplink packet delay round trip on GTP-U path on N3.</w:t>
      </w:r>
    </w:p>
    <w:p w14:paraId="3ECB698F"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1C9D79E7" w14:textId="77777777" w:rsidR="00B4111F" w:rsidRDefault="00B4111F" w:rsidP="00B4111F">
      <w:pPr>
        <w:pStyle w:val="PL"/>
        <w:rPr>
          <w:lang w:val="en-US"/>
        </w:rPr>
      </w:pPr>
      <w:r>
        <w:rPr>
          <w:lang w:val="en-US"/>
        </w:rPr>
        <w:t xml:space="preserve">        - AVG_DL_PKT_DELAY: Indicates average downlink packet delay round trip on GTP-U path on N3.</w:t>
      </w:r>
    </w:p>
    <w:p w14:paraId="605A5C6C"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05987C58" w14:textId="77777777" w:rsidR="00B4111F" w:rsidRDefault="00B4111F" w:rsidP="00B4111F">
      <w:pPr>
        <w:pStyle w:val="PL"/>
        <w:rPr>
          <w:lang w:val="en-US"/>
        </w:rPr>
      </w:pPr>
      <w:r>
        <w:rPr>
          <w:lang w:val="en-US"/>
        </w:rPr>
        <w:t xml:space="preserve">        - VAR_DL_PKT_DELAY: Indicates variance downlink packet delay round trip on GTP-U path on N3.</w:t>
      </w:r>
    </w:p>
    <w:p w14:paraId="45E6FF08"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49D29F30" w14:textId="77777777" w:rsidR="00B4111F" w:rsidRDefault="00B4111F" w:rsidP="00B4111F">
      <w:pPr>
        <w:pStyle w:val="PL"/>
        <w:rPr>
          <w:rFonts w:eastAsia="MS Mincho"/>
        </w:rPr>
      </w:pPr>
      <w:r>
        <w:rPr>
          <w:lang w:val="en-US"/>
        </w:rPr>
        <w:t xml:space="preserve">        - TRAFFIC_MATCH_TD: </w:t>
      </w:r>
      <w:r>
        <w:rPr>
          <w:rFonts w:eastAsia="MS Mincho"/>
        </w:rPr>
        <w:t>Identifies traffic that matches Traffic Descriptor provided by</w:t>
      </w:r>
    </w:p>
    <w:p w14:paraId="3031C0A4" w14:textId="77777777" w:rsidR="00B4111F" w:rsidRDefault="00B4111F" w:rsidP="00B4111F">
      <w:pPr>
        <w:pStyle w:val="PL"/>
        <w:rPr>
          <w:lang w:val="en-US"/>
        </w:rPr>
      </w:pPr>
      <w:r>
        <w:rPr>
          <w:lang w:val="en-US"/>
        </w:rPr>
        <w:t xml:space="preserve">         </w:t>
      </w:r>
      <w:r>
        <w:rPr>
          <w:rFonts w:eastAsia="MS Mincho"/>
        </w:rPr>
        <w:t xml:space="preserve"> the consumer</w:t>
      </w:r>
      <w:r>
        <w:t>.</w:t>
      </w:r>
    </w:p>
    <w:p w14:paraId="7FB82300" w14:textId="77777777" w:rsidR="00B4111F" w:rsidRDefault="00B4111F" w:rsidP="00B4111F">
      <w:pPr>
        <w:pStyle w:val="PL"/>
        <w:rPr>
          <w:rFonts w:eastAsia="MS Mincho"/>
        </w:rPr>
      </w:pPr>
      <w:r>
        <w:rPr>
          <w:lang w:val="en-US"/>
        </w:rPr>
        <w:t xml:space="preserve">        - TRAFFIC_UNMATCH_TD: </w:t>
      </w:r>
      <w:r>
        <w:rPr>
          <w:rFonts w:eastAsia="MS Mincho"/>
        </w:rPr>
        <w:t>Identifies traffic that does not match Traffic Descriptor</w:t>
      </w:r>
    </w:p>
    <w:p w14:paraId="5623A585" w14:textId="77777777" w:rsidR="00B4111F" w:rsidRDefault="00B4111F" w:rsidP="00B4111F">
      <w:pPr>
        <w:pStyle w:val="PL"/>
      </w:pPr>
      <w:r>
        <w:rPr>
          <w:lang w:val="en-US"/>
        </w:rPr>
        <w:t xml:space="preserve">         </w:t>
      </w:r>
      <w:r>
        <w:rPr>
          <w:rFonts w:eastAsia="MS Mincho"/>
        </w:rPr>
        <w:t xml:space="preserve"> provided by the consumer</w:t>
      </w:r>
      <w:r>
        <w:t>.</w:t>
      </w:r>
    </w:p>
    <w:p w14:paraId="3091B629" w14:textId="77777777" w:rsidR="00B4111F" w:rsidRDefault="00B4111F" w:rsidP="00B4111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1060A60" w14:textId="77777777" w:rsidR="00B4111F" w:rsidRDefault="00B4111F" w:rsidP="00B4111F">
      <w:pPr>
        <w:pStyle w:val="PL"/>
        <w:rPr>
          <w:lang w:val="en-US"/>
        </w:rPr>
      </w:pPr>
      <w:r>
        <w:rPr>
          <w:lang w:val="en-US"/>
        </w:rPr>
        <w:t xml:space="preserve">         </w:t>
      </w:r>
      <w:r>
        <w:t xml:space="preserve"> DN_PERFORMANCE event.</w:t>
      </w:r>
    </w:p>
    <w:p w14:paraId="3FC8E9A7" w14:textId="77777777" w:rsidR="00B4111F" w:rsidRDefault="00B4111F" w:rsidP="00B4111F">
      <w:pPr>
        <w:pStyle w:val="PL"/>
        <w:rPr>
          <w:lang w:val="en-US"/>
        </w:rPr>
      </w:pPr>
      <w:r>
        <w:rPr>
          <w:lang w:val="en-US"/>
        </w:rPr>
        <w:t xml:space="preserve">        - UE_GEOG_DIST: Indicates the geographical distribution of the UEs that can be selected by</w:t>
      </w:r>
    </w:p>
    <w:p w14:paraId="19B89146" w14:textId="77777777" w:rsidR="00B4111F" w:rsidRDefault="00B4111F" w:rsidP="00B4111F">
      <w:pPr>
        <w:pStyle w:val="PL"/>
        <w:rPr>
          <w:lang w:val="en-US"/>
        </w:rPr>
      </w:pPr>
      <w:r>
        <w:rPr>
          <w:lang w:val="en-US"/>
        </w:rPr>
        <w:t xml:space="preserve">          the AF for application service. This value is only applicable to UE_MOBILITY event</w:t>
      </w:r>
      <w:r>
        <w:t>.</w:t>
      </w:r>
    </w:p>
    <w:p w14:paraId="58A9E998" w14:textId="77777777" w:rsidR="00B4111F" w:rsidRDefault="00B4111F" w:rsidP="00B4111F">
      <w:pPr>
        <w:pStyle w:val="PL"/>
        <w:rPr>
          <w:lang w:val="en-US"/>
        </w:rPr>
      </w:pPr>
      <w:r>
        <w:rPr>
          <w:lang w:val="en-US"/>
        </w:rPr>
        <w:t xml:space="preserve">        - UE_DIRECTION: Indicates the direction of the UEs. This value is only applicable to</w:t>
      </w:r>
    </w:p>
    <w:p w14:paraId="09734AC8" w14:textId="77777777" w:rsidR="00B4111F" w:rsidRDefault="00B4111F" w:rsidP="00B4111F">
      <w:pPr>
        <w:pStyle w:val="PL"/>
        <w:rPr>
          <w:lang w:val="en-US"/>
        </w:rPr>
      </w:pPr>
      <w:r>
        <w:rPr>
          <w:lang w:val="en-US"/>
        </w:rPr>
        <w:t xml:space="preserve">          UE_MOBILITY event</w:t>
      </w:r>
      <w:r>
        <w:t>.</w:t>
      </w:r>
    </w:p>
    <w:p w14:paraId="270896FA" w14:textId="77777777" w:rsidR="00B4111F" w:rsidRDefault="00B4111F" w:rsidP="00B4111F">
      <w:pPr>
        <w:pStyle w:val="PL"/>
        <w:rPr>
          <w:lang w:val="en-US"/>
        </w:rPr>
      </w:pPr>
      <w:r>
        <w:rPr>
          <w:lang w:val="en-US"/>
        </w:rPr>
        <w:t xml:space="preserve">        - </w:t>
      </w:r>
      <w:r>
        <w:rPr>
          <w:lang w:eastAsia="zh-CN"/>
        </w:rPr>
        <w:t>AVG_E2E_UL_PKT_DELAY</w:t>
      </w:r>
      <w:r>
        <w:rPr>
          <w:lang w:val="en-US"/>
        </w:rPr>
        <w:t>: Indicates average End-to-End (between UE and UPF) uplink packet</w:t>
      </w:r>
    </w:p>
    <w:p w14:paraId="0F94B0C4" w14:textId="77777777" w:rsidR="00B4111F" w:rsidRDefault="00B4111F" w:rsidP="00B4111F">
      <w:pPr>
        <w:pStyle w:val="PL"/>
        <w:rPr>
          <w:lang w:val="en-US"/>
        </w:rPr>
      </w:pPr>
      <w:r>
        <w:rPr>
          <w:lang w:val="en-US"/>
        </w:rPr>
        <w:t xml:space="preserve">          delay. This value is only applicable to RED_TRANS_EXP event</w:t>
      </w:r>
      <w:r>
        <w:t>.</w:t>
      </w:r>
    </w:p>
    <w:p w14:paraId="564E0EAB" w14:textId="77777777" w:rsidR="00B4111F" w:rsidRDefault="00B4111F" w:rsidP="00B4111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B958A32" w14:textId="77777777" w:rsidR="00B4111F" w:rsidRDefault="00B4111F" w:rsidP="00B4111F">
      <w:pPr>
        <w:pStyle w:val="PL"/>
        <w:rPr>
          <w:lang w:val="en-US"/>
        </w:rPr>
      </w:pPr>
      <w:r>
        <w:rPr>
          <w:lang w:val="en-US"/>
        </w:rPr>
        <w:t xml:space="preserve">          packet delay. This value is only applicable to RED_TRANS_EXP event</w:t>
      </w:r>
      <w:r>
        <w:t>.</w:t>
      </w:r>
    </w:p>
    <w:p w14:paraId="02E34C00" w14:textId="77777777" w:rsidR="00B4111F" w:rsidRDefault="00B4111F" w:rsidP="00B4111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4E75970" w14:textId="77777777" w:rsidR="00B4111F" w:rsidRDefault="00B4111F" w:rsidP="00B4111F">
      <w:pPr>
        <w:pStyle w:val="PL"/>
        <w:rPr>
          <w:lang w:val="en-US"/>
        </w:rPr>
      </w:pPr>
      <w:r>
        <w:rPr>
          <w:lang w:val="en-US"/>
        </w:rPr>
        <w:t xml:space="preserve">          delay. This value is only applicable to RED_TRANS_EXP event.</w:t>
      </w:r>
    </w:p>
    <w:p w14:paraId="1A5F1BCC" w14:textId="77777777" w:rsidR="00B4111F" w:rsidRDefault="00B4111F" w:rsidP="00B4111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DBA2020" w14:textId="77777777" w:rsidR="00B4111F" w:rsidRDefault="00B4111F" w:rsidP="00B4111F">
      <w:pPr>
        <w:pStyle w:val="PL"/>
        <w:rPr>
          <w:lang w:val="en-US"/>
        </w:rPr>
      </w:pPr>
      <w:r>
        <w:rPr>
          <w:lang w:val="en-US"/>
        </w:rPr>
        <w:t xml:space="preserve">          packet delay. This value is only applicable to RED_TRANS_EXP event</w:t>
      </w:r>
      <w:r>
        <w:t>.</w:t>
      </w:r>
    </w:p>
    <w:p w14:paraId="786F3C3F" w14:textId="77777777" w:rsidR="00B4111F" w:rsidRDefault="00B4111F" w:rsidP="00B4111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E6727CF" w14:textId="77777777" w:rsidR="00B4111F" w:rsidRDefault="00B4111F" w:rsidP="00B4111F">
      <w:pPr>
        <w:pStyle w:val="PL"/>
        <w:rPr>
          <w:lang w:val="en-US"/>
        </w:rPr>
      </w:pPr>
      <w:r>
        <w:rPr>
          <w:lang w:val="en-US"/>
        </w:rPr>
        <w:t xml:space="preserve">          loss rate. This value is only applicable to RED_TRANS_EXP event</w:t>
      </w:r>
      <w:r>
        <w:t>.</w:t>
      </w:r>
    </w:p>
    <w:p w14:paraId="366F11D5" w14:textId="77777777" w:rsidR="00B4111F" w:rsidRDefault="00B4111F" w:rsidP="00B4111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E0BE5DA" w14:textId="77777777" w:rsidR="00B4111F" w:rsidRDefault="00B4111F" w:rsidP="00B4111F">
      <w:pPr>
        <w:pStyle w:val="PL"/>
        <w:rPr>
          <w:lang w:val="en-US"/>
        </w:rPr>
      </w:pPr>
      <w:r>
        <w:rPr>
          <w:lang w:val="en-US"/>
        </w:rPr>
        <w:t xml:space="preserve">          packet loss rate. This value is only applicable to RED_TRANS_EXP event.</w:t>
      </w:r>
    </w:p>
    <w:p w14:paraId="097DD55C" w14:textId="77777777" w:rsidR="00B4111F" w:rsidRDefault="00B4111F" w:rsidP="00B4111F">
      <w:pPr>
        <w:pStyle w:val="PL"/>
        <w:rPr>
          <w:lang w:val="en-US"/>
        </w:rPr>
      </w:pPr>
      <w:r>
        <w:rPr>
          <w:lang w:val="en-US"/>
        </w:rPr>
        <w:t xml:space="preserve">        - </w:t>
      </w:r>
      <w:r>
        <w:rPr>
          <w:lang w:eastAsia="zh-CN"/>
        </w:rPr>
        <w:t>AVG_E2E_DL_PKT_LOSS_RATE</w:t>
      </w:r>
      <w:r>
        <w:rPr>
          <w:lang w:val="en-US"/>
        </w:rPr>
        <w:t>: Indicates average End-to-End (between UE and UPF) downlink</w:t>
      </w:r>
    </w:p>
    <w:p w14:paraId="3B6ED2E2" w14:textId="77777777" w:rsidR="00B4111F" w:rsidRDefault="00B4111F" w:rsidP="00B4111F">
      <w:pPr>
        <w:pStyle w:val="PL"/>
        <w:rPr>
          <w:lang w:val="en-US"/>
        </w:rPr>
      </w:pPr>
      <w:r>
        <w:rPr>
          <w:lang w:val="en-US"/>
        </w:rPr>
        <w:t xml:space="preserve">          packet loss rate. This value is only applicable to RED_TRANS_EXP event.</w:t>
      </w:r>
    </w:p>
    <w:p w14:paraId="259D053D" w14:textId="77777777" w:rsidR="00B4111F" w:rsidRDefault="00B4111F" w:rsidP="00B4111F">
      <w:pPr>
        <w:pStyle w:val="PL"/>
        <w:rPr>
          <w:lang w:val="en-US"/>
        </w:rPr>
      </w:pPr>
      <w:r>
        <w:rPr>
          <w:lang w:val="en-US"/>
        </w:rPr>
        <w:t xml:space="preserve">        - </w:t>
      </w:r>
      <w:r>
        <w:rPr>
          <w:lang w:eastAsia="zh-CN"/>
        </w:rPr>
        <w:t>VAR_E2E_DL_PKT_LOSS_RATE</w:t>
      </w:r>
      <w:r>
        <w:rPr>
          <w:lang w:val="en-US"/>
        </w:rPr>
        <w:t>: Indicates the variance of End-to-End (between UE and UPF)</w:t>
      </w:r>
    </w:p>
    <w:p w14:paraId="13DEC689" w14:textId="77777777" w:rsidR="00B4111F" w:rsidRDefault="00B4111F" w:rsidP="00B4111F">
      <w:pPr>
        <w:pStyle w:val="PL"/>
        <w:rPr>
          <w:lang w:val="en-US"/>
        </w:rPr>
      </w:pPr>
      <w:r>
        <w:rPr>
          <w:lang w:val="en-US"/>
        </w:rPr>
        <w:t xml:space="preserve">          downlink packet loss rate. This value is only applicable to RED_TRANS_EXP event.</w:t>
      </w:r>
    </w:p>
    <w:p w14:paraId="64733349" w14:textId="77777777" w:rsidR="00B4111F" w:rsidRDefault="00B4111F" w:rsidP="00B4111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283563B" w14:textId="77777777" w:rsidR="00B4111F" w:rsidRDefault="00B4111F" w:rsidP="00B4111F">
      <w:pPr>
        <w:pStyle w:val="PL"/>
      </w:pPr>
      <w:r>
        <w:rPr>
          <w:lang w:val="en-US"/>
        </w:rPr>
        <w:t xml:space="preserve">         </w:t>
      </w:r>
      <w:r>
        <w:t xml:space="preserve"> time statistics or predictions for multiple UEs with respect to one or more reporting</w:t>
      </w:r>
    </w:p>
    <w:p w14:paraId="738FDFAF" w14:textId="77777777" w:rsidR="00B4111F" w:rsidRDefault="00B4111F" w:rsidP="00B4111F">
      <w:pPr>
        <w:pStyle w:val="PL"/>
        <w:rPr>
          <w:lang w:val="en-US" w:eastAsia="zh-CN"/>
        </w:rPr>
      </w:pPr>
      <w:r>
        <w:rPr>
          <w:lang w:val="en-US"/>
        </w:rPr>
        <w:t xml:space="preserve">        </w:t>
      </w:r>
      <w:r>
        <w:t xml:space="preserve">  thresholds.</w:t>
      </w:r>
    </w:p>
    <w:p w14:paraId="71853D00" w14:textId="77777777" w:rsidR="00B4111F" w:rsidRDefault="00B4111F" w:rsidP="00B4111F">
      <w:pPr>
        <w:pStyle w:val="PL"/>
        <w:rPr>
          <w:lang w:val="en-US"/>
        </w:rPr>
      </w:pPr>
      <w:r>
        <w:rPr>
          <w:lang w:val="en-US"/>
        </w:rPr>
        <w:t xml:space="preserve">        - NUM_OF_UE: Indicates the total number of users in the area of interest. This</w:t>
      </w:r>
    </w:p>
    <w:p w14:paraId="1F820FBB" w14:textId="77777777" w:rsidR="00B4111F" w:rsidRDefault="00B4111F" w:rsidP="00B4111F">
      <w:pPr>
        <w:pStyle w:val="PL"/>
        <w:rPr>
          <w:lang w:val="en-US"/>
        </w:rPr>
      </w:pPr>
      <w:r>
        <w:rPr>
          <w:lang w:val="en-US"/>
        </w:rPr>
        <w:t xml:space="preserve">          value is only applicable to MOVEMENT_BEHAVIOUR event.</w:t>
      </w:r>
    </w:p>
    <w:p w14:paraId="5BA22D9B" w14:textId="77777777" w:rsidR="00B4111F" w:rsidRDefault="00B4111F" w:rsidP="00B4111F">
      <w:pPr>
        <w:pStyle w:val="PL"/>
        <w:rPr>
          <w:lang w:val="en-US"/>
        </w:rPr>
      </w:pPr>
      <w:r>
        <w:rPr>
          <w:lang w:val="en-US"/>
        </w:rPr>
        <w:t xml:space="preserve">        - MOV_UE_RATIO: Indicates the Ratio of moving UEs in the area of interest. This value</w:t>
      </w:r>
    </w:p>
    <w:p w14:paraId="77BC87BE" w14:textId="77777777" w:rsidR="00B4111F" w:rsidRDefault="00B4111F" w:rsidP="00B4111F">
      <w:pPr>
        <w:pStyle w:val="PL"/>
        <w:rPr>
          <w:lang w:val="en-US"/>
        </w:rPr>
      </w:pPr>
      <w:r>
        <w:rPr>
          <w:lang w:val="en-US"/>
        </w:rPr>
        <w:t xml:space="preserve">          is only applicable to MOVEMENT_BEHAVIOUR event.</w:t>
      </w:r>
    </w:p>
    <w:p w14:paraId="16B08E92" w14:textId="77777777" w:rsidR="00B4111F" w:rsidRDefault="00B4111F" w:rsidP="00B4111F">
      <w:pPr>
        <w:pStyle w:val="PL"/>
        <w:rPr>
          <w:lang w:val="en-US"/>
        </w:rPr>
      </w:pPr>
      <w:r>
        <w:rPr>
          <w:lang w:val="en-US"/>
        </w:rPr>
        <w:t xml:space="preserve">        - AVR_SPEED: Indicates the average speed of all UEs in the area of interest. This value</w:t>
      </w:r>
    </w:p>
    <w:p w14:paraId="0E5A24F9" w14:textId="77777777" w:rsidR="00B4111F" w:rsidRDefault="00B4111F" w:rsidP="00B4111F">
      <w:pPr>
        <w:pStyle w:val="PL"/>
        <w:rPr>
          <w:lang w:val="en-US"/>
        </w:rPr>
      </w:pPr>
      <w:r>
        <w:rPr>
          <w:lang w:val="en-US"/>
        </w:rPr>
        <w:t xml:space="preserve">          is only applicable to MOVEMENT_BEHAVIOUR event.</w:t>
      </w:r>
    </w:p>
    <w:p w14:paraId="33492532" w14:textId="77777777" w:rsidR="00B4111F" w:rsidRDefault="00B4111F" w:rsidP="00B4111F">
      <w:pPr>
        <w:pStyle w:val="PL"/>
        <w:rPr>
          <w:lang w:val="en-US"/>
        </w:rPr>
      </w:pPr>
      <w:r>
        <w:rPr>
          <w:lang w:val="en-US"/>
        </w:rPr>
        <w:t xml:space="preserve">        - SPEED_THRESHOLD: Indicates the information on UEs in the area of interest whose speed</w:t>
      </w:r>
    </w:p>
    <w:p w14:paraId="1824C69C" w14:textId="77777777" w:rsidR="00B4111F" w:rsidRDefault="00B4111F" w:rsidP="00B4111F">
      <w:pPr>
        <w:pStyle w:val="PL"/>
        <w:rPr>
          <w:lang w:val="en-US"/>
        </w:rPr>
      </w:pPr>
      <w:r>
        <w:rPr>
          <w:lang w:val="en-US"/>
        </w:rPr>
        <w:t xml:space="preserve">          is faster than the speed threshold. This value is only applicable to MOVEMENT_BEHAVIOUR</w:t>
      </w:r>
    </w:p>
    <w:p w14:paraId="55E4012C" w14:textId="77777777" w:rsidR="00B4111F" w:rsidRDefault="00B4111F" w:rsidP="00B4111F">
      <w:pPr>
        <w:pStyle w:val="PL"/>
        <w:rPr>
          <w:lang w:val="en-US"/>
        </w:rPr>
      </w:pPr>
      <w:r>
        <w:rPr>
          <w:lang w:val="en-US"/>
        </w:rPr>
        <w:t xml:space="preserve">          event.</w:t>
      </w:r>
    </w:p>
    <w:p w14:paraId="270DDF29" w14:textId="77777777" w:rsidR="00B4111F" w:rsidRDefault="00B4111F" w:rsidP="00B4111F">
      <w:pPr>
        <w:pStyle w:val="PL"/>
        <w:rPr>
          <w:lang w:val="en-US"/>
        </w:rPr>
      </w:pPr>
      <w:r>
        <w:rPr>
          <w:lang w:val="en-US"/>
        </w:rPr>
        <w:t xml:space="preserve">        - MOV_UE_DIRECTION: Indicates the heading directions of the UE flow in the target area.</w:t>
      </w:r>
    </w:p>
    <w:p w14:paraId="5A36EA21" w14:textId="77777777" w:rsidR="00B4111F" w:rsidRDefault="00B4111F" w:rsidP="00B4111F">
      <w:pPr>
        <w:pStyle w:val="PL"/>
        <w:rPr>
          <w:lang w:val="en-US"/>
        </w:rPr>
      </w:pPr>
      <w:r>
        <w:rPr>
          <w:lang w:val="en-US"/>
        </w:rPr>
        <w:t xml:space="preserve">          This value is only applicable to MOVEMENT_BEHAVIOUR event.</w:t>
      </w:r>
    </w:p>
    <w:p w14:paraId="07C0E3B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DEC69E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1A8746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6865BF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B824C86" w14:textId="77777777" w:rsidR="00B4111F" w:rsidRDefault="00B4111F" w:rsidP="00B4111F">
      <w:pPr>
        <w:pStyle w:val="PL"/>
        <w:rPr>
          <w:lang w:val="en-US" w:eastAsia="zh-CN"/>
        </w:rPr>
      </w:pPr>
    </w:p>
    <w:p w14:paraId="70BE8306"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57B56EEB"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66D236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3F343AB"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6779B2A"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5885BE5"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B3A3E86"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47D8ED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FDCD6B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62729A9"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7763527"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E1DD3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FEFEB0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218754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F575FA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5FCB0F3"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2A1D5815"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2C8F67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2A529F3"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5471185"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277BE50"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6CCAFD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583C951"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BCEF0F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CFEBA3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33BFB9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F2FE809"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BE577B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D2F58AA"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C6944C7"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D806A06"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27038F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645BB2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C29070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CFF852A"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1A46C2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BD51FF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A37B80B"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69C671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92CE40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A34E3B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A11CBE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7C7919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3E2A1F2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0FB1E5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CC71E3B"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DDFB3BF" w14:textId="77777777" w:rsidR="00B4111F" w:rsidRDefault="00B4111F" w:rsidP="00B4111F">
      <w:pPr>
        <w:pStyle w:val="PL"/>
        <w:rPr>
          <w:lang w:val="en-US"/>
        </w:rPr>
      </w:pPr>
      <w:r>
        <w:rPr>
          <w:lang w:val="en-US"/>
        </w:rPr>
        <w:t xml:space="preserve">    DispersionOrderingCriterion:</w:t>
      </w:r>
    </w:p>
    <w:p w14:paraId="79FF7908" w14:textId="77777777" w:rsidR="00B4111F" w:rsidRDefault="00B4111F" w:rsidP="00B4111F">
      <w:pPr>
        <w:pStyle w:val="PL"/>
        <w:rPr>
          <w:lang w:val="en-US"/>
        </w:rPr>
      </w:pPr>
      <w:r>
        <w:rPr>
          <w:lang w:val="en-US"/>
        </w:rPr>
        <w:t xml:space="preserve">      anyOf:</w:t>
      </w:r>
    </w:p>
    <w:p w14:paraId="58D30F28" w14:textId="77777777" w:rsidR="00B4111F" w:rsidRDefault="00B4111F" w:rsidP="00B4111F">
      <w:pPr>
        <w:pStyle w:val="PL"/>
        <w:rPr>
          <w:lang w:val="en-US"/>
        </w:rPr>
      </w:pPr>
      <w:r>
        <w:rPr>
          <w:lang w:val="en-US"/>
        </w:rPr>
        <w:t xml:space="preserve">      - type: string</w:t>
      </w:r>
    </w:p>
    <w:p w14:paraId="33F9570F" w14:textId="77777777" w:rsidR="00B4111F" w:rsidRDefault="00B4111F" w:rsidP="00B4111F">
      <w:pPr>
        <w:pStyle w:val="PL"/>
        <w:rPr>
          <w:lang w:val="en-US"/>
        </w:rPr>
      </w:pPr>
      <w:r>
        <w:rPr>
          <w:lang w:val="en-US"/>
        </w:rPr>
        <w:t xml:space="preserve">        enum:</w:t>
      </w:r>
    </w:p>
    <w:p w14:paraId="7F8DB901" w14:textId="77777777" w:rsidR="00B4111F" w:rsidRDefault="00B4111F" w:rsidP="00B4111F">
      <w:pPr>
        <w:pStyle w:val="PL"/>
        <w:rPr>
          <w:lang w:val="en-US"/>
        </w:rPr>
      </w:pPr>
      <w:r>
        <w:rPr>
          <w:lang w:val="en-US"/>
        </w:rPr>
        <w:t xml:space="preserve">          - TIME_SLOT_START</w:t>
      </w:r>
    </w:p>
    <w:p w14:paraId="7AFF6467" w14:textId="77777777" w:rsidR="00B4111F" w:rsidRDefault="00B4111F" w:rsidP="00B4111F">
      <w:pPr>
        <w:pStyle w:val="PL"/>
        <w:rPr>
          <w:lang w:val="en-US"/>
        </w:rPr>
      </w:pPr>
      <w:r>
        <w:rPr>
          <w:lang w:val="en-US"/>
        </w:rPr>
        <w:t xml:space="preserve">          - DISPERSION</w:t>
      </w:r>
    </w:p>
    <w:p w14:paraId="32BBCC2A" w14:textId="77777777" w:rsidR="00B4111F" w:rsidRDefault="00B4111F" w:rsidP="00B4111F">
      <w:pPr>
        <w:pStyle w:val="PL"/>
        <w:rPr>
          <w:lang w:val="en-US"/>
        </w:rPr>
      </w:pPr>
      <w:r>
        <w:rPr>
          <w:lang w:val="en-US"/>
        </w:rPr>
        <w:t xml:space="preserve">          - CLASSIFICATION</w:t>
      </w:r>
    </w:p>
    <w:p w14:paraId="69942DC3" w14:textId="77777777" w:rsidR="00B4111F" w:rsidRDefault="00B4111F" w:rsidP="00B4111F">
      <w:pPr>
        <w:pStyle w:val="PL"/>
        <w:rPr>
          <w:lang w:val="en-US"/>
        </w:rPr>
      </w:pPr>
      <w:r>
        <w:rPr>
          <w:lang w:val="en-US"/>
        </w:rPr>
        <w:t xml:space="preserve">          - RANKING</w:t>
      </w:r>
    </w:p>
    <w:p w14:paraId="74AC8F1E" w14:textId="77777777" w:rsidR="00B4111F" w:rsidRDefault="00B4111F" w:rsidP="00B4111F">
      <w:pPr>
        <w:pStyle w:val="PL"/>
        <w:rPr>
          <w:lang w:val="en-US"/>
        </w:rPr>
      </w:pPr>
      <w:r>
        <w:rPr>
          <w:lang w:val="en-US"/>
        </w:rPr>
        <w:t xml:space="preserve">          - PERCENTILE_RANKING</w:t>
      </w:r>
    </w:p>
    <w:p w14:paraId="1AFB66B7" w14:textId="77777777" w:rsidR="00B4111F" w:rsidRDefault="00B4111F" w:rsidP="00B4111F">
      <w:pPr>
        <w:pStyle w:val="PL"/>
        <w:rPr>
          <w:lang w:val="en-US"/>
        </w:rPr>
      </w:pPr>
      <w:r>
        <w:rPr>
          <w:lang w:val="en-US"/>
        </w:rPr>
        <w:t xml:space="preserve">      - type: string</w:t>
      </w:r>
    </w:p>
    <w:p w14:paraId="39A034DA" w14:textId="77777777" w:rsidR="00B4111F" w:rsidRDefault="00B4111F" w:rsidP="00B4111F">
      <w:pPr>
        <w:pStyle w:val="PL"/>
        <w:rPr>
          <w:lang w:val="en-US"/>
        </w:rPr>
      </w:pPr>
      <w:r>
        <w:rPr>
          <w:lang w:val="en-US"/>
        </w:rPr>
        <w:t xml:space="preserve">        description: &gt;</w:t>
      </w:r>
    </w:p>
    <w:p w14:paraId="521855C7" w14:textId="77777777" w:rsidR="00B4111F" w:rsidRDefault="00B4111F" w:rsidP="00B4111F">
      <w:pPr>
        <w:pStyle w:val="PL"/>
        <w:rPr>
          <w:lang w:val="en-US"/>
        </w:rPr>
      </w:pPr>
      <w:r>
        <w:rPr>
          <w:lang w:val="en-US"/>
        </w:rPr>
        <w:t xml:space="preserve">          This string provides forward-compatibility with future</w:t>
      </w:r>
    </w:p>
    <w:p w14:paraId="0A9F912F" w14:textId="77777777" w:rsidR="00B4111F" w:rsidRDefault="00B4111F" w:rsidP="00B4111F">
      <w:pPr>
        <w:pStyle w:val="PL"/>
        <w:rPr>
          <w:lang w:val="en-US"/>
        </w:rPr>
      </w:pPr>
      <w:r>
        <w:rPr>
          <w:lang w:val="en-US"/>
        </w:rPr>
        <w:t xml:space="preserve">          extensions to the enumeration but is not used to encode</w:t>
      </w:r>
    </w:p>
    <w:p w14:paraId="26915C0B" w14:textId="77777777" w:rsidR="00B4111F" w:rsidRDefault="00B4111F" w:rsidP="00B4111F">
      <w:pPr>
        <w:pStyle w:val="PL"/>
        <w:rPr>
          <w:lang w:val="en-US"/>
        </w:rPr>
      </w:pPr>
      <w:r>
        <w:rPr>
          <w:lang w:val="en-US"/>
        </w:rPr>
        <w:t xml:space="preserve">          content defined in the present version of this API.</w:t>
      </w:r>
    </w:p>
    <w:p w14:paraId="3184CCAB" w14:textId="77777777" w:rsidR="00B4111F" w:rsidRDefault="00B4111F" w:rsidP="00B4111F">
      <w:pPr>
        <w:pStyle w:val="PL"/>
        <w:rPr>
          <w:lang w:val="en-US"/>
        </w:rPr>
      </w:pPr>
      <w:r>
        <w:rPr>
          <w:lang w:val="en-US"/>
        </w:rPr>
        <w:t xml:space="preserve">      description: |</w:t>
      </w:r>
    </w:p>
    <w:p w14:paraId="4EAC7837" w14:textId="77777777" w:rsidR="00B4111F" w:rsidRDefault="00B4111F" w:rsidP="00B4111F">
      <w:pPr>
        <w:pStyle w:val="PL"/>
        <w:rPr>
          <w:lang w:val="en-US"/>
        </w:rPr>
      </w:pPr>
      <w:r>
        <w:rPr>
          <w:lang w:val="en-US"/>
        </w:rPr>
        <w:t xml:space="preserve">        Represents the </w:t>
      </w:r>
      <w:r>
        <w:rPr>
          <w:lang w:eastAsia="ko-KR"/>
        </w:rPr>
        <w:t xml:space="preserve">order criterion for the list of dispersion.  </w:t>
      </w:r>
    </w:p>
    <w:p w14:paraId="498CA362" w14:textId="77777777" w:rsidR="00B4111F" w:rsidRDefault="00B4111F" w:rsidP="00B4111F">
      <w:pPr>
        <w:pStyle w:val="PL"/>
        <w:rPr>
          <w:lang w:val="en-US"/>
        </w:rPr>
      </w:pPr>
      <w:r>
        <w:rPr>
          <w:lang w:val="en-US"/>
        </w:rPr>
        <w:t xml:space="preserve">        Possible values are:</w:t>
      </w:r>
    </w:p>
    <w:p w14:paraId="3364B26E" w14:textId="77777777" w:rsidR="00B4111F" w:rsidRDefault="00B4111F" w:rsidP="00B4111F">
      <w:pPr>
        <w:pStyle w:val="PL"/>
        <w:rPr>
          <w:lang w:val="en-US"/>
        </w:rPr>
      </w:pPr>
      <w:r>
        <w:rPr>
          <w:lang w:val="en-US"/>
        </w:rPr>
        <w:t xml:space="preserve">        - TIME_SLOT_START: Indicates the order of time slot start.</w:t>
      </w:r>
    </w:p>
    <w:p w14:paraId="391DF8E8" w14:textId="77777777" w:rsidR="00B4111F" w:rsidRDefault="00B4111F" w:rsidP="00B4111F">
      <w:pPr>
        <w:pStyle w:val="PL"/>
        <w:rPr>
          <w:lang w:val="en-US"/>
        </w:rPr>
      </w:pPr>
      <w:r>
        <w:rPr>
          <w:lang w:val="en-US"/>
        </w:rPr>
        <w:t xml:space="preserve">        - DISPERSION: Indicates the order of data/transaction dispersion.</w:t>
      </w:r>
    </w:p>
    <w:p w14:paraId="4DE2B90B" w14:textId="77777777" w:rsidR="00B4111F" w:rsidRDefault="00B4111F" w:rsidP="00B4111F">
      <w:pPr>
        <w:pStyle w:val="PL"/>
        <w:rPr>
          <w:lang w:val="en-US"/>
        </w:rPr>
      </w:pPr>
      <w:r>
        <w:rPr>
          <w:lang w:val="en-US"/>
        </w:rPr>
        <w:t xml:space="preserve">        - CLASSIFICATION: Indicates the order of data/transaction classification.</w:t>
      </w:r>
    </w:p>
    <w:p w14:paraId="0DE1AFE5" w14:textId="77777777" w:rsidR="00B4111F" w:rsidRDefault="00B4111F" w:rsidP="00B4111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6258FF4" w14:textId="77777777" w:rsidR="00B4111F" w:rsidRDefault="00B4111F" w:rsidP="00B4111F">
      <w:pPr>
        <w:pStyle w:val="PL"/>
        <w:rPr>
          <w:lang w:val="en-US"/>
        </w:rPr>
      </w:pPr>
      <w:r>
        <w:rPr>
          <w:lang w:val="en-US"/>
        </w:rPr>
        <w:t xml:space="preserve">        - PERCENTILE_RANKING: Indicates the order of data/transaction percentile ranking.</w:t>
      </w:r>
    </w:p>
    <w:p w14:paraId="0A103A1E" w14:textId="77777777" w:rsidR="00B4111F" w:rsidRDefault="00B4111F" w:rsidP="00B4111F">
      <w:pPr>
        <w:pStyle w:val="PL"/>
        <w:rPr>
          <w:lang w:val="en-US"/>
        </w:rPr>
      </w:pPr>
    </w:p>
    <w:p w14:paraId="2B924666" w14:textId="77777777" w:rsidR="00B4111F" w:rsidRDefault="00B4111F" w:rsidP="00B4111F">
      <w:pPr>
        <w:pStyle w:val="PL"/>
        <w:rPr>
          <w:lang w:val="en-US"/>
        </w:rPr>
      </w:pPr>
      <w:r>
        <w:rPr>
          <w:lang w:val="en-US"/>
        </w:rPr>
        <w:t xml:space="preserve">    </w:t>
      </w:r>
      <w:r>
        <w:rPr>
          <w:rFonts w:hint="eastAsia"/>
          <w:lang w:eastAsia="zh-CN"/>
        </w:rPr>
        <w:t>D</w:t>
      </w:r>
      <w:r>
        <w:rPr>
          <w:lang w:eastAsia="zh-CN"/>
        </w:rPr>
        <w:t>eviceType</w:t>
      </w:r>
      <w:r>
        <w:rPr>
          <w:lang w:val="en-US"/>
        </w:rPr>
        <w:t>:</w:t>
      </w:r>
    </w:p>
    <w:p w14:paraId="25A3850F" w14:textId="77777777" w:rsidR="00B4111F" w:rsidRDefault="00B4111F" w:rsidP="00B4111F">
      <w:pPr>
        <w:pStyle w:val="PL"/>
        <w:rPr>
          <w:lang w:val="en-US"/>
        </w:rPr>
      </w:pPr>
      <w:r>
        <w:rPr>
          <w:lang w:val="en-US"/>
        </w:rPr>
        <w:t xml:space="preserve">      anyOf:</w:t>
      </w:r>
    </w:p>
    <w:p w14:paraId="0D34474D" w14:textId="77777777" w:rsidR="00B4111F" w:rsidRDefault="00B4111F" w:rsidP="00B4111F">
      <w:pPr>
        <w:pStyle w:val="PL"/>
        <w:rPr>
          <w:lang w:val="en-US"/>
        </w:rPr>
      </w:pPr>
      <w:r>
        <w:rPr>
          <w:lang w:val="en-US"/>
        </w:rPr>
        <w:t xml:space="preserve">      - type: string</w:t>
      </w:r>
    </w:p>
    <w:p w14:paraId="29A006F4" w14:textId="77777777" w:rsidR="00B4111F" w:rsidRDefault="00B4111F" w:rsidP="00B4111F">
      <w:pPr>
        <w:pStyle w:val="PL"/>
        <w:rPr>
          <w:lang w:val="en-US"/>
        </w:rPr>
      </w:pPr>
      <w:r>
        <w:rPr>
          <w:lang w:val="en-US"/>
        </w:rPr>
        <w:t xml:space="preserve">        enum:</w:t>
      </w:r>
    </w:p>
    <w:p w14:paraId="7B377808" w14:textId="77777777" w:rsidR="00B4111F" w:rsidRDefault="00B4111F" w:rsidP="00B4111F">
      <w:pPr>
        <w:pStyle w:val="PL"/>
        <w:rPr>
          <w:lang w:val="en-US"/>
        </w:rPr>
      </w:pPr>
      <w:r>
        <w:rPr>
          <w:lang w:val="en-US"/>
        </w:rPr>
        <w:t xml:space="preserve">          - </w:t>
      </w:r>
      <w:r>
        <w:t>MOBILE_PHONE</w:t>
      </w:r>
    </w:p>
    <w:p w14:paraId="1A04D05B" w14:textId="77777777" w:rsidR="00B4111F" w:rsidRDefault="00B4111F" w:rsidP="00B4111F">
      <w:pPr>
        <w:pStyle w:val="PL"/>
      </w:pPr>
      <w:r>
        <w:rPr>
          <w:lang w:val="en-US"/>
        </w:rPr>
        <w:t xml:space="preserve">          - </w:t>
      </w:r>
      <w:r>
        <w:t>SMART_PHONE</w:t>
      </w:r>
    </w:p>
    <w:p w14:paraId="45B9F9DE" w14:textId="77777777" w:rsidR="00B4111F" w:rsidRDefault="00B4111F" w:rsidP="00B4111F">
      <w:pPr>
        <w:pStyle w:val="PL"/>
        <w:rPr>
          <w:lang w:val="en-US"/>
        </w:rPr>
      </w:pPr>
      <w:r>
        <w:rPr>
          <w:lang w:val="en-US"/>
        </w:rPr>
        <w:t xml:space="preserve">          - </w:t>
      </w:r>
      <w:r>
        <w:t>TABLET</w:t>
      </w:r>
    </w:p>
    <w:p w14:paraId="0AB38614" w14:textId="77777777" w:rsidR="00B4111F" w:rsidRDefault="00B4111F" w:rsidP="00B4111F">
      <w:pPr>
        <w:pStyle w:val="PL"/>
        <w:rPr>
          <w:lang w:val="en-US"/>
        </w:rPr>
      </w:pPr>
      <w:r>
        <w:rPr>
          <w:lang w:val="en-US"/>
        </w:rPr>
        <w:t xml:space="preserve">          - </w:t>
      </w:r>
      <w:r>
        <w:t>DONGLE</w:t>
      </w:r>
    </w:p>
    <w:p w14:paraId="242B6B3C" w14:textId="77777777" w:rsidR="00B4111F" w:rsidRDefault="00B4111F" w:rsidP="00B4111F">
      <w:pPr>
        <w:pStyle w:val="PL"/>
        <w:rPr>
          <w:lang w:val="en-US"/>
        </w:rPr>
      </w:pPr>
      <w:r>
        <w:rPr>
          <w:lang w:val="en-US"/>
        </w:rPr>
        <w:t xml:space="preserve">          - </w:t>
      </w:r>
      <w:r>
        <w:t>MODEM</w:t>
      </w:r>
    </w:p>
    <w:p w14:paraId="30BD9897" w14:textId="77777777" w:rsidR="00B4111F" w:rsidRDefault="00B4111F" w:rsidP="00B4111F">
      <w:pPr>
        <w:pStyle w:val="PL"/>
        <w:rPr>
          <w:lang w:val="en-US"/>
        </w:rPr>
      </w:pPr>
      <w:r>
        <w:rPr>
          <w:lang w:val="en-US"/>
        </w:rPr>
        <w:t xml:space="preserve">          - </w:t>
      </w:r>
      <w:r>
        <w:t>WLAN_ROUTER</w:t>
      </w:r>
    </w:p>
    <w:p w14:paraId="7493B0BE" w14:textId="77777777" w:rsidR="00B4111F" w:rsidRDefault="00B4111F" w:rsidP="00B4111F">
      <w:pPr>
        <w:pStyle w:val="PL"/>
        <w:rPr>
          <w:lang w:val="en-US"/>
        </w:rPr>
      </w:pPr>
      <w:r>
        <w:rPr>
          <w:lang w:val="en-US"/>
        </w:rPr>
        <w:t xml:space="preserve">          - </w:t>
      </w:r>
      <w:r>
        <w:t>IOT_DEVICE</w:t>
      </w:r>
    </w:p>
    <w:p w14:paraId="60F06BB2" w14:textId="77777777" w:rsidR="00B4111F" w:rsidRDefault="00B4111F" w:rsidP="00B4111F">
      <w:pPr>
        <w:pStyle w:val="PL"/>
        <w:rPr>
          <w:lang w:val="en-US"/>
        </w:rPr>
      </w:pPr>
      <w:r>
        <w:rPr>
          <w:lang w:val="en-US"/>
        </w:rPr>
        <w:t xml:space="preserve">          - </w:t>
      </w:r>
      <w:r>
        <w:t>WEARABLE</w:t>
      </w:r>
    </w:p>
    <w:p w14:paraId="0260837A" w14:textId="77777777" w:rsidR="00B4111F" w:rsidRDefault="00B4111F" w:rsidP="00B4111F">
      <w:pPr>
        <w:pStyle w:val="PL"/>
        <w:rPr>
          <w:lang w:val="en-US"/>
        </w:rPr>
      </w:pPr>
      <w:r>
        <w:rPr>
          <w:lang w:val="en-US"/>
        </w:rPr>
        <w:t xml:space="preserve">          - </w:t>
      </w:r>
      <w:r>
        <w:t>MOBILE_TEST_PLATFORM</w:t>
      </w:r>
    </w:p>
    <w:p w14:paraId="4BA0A3CE" w14:textId="77777777" w:rsidR="00B4111F" w:rsidRDefault="00B4111F" w:rsidP="00B4111F">
      <w:pPr>
        <w:pStyle w:val="PL"/>
        <w:rPr>
          <w:lang w:val="en-US"/>
        </w:rPr>
      </w:pPr>
      <w:r>
        <w:rPr>
          <w:lang w:val="en-US"/>
        </w:rPr>
        <w:t xml:space="preserve">          - </w:t>
      </w:r>
      <w:r>
        <w:t>UNDEFINED</w:t>
      </w:r>
    </w:p>
    <w:p w14:paraId="6CB8F06D" w14:textId="77777777" w:rsidR="00B4111F" w:rsidRDefault="00B4111F" w:rsidP="00B4111F">
      <w:pPr>
        <w:pStyle w:val="PL"/>
        <w:rPr>
          <w:lang w:val="en-US"/>
        </w:rPr>
      </w:pPr>
      <w:r>
        <w:rPr>
          <w:lang w:val="en-US"/>
        </w:rPr>
        <w:t xml:space="preserve">      - type: string</w:t>
      </w:r>
    </w:p>
    <w:p w14:paraId="0DEC673C" w14:textId="77777777" w:rsidR="00B4111F" w:rsidRDefault="00B4111F" w:rsidP="00B4111F">
      <w:pPr>
        <w:pStyle w:val="PL"/>
        <w:rPr>
          <w:lang w:val="en-US"/>
        </w:rPr>
      </w:pPr>
      <w:r>
        <w:rPr>
          <w:lang w:val="en-US"/>
        </w:rPr>
        <w:t xml:space="preserve">        description: &gt;</w:t>
      </w:r>
    </w:p>
    <w:p w14:paraId="41410FFC" w14:textId="77777777" w:rsidR="00B4111F" w:rsidRDefault="00B4111F" w:rsidP="00B4111F">
      <w:pPr>
        <w:pStyle w:val="PL"/>
        <w:rPr>
          <w:lang w:val="en-US"/>
        </w:rPr>
      </w:pPr>
      <w:r>
        <w:rPr>
          <w:lang w:val="en-US"/>
        </w:rPr>
        <w:t xml:space="preserve">          This string provides forward-compatibility with future extensions to the enumeration but</w:t>
      </w:r>
    </w:p>
    <w:p w14:paraId="780F104F" w14:textId="77777777" w:rsidR="00B4111F" w:rsidRDefault="00B4111F" w:rsidP="00B4111F">
      <w:pPr>
        <w:pStyle w:val="PL"/>
        <w:rPr>
          <w:lang w:val="en-US"/>
        </w:rPr>
      </w:pPr>
      <w:r>
        <w:rPr>
          <w:lang w:val="en-US"/>
        </w:rPr>
        <w:t xml:space="preserve">          is not used to encode content defined in the present version of this API.</w:t>
      </w:r>
    </w:p>
    <w:p w14:paraId="74F197C3" w14:textId="77777777" w:rsidR="00B4111F" w:rsidRDefault="00B4111F" w:rsidP="00B4111F">
      <w:pPr>
        <w:pStyle w:val="PL"/>
        <w:rPr>
          <w:lang w:val="en-US"/>
        </w:rPr>
      </w:pPr>
      <w:r>
        <w:rPr>
          <w:lang w:val="en-US"/>
        </w:rPr>
        <w:t xml:space="preserve">      description: |</w:t>
      </w:r>
    </w:p>
    <w:p w14:paraId="735817C9" w14:textId="77777777" w:rsidR="00B4111F" w:rsidRDefault="00B4111F" w:rsidP="00B4111F">
      <w:pPr>
        <w:pStyle w:val="PL"/>
        <w:rPr>
          <w:lang w:val="en-US"/>
        </w:rPr>
      </w:pPr>
      <w:r>
        <w:rPr>
          <w:lang w:val="en-US"/>
        </w:rPr>
        <w:t xml:space="preserve">        Represents the </w:t>
      </w:r>
      <w:r>
        <w:rPr>
          <w:lang w:eastAsia="zh-CN"/>
        </w:rPr>
        <w:t>device type</w:t>
      </w:r>
      <w:r>
        <w:rPr>
          <w:lang w:eastAsia="ko-KR"/>
        </w:rPr>
        <w:t xml:space="preserve">.  </w:t>
      </w:r>
    </w:p>
    <w:p w14:paraId="15957548" w14:textId="77777777" w:rsidR="00B4111F" w:rsidRDefault="00B4111F" w:rsidP="00B4111F">
      <w:pPr>
        <w:pStyle w:val="PL"/>
        <w:rPr>
          <w:lang w:val="en-US"/>
        </w:rPr>
      </w:pPr>
      <w:r>
        <w:rPr>
          <w:lang w:val="en-US"/>
        </w:rPr>
        <w:t xml:space="preserve">        Possible values are:  </w:t>
      </w:r>
    </w:p>
    <w:p w14:paraId="21C0F6FE" w14:textId="77777777" w:rsidR="00B4111F" w:rsidRDefault="00B4111F" w:rsidP="00B4111F">
      <w:pPr>
        <w:pStyle w:val="PL"/>
        <w:rPr>
          <w:lang w:val="en-US"/>
        </w:rPr>
      </w:pPr>
      <w:r>
        <w:rPr>
          <w:lang w:val="en-US"/>
        </w:rPr>
        <w:t xml:space="preserve">          - </w:t>
      </w:r>
      <w:r>
        <w:t>MOBILE_PHONE: Mobile Phone.</w:t>
      </w:r>
    </w:p>
    <w:p w14:paraId="02D02BB8" w14:textId="77777777" w:rsidR="00B4111F" w:rsidRDefault="00B4111F" w:rsidP="00B4111F">
      <w:pPr>
        <w:pStyle w:val="PL"/>
      </w:pPr>
      <w:r>
        <w:rPr>
          <w:lang w:val="en-US"/>
        </w:rPr>
        <w:t xml:space="preserve">          - </w:t>
      </w:r>
      <w:r>
        <w:t>SMART_PHONE: Smartphone.</w:t>
      </w:r>
    </w:p>
    <w:p w14:paraId="0729E33A" w14:textId="77777777" w:rsidR="00B4111F" w:rsidRDefault="00B4111F" w:rsidP="00B4111F">
      <w:pPr>
        <w:pStyle w:val="PL"/>
        <w:rPr>
          <w:lang w:val="en-US"/>
        </w:rPr>
      </w:pPr>
      <w:r>
        <w:rPr>
          <w:lang w:val="en-US"/>
        </w:rPr>
        <w:t xml:space="preserve">          - </w:t>
      </w:r>
      <w:r>
        <w:t>TABLET: Tablet</w:t>
      </w:r>
      <w:r>
        <w:rPr>
          <w:lang w:eastAsia="zh-CN"/>
        </w:rPr>
        <w:t>.</w:t>
      </w:r>
    </w:p>
    <w:p w14:paraId="6CFED015" w14:textId="77777777" w:rsidR="00B4111F" w:rsidRDefault="00B4111F" w:rsidP="00B4111F">
      <w:pPr>
        <w:pStyle w:val="PL"/>
        <w:rPr>
          <w:lang w:val="en-US"/>
        </w:rPr>
      </w:pPr>
      <w:r>
        <w:rPr>
          <w:lang w:val="en-US"/>
        </w:rPr>
        <w:t xml:space="preserve">          - </w:t>
      </w:r>
      <w:r>
        <w:t>DONGLE: Dongle</w:t>
      </w:r>
      <w:r>
        <w:rPr>
          <w:lang w:eastAsia="zh-CN"/>
        </w:rPr>
        <w:t>.</w:t>
      </w:r>
    </w:p>
    <w:p w14:paraId="0681A651" w14:textId="77777777" w:rsidR="00B4111F" w:rsidRDefault="00B4111F" w:rsidP="00B4111F">
      <w:pPr>
        <w:pStyle w:val="PL"/>
        <w:rPr>
          <w:lang w:val="en-US"/>
        </w:rPr>
      </w:pPr>
      <w:r>
        <w:rPr>
          <w:lang w:val="en-US"/>
        </w:rPr>
        <w:t xml:space="preserve">          - </w:t>
      </w:r>
      <w:r>
        <w:t>MODEM: Modem</w:t>
      </w:r>
      <w:r>
        <w:rPr>
          <w:lang w:eastAsia="zh-CN"/>
        </w:rPr>
        <w:t>.</w:t>
      </w:r>
    </w:p>
    <w:p w14:paraId="36D61CF6" w14:textId="77777777" w:rsidR="00B4111F" w:rsidRDefault="00B4111F" w:rsidP="00B4111F">
      <w:pPr>
        <w:pStyle w:val="PL"/>
        <w:rPr>
          <w:lang w:val="en-US"/>
        </w:rPr>
      </w:pPr>
      <w:r>
        <w:rPr>
          <w:lang w:val="en-US"/>
        </w:rPr>
        <w:t xml:space="preserve">          - </w:t>
      </w:r>
      <w:r>
        <w:t>WLAN_ROUTER: WLAN Router</w:t>
      </w:r>
      <w:r>
        <w:rPr>
          <w:lang w:eastAsia="zh-CN"/>
        </w:rPr>
        <w:t>.</w:t>
      </w:r>
    </w:p>
    <w:p w14:paraId="4F21D14C" w14:textId="77777777" w:rsidR="00B4111F" w:rsidRDefault="00B4111F" w:rsidP="00B4111F">
      <w:pPr>
        <w:pStyle w:val="PL"/>
        <w:rPr>
          <w:lang w:val="en-US"/>
        </w:rPr>
      </w:pPr>
      <w:r>
        <w:rPr>
          <w:lang w:val="en-US"/>
        </w:rPr>
        <w:t xml:space="preserve">          - </w:t>
      </w:r>
      <w:r>
        <w:t>IOT_DEVICE: IoT Device</w:t>
      </w:r>
      <w:r>
        <w:rPr>
          <w:lang w:eastAsia="zh-CN"/>
        </w:rPr>
        <w:t>.</w:t>
      </w:r>
    </w:p>
    <w:p w14:paraId="5F6738D5" w14:textId="77777777" w:rsidR="00B4111F" w:rsidRDefault="00B4111F" w:rsidP="00B4111F">
      <w:pPr>
        <w:pStyle w:val="PL"/>
        <w:rPr>
          <w:lang w:val="en-US"/>
        </w:rPr>
      </w:pPr>
      <w:r>
        <w:rPr>
          <w:lang w:val="en-US"/>
        </w:rPr>
        <w:t xml:space="preserve">          - </w:t>
      </w:r>
      <w:r>
        <w:t>WEARABLE: Wearable</w:t>
      </w:r>
      <w:r>
        <w:rPr>
          <w:lang w:eastAsia="zh-CN"/>
        </w:rPr>
        <w:t>.</w:t>
      </w:r>
    </w:p>
    <w:p w14:paraId="15FC369F" w14:textId="77777777" w:rsidR="00B4111F" w:rsidRDefault="00B4111F" w:rsidP="00B4111F">
      <w:pPr>
        <w:pStyle w:val="PL"/>
        <w:rPr>
          <w:lang w:val="en-US"/>
        </w:rPr>
      </w:pPr>
      <w:r>
        <w:rPr>
          <w:lang w:val="en-US"/>
        </w:rPr>
        <w:t xml:space="preserve">          - </w:t>
      </w:r>
      <w:r>
        <w:t>MOBILE_TEST_PLATFORM: Mobile Test Platform</w:t>
      </w:r>
      <w:r>
        <w:rPr>
          <w:lang w:eastAsia="zh-CN"/>
        </w:rPr>
        <w:t>.</w:t>
      </w:r>
    </w:p>
    <w:p w14:paraId="07C8332E" w14:textId="77777777" w:rsidR="00B4111F" w:rsidRDefault="00B4111F" w:rsidP="00B4111F">
      <w:pPr>
        <w:pStyle w:val="PL"/>
        <w:rPr>
          <w:lang w:val="en-US"/>
        </w:rPr>
      </w:pPr>
      <w:r>
        <w:rPr>
          <w:lang w:val="en-US"/>
        </w:rPr>
        <w:t xml:space="preserve">          - </w:t>
      </w:r>
      <w:r>
        <w:t>UNDEFINED: Undefined</w:t>
      </w:r>
      <w:r>
        <w:rPr>
          <w:lang w:eastAsia="zh-CN"/>
        </w:rPr>
        <w:t>.</w:t>
      </w:r>
    </w:p>
    <w:p w14:paraId="26600EC7" w14:textId="77777777" w:rsidR="00B4111F" w:rsidRDefault="00B4111F" w:rsidP="00B4111F">
      <w:pPr>
        <w:pStyle w:val="PL"/>
        <w:rPr>
          <w:lang w:val="en-US"/>
        </w:rPr>
      </w:pPr>
    </w:p>
    <w:p w14:paraId="4E23C26E" w14:textId="77777777" w:rsidR="00B4111F" w:rsidRDefault="00B4111F" w:rsidP="00B4111F">
      <w:pPr>
        <w:pStyle w:val="PL"/>
        <w:rPr>
          <w:lang w:val="en-US"/>
        </w:rPr>
      </w:pPr>
      <w:r>
        <w:rPr>
          <w:lang w:val="en-US"/>
        </w:rPr>
        <w:t xml:space="preserve">    RedTransExpOrderingCriterion:</w:t>
      </w:r>
    </w:p>
    <w:p w14:paraId="4CE6E381" w14:textId="77777777" w:rsidR="00B4111F" w:rsidRDefault="00B4111F" w:rsidP="00B4111F">
      <w:pPr>
        <w:pStyle w:val="PL"/>
        <w:rPr>
          <w:lang w:val="en-US"/>
        </w:rPr>
      </w:pPr>
      <w:r>
        <w:rPr>
          <w:lang w:val="en-US"/>
        </w:rPr>
        <w:t xml:space="preserve">      anyOf:</w:t>
      </w:r>
    </w:p>
    <w:p w14:paraId="50B2BB22" w14:textId="77777777" w:rsidR="00B4111F" w:rsidRDefault="00B4111F" w:rsidP="00B4111F">
      <w:pPr>
        <w:pStyle w:val="PL"/>
        <w:rPr>
          <w:lang w:val="en-US"/>
        </w:rPr>
      </w:pPr>
      <w:r>
        <w:rPr>
          <w:lang w:val="en-US"/>
        </w:rPr>
        <w:t xml:space="preserve">      - type: string</w:t>
      </w:r>
    </w:p>
    <w:p w14:paraId="73C1D713" w14:textId="77777777" w:rsidR="00B4111F" w:rsidRDefault="00B4111F" w:rsidP="00B4111F">
      <w:pPr>
        <w:pStyle w:val="PL"/>
        <w:rPr>
          <w:lang w:val="en-US"/>
        </w:rPr>
      </w:pPr>
      <w:r>
        <w:rPr>
          <w:lang w:val="en-US"/>
        </w:rPr>
        <w:t xml:space="preserve">        enum:</w:t>
      </w:r>
    </w:p>
    <w:p w14:paraId="6E64D7EE" w14:textId="77777777" w:rsidR="00B4111F" w:rsidRDefault="00B4111F" w:rsidP="00B4111F">
      <w:pPr>
        <w:pStyle w:val="PL"/>
        <w:rPr>
          <w:lang w:val="en-US"/>
        </w:rPr>
      </w:pPr>
      <w:r>
        <w:rPr>
          <w:lang w:val="en-US"/>
        </w:rPr>
        <w:t xml:space="preserve">          - TIME_SLOT_START</w:t>
      </w:r>
    </w:p>
    <w:p w14:paraId="2DBCB22F" w14:textId="77777777" w:rsidR="00B4111F" w:rsidRDefault="00B4111F" w:rsidP="00B4111F">
      <w:pPr>
        <w:pStyle w:val="PL"/>
        <w:rPr>
          <w:lang w:val="en-US"/>
        </w:rPr>
      </w:pPr>
      <w:r>
        <w:rPr>
          <w:lang w:val="en-US"/>
        </w:rPr>
        <w:t xml:space="preserve">          - RED_TRANS_EXP</w:t>
      </w:r>
    </w:p>
    <w:p w14:paraId="3B0C7E21" w14:textId="77777777" w:rsidR="00B4111F" w:rsidRDefault="00B4111F" w:rsidP="00B4111F">
      <w:pPr>
        <w:pStyle w:val="PL"/>
        <w:rPr>
          <w:lang w:val="en-US"/>
        </w:rPr>
      </w:pPr>
      <w:r>
        <w:rPr>
          <w:lang w:val="en-US"/>
        </w:rPr>
        <w:t xml:space="preserve">      - type: string</w:t>
      </w:r>
    </w:p>
    <w:p w14:paraId="694F95A5" w14:textId="77777777" w:rsidR="00B4111F" w:rsidRDefault="00B4111F" w:rsidP="00B4111F">
      <w:pPr>
        <w:pStyle w:val="PL"/>
        <w:rPr>
          <w:lang w:val="en-US"/>
        </w:rPr>
      </w:pPr>
      <w:r>
        <w:rPr>
          <w:lang w:val="en-US"/>
        </w:rPr>
        <w:t xml:space="preserve">        description: &gt;</w:t>
      </w:r>
    </w:p>
    <w:p w14:paraId="2D2CDD18" w14:textId="77777777" w:rsidR="00B4111F" w:rsidRDefault="00B4111F" w:rsidP="00B4111F">
      <w:pPr>
        <w:pStyle w:val="PL"/>
        <w:rPr>
          <w:lang w:val="en-US"/>
        </w:rPr>
      </w:pPr>
      <w:r>
        <w:rPr>
          <w:lang w:val="en-US"/>
        </w:rPr>
        <w:t xml:space="preserve">          This string provides forward-compatibility with future</w:t>
      </w:r>
    </w:p>
    <w:p w14:paraId="2D2AA8C1" w14:textId="77777777" w:rsidR="00B4111F" w:rsidRDefault="00B4111F" w:rsidP="00B4111F">
      <w:pPr>
        <w:pStyle w:val="PL"/>
        <w:rPr>
          <w:lang w:val="en-US"/>
        </w:rPr>
      </w:pPr>
      <w:r>
        <w:rPr>
          <w:lang w:val="en-US"/>
        </w:rPr>
        <w:t xml:space="preserve">          extensions to the enumeration but is not used to encode</w:t>
      </w:r>
    </w:p>
    <w:p w14:paraId="5898AF15" w14:textId="77777777" w:rsidR="00B4111F" w:rsidRDefault="00B4111F" w:rsidP="00B4111F">
      <w:pPr>
        <w:pStyle w:val="PL"/>
        <w:rPr>
          <w:lang w:val="en-US"/>
        </w:rPr>
      </w:pPr>
      <w:r>
        <w:rPr>
          <w:lang w:val="en-US"/>
        </w:rPr>
        <w:t xml:space="preserve">          content defined in the present version of this API.</w:t>
      </w:r>
    </w:p>
    <w:p w14:paraId="74819098" w14:textId="77777777" w:rsidR="00B4111F" w:rsidRDefault="00B4111F" w:rsidP="00B4111F">
      <w:pPr>
        <w:pStyle w:val="PL"/>
        <w:rPr>
          <w:lang w:val="en-US"/>
        </w:rPr>
      </w:pPr>
      <w:r>
        <w:rPr>
          <w:lang w:val="en-US"/>
        </w:rPr>
        <w:t xml:space="preserve">      description: |</w:t>
      </w:r>
    </w:p>
    <w:p w14:paraId="2994FA80" w14:textId="77777777" w:rsidR="00B4111F" w:rsidRDefault="00B4111F" w:rsidP="00B4111F">
      <w:pPr>
        <w:pStyle w:val="PL"/>
        <w:rPr>
          <w:lang w:eastAsia="ko-KR"/>
        </w:rPr>
      </w:pPr>
      <w:r>
        <w:rPr>
          <w:lang w:val="en-US"/>
        </w:rPr>
        <w:t xml:space="preserve">        Represents the </w:t>
      </w:r>
      <w:r>
        <w:rPr>
          <w:lang w:eastAsia="ko-KR"/>
        </w:rPr>
        <w:t xml:space="preserve">order criterion for the list of Redundant Transmission Experience.  </w:t>
      </w:r>
    </w:p>
    <w:p w14:paraId="535ACDE6" w14:textId="77777777" w:rsidR="00B4111F" w:rsidRDefault="00B4111F" w:rsidP="00B4111F">
      <w:pPr>
        <w:pStyle w:val="PL"/>
        <w:rPr>
          <w:lang w:val="en-US"/>
        </w:rPr>
      </w:pPr>
      <w:r>
        <w:rPr>
          <w:lang w:val="en-US"/>
        </w:rPr>
        <w:t xml:space="preserve">        Possible values are:</w:t>
      </w:r>
    </w:p>
    <w:p w14:paraId="5D99E2BE" w14:textId="77777777" w:rsidR="00B4111F" w:rsidRDefault="00B4111F" w:rsidP="00B4111F">
      <w:pPr>
        <w:pStyle w:val="PL"/>
        <w:rPr>
          <w:lang w:val="en-US"/>
        </w:rPr>
      </w:pPr>
      <w:r>
        <w:rPr>
          <w:lang w:val="en-US"/>
        </w:rPr>
        <w:t xml:space="preserve">        - TIME_SLOT_START: Indicates the order of time slot start.</w:t>
      </w:r>
    </w:p>
    <w:p w14:paraId="739C8C54" w14:textId="77777777" w:rsidR="00B4111F" w:rsidRDefault="00B4111F" w:rsidP="00B4111F">
      <w:pPr>
        <w:pStyle w:val="PL"/>
        <w:rPr>
          <w:lang w:val="en-US"/>
        </w:rPr>
      </w:pPr>
      <w:r>
        <w:rPr>
          <w:lang w:val="en-US"/>
        </w:rPr>
        <w:t xml:space="preserve">        - RED_TRANS_EXP: Indicates the order of Redundant Transmission Experience.</w:t>
      </w:r>
    </w:p>
    <w:p w14:paraId="57C075A4" w14:textId="77777777" w:rsidR="00B4111F" w:rsidRDefault="00B4111F" w:rsidP="00B4111F">
      <w:pPr>
        <w:pStyle w:val="PL"/>
        <w:rPr>
          <w:lang w:val="en-US"/>
        </w:rPr>
      </w:pPr>
    </w:p>
    <w:p w14:paraId="0D6DE9A0" w14:textId="77777777" w:rsidR="00B4111F" w:rsidRDefault="00B4111F" w:rsidP="00B4111F">
      <w:pPr>
        <w:pStyle w:val="PL"/>
        <w:rPr>
          <w:lang w:val="en-US"/>
        </w:rPr>
      </w:pPr>
      <w:r>
        <w:rPr>
          <w:lang w:val="en-US"/>
        </w:rPr>
        <w:t xml:space="preserve">    WlanOrderingCriterion:</w:t>
      </w:r>
    </w:p>
    <w:p w14:paraId="4CA858D2" w14:textId="77777777" w:rsidR="00B4111F" w:rsidRDefault="00B4111F" w:rsidP="00B4111F">
      <w:pPr>
        <w:pStyle w:val="PL"/>
        <w:rPr>
          <w:lang w:val="en-US"/>
        </w:rPr>
      </w:pPr>
      <w:r>
        <w:rPr>
          <w:lang w:val="en-US"/>
        </w:rPr>
        <w:t xml:space="preserve">      anyOf:</w:t>
      </w:r>
    </w:p>
    <w:p w14:paraId="716444E1" w14:textId="77777777" w:rsidR="00B4111F" w:rsidRDefault="00B4111F" w:rsidP="00B4111F">
      <w:pPr>
        <w:pStyle w:val="PL"/>
        <w:rPr>
          <w:lang w:val="en-US"/>
        </w:rPr>
      </w:pPr>
      <w:r>
        <w:rPr>
          <w:lang w:val="en-US"/>
        </w:rPr>
        <w:t xml:space="preserve">      - type: string</w:t>
      </w:r>
    </w:p>
    <w:p w14:paraId="2EB36EB7" w14:textId="77777777" w:rsidR="00B4111F" w:rsidRDefault="00B4111F" w:rsidP="00B4111F">
      <w:pPr>
        <w:pStyle w:val="PL"/>
        <w:rPr>
          <w:lang w:val="en-US"/>
        </w:rPr>
      </w:pPr>
      <w:r>
        <w:rPr>
          <w:lang w:val="en-US"/>
        </w:rPr>
        <w:t xml:space="preserve">        enum:</w:t>
      </w:r>
    </w:p>
    <w:p w14:paraId="34AB2970" w14:textId="77777777" w:rsidR="00B4111F" w:rsidRDefault="00B4111F" w:rsidP="00B4111F">
      <w:pPr>
        <w:pStyle w:val="PL"/>
        <w:rPr>
          <w:lang w:val="en-US"/>
        </w:rPr>
      </w:pPr>
      <w:r>
        <w:rPr>
          <w:lang w:val="en-US"/>
        </w:rPr>
        <w:t xml:space="preserve">          - TIME_SLOT_START</w:t>
      </w:r>
    </w:p>
    <w:p w14:paraId="2561880E" w14:textId="77777777" w:rsidR="00B4111F" w:rsidRDefault="00B4111F" w:rsidP="00B4111F">
      <w:pPr>
        <w:pStyle w:val="PL"/>
        <w:rPr>
          <w:lang w:val="en-US"/>
        </w:rPr>
      </w:pPr>
      <w:r>
        <w:rPr>
          <w:lang w:val="en-US"/>
        </w:rPr>
        <w:t xml:space="preserve">          - NUMBER_OF_UES</w:t>
      </w:r>
    </w:p>
    <w:p w14:paraId="29AD36D0" w14:textId="77777777" w:rsidR="00B4111F" w:rsidRDefault="00B4111F" w:rsidP="00B4111F">
      <w:pPr>
        <w:pStyle w:val="PL"/>
        <w:rPr>
          <w:lang w:val="en-US"/>
        </w:rPr>
      </w:pPr>
      <w:r>
        <w:rPr>
          <w:lang w:val="en-US"/>
        </w:rPr>
        <w:t xml:space="preserve">          - RSSI</w:t>
      </w:r>
    </w:p>
    <w:p w14:paraId="751C861A" w14:textId="77777777" w:rsidR="00B4111F" w:rsidRDefault="00B4111F" w:rsidP="00B4111F">
      <w:pPr>
        <w:pStyle w:val="PL"/>
        <w:rPr>
          <w:lang w:val="en-US"/>
        </w:rPr>
      </w:pPr>
      <w:r>
        <w:rPr>
          <w:lang w:val="en-US"/>
        </w:rPr>
        <w:t xml:space="preserve">          - RTT</w:t>
      </w:r>
    </w:p>
    <w:p w14:paraId="62518AA8" w14:textId="77777777" w:rsidR="00B4111F" w:rsidRDefault="00B4111F" w:rsidP="00B4111F">
      <w:pPr>
        <w:pStyle w:val="PL"/>
        <w:rPr>
          <w:lang w:val="en-US"/>
        </w:rPr>
      </w:pPr>
      <w:r>
        <w:rPr>
          <w:lang w:val="en-US"/>
        </w:rPr>
        <w:t xml:space="preserve">          - TRAFFIC_INFO</w:t>
      </w:r>
    </w:p>
    <w:p w14:paraId="6D412891" w14:textId="77777777" w:rsidR="00B4111F" w:rsidRDefault="00B4111F" w:rsidP="00B4111F">
      <w:pPr>
        <w:pStyle w:val="PL"/>
        <w:rPr>
          <w:lang w:val="en-US"/>
        </w:rPr>
      </w:pPr>
      <w:r>
        <w:rPr>
          <w:lang w:val="en-US"/>
        </w:rPr>
        <w:t xml:space="preserve">      - type: string</w:t>
      </w:r>
    </w:p>
    <w:p w14:paraId="77BE4533" w14:textId="77777777" w:rsidR="00B4111F" w:rsidRDefault="00B4111F" w:rsidP="00B4111F">
      <w:pPr>
        <w:pStyle w:val="PL"/>
        <w:rPr>
          <w:lang w:val="en-US"/>
        </w:rPr>
      </w:pPr>
      <w:r>
        <w:rPr>
          <w:lang w:val="en-US"/>
        </w:rPr>
        <w:t xml:space="preserve">        description: &gt;</w:t>
      </w:r>
    </w:p>
    <w:p w14:paraId="59719F8D" w14:textId="77777777" w:rsidR="00B4111F" w:rsidRDefault="00B4111F" w:rsidP="00B4111F">
      <w:pPr>
        <w:pStyle w:val="PL"/>
        <w:rPr>
          <w:lang w:val="en-US"/>
        </w:rPr>
      </w:pPr>
      <w:r>
        <w:rPr>
          <w:lang w:val="en-US"/>
        </w:rPr>
        <w:t xml:space="preserve">          This string provides forward-compatibility with future</w:t>
      </w:r>
    </w:p>
    <w:p w14:paraId="7702BEF5" w14:textId="77777777" w:rsidR="00B4111F" w:rsidRDefault="00B4111F" w:rsidP="00B4111F">
      <w:pPr>
        <w:pStyle w:val="PL"/>
        <w:rPr>
          <w:lang w:val="en-US"/>
        </w:rPr>
      </w:pPr>
      <w:r>
        <w:rPr>
          <w:lang w:val="en-US"/>
        </w:rPr>
        <w:t xml:space="preserve">          extensions to the enumeration but is not used to encode</w:t>
      </w:r>
    </w:p>
    <w:p w14:paraId="3F64BBEF" w14:textId="77777777" w:rsidR="00B4111F" w:rsidRDefault="00B4111F" w:rsidP="00B4111F">
      <w:pPr>
        <w:pStyle w:val="PL"/>
        <w:rPr>
          <w:lang w:val="en-US"/>
        </w:rPr>
      </w:pPr>
      <w:r>
        <w:rPr>
          <w:lang w:val="en-US"/>
        </w:rPr>
        <w:t xml:space="preserve">          content defined in the present version of this API.</w:t>
      </w:r>
    </w:p>
    <w:p w14:paraId="168A8E47" w14:textId="77777777" w:rsidR="00B4111F" w:rsidRDefault="00B4111F" w:rsidP="00B4111F">
      <w:pPr>
        <w:pStyle w:val="PL"/>
        <w:rPr>
          <w:lang w:val="en-US"/>
        </w:rPr>
      </w:pPr>
      <w:r>
        <w:rPr>
          <w:lang w:val="en-US"/>
        </w:rPr>
        <w:t xml:space="preserve">      description: |</w:t>
      </w:r>
    </w:p>
    <w:p w14:paraId="5C80F416" w14:textId="77777777" w:rsidR="00B4111F" w:rsidRDefault="00B4111F" w:rsidP="00B4111F">
      <w:pPr>
        <w:pStyle w:val="PL"/>
        <w:rPr>
          <w:lang w:eastAsia="ko-KR"/>
        </w:rPr>
      </w:pPr>
      <w:r>
        <w:rPr>
          <w:lang w:val="en-US"/>
        </w:rPr>
        <w:t xml:space="preserve">        Represents the </w:t>
      </w:r>
      <w:r>
        <w:rPr>
          <w:lang w:eastAsia="ko-KR"/>
        </w:rPr>
        <w:t xml:space="preserve">order criterion for the list of WLAN performance information.  </w:t>
      </w:r>
    </w:p>
    <w:p w14:paraId="5A20D5F8" w14:textId="77777777" w:rsidR="00B4111F" w:rsidRDefault="00B4111F" w:rsidP="00B4111F">
      <w:pPr>
        <w:pStyle w:val="PL"/>
        <w:rPr>
          <w:lang w:val="en-US"/>
        </w:rPr>
      </w:pPr>
      <w:r>
        <w:rPr>
          <w:lang w:val="en-US"/>
        </w:rPr>
        <w:t xml:space="preserve">        Possible values are:</w:t>
      </w:r>
    </w:p>
    <w:p w14:paraId="38BD6D1A" w14:textId="77777777" w:rsidR="00B4111F" w:rsidRDefault="00B4111F" w:rsidP="00B4111F">
      <w:pPr>
        <w:pStyle w:val="PL"/>
        <w:rPr>
          <w:lang w:val="en-US"/>
        </w:rPr>
      </w:pPr>
      <w:r>
        <w:rPr>
          <w:lang w:val="en-US"/>
        </w:rPr>
        <w:t xml:space="preserve">        - TIME_SLOT_START: Indicates the order of time slot start.</w:t>
      </w:r>
    </w:p>
    <w:p w14:paraId="560F4866" w14:textId="77777777" w:rsidR="00B4111F" w:rsidRDefault="00B4111F" w:rsidP="00B4111F">
      <w:pPr>
        <w:pStyle w:val="PL"/>
        <w:rPr>
          <w:lang w:val="en-US"/>
        </w:rPr>
      </w:pPr>
      <w:r>
        <w:rPr>
          <w:lang w:val="en-US"/>
        </w:rPr>
        <w:t xml:space="preserve">        - NUMBER_OF_UES: Indicates the order of number of UEs.</w:t>
      </w:r>
    </w:p>
    <w:p w14:paraId="2359559C" w14:textId="77777777" w:rsidR="00B4111F" w:rsidRDefault="00B4111F" w:rsidP="00B4111F">
      <w:pPr>
        <w:pStyle w:val="PL"/>
        <w:rPr>
          <w:lang w:val="en-US"/>
        </w:rPr>
      </w:pPr>
      <w:r>
        <w:rPr>
          <w:lang w:val="en-US"/>
        </w:rPr>
        <w:t xml:space="preserve">        - RSSI: Indicates the order of RSSI.</w:t>
      </w:r>
    </w:p>
    <w:p w14:paraId="3536125F" w14:textId="77777777" w:rsidR="00B4111F" w:rsidRDefault="00B4111F" w:rsidP="00B4111F">
      <w:pPr>
        <w:pStyle w:val="PL"/>
        <w:rPr>
          <w:lang w:val="en-US"/>
        </w:rPr>
      </w:pPr>
      <w:r>
        <w:rPr>
          <w:lang w:val="en-US"/>
        </w:rPr>
        <w:t xml:space="preserve">        - RTT: Indicates the order of RTT.</w:t>
      </w:r>
    </w:p>
    <w:p w14:paraId="766B9209" w14:textId="77777777" w:rsidR="00B4111F" w:rsidRDefault="00B4111F" w:rsidP="00B4111F">
      <w:pPr>
        <w:pStyle w:val="PL"/>
        <w:rPr>
          <w:lang w:val="en-US"/>
        </w:rPr>
      </w:pPr>
      <w:r>
        <w:rPr>
          <w:lang w:val="en-US"/>
        </w:rPr>
        <w:t xml:space="preserve">        - TRAFFIC_INFO: Indicates the order of Traffic information.</w:t>
      </w:r>
    </w:p>
    <w:p w14:paraId="17CE6712" w14:textId="77777777" w:rsidR="00B4111F" w:rsidRDefault="00B4111F" w:rsidP="00B4111F">
      <w:pPr>
        <w:pStyle w:val="PL"/>
        <w:rPr>
          <w:lang w:val="en-US"/>
        </w:rPr>
      </w:pPr>
    </w:p>
    <w:p w14:paraId="6454E47F" w14:textId="77777777" w:rsidR="00B4111F" w:rsidRDefault="00B4111F" w:rsidP="00B4111F">
      <w:pPr>
        <w:pStyle w:val="PL"/>
        <w:rPr>
          <w:lang w:val="en-US"/>
        </w:rPr>
      </w:pPr>
      <w:r>
        <w:rPr>
          <w:lang w:val="en-US"/>
        </w:rPr>
        <w:t xml:space="preserve">    </w:t>
      </w:r>
      <w:r>
        <w:rPr>
          <w:lang w:eastAsia="zh-CN"/>
        </w:rPr>
        <w:t>ServiceExperienceType</w:t>
      </w:r>
      <w:r>
        <w:rPr>
          <w:lang w:val="en-US"/>
        </w:rPr>
        <w:t>:</w:t>
      </w:r>
    </w:p>
    <w:p w14:paraId="27CEB681" w14:textId="77777777" w:rsidR="00B4111F" w:rsidRDefault="00B4111F" w:rsidP="00B4111F">
      <w:pPr>
        <w:pStyle w:val="PL"/>
        <w:rPr>
          <w:lang w:val="en-US"/>
        </w:rPr>
      </w:pPr>
      <w:r>
        <w:rPr>
          <w:lang w:val="en-US"/>
        </w:rPr>
        <w:t xml:space="preserve">      anyOf:</w:t>
      </w:r>
    </w:p>
    <w:p w14:paraId="403C2896" w14:textId="77777777" w:rsidR="00B4111F" w:rsidRDefault="00B4111F" w:rsidP="00B4111F">
      <w:pPr>
        <w:pStyle w:val="PL"/>
        <w:rPr>
          <w:lang w:val="en-US"/>
        </w:rPr>
      </w:pPr>
      <w:r>
        <w:rPr>
          <w:lang w:val="en-US"/>
        </w:rPr>
        <w:t xml:space="preserve">      - type: string</w:t>
      </w:r>
    </w:p>
    <w:p w14:paraId="5EEDE565" w14:textId="77777777" w:rsidR="00B4111F" w:rsidRDefault="00B4111F" w:rsidP="00B4111F">
      <w:pPr>
        <w:pStyle w:val="PL"/>
        <w:rPr>
          <w:lang w:val="en-US"/>
        </w:rPr>
      </w:pPr>
      <w:r>
        <w:rPr>
          <w:lang w:val="en-US"/>
        </w:rPr>
        <w:t xml:space="preserve">        enum:</w:t>
      </w:r>
    </w:p>
    <w:p w14:paraId="67864AE6" w14:textId="77777777" w:rsidR="00B4111F" w:rsidRDefault="00B4111F" w:rsidP="00B4111F">
      <w:pPr>
        <w:pStyle w:val="PL"/>
        <w:rPr>
          <w:lang w:val="en-US"/>
        </w:rPr>
      </w:pPr>
      <w:r>
        <w:rPr>
          <w:lang w:val="en-US"/>
        </w:rPr>
        <w:t xml:space="preserve">          - </w:t>
      </w:r>
      <w:r>
        <w:rPr>
          <w:lang w:eastAsia="zh-CN"/>
        </w:rPr>
        <w:t>VOICE</w:t>
      </w:r>
    </w:p>
    <w:p w14:paraId="25F45962" w14:textId="77777777" w:rsidR="00B4111F" w:rsidRDefault="00B4111F" w:rsidP="00B4111F">
      <w:pPr>
        <w:pStyle w:val="PL"/>
        <w:rPr>
          <w:lang w:eastAsia="zh-CN"/>
        </w:rPr>
      </w:pPr>
      <w:r>
        <w:rPr>
          <w:lang w:val="en-US"/>
        </w:rPr>
        <w:t xml:space="preserve">          - </w:t>
      </w:r>
      <w:r>
        <w:rPr>
          <w:lang w:eastAsia="zh-CN"/>
        </w:rPr>
        <w:t>VIDEO</w:t>
      </w:r>
    </w:p>
    <w:p w14:paraId="2A15D9CC" w14:textId="77777777" w:rsidR="00B4111F" w:rsidRDefault="00B4111F" w:rsidP="00B4111F">
      <w:pPr>
        <w:pStyle w:val="PL"/>
        <w:rPr>
          <w:lang w:val="en-US"/>
        </w:rPr>
      </w:pPr>
      <w:r>
        <w:rPr>
          <w:lang w:val="en-US"/>
        </w:rPr>
        <w:t xml:space="preserve">          - OTHER</w:t>
      </w:r>
    </w:p>
    <w:p w14:paraId="23512EBE" w14:textId="77777777" w:rsidR="00B4111F" w:rsidRDefault="00B4111F" w:rsidP="00B4111F">
      <w:pPr>
        <w:pStyle w:val="PL"/>
        <w:rPr>
          <w:lang w:val="en-US"/>
        </w:rPr>
      </w:pPr>
      <w:r>
        <w:rPr>
          <w:lang w:val="en-US"/>
        </w:rPr>
        <w:t xml:space="preserve">      - type: string</w:t>
      </w:r>
    </w:p>
    <w:p w14:paraId="7C7AFB5F" w14:textId="77777777" w:rsidR="00B4111F" w:rsidRDefault="00B4111F" w:rsidP="00B4111F">
      <w:pPr>
        <w:pStyle w:val="PL"/>
        <w:rPr>
          <w:lang w:val="en-US"/>
        </w:rPr>
      </w:pPr>
      <w:r>
        <w:rPr>
          <w:lang w:val="en-US"/>
        </w:rPr>
        <w:t xml:space="preserve">        description: &gt;</w:t>
      </w:r>
    </w:p>
    <w:p w14:paraId="150A6F3D" w14:textId="77777777" w:rsidR="00B4111F" w:rsidRDefault="00B4111F" w:rsidP="00B4111F">
      <w:pPr>
        <w:pStyle w:val="PL"/>
        <w:rPr>
          <w:lang w:val="en-US"/>
        </w:rPr>
      </w:pPr>
      <w:r>
        <w:rPr>
          <w:lang w:val="en-US"/>
        </w:rPr>
        <w:t xml:space="preserve">          This string provides forward-compatibility with future extensions to the enumeration</w:t>
      </w:r>
    </w:p>
    <w:p w14:paraId="4C5A3739" w14:textId="77777777" w:rsidR="00B4111F" w:rsidRDefault="00B4111F" w:rsidP="00B4111F">
      <w:pPr>
        <w:pStyle w:val="PL"/>
        <w:rPr>
          <w:lang w:val="en-US"/>
        </w:rPr>
      </w:pPr>
      <w:r>
        <w:rPr>
          <w:lang w:val="en-US"/>
        </w:rPr>
        <w:t xml:space="preserve">          but is not used to encode content defined in the present version of this API.</w:t>
      </w:r>
    </w:p>
    <w:p w14:paraId="3C056B29" w14:textId="77777777" w:rsidR="00B4111F" w:rsidRDefault="00B4111F" w:rsidP="00B4111F">
      <w:pPr>
        <w:pStyle w:val="PL"/>
        <w:rPr>
          <w:lang w:val="en-US"/>
        </w:rPr>
      </w:pPr>
      <w:r>
        <w:rPr>
          <w:lang w:val="en-US"/>
        </w:rPr>
        <w:t xml:space="preserve">      description: |</w:t>
      </w:r>
    </w:p>
    <w:p w14:paraId="36ECDB7D" w14:textId="77777777" w:rsidR="00B4111F" w:rsidRDefault="00B4111F" w:rsidP="00B4111F">
      <w:pPr>
        <w:pStyle w:val="PL"/>
        <w:rPr>
          <w:lang w:val="en-US"/>
        </w:rPr>
      </w:pPr>
      <w:r>
        <w:rPr>
          <w:lang w:val="en-US"/>
        </w:rPr>
        <w:t xml:space="preserve">        </w:t>
      </w:r>
      <w:r>
        <w:t xml:space="preserve">Represents the type of the service experience analytics.  </w:t>
      </w:r>
    </w:p>
    <w:p w14:paraId="37AD0AD9" w14:textId="77777777" w:rsidR="00B4111F" w:rsidRDefault="00B4111F" w:rsidP="00B4111F">
      <w:pPr>
        <w:pStyle w:val="PL"/>
        <w:rPr>
          <w:lang w:val="en-US"/>
        </w:rPr>
      </w:pPr>
      <w:r>
        <w:rPr>
          <w:lang w:val="en-US"/>
        </w:rPr>
        <w:t xml:space="preserve">        Possible values are:  </w:t>
      </w:r>
    </w:p>
    <w:p w14:paraId="048608C4" w14:textId="77777777" w:rsidR="00B4111F" w:rsidRDefault="00B4111F" w:rsidP="00B4111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50B0A31" w14:textId="77777777" w:rsidR="00B4111F" w:rsidRDefault="00B4111F" w:rsidP="00B4111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392BC1D" w14:textId="77777777" w:rsidR="00B4111F" w:rsidRDefault="00B4111F" w:rsidP="00B4111F">
      <w:pPr>
        <w:pStyle w:val="PL"/>
        <w:rPr>
          <w:lang w:val="en-US"/>
        </w:rPr>
      </w:pPr>
      <w:r>
        <w:rPr>
          <w:lang w:val="en-US"/>
        </w:rPr>
        <w:t xml:space="preserve">        - OTHER: Indicates that the service experience analytics is for other service.</w:t>
      </w:r>
    </w:p>
    <w:p w14:paraId="1F4774DC" w14:textId="77777777" w:rsidR="00B4111F" w:rsidRDefault="00B4111F" w:rsidP="00B4111F">
      <w:pPr>
        <w:pStyle w:val="PL"/>
        <w:rPr>
          <w:lang w:val="en-US"/>
        </w:rPr>
      </w:pPr>
    </w:p>
    <w:p w14:paraId="135AEAF9" w14:textId="77777777" w:rsidR="00B4111F" w:rsidRDefault="00B4111F" w:rsidP="00B4111F">
      <w:pPr>
        <w:pStyle w:val="PL"/>
        <w:rPr>
          <w:lang w:val="en-US"/>
        </w:rPr>
      </w:pPr>
      <w:r>
        <w:rPr>
          <w:lang w:val="en-US"/>
        </w:rPr>
        <w:t xml:space="preserve">    </w:t>
      </w:r>
      <w:r>
        <w:rPr>
          <w:lang w:eastAsia="zh-CN"/>
        </w:rPr>
        <w:t>DnPerfOrderingCriterion</w:t>
      </w:r>
      <w:r>
        <w:rPr>
          <w:lang w:val="en-US"/>
        </w:rPr>
        <w:t>:</w:t>
      </w:r>
    </w:p>
    <w:p w14:paraId="21F51E23" w14:textId="77777777" w:rsidR="00B4111F" w:rsidRDefault="00B4111F" w:rsidP="00B4111F">
      <w:pPr>
        <w:pStyle w:val="PL"/>
        <w:rPr>
          <w:lang w:val="en-US"/>
        </w:rPr>
      </w:pPr>
      <w:r>
        <w:rPr>
          <w:lang w:val="en-US"/>
        </w:rPr>
        <w:t xml:space="preserve">      anyOf:</w:t>
      </w:r>
    </w:p>
    <w:p w14:paraId="5391E9B9" w14:textId="77777777" w:rsidR="00B4111F" w:rsidRDefault="00B4111F" w:rsidP="00B4111F">
      <w:pPr>
        <w:pStyle w:val="PL"/>
        <w:rPr>
          <w:lang w:val="en-US"/>
        </w:rPr>
      </w:pPr>
      <w:r>
        <w:rPr>
          <w:lang w:val="en-US"/>
        </w:rPr>
        <w:t xml:space="preserve">      - type: string</w:t>
      </w:r>
    </w:p>
    <w:p w14:paraId="1FC04336" w14:textId="77777777" w:rsidR="00B4111F" w:rsidRDefault="00B4111F" w:rsidP="00B4111F">
      <w:pPr>
        <w:pStyle w:val="PL"/>
        <w:rPr>
          <w:lang w:val="en-US"/>
        </w:rPr>
      </w:pPr>
      <w:r>
        <w:rPr>
          <w:lang w:val="en-US"/>
        </w:rPr>
        <w:t xml:space="preserve">        enum:</w:t>
      </w:r>
    </w:p>
    <w:p w14:paraId="2DDF42C3" w14:textId="77777777" w:rsidR="00B4111F" w:rsidRDefault="00B4111F" w:rsidP="00B4111F">
      <w:pPr>
        <w:pStyle w:val="PL"/>
        <w:rPr>
          <w:lang w:val="en-US"/>
        </w:rPr>
      </w:pPr>
      <w:r>
        <w:rPr>
          <w:lang w:val="en-US"/>
        </w:rPr>
        <w:t xml:space="preserve">          - </w:t>
      </w:r>
      <w:r>
        <w:t>AVERAGE_TRAFFIC_RATE</w:t>
      </w:r>
    </w:p>
    <w:p w14:paraId="69110C01" w14:textId="77777777" w:rsidR="00B4111F" w:rsidRDefault="00B4111F" w:rsidP="00B4111F">
      <w:pPr>
        <w:pStyle w:val="PL"/>
      </w:pPr>
      <w:r>
        <w:rPr>
          <w:lang w:val="en-US"/>
        </w:rPr>
        <w:t xml:space="preserve">          - </w:t>
      </w:r>
      <w:r>
        <w:t>MAXIMUM_TRAFFIC_RATE</w:t>
      </w:r>
    </w:p>
    <w:p w14:paraId="4E06620C" w14:textId="77777777" w:rsidR="00B4111F" w:rsidRDefault="00B4111F" w:rsidP="00B4111F">
      <w:pPr>
        <w:pStyle w:val="PL"/>
        <w:rPr>
          <w:lang w:val="en-US"/>
        </w:rPr>
      </w:pPr>
      <w:r>
        <w:rPr>
          <w:lang w:val="en-US"/>
        </w:rPr>
        <w:t xml:space="preserve">          - </w:t>
      </w:r>
      <w:r>
        <w:t>AVERAGE_PACKET_DELAY</w:t>
      </w:r>
    </w:p>
    <w:p w14:paraId="65EC3E79" w14:textId="77777777" w:rsidR="00B4111F" w:rsidRDefault="00B4111F" w:rsidP="00B4111F">
      <w:pPr>
        <w:pStyle w:val="PL"/>
        <w:rPr>
          <w:lang w:val="en-US"/>
        </w:rPr>
      </w:pPr>
      <w:r>
        <w:rPr>
          <w:lang w:val="en-US"/>
        </w:rPr>
        <w:t xml:space="preserve">          - </w:t>
      </w:r>
      <w:r>
        <w:t>MAXIMUM_PACKET_DELAY</w:t>
      </w:r>
    </w:p>
    <w:p w14:paraId="3325992D" w14:textId="77777777" w:rsidR="00B4111F" w:rsidRDefault="00B4111F" w:rsidP="00B4111F">
      <w:pPr>
        <w:pStyle w:val="PL"/>
        <w:rPr>
          <w:lang w:val="en-US"/>
        </w:rPr>
      </w:pPr>
      <w:r>
        <w:rPr>
          <w:lang w:val="en-US"/>
        </w:rPr>
        <w:t xml:space="preserve">          - </w:t>
      </w:r>
      <w:r>
        <w:t>AVERAGE_PACKET_LOSS_RATE</w:t>
      </w:r>
    </w:p>
    <w:p w14:paraId="4472186E" w14:textId="77777777" w:rsidR="00B4111F" w:rsidRDefault="00B4111F" w:rsidP="00B4111F">
      <w:pPr>
        <w:pStyle w:val="PL"/>
        <w:rPr>
          <w:lang w:val="en-US"/>
        </w:rPr>
      </w:pPr>
      <w:r>
        <w:rPr>
          <w:lang w:val="en-US"/>
        </w:rPr>
        <w:t xml:space="preserve">      - type: string</w:t>
      </w:r>
    </w:p>
    <w:p w14:paraId="68201FEE" w14:textId="77777777" w:rsidR="00B4111F" w:rsidRDefault="00B4111F" w:rsidP="00B4111F">
      <w:pPr>
        <w:pStyle w:val="PL"/>
        <w:rPr>
          <w:lang w:val="en-US"/>
        </w:rPr>
      </w:pPr>
      <w:r>
        <w:rPr>
          <w:lang w:val="en-US"/>
        </w:rPr>
        <w:t xml:space="preserve">        description: &gt;</w:t>
      </w:r>
    </w:p>
    <w:p w14:paraId="3375E3D9" w14:textId="77777777" w:rsidR="00B4111F" w:rsidRDefault="00B4111F" w:rsidP="00B4111F">
      <w:pPr>
        <w:pStyle w:val="PL"/>
        <w:rPr>
          <w:lang w:val="en-US"/>
        </w:rPr>
      </w:pPr>
      <w:r>
        <w:rPr>
          <w:lang w:val="en-US"/>
        </w:rPr>
        <w:t xml:space="preserve">          This string provides forward-compatibility with future extensions to the enumeration but</w:t>
      </w:r>
    </w:p>
    <w:p w14:paraId="4CB2D55F" w14:textId="77777777" w:rsidR="00B4111F" w:rsidRDefault="00B4111F" w:rsidP="00B4111F">
      <w:pPr>
        <w:pStyle w:val="PL"/>
        <w:rPr>
          <w:lang w:val="en-US"/>
        </w:rPr>
      </w:pPr>
      <w:r>
        <w:rPr>
          <w:lang w:val="en-US"/>
        </w:rPr>
        <w:t xml:space="preserve">          is not used to encode content defined in the present version of this API.</w:t>
      </w:r>
    </w:p>
    <w:p w14:paraId="03B079AD" w14:textId="77777777" w:rsidR="00B4111F" w:rsidRDefault="00B4111F" w:rsidP="00B4111F">
      <w:pPr>
        <w:pStyle w:val="PL"/>
        <w:rPr>
          <w:lang w:val="en-US"/>
        </w:rPr>
      </w:pPr>
      <w:r>
        <w:rPr>
          <w:lang w:val="en-US"/>
        </w:rPr>
        <w:t xml:space="preserve">      description: |</w:t>
      </w:r>
    </w:p>
    <w:p w14:paraId="2438A55C" w14:textId="77777777" w:rsidR="00B4111F" w:rsidRDefault="00B4111F" w:rsidP="00B4111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C2C8726" w14:textId="77777777" w:rsidR="00B4111F" w:rsidRDefault="00B4111F" w:rsidP="00B4111F">
      <w:pPr>
        <w:pStyle w:val="PL"/>
        <w:rPr>
          <w:lang w:val="en-US"/>
        </w:rPr>
      </w:pPr>
      <w:r>
        <w:rPr>
          <w:lang w:val="en-US"/>
        </w:rPr>
        <w:t xml:space="preserve">        Possible values are:  </w:t>
      </w:r>
    </w:p>
    <w:p w14:paraId="434996A5" w14:textId="77777777" w:rsidR="00B4111F" w:rsidRDefault="00B4111F" w:rsidP="00B4111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925099C" w14:textId="77777777" w:rsidR="00B4111F" w:rsidRDefault="00B4111F" w:rsidP="00B4111F">
      <w:pPr>
        <w:pStyle w:val="PL"/>
      </w:pPr>
      <w:r>
        <w:rPr>
          <w:lang w:val="en-US"/>
        </w:rPr>
        <w:t xml:space="preserve">        - </w:t>
      </w:r>
      <w:r>
        <w:t>MAXIMUM_TRAFFIC_RATE</w:t>
      </w:r>
      <w:r>
        <w:rPr>
          <w:lang w:val="en-US"/>
        </w:rPr>
        <w:t>:</w:t>
      </w:r>
      <w:r>
        <w:t xml:space="preserve"> Indicates the maximum traffic rate.  </w:t>
      </w:r>
    </w:p>
    <w:p w14:paraId="1CEEA56D" w14:textId="77777777" w:rsidR="00B4111F" w:rsidRDefault="00B4111F" w:rsidP="00B4111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A4D14E7" w14:textId="77777777" w:rsidR="00B4111F" w:rsidRDefault="00B4111F" w:rsidP="00B4111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A278E46" w14:textId="77777777" w:rsidR="00B4111F" w:rsidRDefault="00B4111F" w:rsidP="00B4111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A8A01A6" w14:textId="77777777" w:rsidR="00B4111F" w:rsidRDefault="00B4111F" w:rsidP="00B4111F">
      <w:pPr>
        <w:pStyle w:val="PL"/>
        <w:rPr>
          <w:lang w:eastAsia="zh-CN"/>
        </w:rPr>
      </w:pPr>
    </w:p>
    <w:p w14:paraId="4B6E1E90" w14:textId="77777777" w:rsidR="00B4111F" w:rsidRDefault="00B4111F" w:rsidP="00B4111F">
      <w:pPr>
        <w:pStyle w:val="PL"/>
        <w:rPr>
          <w:lang w:val="en-US"/>
        </w:rPr>
      </w:pPr>
      <w:r>
        <w:rPr>
          <w:lang w:val="en-US"/>
        </w:rPr>
        <w:t xml:space="preserve">    </w:t>
      </w:r>
      <w:r>
        <w:rPr>
          <w:lang w:eastAsia="zh-CN"/>
        </w:rPr>
        <w:t>TermCause</w:t>
      </w:r>
      <w:r>
        <w:rPr>
          <w:lang w:val="en-US"/>
        </w:rPr>
        <w:t>:</w:t>
      </w:r>
    </w:p>
    <w:p w14:paraId="5A974B4F" w14:textId="77777777" w:rsidR="00B4111F" w:rsidRDefault="00B4111F" w:rsidP="00B4111F">
      <w:pPr>
        <w:pStyle w:val="PL"/>
        <w:rPr>
          <w:lang w:val="en-US"/>
        </w:rPr>
      </w:pPr>
      <w:r>
        <w:rPr>
          <w:lang w:val="en-US"/>
        </w:rPr>
        <w:t xml:space="preserve">      anyOf:</w:t>
      </w:r>
    </w:p>
    <w:p w14:paraId="7930FD19" w14:textId="77777777" w:rsidR="00B4111F" w:rsidRDefault="00B4111F" w:rsidP="00B4111F">
      <w:pPr>
        <w:pStyle w:val="PL"/>
        <w:rPr>
          <w:lang w:val="en-US"/>
        </w:rPr>
      </w:pPr>
      <w:r>
        <w:rPr>
          <w:lang w:val="en-US"/>
        </w:rPr>
        <w:t xml:space="preserve">      - type: string</w:t>
      </w:r>
    </w:p>
    <w:p w14:paraId="676A9B65" w14:textId="77777777" w:rsidR="00B4111F" w:rsidRDefault="00B4111F" w:rsidP="00B4111F">
      <w:pPr>
        <w:pStyle w:val="PL"/>
        <w:rPr>
          <w:lang w:val="en-US"/>
        </w:rPr>
      </w:pPr>
      <w:r>
        <w:rPr>
          <w:lang w:val="en-US"/>
        </w:rPr>
        <w:t xml:space="preserve">        enum:</w:t>
      </w:r>
    </w:p>
    <w:p w14:paraId="7FD86082" w14:textId="77777777" w:rsidR="00B4111F" w:rsidRDefault="00B4111F" w:rsidP="00B4111F">
      <w:pPr>
        <w:pStyle w:val="PL"/>
        <w:rPr>
          <w:lang w:val="en-US"/>
        </w:rPr>
      </w:pPr>
      <w:r>
        <w:rPr>
          <w:lang w:val="en-US"/>
        </w:rPr>
        <w:t xml:space="preserve">          - </w:t>
      </w:r>
      <w:r>
        <w:t>USER_CONSENT_REVOKED</w:t>
      </w:r>
    </w:p>
    <w:p w14:paraId="2AFB4DDE" w14:textId="77777777" w:rsidR="00B4111F" w:rsidRDefault="00B4111F" w:rsidP="00B4111F">
      <w:pPr>
        <w:pStyle w:val="PL"/>
      </w:pPr>
      <w:r>
        <w:rPr>
          <w:lang w:val="en-US"/>
        </w:rPr>
        <w:t xml:space="preserve">          - </w:t>
      </w:r>
      <w:r>
        <w:t>NWDAF_OVERLOAD</w:t>
      </w:r>
    </w:p>
    <w:p w14:paraId="05E71432" w14:textId="77777777" w:rsidR="00B4111F" w:rsidRDefault="00B4111F" w:rsidP="00B4111F">
      <w:pPr>
        <w:pStyle w:val="PL"/>
        <w:rPr>
          <w:lang w:val="en-US"/>
        </w:rPr>
      </w:pPr>
      <w:r>
        <w:rPr>
          <w:lang w:val="en-US"/>
        </w:rPr>
        <w:t xml:space="preserve">          - </w:t>
      </w:r>
      <w:r>
        <w:t>UE_LEFT_AREA</w:t>
      </w:r>
    </w:p>
    <w:p w14:paraId="0CFE6DC7" w14:textId="77777777" w:rsidR="00B4111F" w:rsidRDefault="00B4111F" w:rsidP="00B4111F">
      <w:pPr>
        <w:pStyle w:val="PL"/>
        <w:rPr>
          <w:lang w:val="en-US"/>
        </w:rPr>
      </w:pPr>
      <w:r>
        <w:rPr>
          <w:lang w:val="en-US"/>
        </w:rPr>
        <w:t xml:space="preserve">      - type: string</w:t>
      </w:r>
    </w:p>
    <w:p w14:paraId="17C613D5" w14:textId="77777777" w:rsidR="00B4111F" w:rsidRDefault="00B4111F" w:rsidP="00B4111F">
      <w:pPr>
        <w:pStyle w:val="PL"/>
        <w:rPr>
          <w:lang w:val="en-US"/>
        </w:rPr>
      </w:pPr>
      <w:r>
        <w:rPr>
          <w:lang w:val="en-US"/>
        </w:rPr>
        <w:t xml:space="preserve">        description: &gt;</w:t>
      </w:r>
    </w:p>
    <w:p w14:paraId="24F3901F" w14:textId="77777777" w:rsidR="00B4111F" w:rsidRDefault="00B4111F" w:rsidP="00B4111F">
      <w:pPr>
        <w:pStyle w:val="PL"/>
        <w:rPr>
          <w:lang w:val="en-US"/>
        </w:rPr>
      </w:pPr>
      <w:r>
        <w:rPr>
          <w:lang w:val="en-US"/>
        </w:rPr>
        <w:t xml:space="preserve">          This string provides forward-compatibility with future extensions to the enumeration but</w:t>
      </w:r>
    </w:p>
    <w:p w14:paraId="2EECC284" w14:textId="77777777" w:rsidR="00B4111F" w:rsidRDefault="00B4111F" w:rsidP="00B4111F">
      <w:pPr>
        <w:pStyle w:val="PL"/>
        <w:rPr>
          <w:lang w:val="en-US"/>
        </w:rPr>
      </w:pPr>
      <w:r>
        <w:rPr>
          <w:lang w:val="en-US"/>
        </w:rPr>
        <w:t xml:space="preserve">          is not used to encode content defined in the present version of this API.</w:t>
      </w:r>
    </w:p>
    <w:p w14:paraId="4BEEFFD8" w14:textId="77777777" w:rsidR="00B4111F" w:rsidRDefault="00B4111F" w:rsidP="00B4111F">
      <w:pPr>
        <w:pStyle w:val="PL"/>
        <w:rPr>
          <w:lang w:val="en-US"/>
        </w:rPr>
      </w:pPr>
      <w:r>
        <w:rPr>
          <w:lang w:val="en-US"/>
        </w:rPr>
        <w:t xml:space="preserve">      description: |</w:t>
      </w:r>
    </w:p>
    <w:p w14:paraId="2AD9DCA8" w14:textId="77777777" w:rsidR="00B4111F" w:rsidRDefault="00B4111F" w:rsidP="00B4111F">
      <w:pPr>
        <w:pStyle w:val="PL"/>
        <w:rPr>
          <w:lang w:val="en-US"/>
        </w:rPr>
      </w:pPr>
      <w:r>
        <w:rPr>
          <w:lang w:val="en-US"/>
        </w:rPr>
        <w:t xml:space="preserve">        </w:t>
      </w:r>
      <w:r>
        <w:rPr>
          <w:rFonts w:cs="Arial"/>
          <w:szCs w:val="18"/>
        </w:rPr>
        <w:t xml:space="preserve">Represents the cause for the analytics subscription termination request.  </w:t>
      </w:r>
    </w:p>
    <w:p w14:paraId="02F2F50C" w14:textId="77777777" w:rsidR="00B4111F" w:rsidRDefault="00B4111F" w:rsidP="00B4111F">
      <w:pPr>
        <w:pStyle w:val="PL"/>
        <w:rPr>
          <w:lang w:val="en-US"/>
        </w:rPr>
      </w:pPr>
      <w:r>
        <w:rPr>
          <w:lang w:val="en-US"/>
        </w:rPr>
        <w:t xml:space="preserve">        Possible values are:  </w:t>
      </w:r>
    </w:p>
    <w:p w14:paraId="3DAF82EF" w14:textId="77777777" w:rsidR="00B4111F" w:rsidRDefault="00B4111F" w:rsidP="00B4111F">
      <w:pPr>
        <w:pStyle w:val="PL"/>
        <w:rPr>
          <w:lang w:val="en-US"/>
        </w:rPr>
      </w:pPr>
      <w:r>
        <w:rPr>
          <w:lang w:val="en-US"/>
        </w:rPr>
        <w:t xml:space="preserve">          - </w:t>
      </w:r>
      <w:r>
        <w:t>USER_CONSENT_REVOKED: The user consent has been revoked.</w:t>
      </w:r>
    </w:p>
    <w:p w14:paraId="113EDFCC" w14:textId="77777777" w:rsidR="00B4111F" w:rsidRDefault="00B4111F" w:rsidP="00B4111F">
      <w:pPr>
        <w:pStyle w:val="PL"/>
      </w:pPr>
      <w:r>
        <w:rPr>
          <w:lang w:val="en-US"/>
        </w:rPr>
        <w:t xml:space="preserve">          - </w:t>
      </w:r>
      <w:r>
        <w:t>NWDAF_OVERLOAD: The NWDAF is overloaded.</w:t>
      </w:r>
    </w:p>
    <w:p w14:paraId="341C5ED7" w14:textId="77777777" w:rsidR="00B4111F" w:rsidRDefault="00B4111F" w:rsidP="00B4111F">
      <w:pPr>
        <w:pStyle w:val="PL"/>
        <w:rPr>
          <w:lang w:eastAsia="zh-CN"/>
        </w:rPr>
      </w:pPr>
      <w:r>
        <w:rPr>
          <w:lang w:val="en-US"/>
        </w:rPr>
        <w:t xml:space="preserve">          - </w:t>
      </w:r>
      <w:r>
        <w:t>UE_LEFT_AREA: The UE has mo</w:t>
      </w:r>
      <w:r>
        <w:rPr>
          <w:lang w:eastAsia="zh-CN"/>
        </w:rPr>
        <w:t>ved out of the NWDAF serving area.</w:t>
      </w:r>
    </w:p>
    <w:p w14:paraId="3F6F2DC1" w14:textId="77777777" w:rsidR="00B4111F" w:rsidRDefault="00B4111F" w:rsidP="00B4111F">
      <w:pPr>
        <w:pStyle w:val="PL"/>
        <w:rPr>
          <w:lang w:val="en-US"/>
        </w:rPr>
      </w:pPr>
      <w:r>
        <w:rPr>
          <w:lang w:val="en-US"/>
        </w:rPr>
        <w:t xml:space="preserve">    </w:t>
      </w:r>
      <w:r>
        <w:t>UserDataConOrderCrit</w:t>
      </w:r>
      <w:r>
        <w:rPr>
          <w:lang w:val="en-US"/>
        </w:rPr>
        <w:t>:</w:t>
      </w:r>
    </w:p>
    <w:p w14:paraId="273B222D" w14:textId="77777777" w:rsidR="00B4111F" w:rsidRDefault="00B4111F" w:rsidP="00B4111F">
      <w:pPr>
        <w:pStyle w:val="PL"/>
        <w:rPr>
          <w:lang w:val="en-US"/>
        </w:rPr>
      </w:pPr>
      <w:r>
        <w:rPr>
          <w:lang w:val="en-US"/>
        </w:rPr>
        <w:t xml:space="preserve">      anyOf:</w:t>
      </w:r>
    </w:p>
    <w:p w14:paraId="229AE2C1" w14:textId="77777777" w:rsidR="00B4111F" w:rsidRDefault="00B4111F" w:rsidP="00B4111F">
      <w:pPr>
        <w:pStyle w:val="PL"/>
        <w:rPr>
          <w:lang w:val="en-US"/>
        </w:rPr>
      </w:pPr>
      <w:r>
        <w:rPr>
          <w:lang w:val="en-US"/>
        </w:rPr>
        <w:t xml:space="preserve">      - type: string</w:t>
      </w:r>
    </w:p>
    <w:p w14:paraId="2AF9C7C1" w14:textId="77777777" w:rsidR="00B4111F" w:rsidRDefault="00B4111F" w:rsidP="00B4111F">
      <w:pPr>
        <w:pStyle w:val="PL"/>
        <w:rPr>
          <w:lang w:val="en-US"/>
        </w:rPr>
      </w:pPr>
      <w:r>
        <w:rPr>
          <w:lang w:val="en-US"/>
        </w:rPr>
        <w:t xml:space="preserve">        enum:</w:t>
      </w:r>
    </w:p>
    <w:p w14:paraId="4B70EF16" w14:textId="77777777" w:rsidR="00B4111F" w:rsidRDefault="00B4111F" w:rsidP="00B4111F">
      <w:pPr>
        <w:pStyle w:val="PL"/>
        <w:rPr>
          <w:lang w:val="en-US"/>
        </w:rPr>
      </w:pPr>
      <w:r>
        <w:rPr>
          <w:lang w:val="en-US"/>
        </w:rPr>
        <w:t xml:space="preserve">          - </w:t>
      </w:r>
      <w:r>
        <w:t>APPLICABLE_TIME_WINDOW</w:t>
      </w:r>
    </w:p>
    <w:p w14:paraId="4690ECC5" w14:textId="77777777" w:rsidR="00B4111F" w:rsidRDefault="00B4111F" w:rsidP="00B4111F">
      <w:pPr>
        <w:pStyle w:val="PL"/>
      </w:pPr>
      <w:r>
        <w:rPr>
          <w:lang w:val="en-US"/>
        </w:rPr>
        <w:t xml:space="preserve">          - </w:t>
      </w:r>
      <w:r>
        <w:rPr>
          <w:lang w:eastAsia="zh-CN"/>
        </w:rPr>
        <w:t>NETWORK_STATUS_INDICATION</w:t>
      </w:r>
    </w:p>
    <w:p w14:paraId="40D809DF" w14:textId="77777777" w:rsidR="00B4111F" w:rsidRDefault="00B4111F" w:rsidP="00B4111F">
      <w:pPr>
        <w:pStyle w:val="PL"/>
        <w:rPr>
          <w:lang w:val="en-US"/>
        </w:rPr>
      </w:pPr>
      <w:r>
        <w:rPr>
          <w:lang w:val="en-US"/>
        </w:rPr>
        <w:t xml:space="preserve">      - type: string</w:t>
      </w:r>
    </w:p>
    <w:p w14:paraId="3AFF94B7" w14:textId="77777777" w:rsidR="00B4111F" w:rsidRDefault="00B4111F" w:rsidP="00B4111F">
      <w:pPr>
        <w:pStyle w:val="PL"/>
        <w:rPr>
          <w:lang w:val="en-US"/>
        </w:rPr>
      </w:pPr>
      <w:r>
        <w:rPr>
          <w:lang w:val="en-US"/>
        </w:rPr>
        <w:t xml:space="preserve">        description: &gt;</w:t>
      </w:r>
    </w:p>
    <w:p w14:paraId="79F90F1D" w14:textId="77777777" w:rsidR="00B4111F" w:rsidRDefault="00B4111F" w:rsidP="00B4111F">
      <w:pPr>
        <w:pStyle w:val="PL"/>
        <w:rPr>
          <w:lang w:val="en-US"/>
        </w:rPr>
      </w:pPr>
      <w:r>
        <w:rPr>
          <w:lang w:val="en-US"/>
        </w:rPr>
        <w:t xml:space="preserve">          This string provides forward-compatibility with future extensions to the enumeration but</w:t>
      </w:r>
    </w:p>
    <w:p w14:paraId="62C5B52F" w14:textId="77777777" w:rsidR="00B4111F" w:rsidRDefault="00B4111F" w:rsidP="00B4111F">
      <w:pPr>
        <w:pStyle w:val="PL"/>
        <w:rPr>
          <w:lang w:val="en-US"/>
        </w:rPr>
      </w:pPr>
      <w:r>
        <w:rPr>
          <w:lang w:val="en-US"/>
        </w:rPr>
        <w:t xml:space="preserve">          is not used to encode content defined in the present version of this API.</w:t>
      </w:r>
    </w:p>
    <w:p w14:paraId="55C4AA68" w14:textId="77777777" w:rsidR="00B4111F" w:rsidRDefault="00B4111F" w:rsidP="00B4111F">
      <w:pPr>
        <w:pStyle w:val="PL"/>
        <w:rPr>
          <w:lang w:val="en-US"/>
        </w:rPr>
      </w:pPr>
      <w:r>
        <w:rPr>
          <w:lang w:val="en-US"/>
        </w:rPr>
        <w:t xml:space="preserve">      description: |</w:t>
      </w:r>
    </w:p>
    <w:p w14:paraId="74CA4BEB" w14:textId="77777777" w:rsidR="00B4111F" w:rsidRDefault="00B4111F" w:rsidP="00B4111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FCF650B" w14:textId="77777777" w:rsidR="00B4111F" w:rsidRDefault="00B4111F" w:rsidP="00B4111F">
      <w:pPr>
        <w:pStyle w:val="PL"/>
        <w:rPr>
          <w:lang w:val="en-US"/>
        </w:rPr>
      </w:pPr>
      <w:r>
        <w:rPr>
          <w:lang w:val="en-US"/>
        </w:rPr>
        <w:t xml:space="preserve">        Possible values are:  </w:t>
      </w:r>
    </w:p>
    <w:p w14:paraId="2264156A" w14:textId="77777777" w:rsidR="00B4111F" w:rsidRDefault="00B4111F" w:rsidP="00B4111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49642BF" w14:textId="77777777" w:rsidR="00B4111F" w:rsidRDefault="00B4111F" w:rsidP="00B4111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38B7EEA" w14:textId="77777777" w:rsidR="00B4111F" w:rsidRDefault="00B4111F" w:rsidP="00B4111F">
      <w:pPr>
        <w:pStyle w:val="PL"/>
        <w:rPr>
          <w:lang w:val="en-US"/>
        </w:rPr>
      </w:pPr>
    </w:p>
    <w:p w14:paraId="5990B5A4" w14:textId="77777777" w:rsidR="00B4111F" w:rsidRDefault="00B4111F" w:rsidP="00B4111F">
      <w:pPr>
        <w:pStyle w:val="PL"/>
        <w:rPr>
          <w:lang w:val="en-US"/>
        </w:rPr>
      </w:pPr>
      <w:r>
        <w:rPr>
          <w:lang w:val="en-US"/>
        </w:rPr>
        <w:t xml:space="preserve">    </w:t>
      </w:r>
      <w:r>
        <w:t>UeMobilityOrderCriterion</w:t>
      </w:r>
      <w:r>
        <w:rPr>
          <w:lang w:val="en-US"/>
        </w:rPr>
        <w:t>:</w:t>
      </w:r>
    </w:p>
    <w:p w14:paraId="1F953E3B" w14:textId="77777777" w:rsidR="00B4111F" w:rsidRDefault="00B4111F" w:rsidP="00B4111F">
      <w:pPr>
        <w:pStyle w:val="PL"/>
        <w:rPr>
          <w:lang w:val="en-US"/>
        </w:rPr>
      </w:pPr>
      <w:r>
        <w:rPr>
          <w:lang w:val="en-US"/>
        </w:rPr>
        <w:t xml:space="preserve">      anyOf:</w:t>
      </w:r>
    </w:p>
    <w:p w14:paraId="3B811541" w14:textId="77777777" w:rsidR="00B4111F" w:rsidRDefault="00B4111F" w:rsidP="00B4111F">
      <w:pPr>
        <w:pStyle w:val="PL"/>
        <w:rPr>
          <w:lang w:val="en-US"/>
        </w:rPr>
      </w:pPr>
      <w:r>
        <w:rPr>
          <w:lang w:val="en-US"/>
        </w:rPr>
        <w:t xml:space="preserve">      - type: string</w:t>
      </w:r>
    </w:p>
    <w:p w14:paraId="621944D0" w14:textId="77777777" w:rsidR="00B4111F" w:rsidRDefault="00B4111F" w:rsidP="00B4111F">
      <w:pPr>
        <w:pStyle w:val="PL"/>
        <w:rPr>
          <w:lang w:val="en-US"/>
        </w:rPr>
      </w:pPr>
      <w:r>
        <w:rPr>
          <w:lang w:val="en-US"/>
        </w:rPr>
        <w:t xml:space="preserve">        enum:</w:t>
      </w:r>
    </w:p>
    <w:p w14:paraId="7E71D678" w14:textId="77777777" w:rsidR="00B4111F" w:rsidRDefault="00B4111F" w:rsidP="00B4111F">
      <w:pPr>
        <w:pStyle w:val="PL"/>
        <w:rPr>
          <w:lang w:val="en-US"/>
        </w:rPr>
      </w:pPr>
      <w:r>
        <w:rPr>
          <w:lang w:val="en-US"/>
        </w:rPr>
        <w:t xml:space="preserve">          - </w:t>
      </w:r>
      <w:r>
        <w:t>TIME</w:t>
      </w:r>
      <w:r>
        <w:rPr>
          <w:rFonts w:hint="eastAsia"/>
          <w:lang w:eastAsia="zh-CN"/>
        </w:rPr>
        <w:t>_</w:t>
      </w:r>
      <w:r>
        <w:rPr>
          <w:lang w:eastAsia="zh-CN"/>
        </w:rPr>
        <w:t>SLOT</w:t>
      </w:r>
    </w:p>
    <w:p w14:paraId="703DC3E9" w14:textId="77777777" w:rsidR="00B4111F" w:rsidRDefault="00B4111F" w:rsidP="00B4111F">
      <w:pPr>
        <w:pStyle w:val="PL"/>
        <w:rPr>
          <w:lang w:val="en-US"/>
        </w:rPr>
      </w:pPr>
      <w:r>
        <w:rPr>
          <w:lang w:val="en-US"/>
        </w:rPr>
        <w:t xml:space="preserve">      - type: string</w:t>
      </w:r>
    </w:p>
    <w:p w14:paraId="0C91A77A" w14:textId="77777777" w:rsidR="00B4111F" w:rsidRDefault="00B4111F" w:rsidP="00B4111F">
      <w:pPr>
        <w:pStyle w:val="PL"/>
        <w:rPr>
          <w:lang w:val="en-US"/>
        </w:rPr>
      </w:pPr>
      <w:r>
        <w:rPr>
          <w:lang w:val="en-US"/>
        </w:rPr>
        <w:t xml:space="preserve">        description: &gt;</w:t>
      </w:r>
    </w:p>
    <w:p w14:paraId="4AD2A11A" w14:textId="77777777" w:rsidR="00B4111F" w:rsidRDefault="00B4111F" w:rsidP="00B4111F">
      <w:pPr>
        <w:pStyle w:val="PL"/>
        <w:rPr>
          <w:lang w:val="en-US"/>
        </w:rPr>
      </w:pPr>
      <w:r>
        <w:rPr>
          <w:lang w:val="en-US"/>
        </w:rPr>
        <w:t xml:space="preserve">          This string provides forward-compatibility with future extensions to the enumeration but</w:t>
      </w:r>
    </w:p>
    <w:p w14:paraId="0D7B3B9D" w14:textId="77777777" w:rsidR="00B4111F" w:rsidRDefault="00B4111F" w:rsidP="00B4111F">
      <w:pPr>
        <w:pStyle w:val="PL"/>
        <w:rPr>
          <w:lang w:val="en-US"/>
        </w:rPr>
      </w:pPr>
      <w:r>
        <w:rPr>
          <w:lang w:val="en-US"/>
        </w:rPr>
        <w:t xml:space="preserve">          is not used to encode content defined in the present version of this API.</w:t>
      </w:r>
    </w:p>
    <w:p w14:paraId="4BAAAF5B" w14:textId="77777777" w:rsidR="00B4111F" w:rsidRDefault="00B4111F" w:rsidP="00B4111F">
      <w:pPr>
        <w:pStyle w:val="PL"/>
        <w:rPr>
          <w:lang w:val="en-US"/>
        </w:rPr>
      </w:pPr>
      <w:r>
        <w:rPr>
          <w:lang w:val="en-US"/>
        </w:rPr>
        <w:t xml:space="preserve">      description: |</w:t>
      </w:r>
    </w:p>
    <w:p w14:paraId="6E160E2C" w14:textId="77777777" w:rsidR="00B4111F" w:rsidRDefault="00B4111F" w:rsidP="00B4111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F2A9F33" w14:textId="77777777" w:rsidR="00B4111F" w:rsidRDefault="00B4111F" w:rsidP="00B4111F">
      <w:pPr>
        <w:pStyle w:val="PL"/>
        <w:rPr>
          <w:lang w:val="en-US"/>
        </w:rPr>
      </w:pPr>
      <w:r>
        <w:rPr>
          <w:lang w:val="en-US"/>
        </w:rPr>
        <w:t xml:space="preserve">        Possible values are:  </w:t>
      </w:r>
    </w:p>
    <w:p w14:paraId="012A530E" w14:textId="77777777" w:rsidR="00B4111F" w:rsidRDefault="00B4111F" w:rsidP="00B4111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FC0E64C" w14:textId="77777777" w:rsidR="00B4111F" w:rsidRDefault="00B4111F" w:rsidP="00B4111F">
      <w:pPr>
        <w:pStyle w:val="PL"/>
        <w:rPr>
          <w:lang w:val="en-US"/>
        </w:rPr>
      </w:pPr>
    </w:p>
    <w:p w14:paraId="364FE3E1" w14:textId="77777777" w:rsidR="00B4111F" w:rsidRDefault="00B4111F" w:rsidP="00B4111F">
      <w:pPr>
        <w:pStyle w:val="PL"/>
        <w:rPr>
          <w:lang w:val="en-US"/>
        </w:rPr>
      </w:pPr>
      <w:r>
        <w:rPr>
          <w:lang w:val="en-US"/>
        </w:rPr>
        <w:t xml:space="preserve">    </w:t>
      </w:r>
      <w:r>
        <w:t>UeCommOrderCriterion</w:t>
      </w:r>
      <w:r>
        <w:rPr>
          <w:lang w:val="en-US"/>
        </w:rPr>
        <w:t>:</w:t>
      </w:r>
    </w:p>
    <w:p w14:paraId="31E5EDC1" w14:textId="77777777" w:rsidR="00B4111F" w:rsidRDefault="00B4111F" w:rsidP="00B4111F">
      <w:pPr>
        <w:pStyle w:val="PL"/>
        <w:rPr>
          <w:lang w:val="en-US"/>
        </w:rPr>
      </w:pPr>
      <w:r>
        <w:rPr>
          <w:lang w:val="en-US"/>
        </w:rPr>
        <w:t xml:space="preserve">      anyOf:</w:t>
      </w:r>
    </w:p>
    <w:p w14:paraId="5CDED5BC" w14:textId="77777777" w:rsidR="00B4111F" w:rsidRDefault="00B4111F" w:rsidP="00B4111F">
      <w:pPr>
        <w:pStyle w:val="PL"/>
        <w:rPr>
          <w:lang w:val="en-US"/>
        </w:rPr>
      </w:pPr>
      <w:r>
        <w:rPr>
          <w:lang w:val="en-US"/>
        </w:rPr>
        <w:t xml:space="preserve">      - type: string</w:t>
      </w:r>
    </w:p>
    <w:p w14:paraId="6BBA7838" w14:textId="77777777" w:rsidR="00B4111F" w:rsidRDefault="00B4111F" w:rsidP="00B4111F">
      <w:pPr>
        <w:pStyle w:val="PL"/>
        <w:rPr>
          <w:lang w:val="en-US"/>
        </w:rPr>
      </w:pPr>
      <w:r>
        <w:rPr>
          <w:lang w:val="en-US"/>
        </w:rPr>
        <w:t xml:space="preserve">        enum:</w:t>
      </w:r>
    </w:p>
    <w:p w14:paraId="6BA2DDE6" w14:textId="77777777" w:rsidR="00B4111F" w:rsidRDefault="00B4111F" w:rsidP="00B4111F">
      <w:pPr>
        <w:pStyle w:val="PL"/>
        <w:rPr>
          <w:lang w:val="en-US"/>
        </w:rPr>
      </w:pPr>
      <w:r>
        <w:rPr>
          <w:lang w:val="en-US"/>
        </w:rPr>
        <w:t xml:space="preserve">          - </w:t>
      </w:r>
      <w:r>
        <w:t>START_TIME</w:t>
      </w:r>
    </w:p>
    <w:p w14:paraId="6227AD93" w14:textId="77777777" w:rsidR="00B4111F" w:rsidRDefault="00B4111F" w:rsidP="00B4111F">
      <w:pPr>
        <w:pStyle w:val="PL"/>
      </w:pPr>
      <w:r>
        <w:rPr>
          <w:lang w:val="en-US"/>
        </w:rPr>
        <w:t xml:space="preserve">          - </w:t>
      </w:r>
      <w:r>
        <w:rPr>
          <w:lang w:eastAsia="zh-CN"/>
        </w:rPr>
        <w:t>DURATION</w:t>
      </w:r>
    </w:p>
    <w:p w14:paraId="273AC555" w14:textId="77777777" w:rsidR="00B4111F" w:rsidRDefault="00B4111F" w:rsidP="00B4111F">
      <w:pPr>
        <w:pStyle w:val="PL"/>
        <w:rPr>
          <w:lang w:val="en-US"/>
        </w:rPr>
      </w:pPr>
      <w:r>
        <w:rPr>
          <w:lang w:val="en-US"/>
        </w:rPr>
        <w:t xml:space="preserve">      - type: string</w:t>
      </w:r>
    </w:p>
    <w:p w14:paraId="14B11B0F" w14:textId="77777777" w:rsidR="00B4111F" w:rsidRDefault="00B4111F" w:rsidP="00B4111F">
      <w:pPr>
        <w:pStyle w:val="PL"/>
        <w:rPr>
          <w:lang w:val="en-US"/>
        </w:rPr>
      </w:pPr>
      <w:r>
        <w:rPr>
          <w:lang w:val="en-US"/>
        </w:rPr>
        <w:t xml:space="preserve">        description: &gt;</w:t>
      </w:r>
    </w:p>
    <w:p w14:paraId="6967C55F" w14:textId="77777777" w:rsidR="00B4111F" w:rsidRDefault="00B4111F" w:rsidP="00B4111F">
      <w:pPr>
        <w:pStyle w:val="PL"/>
        <w:rPr>
          <w:lang w:val="en-US"/>
        </w:rPr>
      </w:pPr>
      <w:r>
        <w:rPr>
          <w:lang w:val="en-US"/>
        </w:rPr>
        <w:t xml:space="preserve">          This string provides forward-compatibility with future extensions to the enumeration but</w:t>
      </w:r>
    </w:p>
    <w:p w14:paraId="4D0BACD2" w14:textId="77777777" w:rsidR="00B4111F" w:rsidRDefault="00B4111F" w:rsidP="00B4111F">
      <w:pPr>
        <w:pStyle w:val="PL"/>
        <w:rPr>
          <w:lang w:val="en-US"/>
        </w:rPr>
      </w:pPr>
      <w:r>
        <w:rPr>
          <w:lang w:val="en-US"/>
        </w:rPr>
        <w:t xml:space="preserve">          is not used to encode content defined in the present version of this API.</w:t>
      </w:r>
    </w:p>
    <w:p w14:paraId="53F1CFED" w14:textId="77777777" w:rsidR="00B4111F" w:rsidRDefault="00B4111F" w:rsidP="00B4111F">
      <w:pPr>
        <w:pStyle w:val="PL"/>
        <w:rPr>
          <w:lang w:val="en-US"/>
        </w:rPr>
      </w:pPr>
      <w:r>
        <w:rPr>
          <w:lang w:val="en-US"/>
        </w:rPr>
        <w:t xml:space="preserve">      description: |</w:t>
      </w:r>
    </w:p>
    <w:p w14:paraId="7EC2968E" w14:textId="77777777" w:rsidR="00B4111F" w:rsidRDefault="00B4111F" w:rsidP="00B4111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A16AF2A" w14:textId="77777777" w:rsidR="00B4111F" w:rsidRDefault="00B4111F" w:rsidP="00B4111F">
      <w:pPr>
        <w:pStyle w:val="PL"/>
        <w:rPr>
          <w:lang w:val="en-US"/>
        </w:rPr>
      </w:pPr>
      <w:r>
        <w:rPr>
          <w:lang w:val="en-US"/>
        </w:rPr>
        <w:t xml:space="preserve">        Possible values are:  </w:t>
      </w:r>
    </w:p>
    <w:p w14:paraId="234A8F30" w14:textId="77777777" w:rsidR="00B4111F" w:rsidRDefault="00B4111F" w:rsidP="00B4111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E63EF5D" w14:textId="77777777" w:rsidR="00B4111F" w:rsidRDefault="00B4111F" w:rsidP="00B4111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AE2B533" w14:textId="77777777" w:rsidR="00B4111F" w:rsidRDefault="00B4111F" w:rsidP="00B4111F">
      <w:pPr>
        <w:pStyle w:val="PL"/>
        <w:rPr>
          <w:lang w:val="en-US"/>
        </w:rPr>
      </w:pPr>
    </w:p>
    <w:p w14:paraId="464E4D74" w14:textId="77777777" w:rsidR="00B4111F" w:rsidRDefault="00B4111F" w:rsidP="00B4111F">
      <w:pPr>
        <w:pStyle w:val="PL"/>
        <w:rPr>
          <w:lang w:val="en-US"/>
        </w:rPr>
      </w:pPr>
      <w:r>
        <w:rPr>
          <w:lang w:val="en-US"/>
        </w:rPr>
        <w:t xml:space="preserve">    </w:t>
      </w:r>
      <w:r>
        <w:t>NetworkPerfOrderCriterion</w:t>
      </w:r>
      <w:r>
        <w:rPr>
          <w:lang w:val="en-US"/>
        </w:rPr>
        <w:t>:</w:t>
      </w:r>
    </w:p>
    <w:p w14:paraId="44FE3282" w14:textId="77777777" w:rsidR="00B4111F" w:rsidRDefault="00B4111F" w:rsidP="00B4111F">
      <w:pPr>
        <w:pStyle w:val="PL"/>
        <w:rPr>
          <w:lang w:val="en-US"/>
        </w:rPr>
      </w:pPr>
      <w:r>
        <w:rPr>
          <w:lang w:val="en-US"/>
        </w:rPr>
        <w:t xml:space="preserve">      anyOf:</w:t>
      </w:r>
    </w:p>
    <w:p w14:paraId="66E4771F" w14:textId="77777777" w:rsidR="00B4111F" w:rsidRDefault="00B4111F" w:rsidP="00B4111F">
      <w:pPr>
        <w:pStyle w:val="PL"/>
        <w:rPr>
          <w:lang w:val="en-US"/>
        </w:rPr>
      </w:pPr>
      <w:r>
        <w:rPr>
          <w:lang w:val="en-US"/>
        </w:rPr>
        <w:t xml:space="preserve">      - type: string</w:t>
      </w:r>
    </w:p>
    <w:p w14:paraId="65BACE8E" w14:textId="77777777" w:rsidR="00B4111F" w:rsidRDefault="00B4111F" w:rsidP="00B4111F">
      <w:pPr>
        <w:pStyle w:val="PL"/>
        <w:rPr>
          <w:lang w:val="en-US"/>
        </w:rPr>
      </w:pPr>
      <w:r>
        <w:rPr>
          <w:lang w:val="en-US"/>
        </w:rPr>
        <w:t xml:space="preserve">        enum:</w:t>
      </w:r>
    </w:p>
    <w:p w14:paraId="4A9305D0" w14:textId="77777777" w:rsidR="00B4111F" w:rsidRDefault="00B4111F" w:rsidP="00B4111F">
      <w:pPr>
        <w:pStyle w:val="PL"/>
        <w:rPr>
          <w:lang w:val="en-US"/>
        </w:rPr>
      </w:pPr>
      <w:r>
        <w:rPr>
          <w:lang w:val="en-US"/>
        </w:rPr>
        <w:t xml:space="preserve">          - </w:t>
      </w:r>
      <w:r>
        <w:t>NUMBER_OF_UES</w:t>
      </w:r>
    </w:p>
    <w:p w14:paraId="0552C971" w14:textId="77777777" w:rsidR="00B4111F" w:rsidRDefault="00B4111F" w:rsidP="00B4111F">
      <w:pPr>
        <w:pStyle w:val="PL"/>
      </w:pPr>
      <w:r>
        <w:rPr>
          <w:lang w:val="en-US"/>
        </w:rPr>
        <w:t xml:space="preserve">          - </w:t>
      </w:r>
      <w:r>
        <w:rPr>
          <w:lang w:eastAsia="zh-CN"/>
        </w:rPr>
        <w:t>COMMUNICATION_PERF</w:t>
      </w:r>
    </w:p>
    <w:p w14:paraId="5406B576" w14:textId="77777777" w:rsidR="00B4111F" w:rsidRDefault="00B4111F" w:rsidP="00B4111F">
      <w:pPr>
        <w:pStyle w:val="PL"/>
        <w:rPr>
          <w:lang w:val="en-US"/>
        </w:rPr>
      </w:pPr>
      <w:r>
        <w:rPr>
          <w:lang w:val="en-US"/>
        </w:rPr>
        <w:t xml:space="preserve">          - </w:t>
      </w:r>
      <w:r>
        <w:rPr>
          <w:lang w:eastAsia="zh-CN"/>
        </w:rPr>
        <w:t>MOBILITY_PERF</w:t>
      </w:r>
    </w:p>
    <w:p w14:paraId="206C5FAA" w14:textId="77777777" w:rsidR="00B4111F" w:rsidRDefault="00B4111F" w:rsidP="00B4111F">
      <w:pPr>
        <w:pStyle w:val="PL"/>
        <w:rPr>
          <w:lang w:val="en-US"/>
        </w:rPr>
      </w:pPr>
      <w:r>
        <w:rPr>
          <w:lang w:val="en-US"/>
        </w:rPr>
        <w:t xml:space="preserve">      - type: string</w:t>
      </w:r>
    </w:p>
    <w:p w14:paraId="789EB088" w14:textId="77777777" w:rsidR="00B4111F" w:rsidRDefault="00B4111F" w:rsidP="00B4111F">
      <w:pPr>
        <w:pStyle w:val="PL"/>
        <w:rPr>
          <w:lang w:val="en-US"/>
        </w:rPr>
      </w:pPr>
      <w:r>
        <w:rPr>
          <w:lang w:val="en-US"/>
        </w:rPr>
        <w:t xml:space="preserve">        description: &gt;</w:t>
      </w:r>
    </w:p>
    <w:p w14:paraId="7AE73EF3" w14:textId="77777777" w:rsidR="00B4111F" w:rsidRDefault="00B4111F" w:rsidP="00B4111F">
      <w:pPr>
        <w:pStyle w:val="PL"/>
        <w:rPr>
          <w:lang w:val="en-US"/>
        </w:rPr>
      </w:pPr>
      <w:r>
        <w:rPr>
          <w:lang w:val="en-US"/>
        </w:rPr>
        <w:t xml:space="preserve">          This string provides forward-compatibility with future extensions to the enumeration but</w:t>
      </w:r>
    </w:p>
    <w:p w14:paraId="1466DFB3" w14:textId="77777777" w:rsidR="00B4111F" w:rsidRDefault="00B4111F" w:rsidP="00B4111F">
      <w:pPr>
        <w:pStyle w:val="PL"/>
        <w:rPr>
          <w:lang w:val="en-US"/>
        </w:rPr>
      </w:pPr>
      <w:r>
        <w:rPr>
          <w:lang w:val="en-US"/>
        </w:rPr>
        <w:t xml:space="preserve">          is not used to encode content defined in the present version of this API.</w:t>
      </w:r>
    </w:p>
    <w:p w14:paraId="49A08D66" w14:textId="77777777" w:rsidR="00B4111F" w:rsidRDefault="00B4111F" w:rsidP="00B4111F">
      <w:pPr>
        <w:pStyle w:val="PL"/>
        <w:rPr>
          <w:lang w:val="en-US"/>
        </w:rPr>
      </w:pPr>
      <w:r>
        <w:rPr>
          <w:lang w:val="en-US"/>
        </w:rPr>
        <w:t xml:space="preserve">      description: |</w:t>
      </w:r>
    </w:p>
    <w:p w14:paraId="2F5D64D0" w14:textId="77777777" w:rsidR="00B4111F" w:rsidRDefault="00B4111F" w:rsidP="00B4111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CF1427A" w14:textId="77777777" w:rsidR="00B4111F" w:rsidRDefault="00B4111F" w:rsidP="00B4111F">
      <w:pPr>
        <w:pStyle w:val="PL"/>
        <w:rPr>
          <w:lang w:val="en-US"/>
        </w:rPr>
      </w:pPr>
      <w:r>
        <w:rPr>
          <w:lang w:val="en-US"/>
        </w:rPr>
        <w:t xml:space="preserve">        Possible values are:  </w:t>
      </w:r>
    </w:p>
    <w:p w14:paraId="3E8FFDAA" w14:textId="77777777" w:rsidR="00B4111F" w:rsidRDefault="00B4111F" w:rsidP="00B4111F">
      <w:pPr>
        <w:pStyle w:val="PL"/>
        <w:rPr>
          <w:lang w:val="en-US"/>
        </w:rPr>
      </w:pPr>
      <w:r>
        <w:rPr>
          <w:lang w:val="en-US"/>
        </w:rPr>
        <w:t xml:space="preserve">          - </w:t>
      </w:r>
      <w:r>
        <w:t>NUMBER_OF_UES: T</w:t>
      </w:r>
      <w:r>
        <w:rPr>
          <w:lang w:eastAsia="zh-CN"/>
        </w:rPr>
        <w:t>he ordering criterion</w:t>
      </w:r>
      <w:r>
        <w:t xml:space="preserve"> of the analytics is the number of UEs.</w:t>
      </w:r>
    </w:p>
    <w:p w14:paraId="35033734" w14:textId="77777777" w:rsidR="00B4111F" w:rsidRDefault="00B4111F" w:rsidP="00B4111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7699490" w14:textId="77777777" w:rsidR="00B4111F" w:rsidRDefault="00B4111F" w:rsidP="00B4111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8754DE1" w14:textId="77777777" w:rsidR="00B4111F" w:rsidRDefault="00B4111F" w:rsidP="00B4111F">
      <w:pPr>
        <w:pStyle w:val="PL"/>
      </w:pPr>
    </w:p>
    <w:p w14:paraId="173963FE" w14:textId="77777777" w:rsidR="00B4111F" w:rsidRDefault="00B4111F" w:rsidP="00B4111F">
      <w:pPr>
        <w:pStyle w:val="PL"/>
        <w:rPr>
          <w:lang w:val="en-US"/>
        </w:rPr>
      </w:pPr>
      <w:r>
        <w:rPr>
          <w:lang w:val="en-US"/>
        </w:rPr>
        <w:t xml:space="preserve">    </w:t>
      </w:r>
      <w:r>
        <w:rPr>
          <w:lang w:eastAsia="zh-CN"/>
        </w:rPr>
        <w:t>LocInfoGranularity</w:t>
      </w:r>
      <w:r>
        <w:rPr>
          <w:lang w:val="en-US"/>
        </w:rPr>
        <w:t>:</w:t>
      </w:r>
    </w:p>
    <w:p w14:paraId="0FBDC40B" w14:textId="77777777" w:rsidR="00B4111F" w:rsidRDefault="00B4111F" w:rsidP="00B4111F">
      <w:pPr>
        <w:pStyle w:val="PL"/>
        <w:rPr>
          <w:lang w:val="en-US"/>
        </w:rPr>
      </w:pPr>
      <w:r>
        <w:rPr>
          <w:lang w:val="en-US"/>
        </w:rPr>
        <w:t xml:space="preserve">      anyOf:</w:t>
      </w:r>
    </w:p>
    <w:p w14:paraId="7E169962" w14:textId="77777777" w:rsidR="00B4111F" w:rsidRDefault="00B4111F" w:rsidP="00B4111F">
      <w:pPr>
        <w:pStyle w:val="PL"/>
        <w:rPr>
          <w:lang w:val="en-US"/>
        </w:rPr>
      </w:pPr>
      <w:r>
        <w:rPr>
          <w:lang w:val="en-US"/>
        </w:rPr>
        <w:t xml:space="preserve">      - type: string</w:t>
      </w:r>
    </w:p>
    <w:p w14:paraId="44073811" w14:textId="77777777" w:rsidR="00B4111F" w:rsidRDefault="00B4111F" w:rsidP="00B4111F">
      <w:pPr>
        <w:pStyle w:val="PL"/>
        <w:rPr>
          <w:lang w:val="en-US"/>
        </w:rPr>
      </w:pPr>
      <w:r>
        <w:rPr>
          <w:lang w:val="en-US"/>
        </w:rPr>
        <w:t xml:space="preserve">        enum:</w:t>
      </w:r>
    </w:p>
    <w:p w14:paraId="63FEBA91" w14:textId="77777777" w:rsidR="00B4111F" w:rsidRDefault="00B4111F" w:rsidP="00B4111F">
      <w:pPr>
        <w:pStyle w:val="PL"/>
        <w:rPr>
          <w:lang w:val="en-US"/>
        </w:rPr>
      </w:pPr>
      <w:r>
        <w:rPr>
          <w:lang w:val="en-US"/>
        </w:rPr>
        <w:t xml:space="preserve">          - </w:t>
      </w:r>
      <w:r>
        <w:rPr>
          <w:rFonts w:hint="eastAsia"/>
          <w:lang w:eastAsia="zh-CN"/>
        </w:rPr>
        <w:t>T</w:t>
      </w:r>
      <w:r>
        <w:rPr>
          <w:lang w:eastAsia="zh-CN"/>
        </w:rPr>
        <w:t>A_LEVEL</w:t>
      </w:r>
    </w:p>
    <w:p w14:paraId="3E483713" w14:textId="77777777" w:rsidR="00B4111F" w:rsidRDefault="00B4111F" w:rsidP="00B4111F">
      <w:pPr>
        <w:pStyle w:val="PL"/>
        <w:rPr>
          <w:lang w:eastAsia="zh-CN"/>
        </w:rPr>
      </w:pPr>
      <w:r>
        <w:rPr>
          <w:lang w:val="en-US"/>
        </w:rPr>
        <w:t xml:space="preserve">          - </w:t>
      </w:r>
      <w:r>
        <w:rPr>
          <w:lang w:eastAsia="zh-CN"/>
        </w:rPr>
        <w:t>CELL_LEVEL</w:t>
      </w:r>
    </w:p>
    <w:p w14:paraId="7375AB0B" w14:textId="77777777" w:rsidR="00B4111F" w:rsidRDefault="00B4111F" w:rsidP="00B4111F">
      <w:pPr>
        <w:pStyle w:val="PL"/>
        <w:rPr>
          <w:lang w:val="en-US"/>
        </w:rPr>
      </w:pPr>
      <w:r>
        <w:t xml:space="preserve">          - LON_AND_LAT_LEVEL</w:t>
      </w:r>
    </w:p>
    <w:p w14:paraId="042FA85B" w14:textId="77777777" w:rsidR="00B4111F" w:rsidRDefault="00B4111F" w:rsidP="00B4111F">
      <w:pPr>
        <w:pStyle w:val="PL"/>
        <w:rPr>
          <w:lang w:val="en-US"/>
        </w:rPr>
      </w:pPr>
      <w:r>
        <w:rPr>
          <w:lang w:val="en-US"/>
        </w:rPr>
        <w:t xml:space="preserve">      - type: string</w:t>
      </w:r>
    </w:p>
    <w:p w14:paraId="335A5924" w14:textId="77777777" w:rsidR="00B4111F" w:rsidRDefault="00B4111F" w:rsidP="00B4111F">
      <w:pPr>
        <w:pStyle w:val="PL"/>
        <w:rPr>
          <w:lang w:val="en-US"/>
        </w:rPr>
      </w:pPr>
      <w:r>
        <w:rPr>
          <w:lang w:val="en-US"/>
        </w:rPr>
        <w:t xml:space="preserve">        description: &gt;</w:t>
      </w:r>
    </w:p>
    <w:p w14:paraId="2C1A88C1" w14:textId="77777777" w:rsidR="00B4111F" w:rsidRDefault="00B4111F" w:rsidP="00B4111F">
      <w:pPr>
        <w:pStyle w:val="PL"/>
        <w:rPr>
          <w:lang w:val="en-US"/>
        </w:rPr>
      </w:pPr>
      <w:r>
        <w:rPr>
          <w:lang w:val="en-US"/>
        </w:rPr>
        <w:t xml:space="preserve">          This string provides forward-compatibility with future extensions to the enumeration but</w:t>
      </w:r>
    </w:p>
    <w:p w14:paraId="10FD2351" w14:textId="77777777" w:rsidR="00B4111F" w:rsidRDefault="00B4111F" w:rsidP="00B4111F">
      <w:pPr>
        <w:pStyle w:val="PL"/>
        <w:rPr>
          <w:lang w:val="en-US"/>
        </w:rPr>
      </w:pPr>
      <w:r>
        <w:rPr>
          <w:lang w:val="en-US"/>
        </w:rPr>
        <w:t xml:space="preserve">          is not used to encode content defined in the present version of this API.</w:t>
      </w:r>
    </w:p>
    <w:p w14:paraId="5A408DAD" w14:textId="77777777" w:rsidR="00B4111F" w:rsidRDefault="00B4111F" w:rsidP="00B4111F">
      <w:pPr>
        <w:pStyle w:val="PL"/>
        <w:rPr>
          <w:lang w:val="en-US"/>
        </w:rPr>
      </w:pPr>
      <w:r>
        <w:rPr>
          <w:lang w:val="en-US"/>
        </w:rPr>
        <w:t xml:space="preserve">      description: |</w:t>
      </w:r>
    </w:p>
    <w:p w14:paraId="798808F9" w14:textId="77777777" w:rsidR="00B4111F" w:rsidRDefault="00B4111F" w:rsidP="00B4111F">
      <w:pPr>
        <w:pStyle w:val="PL"/>
        <w:rPr>
          <w:lang w:val="en-US"/>
        </w:rPr>
      </w:pPr>
      <w:r>
        <w:rPr>
          <w:lang w:val="en-US"/>
        </w:rPr>
        <w:t xml:space="preserve">        Represents the </w:t>
      </w:r>
      <w:r>
        <w:t>preferred granularity of location information</w:t>
      </w:r>
      <w:r>
        <w:rPr>
          <w:lang w:eastAsia="ko-KR"/>
        </w:rPr>
        <w:t xml:space="preserve">.  </w:t>
      </w:r>
    </w:p>
    <w:p w14:paraId="72CD4492" w14:textId="77777777" w:rsidR="00B4111F" w:rsidRDefault="00B4111F" w:rsidP="00B4111F">
      <w:pPr>
        <w:pStyle w:val="PL"/>
        <w:rPr>
          <w:lang w:val="en-US"/>
        </w:rPr>
      </w:pPr>
      <w:r>
        <w:rPr>
          <w:lang w:val="en-US"/>
        </w:rPr>
        <w:t xml:space="preserve">        Possible values are:  </w:t>
      </w:r>
    </w:p>
    <w:p w14:paraId="47CC88A7" w14:textId="77777777" w:rsidR="00B4111F" w:rsidRDefault="00B4111F" w:rsidP="00B4111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CA35300" w14:textId="77777777" w:rsidR="00B4111F" w:rsidRDefault="00B4111F" w:rsidP="00B4111F">
      <w:pPr>
        <w:pStyle w:val="PL"/>
      </w:pPr>
      <w:r>
        <w:rPr>
          <w:lang w:val="en-US"/>
        </w:rPr>
        <w:t xml:space="preserve">          - </w:t>
      </w:r>
      <w:r>
        <w:rPr>
          <w:lang w:eastAsia="zh-CN"/>
        </w:rPr>
        <w:t>CELL_LEVEL</w:t>
      </w:r>
      <w:r>
        <w:t>: Indicates location granularity of Cell level.</w:t>
      </w:r>
    </w:p>
    <w:p w14:paraId="70B3E2CA" w14:textId="77777777" w:rsidR="00B4111F" w:rsidRDefault="00B4111F" w:rsidP="00B4111F">
      <w:pPr>
        <w:pStyle w:val="PL"/>
      </w:pPr>
      <w:r>
        <w:rPr>
          <w:lang w:val="en-US"/>
        </w:rPr>
        <w:t xml:space="preserve">          - </w:t>
      </w:r>
      <w:r>
        <w:t>LON_AND_LAT_LEVEL: Indicates location granularity of longitude and latitude level.</w:t>
      </w:r>
    </w:p>
    <w:p w14:paraId="40105DA3" w14:textId="77777777" w:rsidR="00B4111F" w:rsidRDefault="00B4111F" w:rsidP="00B4111F">
      <w:pPr>
        <w:pStyle w:val="PL"/>
      </w:pPr>
    </w:p>
    <w:p w14:paraId="4EE5129A" w14:textId="77777777" w:rsidR="00B4111F" w:rsidRDefault="00B4111F" w:rsidP="00B4111F">
      <w:pPr>
        <w:pStyle w:val="PL"/>
        <w:rPr>
          <w:lang w:val="en-US"/>
        </w:rPr>
      </w:pPr>
      <w:r>
        <w:rPr>
          <w:lang w:val="en-US"/>
        </w:rPr>
        <w:t xml:space="preserve">    </w:t>
      </w:r>
      <w:r>
        <w:t>TrafficDirection</w:t>
      </w:r>
      <w:r>
        <w:rPr>
          <w:lang w:val="en-US"/>
        </w:rPr>
        <w:t>:</w:t>
      </w:r>
    </w:p>
    <w:p w14:paraId="4507765C" w14:textId="77777777" w:rsidR="00B4111F" w:rsidRDefault="00B4111F" w:rsidP="00B4111F">
      <w:pPr>
        <w:pStyle w:val="PL"/>
        <w:rPr>
          <w:lang w:val="en-US"/>
        </w:rPr>
      </w:pPr>
      <w:r>
        <w:rPr>
          <w:lang w:val="en-US"/>
        </w:rPr>
        <w:t xml:space="preserve">      anyOf:</w:t>
      </w:r>
    </w:p>
    <w:p w14:paraId="4A548E26" w14:textId="77777777" w:rsidR="00B4111F" w:rsidRDefault="00B4111F" w:rsidP="00B4111F">
      <w:pPr>
        <w:pStyle w:val="PL"/>
        <w:rPr>
          <w:lang w:val="en-US"/>
        </w:rPr>
      </w:pPr>
      <w:r>
        <w:rPr>
          <w:lang w:val="en-US"/>
        </w:rPr>
        <w:t xml:space="preserve">      - type: string</w:t>
      </w:r>
    </w:p>
    <w:p w14:paraId="28DE22C5" w14:textId="77777777" w:rsidR="00B4111F" w:rsidRDefault="00B4111F" w:rsidP="00B4111F">
      <w:pPr>
        <w:pStyle w:val="PL"/>
        <w:rPr>
          <w:lang w:val="en-US"/>
        </w:rPr>
      </w:pPr>
      <w:r>
        <w:rPr>
          <w:lang w:val="en-US"/>
        </w:rPr>
        <w:t xml:space="preserve">        enum:</w:t>
      </w:r>
    </w:p>
    <w:p w14:paraId="6CE8A6AC" w14:textId="77777777" w:rsidR="00B4111F" w:rsidRDefault="00B4111F" w:rsidP="00B4111F">
      <w:pPr>
        <w:pStyle w:val="PL"/>
        <w:rPr>
          <w:lang w:val="en-US"/>
        </w:rPr>
      </w:pPr>
      <w:r>
        <w:rPr>
          <w:lang w:val="en-US"/>
        </w:rPr>
        <w:t xml:space="preserve">          - </w:t>
      </w:r>
      <w:r>
        <w:t>UL_AND_DL</w:t>
      </w:r>
    </w:p>
    <w:p w14:paraId="344EFCC9" w14:textId="77777777" w:rsidR="00B4111F" w:rsidRDefault="00B4111F" w:rsidP="00B4111F">
      <w:pPr>
        <w:pStyle w:val="PL"/>
      </w:pPr>
      <w:r>
        <w:rPr>
          <w:lang w:val="en-US"/>
        </w:rPr>
        <w:t xml:space="preserve">          - </w:t>
      </w:r>
      <w:r>
        <w:rPr>
          <w:lang w:eastAsia="zh-CN"/>
        </w:rPr>
        <w:t>UL</w:t>
      </w:r>
    </w:p>
    <w:p w14:paraId="55447EDD" w14:textId="77777777" w:rsidR="00B4111F" w:rsidRDefault="00B4111F" w:rsidP="00B4111F">
      <w:pPr>
        <w:pStyle w:val="PL"/>
        <w:rPr>
          <w:lang w:val="en-US"/>
        </w:rPr>
      </w:pPr>
      <w:r>
        <w:rPr>
          <w:lang w:val="en-US"/>
        </w:rPr>
        <w:t xml:space="preserve">          - </w:t>
      </w:r>
      <w:r>
        <w:rPr>
          <w:lang w:eastAsia="zh-CN"/>
        </w:rPr>
        <w:t>DL</w:t>
      </w:r>
    </w:p>
    <w:p w14:paraId="3FC3C7F1" w14:textId="77777777" w:rsidR="00B4111F" w:rsidRDefault="00B4111F" w:rsidP="00B4111F">
      <w:pPr>
        <w:pStyle w:val="PL"/>
        <w:rPr>
          <w:lang w:val="en-US"/>
        </w:rPr>
      </w:pPr>
      <w:r>
        <w:rPr>
          <w:lang w:val="en-US"/>
        </w:rPr>
        <w:t xml:space="preserve">      - type: string</w:t>
      </w:r>
    </w:p>
    <w:p w14:paraId="54DA325B" w14:textId="77777777" w:rsidR="00B4111F" w:rsidRDefault="00B4111F" w:rsidP="00B4111F">
      <w:pPr>
        <w:pStyle w:val="PL"/>
        <w:rPr>
          <w:lang w:val="en-US"/>
        </w:rPr>
      </w:pPr>
      <w:r>
        <w:rPr>
          <w:lang w:val="en-US"/>
        </w:rPr>
        <w:t xml:space="preserve">        description: &gt;</w:t>
      </w:r>
    </w:p>
    <w:p w14:paraId="51CAA3AD" w14:textId="77777777" w:rsidR="00B4111F" w:rsidRDefault="00B4111F" w:rsidP="00B4111F">
      <w:pPr>
        <w:pStyle w:val="PL"/>
        <w:rPr>
          <w:lang w:val="en-US"/>
        </w:rPr>
      </w:pPr>
      <w:r>
        <w:rPr>
          <w:lang w:val="en-US"/>
        </w:rPr>
        <w:t xml:space="preserve">          This string provides forward-compatibility with future extensions to the enumeration but</w:t>
      </w:r>
    </w:p>
    <w:p w14:paraId="65F5FCC9" w14:textId="77777777" w:rsidR="00B4111F" w:rsidRDefault="00B4111F" w:rsidP="00B4111F">
      <w:pPr>
        <w:pStyle w:val="PL"/>
        <w:rPr>
          <w:lang w:val="en-US"/>
        </w:rPr>
      </w:pPr>
      <w:r>
        <w:rPr>
          <w:lang w:val="en-US"/>
        </w:rPr>
        <w:t xml:space="preserve">          is not used to encode content defined in the present version of this API.</w:t>
      </w:r>
    </w:p>
    <w:p w14:paraId="28EF9C2A" w14:textId="77777777" w:rsidR="00B4111F" w:rsidRDefault="00B4111F" w:rsidP="00B4111F">
      <w:pPr>
        <w:pStyle w:val="PL"/>
        <w:rPr>
          <w:lang w:val="en-US"/>
        </w:rPr>
      </w:pPr>
      <w:r>
        <w:rPr>
          <w:lang w:val="en-US"/>
        </w:rPr>
        <w:t xml:space="preserve">      description: |</w:t>
      </w:r>
    </w:p>
    <w:p w14:paraId="0B46B560" w14:textId="77777777" w:rsidR="00B4111F" w:rsidRDefault="00B4111F" w:rsidP="00B4111F">
      <w:pPr>
        <w:pStyle w:val="PL"/>
        <w:rPr>
          <w:lang w:val="en-US"/>
        </w:rPr>
      </w:pPr>
      <w:r>
        <w:rPr>
          <w:lang w:val="en-US"/>
        </w:rPr>
        <w:t xml:space="preserve">        Represents the </w:t>
      </w:r>
      <w:r>
        <w:rPr>
          <w:lang w:eastAsia="ko-KR"/>
        </w:rPr>
        <w:t xml:space="preserve">traffic direction for the resource usage information.  </w:t>
      </w:r>
    </w:p>
    <w:p w14:paraId="32A8ED9B" w14:textId="77777777" w:rsidR="00B4111F" w:rsidRDefault="00B4111F" w:rsidP="00B4111F">
      <w:pPr>
        <w:pStyle w:val="PL"/>
        <w:rPr>
          <w:lang w:val="en-US"/>
        </w:rPr>
      </w:pPr>
      <w:r>
        <w:rPr>
          <w:lang w:val="en-US"/>
        </w:rPr>
        <w:t xml:space="preserve">        Possible values are:  </w:t>
      </w:r>
    </w:p>
    <w:p w14:paraId="15B022F6" w14:textId="77777777" w:rsidR="00B4111F" w:rsidRDefault="00B4111F" w:rsidP="00B4111F">
      <w:pPr>
        <w:pStyle w:val="PL"/>
        <w:rPr>
          <w:lang w:val="en-US"/>
        </w:rPr>
      </w:pPr>
      <w:r>
        <w:rPr>
          <w:lang w:val="en-US"/>
        </w:rPr>
        <w:t xml:space="preserve">          - </w:t>
      </w:r>
      <w:r>
        <w:t>UL_AND_DL: Uplink and downlink traffic.</w:t>
      </w:r>
    </w:p>
    <w:p w14:paraId="2139EE11" w14:textId="77777777" w:rsidR="00B4111F" w:rsidRDefault="00B4111F" w:rsidP="00B4111F">
      <w:pPr>
        <w:pStyle w:val="PL"/>
      </w:pPr>
      <w:r>
        <w:rPr>
          <w:lang w:val="en-US"/>
        </w:rPr>
        <w:t xml:space="preserve">          - </w:t>
      </w:r>
      <w:r>
        <w:rPr>
          <w:lang w:eastAsia="zh-CN"/>
        </w:rPr>
        <w:t>UL</w:t>
      </w:r>
      <w:r>
        <w:t>: Uplink traffic.</w:t>
      </w:r>
    </w:p>
    <w:p w14:paraId="466ECC94" w14:textId="77777777" w:rsidR="00B4111F" w:rsidRDefault="00B4111F" w:rsidP="00B4111F">
      <w:pPr>
        <w:pStyle w:val="PL"/>
        <w:rPr>
          <w:lang w:val="en-US"/>
        </w:rPr>
      </w:pPr>
      <w:r>
        <w:rPr>
          <w:lang w:val="en-US"/>
        </w:rPr>
        <w:t xml:space="preserve">          - </w:t>
      </w:r>
      <w:r>
        <w:rPr>
          <w:lang w:eastAsia="zh-CN"/>
        </w:rPr>
        <w:t>DL</w:t>
      </w:r>
      <w:r>
        <w:t>: Downlink traffic.</w:t>
      </w:r>
    </w:p>
    <w:p w14:paraId="23AB31C5" w14:textId="77777777" w:rsidR="00B4111F" w:rsidRDefault="00B4111F" w:rsidP="00B4111F">
      <w:pPr>
        <w:pStyle w:val="PL"/>
        <w:rPr>
          <w:lang w:val="en-US"/>
        </w:rPr>
      </w:pPr>
    </w:p>
    <w:p w14:paraId="79A10A89" w14:textId="77777777" w:rsidR="00B4111F" w:rsidRDefault="00B4111F" w:rsidP="00B4111F">
      <w:pPr>
        <w:pStyle w:val="PL"/>
        <w:rPr>
          <w:lang w:val="en-US"/>
        </w:rPr>
      </w:pPr>
      <w:r>
        <w:rPr>
          <w:lang w:val="en-US"/>
        </w:rPr>
        <w:t xml:space="preserve">    </w:t>
      </w:r>
      <w:r>
        <w:t>ValueExpression</w:t>
      </w:r>
      <w:r>
        <w:rPr>
          <w:lang w:val="en-US"/>
        </w:rPr>
        <w:t>:</w:t>
      </w:r>
    </w:p>
    <w:p w14:paraId="321E1DE9" w14:textId="77777777" w:rsidR="00B4111F" w:rsidRDefault="00B4111F" w:rsidP="00B4111F">
      <w:pPr>
        <w:pStyle w:val="PL"/>
        <w:rPr>
          <w:lang w:val="en-US"/>
        </w:rPr>
      </w:pPr>
      <w:r>
        <w:rPr>
          <w:lang w:val="en-US"/>
        </w:rPr>
        <w:t xml:space="preserve">      anyOf:</w:t>
      </w:r>
    </w:p>
    <w:p w14:paraId="486E3C1A" w14:textId="77777777" w:rsidR="00B4111F" w:rsidRDefault="00B4111F" w:rsidP="00B4111F">
      <w:pPr>
        <w:pStyle w:val="PL"/>
        <w:rPr>
          <w:lang w:val="en-US"/>
        </w:rPr>
      </w:pPr>
      <w:r>
        <w:rPr>
          <w:lang w:val="en-US"/>
        </w:rPr>
        <w:t xml:space="preserve">      - type: string</w:t>
      </w:r>
    </w:p>
    <w:p w14:paraId="48047DB9" w14:textId="77777777" w:rsidR="00B4111F" w:rsidRDefault="00B4111F" w:rsidP="00B4111F">
      <w:pPr>
        <w:pStyle w:val="PL"/>
        <w:rPr>
          <w:lang w:val="en-US"/>
        </w:rPr>
      </w:pPr>
      <w:r>
        <w:rPr>
          <w:lang w:val="en-US"/>
        </w:rPr>
        <w:t xml:space="preserve">        enum:</w:t>
      </w:r>
    </w:p>
    <w:p w14:paraId="6F57F899" w14:textId="77777777" w:rsidR="00B4111F" w:rsidRDefault="00B4111F" w:rsidP="00B4111F">
      <w:pPr>
        <w:pStyle w:val="PL"/>
        <w:rPr>
          <w:lang w:val="en-US"/>
        </w:rPr>
      </w:pPr>
      <w:r>
        <w:rPr>
          <w:lang w:val="en-US"/>
        </w:rPr>
        <w:t xml:space="preserve">          - </w:t>
      </w:r>
      <w:r>
        <w:t>AVERAGE</w:t>
      </w:r>
    </w:p>
    <w:p w14:paraId="1CE8EFFC" w14:textId="77777777" w:rsidR="00B4111F" w:rsidRDefault="00B4111F" w:rsidP="00B4111F">
      <w:pPr>
        <w:pStyle w:val="PL"/>
        <w:rPr>
          <w:lang w:val="en-US"/>
        </w:rPr>
      </w:pPr>
      <w:r>
        <w:rPr>
          <w:lang w:val="en-US"/>
        </w:rPr>
        <w:t xml:space="preserve">          - </w:t>
      </w:r>
      <w:r>
        <w:rPr>
          <w:lang w:eastAsia="zh-CN"/>
        </w:rPr>
        <w:t>PEAK</w:t>
      </w:r>
    </w:p>
    <w:p w14:paraId="2F4B4754" w14:textId="77777777" w:rsidR="00B4111F" w:rsidRDefault="00B4111F" w:rsidP="00B4111F">
      <w:pPr>
        <w:pStyle w:val="PL"/>
        <w:rPr>
          <w:lang w:val="en-US"/>
        </w:rPr>
      </w:pPr>
      <w:r>
        <w:rPr>
          <w:lang w:val="en-US"/>
        </w:rPr>
        <w:t xml:space="preserve">      - type: string</w:t>
      </w:r>
    </w:p>
    <w:p w14:paraId="75FC1E81" w14:textId="77777777" w:rsidR="00B4111F" w:rsidRDefault="00B4111F" w:rsidP="00B4111F">
      <w:pPr>
        <w:pStyle w:val="PL"/>
        <w:rPr>
          <w:lang w:val="en-US"/>
        </w:rPr>
      </w:pPr>
      <w:r>
        <w:rPr>
          <w:lang w:val="en-US"/>
        </w:rPr>
        <w:t xml:space="preserve">        description: &gt;</w:t>
      </w:r>
    </w:p>
    <w:p w14:paraId="642B3585" w14:textId="77777777" w:rsidR="00B4111F" w:rsidRDefault="00B4111F" w:rsidP="00B4111F">
      <w:pPr>
        <w:pStyle w:val="PL"/>
        <w:rPr>
          <w:lang w:val="en-US"/>
        </w:rPr>
      </w:pPr>
      <w:r>
        <w:rPr>
          <w:lang w:val="en-US"/>
        </w:rPr>
        <w:t xml:space="preserve">          This string provides forward-compatibility with future extensions to the enumeration but</w:t>
      </w:r>
    </w:p>
    <w:p w14:paraId="68B1167E" w14:textId="77777777" w:rsidR="00B4111F" w:rsidRDefault="00B4111F" w:rsidP="00B4111F">
      <w:pPr>
        <w:pStyle w:val="PL"/>
        <w:rPr>
          <w:lang w:val="en-US"/>
        </w:rPr>
      </w:pPr>
      <w:r>
        <w:rPr>
          <w:lang w:val="en-US"/>
        </w:rPr>
        <w:t xml:space="preserve">          is not used to encode content defined in the present version of this API.</w:t>
      </w:r>
    </w:p>
    <w:p w14:paraId="6CB8BE2E" w14:textId="77777777" w:rsidR="00B4111F" w:rsidRDefault="00B4111F" w:rsidP="00B4111F">
      <w:pPr>
        <w:pStyle w:val="PL"/>
        <w:rPr>
          <w:lang w:val="en-US"/>
        </w:rPr>
      </w:pPr>
      <w:r>
        <w:rPr>
          <w:lang w:val="en-US"/>
        </w:rPr>
        <w:t xml:space="preserve">      description: |</w:t>
      </w:r>
    </w:p>
    <w:p w14:paraId="0664E5D2" w14:textId="77777777" w:rsidR="00B4111F" w:rsidRDefault="00B4111F" w:rsidP="00B4111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7D16D8C" w14:textId="77777777" w:rsidR="00B4111F" w:rsidRDefault="00B4111F" w:rsidP="00B4111F">
      <w:pPr>
        <w:pStyle w:val="PL"/>
        <w:rPr>
          <w:lang w:val="en-US"/>
        </w:rPr>
      </w:pPr>
      <w:r>
        <w:rPr>
          <w:lang w:val="en-US"/>
        </w:rPr>
        <w:t xml:space="preserve">        Possible values are:  </w:t>
      </w:r>
    </w:p>
    <w:p w14:paraId="68647FE7" w14:textId="77777777" w:rsidR="00B4111F" w:rsidRDefault="00B4111F" w:rsidP="00B4111F">
      <w:pPr>
        <w:pStyle w:val="PL"/>
      </w:pPr>
      <w:r>
        <w:rPr>
          <w:lang w:val="en-US"/>
        </w:rPr>
        <w:t xml:space="preserve">          - </w:t>
      </w:r>
      <w:r>
        <w:t>AVERAGE: Resource usage information in average value.</w:t>
      </w:r>
    </w:p>
    <w:p w14:paraId="728BBE45" w14:textId="77777777" w:rsidR="00B4111F" w:rsidRDefault="00B4111F" w:rsidP="00B4111F">
      <w:pPr>
        <w:pStyle w:val="PL"/>
        <w:rPr>
          <w:lang w:val="en-US"/>
        </w:rPr>
      </w:pPr>
      <w:r>
        <w:rPr>
          <w:lang w:val="en-US"/>
        </w:rPr>
        <w:t xml:space="preserve">          - </w:t>
      </w:r>
      <w:r>
        <w:rPr>
          <w:lang w:eastAsia="zh-CN"/>
        </w:rPr>
        <w:t>PEAK</w:t>
      </w:r>
      <w:r>
        <w:t>: Resource usage information in peak value.</w:t>
      </w:r>
    </w:p>
    <w:p w14:paraId="760F58D8" w14:textId="77777777" w:rsidR="00B4111F" w:rsidRDefault="00B4111F" w:rsidP="00B4111F">
      <w:pPr>
        <w:pStyle w:val="PL"/>
        <w:rPr>
          <w:lang w:val="en-US"/>
        </w:rPr>
      </w:pPr>
    </w:p>
    <w:p w14:paraId="45D0595E" w14:textId="77777777" w:rsidR="00B4111F" w:rsidRDefault="00B4111F" w:rsidP="00B4111F">
      <w:pPr>
        <w:pStyle w:val="PL"/>
        <w:rPr>
          <w:lang w:val="en-US"/>
        </w:rPr>
      </w:pPr>
      <w:r>
        <w:rPr>
          <w:lang w:val="en-US"/>
        </w:rPr>
        <w:t xml:space="preserve">    </w:t>
      </w:r>
      <w:r>
        <w:rPr>
          <w:lang w:eastAsia="zh-CN"/>
        </w:rPr>
        <w:t>E2eDataVolTransTimeCriterion</w:t>
      </w:r>
      <w:r>
        <w:rPr>
          <w:lang w:val="en-US"/>
        </w:rPr>
        <w:t>:</w:t>
      </w:r>
    </w:p>
    <w:p w14:paraId="65015193" w14:textId="77777777" w:rsidR="00B4111F" w:rsidRDefault="00B4111F" w:rsidP="00B4111F">
      <w:pPr>
        <w:pStyle w:val="PL"/>
        <w:rPr>
          <w:lang w:val="en-US"/>
        </w:rPr>
      </w:pPr>
      <w:r>
        <w:rPr>
          <w:lang w:val="en-US"/>
        </w:rPr>
        <w:t xml:space="preserve">      anyOf:</w:t>
      </w:r>
    </w:p>
    <w:p w14:paraId="7EA359DA" w14:textId="77777777" w:rsidR="00B4111F" w:rsidRDefault="00B4111F" w:rsidP="00B4111F">
      <w:pPr>
        <w:pStyle w:val="PL"/>
        <w:rPr>
          <w:lang w:val="en-US"/>
        </w:rPr>
      </w:pPr>
      <w:r>
        <w:rPr>
          <w:lang w:val="en-US"/>
        </w:rPr>
        <w:t xml:space="preserve">      - type: string</w:t>
      </w:r>
    </w:p>
    <w:p w14:paraId="5BBAFE26" w14:textId="77777777" w:rsidR="00B4111F" w:rsidRDefault="00B4111F" w:rsidP="00B4111F">
      <w:pPr>
        <w:pStyle w:val="PL"/>
        <w:rPr>
          <w:lang w:val="en-US"/>
        </w:rPr>
      </w:pPr>
      <w:r>
        <w:rPr>
          <w:lang w:val="en-US"/>
        </w:rPr>
        <w:t xml:space="preserve">        enum:</w:t>
      </w:r>
    </w:p>
    <w:p w14:paraId="2FB4DEAF" w14:textId="77777777" w:rsidR="00B4111F" w:rsidRDefault="00B4111F" w:rsidP="00B4111F">
      <w:pPr>
        <w:pStyle w:val="PL"/>
        <w:rPr>
          <w:lang w:val="en-US"/>
        </w:rPr>
      </w:pPr>
      <w:r>
        <w:rPr>
          <w:lang w:val="en-US"/>
        </w:rPr>
        <w:t xml:space="preserve">          - </w:t>
      </w:r>
      <w:r>
        <w:rPr>
          <w:lang w:eastAsia="zh-CN"/>
        </w:rPr>
        <w:t>E2E_DATA_VOL_TRANS_TIME</w:t>
      </w:r>
    </w:p>
    <w:p w14:paraId="48CFA21C" w14:textId="77777777" w:rsidR="00B4111F" w:rsidRDefault="00B4111F" w:rsidP="00B4111F">
      <w:pPr>
        <w:pStyle w:val="PL"/>
        <w:rPr>
          <w:lang w:val="en-US"/>
        </w:rPr>
      </w:pPr>
      <w:r>
        <w:rPr>
          <w:lang w:val="en-US"/>
        </w:rPr>
        <w:t xml:space="preserve">      - type: string</w:t>
      </w:r>
    </w:p>
    <w:p w14:paraId="608AF166" w14:textId="77777777" w:rsidR="00B4111F" w:rsidRDefault="00B4111F" w:rsidP="00B4111F">
      <w:pPr>
        <w:pStyle w:val="PL"/>
        <w:rPr>
          <w:lang w:val="en-US"/>
        </w:rPr>
      </w:pPr>
      <w:r>
        <w:rPr>
          <w:lang w:val="en-US"/>
        </w:rPr>
        <w:t xml:space="preserve">        description: &gt;</w:t>
      </w:r>
    </w:p>
    <w:p w14:paraId="4D5BBF1B" w14:textId="77777777" w:rsidR="00B4111F" w:rsidRDefault="00B4111F" w:rsidP="00B4111F">
      <w:pPr>
        <w:pStyle w:val="PL"/>
        <w:rPr>
          <w:lang w:val="en-US"/>
        </w:rPr>
      </w:pPr>
      <w:r>
        <w:rPr>
          <w:lang w:val="en-US"/>
        </w:rPr>
        <w:t xml:space="preserve">          This string provides forward-compatibility with future extensions to the enumeration but</w:t>
      </w:r>
    </w:p>
    <w:p w14:paraId="53BF3B9C" w14:textId="77777777" w:rsidR="00B4111F" w:rsidRDefault="00B4111F" w:rsidP="00B4111F">
      <w:pPr>
        <w:pStyle w:val="PL"/>
        <w:rPr>
          <w:lang w:val="en-US"/>
        </w:rPr>
      </w:pPr>
      <w:r>
        <w:rPr>
          <w:lang w:val="en-US"/>
        </w:rPr>
        <w:t xml:space="preserve">          is not used to encode content defined in the present version of this API.</w:t>
      </w:r>
    </w:p>
    <w:p w14:paraId="6A5EB07A" w14:textId="77777777" w:rsidR="00B4111F" w:rsidRDefault="00B4111F" w:rsidP="00B4111F">
      <w:pPr>
        <w:pStyle w:val="PL"/>
        <w:rPr>
          <w:lang w:val="en-US"/>
        </w:rPr>
      </w:pPr>
      <w:r>
        <w:rPr>
          <w:lang w:val="en-US"/>
        </w:rPr>
        <w:t xml:space="preserve">      description: |</w:t>
      </w:r>
    </w:p>
    <w:p w14:paraId="4DA52C3C" w14:textId="77777777" w:rsidR="00B4111F" w:rsidRDefault="00B4111F" w:rsidP="00B4111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49ED38F" w14:textId="77777777" w:rsidR="00B4111F" w:rsidRDefault="00B4111F" w:rsidP="00B4111F">
      <w:pPr>
        <w:pStyle w:val="PL"/>
        <w:rPr>
          <w:lang w:val="en-US"/>
        </w:rPr>
      </w:pPr>
      <w:r>
        <w:rPr>
          <w:lang w:val="en-US"/>
        </w:rPr>
        <w:t xml:space="preserve">        Possible values are:  </w:t>
      </w:r>
    </w:p>
    <w:p w14:paraId="6C270603" w14:textId="77777777" w:rsidR="00B4111F" w:rsidRDefault="00B4111F" w:rsidP="00B4111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01EA4F7" w14:textId="77777777" w:rsidR="00B4111F" w:rsidRDefault="00B4111F" w:rsidP="00B4111F">
      <w:pPr>
        <w:pStyle w:val="PL"/>
        <w:rPr>
          <w:lang w:val="en-US"/>
        </w:rPr>
      </w:pPr>
    </w:p>
    <w:p w14:paraId="22AB6595" w14:textId="77777777" w:rsidR="00B4111F" w:rsidRDefault="00B4111F" w:rsidP="00B4111F">
      <w:pPr>
        <w:pStyle w:val="PL"/>
      </w:pPr>
      <w:r>
        <w:t xml:space="preserve">    AnalyticsAccuracyIndication:</w:t>
      </w:r>
    </w:p>
    <w:p w14:paraId="2464D468" w14:textId="77777777" w:rsidR="00B4111F" w:rsidRDefault="00B4111F" w:rsidP="00B4111F">
      <w:pPr>
        <w:pStyle w:val="PL"/>
      </w:pPr>
      <w:r>
        <w:t xml:space="preserve">      anyOf:</w:t>
      </w:r>
    </w:p>
    <w:p w14:paraId="4B355400" w14:textId="77777777" w:rsidR="00B4111F" w:rsidRDefault="00B4111F" w:rsidP="00B4111F">
      <w:pPr>
        <w:pStyle w:val="PL"/>
      </w:pPr>
      <w:r>
        <w:t xml:space="preserve">      - type: string</w:t>
      </w:r>
    </w:p>
    <w:p w14:paraId="57E46302" w14:textId="77777777" w:rsidR="00B4111F" w:rsidRDefault="00B4111F" w:rsidP="00B4111F">
      <w:pPr>
        <w:pStyle w:val="PL"/>
      </w:pPr>
      <w:r>
        <w:t xml:space="preserve">        enum:</w:t>
      </w:r>
    </w:p>
    <w:p w14:paraId="6FB729DA" w14:textId="77777777" w:rsidR="00B4111F" w:rsidRDefault="00B4111F" w:rsidP="00B4111F">
      <w:pPr>
        <w:pStyle w:val="PL"/>
      </w:pPr>
      <w:r>
        <w:t xml:space="preserve">          - MEET</w:t>
      </w:r>
    </w:p>
    <w:p w14:paraId="60CD8023" w14:textId="77777777" w:rsidR="00B4111F" w:rsidRDefault="00B4111F" w:rsidP="00B4111F">
      <w:pPr>
        <w:pStyle w:val="PL"/>
      </w:pPr>
      <w:r>
        <w:t xml:space="preserve">          - NOT_MEET</w:t>
      </w:r>
    </w:p>
    <w:p w14:paraId="46B9A6F1" w14:textId="77777777" w:rsidR="00B4111F" w:rsidRDefault="00B4111F" w:rsidP="00B4111F">
      <w:pPr>
        <w:pStyle w:val="PL"/>
      </w:pPr>
      <w:r>
        <w:t xml:space="preserve">      - type: string</w:t>
      </w:r>
    </w:p>
    <w:p w14:paraId="5B46386D" w14:textId="77777777" w:rsidR="00B4111F" w:rsidRDefault="00B4111F" w:rsidP="00B4111F">
      <w:pPr>
        <w:pStyle w:val="PL"/>
      </w:pPr>
      <w:r>
        <w:t xml:space="preserve">        description: &gt;</w:t>
      </w:r>
    </w:p>
    <w:p w14:paraId="2FEF9560" w14:textId="77777777" w:rsidR="00B4111F" w:rsidRDefault="00B4111F" w:rsidP="00B4111F">
      <w:pPr>
        <w:pStyle w:val="PL"/>
      </w:pPr>
      <w:r>
        <w:t xml:space="preserve">          This string provides forward-compatibility with future</w:t>
      </w:r>
    </w:p>
    <w:p w14:paraId="15424D4F" w14:textId="77777777" w:rsidR="00B4111F" w:rsidRDefault="00B4111F" w:rsidP="00B4111F">
      <w:pPr>
        <w:pStyle w:val="PL"/>
      </w:pPr>
      <w:r>
        <w:t xml:space="preserve">          extensions to the enumeration but is not used to encode</w:t>
      </w:r>
    </w:p>
    <w:p w14:paraId="2B9C837A" w14:textId="77777777" w:rsidR="00B4111F" w:rsidRDefault="00B4111F" w:rsidP="00B4111F">
      <w:pPr>
        <w:pStyle w:val="PL"/>
      </w:pPr>
      <w:r>
        <w:t xml:space="preserve">          content defined in the present version of this API.</w:t>
      </w:r>
    </w:p>
    <w:p w14:paraId="2E6CA681" w14:textId="77777777" w:rsidR="00B4111F" w:rsidRDefault="00B4111F" w:rsidP="00B4111F">
      <w:pPr>
        <w:pStyle w:val="PL"/>
      </w:pPr>
      <w:r>
        <w:t xml:space="preserve">      description: |</w:t>
      </w:r>
    </w:p>
    <w:p w14:paraId="193C6BC5" w14:textId="77777777" w:rsidR="00B4111F" w:rsidRDefault="00B4111F" w:rsidP="00B4111F">
      <w:pPr>
        <w:pStyle w:val="PL"/>
      </w:pPr>
      <w:r>
        <w:t xml:space="preserve">        </w:t>
      </w:r>
      <w:r>
        <w:rPr>
          <w:lang w:eastAsia="zh-CN"/>
        </w:rPr>
        <w:t xml:space="preserve">Represents the notification methods for the subscribed events.  </w:t>
      </w:r>
    </w:p>
    <w:p w14:paraId="3DFF344A" w14:textId="77777777" w:rsidR="00B4111F" w:rsidRDefault="00B4111F" w:rsidP="00B4111F">
      <w:pPr>
        <w:pStyle w:val="PL"/>
      </w:pPr>
      <w:r>
        <w:t xml:space="preserve">        Possible values are:</w:t>
      </w:r>
    </w:p>
    <w:p w14:paraId="0285DEEB" w14:textId="77777777" w:rsidR="00B4111F" w:rsidRDefault="00B4111F" w:rsidP="00B4111F">
      <w:pPr>
        <w:pStyle w:val="PL"/>
      </w:pPr>
      <w:r>
        <w:t xml:space="preserve">        - MEET: Indicates meet the analytics accuracy requirement.</w:t>
      </w:r>
    </w:p>
    <w:p w14:paraId="64C57D4A" w14:textId="77777777" w:rsidR="00B4111F" w:rsidRDefault="00B4111F" w:rsidP="00B4111F">
      <w:pPr>
        <w:pStyle w:val="PL"/>
      </w:pPr>
      <w:r>
        <w:t xml:space="preserve">        - NOT_MEET: Indicates not meet the analytics accuracy requirement.</w:t>
      </w:r>
    </w:p>
    <w:p w14:paraId="07646844" w14:textId="77777777" w:rsidR="00B4111F" w:rsidRDefault="00B4111F" w:rsidP="00B4111F">
      <w:pPr>
        <w:pStyle w:val="PL"/>
      </w:pPr>
    </w:p>
    <w:p w14:paraId="32009DCB" w14:textId="77777777" w:rsidR="00B4111F" w:rsidRDefault="00B4111F" w:rsidP="00B4111F">
      <w:pPr>
        <w:pStyle w:val="PL"/>
        <w:rPr>
          <w:lang w:val="en-US"/>
        </w:rPr>
      </w:pPr>
      <w:r>
        <w:rPr>
          <w:lang w:val="en-US"/>
        </w:rPr>
        <w:t xml:space="preserve">    </w:t>
      </w:r>
      <w:r>
        <w:t>LocationOrientation</w:t>
      </w:r>
      <w:r>
        <w:rPr>
          <w:lang w:val="en-US"/>
        </w:rPr>
        <w:t>:</w:t>
      </w:r>
    </w:p>
    <w:p w14:paraId="5CB24B36" w14:textId="77777777" w:rsidR="00B4111F" w:rsidRDefault="00B4111F" w:rsidP="00B4111F">
      <w:pPr>
        <w:pStyle w:val="PL"/>
        <w:rPr>
          <w:lang w:val="en-US"/>
        </w:rPr>
      </w:pPr>
      <w:r>
        <w:rPr>
          <w:lang w:val="en-US"/>
        </w:rPr>
        <w:t xml:space="preserve">      anyOf:</w:t>
      </w:r>
    </w:p>
    <w:p w14:paraId="3EFC47FC" w14:textId="77777777" w:rsidR="00B4111F" w:rsidRDefault="00B4111F" w:rsidP="00B4111F">
      <w:pPr>
        <w:pStyle w:val="PL"/>
        <w:rPr>
          <w:lang w:val="en-US"/>
        </w:rPr>
      </w:pPr>
      <w:r>
        <w:rPr>
          <w:lang w:val="en-US"/>
        </w:rPr>
        <w:t xml:space="preserve">      - type: string</w:t>
      </w:r>
    </w:p>
    <w:p w14:paraId="6F626191" w14:textId="77777777" w:rsidR="00B4111F" w:rsidRDefault="00B4111F" w:rsidP="00B4111F">
      <w:pPr>
        <w:pStyle w:val="PL"/>
        <w:rPr>
          <w:lang w:val="en-US"/>
        </w:rPr>
      </w:pPr>
      <w:r>
        <w:rPr>
          <w:lang w:val="en-US"/>
        </w:rPr>
        <w:t xml:space="preserve">        enum:</w:t>
      </w:r>
    </w:p>
    <w:p w14:paraId="2C45DB68" w14:textId="77777777" w:rsidR="00B4111F" w:rsidRDefault="00B4111F" w:rsidP="00B4111F">
      <w:pPr>
        <w:pStyle w:val="PL"/>
        <w:rPr>
          <w:lang w:val="en-US"/>
        </w:rPr>
      </w:pPr>
      <w:r>
        <w:rPr>
          <w:lang w:val="en-US"/>
        </w:rPr>
        <w:t xml:space="preserve">          - HORIZONTAL</w:t>
      </w:r>
    </w:p>
    <w:p w14:paraId="0EFEF5A2" w14:textId="77777777" w:rsidR="00B4111F" w:rsidRDefault="00B4111F" w:rsidP="00B4111F">
      <w:pPr>
        <w:pStyle w:val="PL"/>
        <w:rPr>
          <w:lang w:val="en-US"/>
        </w:rPr>
      </w:pPr>
      <w:r>
        <w:rPr>
          <w:lang w:val="en-US"/>
        </w:rPr>
        <w:t xml:space="preserve">          - VERTICAL</w:t>
      </w:r>
    </w:p>
    <w:p w14:paraId="6621FAF3" w14:textId="77777777" w:rsidR="00B4111F" w:rsidRDefault="00B4111F" w:rsidP="00B4111F">
      <w:pPr>
        <w:pStyle w:val="PL"/>
        <w:rPr>
          <w:lang w:val="en-US"/>
        </w:rPr>
      </w:pPr>
      <w:r>
        <w:rPr>
          <w:lang w:val="en-US"/>
        </w:rPr>
        <w:t xml:space="preserve">          - HOR_AND_VER</w:t>
      </w:r>
    </w:p>
    <w:p w14:paraId="40A537D6" w14:textId="77777777" w:rsidR="00B4111F" w:rsidRDefault="00B4111F" w:rsidP="00B4111F">
      <w:pPr>
        <w:pStyle w:val="PL"/>
        <w:rPr>
          <w:lang w:val="en-US"/>
        </w:rPr>
      </w:pPr>
      <w:r>
        <w:rPr>
          <w:lang w:val="en-US"/>
        </w:rPr>
        <w:t xml:space="preserve">      - type: string</w:t>
      </w:r>
    </w:p>
    <w:p w14:paraId="1D5BD460" w14:textId="77777777" w:rsidR="00B4111F" w:rsidRDefault="00B4111F" w:rsidP="00B4111F">
      <w:pPr>
        <w:pStyle w:val="PL"/>
        <w:rPr>
          <w:lang w:val="en-US"/>
        </w:rPr>
      </w:pPr>
      <w:r>
        <w:rPr>
          <w:lang w:val="en-US"/>
        </w:rPr>
        <w:t xml:space="preserve">        description: &gt;</w:t>
      </w:r>
    </w:p>
    <w:p w14:paraId="66EF333A" w14:textId="77777777" w:rsidR="00B4111F" w:rsidRDefault="00B4111F" w:rsidP="00B4111F">
      <w:pPr>
        <w:pStyle w:val="PL"/>
        <w:rPr>
          <w:lang w:val="en-US"/>
        </w:rPr>
      </w:pPr>
      <w:r>
        <w:rPr>
          <w:lang w:val="en-US"/>
        </w:rPr>
        <w:t xml:space="preserve">          This string provides forward-compatibility with future extensions to the enumeration but</w:t>
      </w:r>
    </w:p>
    <w:p w14:paraId="018D156F" w14:textId="77777777" w:rsidR="00B4111F" w:rsidRDefault="00B4111F" w:rsidP="00B4111F">
      <w:pPr>
        <w:pStyle w:val="PL"/>
        <w:rPr>
          <w:lang w:val="en-US"/>
        </w:rPr>
      </w:pPr>
      <w:r>
        <w:rPr>
          <w:lang w:val="en-US"/>
        </w:rPr>
        <w:t xml:space="preserve">          is not used to encode content defined in the present version of this API.</w:t>
      </w:r>
    </w:p>
    <w:p w14:paraId="1C7C033E" w14:textId="77777777" w:rsidR="00B4111F" w:rsidRDefault="00B4111F" w:rsidP="00B4111F">
      <w:pPr>
        <w:pStyle w:val="PL"/>
        <w:rPr>
          <w:lang w:val="en-US"/>
        </w:rPr>
      </w:pPr>
      <w:r>
        <w:rPr>
          <w:lang w:val="en-US"/>
        </w:rPr>
        <w:t xml:space="preserve">      description: |</w:t>
      </w:r>
    </w:p>
    <w:p w14:paraId="5C9512AD" w14:textId="77777777" w:rsidR="00B4111F" w:rsidRDefault="00B4111F" w:rsidP="00B4111F">
      <w:pPr>
        <w:pStyle w:val="PL"/>
        <w:rPr>
          <w:lang w:val="en-US"/>
        </w:rPr>
      </w:pPr>
      <w:r>
        <w:rPr>
          <w:lang w:val="en-US"/>
        </w:rPr>
        <w:t xml:space="preserve">        Possible values are:  </w:t>
      </w:r>
    </w:p>
    <w:p w14:paraId="5DFA622E" w14:textId="77777777" w:rsidR="00B4111F" w:rsidRDefault="00B4111F" w:rsidP="00B4111F">
      <w:pPr>
        <w:pStyle w:val="PL"/>
      </w:pPr>
      <w:r>
        <w:rPr>
          <w:lang w:val="en-US"/>
        </w:rPr>
        <w:t xml:space="preserve">          - HORIZONTAL</w:t>
      </w:r>
      <w:r>
        <w:t>: Indicates horizontal orientation.</w:t>
      </w:r>
    </w:p>
    <w:p w14:paraId="69957372" w14:textId="77777777" w:rsidR="00B4111F" w:rsidRDefault="00B4111F" w:rsidP="00B4111F">
      <w:pPr>
        <w:pStyle w:val="PL"/>
      </w:pPr>
      <w:r>
        <w:t xml:space="preserve">          - </w:t>
      </w:r>
      <w:r>
        <w:rPr>
          <w:lang w:val="en-US"/>
        </w:rPr>
        <w:t>VERTICAL</w:t>
      </w:r>
      <w:r>
        <w:t>: Indicates vertical orientation.</w:t>
      </w:r>
    </w:p>
    <w:p w14:paraId="257ADC78" w14:textId="77777777" w:rsidR="00B4111F" w:rsidRDefault="00B4111F" w:rsidP="00B4111F">
      <w:pPr>
        <w:pStyle w:val="PL"/>
      </w:pPr>
      <w:r>
        <w:t xml:space="preserve">          - </w:t>
      </w:r>
      <w:r>
        <w:rPr>
          <w:lang w:val="en-US"/>
        </w:rPr>
        <w:t>HOR_AND_VER</w:t>
      </w:r>
      <w:r>
        <w:t>: Indicates both horizontal and vertical orientation.</w:t>
      </w:r>
    </w:p>
    <w:p w14:paraId="7568AB53" w14:textId="77777777" w:rsidR="00B4111F" w:rsidRDefault="00B4111F" w:rsidP="00B4111F">
      <w:pPr>
        <w:pStyle w:val="PL"/>
      </w:pPr>
    </w:p>
    <w:p w14:paraId="4B819726" w14:textId="77777777" w:rsidR="00B4111F" w:rsidRDefault="00B4111F" w:rsidP="00B4111F">
      <w:pPr>
        <w:pStyle w:val="PL"/>
        <w:rPr>
          <w:lang w:val="en-US"/>
        </w:rPr>
      </w:pPr>
      <w:r>
        <w:rPr>
          <w:lang w:val="en-US"/>
        </w:rPr>
        <w:t xml:space="preserve">    </w:t>
      </w:r>
      <w:r>
        <w:t>Direction</w:t>
      </w:r>
      <w:r>
        <w:rPr>
          <w:lang w:val="en-US"/>
        </w:rPr>
        <w:t>:</w:t>
      </w:r>
    </w:p>
    <w:p w14:paraId="45905A5B" w14:textId="77777777" w:rsidR="00B4111F" w:rsidRDefault="00B4111F" w:rsidP="00B4111F">
      <w:pPr>
        <w:pStyle w:val="PL"/>
        <w:rPr>
          <w:lang w:val="en-US"/>
        </w:rPr>
      </w:pPr>
      <w:r>
        <w:rPr>
          <w:lang w:val="en-US"/>
        </w:rPr>
        <w:t xml:space="preserve">      anyOf:</w:t>
      </w:r>
    </w:p>
    <w:p w14:paraId="4DE72ED2" w14:textId="77777777" w:rsidR="00B4111F" w:rsidRDefault="00B4111F" w:rsidP="00B4111F">
      <w:pPr>
        <w:pStyle w:val="PL"/>
        <w:rPr>
          <w:lang w:val="en-US"/>
        </w:rPr>
      </w:pPr>
      <w:r>
        <w:rPr>
          <w:lang w:val="en-US"/>
        </w:rPr>
        <w:t xml:space="preserve">      - type: string</w:t>
      </w:r>
    </w:p>
    <w:p w14:paraId="38FC1F5B" w14:textId="77777777" w:rsidR="00B4111F" w:rsidRDefault="00B4111F" w:rsidP="00B4111F">
      <w:pPr>
        <w:pStyle w:val="PL"/>
        <w:rPr>
          <w:lang w:val="en-US"/>
        </w:rPr>
      </w:pPr>
      <w:r>
        <w:rPr>
          <w:lang w:val="en-US"/>
        </w:rPr>
        <w:t xml:space="preserve">        enum:</w:t>
      </w:r>
    </w:p>
    <w:p w14:paraId="3B4BC392" w14:textId="77777777" w:rsidR="00B4111F" w:rsidRDefault="00B4111F" w:rsidP="00B4111F">
      <w:pPr>
        <w:pStyle w:val="PL"/>
        <w:rPr>
          <w:lang w:val="en-US"/>
        </w:rPr>
      </w:pPr>
      <w:r>
        <w:rPr>
          <w:lang w:val="en-US"/>
        </w:rPr>
        <w:t xml:space="preserve">          - NORTH</w:t>
      </w:r>
    </w:p>
    <w:p w14:paraId="649A85E3" w14:textId="77777777" w:rsidR="00B4111F" w:rsidRDefault="00B4111F" w:rsidP="00B4111F">
      <w:pPr>
        <w:pStyle w:val="PL"/>
        <w:rPr>
          <w:lang w:val="en-US"/>
        </w:rPr>
      </w:pPr>
      <w:r>
        <w:rPr>
          <w:lang w:val="en-US"/>
        </w:rPr>
        <w:t xml:space="preserve">          - SOUTH</w:t>
      </w:r>
    </w:p>
    <w:p w14:paraId="170F4B1B" w14:textId="77777777" w:rsidR="00B4111F" w:rsidRDefault="00B4111F" w:rsidP="00B4111F">
      <w:pPr>
        <w:pStyle w:val="PL"/>
        <w:rPr>
          <w:lang w:val="en-US"/>
        </w:rPr>
      </w:pPr>
      <w:r>
        <w:rPr>
          <w:lang w:val="en-US"/>
        </w:rPr>
        <w:t xml:space="preserve">          - EAST</w:t>
      </w:r>
    </w:p>
    <w:p w14:paraId="40C10507" w14:textId="77777777" w:rsidR="00B4111F" w:rsidRDefault="00B4111F" w:rsidP="00B4111F">
      <w:pPr>
        <w:pStyle w:val="PL"/>
        <w:rPr>
          <w:lang w:val="en-US"/>
        </w:rPr>
      </w:pPr>
      <w:r>
        <w:rPr>
          <w:lang w:val="en-US"/>
        </w:rPr>
        <w:t xml:space="preserve">          - WEST</w:t>
      </w:r>
    </w:p>
    <w:p w14:paraId="47EABC8D" w14:textId="77777777" w:rsidR="00B4111F" w:rsidRDefault="00B4111F" w:rsidP="00B4111F">
      <w:pPr>
        <w:pStyle w:val="PL"/>
      </w:pPr>
      <w:r>
        <w:rPr>
          <w:lang w:val="en-US"/>
        </w:rPr>
        <w:t xml:space="preserve">          - NORTHWEST</w:t>
      </w:r>
    </w:p>
    <w:p w14:paraId="1350535A" w14:textId="77777777" w:rsidR="00B4111F" w:rsidRDefault="00B4111F" w:rsidP="00B4111F">
      <w:pPr>
        <w:pStyle w:val="PL"/>
      </w:pPr>
      <w:r>
        <w:rPr>
          <w:lang w:val="en-US"/>
        </w:rPr>
        <w:t xml:space="preserve">          - NORTHEAST</w:t>
      </w:r>
    </w:p>
    <w:p w14:paraId="0B9A6D47" w14:textId="77777777" w:rsidR="00B4111F" w:rsidRDefault="00B4111F" w:rsidP="00B4111F">
      <w:pPr>
        <w:pStyle w:val="PL"/>
      </w:pPr>
      <w:r>
        <w:rPr>
          <w:lang w:val="en-US"/>
        </w:rPr>
        <w:t xml:space="preserve">          - SOUTHWEST</w:t>
      </w:r>
    </w:p>
    <w:p w14:paraId="3E5EFE81" w14:textId="77777777" w:rsidR="00B4111F" w:rsidRPr="0076721C" w:rsidRDefault="00B4111F" w:rsidP="00B4111F">
      <w:pPr>
        <w:pStyle w:val="PL"/>
      </w:pPr>
      <w:r>
        <w:rPr>
          <w:lang w:val="en-US"/>
        </w:rPr>
        <w:t xml:space="preserve">          - SOUTHEAST</w:t>
      </w:r>
    </w:p>
    <w:p w14:paraId="5D56802A" w14:textId="77777777" w:rsidR="00B4111F" w:rsidRDefault="00B4111F" w:rsidP="00B4111F">
      <w:pPr>
        <w:pStyle w:val="PL"/>
        <w:rPr>
          <w:lang w:val="en-US"/>
        </w:rPr>
      </w:pPr>
      <w:r>
        <w:rPr>
          <w:lang w:val="en-US"/>
        </w:rPr>
        <w:t xml:space="preserve">      - type: string</w:t>
      </w:r>
    </w:p>
    <w:p w14:paraId="5A7FBB46" w14:textId="77777777" w:rsidR="00B4111F" w:rsidRDefault="00B4111F" w:rsidP="00B4111F">
      <w:pPr>
        <w:pStyle w:val="PL"/>
        <w:rPr>
          <w:lang w:val="en-US"/>
        </w:rPr>
      </w:pPr>
      <w:r>
        <w:rPr>
          <w:lang w:val="en-US"/>
        </w:rPr>
        <w:t xml:space="preserve">        description: &gt;</w:t>
      </w:r>
    </w:p>
    <w:p w14:paraId="71405B79" w14:textId="77777777" w:rsidR="00B4111F" w:rsidRDefault="00B4111F" w:rsidP="00B4111F">
      <w:pPr>
        <w:pStyle w:val="PL"/>
        <w:rPr>
          <w:lang w:val="en-US"/>
        </w:rPr>
      </w:pPr>
      <w:r>
        <w:rPr>
          <w:lang w:val="en-US"/>
        </w:rPr>
        <w:t xml:space="preserve">          This string provides forward-compatibility with future extensions to the enumeration but</w:t>
      </w:r>
    </w:p>
    <w:p w14:paraId="4D021223" w14:textId="77777777" w:rsidR="00B4111F" w:rsidRDefault="00B4111F" w:rsidP="00B4111F">
      <w:pPr>
        <w:pStyle w:val="PL"/>
        <w:rPr>
          <w:lang w:val="en-US"/>
        </w:rPr>
      </w:pPr>
      <w:r>
        <w:rPr>
          <w:lang w:val="en-US"/>
        </w:rPr>
        <w:t xml:space="preserve">          is not used to encode content defined in the present version of this API.</w:t>
      </w:r>
    </w:p>
    <w:p w14:paraId="637EB92E" w14:textId="77777777" w:rsidR="00B4111F" w:rsidRDefault="00B4111F" w:rsidP="00B4111F">
      <w:pPr>
        <w:pStyle w:val="PL"/>
        <w:rPr>
          <w:lang w:val="en-US"/>
        </w:rPr>
      </w:pPr>
      <w:r>
        <w:rPr>
          <w:lang w:val="en-US"/>
        </w:rPr>
        <w:t xml:space="preserve">      description: |</w:t>
      </w:r>
    </w:p>
    <w:p w14:paraId="0F930C34" w14:textId="77777777" w:rsidR="00B4111F" w:rsidRDefault="00B4111F" w:rsidP="00B4111F">
      <w:pPr>
        <w:pStyle w:val="PL"/>
        <w:rPr>
          <w:lang w:val="en-US"/>
        </w:rPr>
      </w:pPr>
      <w:r>
        <w:rPr>
          <w:lang w:val="en-US"/>
        </w:rPr>
        <w:t xml:space="preserve">        Possible values are:  </w:t>
      </w:r>
    </w:p>
    <w:p w14:paraId="1747EF59" w14:textId="77777777" w:rsidR="00B4111F" w:rsidRDefault="00B4111F" w:rsidP="00B4111F">
      <w:pPr>
        <w:pStyle w:val="PL"/>
      </w:pPr>
      <w:r>
        <w:rPr>
          <w:lang w:val="en-US"/>
        </w:rPr>
        <w:t xml:space="preserve">          - NORTH</w:t>
      </w:r>
      <w:r>
        <w:t>: North direction.</w:t>
      </w:r>
    </w:p>
    <w:p w14:paraId="3DB5F59C" w14:textId="77777777" w:rsidR="00B4111F" w:rsidRDefault="00B4111F" w:rsidP="00B4111F">
      <w:pPr>
        <w:pStyle w:val="PL"/>
      </w:pPr>
      <w:r>
        <w:t xml:space="preserve">          - SOUTH: South direction.</w:t>
      </w:r>
    </w:p>
    <w:p w14:paraId="089C3811" w14:textId="77777777" w:rsidR="00B4111F" w:rsidRDefault="00B4111F" w:rsidP="00B4111F">
      <w:pPr>
        <w:pStyle w:val="PL"/>
      </w:pPr>
      <w:r>
        <w:t xml:space="preserve">          - EAST: EAST direction.</w:t>
      </w:r>
    </w:p>
    <w:p w14:paraId="6C1FA835" w14:textId="77777777" w:rsidR="00B4111F" w:rsidRDefault="00B4111F" w:rsidP="00B4111F">
      <w:pPr>
        <w:pStyle w:val="PL"/>
      </w:pPr>
      <w:r>
        <w:t xml:space="preserve">          - WEST: WEST direction.</w:t>
      </w:r>
    </w:p>
    <w:p w14:paraId="1584F6C3" w14:textId="77777777" w:rsidR="00B4111F" w:rsidRDefault="00B4111F" w:rsidP="00B4111F">
      <w:pPr>
        <w:pStyle w:val="PL"/>
      </w:pPr>
      <w:r>
        <w:rPr>
          <w:lang w:val="en-US"/>
        </w:rPr>
        <w:t xml:space="preserve">          - NORTHWEST</w:t>
      </w:r>
      <w:r>
        <w:t>: Northwest direction.</w:t>
      </w:r>
    </w:p>
    <w:p w14:paraId="28FB53E8" w14:textId="77777777" w:rsidR="00B4111F" w:rsidRDefault="00B4111F" w:rsidP="00B4111F">
      <w:pPr>
        <w:pStyle w:val="PL"/>
      </w:pPr>
      <w:r>
        <w:rPr>
          <w:lang w:val="en-US"/>
        </w:rPr>
        <w:t xml:space="preserve">          - NORTHEAST</w:t>
      </w:r>
      <w:r>
        <w:t>: Northeast direction.</w:t>
      </w:r>
    </w:p>
    <w:p w14:paraId="4CCEC68B" w14:textId="77777777" w:rsidR="00B4111F" w:rsidRDefault="00B4111F" w:rsidP="00B4111F">
      <w:pPr>
        <w:pStyle w:val="PL"/>
      </w:pPr>
      <w:r>
        <w:rPr>
          <w:lang w:val="en-US"/>
        </w:rPr>
        <w:t xml:space="preserve">          - SOUTHWEST</w:t>
      </w:r>
      <w:r>
        <w:t>: Southwest direction.</w:t>
      </w:r>
    </w:p>
    <w:p w14:paraId="33A3A57A" w14:textId="77777777" w:rsidR="00B4111F" w:rsidRDefault="00B4111F" w:rsidP="00B4111F">
      <w:pPr>
        <w:pStyle w:val="PL"/>
      </w:pPr>
      <w:r>
        <w:rPr>
          <w:lang w:val="en-US"/>
        </w:rPr>
        <w:t xml:space="preserve">          - SOUTHEAST</w:t>
      </w:r>
      <w:r>
        <w:t>: Southeast direction.</w:t>
      </w:r>
    </w:p>
    <w:p w14:paraId="28101123" w14:textId="77777777" w:rsidR="00B4111F" w:rsidRDefault="00B4111F" w:rsidP="00B4111F">
      <w:pPr>
        <w:pStyle w:val="PL"/>
      </w:pPr>
    </w:p>
    <w:p w14:paraId="0B6E4110" w14:textId="77777777" w:rsidR="00B4111F" w:rsidRDefault="00B4111F" w:rsidP="00B4111F">
      <w:pPr>
        <w:pStyle w:val="PL"/>
        <w:rPr>
          <w:lang w:val="en-US"/>
        </w:rPr>
      </w:pPr>
      <w:r>
        <w:rPr>
          <w:lang w:val="en-US"/>
        </w:rPr>
        <w:t xml:space="preserve">    </w:t>
      </w:r>
      <w:r>
        <w:t>ProximityCriterion</w:t>
      </w:r>
      <w:r>
        <w:rPr>
          <w:lang w:val="en-US"/>
        </w:rPr>
        <w:t>:</w:t>
      </w:r>
    </w:p>
    <w:p w14:paraId="1FC2B205" w14:textId="77777777" w:rsidR="00B4111F" w:rsidRDefault="00B4111F" w:rsidP="00B4111F">
      <w:pPr>
        <w:pStyle w:val="PL"/>
        <w:rPr>
          <w:lang w:val="en-US"/>
        </w:rPr>
      </w:pPr>
      <w:r>
        <w:rPr>
          <w:lang w:val="en-US"/>
        </w:rPr>
        <w:t xml:space="preserve">      anyOf:</w:t>
      </w:r>
    </w:p>
    <w:p w14:paraId="0B342DEE" w14:textId="77777777" w:rsidR="00B4111F" w:rsidRDefault="00B4111F" w:rsidP="00B4111F">
      <w:pPr>
        <w:pStyle w:val="PL"/>
        <w:rPr>
          <w:lang w:val="en-US"/>
        </w:rPr>
      </w:pPr>
      <w:r>
        <w:rPr>
          <w:lang w:val="en-US"/>
        </w:rPr>
        <w:t xml:space="preserve">      - type: string</w:t>
      </w:r>
    </w:p>
    <w:p w14:paraId="6BD2BB35" w14:textId="77777777" w:rsidR="00B4111F" w:rsidRDefault="00B4111F" w:rsidP="00B4111F">
      <w:pPr>
        <w:pStyle w:val="PL"/>
        <w:rPr>
          <w:lang w:val="en-US"/>
        </w:rPr>
      </w:pPr>
      <w:r>
        <w:rPr>
          <w:lang w:val="en-US"/>
        </w:rPr>
        <w:t xml:space="preserve">        enum:</w:t>
      </w:r>
    </w:p>
    <w:p w14:paraId="0E64BF7E" w14:textId="77777777" w:rsidR="00B4111F" w:rsidRDefault="00B4111F" w:rsidP="00B4111F">
      <w:pPr>
        <w:pStyle w:val="PL"/>
        <w:rPr>
          <w:lang w:val="en-US"/>
        </w:rPr>
      </w:pPr>
      <w:r>
        <w:rPr>
          <w:lang w:val="en-US"/>
        </w:rPr>
        <w:t xml:space="preserve">          - VELOCITY</w:t>
      </w:r>
    </w:p>
    <w:p w14:paraId="4A12F327" w14:textId="77777777" w:rsidR="00B4111F" w:rsidRDefault="00B4111F" w:rsidP="00B4111F">
      <w:pPr>
        <w:pStyle w:val="PL"/>
        <w:rPr>
          <w:lang w:val="en-US"/>
        </w:rPr>
      </w:pPr>
      <w:r>
        <w:rPr>
          <w:lang w:val="en-US"/>
        </w:rPr>
        <w:t xml:space="preserve">          - AVG_SPD</w:t>
      </w:r>
    </w:p>
    <w:p w14:paraId="540709B7" w14:textId="77777777" w:rsidR="00B4111F" w:rsidRDefault="00B4111F" w:rsidP="00B4111F">
      <w:pPr>
        <w:pStyle w:val="PL"/>
        <w:rPr>
          <w:lang w:val="en-US"/>
        </w:rPr>
      </w:pPr>
      <w:r>
        <w:rPr>
          <w:lang w:val="en-US"/>
        </w:rPr>
        <w:t xml:space="preserve">          - ORIENTATION</w:t>
      </w:r>
    </w:p>
    <w:p w14:paraId="2D0C968F" w14:textId="77777777" w:rsidR="00B4111F" w:rsidRDefault="00B4111F" w:rsidP="00B4111F">
      <w:pPr>
        <w:pStyle w:val="PL"/>
        <w:rPr>
          <w:lang w:val="en-US"/>
        </w:rPr>
      </w:pPr>
      <w:r>
        <w:rPr>
          <w:lang w:val="en-US"/>
        </w:rPr>
        <w:t xml:space="preserve">          - TRAJECTORY</w:t>
      </w:r>
    </w:p>
    <w:p w14:paraId="56F8C710" w14:textId="77777777" w:rsidR="00B4111F" w:rsidRDefault="00B4111F" w:rsidP="00B4111F">
      <w:pPr>
        <w:pStyle w:val="PL"/>
        <w:rPr>
          <w:lang w:val="en-US"/>
        </w:rPr>
      </w:pPr>
      <w:r>
        <w:rPr>
          <w:lang w:val="en-US"/>
        </w:rPr>
        <w:t xml:space="preserve">      - type: string</w:t>
      </w:r>
    </w:p>
    <w:p w14:paraId="20F985DC" w14:textId="77777777" w:rsidR="00B4111F" w:rsidRDefault="00B4111F" w:rsidP="00B4111F">
      <w:pPr>
        <w:pStyle w:val="PL"/>
        <w:rPr>
          <w:lang w:val="en-US"/>
        </w:rPr>
      </w:pPr>
      <w:r>
        <w:rPr>
          <w:lang w:val="en-US"/>
        </w:rPr>
        <w:t xml:space="preserve">        description: &gt;</w:t>
      </w:r>
    </w:p>
    <w:p w14:paraId="1F91029E" w14:textId="77777777" w:rsidR="00B4111F" w:rsidRDefault="00B4111F" w:rsidP="00B4111F">
      <w:pPr>
        <w:pStyle w:val="PL"/>
        <w:rPr>
          <w:lang w:val="en-US"/>
        </w:rPr>
      </w:pPr>
      <w:r>
        <w:rPr>
          <w:lang w:val="en-US"/>
        </w:rPr>
        <w:t xml:space="preserve">          This string provides forward-compatibility with future extensions to the enumeration but</w:t>
      </w:r>
    </w:p>
    <w:p w14:paraId="191E3BFF" w14:textId="77777777" w:rsidR="00B4111F" w:rsidRDefault="00B4111F" w:rsidP="00B4111F">
      <w:pPr>
        <w:pStyle w:val="PL"/>
        <w:rPr>
          <w:lang w:val="en-US"/>
        </w:rPr>
      </w:pPr>
      <w:r>
        <w:rPr>
          <w:lang w:val="en-US"/>
        </w:rPr>
        <w:t xml:space="preserve">          is not used to encode content defined in the present version of this API.</w:t>
      </w:r>
    </w:p>
    <w:p w14:paraId="37F05BE3" w14:textId="77777777" w:rsidR="00B4111F" w:rsidRDefault="00B4111F" w:rsidP="00B4111F">
      <w:pPr>
        <w:pStyle w:val="PL"/>
        <w:rPr>
          <w:lang w:val="en-US"/>
        </w:rPr>
      </w:pPr>
      <w:r>
        <w:rPr>
          <w:lang w:val="en-US"/>
        </w:rPr>
        <w:t xml:space="preserve">      description: |</w:t>
      </w:r>
    </w:p>
    <w:p w14:paraId="1B01DA6D" w14:textId="77777777" w:rsidR="00B4111F" w:rsidRDefault="00B4111F" w:rsidP="00B4111F">
      <w:pPr>
        <w:pStyle w:val="PL"/>
        <w:rPr>
          <w:lang w:val="en-US"/>
        </w:rPr>
      </w:pPr>
      <w:r>
        <w:rPr>
          <w:lang w:val="en-US"/>
        </w:rPr>
        <w:t xml:space="preserve">        Possible values are:  </w:t>
      </w:r>
    </w:p>
    <w:p w14:paraId="31253B99" w14:textId="77777777" w:rsidR="00B4111F" w:rsidRDefault="00B4111F" w:rsidP="00B4111F">
      <w:pPr>
        <w:pStyle w:val="PL"/>
      </w:pPr>
      <w:r>
        <w:rPr>
          <w:lang w:val="en-US"/>
        </w:rPr>
        <w:t xml:space="preserve">          - VELOCITY</w:t>
      </w:r>
      <w:r>
        <w:t>: Velocity.</w:t>
      </w:r>
    </w:p>
    <w:p w14:paraId="7C6C38AA" w14:textId="77777777" w:rsidR="00B4111F" w:rsidRDefault="00B4111F" w:rsidP="00B4111F">
      <w:pPr>
        <w:pStyle w:val="PL"/>
      </w:pPr>
      <w:r>
        <w:t xml:space="preserve">          - AVG_SPD: Average speed.</w:t>
      </w:r>
    </w:p>
    <w:p w14:paraId="5EC6DB06" w14:textId="77777777" w:rsidR="00B4111F" w:rsidRDefault="00B4111F" w:rsidP="00B4111F">
      <w:pPr>
        <w:pStyle w:val="PL"/>
      </w:pPr>
      <w:r>
        <w:t xml:space="preserve">          - ORIENTATION: Orientation.</w:t>
      </w:r>
    </w:p>
    <w:p w14:paraId="0DCD6C65" w14:textId="77777777" w:rsidR="00B4111F" w:rsidRDefault="00B4111F" w:rsidP="00B4111F">
      <w:pPr>
        <w:pStyle w:val="PL"/>
      </w:pPr>
      <w:r>
        <w:t xml:space="preserve">          - TRAJECTORY: Mobility trajectory.</w:t>
      </w:r>
    </w:p>
    <w:bookmarkEnd w:id="1183"/>
    <w:p w14:paraId="151868EA" w14:textId="77777777" w:rsidR="001D0773" w:rsidRDefault="001D0773" w:rsidP="00E67CA7">
      <w:pPr>
        <w:pStyle w:val="PL"/>
        <w:rPr>
          <w:lang w:eastAsia="zh-CN"/>
        </w:rPr>
      </w:pPr>
    </w:p>
    <w:p w14:paraId="67B3CEE7" w14:textId="3D79363C" w:rsidR="00E67CA7" w:rsidRPr="00E67CA7" w:rsidRDefault="00E67CA7" w:rsidP="00E67CA7">
      <w:pPr>
        <w:pStyle w:val="PL"/>
        <w:rPr>
          <w:ins w:id="1509" w:author="Huawei" w:date="2024-11-05T15:21:00Z"/>
          <w:lang w:val="en-US"/>
        </w:rPr>
      </w:pPr>
      <w:ins w:id="1510" w:author="Huawei" w:date="2024-11-05T15:21:00Z">
        <w:r w:rsidRPr="00E67CA7">
          <w:rPr>
            <w:lang w:val="en-US"/>
          </w:rPr>
          <w:t xml:space="preserve">    </w:t>
        </w:r>
      </w:ins>
      <w:ins w:id="1511" w:author="Ericsson_Maria Liang_r1" w:date="2024-11-20T19:07:00Z">
        <w:r w:rsidR="006B5E08">
          <w:rPr>
            <w:lang w:val="en-US"/>
          </w:rPr>
          <w:t>Target</w:t>
        </w:r>
      </w:ins>
      <w:ins w:id="1512" w:author="Huawei" w:date="2024-11-05T15:21:00Z">
        <w:r w:rsidRPr="00E67CA7">
          <w:rPr>
            <w:lang w:val="en-US"/>
          </w:rPr>
          <w:t>IncidentId:</w:t>
        </w:r>
      </w:ins>
    </w:p>
    <w:p w14:paraId="781572FE" w14:textId="77777777" w:rsidR="00E67CA7" w:rsidRPr="00E67CA7" w:rsidRDefault="00E67CA7" w:rsidP="00E67CA7">
      <w:pPr>
        <w:pStyle w:val="PL"/>
        <w:rPr>
          <w:ins w:id="1513" w:author="Huawei" w:date="2024-11-05T15:21:00Z"/>
          <w:lang w:val="en-US"/>
        </w:rPr>
      </w:pPr>
      <w:ins w:id="1514" w:author="Huawei" w:date="2024-11-05T15:21:00Z">
        <w:r w:rsidRPr="00E67CA7">
          <w:rPr>
            <w:lang w:val="en-US"/>
          </w:rPr>
          <w:t xml:space="preserve">      anyOf:</w:t>
        </w:r>
      </w:ins>
    </w:p>
    <w:p w14:paraId="69E97CDF" w14:textId="77777777" w:rsidR="00E67CA7" w:rsidRPr="00E67CA7" w:rsidRDefault="00E67CA7" w:rsidP="00E67CA7">
      <w:pPr>
        <w:pStyle w:val="PL"/>
        <w:rPr>
          <w:ins w:id="1515" w:author="Huawei" w:date="2024-11-05T15:21:00Z"/>
          <w:lang w:val="en-US"/>
        </w:rPr>
      </w:pPr>
      <w:ins w:id="1516" w:author="Huawei" w:date="2024-11-05T15:21:00Z">
        <w:r w:rsidRPr="00E67CA7">
          <w:rPr>
            <w:lang w:val="en-US"/>
          </w:rPr>
          <w:t xml:space="preserve">      - type: string</w:t>
        </w:r>
      </w:ins>
    </w:p>
    <w:p w14:paraId="3D6867EE" w14:textId="77777777" w:rsidR="00E67CA7" w:rsidRPr="00E67CA7" w:rsidRDefault="00E67CA7" w:rsidP="00E67CA7">
      <w:pPr>
        <w:pStyle w:val="PL"/>
        <w:rPr>
          <w:ins w:id="1517" w:author="Huawei" w:date="2024-11-05T15:21:00Z"/>
          <w:lang w:val="en-US"/>
        </w:rPr>
      </w:pPr>
      <w:ins w:id="1518" w:author="Huawei" w:date="2024-11-05T15:21:00Z">
        <w:r w:rsidRPr="00E67CA7">
          <w:rPr>
            <w:lang w:val="en-US"/>
          </w:rPr>
          <w:t xml:space="preserve">        enum:</w:t>
        </w:r>
      </w:ins>
    </w:p>
    <w:p w14:paraId="6967E508" w14:textId="77777777" w:rsidR="00E67CA7" w:rsidRPr="00E67CA7" w:rsidRDefault="00E67CA7" w:rsidP="00E67CA7">
      <w:pPr>
        <w:pStyle w:val="PL"/>
        <w:rPr>
          <w:ins w:id="1519" w:author="Huawei" w:date="2024-11-05T15:21:00Z"/>
          <w:lang w:val="en-US"/>
        </w:rPr>
      </w:pPr>
      <w:ins w:id="1520" w:author="Huawei" w:date="2024-11-05T15:21:00Z">
        <w:r w:rsidRPr="00E67CA7">
          <w:rPr>
            <w:lang w:val="en-US"/>
          </w:rPr>
          <w:t xml:space="preserve">          - SIGNALLING_STORM_CAUSED_BY_UE</w:t>
        </w:r>
      </w:ins>
    </w:p>
    <w:p w14:paraId="51CA605D" w14:textId="77777777" w:rsidR="00E67CA7" w:rsidRPr="00E67CA7" w:rsidRDefault="00E67CA7" w:rsidP="00E67CA7">
      <w:pPr>
        <w:pStyle w:val="PL"/>
        <w:rPr>
          <w:ins w:id="1521" w:author="Huawei" w:date="2024-11-05T15:21:00Z"/>
          <w:lang w:val="en-US"/>
        </w:rPr>
      </w:pPr>
      <w:ins w:id="1522" w:author="Huawei" w:date="2024-11-05T15:21:00Z">
        <w:r w:rsidRPr="00E67CA7">
          <w:rPr>
            <w:lang w:val="en-US"/>
          </w:rPr>
          <w:t xml:space="preserve">          - SIGNALLING_STORM_CAUSED_BY_NF</w:t>
        </w:r>
      </w:ins>
    </w:p>
    <w:p w14:paraId="5BDF9E4F" w14:textId="77777777" w:rsidR="00E67CA7" w:rsidRPr="00E67CA7" w:rsidRDefault="00E67CA7" w:rsidP="00E67CA7">
      <w:pPr>
        <w:pStyle w:val="PL"/>
        <w:rPr>
          <w:ins w:id="1523" w:author="Huawei" w:date="2024-11-05T15:21:00Z"/>
          <w:lang w:val="en-US"/>
        </w:rPr>
      </w:pPr>
      <w:ins w:id="1524" w:author="Huawei" w:date="2024-11-05T15:21:00Z">
        <w:r w:rsidRPr="00E67CA7">
          <w:rPr>
            <w:lang w:val="en-US"/>
          </w:rPr>
          <w:t xml:space="preserve">      - type: string</w:t>
        </w:r>
      </w:ins>
    </w:p>
    <w:p w14:paraId="2CC92454" w14:textId="77777777" w:rsidR="00E67CA7" w:rsidRPr="00E67CA7" w:rsidRDefault="00E67CA7" w:rsidP="00E67CA7">
      <w:pPr>
        <w:pStyle w:val="PL"/>
        <w:rPr>
          <w:ins w:id="1525" w:author="Huawei" w:date="2024-11-05T15:21:00Z"/>
          <w:lang w:val="en-US"/>
        </w:rPr>
      </w:pPr>
      <w:ins w:id="1526" w:author="Huawei" w:date="2024-11-05T15:21:00Z">
        <w:r w:rsidRPr="00E67CA7">
          <w:rPr>
            <w:lang w:val="en-US"/>
          </w:rPr>
          <w:t xml:space="preserve">        description: &gt;</w:t>
        </w:r>
      </w:ins>
    </w:p>
    <w:p w14:paraId="3B836602" w14:textId="77777777" w:rsidR="00E67CA7" w:rsidRPr="00E67CA7" w:rsidRDefault="00E67CA7" w:rsidP="00E67CA7">
      <w:pPr>
        <w:pStyle w:val="PL"/>
        <w:rPr>
          <w:ins w:id="1527" w:author="Huawei" w:date="2024-11-05T15:21:00Z"/>
          <w:lang w:val="en-US"/>
        </w:rPr>
      </w:pPr>
      <w:ins w:id="1528" w:author="Huawei" w:date="2024-11-05T15:21:00Z">
        <w:r w:rsidRPr="00E67CA7">
          <w:rPr>
            <w:lang w:val="en-US"/>
          </w:rPr>
          <w:t xml:space="preserve">          This string provides forward-compatibility with future extensions to the enumeration but</w:t>
        </w:r>
      </w:ins>
    </w:p>
    <w:p w14:paraId="3AED3D1C" w14:textId="77777777" w:rsidR="00E67CA7" w:rsidRPr="00E67CA7" w:rsidRDefault="00E67CA7" w:rsidP="00E67CA7">
      <w:pPr>
        <w:pStyle w:val="PL"/>
        <w:rPr>
          <w:ins w:id="1529" w:author="Huawei" w:date="2024-11-05T15:21:00Z"/>
          <w:lang w:val="en-US"/>
        </w:rPr>
      </w:pPr>
      <w:ins w:id="1530" w:author="Huawei" w:date="2024-11-05T15:21:00Z">
        <w:r w:rsidRPr="00E67CA7">
          <w:rPr>
            <w:lang w:val="en-US"/>
          </w:rPr>
          <w:t xml:space="preserve">          is not used to encode content defined in the present version of this API.</w:t>
        </w:r>
      </w:ins>
    </w:p>
    <w:p w14:paraId="3A4E219B" w14:textId="77777777" w:rsidR="00E67CA7" w:rsidRPr="00E67CA7" w:rsidRDefault="00E67CA7" w:rsidP="00E67CA7">
      <w:pPr>
        <w:pStyle w:val="PL"/>
        <w:rPr>
          <w:ins w:id="1531" w:author="Huawei" w:date="2024-11-05T15:21:00Z"/>
          <w:lang w:val="en-US"/>
        </w:rPr>
      </w:pPr>
      <w:ins w:id="1532" w:author="Huawei" w:date="2024-11-05T15:21:00Z">
        <w:r w:rsidRPr="00E67CA7">
          <w:rPr>
            <w:lang w:val="en-US"/>
          </w:rPr>
          <w:t xml:space="preserve">      description: |</w:t>
        </w:r>
      </w:ins>
    </w:p>
    <w:p w14:paraId="626C0741" w14:textId="77777777" w:rsidR="00E67CA7" w:rsidRPr="00E67CA7" w:rsidRDefault="00E67CA7" w:rsidP="00E67CA7">
      <w:pPr>
        <w:pStyle w:val="PL"/>
        <w:rPr>
          <w:ins w:id="1533" w:author="Huawei" w:date="2024-11-05T15:21:00Z"/>
          <w:lang w:val="en-US"/>
        </w:rPr>
      </w:pPr>
      <w:ins w:id="1534" w:author="Huawei" w:date="2024-11-05T15:21:00Z">
        <w:r w:rsidRPr="00E67CA7">
          <w:rPr>
            <w:lang w:val="en-US"/>
          </w:rPr>
          <w:t xml:space="preserve">        Possible values are:  </w:t>
        </w:r>
      </w:ins>
    </w:p>
    <w:p w14:paraId="655F418C" w14:textId="77777777" w:rsidR="00E67CA7" w:rsidRPr="00E67CA7" w:rsidRDefault="00E67CA7" w:rsidP="00E67CA7">
      <w:pPr>
        <w:pStyle w:val="PL"/>
        <w:rPr>
          <w:ins w:id="1535" w:author="Huawei" w:date="2024-11-05T15:21:00Z"/>
          <w:lang w:val="en-US"/>
        </w:rPr>
      </w:pPr>
      <w:ins w:id="1536" w:author="Huawei" w:date="2024-11-05T15:21:00Z">
        <w:r w:rsidRPr="00E67CA7">
          <w:rPr>
            <w:lang w:val="en-US"/>
          </w:rPr>
          <w:t xml:space="preserve">          - SIGNALLING_STORM_CAUSED_BY_UE: The signalling storm is caused by UEs.</w:t>
        </w:r>
      </w:ins>
    </w:p>
    <w:p w14:paraId="12627825" w14:textId="77777777" w:rsidR="00E67CA7" w:rsidRPr="00E67CA7" w:rsidRDefault="00E67CA7" w:rsidP="00E67CA7">
      <w:pPr>
        <w:pStyle w:val="PL"/>
        <w:rPr>
          <w:ins w:id="1537" w:author="Huawei" w:date="2024-11-05T15:21:00Z"/>
          <w:lang w:val="en-US"/>
        </w:rPr>
      </w:pPr>
      <w:ins w:id="1538" w:author="Huawei" w:date="2024-11-05T15:21:00Z">
        <w:r w:rsidRPr="00E67CA7">
          <w:rPr>
            <w:lang w:val="en-US"/>
          </w:rPr>
          <w:t xml:space="preserve">          - SIGNALLING_STORM_CAUSED_BY_NF: The signalling storm is caused by NF.</w:t>
        </w:r>
      </w:ins>
    </w:p>
    <w:p w14:paraId="66A7E693" w14:textId="77777777" w:rsidR="00E67CA7" w:rsidRPr="00E67CA7" w:rsidRDefault="00E67CA7" w:rsidP="00E67CA7">
      <w:pPr>
        <w:pStyle w:val="PL"/>
        <w:rPr>
          <w:ins w:id="1539" w:author="Huawei" w:date="2024-11-05T15:21:00Z"/>
          <w:lang w:val="en-US"/>
        </w:rPr>
      </w:pPr>
    </w:p>
    <w:p w14:paraId="52458C03" w14:textId="77777777" w:rsidR="00E67CA7" w:rsidRPr="00E67CA7" w:rsidRDefault="00E67CA7" w:rsidP="00E67CA7">
      <w:pPr>
        <w:pStyle w:val="PL"/>
        <w:rPr>
          <w:ins w:id="1540" w:author="Huawei" w:date="2024-11-05T15:21:00Z"/>
          <w:lang w:val="en-US"/>
        </w:rPr>
      </w:pPr>
      <w:ins w:id="1541" w:author="Huawei" w:date="2024-11-05T15:21:00Z">
        <w:r w:rsidRPr="00E67CA7">
          <w:rPr>
            <w:lang w:val="en-US"/>
          </w:rPr>
          <w:t xml:space="preserve">    TimerType:</w:t>
        </w:r>
      </w:ins>
    </w:p>
    <w:p w14:paraId="51193D89" w14:textId="77777777" w:rsidR="00E67CA7" w:rsidRPr="00E67CA7" w:rsidRDefault="00E67CA7" w:rsidP="00E67CA7">
      <w:pPr>
        <w:pStyle w:val="PL"/>
        <w:rPr>
          <w:ins w:id="1542" w:author="Huawei" w:date="2024-11-05T15:21:00Z"/>
          <w:lang w:val="en-US"/>
        </w:rPr>
      </w:pPr>
      <w:ins w:id="1543" w:author="Huawei" w:date="2024-11-05T15:21:00Z">
        <w:r w:rsidRPr="00E67CA7">
          <w:rPr>
            <w:lang w:val="en-US"/>
          </w:rPr>
          <w:t xml:space="preserve">      anyOf:</w:t>
        </w:r>
      </w:ins>
    </w:p>
    <w:p w14:paraId="505A8091" w14:textId="77777777" w:rsidR="00E67CA7" w:rsidRPr="00E67CA7" w:rsidRDefault="00E67CA7" w:rsidP="00E67CA7">
      <w:pPr>
        <w:pStyle w:val="PL"/>
        <w:rPr>
          <w:ins w:id="1544" w:author="Huawei" w:date="2024-11-05T15:21:00Z"/>
          <w:lang w:val="en-US"/>
        </w:rPr>
      </w:pPr>
      <w:ins w:id="1545" w:author="Huawei" w:date="2024-11-05T15:21:00Z">
        <w:r w:rsidRPr="00E67CA7">
          <w:rPr>
            <w:lang w:val="en-US"/>
          </w:rPr>
          <w:t xml:space="preserve">      - type: string</w:t>
        </w:r>
      </w:ins>
    </w:p>
    <w:p w14:paraId="3B0325AD" w14:textId="77777777" w:rsidR="00E67CA7" w:rsidRPr="00E67CA7" w:rsidRDefault="00E67CA7" w:rsidP="00E67CA7">
      <w:pPr>
        <w:pStyle w:val="PL"/>
        <w:rPr>
          <w:ins w:id="1546" w:author="Huawei" w:date="2024-11-05T15:21:00Z"/>
          <w:lang w:val="en-US"/>
        </w:rPr>
      </w:pPr>
      <w:ins w:id="1547" w:author="Huawei" w:date="2024-11-05T15:21:00Z">
        <w:r w:rsidRPr="00E67CA7">
          <w:rPr>
            <w:lang w:val="en-US"/>
          </w:rPr>
          <w:t xml:space="preserve">        enum:</w:t>
        </w:r>
      </w:ins>
    </w:p>
    <w:p w14:paraId="02C92003" w14:textId="77777777" w:rsidR="00E67CA7" w:rsidRPr="00E67CA7" w:rsidRDefault="00E67CA7" w:rsidP="00E67CA7">
      <w:pPr>
        <w:pStyle w:val="PL"/>
        <w:rPr>
          <w:ins w:id="1548" w:author="Huawei" w:date="2024-11-05T15:21:00Z"/>
          <w:lang w:val="en-US"/>
        </w:rPr>
      </w:pPr>
      <w:ins w:id="1549" w:author="Huawei" w:date="2024-11-05T15:21:00Z">
        <w:r w:rsidRPr="00E67CA7">
          <w:rPr>
            <w:lang w:val="en-US"/>
          </w:rPr>
          <w:t xml:space="preserve">          - PERIODICITY_TIMER</w:t>
        </w:r>
      </w:ins>
    </w:p>
    <w:p w14:paraId="78DDD579" w14:textId="77777777" w:rsidR="00E67CA7" w:rsidRPr="00E67CA7" w:rsidRDefault="00E67CA7" w:rsidP="00E67CA7">
      <w:pPr>
        <w:pStyle w:val="PL"/>
        <w:rPr>
          <w:ins w:id="1550" w:author="Huawei" w:date="2024-11-05T15:21:00Z"/>
          <w:lang w:val="en-US"/>
        </w:rPr>
      </w:pPr>
      <w:ins w:id="1551" w:author="Huawei" w:date="2024-11-05T15:21:00Z">
        <w:r w:rsidRPr="00E67CA7">
          <w:rPr>
            <w:lang w:val="en-US"/>
          </w:rPr>
          <w:t xml:space="preserve">          - BACKOFF_TIMER</w:t>
        </w:r>
      </w:ins>
    </w:p>
    <w:p w14:paraId="7153809D" w14:textId="77777777" w:rsidR="00E67CA7" w:rsidRPr="00E67CA7" w:rsidRDefault="00E67CA7" w:rsidP="00E67CA7">
      <w:pPr>
        <w:pStyle w:val="PL"/>
        <w:rPr>
          <w:ins w:id="1552" w:author="Huawei" w:date="2024-11-05T15:21:00Z"/>
          <w:lang w:val="en-US"/>
        </w:rPr>
      </w:pPr>
      <w:ins w:id="1553" w:author="Huawei" w:date="2024-11-05T15:21:00Z">
        <w:r w:rsidRPr="00E67CA7">
          <w:rPr>
            <w:lang w:val="en-US"/>
          </w:rPr>
          <w:t xml:space="preserve">      - type: string</w:t>
        </w:r>
      </w:ins>
    </w:p>
    <w:p w14:paraId="2B79E8F8" w14:textId="77777777" w:rsidR="00E67CA7" w:rsidRPr="00E67CA7" w:rsidRDefault="00E67CA7" w:rsidP="00E67CA7">
      <w:pPr>
        <w:pStyle w:val="PL"/>
        <w:rPr>
          <w:ins w:id="1554" w:author="Huawei" w:date="2024-11-05T15:21:00Z"/>
          <w:lang w:val="en-US"/>
        </w:rPr>
      </w:pPr>
      <w:ins w:id="1555" w:author="Huawei" w:date="2024-11-05T15:21:00Z">
        <w:r w:rsidRPr="00E67CA7">
          <w:rPr>
            <w:lang w:val="en-US"/>
          </w:rPr>
          <w:t xml:space="preserve">        description: &gt;</w:t>
        </w:r>
      </w:ins>
    </w:p>
    <w:p w14:paraId="7EEB3527" w14:textId="77777777" w:rsidR="00E67CA7" w:rsidRPr="00E67CA7" w:rsidRDefault="00E67CA7" w:rsidP="00E67CA7">
      <w:pPr>
        <w:pStyle w:val="PL"/>
        <w:rPr>
          <w:ins w:id="1556" w:author="Huawei" w:date="2024-11-05T15:21:00Z"/>
          <w:lang w:val="en-US"/>
        </w:rPr>
      </w:pPr>
      <w:ins w:id="1557" w:author="Huawei" w:date="2024-11-05T15:21:00Z">
        <w:r w:rsidRPr="00E67CA7">
          <w:rPr>
            <w:lang w:val="en-US"/>
          </w:rPr>
          <w:t xml:space="preserve">          This string provides forward-compatibility with future extensions to the enumeration but</w:t>
        </w:r>
      </w:ins>
    </w:p>
    <w:p w14:paraId="206308D0" w14:textId="77777777" w:rsidR="00E67CA7" w:rsidRPr="00E67CA7" w:rsidRDefault="00E67CA7" w:rsidP="00E67CA7">
      <w:pPr>
        <w:pStyle w:val="PL"/>
        <w:rPr>
          <w:ins w:id="1558" w:author="Huawei" w:date="2024-11-05T15:21:00Z"/>
          <w:lang w:val="en-US"/>
        </w:rPr>
      </w:pPr>
      <w:ins w:id="1559" w:author="Huawei" w:date="2024-11-05T15:21:00Z">
        <w:r w:rsidRPr="00E67CA7">
          <w:rPr>
            <w:lang w:val="en-US"/>
          </w:rPr>
          <w:t xml:space="preserve">          is not used to encode content defined in the present version of this API.</w:t>
        </w:r>
      </w:ins>
    </w:p>
    <w:p w14:paraId="1255DFEB" w14:textId="77777777" w:rsidR="00E67CA7" w:rsidRPr="00E67CA7" w:rsidRDefault="00E67CA7" w:rsidP="00E67CA7">
      <w:pPr>
        <w:pStyle w:val="PL"/>
        <w:rPr>
          <w:ins w:id="1560" w:author="Huawei" w:date="2024-11-05T15:21:00Z"/>
          <w:lang w:val="en-US"/>
        </w:rPr>
      </w:pPr>
      <w:ins w:id="1561" w:author="Huawei" w:date="2024-11-05T15:21:00Z">
        <w:r w:rsidRPr="00E67CA7">
          <w:rPr>
            <w:lang w:val="en-US"/>
          </w:rPr>
          <w:t xml:space="preserve">      description: |</w:t>
        </w:r>
      </w:ins>
    </w:p>
    <w:p w14:paraId="037BF15F" w14:textId="77777777" w:rsidR="00E67CA7" w:rsidRPr="00E67CA7" w:rsidRDefault="00E67CA7" w:rsidP="00E67CA7">
      <w:pPr>
        <w:pStyle w:val="PL"/>
        <w:rPr>
          <w:ins w:id="1562" w:author="Huawei" w:date="2024-11-05T15:21:00Z"/>
          <w:lang w:val="en-US"/>
        </w:rPr>
      </w:pPr>
      <w:ins w:id="1563" w:author="Huawei" w:date="2024-11-05T15:21:00Z">
        <w:r w:rsidRPr="00E67CA7">
          <w:rPr>
            <w:lang w:val="en-US"/>
          </w:rPr>
          <w:t xml:space="preserve">        Possible values are:  </w:t>
        </w:r>
      </w:ins>
    </w:p>
    <w:p w14:paraId="44E7896D" w14:textId="77777777" w:rsidR="00E67CA7" w:rsidRPr="00E67CA7" w:rsidRDefault="00E67CA7" w:rsidP="00E67CA7">
      <w:pPr>
        <w:pStyle w:val="PL"/>
        <w:rPr>
          <w:ins w:id="1564" w:author="Huawei" w:date="2024-11-05T15:21:00Z"/>
          <w:lang w:val="en-US"/>
        </w:rPr>
      </w:pPr>
      <w:ins w:id="1565" w:author="Huawei" w:date="2024-11-05T15:21:00Z">
        <w:r w:rsidRPr="00E67CA7">
          <w:rPr>
            <w:lang w:val="en-US"/>
          </w:rPr>
          <w:t xml:space="preserve">          - PERIODICITY_TIMER: The type of the timer is periodicity.</w:t>
        </w:r>
      </w:ins>
    </w:p>
    <w:p w14:paraId="39A5F3E8" w14:textId="055A032B" w:rsidR="00577761" w:rsidRPr="00DD1FF1" w:rsidRDefault="00E67CA7" w:rsidP="00DD1FF1">
      <w:pPr>
        <w:pStyle w:val="PL"/>
        <w:rPr>
          <w:lang w:val="en-US"/>
        </w:rPr>
      </w:pPr>
      <w:ins w:id="1566" w:author="Huawei" w:date="2024-11-05T15:21:00Z">
        <w:r w:rsidRPr="00E67CA7">
          <w:rPr>
            <w:lang w:val="en-US"/>
          </w:rPr>
          <w:t xml:space="preserve">          - BACKOFF_TIMER: The type of the timer is back-off.</w:t>
        </w:r>
      </w:ins>
    </w:p>
    <w:p w14:paraId="6DE119EF" w14:textId="6464DF2D" w:rsidR="00577761" w:rsidRPr="001D0773" w:rsidRDefault="00577761" w:rsidP="002172AA">
      <w:pPr>
        <w:rPr>
          <w:lang w:eastAsia="zh-CN"/>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91890" w14:textId="77777777" w:rsidR="00BC2500" w:rsidRDefault="00BC2500">
      <w:r>
        <w:separator/>
      </w:r>
    </w:p>
  </w:endnote>
  <w:endnote w:type="continuationSeparator" w:id="0">
    <w:p w14:paraId="46559C1C" w14:textId="77777777" w:rsidR="00BC2500" w:rsidRDefault="00BC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D8C68" w14:textId="77777777" w:rsidR="00BC2500" w:rsidRDefault="00BC2500">
      <w:r>
        <w:separator/>
      </w:r>
    </w:p>
  </w:footnote>
  <w:footnote w:type="continuationSeparator" w:id="0">
    <w:p w14:paraId="1DDDB089" w14:textId="77777777" w:rsidR="00BC2500" w:rsidRDefault="00BC2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16DF" w:rsidRDefault="00F116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16DF" w:rsidRDefault="00F116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16DF" w:rsidRDefault="00F116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16DF" w:rsidRDefault="00F116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12C18"/>
    <w:rsid w:val="00022E4A"/>
    <w:rsid w:val="000459A5"/>
    <w:rsid w:val="00053327"/>
    <w:rsid w:val="00070E09"/>
    <w:rsid w:val="0007145D"/>
    <w:rsid w:val="000765BE"/>
    <w:rsid w:val="00081F64"/>
    <w:rsid w:val="00081FCA"/>
    <w:rsid w:val="000847BF"/>
    <w:rsid w:val="000A6394"/>
    <w:rsid w:val="000B2F8B"/>
    <w:rsid w:val="000B7FED"/>
    <w:rsid w:val="000C038A"/>
    <w:rsid w:val="000C1CCC"/>
    <w:rsid w:val="000C516A"/>
    <w:rsid w:val="000C6598"/>
    <w:rsid w:val="000D3D51"/>
    <w:rsid w:val="000D44B3"/>
    <w:rsid w:val="000E1794"/>
    <w:rsid w:val="000F1FA2"/>
    <w:rsid w:val="00103D46"/>
    <w:rsid w:val="00121779"/>
    <w:rsid w:val="00141EDC"/>
    <w:rsid w:val="00145D43"/>
    <w:rsid w:val="00150F7A"/>
    <w:rsid w:val="001562BA"/>
    <w:rsid w:val="001567E8"/>
    <w:rsid w:val="00160190"/>
    <w:rsid w:val="00161B00"/>
    <w:rsid w:val="00164F4A"/>
    <w:rsid w:val="0016789C"/>
    <w:rsid w:val="00174001"/>
    <w:rsid w:val="00192C46"/>
    <w:rsid w:val="001A08B3"/>
    <w:rsid w:val="001A7B60"/>
    <w:rsid w:val="001B52F0"/>
    <w:rsid w:val="001B7A65"/>
    <w:rsid w:val="001D0773"/>
    <w:rsid w:val="001D7F9B"/>
    <w:rsid w:val="001E41F3"/>
    <w:rsid w:val="001E7D13"/>
    <w:rsid w:val="00205E88"/>
    <w:rsid w:val="00215725"/>
    <w:rsid w:val="0021694C"/>
    <w:rsid w:val="002172AA"/>
    <w:rsid w:val="00220D82"/>
    <w:rsid w:val="00222074"/>
    <w:rsid w:val="00222B09"/>
    <w:rsid w:val="00224688"/>
    <w:rsid w:val="00224F7A"/>
    <w:rsid w:val="00232707"/>
    <w:rsid w:val="00257A2C"/>
    <w:rsid w:val="0026004D"/>
    <w:rsid w:val="002640DD"/>
    <w:rsid w:val="002749B3"/>
    <w:rsid w:val="00275D12"/>
    <w:rsid w:val="0028065A"/>
    <w:rsid w:val="00284FEB"/>
    <w:rsid w:val="002860C4"/>
    <w:rsid w:val="002909F7"/>
    <w:rsid w:val="00290B5D"/>
    <w:rsid w:val="002921C2"/>
    <w:rsid w:val="002B5741"/>
    <w:rsid w:val="002D31F0"/>
    <w:rsid w:val="002E472E"/>
    <w:rsid w:val="002F1BA5"/>
    <w:rsid w:val="00302550"/>
    <w:rsid w:val="00304C41"/>
    <w:rsid w:val="00305409"/>
    <w:rsid w:val="003159C5"/>
    <w:rsid w:val="003214F6"/>
    <w:rsid w:val="003309CB"/>
    <w:rsid w:val="00333197"/>
    <w:rsid w:val="00354C06"/>
    <w:rsid w:val="003609EF"/>
    <w:rsid w:val="0036231A"/>
    <w:rsid w:val="00374DD4"/>
    <w:rsid w:val="003941CB"/>
    <w:rsid w:val="003B2EE2"/>
    <w:rsid w:val="003C4C52"/>
    <w:rsid w:val="003C5B44"/>
    <w:rsid w:val="003E0FA0"/>
    <w:rsid w:val="003E1A36"/>
    <w:rsid w:val="00410371"/>
    <w:rsid w:val="004242F1"/>
    <w:rsid w:val="0043430E"/>
    <w:rsid w:val="00434A04"/>
    <w:rsid w:val="00441897"/>
    <w:rsid w:val="00454CBC"/>
    <w:rsid w:val="00466ACA"/>
    <w:rsid w:val="004A287E"/>
    <w:rsid w:val="004A3074"/>
    <w:rsid w:val="004A52C6"/>
    <w:rsid w:val="004A7374"/>
    <w:rsid w:val="004B1D86"/>
    <w:rsid w:val="004B38F1"/>
    <w:rsid w:val="004B75B7"/>
    <w:rsid w:val="004C19E0"/>
    <w:rsid w:val="004E02D0"/>
    <w:rsid w:val="004E1460"/>
    <w:rsid w:val="004E7873"/>
    <w:rsid w:val="004F1679"/>
    <w:rsid w:val="004F60E8"/>
    <w:rsid w:val="005113A2"/>
    <w:rsid w:val="00512617"/>
    <w:rsid w:val="00513826"/>
    <w:rsid w:val="005141D9"/>
    <w:rsid w:val="0051580D"/>
    <w:rsid w:val="00521612"/>
    <w:rsid w:val="00532354"/>
    <w:rsid w:val="005337E0"/>
    <w:rsid w:val="00543121"/>
    <w:rsid w:val="00546A33"/>
    <w:rsid w:val="00547111"/>
    <w:rsid w:val="00551EDA"/>
    <w:rsid w:val="00561AD0"/>
    <w:rsid w:val="005709F7"/>
    <w:rsid w:val="00573511"/>
    <w:rsid w:val="00577761"/>
    <w:rsid w:val="00592D74"/>
    <w:rsid w:val="005A054D"/>
    <w:rsid w:val="005B5CCC"/>
    <w:rsid w:val="005C512C"/>
    <w:rsid w:val="005E016B"/>
    <w:rsid w:val="005E2C44"/>
    <w:rsid w:val="005F19CA"/>
    <w:rsid w:val="005F3BED"/>
    <w:rsid w:val="00616FAE"/>
    <w:rsid w:val="00621188"/>
    <w:rsid w:val="006257ED"/>
    <w:rsid w:val="00653DE4"/>
    <w:rsid w:val="00665C47"/>
    <w:rsid w:val="00681FC2"/>
    <w:rsid w:val="00683208"/>
    <w:rsid w:val="00683E09"/>
    <w:rsid w:val="00685A57"/>
    <w:rsid w:val="00693AFF"/>
    <w:rsid w:val="00695808"/>
    <w:rsid w:val="006B46FB"/>
    <w:rsid w:val="006B5E08"/>
    <w:rsid w:val="006C61E1"/>
    <w:rsid w:val="006D10BA"/>
    <w:rsid w:val="006D4AB4"/>
    <w:rsid w:val="006D5795"/>
    <w:rsid w:val="006E21FB"/>
    <w:rsid w:val="006F15B4"/>
    <w:rsid w:val="007063CF"/>
    <w:rsid w:val="007349F9"/>
    <w:rsid w:val="007377BF"/>
    <w:rsid w:val="00744639"/>
    <w:rsid w:val="00754690"/>
    <w:rsid w:val="00766767"/>
    <w:rsid w:val="00780F56"/>
    <w:rsid w:val="00783C93"/>
    <w:rsid w:val="00784549"/>
    <w:rsid w:val="00792342"/>
    <w:rsid w:val="007977A8"/>
    <w:rsid w:val="00797D92"/>
    <w:rsid w:val="007B512A"/>
    <w:rsid w:val="007B7D22"/>
    <w:rsid w:val="007C0FFD"/>
    <w:rsid w:val="007C2097"/>
    <w:rsid w:val="007D0160"/>
    <w:rsid w:val="007D4E9C"/>
    <w:rsid w:val="007D5493"/>
    <w:rsid w:val="007D56B3"/>
    <w:rsid w:val="007D6A07"/>
    <w:rsid w:val="007E0B8C"/>
    <w:rsid w:val="007E796F"/>
    <w:rsid w:val="007F4A10"/>
    <w:rsid w:val="007F7259"/>
    <w:rsid w:val="008040A8"/>
    <w:rsid w:val="0080516B"/>
    <w:rsid w:val="008230FD"/>
    <w:rsid w:val="00825F31"/>
    <w:rsid w:val="008279FA"/>
    <w:rsid w:val="00830571"/>
    <w:rsid w:val="0083715F"/>
    <w:rsid w:val="008422C3"/>
    <w:rsid w:val="00844281"/>
    <w:rsid w:val="00852EE7"/>
    <w:rsid w:val="00853743"/>
    <w:rsid w:val="008626E7"/>
    <w:rsid w:val="00870EE7"/>
    <w:rsid w:val="00876568"/>
    <w:rsid w:val="00882C27"/>
    <w:rsid w:val="008863B9"/>
    <w:rsid w:val="008A45A6"/>
    <w:rsid w:val="008A5891"/>
    <w:rsid w:val="008C419F"/>
    <w:rsid w:val="008D3CCC"/>
    <w:rsid w:val="008D78E2"/>
    <w:rsid w:val="008E0794"/>
    <w:rsid w:val="008F3789"/>
    <w:rsid w:val="008F686C"/>
    <w:rsid w:val="00905E70"/>
    <w:rsid w:val="009148DE"/>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96E74"/>
    <w:rsid w:val="009A5753"/>
    <w:rsid w:val="009A579D"/>
    <w:rsid w:val="009C4F63"/>
    <w:rsid w:val="009D7CFC"/>
    <w:rsid w:val="009E3297"/>
    <w:rsid w:val="009F734F"/>
    <w:rsid w:val="00A1056E"/>
    <w:rsid w:val="00A246B6"/>
    <w:rsid w:val="00A36F59"/>
    <w:rsid w:val="00A44C77"/>
    <w:rsid w:val="00A47E70"/>
    <w:rsid w:val="00A50CF0"/>
    <w:rsid w:val="00A5573F"/>
    <w:rsid w:val="00A7671C"/>
    <w:rsid w:val="00AA2CBC"/>
    <w:rsid w:val="00AA6513"/>
    <w:rsid w:val="00AB1D11"/>
    <w:rsid w:val="00AC5820"/>
    <w:rsid w:val="00AD1CD8"/>
    <w:rsid w:val="00AD3115"/>
    <w:rsid w:val="00AF1C0D"/>
    <w:rsid w:val="00B060C4"/>
    <w:rsid w:val="00B15561"/>
    <w:rsid w:val="00B258BB"/>
    <w:rsid w:val="00B37115"/>
    <w:rsid w:val="00B4111F"/>
    <w:rsid w:val="00B41C9F"/>
    <w:rsid w:val="00B45193"/>
    <w:rsid w:val="00B546D2"/>
    <w:rsid w:val="00B61025"/>
    <w:rsid w:val="00B67B97"/>
    <w:rsid w:val="00B76CF2"/>
    <w:rsid w:val="00B8535A"/>
    <w:rsid w:val="00B968C8"/>
    <w:rsid w:val="00BA3EC5"/>
    <w:rsid w:val="00BA51D9"/>
    <w:rsid w:val="00BA57ED"/>
    <w:rsid w:val="00BB5DFC"/>
    <w:rsid w:val="00BC2500"/>
    <w:rsid w:val="00BD279D"/>
    <w:rsid w:val="00BD6BB8"/>
    <w:rsid w:val="00BE0631"/>
    <w:rsid w:val="00BE3926"/>
    <w:rsid w:val="00C00878"/>
    <w:rsid w:val="00C022AB"/>
    <w:rsid w:val="00C1365D"/>
    <w:rsid w:val="00C16E53"/>
    <w:rsid w:val="00C40562"/>
    <w:rsid w:val="00C656B5"/>
    <w:rsid w:val="00C666B2"/>
    <w:rsid w:val="00C66BA2"/>
    <w:rsid w:val="00C75547"/>
    <w:rsid w:val="00C870F6"/>
    <w:rsid w:val="00C900BE"/>
    <w:rsid w:val="00C94603"/>
    <w:rsid w:val="00C95985"/>
    <w:rsid w:val="00CC5026"/>
    <w:rsid w:val="00CC68D0"/>
    <w:rsid w:val="00D03F9A"/>
    <w:rsid w:val="00D06D51"/>
    <w:rsid w:val="00D24991"/>
    <w:rsid w:val="00D36B71"/>
    <w:rsid w:val="00D50255"/>
    <w:rsid w:val="00D513BF"/>
    <w:rsid w:val="00D66520"/>
    <w:rsid w:val="00D67AA1"/>
    <w:rsid w:val="00D77DD3"/>
    <w:rsid w:val="00D84AE9"/>
    <w:rsid w:val="00D9124E"/>
    <w:rsid w:val="00D958BD"/>
    <w:rsid w:val="00DD1FF1"/>
    <w:rsid w:val="00DD4404"/>
    <w:rsid w:val="00DD46E3"/>
    <w:rsid w:val="00DE34CF"/>
    <w:rsid w:val="00E13500"/>
    <w:rsid w:val="00E13F3D"/>
    <w:rsid w:val="00E25385"/>
    <w:rsid w:val="00E258E8"/>
    <w:rsid w:val="00E34898"/>
    <w:rsid w:val="00E670F0"/>
    <w:rsid w:val="00E67CA7"/>
    <w:rsid w:val="00E81BC4"/>
    <w:rsid w:val="00E83606"/>
    <w:rsid w:val="00E84367"/>
    <w:rsid w:val="00E9016E"/>
    <w:rsid w:val="00EB09B7"/>
    <w:rsid w:val="00EC1552"/>
    <w:rsid w:val="00EE3686"/>
    <w:rsid w:val="00EE3735"/>
    <w:rsid w:val="00EE7D7C"/>
    <w:rsid w:val="00EF14C3"/>
    <w:rsid w:val="00EF52D9"/>
    <w:rsid w:val="00F116DF"/>
    <w:rsid w:val="00F25D98"/>
    <w:rsid w:val="00F300FB"/>
    <w:rsid w:val="00F32631"/>
    <w:rsid w:val="00F44990"/>
    <w:rsid w:val="00F44FF8"/>
    <w:rsid w:val="00F45586"/>
    <w:rsid w:val="00F46786"/>
    <w:rsid w:val="00F548D1"/>
    <w:rsid w:val="00F61F3A"/>
    <w:rsid w:val="00F7607D"/>
    <w:rsid w:val="00F86FD2"/>
    <w:rsid w:val="00F94F07"/>
    <w:rsid w:val="00F96A10"/>
    <w:rsid w:val="00F9753B"/>
    <w:rsid w:val="00FB09DF"/>
    <w:rsid w:val="00FB6386"/>
    <w:rsid w:val="00FC778B"/>
    <w:rsid w:val="00FD1BEA"/>
    <w:rsid w:val="00FD6E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c">
    <w:name w:val="标题 1 字符"/>
    <w:rsid w:val="00B4111F"/>
    <w:rPr>
      <w:rFonts w:ascii="Arial" w:hAnsi="Arial"/>
      <w:sz w:val="36"/>
      <w:lang w:eastAsia="en-US"/>
    </w:rPr>
  </w:style>
  <w:style w:type="character" w:customStyle="1" w:styleId="2d">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e"/>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0">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e">
    <w:name w:val="正文文本首行缩进 2 字符"/>
    <w:link w:val="afff5"/>
    <w:rsid w:val="00B4111F"/>
    <w:rPr>
      <w:lang w:eastAsia="en-US"/>
    </w:rPr>
  </w:style>
  <w:style w:type="character" w:customStyle="1" w:styleId="2f1">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4F6DF-1135-4636-9280-0FA9E6D0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71</Pages>
  <Words>43848</Words>
  <Characters>249940</Characters>
  <Application>Microsoft Office Word</Application>
  <DocSecurity>0</DocSecurity>
  <Lines>2082</Lines>
  <Paragraphs>586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1900-01-01T05:00:00Z</cp:lastPrinted>
  <dcterms:created xsi:type="dcterms:W3CDTF">2024-11-20T21:19:00Z</dcterms:created>
  <dcterms:modified xsi:type="dcterms:W3CDTF">2024-11-21T21:37:00Z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